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3E9630D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BC38D1">
        <w:rPr>
          <w:noProof w:val="0"/>
          <w:sz w:val="24"/>
          <w:szCs w:val="24"/>
        </w:rPr>
        <w:t>8</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BC38D1">
        <w:rPr>
          <w:bCs/>
          <w:noProof w:val="0"/>
          <w:sz w:val="24"/>
          <w:szCs w:val="24"/>
        </w:rPr>
        <w:t>3</w:t>
      </w:r>
      <w:r w:rsidR="002074F5">
        <w:rPr>
          <w:bCs/>
          <w:noProof w:val="0"/>
          <w:sz w:val="24"/>
          <w:szCs w:val="24"/>
        </w:rPr>
        <w:t>80</w:t>
      </w:r>
      <w:r w:rsidR="00CA578F">
        <w:rPr>
          <w:bCs/>
          <w:noProof w:val="0"/>
          <w:sz w:val="24"/>
          <w:szCs w:val="24"/>
        </w:rPr>
        <w:t>5</w:t>
      </w:r>
    </w:p>
    <w:p w14:paraId="26EC66FE" w14:textId="0A16EE9D"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BC38D1">
        <w:rPr>
          <w:rFonts w:cs="Arial"/>
          <w:sz w:val="24"/>
          <w:szCs w:val="24"/>
          <w:lang w:val="en-US"/>
        </w:rPr>
        <w:t>1</w:t>
      </w:r>
      <w:r w:rsidR="00231672" w:rsidRPr="00231672">
        <w:rPr>
          <w:rFonts w:cs="Arial"/>
          <w:sz w:val="24"/>
          <w:szCs w:val="24"/>
          <w:lang w:val="en-US"/>
        </w:rPr>
        <w:t xml:space="preserve"> – </w:t>
      </w:r>
      <w:r w:rsidR="00BC38D1">
        <w:rPr>
          <w:rFonts w:cs="Arial"/>
          <w:sz w:val="24"/>
          <w:szCs w:val="24"/>
          <w:lang w:val="en-US"/>
        </w:rPr>
        <w:t>11</w:t>
      </w:r>
      <w:r w:rsidR="00231672" w:rsidRPr="00231672">
        <w:rPr>
          <w:rFonts w:cs="Arial"/>
          <w:sz w:val="24"/>
          <w:szCs w:val="24"/>
          <w:lang w:val="en-US"/>
        </w:rPr>
        <w:t xml:space="preserve"> </w:t>
      </w:r>
      <w:r w:rsidR="00BC38D1">
        <w:rPr>
          <w:rFonts w:cs="Arial"/>
          <w:sz w:val="24"/>
          <w:szCs w:val="24"/>
          <w:lang w:val="en-US"/>
        </w:rPr>
        <w:t>June</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w:t>
      </w:r>
      <w:bookmarkStart w:id="2" w:name="_GoBack"/>
      <w:bookmarkEnd w:id="2"/>
      <w:r w:rsidR="0005563E" w:rsidRPr="00CF34B7">
        <w:rPr>
          <w:rFonts w:ascii="Arial" w:hAnsi="Arial" w:cs="Arial"/>
          <w:b/>
          <w:bCs/>
          <w:sz w:val="24"/>
        </w:rPr>
        <w:t>anghai Bell</w:t>
      </w:r>
    </w:p>
    <w:p w14:paraId="1C2FA0D1" w14:textId="5679160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CA578F">
        <w:rPr>
          <w:rFonts w:ascii="Arial" w:hAnsi="Arial" w:cs="Arial"/>
          <w:b/>
          <w:bCs/>
          <w:sz w:val="24"/>
        </w:rPr>
        <w:t>7</w:t>
      </w:r>
      <w:r w:rsidR="005114F4" w:rsidRPr="005114F4">
        <w:rPr>
          <w:rFonts w:ascii="Arial" w:hAnsi="Arial" w:cs="Arial"/>
          <w:b/>
          <w:bCs/>
          <w:sz w:val="24"/>
        </w:rPr>
        <w:t>3) Load reporting 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05E54428" w:rsidR="00F771B1" w:rsidRDefault="00F771B1" w:rsidP="00CD4C7B">
      <w:r>
        <w:t>This paper includes TP for TS 38.4</w:t>
      </w:r>
      <w:r w:rsidR="00594ADD">
        <w:t>7</w:t>
      </w:r>
      <w:r>
        <w:t xml:space="preserve">3, reflecting proposals in [2]. </w:t>
      </w:r>
    </w:p>
    <w:p w14:paraId="06E65D3E" w14:textId="767C37E1" w:rsidR="00CD4C7B" w:rsidRPr="006E13D1" w:rsidRDefault="00F771B1" w:rsidP="00CD4C7B">
      <w:r>
        <w:t>The TP is based on [1]</w:t>
      </w:r>
      <w:r w:rsidR="0056573F">
        <w:t>.</w:t>
      </w:r>
    </w:p>
    <w:p w14:paraId="33C07D67" w14:textId="77777777" w:rsidR="00CD4C7B" w:rsidRPr="006E13D1" w:rsidRDefault="00CD4C7B" w:rsidP="00CD4C7B">
      <w:pPr>
        <w:pStyle w:val="Heading1"/>
      </w:pPr>
      <w:r w:rsidRPr="006E13D1">
        <w:t>References</w:t>
      </w:r>
    </w:p>
    <w:p w14:paraId="7A97A3CB" w14:textId="142BBF64" w:rsidR="00CD4C7B" w:rsidRDefault="00D70737" w:rsidP="00606DA9">
      <w:pPr>
        <w:overflowPunct w:val="0"/>
        <w:autoSpaceDE w:val="0"/>
        <w:autoSpaceDN w:val="0"/>
        <w:adjustRightInd w:val="0"/>
        <w:ind w:left="567" w:hanging="567"/>
        <w:textAlignment w:val="baseline"/>
      </w:pPr>
      <w:bookmarkStart w:id="3" w:name="_Ref75086397"/>
      <w:r>
        <w:t>[1</w:t>
      </w:r>
      <w:r w:rsidR="00AF78D5">
        <w:t>]</w:t>
      </w:r>
      <w:r w:rsidR="00AF78D5">
        <w:tab/>
      </w:r>
      <w:r w:rsidR="009113D5">
        <w:t>R3-</w:t>
      </w:r>
      <w:r w:rsidR="008003B1">
        <w:t>20</w:t>
      </w:r>
      <w:r w:rsidR="00883092">
        <w:t>3027</w:t>
      </w:r>
      <w:r w:rsidR="00CD4C7B" w:rsidRPr="006E13D1">
        <w:t xml:space="preserve">, </w:t>
      </w:r>
      <w:bookmarkEnd w:id="3"/>
      <w:r w:rsidR="005114F4">
        <w:t xml:space="preserve">SON </w:t>
      </w:r>
      <w:r w:rsidR="009113D5">
        <w:t>BL CR to TS 38.4</w:t>
      </w:r>
      <w:r w:rsidR="00CA578F">
        <w:t>7</w:t>
      </w:r>
      <w:r w:rsidR="009113D5">
        <w:t>3</w:t>
      </w:r>
    </w:p>
    <w:p w14:paraId="22651618" w14:textId="0484C7A9" w:rsidR="00F771B1" w:rsidRDefault="00F771B1" w:rsidP="00606DA9">
      <w:pPr>
        <w:overflowPunct w:val="0"/>
        <w:autoSpaceDE w:val="0"/>
        <w:autoSpaceDN w:val="0"/>
        <w:adjustRightInd w:val="0"/>
        <w:ind w:left="567" w:hanging="567"/>
        <w:textAlignment w:val="baseline"/>
      </w:pPr>
      <w:r>
        <w:t>[</w:t>
      </w:r>
      <w:r w:rsidR="00D37BB8">
        <w:t>2</w:t>
      </w:r>
      <w:r>
        <w:t>]</w:t>
      </w:r>
      <w:r>
        <w:tab/>
      </w:r>
      <w:r w:rsidR="00BC38D1">
        <w:t xml:space="preserve">R3-203319, </w:t>
      </w:r>
      <w:r w:rsidR="00BC38D1" w:rsidRPr="000E4640">
        <w:t>Remaining open points for MLB</w:t>
      </w:r>
      <w:r>
        <w:t xml:space="preserve">, </w:t>
      </w:r>
      <w:r w:rsidRPr="00F771B1">
        <w:t>Nokia, Nokia Shanghai Bell</w:t>
      </w:r>
    </w:p>
    <w:p w14:paraId="47E6BA7B" w14:textId="798CC95C" w:rsidR="001E7E8F" w:rsidRDefault="001E7E8F" w:rsidP="00606DA9">
      <w:pPr>
        <w:overflowPunct w:val="0"/>
        <w:autoSpaceDE w:val="0"/>
        <w:autoSpaceDN w:val="0"/>
        <w:adjustRightInd w:val="0"/>
        <w:ind w:left="567" w:hanging="567"/>
        <w:textAlignment w:val="baseline"/>
      </w:pPr>
    </w:p>
    <w:p w14:paraId="2673989C" w14:textId="1D6B7EC3" w:rsidR="00D70737"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CA578F">
        <w:rPr>
          <w:lang w:val="nb-NO"/>
        </w:rPr>
        <w:t>7</w:t>
      </w:r>
      <w:r w:rsidR="005114F4">
        <w:rPr>
          <w:lang w:val="nb-NO"/>
        </w:rPr>
        <w:t>3</w:t>
      </w:r>
    </w:p>
    <w:p w14:paraId="1C022CB7" w14:textId="77777777" w:rsidR="001E7E8F" w:rsidRDefault="001E7E8F" w:rsidP="004B3944">
      <w:pPr>
        <w:rPr>
          <w:lang w:val="nb-NO"/>
        </w:rPr>
        <w:sectPr w:rsidR="001E7E8F">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562F9997" w:rsidR="00D70737" w:rsidRDefault="00D70737" w:rsidP="00D70737">
      <w:pPr>
        <w:jc w:val="center"/>
      </w:pPr>
      <w:r w:rsidRPr="00D70737">
        <w:rPr>
          <w:highlight w:val="yellow"/>
        </w:rPr>
        <w:t>&lt;&lt;&lt; start of changes &gt;&gt;&gt;</w:t>
      </w:r>
    </w:p>
    <w:p w14:paraId="49D517DD" w14:textId="77777777" w:rsidR="00CA578F" w:rsidRDefault="00CA578F" w:rsidP="00CA578F">
      <w:pPr>
        <w:rPr>
          <w:noProof/>
        </w:rPr>
      </w:pPr>
    </w:p>
    <w:p w14:paraId="0F014843" w14:textId="77777777" w:rsidR="00CA578F" w:rsidRDefault="00CA578F" w:rsidP="00CA57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F3DF70D" w14:textId="77777777" w:rsidR="00CA578F" w:rsidRPr="00EA5FA7" w:rsidRDefault="00CA578F" w:rsidP="00CA578F">
      <w:pPr>
        <w:pStyle w:val="Heading1"/>
      </w:pPr>
      <w:bookmarkStart w:id="4" w:name="_Toc20955717"/>
      <w:bookmarkStart w:id="5" w:name="_Toc29892811"/>
      <w:bookmarkStart w:id="6" w:name="_Toc36556748"/>
      <w:bookmarkStart w:id="7" w:name="_Toc14044293"/>
      <w:r w:rsidRPr="00EA5FA7">
        <w:t>2</w:t>
      </w:r>
      <w:r w:rsidRPr="00EA5FA7">
        <w:tab/>
        <w:t>References</w:t>
      </w:r>
      <w:bookmarkEnd w:id="4"/>
      <w:bookmarkEnd w:id="5"/>
      <w:bookmarkEnd w:id="6"/>
    </w:p>
    <w:p w14:paraId="473B76DA" w14:textId="77777777" w:rsidR="00CA578F" w:rsidRPr="00EA5FA7" w:rsidRDefault="00CA578F" w:rsidP="00CA578F">
      <w:r w:rsidRPr="00EA5FA7">
        <w:t>The following documents contain provisions which, through reference in this text, constitute provisions of the present document.</w:t>
      </w:r>
    </w:p>
    <w:p w14:paraId="4F4B6DD3" w14:textId="77777777" w:rsidR="00CA578F" w:rsidRPr="00EA5FA7" w:rsidRDefault="00CA578F" w:rsidP="00CA578F">
      <w:pPr>
        <w:pStyle w:val="B10"/>
      </w:pPr>
      <w:bookmarkStart w:id="8" w:name="OLE_LINK4"/>
      <w:r w:rsidRPr="00EA5FA7">
        <w:t>-</w:t>
      </w:r>
      <w:r w:rsidRPr="00EA5FA7">
        <w:tab/>
        <w:t>References are either specific (identified by date of publication, edition number, version number, etc.) or non</w:t>
      </w:r>
      <w:r w:rsidRPr="00EA5FA7">
        <w:noBreakHyphen/>
        <w:t>specific.</w:t>
      </w:r>
    </w:p>
    <w:p w14:paraId="1BC10F52" w14:textId="77777777" w:rsidR="00CA578F" w:rsidRPr="00EA5FA7" w:rsidRDefault="00CA578F" w:rsidP="00CA578F">
      <w:pPr>
        <w:pStyle w:val="B10"/>
      </w:pPr>
      <w:r w:rsidRPr="00EA5FA7">
        <w:t>-</w:t>
      </w:r>
      <w:r w:rsidRPr="00EA5FA7">
        <w:tab/>
        <w:t>For a specific reference, subsequent revisions do not apply.</w:t>
      </w:r>
    </w:p>
    <w:p w14:paraId="58758432" w14:textId="77777777" w:rsidR="00CA578F" w:rsidRPr="00EA5FA7" w:rsidRDefault="00CA578F" w:rsidP="00CA578F">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8"/>
    <w:p w14:paraId="2F5D4FFA" w14:textId="77777777" w:rsidR="00CA578F" w:rsidRPr="00EA5FA7" w:rsidRDefault="00CA578F" w:rsidP="00CA578F">
      <w:pPr>
        <w:pStyle w:val="EX"/>
      </w:pPr>
      <w:r w:rsidRPr="00EA5FA7">
        <w:t>[1]</w:t>
      </w:r>
      <w:r w:rsidRPr="00EA5FA7">
        <w:tab/>
        <w:t>3GPP TR 21.905: "Vocabulary for 3GPP Specifications".</w:t>
      </w:r>
    </w:p>
    <w:p w14:paraId="29D1ED2F" w14:textId="77777777" w:rsidR="00CA578F" w:rsidRPr="00EA5FA7" w:rsidRDefault="00CA578F" w:rsidP="00CA578F">
      <w:pPr>
        <w:pStyle w:val="EX"/>
      </w:pPr>
      <w:r w:rsidRPr="00EA5FA7">
        <w:t>[2]</w:t>
      </w:r>
      <w:r w:rsidRPr="00EA5FA7">
        <w:tab/>
        <w:t xml:space="preserve">3GPP TS 38.470: "NG-RAN; F1 general aspects and principles". </w:t>
      </w:r>
    </w:p>
    <w:p w14:paraId="7584E2DC" w14:textId="77777777" w:rsidR="00CA578F" w:rsidRPr="00EA5FA7" w:rsidRDefault="00CA578F" w:rsidP="00CA578F">
      <w:pPr>
        <w:pStyle w:val="EX"/>
      </w:pPr>
      <w:r w:rsidRPr="00EA5FA7">
        <w:t>[3]</w:t>
      </w:r>
      <w:r w:rsidRPr="00EA5FA7">
        <w:tab/>
        <w:t>3GPP TS 38.413: "NG-RAN; NG Application Protocol (NGAP)".</w:t>
      </w:r>
    </w:p>
    <w:p w14:paraId="06001A5F" w14:textId="77777777" w:rsidR="00CA578F" w:rsidRPr="00EA5FA7" w:rsidRDefault="00CA578F" w:rsidP="00CA578F">
      <w:pPr>
        <w:pStyle w:val="EX"/>
      </w:pPr>
      <w:r w:rsidRPr="00EA5FA7">
        <w:lastRenderedPageBreak/>
        <w:t>[4]</w:t>
      </w:r>
      <w:r w:rsidRPr="00EA5FA7">
        <w:tab/>
        <w:t>3GPP TS 38.401: "NG-RAN; Architecture Description".</w:t>
      </w:r>
    </w:p>
    <w:p w14:paraId="4D005925" w14:textId="77777777" w:rsidR="00CA578F" w:rsidRPr="00EA5FA7" w:rsidRDefault="00CA578F" w:rsidP="00CA578F">
      <w:pPr>
        <w:pStyle w:val="EX"/>
      </w:pPr>
      <w:r w:rsidRPr="00EA5FA7">
        <w:t>[5]</w:t>
      </w:r>
      <w:r w:rsidRPr="00EA5FA7">
        <w:tab/>
        <w:t>ITU-T Recommendation X.691 (2002-07): "Information technology - ASN.1 encoding rules - Specification of Packed Encoding Rules (PER)".</w:t>
      </w:r>
    </w:p>
    <w:p w14:paraId="2168C7D8" w14:textId="77777777" w:rsidR="00CA578F" w:rsidRPr="00EA5FA7" w:rsidRDefault="00CA578F" w:rsidP="00CA578F">
      <w:pPr>
        <w:pStyle w:val="EX"/>
      </w:pPr>
      <w:r w:rsidRPr="00EA5FA7">
        <w:t>[6]</w:t>
      </w:r>
      <w:r w:rsidRPr="00EA5FA7">
        <w:tab/>
        <w:t>3GPP TS 38.300: "NR; Overall description; Stage-2".</w:t>
      </w:r>
    </w:p>
    <w:p w14:paraId="4BC7766B" w14:textId="77777777" w:rsidR="00CA578F" w:rsidRPr="00EA5FA7" w:rsidRDefault="00CA578F" w:rsidP="00CA578F">
      <w:pPr>
        <w:pStyle w:val="EX"/>
      </w:pPr>
      <w:r w:rsidRPr="00EA5FA7">
        <w:t>[7]</w:t>
      </w:r>
      <w:r w:rsidRPr="00EA5FA7">
        <w:tab/>
        <w:t>3GPP TS 37.340: "NR; Multi-connectivity; Overall description; Stage-2".</w:t>
      </w:r>
    </w:p>
    <w:p w14:paraId="3E16D59E" w14:textId="77777777" w:rsidR="00CA578F" w:rsidRPr="00EA5FA7" w:rsidRDefault="00CA578F" w:rsidP="00CA578F">
      <w:pPr>
        <w:pStyle w:val="EX"/>
      </w:pPr>
      <w:r w:rsidRPr="00EA5FA7">
        <w:t>[8]</w:t>
      </w:r>
      <w:r w:rsidRPr="00EA5FA7">
        <w:tab/>
        <w:t>3GPP TS 38.331: "NR; Radio Resource Control (RRC); Protocol specification".</w:t>
      </w:r>
    </w:p>
    <w:p w14:paraId="0D0DD3B6" w14:textId="77777777" w:rsidR="00CA578F" w:rsidRPr="00EA5FA7" w:rsidRDefault="00CA578F" w:rsidP="00CA578F">
      <w:pPr>
        <w:pStyle w:val="EX"/>
      </w:pPr>
      <w:r w:rsidRPr="00EA5FA7">
        <w:t>[9]</w:t>
      </w:r>
      <w:r w:rsidRPr="00EA5FA7">
        <w:tab/>
        <w:t>3GPP TS 36.423: "Evolved Universal Terrestrial Radio Access Network (E-UTRAN); X2 Application Protocol (X2AP)".</w:t>
      </w:r>
    </w:p>
    <w:p w14:paraId="667FA144" w14:textId="77777777" w:rsidR="00CA578F" w:rsidRPr="00EA5FA7" w:rsidRDefault="00CA578F" w:rsidP="00CA578F">
      <w:pPr>
        <w:pStyle w:val="EX"/>
      </w:pPr>
      <w:r w:rsidRPr="00EA5FA7">
        <w:t>[10]</w:t>
      </w:r>
      <w:r w:rsidRPr="00EA5FA7">
        <w:tab/>
        <w:t>3GPP TS 23.401: "General Packet Radio Service (GPRS) enhancements for Evolved Universal Terrestrial Radio Access Network (E-UTRAN) access".</w:t>
      </w:r>
    </w:p>
    <w:p w14:paraId="495A97BA" w14:textId="77777777" w:rsidR="00CA578F" w:rsidRPr="00EA5FA7" w:rsidRDefault="00CA578F" w:rsidP="00CA578F">
      <w:pPr>
        <w:pStyle w:val="EX"/>
      </w:pPr>
      <w:r w:rsidRPr="00EA5FA7">
        <w:t>[11]</w:t>
      </w:r>
      <w:r w:rsidRPr="00EA5FA7">
        <w:tab/>
        <w:t>3GPP TS 23.203: "Policy and charging control architecture".</w:t>
      </w:r>
    </w:p>
    <w:p w14:paraId="337B953C" w14:textId="77777777" w:rsidR="00CA578F" w:rsidRPr="00EA5FA7" w:rsidRDefault="00CA578F" w:rsidP="00CA578F">
      <w:pPr>
        <w:pStyle w:val="EX"/>
      </w:pPr>
      <w:r w:rsidRPr="00EA5FA7">
        <w:t>[12]</w:t>
      </w:r>
      <w:r w:rsidRPr="00EA5FA7">
        <w:tab/>
        <w:t>ITU-T Recommendation X.680 (07/2002): "Information technology – Abstract Syntax Notation One (ASN.1): Specification of basic notation".</w:t>
      </w:r>
    </w:p>
    <w:p w14:paraId="2718F065" w14:textId="77777777" w:rsidR="00CA578F" w:rsidRPr="00EA5FA7" w:rsidRDefault="00CA578F" w:rsidP="00CA578F">
      <w:pPr>
        <w:pStyle w:val="EX"/>
      </w:pPr>
      <w:r w:rsidRPr="00EA5FA7">
        <w:t>[13]</w:t>
      </w:r>
      <w:r w:rsidRPr="00EA5FA7">
        <w:tab/>
        <w:t>ITU-T Recommendation X.681 (07/2002): "Information technology – Abstract Syntax Notation One (ASN.1): Information object specification".</w:t>
      </w:r>
    </w:p>
    <w:p w14:paraId="02CB251E" w14:textId="77777777" w:rsidR="00CA578F" w:rsidRPr="00EA5FA7" w:rsidRDefault="00CA578F" w:rsidP="00CA578F">
      <w:pPr>
        <w:pStyle w:val="EX"/>
      </w:pPr>
      <w:r w:rsidRPr="00EA5FA7">
        <w:t>[14]</w:t>
      </w:r>
      <w:r w:rsidRPr="00EA5FA7">
        <w:tab/>
        <w:t>3GPP TR 25.921: (version.7.0.0): "Guidelines and principles for protocol description and error".</w:t>
      </w:r>
    </w:p>
    <w:p w14:paraId="465B9BE2" w14:textId="77777777" w:rsidR="00CA578F" w:rsidRPr="00EA5FA7" w:rsidRDefault="00CA578F" w:rsidP="00CA578F">
      <w:pPr>
        <w:pStyle w:val="EX"/>
      </w:pPr>
      <w:r w:rsidRPr="00EA5FA7">
        <w:t>[15]</w:t>
      </w:r>
      <w:r w:rsidRPr="00EA5FA7">
        <w:tab/>
        <w:t>3GPP TS 36.413: "Evolved Universal Terrestrial Radio Access Network (E-UTRAN); S1 Application Protocol (S1AP)".</w:t>
      </w:r>
    </w:p>
    <w:p w14:paraId="4377F87B" w14:textId="77777777" w:rsidR="00CA578F" w:rsidRPr="00EA5FA7" w:rsidRDefault="00CA578F" w:rsidP="00CA578F">
      <w:pPr>
        <w:pStyle w:val="EX"/>
      </w:pPr>
      <w:r w:rsidRPr="00EA5FA7">
        <w:t>[16]</w:t>
      </w:r>
      <w:r w:rsidRPr="00EA5FA7">
        <w:tab/>
        <w:t>3GPP TS 38.321: "NR; Medium Access Control (MAC) protocol specification".</w:t>
      </w:r>
    </w:p>
    <w:p w14:paraId="6C846D2F" w14:textId="77777777" w:rsidR="00CA578F" w:rsidRPr="00EA5FA7" w:rsidRDefault="00CA578F" w:rsidP="00CA578F">
      <w:pPr>
        <w:pStyle w:val="EX"/>
      </w:pPr>
      <w:r w:rsidRPr="00EA5FA7">
        <w:t>[17]</w:t>
      </w:r>
      <w:r w:rsidRPr="00EA5FA7">
        <w:tab/>
        <w:t>3GPP TS 38.104: "NR; Base Station (BS) radio transmission and reception".</w:t>
      </w:r>
    </w:p>
    <w:p w14:paraId="2F5D907F" w14:textId="77777777" w:rsidR="00CA578F" w:rsidRPr="00EA5FA7" w:rsidRDefault="00CA578F" w:rsidP="00CA578F">
      <w:pPr>
        <w:pStyle w:val="EX"/>
      </w:pPr>
      <w:r w:rsidRPr="00EA5FA7">
        <w:t>[18]</w:t>
      </w:r>
      <w:r w:rsidRPr="00EA5FA7">
        <w:tab/>
        <w:t>3GPP TS 29.281: "General Packet Radio System (GPRS); Tunnelling Protocol User Plane (GTPv1-U) ".</w:t>
      </w:r>
    </w:p>
    <w:p w14:paraId="337D2BAF" w14:textId="77777777" w:rsidR="00CA578F" w:rsidRPr="00EA5FA7" w:rsidRDefault="00CA578F" w:rsidP="00CA578F">
      <w:pPr>
        <w:pStyle w:val="EX"/>
      </w:pPr>
      <w:r w:rsidRPr="00EA5FA7">
        <w:t>[19]</w:t>
      </w:r>
      <w:r w:rsidRPr="00EA5FA7">
        <w:tab/>
        <w:t>3GPP TS 38.414: "NG-RAN; NG data transport".</w:t>
      </w:r>
    </w:p>
    <w:p w14:paraId="6401A05B" w14:textId="77777777" w:rsidR="00CA578F" w:rsidRPr="00EA5FA7" w:rsidRDefault="00CA578F" w:rsidP="00CA578F">
      <w:pPr>
        <w:pStyle w:val="EX"/>
      </w:pPr>
      <w:r w:rsidRPr="00EA5FA7">
        <w:t>[20]</w:t>
      </w:r>
      <w:r w:rsidRPr="00EA5FA7">
        <w:tab/>
        <w:t>3GPP TS 36.300: "Evolved Universal Terrestrial Radio Access (E-UTRA) and Evolved Universal Terrestrial Radio Access Network (E-UTRAN); Overall description; Stage 2".</w:t>
      </w:r>
    </w:p>
    <w:p w14:paraId="2D719D59" w14:textId="77777777" w:rsidR="00CA578F" w:rsidRPr="00EA5FA7" w:rsidRDefault="00CA578F" w:rsidP="00CA578F">
      <w:pPr>
        <w:pStyle w:val="EX"/>
      </w:pPr>
      <w:r w:rsidRPr="00EA5FA7">
        <w:t>[21]</w:t>
      </w:r>
      <w:r w:rsidRPr="00EA5FA7">
        <w:tab/>
        <w:t>3GPP TS 23.501: "System Architecture for the 5G System".</w:t>
      </w:r>
    </w:p>
    <w:p w14:paraId="7AAE3473" w14:textId="77777777" w:rsidR="00CA578F" w:rsidRPr="00EA5FA7" w:rsidRDefault="00CA578F" w:rsidP="00CA578F">
      <w:pPr>
        <w:pStyle w:val="EX"/>
      </w:pPr>
      <w:r w:rsidRPr="00EA5FA7">
        <w:t>[22]</w:t>
      </w:r>
      <w:r w:rsidRPr="00EA5FA7">
        <w:tab/>
        <w:t xml:space="preserve">3GPP TS 38.472: "NG-RAN; F1 signalling transport". </w:t>
      </w:r>
    </w:p>
    <w:p w14:paraId="081F06CF" w14:textId="77777777" w:rsidR="00CA578F" w:rsidRPr="00EA5FA7" w:rsidRDefault="00CA578F" w:rsidP="00CA578F">
      <w:pPr>
        <w:pStyle w:val="EX"/>
      </w:pPr>
      <w:r w:rsidRPr="00EA5FA7">
        <w:t>[23]</w:t>
      </w:r>
      <w:r w:rsidRPr="00EA5FA7">
        <w:tab/>
        <w:t>3GPP TS 23.003: "Numbering, addressing and identification".</w:t>
      </w:r>
    </w:p>
    <w:p w14:paraId="2954DD63" w14:textId="77777777" w:rsidR="00CA578F" w:rsidRPr="00EA5FA7" w:rsidRDefault="00CA578F" w:rsidP="00CA578F">
      <w:pPr>
        <w:pStyle w:val="EX"/>
      </w:pPr>
      <w:r w:rsidRPr="00EA5FA7">
        <w:t>[24]</w:t>
      </w:r>
      <w:r w:rsidRPr="00EA5FA7">
        <w:tab/>
        <w:t>3GPP TS 38.304: "NR;  User Equipment (UE) procedures in Idle mode and RRC Inactive state ".</w:t>
      </w:r>
    </w:p>
    <w:p w14:paraId="37BDDC8F" w14:textId="77777777" w:rsidR="00CA578F" w:rsidRPr="00EA5FA7" w:rsidRDefault="00CA578F" w:rsidP="00CA578F">
      <w:pPr>
        <w:pStyle w:val="EX"/>
      </w:pPr>
      <w:r w:rsidRPr="00EA5FA7">
        <w:t>[25]</w:t>
      </w:r>
      <w:r w:rsidRPr="00EA5FA7">
        <w:tab/>
        <w:t>3GPP TS 36.104: "Base Station (BS) radio transmission and reception".</w:t>
      </w:r>
    </w:p>
    <w:p w14:paraId="09C31944" w14:textId="77777777" w:rsidR="00CA578F" w:rsidRPr="00EA5FA7" w:rsidRDefault="00CA578F" w:rsidP="00CA578F">
      <w:pPr>
        <w:pStyle w:val="EX"/>
      </w:pPr>
      <w:r w:rsidRPr="00EA5FA7">
        <w:t>[26]</w:t>
      </w:r>
      <w:r w:rsidRPr="00EA5FA7">
        <w:tab/>
        <w:t>3GPP TS 38.101-1: "NR; User Equipment (UE) radio transmission and reception; Part 1: Range 1 Standalone".</w:t>
      </w:r>
    </w:p>
    <w:p w14:paraId="1CAD0BD7" w14:textId="77777777" w:rsidR="00CA578F" w:rsidRPr="00EA5FA7" w:rsidRDefault="00CA578F" w:rsidP="00CA578F">
      <w:pPr>
        <w:pStyle w:val="EX"/>
      </w:pPr>
      <w:r w:rsidRPr="00EA5FA7">
        <w:t>[27]</w:t>
      </w:r>
      <w:r w:rsidRPr="00EA5FA7">
        <w:tab/>
        <w:t>3GPP TS 36.211: "Evolved Universal Terrestrial Radio Access (E-UTRA); Physical channels and modulation".</w:t>
      </w:r>
    </w:p>
    <w:p w14:paraId="35ABEB2E" w14:textId="77777777" w:rsidR="00CA578F" w:rsidRPr="00EA5FA7" w:rsidRDefault="00CA578F" w:rsidP="00CA578F">
      <w:pPr>
        <w:pStyle w:val="EX"/>
      </w:pPr>
      <w:r w:rsidRPr="00EA5FA7">
        <w:t>[28]</w:t>
      </w:r>
      <w:r w:rsidRPr="00EA5FA7">
        <w:tab/>
        <w:t>3GPP TS 38.423: "NG-RAN; Xn application protocol (XnAP)".</w:t>
      </w:r>
    </w:p>
    <w:p w14:paraId="1F6A26C5" w14:textId="77777777" w:rsidR="00CA578F" w:rsidRDefault="00CA578F" w:rsidP="00CA578F">
      <w:pPr>
        <w:pStyle w:val="EX"/>
      </w:pPr>
      <w:r w:rsidRPr="00EA5FA7">
        <w:t>[29]</w:t>
      </w:r>
      <w:r w:rsidRPr="00EA5FA7">
        <w:tab/>
        <w:t>3GPP TS 32.422: "Trace control and configuration management".</w:t>
      </w:r>
    </w:p>
    <w:p w14:paraId="465E0BFD" w14:textId="77777777" w:rsidR="00CA578F" w:rsidRDefault="00CA578F" w:rsidP="00CA578F">
      <w:pPr>
        <w:pStyle w:val="EX"/>
        <w:rPr>
          <w:ins w:id="9" w:author="Author"/>
        </w:rPr>
      </w:pPr>
      <w:ins w:id="10" w:author="Author">
        <w:r>
          <w:t>[ref1]</w:t>
        </w:r>
        <w:r>
          <w:tab/>
        </w:r>
        <w:r w:rsidRPr="00EA5FA7">
          <w:t>3GPP TS 3</w:t>
        </w:r>
        <w:r>
          <w:t>8.314</w:t>
        </w:r>
        <w:r w:rsidRPr="00EA5FA7">
          <w:t>: "</w:t>
        </w:r>
        <w:r w:rsidRPr="004D128B">
          <w:tab/>
          <w:t>NR; Layer 2 measurements</w:t>
        </w:r>
        <w:r w:rsidRPr="00EA5FA7">
          <w:t>"</w:t>
        </w:r>
        <w:r>
          <w:t>.</w:t>
        </w:r>
      </w:ins>
    </w:p>
    <w:p w14:paraId="20FEBA22" w14:textId="77777777" w:rsidR="00CA578F" w:rsidRPr="00FD0425" w:rsidRDefault="00CA578F" w:rsidP="00CA578F">
      <w:pPr>
        <w:pStyle w:val="EX"/>
        <w:rPr>
          <w:ins w:id="11" w:author="Author"/>
        </w:rPr>
      </w:pPr>
      <w:ins w:id="12"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14:paraId="6737804B" w14:textId="77777777" w:rsidR="00CA578F" w:rsidRPr="00FD0425" w:rsidRDefault="00CA578F" w:rsidP="00CA578F">
      <w:pPr>
        <w:pStyle w:val="EX"/>
        <w:rPr>
          <w:ins w:id="13" w:author="Author"/>
        </w:rPr>
      </w:pPr>
      <w:ins w:id="14"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14:paraId="5741A432" w14:textId="77777777" w:rsidR="00CA578F" w:rsidRPr="00FD0425" w:rsidRDefault="00CA578F" w:rsidP="00CA578F">
      <w:pPr>
        <w:pStyle w:val="EX"/>
        <w:rPr>
          <w:ins w:id="15" w:author="Author"/>
        </w:rPr>
      </w:pPr>
      <w:ins w:id="16" w:author="Author">
        <w:r w:rsidRPr="00FD0425">
          <w:lastRenderedPageBreak/>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t xml:space="preserve"> </w:t>
        </w:r>
        <w:r w:rsidRPr="00B264BF">
          <w:rPr>
            <w:highlight w:val="yellow"/>
          </w:rPr>
          <w:t>[NOT USED]</w:t>
        </w:r>
      </w:ins>
    </w:p>
    <w:p w14:paraId="0C450209" w14:textId="77777777" w:rsidR="00CA578F" w:rsidRDefault="00CA578F" w:rsidP="00CA578F">
      <w:pPr>
        <w:pStyle w:val="EX"/>
      </w:pPr>
    </w:p>
    <w:p w14:paraId="4E6BCE03" w14:textId="77777777" w:rsidR="00CA578F" w:rsidRPr="00A423D1" w:rsidRDefault="00CA578F" w:rsidP="00CA578F">
      <w:pPr>
        <w:pStyle w:val="Heading1"/>
      </w:pPr>
      <w:r w:rsidRPr="00A423D1">
        <w:t>8</w:t>
      </w:r>
      <w:r w:rsidRPr="00A423D1">
        <w:tab/>
        <w:t>F1AP procedures</w:t>
      </w:r>
      <w:bookmarkEnd w:id="7"/>
    </w:p>
    <w:p w14:paraId="18CB3284" w14:textId="77777777" w:rsidR="00CA578F" w:rsidRPr="00A423D1" w:rsidRDefault="00CA578F" w:rsidP="00CA578F">
      <w:pPr>
        <w:pStyle w:val="Heading2"/>
        <w:rPr>
          <w:rFonts w:eastAsia="Yu Mincho"/>
        </w:rPr>
      </w:pPr>
      <w:bookmarkStart w:id="17" w:name="_Toc14044294"/>
      <w:r w:rsidRPr="00A423D1">
        <w:rPr>
          <w:rFonts w:eastAsia="Yu Mincho"/>
        </w:rPr>
        <w:t>8.1</w:t>
      </w:r>
      <w:r w:rsidRPr="00A423D1">
        <w:rPr>
          <w:rFonts w:eastAsia="Yu Mincho"/>
        </w:rPr>
        <w:tab/>
        <w:t>List of F1AP Elementary procedures</w:t>
      </w:r>
      <w:bookmarkEnd w:id="17"/>
    </w:p>
    <w:p w14:paraId="465DBB3C" w14:textId="77777777" w:rsidR="00CA578F" w:rsidRPr="00A423D1" w:rsidRDefault="00CA578F" w:rsidP="00CA578F">
      <w:pPr>
        <w:rPr>
          <w:rFonts w:eastAsia="Yu Mincho"/>
        </w:rPr>
      </w:pPr>
      <w:r w:rsidRPr="00A423D1">
        <w:rPr>
          <w:rFonts w:eastAsia="Yu Mincho"/>
        </w:rPr>
        <w:t>In the following tables, all EPs are divided into Class 1 and Class 2 EPs (see subclause 3.1 for explanation of the different classes):</w:t>
      </w:r>
    </w:p>
    <w:p w14:paraId="14E4B900" w14:textId="77777777" w:rsidR="00CA578F" w:rsidRPr="00A423D1" w:rsidRDefault="00CA578F" w:rsidP="00CA578F">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CA578F" w:rsidRPr="00A423D1" w14:paraId="241DFD03" w14:textId="77777777" w:rsidTr="004705CC">
        <w:trPr>
          <w:cantSplit/>
          <w:jc w:val="center"/>
        </w:trPr>
        <w:tc>
          <w:tcPr>
            <w:tcW w:w="1544" w:type="dxa"/>
            <w:vMerge w:val="restart"/>
          </w:tcPr>
          <w:p w14:paraId="259A046D" w14:textId="77777777" w:rsidR="00CA578F" w:rsidRPr="00A423D1" w:rsidRDefault="00CA578F" w:rsidP="004705CC">
            <w:pPr>
              <w:pStyle w:val="TAH"/>
              <w:rPr>
                <w:rFonts w:eastAsia="Yu Mincho"/>
              </w:rPr>
            </w:pPr>
            <w:r w:rsidRPr="00A423D1">
              <w:rPr>
                <w:rFonts w:eastAsia="Yu Mincho"/>
              </w:rPr>
              <w:t>Elementary Procedure</w:t>
            </w:r>
          </w:p>
        </w:tc>
        <w:tc>
          <w:tcPr>
            <w:tcW w:w="2108" w:type="dxa"/>
            <w:vMerge w:val="restart"/>
          </w:tcPr>
          <w:p w14:paraId="20A891C1" w14:textId="77777777" w:rsidR="00CA578F" w:rsidRPr="00A423D1" w:rsidRDefault="00CA578F" w:rsidP="004705CC">
            <w:pPr>
              <w:pStyle w:val="TAH"/>
              <w:rPr>
                <w:rFonts w:eastAsia="Yu Mincho"/>
              </w:rPr>
            </w:pPr>
            <w:r w:rsidRPr="00A423D1">
              <w:rPr>
                <w:rFonts w:eastAsia="Yu Mincho"/>
              </w:rPr>
              <w:t>Initiating Message</w:t>
            </w:r>
          </w:p>
        </w:tc>
        <w:tc>
          <w:tcPr>
            <w:tcW w:w="2286" w:type="dxa"/>
          </w:tcPr>
          <w:p w14:paraId="7DEC6FE0" w14:textId="77777777" w:rsidR="00CA578F" w:rsidRPr="00A423D1" w:rsidRDefault="00CA578F" w:rsidP="004705CC">
            <w:pPr>
              <w:pStyle w:val="TAH"/>
              <w:rPr>
                <w:rFonts w:eastAsia="Yu Mincho"/>
              </w:rPr>
            </w:pPr>
            <w:r w:rsidRPr="00A423D1">
              <w:rPr>
                <w:rFonts w:eastAsia="Yu Mincho"/>
              </w:rPr>
              <w:t>Successful Outcome</w:t>
            </w:r>
          </w:p>
        </w:tc>
        <w:tc>
          <w:tcPr>
            <w:tcW w:w="2534" w:type="dxa"/>
          </w:tcPr>
          <w:p w14:paraId="728CF19D" w14:textId="77777777" w:rsidR="00CA578F" w:rsidRPr="00A423D1" w:rsidRDefault="00CA578F" w:rsidP="004705CC">
            <w:pPr>
              <w:pStyle w:val="TAH"/>
              <w:rPr>
                <w:rFonts w:eastAsia="Yu Mincho"/>
              </w:rPr>
            </w:pPr>
            <w:r w:rsidRPr="00A423D1">
              <w:rPr>
                <w:rFonts w:eastAsia="Yu Mincho"/>
              </w:rPr>
              <w:t>Unsuccessful Outcome</w:t>
            </w:r>
          </w:p>
        </w:tc>
      </w:tr>
      <w:tr w:rsidR="00CA578F" w:rsidRPr="00A423D1" w14:paraId="7D534FD9" w14:textId="77777777" w:rsidTr="004705CC">
        <w:trPr>
          <w:cantSplit/>
          <w:jc w:val="center"/>
        </w:trPr>
        <w:tc>
          <w:tcPr>
            <w:tcW w:w="1544" w:type="dxa"/>
            <w:vMerge/>
          </w:tcPr>
          <w:p w14:paraId="2D802200" w14:textId="77777777" w:rsidR="00CA578F" w:rsidRPr="00A423D1" w:rsidRDefault="00CA578F" w:rsidP="004705CC">
            <w:pPr>
              <w:pStyle w:val="TAH"/>
              <w:rPr>
                <w:rFonts w:eastAsia="Yu Mincho"/>
              </w:rPr>
            </w:pPr>
          </w:p>
        </w:tc>
        <w:tc>
          <w:tcPr>
            <w:tcW w:w="2108" w:type="dxa"/>
            <w:vMerge/>
          </w:tcPr>
          <w:p w14:paraId="27A51F89" w14:textId="77777777" w:rsidR="00CA578F" w:rsidRPr="00A423D1" w:rsidRDefault="00CA578F" w:rsidP="004705CC">
            <w:pPr>
              <w:pStyle w:val="TAH"/>
              <w:rPr>
                <w:rFonts w:eastAsia="Yu Mincho"/>
              </w:rPr>
            </w:pPr>
          </w:p>
        </w:tc>
        <w:tc>
          <w:tcPr>
            <w:tcW w:w="2286" w:type="dxa"/>
          </w:tcPr>
          <w:p w14:paraId="04B793D4" w14:textId="77777777" w:rsidR="00CA578F" w:rsidRPr="00A423D1" w:rsidRDefault="00CA578F" w:rsidP="004705CC">
            <w:pPr>
              <w:pStyle w:val="TAH"/>
              <w:rPr>
                <w:rFonts w:eastAsia="Yu Mincho"/>
              </w:rPr>
            </w:pPr>
            <w:r w:rsidRPr="00A423D1">
              <w:rPr>
                <w:rFonts w:eastAsia="Yu Mincho"/>
              </w:rPr>
              <w:t>Response message</w:t>
            </w:r>
          </w:p>
        </w:tc>
        <w:tc>
          <w:tcPr>
            <w:tcW w:w="2534" w:type="dxa"/>
          </w:tcPr>
          <w:p w14:paraId="11AEE351" w14:textId="77777777" w:rsidR="00CA578F" w:rsidRPr="00A423D1" w:rsidRDefault="00CA578F" w:rsidP="004705CC">
            <w:pPr>
              <w:pStyle w:val="TAH"/>
              <w:rPr>
                <w:rFonts w:eastAsia="Yu Mincho"/>
              </w:rPr>
            </w:pPr>
            <w:r w:rsidRPr="00A423D1">
              <w:rPr>
                <w:rFonts w:eastAsia="Yu Mincho"/>
              </w:rPr>
              <w:t>Response message</w:t>
            </w:r>
          </w:p>
        </w:tc>
      </w:tr>
      <w:tr w:rsidR="00CA578F" w:rsidRPr="00A423D1" w14:paraId="073CB2A7" w14:textId="77777777" w:rsidTr="004705CC">
        <w:trPr>
          <w:cantSplit/>
          <w:jc w:val="center"/>
        </w:trPr>
        <w:tc>
          <w:tcPr>
            <w:tcW w:w="1544" w:type="dxa"/>
          </w:tcPr>
          <w:p w14:paraId="002B253B" w14:textId="77777777" w:rsidR="00CA578F" w:rsidRPr="00A423D1" w:rsidRDefault="00CA578F" w:rsidP="004705CC">
            <w:pPr>
              <w:pStyle w:val="TAL"/>
              <w:rPr>
                <w:rFonts w:eastAsia="Yu Mincho"/>
              </w:rPr>
            </w:pPr>
            <w:r w:rsidRPr="00A423D1">
              <w:rPr>
                <w:rFonts w:eastAsia="Yu Mincho"/>
              </w:rPr>
              <w:t>Reset</w:t>
            </w:r>
          </w:p>
        </w:tc>
        <w:tc>
          <w:tcPr>
            <w:tcW w:w="2108" w:type="dxa"/>
          </w:tcPr>
          <w:p w14:paraId="12400368" w14:textId="77777777" w:rsidR="00CA578F" w:rsidRPr="00A423D1" w:rsidRDefault="00CA578F" w:rsidP="004705CC">
            <w:pPr>
              <w:pStyle w:val="TAL"/>
              <w:rPr>
                <w:rFonts w:eastAsia="Yu Mincho"/>
              </w:rPr>
            </w:pPr>
            <w:r w:rsidRPr="00A423D1">
              <w:rPr>
                <w:rFonts w:eastAsia="Yu Mincho"/>
              </w:rPr>
              <w:t>RESET</w:t>
            </w:r>
          </w:p>
        </w:tc>
        <w:tc>
          <w:tcPr>
            <w:tcW w:w="2286" w:type="dxa"/>
          </w:tcPr>
          <w:p w14:paraId="3CCF5E63" w14:textId="77777777" w:rsidR="00CA578F" w:rsidRPr="00A423D1" w:rsidRDefault="00CA578F" w:rsidP="004705CC">
            <w:pPr>
              <w:pStyle w:val="TAL"/>
              <w:rPr>
                <w:rFonts w:eastAsia="Yu Mincho"/>
              </w:rPr>
            </w:pPr>
            <w:r w:rsidRPr="00A423D1">
              <w:rPr>
                <w:rFonts w:eastAsia="Yu Mincho"/>
              </w:rPr>
              <w:t>RESET ACKNOWLEDGE</w:t>
            </w:r>
          </w:p>
        </w:tc>
        <w:tc>
          <w:tcPr>
            <w:tcW w:w="2534" w:type="dxa"/>
          </w:tcPr>
          <w:p w14:paraId="7A64C73F" w14:textId="77777777" w:rsidR="00CA578F" w:rsidRPr="00A423D1" w:rsidRDefault="00CA578F" w:rsidP="004705CC">
            <w:pPr>
              <w:pStyle w:val="TAL"/>
              <w:rPr>
                <w:rFonts w:eastAsia="Yu Mincho"/>
              </w:rPr>
            </w:pPr>
          </w:p>
        </w:tc>
      </w:tr>
      <w:tr w:rsidR="00CA578F" w:rsidRPr="00A423D1" w14:paraId="3DA4E375" w14:textId="77777777" w:rsidTr="004705CC">
        <w:trPr>
          <w:cantSplit/>
          <w:jc w:val="center"/>
        </w:trPr>
        <w:tc>
          <w:tcPr>
            <w:tcW w:w="1544" w:type="dxa"/>
          </w:tcPr>
          <w:p w14:paraId="3E9E6066" w14:textId="77777777" w:rsidR="00CA578F" w:rsidRPr="00A423D1" w:rsidRDefault="00CA578F" w:rsidP="004705CC">
            <w:pPr>
              <w:pStyle w:val="TAL"/>
              <w:rPr>
                <w:rFonts w:eastAsia="Yu Mincho"/>
              </w:rPr>
            </w:pPr>
            <w:r w:rsidRPr="00A423D1">
              <w:rPr>
                <w:rFonts w:eastAsia="Yu Mincho"/>
              </w:rPr>
              <w:t>F1 Setup</w:t>
            </w:r>
          </w:p>
        </w:tc>
        <w:tc>
          <w:tcPr>
            <w:tcW w:w="2108" w:type="dxa"/>
          </w:tcPr>
          <w:p w14:paraId="5CE4F794" w14:textId="77777777" w:rsidR="00CA578F" w:rsidRPr="00A423D1" w:rsidRDefault="00CA578F" w:rsidP="004705CC">
            <w:pPr>
              <w:pStyle w:val="TAL"/>
              <w:rPr>
                <w:rFonts w:eastAsia="Yu Mincho"/>
              </w:rPr>
            </w:pPr>
            <w:r w:rsidRPr="00A423D1">
              <w:rPr>
                <w:rFonts w:eastAsia="Yu Mincho"/>
              </w:rPr>
              <w:t>F1 SETUP REQUEST</w:t>
            </w:r>
          </w:p>
        </w:tc>
        <w:tc>
          <w:tcPr>
            <w:tcW w:w="2286" w:type="dxa"/>
          </w:tcPr>
          <w:p w14:paraId="56FAD064" w14:textId="77777777" w:rsidR="00CA578F" w:rsidRPr="00A423D1" w:rsidRDefault="00CA578F" w:rsidP="004705CC">
            <w:pPr>
              <w:pStyle w:val="TAL"/>
              <w:rPr>
                <w:rFonts w:eastAsia="Yu Mincho"/>
              </w:rPr>
            </w:pPr>
            <w:r w:rsidRPr="00A423D1">
              <w:rPr>
                <w:rFonts w:eastAsia="Yu Mincho"/>
              </w:rPr>
              <w:t>F1 SETUP RESPONSE</w:t>
            </w:r>
          </w:p>
        </w:tc>
        <w:tc>
          <w:tcPr>
            <w:tcW w:w="2534" w:type="dxa"/>
          </w:tcPr>
          <w:p w14:paraId="6F196E2F" w14:textId="77777777" w:rsidR="00CA578F" w:rsidRPr="00A423D1" w:rsidRDefault="00CA578F" w:rsidP="004705CC">
            <w:pPr>
              <w:pStyle w:val="TAL"/>
              <w:rPr>
                <w:rFonts w:eastAsia="Yu Mincho"/>
              </w:rPr>
            </w:pPr>
            <w:r w:rsidRPr="00A423D1">
              <w:rPr>
                <w:rFonts w:eastAsia="Yu Mincho"/>
              </w:rPr>
              <w:t>F1 SETUP FAILURE</w:t>
            </w:r>
          </w:p>
        </w:tc>
      </w:tr>
      <w:tr w:rsidR="00CA578F" w:rsidRPr="00A423D1" w14:paraId="78F7FA35"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B6C602" w14:textId="77777777" w:rsidR="00CA578F" w:rsidRPr="00A423D1" w:rsidRDefault="00CA578F" w:rsidP="004705CC">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3D73801" w14:textId="77777777" w:rsidR="00CA578F" w:rsidRPr="00A423D1" w:rsidRDefault="00CA578F" w:rsidP="004705CC">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28C732E" w14:textId="77777777" w:rsidR="00CA578F" w:rsidRPr="00A423D1" w:rsidRDefault="00CA578F" w:rsidP="004705CC">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12B6616" w14:textId="77777777" w:rsidR="00CA578F" w:rsidRPr="00A423D1" w:rsidRDefault="00CA578F" w:rsidP="004705CC">
            <w:pPr>
              <w:pStyle w:val="TAL"/>
              <w:rPr>
                <w:rFonts w:eastAsia="Yu Mincho"/>
              </w:rPr>
            </w:pPr>
            <w:r w:rsidRPr="00A423D1">
              <w:rPr>
                <w:rFonts w:eastAsia="Yu Mincho"/>
              </w:rPr>
              <w:t>GNB-DU CONFIGURATION UPDATE FAILURE</w:t>
            </w:r>
          </w:p>
        </w:tc>
      </w:tr>
      <w:tr w:rsidR="00CA578F" w:rsidRPr="00A423D1" w14:paraId="74FFF192"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46C781" w14:textId="77777777" w:rsidR="00CA578F" w:rsidRPr="00A423D1" w:rsidRDefault="00CA578F" w:rsidP="004705CC">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26075CF" w14:textId="77777777" w:rsidR="00CA578F" w:rsidRPr="00A423D1" w:rsidRDefault="00CA578F" w:rsidP="004705CC">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99446C9" w14:textId="77777777" w:rsidR="00CA578F" w:rsidRPr="00A423D1" w:rsidRDefault="00CA578F" w:rsidP="004705CC">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86C7CE2" w14:textId="77777777" w:rsidR="00CA578F" w:rsidRPr="00A423D1" w:rsidRDefault="00CA578F" w:rsidP="004705CC">
            <w:pPr>
              <w:pStyle w:val="TAL"/>
              <w:rPr>
                <w:rFonts w:eastAsia="Yu Mincho"/>
              </w:rPr>
            </w:pPr>
            <w:r w:rsidRPr="00A423D1">
              <w:rPr>
                <w:rFonts w:eastAsia="Yu Mincho"/>
              </w:rPr>
              <w:t>GNB-CU CONFIGURATION UPDATE FAILURE</w:t>
            </w:r>
          </w:p>
        </w:tc>
      </w:tr>
      <w:tr w:rsidR="00CA578F" w:rsidRPr="00A423D1" w14:paraId="1F68D158"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9E35777" w14:textId="77777777" w:rsidR="00CA578F" w:rsidRPr="00A423D1" w:rsidRDefault="00CA578F" w:rsidP="004705CC">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19F3996" w14:textId="77777777" w:rsidR="00CA578F" w:rsidRPr="00A423D1" w:rsidRDefault="00CA578F" w:rsidP="004705CC">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47102AA" w14:textId="77777777" w:rsidR="00CA578F" w:rsidRPr="00A423D1" w:rsidRDefault="00CA578F" w:rsidP="004705CC">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E7FFF0F" w14:textId="77777777" w:rsidR="00CA578F" w:rsidRPr="00A423D1" w:rsidRDefault="00CA578F" w:rsidP="004705CC">
            <w:pPr>
              <w:pStyle w:val="TAL"/>
              <w:rPr>
                <w:rFonts w:eastAsia="Yu Mincho"/>
              </w:rPr>
            </w:pPr>
            <w:r w:rsidRPr="00A423D1">
              <w:rPr>
                <w:rFonts w:eastAsia="Yu Mincho"/>
              </w:rPr>
              <w:t>UE CONTEXT SETUP FAILURE</w:t>
            </w:r>
          </w:p>
        </w:tc>
      </w:tr>
      <w:tr w:rsidR="00CA578F" w:rsidRPr="00A423D1" w14:paraId="18240E3A"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333F038" w14:textId="77777777" w:rsidR="00CA578F" w:rsidRPr="00A423D1" w:rsidRDefault="00CA578F" w:rsidP="004705CC">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4A934040" w14:textId="77777777" w:rsidR="00CA578F" w:rsidRPr="00A423D1" w:rsidRDefault="00CA578F" w:rsidP="004705CC">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E14C207" w14:textId="77777777" w:rsidR="00CA578F" w:rsidRPr="00A423D1" w:rsidRDefault="00CA578F" w:rsidP="004705CC">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D6433CD" w14:textId="77777777" w:rsidR="00CA578F" w:rsidRPr="00A423D1" w:rsidRDefault="00CA578F" w:rsidP="004705CC">
            <w:pPr>
              <w:pStyle w:val="TAL"/>
              <w:rPr>
                <w:rFonts w:eastAsia="Yu Mincho"/>
              </w:rPr>
            </w:pPr>
          </w:p>
        </w:tc>
      </w:tr>
      <w:tr w:rsidR="00CA578F" w:rsidRPr="00A423D1" w14:paraId="629F75EA"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A4276E0" w14:textId="77777777" w:rsidR="00CA578F" w:rsidRPr="00A423D1" w:rsidRDefault="00CA578F" w:rsidP="004705CC">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22D744DF" w14:textId="77777777" w:rsidR="00CA578F" w:rsidRPr="00A423D1" w:rsidRDefault="00CA578F" w:rsidP="004705CC">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779DC27" w14:textId="77777777" w:rsidR="00CA578F" w:rsidRPr="00A423D1" w:rsidRDefault="00CA578F" w:rsidP="004705CC">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8FFA666" w14:textId="77777777" w:rsidR="00CA578F" w:rsidRPr="00A423D1" w:rsidRDefault="00CA578F" w:rsidP="004705CC">
            <w:pPr>
              <w:pStyle w:val="TAL"/>
              <w:rPr>
                <w:rFonts w:eastAsia="Yu Mincho"/>
              </w:rPr>
            </w:pPr>
            <w:r w:rsidRPr="00A423D1">
              <w:rPr>
                <w:rFonts w:eastAsia="Yu Mincho"/>
              </w:rPr>
              <w:t>UE CONTEXT MODIFICATION FAILURE</w:t>
            </w:r>
          </w:p>
        </w:tc>
      </w:tr>
      <w:tr w:rsidR="00CA578F" w:rsidRPr="00A423D1" w14:paraId="154927E5"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A7B6A33" w14:textId="77777777" w:rsidR="00CA578F" w:rsidRPr="00A423D1" w:rsidRDefault="00CA578F" w:rsidP="004705CC">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BA5F85A" w14:textId="77777777" w:rsidR="00CA578F" w:rsidRPr="00A423D1" w:rsidRDefault="00CA578F" w:rsidP="004705CC">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793555A8" w14:textId="77777777" w:rsidR="00CA578F" w:rsidRPr="00A423D1" w:rsidRDefault="00CA578F" w:rsidP="004705CC">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E23FA62" w14:textId="77777777" w:rsidR="00CA578F" w:rsidRPr="00A423D1" w:rsidRDefault="00CA578F" w:rsidP="004705CC">
            <w:pPr>
              <w:pStyle w:val="TAL"/>
              <w:rPr>
                <w:rFonts w:eastAsia="Yu Mincho"/>
              </w:rPr>
            </w:pPr>
            <w:r w:rsidRPr="00A423D1">
              <w:rPr>
                <w:lang w:eastAsia="zh-CN"/>
              </w:rPr>
              <w:t>UE CONTEXT MODIFICATION REFUSE</w:t>
            </w:r>
          </w:p>
        </w:tc>
      </w:tr>
      <w:tr w:rsidR="00CA578F" w:rsidRPr="00A423D1" w14:paraId="3666C8FD"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8C28B3" w14:textId="77777777" w:rsidR="00CA578F" w:rsidRPr="00A423D1" w:rsidRDefault="00CA578F" w:rsidP="004705CC">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60230D2" w14:textId="77777777" w:rsidR="00CA578F" w:rsidRPr="00A423D1" w:rsidRDefault="00CA578F" w:rsidP="004705CC">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D17C14D" w14:textId="77777777" w:rsidR="00CA578F" w:rsidRPr="00A423D1" w:rsidRDefault="00CA578F" w:rsidP="004705CC">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35F9F14" w14:textId="77777777" w:rsidR="00CA578F" w:rsidRPr="00A423D1" w:rsidRDefault="00CA578F" w:rsidP="004705CC">
            <w:pPr>
              <w:pStyle w:val="TAL"/>
              <w:rPr>
                <w:rFonts w:eastAsia="Yu Mincho"/>
              </w:rPr>
            </w:pPr>
          </w:p>
        </w:tc>
      </w:tr>
      <w:tr w:rsidR="00CA578F" w:rsidRPr="00A423D1" w14:paraId="7EE089B1"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395C2B" w14:textId="77777777" w:rsidR="00CA578F" w:rsidRPr="00A423D1" w:rsidRDefault="00CA578F" w:rsidP="004705CC">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53919152" w14:textId="77777777" w:rsidR="00CA578F" w:rsidRPr="00A423D1" w:rsidRDefault="00CA578F" w:rsidP="004705CC">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280DD5E" w14:textId="77777777" w:rsidR="00CA578F" w:rsidRPr="00A423D1" w:rsidRDefault="00CA578F" w:rsidP="004705CC">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74B92C2C" w14:textId="77777777" w:rsidR="00CA578F" w:rsidRPr="00A423D1" w:rsidRDefault="00CA578F" w:rsidP="004705CC">
            <w:pPr>
              <w:pStyle w:val="TAL"/>
              <w:rPr>
                <w:rFonts w:eastAsia="Yu Mincho"/>
              </w:rPr>
            </w:pPr>
          </w:p>
        </w:tc>
      </w:tr>
      <w:tr w:rsidR="00CA578F" w:rsidRPr="00A423D1" w14:paraId="1ABEB5DB"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70F594B" w14:textId="77777777" w:rsidR="00CA578F" w:rsidRPr="00EA5FA7" w:rsidRDefault="00CA578F" w:rsidP="004705CC">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72E14DD0" w14:textId="77777777" w:rsidR="00CA578F" w:rsidRPr="00EA5FA7" w:rsidRDefault="00CA578F" w:rsidP="004705CC">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8730DE9" w14:textId="77777777" w:rsidR="00CA578F" w:rsidRPr="00EA5FA7" w:rsidRDefault="00CA578F" w:rsidP="004705CC">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0E98C79" w14:textId="77777777" w:rsidR="00CA578F" w:rsidRPr="00EA5FA7" w:rsidRDefault="00CA578F" w:rsidP="004705CC">
            <w:pPr>
              <w:pStyle w:val="TAL"/>
              <w:rPr>
                <w:rFonts w:eastAsia="Yu Mincho"/>
              </w:rPr>
            </w:pPr>
          </w:p>
        </w:tc>
      </w:tr>
      <w:tr w:rsidR="00CA578F" w:rsidRPr="00A423D1" w14:paraId="5C793F5F"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53595F" w14:textId="77777777" w:rsidR="00CA578F" w:rsidRPr="00EA5FA7" w:rsidDel="005C1E01" w:rsidRDefault="00CA578F" w:rsidP="004705CC">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15984314" w14:textId="77777777" w:rsidR="00CA578F" w:rsidRPr="00EA5FA7" w:rsidRDefault="00CA578F" w:rsidP="004705CC">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0D5222E2" w14:textId="77777777" w:rsidR="00CA578F" w:rsidRPr="00EA5FA7" w:rsidRDefault="00CA578F" w:rsidP="004705CC">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2310F44F" w14:textId="77777777" w:rsidR="00CA578F" w:rsidRPr="00EA5FA7" w:rsidRDefault="00CA578F" w:rsidP="004705CC">
            <w:pPr>
              <w:pStyle w:val="TAL"/>
              <w:rPr>
                <w:rFonts w:eastAsia="Yu Mincho"/>
              </w:rPr>
            </w:pPr>
            <w:r>
              <w:t>F1 REMOVAL</w:t>
            </w:r>
            <w:r w:rsidRPr="004428BA">
              <w:t xml:space="preserve"> FAILURE</w:t>
            </w:r>
          </w:p>
        </w:tc>
      </w:tr>
      <w:tr w:rsidR="00CA578F" w:rsidRPr="00A423D1" w14:paraId="6D119397" w14:textId="77777777" w:rsidTr="004705CC">
        <w:trPr>
          <w:cantSplit/>
          <w:jc w:val="center"/>
          <w:ins w:id="18" w:author="Author"/>
        </w:trPr>
        <w:tc>
          <w:tcPr>
            <w:tcW w:w="1544" w:type="dxa"/>
            <w:tcBorders>
              <w:top w:val="single" w:sz="6" w:space="0" w:color="000000"/>
              <w:left w:val="single" w:sz="4" w:space="0" w:color="auto"/>
              <w:bottom w:val="single" w:sz="6" w:space="0" w:color="000000"/>
              <w:right w:val="single" w:sz="6" w:space="0" w:color="000000"/>
            </w:tcBorders>
          </w:tcPr>
          <w:p w14:paraId="3280F857" w14:textId="77777777" w:rsidR="00CA578F" w:rsidRPr="00A423D1" w:rsidRDefault="00CA578F" w:rsidP="004705CC">
            <w:pPr>
              <w:pStyle w:val="TAL"/>
              <w:rPr>
                <w:ins w:id="19" w:author="Author"/>
                <w:rFonts w:cs="Arial"/>
              </w:rPr>
            </w:pPr>
            <w:ins w:id="20"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18C3F514" w14:textId="77777777" w:rsidR="00CA578F" w:rsidRPr="00A423D1" w:rsidRDefault="00CA578F" w:rsidP="004705CC">
            <w:pPr>
              <w:pStyle w:val="TAL"/>
              <w:rPr>
                <w:ins w:id="21" w:author="Author"/>
                <w:rFonts w:cs="Arial"/>
              </w:rPr>
            </w:pPr>
            <w:ins w:id="22"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309DC114" w14:textId="77777777" w:rsidR="00CA578F" w:rsidRPr="00A423D1" w:rsidRDefault="00CA578F" w:rsidP="004705CC">
            <w:pPr>
              <w:pStyle w:val="TAL"/>
              <w:rPr>
                <w:ins w:id="23" w:author="Author"/>
                <w:rFonts w:cs="Arial"/>
              </w:rPr>
            </w:pPr>
            <w:ins w:id="24"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2F04FAAD" w14:textId="77777777" w:rsidR="00CA578F" w:rsidRPr="00A423D1" w:rsidRDefault="00CA578F" w:rsidP="004705CC">
            <w:pPr>
              <w:pStyle w:val="TAL"/>
              <w:rPr>
                <w:ins w:id="25" w:author="Author"/>
                <w:rFonts w:eastAsia="Yu Mincho"/>
              </w:rPr>
            </w:pPr>
            <w:ins w:id="26" w:author="Author">
              <w:r w:rsidRPr="00AA5DA2">
                <w:rPr>
                  <w:lang w:eastAsia="ja-JP"/>
                </w:rPr>
                <w:t>RESOURCE STATUS FAILURE</w:t>
              </w:r>
            </w:ins>
          </w:p>
        </w:tc>
      </w:tr>
    </w:tbl>
    <w:p w14:paraId="5657F267" w14:textId="77777777" w:rsidR="00CA578F" w:rsidRPr="00A423D1" w:rsidRDefault="00CA578F" w:rsidP="00CA578F">
      <w:pPr>
        <w:rPr>
          <w:rFonts w:eastAsia="Yu Mincho"/>
        </w:rPr>
      </w:pPr>
    </w:p>
    <w:p w14:paraId="06FB3EA6" w14:textId="77777777" w:rsidR="00CA578F" w:rsidRPr="00A423D1" w:rsidRDefault="00CA578F" w:rsidP="00CA578F">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CA578F" w:rsidRPr="00A423D1" w14:paraId="05D66ACA" w14:textId="77777777" w:rsidTr="004705CC">
        <w:trPr>
          <w:jc w:val="center"/>
        </w:trPr>
        <w:tc>
          <w:tcPr>
            <w:tcW w:w="3085" w:type="dxa"/>
          </w:tcPr>
          <w:p w14:paraId="6F9F28FD" w14:textId="77777777" w:rsidR="00CA578F" w:rsidRPr="00A423D1" w:rsidRDefault="00CA578F" w:rsidP="004705CC">
            <w:pPr>
              <w:pStyle w:val="TAH"/>
              <w:rPr>
                <w:rFonts w:eastAsia="Yu Mincho"/>
              </w:rPr>
            </w:pPr>
            <w:r w:rsidRPr="00A423D1">
              <w:rPr>
                <w:rFonts w:eastAsia="Yu Mincho"/>
              </w:rPr>
              <w:t>Elementary Procedure</w:t>
            </w:r>
          </w:p>
        </w:tc>
        <w:tc>
          <w:tcPr>
            <w:tcW w:w="3250" w:type="dxa"/>
          </w:tcPr>
          <w:p w14:paraId="47F46513" w14:textId="77777777" w:rsidR="00CA578F" w:rsidRPr="00A423D1" w:rsidRDefault="00CA578F" w:rsidP="004705CC">
            <w:pPr>
              <w:pStyle w:val="TAH"/>
              <w:rPr>
                <w:rFonts w:eastAsia="Yu Mincho"/>
              </w:rPr>
            </w:pPr>
            <w:r w:rsidRPr="00A423D1">
              <w:rPr>
                <w:rFonts w:eastAsia="Yu Mincho"/>
              </w:rPr>
              <w:t>Message</w:t>
            </w:r>
          </w:p>
        </w:tc>
      </w:tr>
      <w:tr w:rsidR="00CA578F" w:rsidRPr="00A423D1" w14:paraId="44E9115F" w14:textId="77777777" w:rsidTr="004705CC">
        <w:trPr>
          <w:jc w:val="center"/>
        </w:trPr>
        <w:tc>
          <w:tcPr>
            <w:tcW w:w="3085" w:type="dxa"/>
          </w:tcPr>
          <w:p w14:paraId="0DCB758B" w14:textId="77777777" w:rsidR="00CA578F" w:rsidRPr="00A423D1" w:rsidRDefault="00CA578F" w:rsidP="004705CC">
            <w:pPr>
              <w:pStyle w:val="TAL"/>
              <w:rPr>
                <w:rFonts w:eastAsia="Yu Mincho"/>
              </w:rPr>
            </w:pPr>
            <w:r w:rsidRPr="00A423D1">
              <w:rPr>
                <w:rFonts w:eastAsia="Yu Mincho"/>
              </w:rPr>
              <w:t>Error Indication</w:t>
            </w:r>
          </w:p>
        </w:tc>
        <w:tc>
          <w:tcPr>
            <w:tcW w:w="3250" w:type="dxa"/>
          </w:tcPr>
          <w:p w14:paraId="516904C6" w14:textId="77777777" w:rsidR="00CA578F" w:rsidRPr="00A423D1" w:rsidRDefault="00CA578F" w:rsidP="004705CC">
            <w:pPr>
              <w:pStyle w:val="TAL"/>
              <w:rPr>
                <w:rFonts w:eastAsia="Yu Mincho"/>
              </w:rPr>
            </w:pPr>
            <w:r w:rsidRPr="00A423D1">
              <w:rPr>
                <w:rFonts w:eastAsia="Yu Mincho"/>
              </w:rPr>
              <w:t>ERROR INDICATION</w:t>
            </w:r>
          </w:p>
        </w:tc>
      </w:tr>
      <w:tr w:rsidR="00CA578F" w:rsidRPr="00A423D1" w14:paraId="5A21B451" w14:textId="77777777" w:rsidTr="004705CC">
        <w:trPr>
          <w:jc w:val="center"/>
        </w:trPr>
        <w:tc>
          <w:tcPr>
            <w:tcW w:w="3085" w:type="dxa"/>
          </w:tcPr>
          <w:p w14:paraId="3C4C4380" w14:textId="77777777" w:rsidR="00CA578F" w:rsidRPr="00A423D1" w:rsidRDefault="00CA578F" w:rsidP="004705CC">
            <w:pPr>
              <w:pStyle w:val="TAL"/>
              <w:rPr>
                <w:rFonts w:eastAsia="Yu Mincho"/>
              </w:rPr>
            </w:pPr>
            <w:r w:rsidRPr="00A423D1">
              <w:rPr>
                <w:rFonts w:eastAsia="Yu Mincho"/>
              </w:rPr>
              <w:t>UE Context Release Request (gNB-DU initiated)</w:t>
            </w:r>
          </w:p>
        </w:tc>
        <w:tc>
          <w:tcPr>
            <w:tcW w:w="3250" w:type="dxa"/>
          </w:tcPr>
          <w:p w14:paraId="54C6651C" w14:textId="77777777" w:rsidR="00CA578F" w:rsidRPr="00A423D1" w:rsidRDefault="00CA578F" w:rsidP="004705CC">
            <w:pPr>
              <w:pStyle w:val="TAL"/>
              <w:rPr>
                <w:rFonts w:eastAsia="Yu Mincho"/>
              </w:rPr>
            </w:pPr>
            <w:r w:rsidRPr="00A423D1">
              <w:rPr>
                <w:rFonts w:eastAsia="Yu Mincho"/>
              </w:rPr>
              <w:t>UE CONTEXT RELEASE REQUEST</w:t>
            </w:r>
          </w:p>
        </w:tc>
      </w:tr>
      <w:tr w:rsidR="00CA578F" w:rsidRPr="00A423D1" w14:paraId="6364ED23" w14:textId="77777777" w:rsidTr="004705CC">
        <w:trPr>
          <w:jc w:val="center"/>
        </w:trPr>
        <w:tc>
          <w:tcPr>
            <w:tcW w:w="3085" w:type="dxa"/>
          </w:tcPr>
          <w:p w14:paraId="5A0F7CC3" w14:textId="77777777" w:rsidR="00CA578F" w:rsidRPr="00A423D1" w:rsidRDefault="00CA578F" w:rsidP="004705CC">
            <w:pPr>
              <w:pStyle w:val="TAL"/>
              <w:rPr>
                <w:rFonts w:eastAsia="Yu Mincho"/>
              </w:rPr>
            </w:pPr>
            <w:r w:rsidRPr="00A423D1">
              <w:rPr>
                <w:rFonts w:eastAsia="Yu Mincho"/>
              </w:rPr>
              <w:t>Initial UL RRC Message Transfer</w:t>
            </w:r>
          </w:p>
        </w:tc>
        <w:tc>
          <w:tcPr>
            <w:tcW w:w="3250" w:type="dxa"/>
          </w:tcPr>
          <w:p w14:paraId="1F322FEA" w14:textId="77777777" w:rsidR="00CA578F" w:rsidRPr="00A423D1" w:rsidRDefault="00CA578F" w:rsidP="004705CC">
            <w:pPr>
              <w:pStyle w:val="TAL"/>
              <w:rPr>
                <w:rFonts w:eastAsia="Yu Mincho"/>
              </w:rPr>
            </w:pPr>
            <w:r w:rsidRPr="00A423D1">
              <w:rPr>
                <w:rFonts w:eastAsia="Yu Mincho"/>
              </w:rPr>
              <w:t>INITIAL UL RRC MESSAGE TRANSFER</w:t>
            </w:r>
          </w:p>
        </w:tc>
      </w:tr>
      <w:tr w:rsidR="00CA578F" w:rsidRPr="00A423D1" w14:paraId="33D8DB9F"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31EA3C58" w14:textId="77777777" w:rsidR="00CA578F" w:rsidRPr="00A423D1" w:rsidRDefault="00CA578F" w:rsidP="004705CC">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219D3A4" w14:textId="77777777" w:rsidR="00CA578F" w:rsidRPr="00A423D1" w:rsidRDefault="00CA578F" w:rsidP="004705CC">
            <w:pPr>
              <w:pStyle w:val="TAL"/>
              <w:rPr>
                <w:rFonts w:eastAsia="Yu Mincho"/>
              </w:rPr>
            </w:pPr>
            <w:r w:rsidRPr="00A423D1">
              <w:rPr>
                <w:rFonts w:eastAsia="Yu Mincho"/>
              </w:rPr>
              <w:t>DL RRC MESSAGE TRANSFER</w:t>
            </w:r>
          </w:p>
        </w:tc>
      </w:tr>
      <w:tr w:rsidR="00CA578F" w:rsidRPr="00A423D1" w14:paraId="090C384B"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216E4094" w14:textId="77777777" w:rsidR="00CA578F" w:rsidRPr="00A423D1" w:rsidRDefault="00CA578F" w:rsidP="004705CC">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1DB021C5" w14:textId="77777777" w:rsidR="00CA578F" w:rsidRPr="00A423D1" w:rsidRDefault="00CA578F" w:rsidP="004705CC">
            <w:pPr>
              <w:pStyle w:val="TAL"/>
              <w:rPr>
                <w:rFonts w:eastAsia="Yu Mincho"/>
              </w:rPr>
            </w:pPr>
            <w:r w:rsidRPr="00A423D1">
              <w:rPr>
                <w:rFonts w:eastAsia="Yu Mincho"/>
              </w:rPr>
              <w:t>UL RRC MESSAGE TRANSFER</w:t>
            </w:r>
          </w:p>
        </w:tc>
      </w:tr>
      <w:tr w:rsidR="00CA578F" w:rsidRPr="00A423D1" w14:paraId="7FA547E5"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34D851CA" w14:textId="77777777" w:rsidR="00CA578F" w:rsidRPr="00A423D1" w:rsidRDefault="00CA578F" w:rsidP="004705CC">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69C6833A" w14:textId="77777777" w:rsidR="00CA578F" w:rsidRPr="00A423D1" w:rsidRDefault="00CA578F" w:rsidP="004705CC">
            <w:pPr>
              <w:pStyle w:val="TAL"/>
              <w:rPr>
                <w:rFonts w:eastAsia="Yu Mincho"/>
              </w:rPr>
            </w:pPr>
            <w:r w:rsidRPr="00A423D1">
              <w:rPr>
                <w:rFonts w:eastAsia="Yu Mincho"/>
              </w:rPr>
              <w:t>UE INACTIVITY NOTIFICATION</w:t>
            </w:r>
          </w:p>
        </w:tc>
      </w:tr>
      <w:tr w:rsidR="00CA578F" w:rsidRPr="00A423D1" w14:paraId="3E15A3D4"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02C417C1" w14:textId="77777777" w:rsidR="00CA578F" w:rsidRPr="00A423D1" w:rsidRDefault="00CA578F" w:rsidP="004705CC">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7CFE875" w14:textId="77777777" w:rsidR="00CA578F" w:rsidRPr="00A423D1" w:rsidRDefault="00CA578F" w:rsidP="004705CC">
            <w:pPr>
              <w:pStyle w:val="TAL"/>
              <w:rPr>
                <w:rFonts w:eastAsia="Yu Mincho"/>
              </w:rPr>
            </w:pPr>
            <w:r w:rsidRPr="00A423D1">
              <w:rPr>
                <w:rFonts w:eastAsia="Yu Mincho"/>
              </w:rPr>
              <w:t>SYSTEM INFORMATION DELIVERY COMMAND</w:t>
            </w:r>
          </w:p>
        </w:tc>
      </w:tr>
      <w:tr w:rsidR="00CA578F" w:rsidRPr="00A423D1" w14:paraId="1FB80A1D"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5F3AC5E5" w14:textId="77777777" w:rsidR="00CA578F" w:rsidRPr="00A423D1" w:rsidRDefault="00CA578F" w:rsidP="004705CC">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CC6BFC6" w14:textId="77777777" w:rsidR="00CA578F" w:rsidRPr="00A423D1" w:rsidRDefault="00CA578F" w:rsidP="004705CC">
            <w:pPr>
              <w:pStyle w:val="TAL"/>
              <w:rPr>
                <w:rFonts w:eastAsia="Yu Mincho"/>
              </w:rPr>
            </w:pPr>
            <w:r w:rsidRPr="00A423D1">
              <w:rPr>
                <w:rFonts w:eastAsia="Yu Mincho"/>
              </w:rPr>
              <w:t>PAGING</w:t>
            </w:r>
          </w:p>
        </w:tc>
      </w:tr>
      <w:tr w:rsidR="00CA578F" w:rsidRPr="00A423D1" w14:paraId="74A519D3"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7268C5AF" w14:textId="77777777" w:rsidR="00CA578F" w:rsidRPr="00A423D1" w:rsidRDefault="00CA578F" w:rsidP="004705CC">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3874D1E5" w14:textId="77777777" w:rsidR="00CA578F" w:rsidRPr="00A423D1" w:rsidRDefault="00CA578F" w:rsidP="004705CC">
            <w:pPr>
              <w:pStyle w:val="TAL"/>
              <w:rPr>
                <w:rFonts w:eastAsia="Yu Mincho"/>
              </w:rPr>
            </w:pPr>
            <w:r w:rsidRPr="00A423D1">
              <w:rPr>
                <w:rFonts w:eastAsia="Yu Mincho"/>
              </w:rPr>
              <w:t>NOTIFY</w:t>
            </w:r>
          </w:p>
        </w:tc>
      </w:tr>
      <w:tr w:rsidR="00CA578F" w:rsidRPr="00A423D1" w14:paraId="15F23871"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7CDCB979" w14:textId="77777777" w:rsidR="00CA578F" w:rsidRPr="00A423D1" w:rsidRDefault="00CA578F" w:rsidP="004705CC">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AC440AE" w14:textId="77777777" w:rsidR="00CA578F" w:rsidRPr="00A423D1" w:rsidRDefault="00CA578F" w:rsidP="004705CC">
            <w:pPr>
              <w:pStyle w:val="TAL"/>
              <w:rPr>
                <w:rFonts w:eastAsia="Yu Mincho"/>
              </w:rPr>
            </w:pPr>
            <w:r w:rsidRPr="00A423D1">
              <w:rPr>
                <w:rFonts w:eastAsia="Yu Mincho"/>
              </w:rPr>
              <w:t>PWS RESTART INDICATION</w:t>
            </w:r>
          </w:p>
        </w:tc>
      </w:tr>
      <w:tr w:rsidR="00CA578F" w:rsidRPr="00A423D1" w14:paraId="2A20E3AD"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086C09BE" w14:textId="77777777" w:rsidR="00CA578F" w:rsidRPr="00A423D1" w:rsidRDefault="00CA578F" w:rsidP="004705CC">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33BE6476" w14:textId="77777777" w:rsidR="00CA578F" w:rsidRPr="00A423D1" w:rsidRDefault="00CA578F" w:rsidP="004705CC">
            <w:pPr>
              <w:pStyle w:val="TAL"/>
              <w:rPr>
                <w:rFonts w:eastAsia="Yu Mincho"/>
              </w:rPr>
            </w:pPr>
            <w:r w:rsidRPr="00A423D1">
              <w:rPr>
                <w:rFonts w:eastAsia="Yu Mincho"/>
              </w:rPr>
              <w:t>PWS FAILURE INDICATION</w:t>
            </w:r>
          </w:p>
        </w:tc>
      </w:tr>
      <w:tr w:rsidR="00CA578F" w:rsidRPr="00A423D1" w14:paraId="6D2715FD"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4ACB3166" w14:textId="77777777" w:rsidR="00CA578F" w:rsidRPr="00A423D1" w:rsidRDefault="00CA578F" w:rsidP="004705CC">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7032EFD1" w14:textId="77777777" w:rsidR="00CA578F" w:rsidRPr="00A423D1" w:rsidRDefault="00CA578F" w:rsidP="004705CC">
            <w:pPr>
              <w:pStyle w:val="TAL"/>
            </w:pPr>
            <w:r w:rsidRPr="00A423D1">
              <w:t>GNB-DU STATUS INDICATION</w:t>
            </w:r>
          </w:p>
        </w:tc>
      </w:tr>
      <w:tr w:rsidR="00CA578F" w:rsidRPr="00A423D1" w14:paraId="0737BE0D"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0F838EDD" w14:textId="77777777" w:rsidR="00CA578F" w:rsidRPr="00A423D1" w:rsidRDefault="00CA578F" w:rsidP="004705CC">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50C62D1" w14:textId="77777777" w:rsidR="00CA578F" w:rsidRPr="00A423D1" w:rsidRDefault="00CA578F" w:rsidP="004705CC">
            <w:pPr>
              <w:pStyle w:val="TAL"/>
            </w:pPr>
            <w:r w:rsidRPr="00A423D1">
              <w:rPr>
                <w:rFonts w:eastAsia="Yu Mincho"/>
                <w:noProof/>
              </w:rPr>
              <w:t>RRC DELIVERY REPORT</w:t>
            </w:r>
          </w:p>
        </w:tc>
      </w:tr>
      <w:tr w:rsidR="00CA578F" w:rsidRPr="00A423D1" w14:paraId="699CF38B"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0082AF33" w14:textId="77777777" w:rsidR="00CA578F" w:rsidRPr="00A423D1" w:rsidRDefault="00CA578F" w:rsidP="004705CC">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087ED07" w14:textId="77777777" w:rsidR="00CA578F" w:rsidRPr="00A423D1" w:rsidRDefault="00CA578F" w:rsidP="004705CC">
            <w:pPr>
              <w:pStyle w:val="TAL"/>
              <w:rPr>
                <w:rFonts w:eastAsia="Yu Mincho"/>
                <w:noProof/>
              </w:rPr>
            </w:pPr>
            <w:r w:rsidRPr="00A423D1">
              <w:rPr>
                <w:rFonts w:eastAsia="Yu Mincho"/>
                <w:noProof/>
              </w:rPr>
              <w:t>NETWORK ACCESS RATE REDUCTION</w:t>
            </w:r>
          </w:p>
        </w:tc>
      </w:tr>
      <w:tr w:rsidR="00CA578F" w:rsidRPr="00A423D1" w14:paraId="39A656C2"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45380435" w14:textId="77777777" w:rsidR="00CA578F" w:rsidRPr="00EA5FA7" w:rsidRDefault="00CA578F" w:rsidP="004705C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1064C35" w14:textId="77777777" w:rsidR="00CA578F" w:rsidRPr="00EA5FA7" w:rsidRDefault="00CA578F" w:rsidP="004705CC">
            <w:pPr>
              <w:pStyle w:val="TAL"/>
              <w:rPr>
                <w:rFonts w:eastAsia="Yu Mincho"/>
                <w:noProof/>
              </w:rPr>
            </w:pPr>
            <w:r w:rsidRPr="00EA5FA7">
              <w:rPr>
                <w:lang w:eastAsia="ja-JP"/>
              </w:rPr>
              <w:t>TRACE START</w:t>
            </w:r>
          </w:p>
        </w:tc>
      </w:tr>
      <w:tr w:rsidR="00CA578F" w:rsidRPr="00A423D1" w14:paraId="40C3B2DE"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3D5B3196" w14:textId="77777777" w:rsidR="00CA578F" w:rsidRPr="00EA5FA7" w:rsidRDefault="00CA578F" w:rsidP="004705C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E8A0A8D" w14:textId="77777777" w:rsidR="00CA578F" w:rsidRPr="00EA5FA7" w:rsidRDefault="00CA578F" w:rsidP="004705CC">
            <w:pPr>
              <w:pStyle w:val="TAL"/>
              <w:rPr>
                <w:rFonts w:eastAsia="Yu Mincho"/>
                <w:noProof/>
              </w:rPr>
            </w:pPr>
            <w:r w:rsidRPr="00EA5FA7">
              <w:rPr>
                <w:lang w:eastAsia="ja-JP"/>
              </w:rPr>
              <w:t>DEACTIVATE TRACE</w:t>
            </w:r>
          </w:p>
        </w:tc>
      </w:tr>
      <w:tr w:rsidR="00CA578F" w:rsidRPr="00A423D1" w14:paraId="3D2FCBB3"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2EB1BB00" w14:textId="77777777" w:rsidR="00CA578F" w:rsidRPr="00EA5FA7" w:rsidRDefault="00CA578F" w:rsidP="004705C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735FCC5C" w14:textId="77777777" w:rsidR="00CA578F" w:rsidRPr="00EA5FA7" w:rsidRDefault="00CA578F" w:rsidP="004705C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CA578F" w:rsidRPr="00A423D1" w14:paraId="2F83BB76"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6DA6699E" w14:textId="77777777" w:rsidR="00CA578F" w:rsidRPr="00EA5FA7" w:rsidRDefault="00CA578F" w:rsidP="004705C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242EB934" w14:textId="77777777" w:rsidR="00CA578F" w:rsidRPr="00EA5FA7" w:rsidRDefault="00CA578F" w:rsidP="004705C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CA578F" w:rsidRPr="00A423D1" w14:paraId="4A8D0269"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6BBB60DA" w14:textId="77777777" w:rsidR="00CA578F" w:rsidRPr="00A423D1" w:rsidRDefault="00CA578F" w:rsidP="004705CC">
            <w:pPr>
              <w:pStyle w:val="TAL"/>
              <w:rPr>
                <w:rFonts w:eastAsia="Yu Mincho"/>
                <w:noProof/>
              </w:rPr>
            </w:pPr>
            <w:ins w:id="27"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E7F73E0" w14:textId="77777777" w:rsidR="00CA578F" w:rsidRPr="00A423D1" w:rsidRDefault="00CA578F" w:rsidP="004705CC">
            <w:pPr>
              <w:pStyle w:val="TAL"/>
              <w:rPr>
                <w:rFonts w:eastAsia="Yu Mincho"/>
                <w:noProof/>
              </w:rPr>
            </w:pPr>
            <w:ins w:id="28" w:author="Author">
              <w:r w:rsidRPr="00AA5DA2">
                <w:t>RESOURCE STATUS UPDATE</w:t>
              </w:r>
            </w:ins>
          </w:p>
        </w:tc>
      </w:tr>
      <w:tr w:rsidR="00CA578F" w:rsidRPr="00AA5DA2" w14:paraId="594F4D4F" w14:textId="77777777" w:rsidTr="004705CC">
        <w:trPr>
          <w:jc w:val="center"/>
          <w:ins w:id="29" w:author="Author"/>
        </w:trPr>
        <w:tc>
          <w:tcPr>
            <w:tcW w:w="3085" w:type="dxa"/>
            <w:tcBorders>
              <w:top w:val="single" w:sz="6" w:space="0" w:color="auto"/>
              <w:left w:val="single" w:sz="6" w:space="0" w:color="auto"/>
              <w:bottom w:val="single" w:sz="6" w:space="0" w:color="auto"/>
              <w:right w:val="single" w:sz="6" w:space="0" w:color="auto"/>
            </w:tcBorders>
          </w:tcPr>
          <w:p w14:paraId="1EA24C2A" w14:textId="77777777" w:rsidR="00CA578F" w:rsidRPr="00AA5DA2" w:rsidRDefault="00CA578F" w:rsidP="004705CC">
            <w:pPr>
              <w:pStyle w:val="TAL"/>
              <w:rPr>
                <w:ins w:id="30" w:author="Author"/>
              </w:rPr>
            </w:pPr>
            <w:ins w:id="31"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14:paraId="5350AED0" w14:textId="77777777" w:rsidR="00CA578F" w:rsidRPr="00AA5DA2" w:rsidRDefault="00CA578F" w:rsidP="004705CC">
            <w:pPr>
              <w:pStyle w:val="TAL"/>
              <w:rPr>
                <w:ins w:id="32" w:author="Author"/>
              </w:rPr>
            </w:pPr>
            <w:ins w:id="33" w:author="Author">
              <w:r>
                <w:t>ACCESS AND MOBILITY INDICATION</w:t>
              </w:r>
            </w:ins>
          </w:p>
        </w:tc>
      </w:tr>
      <w:tr w:rsidR="00CA578F" w:rsidRPr="007047DD" w14:paraId="5945BD12" w14:textId="77777777" w:rsidTr="004705CC">
        <w:trPr>
          <w:jc w:val="center"/>
          <w:ins w:id="34" w:author="Author"/>
        </w:trPr>
        <w:tc>
          <w:tcPr>
            <w:tcW w:w="3085" w:type="dxa"/>
            <w:tcBorders>
              <w:top w:val="single" w:sz="6" w:space="0" w:color="auto"/>
              <w:left w:val="single" w:sz="6" w:space="0" w:color="auto"/>
              <w:bottom w:val="single" w:sz="6" w:space="0" w:color="auto"/>
              <w:right w:val="single" w:sz="6" w:space="0" w:color="auto"/>
            </w:tcBorders>
          </w:tcPr>
          <w:p w14:paraId="5255B12E" w14:textId="77777777" w:rsidR="00CA578F" w:rsidRPr="007047DD" w:rsidRDefault="00CA578F" w:rsidP="004705CC">
            <w:pPr>
              <w:pStyle w:val="TAL"/>
              <w:rPr>
                <w:ins w:id="35" w:author="Author"/>
              </w:rPr>
            </w:pPr>
            <w:ins w:id="36" w:author="Author">
              <w:r>
                <w:rPr>
                  <w:rFonts w:hint="eastAsia"/>
                </w:rPr>
                <w:t>R</w:t>
              </w:r>
              <w:r>
                <w:t xml:space="preserve">ACH Indication </w:t>
              </w:r>
              <w:r w:rsidRPr="006365D0">
                <w:rPr>
                  <w:rFonts w:hint="eastAsia"/>
                </w:rPr>
                <w:t>(</w:t>
              </w:r>
              <w:r w:rsidRPr="006365D0">
                <w:t>FFS)</w:t>
              </w:r>
            </w:ins>
          </w:p>
        </w:tc>
        <w:tc>
          <w:tcPr>
            <w:tcW w:w="3250" w:type="dxa"/>
            <w:tcBorders>
              <w:top w:val="single" w:sz="6" w:space="0" w:color="auto"/>
              <w:left w:val="single" w:sz="6" w:space="0" w:color="auto"/>
              <w:bottom w:val="single" w:sz="6" w:space="0" w:color="auto"/>
              <w:right w:val="single" w:sz="6" w:space="0" w:color="auto"/>
            </w:tcBorders>
          </w:tcPr>
          <w:p w14:paraId="3C7B179D" w14:textId="77777777" w:rsidR="00CA578F" w:rsidRPr="007047DD" w:rsidRDefault="00CA578F" w:rsidP="004705CC">
            <w:pPr>
              <w:pStyle w:val="TAL"/>
              <w:rPr>
                <w:ins w:id="37" w:author="Author"/>
              </w:rPr>
            </w:pPr>
            <w:ins w:id="38" w:author="Author">
              <w:r>
                <w:rPr>
                  <w:rFonts w:hint="eastAsia"/>
                </w:rPr>
                <w:t>R</w:t>
              </w:r>
              <w:r>
                <w:t>ACH Indication</w:t>
              </w:r>
            </w:ins>
          </w:p>
        </w:tc>
      </w:tr>
    </w:tbl>
    <w:p w14:paraId="63734FFA" w14:textId="77777777" w:rsidR="00CA578F" w:rsidRDefault="00CA578F" w:rsidP="00CA578F">
      <w:bookmarkStart w:id="39" w:name="_Toc20955730"/>
      <w:bookmarkStart w:id="40" w:name="_Toc29892824"/>
      <w:bookmarkStart w:id="41" w:name="_Toc36556761"/>
    </w:p>
    <w:p w14:paraId="59D00E00" w14:textId="77777777" w:rsidR="00CA578F" w:rsidRPr="00EA5FA7" w:rsidRDefault="00CA578F" w:rsidP="00CA578F">
      <w:pPr>
        <w:pStyle w:val="Heading2"/>
      </w:pPr>
      <w:r w:rsidRPr="00EA5FA7">
        <w:t>8.2</w:t>
      </w:r>
      <w:r w:rsidRPr="00EA5FA7">
        <w:tab/>
        <w:t>Interface Management procedures</w:t>
      </w:r>
      <w:bookmarkEnd w:id="39"/>
      <w:bookmarkEnd w:id="40"/>
      <w:bookmarkEnd w:id="41"/>
    </w:p>
    <w:p w14:paraId="1DB5EA39" w14:textId="77777777" w:rsidR="00CA578F" w:rsidRDefault="00CA578F" w:rsidP="00CA578F">
      <w:pPr>
        <w:pStyle w:val="Heading3"/>
      </w:pPr>
      <w:ins w:id="42" w:author="Author">
        <w:r>
          <w:t>8</w:t>
        </w:r>
        <w:r w:rsidRPr="00AA5DA2">
          <w:t>.</w:t>
        </w:r>
        <w:r>
          <w:t>2</w:t>
        </w:r>
        <w:r w:rsidRPr="00AA5DA2">
          <w:t>.</w:t>
        </w:r>
        <w:r>
          <w:t>X</w:t>
        </w:r>
        <w:r w:rsidRPr="00AA5DA2">
          <w:tab/>
          <w:t>Resource Status Reporting Initiation</w:t>
        </w:r>
      </w:ins>
    </w:p>
    <w:p w14:paraId="66E7467A" w14:textId="77777777" w:rsidR="00CA578F" w:rsidRPr="00AA5DA2" w:rsidRDefault="00CA578F" w:rsidP="00CA578F">
      <w:pPr>
        <w:pStyle w:val="Heading4"/>
        <w:rPr>
          <w:ins w:id="43" w:author="Author"/>
        </w:rPr>
      </w:pPr>
      <w:bookmarkStart w:id="44" w:name="_Toc5690849"/>
      <w:ins w:id="45" w:author="Author">
        <w:r>
          <w:t>8</w:t>
        </w:r>
        <w:r w:rsidRPr="00AA5DA2">
          <w:t>.</w:t>
        </w:r>
        <w:r>
          <w:t>2</w:t>
        </w:r>
        <w:r w:rsidRPr="00AA5DA2">
          <w:t>.</w:t>
        </w:r>
        <w:r>
          <w:t>X</w:t>
        </w:r>
        <w:r w:rsidRPr="00AA5DA2">
          <w:t>.1</w:t>
        </w:r>
        <w:r w:rsidRPr="00AA5DA2">
          <w:tab/>
          <w:t>General</w:t>
        </w:r>
        <w:bookmarkEnd w:id="44"/>
      </w:ins>
    </w:p>
    <w:p w14:paraId="518791E2" w14:textId="77777777" w:rsidR="00CA578F" w:rsidRPr="00AA5DA2" w:rsidRDefault="00CA578F" w:rsidP="00CA578F">
      <w:pPr>
        <w:rPr>
          <w:ins w:id="46" w:author="Author"/>
        </w:rPr>
      </w:pPr>
      <w:ins w:id="47" w:author="Author">
        <w:r>
          <w:t>This procedure is used by an gNB-CU</w:t>
        </w:r>
        <w:r w:rsidRPr="00AA5DA2">
          <w:t xml:space="preserve"> to request the reporting of load measurements to </w:t>
        </w:r>
        <w:r>
          <w:t>gNB-DU</w:t>
        </w:r>
        <w:r w:rsidRPr="00AA5DA2">
          <w:t>.</w:t>
        </w:r>
      </w:ins>
    </w:p>
    <w:p w14:paraId="58F46397" w14:textId="77777777" w:rsidR="00CA578F" w:rsidRPr="00AA5DA2" w:rsidRDefault="00CA578F" w:rsidP="00CA578F">
      <w:pPr>
        <w:rPr>
          <w:ins w:id="48" w:author="Author"/>
        </w:rPr>
      </w:pPr>
      <w:ins w:id="49" w:author="Author">
        <w:r w:rsidRPr="00AA5DA2">
          <w:t xml:space="preserve">The procedure uses </w:t>
        </w:r>
        <w:r w:rsidRPr="00AA5DA2">
          <w:rPr>
            <w:rFonts w:eastAsia="SimSun"/>
            <w:lang w:eastAsia="zh-CN"/>
          </w:rPr>
          <w:t>non UE-associated signalling</w:t>
        </w:r>
        <w:r w:rsidRPr="00AA5DA2">
          <w:t>.</w:t>
        </w:r>
      </w:ins>
    </w:p>
    <w:p w14:paraId="329D858D" w14:textId="77777777" w:rsidR="00CA578F" w:rsidRPr="00AA5DA2" w:rsidRDefault="00CA578F" w:rsidP="00CA578F">
      <w:pPr>
        <w:pStyle w:val="Heading4"/>
        <w:rPr>
          <w:ins w:id="50" w:author="Author"/>
        </w:rPr>
      </w:pPr>
      <w:bookmarkStart w:id="51" w:name="_Toc5690850"/>
      <w:ins w:id="52" w:author="Author">
        <w:r w:rsidRPr="00AA5DA2">
          <w:t>8.</w:t>
        </w:r>
        <w:r>
          <w:t>2</w:t>
        </w:r>
        <w:r w:rsidRPr="00AA5DA2">
          <w:t>.</w:t>
        </w:r>
        <w:r>
          <w:t>X</w:t>
        </w:r>
        <w:r w:rsidRPr="00AA5DA2">
          <w:t>.2</w:t>
        </w:r>
        <w:r w:rsidRPr="00AA5DA2">
          <w:tab/>
          <w:t>Successful Operation</w:t>
        </w:r>
        <w:bookmarkEnd w:id="51"/>
      </w:ins>
    </w:p>
    <w:bookmarkStart w:id="53" w:name="_MON_1617799762"/>
    <w:bookmarkEnd w:id="53"/>
    <w:p w14:paraId="60194910" w14:textId="77777777" w:rsidR="00CA578F" w:rsidRPr="00AA5DA2" w:rsidRDefault="00CA578F" w:rsidP="00CA578F">
      <w:pPr>
        <w:pStyle w:val="TH"/>
        <w:rPr>
          <w:ins w:id="54" w:author="Author"/>
        </w:rPr>
      </w:pPr>
      <w:ins w:id="55" w:author="Author">
        <w:r w:rsidRPr="00AA5DA2">
          <w:object w:dxaOrig="5673" w:dyaOrig="2355" w14:anchorId="7B4D6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2.5pt;height:111.5pt" o:ole="">
              <v:imagedata r:id="rId7" o:title=""/>
            </v:shape>
            <o:OLEObject Type="Embed" ProgID="Word.Picture.8" ShapeID="_x0000_i1031" DrawAspect="Content" ObjectID="_1651639550" r:id="rId8"/>
          </w:object>
        </w:r>
      </w:ins>
    </w:p>
    <w:p w14:paraId="4514D8A8" w14:textId="77777777" w:rsidR="00CA578F" w:rsidRDefault="00CA578F" w:rsidP="00CA578F">
      <w:pPr>
        <w:pStyle w:val="TF"/>
        <w:rPr>
          <w:ins w:id="56" w:author="Author"/>
        </w:rPr>
      </w:pPr>
      <w:ins w:id="57" w:author="Author">
        <w:r w:rsidRPr="00AA5DA2">
          <w:t xml:space="preserve">Figure </w:t>
        </w:r>
        <w:r>
          <w:t>8.2</w:t>
        </w:r>
        <w:r w:rsidRPr="00AA5DA2">
          <w:t>.</w:t>
        </w:r>
        <w:r>
          <w:t>X</w:t>
        </w:r>
        <w:r w:rsidRPr="00AA5DA2">
          <w:t>.</w:t>
        </w:r>
        <w:r>
          <w:t>2</w:t>
        </w:r>
        <w:r w:rsidRPr="00AA5DA2">
          <w:t>-1: Resource Status Reporting Initiation, successful operation</w:t>
        </w:r>
      </w:ins>
    </w:p>
    <w:p w14:paraId="4BC889CF" w14:textId="77777777" w:rsidR="00CA578F" w:rsidRDefault="00CA578F" w:rsidP="00CA578F">
      <w:pPr>
        <w:rPr>
          <w:ins w:id="58" w:author="Author"/>
        </w:rPr>
      </w:pPr>
      <w:ins w:id="59" w:author="Author">
        <w:r w:rsidRPr="00AA5DA2">
          <w:t xml:space="preserve">The procedure is initiated with a RESOURCE STATUS REQUEST message sent from </w:t>
        </w:r>
        <w:r>
          <w:t>gNB-CU</w:t>
        </w:r>
        <w:r w:rsidRPr="00AA5DA2">
          <w:t xml:space="preserve"> to </w:t>
        </w:r>
        <w:r>
          <w:t>gNB-DU</w:t>
        </w:r>
        <w:r w:rsidRPr="007D3AF9">
          <w:t xml:space="preserve"> </w:t>
        </w:r>
        <w:r>
          <w:t>to start a measurment, stop a measurements, add cells to report for a measurement</w:t>
        </w:r>
        <w:r w:rsidRPr="00AA5DA2">
          <w:t xml:space="preserve">. </w:t>
        </w:r>
        <w:r>
          <w:t>Upon receipt, gNB-DU:</w:t>
        </w:r>
      </w:ins>
    </w:p>
    <w:p w14:paraId="675BAFCD" w14:textId="77777777" w:rsidR="00CA578F" w:rsidRDefault="00CA578F" w:rsidP="00CA578F">
      <w:pPr>
        <w:pStyle w:val="B10"/>
        <w:rPr>
          <w:ins w:id="60" w:author="Author"/>
        </w:rPr>
      </w:pPr>
      <w:ins w:id="61" w:author="Author">
        <w:r>
          <w:lastRenderedPageBreak/>
          <w:t>-</w:t>
        </w:r>
        <w:r>
          <w:tab/>
          <w:t xml:space="preserve">shall initiate the requested measurement according to the parameters given in the request in case the </w:t>
        </w:r>
        <w:r>
          <w:rPr>
            <w:i/>
          </w:rPr>
          <w:t>Registration Request</w:t>
        </w:r>
        <w:r>
          <w:t xml:space="preserve"> IE set to "start"; or</w:t>
        </w:r>
      </w:ins>
    </w:p>
    <w:p w14:paraId="43743100" w14:textId="77777777" w:rsidR="00CA578F" w:rsidRDefault="00CA578F" w:rsidP="00CA578F">
      <w:pPr>
        <w:pStyle w:val="B10"/>
        <w:rPr>
          <w:ins w:id="62" w:author="Author"/>
        </w:rPr>
      </w:pPr>
      <w:ins w:id="63" w:author="Author">
        <w:r>
          <w:t>-</w:t>
        </w:r>
        <w:r>
          <w:tab/>
          <w:t xml:space="preserve">shall stop all cells measurements and terminate the reporting in case the </w:t>
        </w:r>
        <w:r>
          <w:rPr>
            <w:i/>
          </w:rPr>
          <w:t>Registration Request</w:t>
        </w:r>
        <w:r>
          <w:t xml:space="preserve"> IE is set to "stop"; or</w:t>
        </w:r>
      </w:ins>
    </w:p>
    <w:p w14:paraId="5B88AB8F" w14:textId="77777777" w:rsidR="00CA578F" w:rsidRPr="00372B40" w:rsidRDefault="00CA578F" w:rsidP="00CA578F">
      <w:pPr>
        <w:pStyle w:val="B10"/>
        <w:rPr>
          <w:ins w:id="64" w:author="Author"/>
        </w:rPr>
      </w:pPr>
      <w:ins w:id="65"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sidRPr="00372B40">
          <w:t xml:space="preserve"> IE, this information shall be ignored.</w:t>
        </w:r>
      </w:ins>
    </w:p>
    <w:p w14:paraId="252A6FA2" w14:textId="77777777" w:rsidR="00CA578F" w:rsidRDefault="00CA578F" w:rsidP="00CA578F">
      <w:pPr>
        <w:rPr>
          <w:ins w:id="66" w:author="Author"/>
        </w:rPr>
      </w:pPr>
      <w:ins w:id="67" w:author="Author">
        <w:r w:rsidRPr="00372B40">
          <w:t>If t</w:t>
        </w:r>
        <w:r w:rsidRPr="0088141D">
          <w:t xml:space="preserve"> </w:t>
        </w:r>
        <w:r>
          <w:t xml:space="preserve">the </w:t>
        </w:r>
        <w:r w:rsidRPr="00B00947">
          <w:rPr>
            <w:i/>
          </w:rPr>
          <w:t>Registration Request</w:t>
        </w:r>
        <w:r>
          <w:t xml:space="preserve"> IE set to "start" in the RESPOURCE STATUS REQUEST message and</w:t>
        </w:r>
        <w:r w:rsidRPr="00372B40">
          <w:t xml:space="preserve"> he </w:t>
        </w:r>
        <w:r w:rsidRPr="00372B40">
          <w:rPr>
            <w:i/>
          </w:rPr>
          <w:t>Report Characteristics</w:t>
        </w:r>
        <w:r w:rsidRPr="00372B40">
          <w:t xml:space="preserve"> IE and this indicates cell specific measurements, the </w:t>
        </w:r>
        <w:r w:rsidRPr="00372B40">
          <w:rPr>
            <w:i/>
          </w:rPr>
          <w:t xml:space="preserve">Cell To Report </w:t>
        </w:r>
        <w:r w:rsidRPr="00372B40">
          <w:t xml:space="preserve">IE shall be included. </w:t>
        </w:r>
      </w:ins>
    </w:p>
    <w:p w14:paraId="680955CB" w14:textId="77777777" w:rsidR="00CA578F" w:rsidRPr="00372B40" w:rsidRDefault="00CA578F" w:rsidP="00CA578F">
      <w:pPr>
        <w:rPr>
          <w:ins w:id="68" w:author="Author"/>
        </w:rPr>
      </w:pPr>
      <w:ins w:id="69" w:author="Author">
        <w:r>
          <w:t xml:space="preserve">If </w:t>
        </w:r>
        <w:r w:rsidRPr="00B00947">
          <w:rPr>
            <w:i/>
          </w:rPr>
          <w:t>Registration Request</w:t>
        </w:r>
        <w:r>
          <w:t xml:space="preserve"> IE is set to "add" in the RESPOURCE STATUS REQUEST message, the </w:t>
        </w:r>
        <w:r w:rsidRPr="00B00947">
          <w:rPr>
            <w:i/>
          </w:rPr>
          <w:t>Cell To Report</w:t>
        </w:r>
        <w:r>
          <w:t xml:space="preserve"> IE shall be included.</w:t>
        </w:r>
      </w:ins>
    </w:p>
    <w:p w14:paraId="492D3293" w14:textId="77777777" w:rsidR="00CA578F" w:rsidRPr="00AA5DA2" w:rsidRDefault="00CA578F" w:rsidP="00CA578F">
      <w:pPr>
        <w:rPr>
          <w:ins w:id="70" w:author="Author"/>
        </w:rPr>
      </w:pPr>
      <w:ins w:id="71"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65FA0578" w14:textId="77777777" w:rsidR="00CA578F" w:rsidRDefault="00CA578F" w:rsidP="00CA578F">
      <w:pPr>
        <w:rPr>
          <w:ins w:id="72" w:author="Author"/>
          <w:b/>
        </w:rPr>
      </w:pPr>
      <w:ins w:id="73" w:author="Author">
        <w:r w:rsidRPr="00203098">
          <w:rPr>
            <w:b/>
          </w:rPr>
          <w:t>Interaction with other procedures</w:t>
        </w:r>
      </w:ins>
    </w:p>
    <w:p w14:paraId="43B0C527" w14:textId="77777777" w:rsidR="00CA578F" w:rsidRPr="00AA5DA2" w:rsidRDefault="00CA578F" w:rsidP="00CA578F">
      <w:pPr>
        <w:rPr>
          <w:ins w:id="74" w:author="Author"/>
        </w:rPr>
      </w:pPr>
      <w:ins w:id="75"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RESPOURCE STATUS REQUEST </w:t>
        </w:r>
        <w:r w:rsidRPr="00AA5DA2">
          <w:t xml:space="preserve">indicates the type of objects </w:t>
        </w:r>
        <w:r>
          <w:t xml:space="preserve">gNB-DU </w:t>
        </w:r>
        <w:r w:rsidRPr="00AA5DA2">
          <w:t xml:space="preserve">shall perform measurements on. For each cell, the </w:t>
        </w:r>
        <w:r>
          <w:t xml:space="preserve">gNB-DU </w:t>
        </w:r>
        <w:r w:rsidRPr="00AA5DA2">
          <w:t>shall include in the RESOURCE STATUS UPDATE message:</w:t>
        </w:r>
      </w:ins>
    </w:p>
    <w:p w14:paraId="6F884CF8" w14:textId="77777777" w:rsidR="00CA578F" w:rsidRDefault="00CA578F" w:rsidP="00CA578F">
      <w:pPr>
        <w:pStyle w:val="B10"/>
        <w:rPr>
          <w:ins w:id="76" w:author="Author"/>
        </w:rPr>
      </w:pPr>
      <w:bookmarkStart w:id="77" w:name="_Hlk20925064"/>
      <w:ins w:id="78"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79"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79"/>
        <w:r>
          <w:rPr>
            <w:bCs/>
            <w:lang w:val="en-US" w:eastAsia="ja-JP"/>
          </w:rPr>
          <w:t>;</w:t>
        </w:r>
        <w:r>
          <w:t xml:space="preserve"> </w:t>
        </w:r>
      </w:ins>
    </w:p>
    <w:p w14:paraId="5AFDC432" w14:textId="77777777" w:rsidR="00CA578F" w:rsidRDefault="00CA578F" w:rsidP="00CA578F">
      <w:pPr>
        <w:pStyle w:val="B10"/>
        <w:rPr>
          <w:ins w:id="80" w:author="Author"/>
        </w:rPr>
      </w:pPr>
      <w:ins w:id="81"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545CA6FA" w14:textId="77777777" w:rsidR="00CA578F" w:rsidRDefault="00CA578F" w:rsidP="00CA578F">
      <w:pPr>
        <w:pStyle w:val="B10"/>
        <w:rPr>
          <w:ins w:id="82" w:author="Author"/>
        </w:rPr>
      </w:pPr>
      <w:ins w:id="83"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84" w:name="_Hlk20990790"/>
        <w:r>
          <w:t xml:space="preserve">the cell for which </w:t>
        </w:r>
        <w:r>
          <w:rPr>
            <w:i/>
            <w:iCs/>
          </w:rPr>
          <w:t>Composite Available Capacity Group</w:t>
        </w:r>
        <w:r>
          <w:t xml:space="preserve"> IE is requested to be reported supports more than one SSB, </w:t>
        </w:r>
        <w:r w:rsidRPr="00E22360">
          <w:t xml:space="preserve">and if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rsidRPr="00E22360">
          <w:t xml:space="preserve">If the </w:t>
        </w:r>
        <w:r w:rsidRPr="00E22360">
          <w:rPr>
            <w:i/>
          </w:rPr>
          <w:t xml:space="preserve">Slice To Report List </w:t>
        </w:r>
        <w:r w:rsidRPr="00E22360">
          <w:t xml:space="preserve">IE is included for a cell, the </w:t>
        </w:r>
        <w:r w:rsidRPr="00E22360">
          <w:rPr>
            <w:i/>
            <w:iCs/>
          </w:rPr>
          <w:t>Composite Available Capacity Group</w:t>
        </w:r>
        <w:r w:rsidRPr="00E22360">
          <w:t xml:space="preserve"> IE for such cell shall include the requested </w:t>
        </w:r>
        <w:r w:rsidRPr="00E22360">
          <w:rPr>
            <w:i/>
            <w:lang w:eastAsia="ja-JP"/>
          </w:rPr>
          <w:t>Slice Available Capacity</w:t>
        </w:r>
        <w:r w:rsidRPr="00E22360">
          <w:rPr>
            <w:lang w:eastAsia="ja-JP"/>
          </w:rPr>
          <w:t xml:space="preserve"> IE</w:t>
        </w:r>
        <w:r w:rsidRPr="00E22360">
          <w:rPr>
            <w:bCs/>
            <w:lang w:val="en-US" w:eastAsia="ja-JP"/>
          </w:rPr>
          <w:t>, providing the slice capacity with respect to the Cell Capacity Class Value.</w:t>
        </w:r>
        <w:bookmarkEnd w:id="84"/>
      </w:ins>
    </w:p>
    <w:bookmarkEnd w:id="77"/>
    <w:p w14:paraId="017EA57B" w14:textId="77777777" w:rsidR="00CA578F" w:rsidRPr="00D0552F" w:rsidRDefault="00CA578F" w:rsidP="00CA578F">
      <w:pPr>
        <w:ind w:left="568" w:hanging="284"/>
        <w:rPr>
          <w:ins w:id="85" w:author="Author"/>
          <w:rFonts w:eastAsia="MS Mincho"/>
        </w:rPr>
      </w:pPr>
      <w:ins w:id="86"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CapacityLoadInd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14:paraId="729F1F4C" w14:textId="6180808B" w:rsidR="00CA578F" w:rsidRPr="00D0552F" w:rsidDel="00FD79B3" w:rsidRDefault="00CA578F" w:rsidP="00CA578F">
      <w:pPr>
        <w:ind w:left="568" w:hanging="284"/>
        <w:rPr>
          <w:ins w:id="87" w:author="Author"/>
          <w:del w:id="88" w:author="Nokia" w:date="2020-05-22T07:52:00Z"/>
          <w:rFonts w:eastAsia="MS Mincho"/>
        </w:rPr>
      </w:pPr>
      <w:ins w:id="89" w:author="Author">
        <w:del w:id="90" w:author="Nokia" w:date="2020-05-22T07:52:00Z">
          <w:r w:rsidRPr="00D0552F" w:rsidDel="00FD79B3">
            <w:rPr>
              <w:rFonts w:eastAsia="MS Mincho"/>
            </w:rPr>
            <w:delText>-</w:delText>
          </w:r>
          <w:r w:rsidRPr="00D0552F" w:rsidDel="00FD79B3">
            <w:rPr>
              <w:rFonts w:eastAsia="MS Mincho"/>
            </w:rPr>
            <w:tab/>
            <w:delText xml:space="preserve">the </w:delText>
          </w:r>
          <w:r w:rsidRPr="00502646" w:rsidDel="00FD79B3">
            <w:rPr>
              <w:rFonts w:eastAsia="MS Mincho" w:cs="Arial"/>
              <w:bCs/>
              <w:i/>
              <w:iCs/>
              <w:szCs w:val="18"/>
            </w:rPr>
            <w:delText xml:space="preserve">Number of Active UEs </w:delText>
          </w:r>
          <w:r w:rsidRPr="00D0552F" w:rsidDel="00FD79B3">
            <w:rPr>
              <w:rFonts w:eastAsia="MS Mincho"/>
            </w:rPr>
            <w:delText xml:space="preserve">IE, if the </w:delText>
          </w:r>
          <w:r w:rsidDel="00FD79B3">
            <w:rPr>
              <w:rFonts w:eastAsia="MS Mincho"/>
            </w:rPr>
            <w:delText>firth</w:delText>
          </w:r>
          <w:r w:rsidRPr="00D0552F" w:rsidDel="00FD79B3">
            <w:rPr>
              <w:rFonts w:eastAsia="MS Mincho"/>
            </w:rPr>
            <w:delText xml:space="preserve"> bit, "</w:delText>
          </w:r>
          <w:r w:rsidDel="00FD79B3">
            <w:rPr>
              <w:rFonts w:eastAsia="MS Mincho"/>
            </w:rPr>
            <w:delText>Number of Active UEs</w:delText>
          </w:r>
          <w:r w:rsidRPr="00D0552F" w:rsidDel="00FD79B3">
            <w:rPr>
              <w:rFonts w:eastAsia="MS Mincho"/>
            </w:rPr>
            <w:delText xml:space="preserve">" of the </w:delText>
          </w:r>
          <w:r w:rsidRPr="00D0552F" w:rsidDel="00FD79B3">
            <w:rPr>
              <w:rFonts w:eastAsia="MS Mincho"/>
              <w:i/>
            </w:rPr>
            <w:delText xml:space="preserve">Report Characteristics </w:delText>
          </w:r>
          <w:r w:rsidRPr="00D0552F" w:rsidDel="00FD79B3">
            <w:rPr>
              <w:rFonts w:eastAsia="MS Mincho"/>
            </w:rPr>
            <w:delText>IE included in the RESOURCE STATUS REQUEST message is set to 1;</w:delText>
          </w:r>
        </w:del>
      </w:ins>
    </w:p>
    <w:p w14:paraId="5D80889E" w14:textId="77777777" w:rsidR="00CA578F" w:rsidRPr="00153750" w:rsidRDefault="00CA578F" w:rsidP="00CA578F">
      <w:pPr>
        <w:ind w:left="568" w:hanging="284"/>
        <w:rPr>
          <w:ins w:id="91" w:author="Author"/>
          <w:rFonts w:eastAsia="MS Mincho"/>
          <w:bCs/>
          <w:lang w:val="en-US" w:eastAsia="ja-JP"/>
        </w:rPr>
      </w:pPr>
    </w:p>
    <w:p w14:paraId="2705EAE5" w14:textId="77777777" w:rsidR="00CA578F" w:rsidRPr="00C376A5" w:rsidRDefault="00CA578F" w:rsidP="00CA578F">
      <w:pPr>
        <w:rPr>
          <w:ins w:id="92" w:author="Author"/>
        </w:rPr>
      </w:pPr>
      <w:ins w:id="93" w:author="Author">
        <w:r w:rsidRPr="00C376A5">
          <w:t xml:space="preserve">If the Reporting Periodicity IE in the RESPOURCE STATUS REQUEST is present, this indicates the periodicity for the reporting of periodic measurements. If the Reporting Periodicity IE is absent, the </w:t>
        </w:r>
        <w:r w:rsidRPr="00D0552F">
          <w:rPr>
            <w:rFonts w:eastAsia="SimSun"/>
          </w:rPr>
          <w:t>gNB-</w:t>
        </w:r>
        <w:r>
          <w:rPr>
            <w:rFonts w:eastAsia="SimSun"/>
          </w:rPr>
          <w:t>CU</w:t>
        </w:r>
        <w:r w:rsidRPr="00C376A5">
          <w:t xml:space="preserve"> shall report once.</w:t>
        </w:r>
      </w:ins>
    </w:p>
    <w:p w14:paraId="29111056" w14:textId="77777777" w:rsidR="00CA578F" w:rsidRDefault="00CA578F" w:rsidP="00CA578F">
      <w:pPr>
        <w:pStyle w:val="TF"/>
      </w:pPr>
    </w:p>
    <w:p w14:paraId="0EAC6F1D" w14:textId="77777777" w:rsidR="00CA578F" w:rsidRPr="00AA5DA2" w:rsidRDefault="00CA578F" w:rsidP="00CA578F">
      <w:pPr>
        <w:pStyle w:val="Heading4"/>
        <w:rPr>
          <w:ins w:id="94" w:author="Author"/>
        </w:rPr>
      </w:pPr>
      <w:bookmarkStart w:id="95" w:name="_Toc5690851"/>
      <w:ins w:id="96" w:author="Author">
        <w:r>
          <w:t>8.2</w:t>
        </w:r>
        <w:r w:rsidRPr="00AA5DA2">
          <w:t>.</w:t>
        </w:r>
        <w:r>
          <w:t>X</w:t>
        </w:r>
        <w:r w:rsidRPr="00AA5DA2">
          <w:t>.3</w:t>
        </w:r>
        <w:r w:rsidRPr="00AA5DA2">
          <w:tab/>
          <w:t>Unsuccessful Operation</w:t>
        </w:r>
        <w:bookmarkEnd w:id="95"/>
      </w:ins>
    </w:p>
    <w:p w14:paraId="082F6409" w14:textId="77777777" w:rsidR="00CA578F" w:rsidRDefault="00CA578F" w:rsidP="00CA578F">
      <w:pPr>
        <w:pStyle w:val="TF"/>
      </w:pPr>
    </w:p>
    <w:p w14:paraId="1D1D5F19" w14:textId="77777777" w:rsidR="00CA578F" w:rsidRPr="00AA5DA2" w:rsidRDefault="00CA578F" w:rsidP="00CA578F">
      <w:pPr>
        <w:pStyle w:val="TH"/>
      </w:pPr>
      <w:r w:rsidRPr="00AA5DA2">
        <w:object w:dxaOrig="5673" w:dyaOrig="2355" w14:anchorId="626A80E0">
          <v:shape id="_x0000_i1032" type="#_x0000_t75" style="width:272.5pt;height:111.5pt" o:ole="">
            <v:imagedata r:id="rId9" o:title=""/>
          </v:shape>
          <o:OLEObject Type="Embed" ProgID="Word.Picture.8" ShapeID="_x0000_i1032" DrawAspect="Content" ObjectID="_1651639551" r:id="rId10"/>
        </w:object>
      </w:r>
    </w:p>
    <w:p w14:paraId="0AD613E8" w14:textId="77777777" w:rsidR="00CA578F" w:rsidRDefault="00CA578F" w:rsidP="00CA578F">
      <w:pPr>
        <w:pStyle w:val="TF"/>
      </w:pPr>
      <w:r w:rsidRPr="00AA5DA2">
        <w:t xml:space="preserve">Figure </w:t>
      </w:r>
      <w:r>
        <w:t>8.2</w:t>
      </w:r>
      <w:r w:rsidRPr="00AA5DA2">
        <w:t>.</w:t>
      </w:r>
      <w:r>
        <w:t>X</w:t>
      </w:r>
      <w:r w:rsidRPr="00AA5DA2">
        <w:t>.3-1: Resource Status Reporting Initiation, unsuccessful operation</w:t>
      </w:r>
    </w:p>
    <w:p w14:paraId="51C66C3E" w14:textId="77777777" w:rsidR="00CA578F" w:rsidRPr="00AA5DA2" w:rsidRDefault="00CA578F" w:rsidP="00CA578F">
      <w:pPr>
        <w:rPr>
          <w:ins w:id="97" w:author="Author"/>
        </w:rPr>
      </w:pPr>
      <w:r w:rsidRPr="00AA5DA2">
        <w:t xml:space="preserve">If </w:t>
      </w:r>
      <w:ins w:id="98" w:author="Author">
        <w:r>
          <w:t>any</w:t>
        </w:r>
        <w:r w:rsidRPr="00AA5DA2">
          <w:t xml:space="preserve"> of the requested measurements can</w:t>
        </w:r>
        <w:r>
          <w:t>not</w:t>
        </w:r>
        <w:r w:rsidRPr="00AA5DA2">
          <w:t xml:space="preserve"> be initiated, </w:t>
        </w:r>
        <w:r>
          <w:t>gNB-DU</w:t>
        </w:r>
        <w:r w:rsidRPr="00AA5DA2">
          <w:t xml:space="preserve"> shall send a RESOURCE STATUS FAILURE message. </w:t>
        </w:r>
      </w:ins>
    </w:p>
    <w:p w14:paraId="443372DF" w14:textId="77777777" w:rsidR="00CA578F" w:rsidRPr="00AA5DA2" w:rsidRDefault="00CA578F" w:rsidP="00CA578F">
      <w:pPr>
        <w:pStyle w:val="Heading4"/>
        <w:rPr>
          <w:ins w:id="99" w:author="Author"/>
        </w:rPr>
      </w:pPr>
      <w:bookmarkStart w:id="100" w:name="_Toc5690852"/>
      <w:ins w:id="101" w:author="Author">
        <w:r>
          <w:t>8.2</w:t>
        </w:r>
        <w:r w:rsidRPr="00AA5DA2">
          <w:t>.</w:t>
        </w:r>
        <w:r>
          <w:t>X</w:t>
        </w:r>
        <w:r w:rsidRPr="00AA5DA2">
          <w:t>.4</w:t>
        </w:r>
        <w:r w:rsidRPr="00AA5DA2">
          <w:tab/>
          <w:t>Abnormal Conditions</w:t>
        </w:r>
        <w:bookmarkEnd w:id="100"/>
      </w:ins>
    </w:p>
    <w:p w14:paraId="04CAA184" w14:textId="77777777" w:rsidR="00CA578F" w:rsidRDefault="00CA578F" w:rsidP="00CA578F">
      <w:pPr>
        <w:rPr>
          <w:ins w:id="102" w:author="Author"/>
          <w:bCs/>
        </w:rPr>
      </w:pPr>
      <w:ins w:id="103" w:author="Author">
        <w:r>
          <w:rPr>
            <w:bCs/>
          </w:rPr>
          <w:t>Void</w:t>
        </w:r>
      </w:ins>
    </w:p>
    <w:p w14:paraId="6CA309E2" w14:textId="77777777" w:rsidR="00CA578F" w:rsidRDefault="00CA578F" w:rsidP="00CA578F">
      <w:pPr>
        <w:pStyle w:val="TF"/>
      </w:pPr>
    </w:p>
    <w:p w14:paraId="45BF2780" w14:textId="77777777" w:rsidR="00CA578F" w:rsidRDefault="00CA578F" w:rsidP="00CA578F">
      <w:pPr>
        <w:pStyle w:val="Heading3"/>
        <w:rPr>
          <w:ins w:id="104" w:author="Author"/>
        </w:rPr>
      </w:pPr>
      <w:bookmarkStart w:id="105" w:name="_Toc5690853"/>
      <w:ins w:id="106" w:author="Author">
        <w:r>
          <w:t>8.2</w:t>
        </w:r>
        <w:r w:rsidRPr="00AA5DA2">
          <w:t>.</w:t>
        </w:r>
        <w:r>
          <w:t>Y</w:t>
        </w:r>
        <w:r w:rsidRPr="00AA5DA2">
          <w:tab/>
          <w:t>Resource Status Reporting</w:t>
        </w:r>
        <w:bookmarkEnd w:id="105"/>
      </w:ins>
    </w:p>
    <w:p w14:paraId="515B31D7" w14:textId="77777777" w:rsidR="00CA578F" w:rsidRPr="00AA5DA2" w:rsidRDefault="00CA578F" w:rsidP="00CA578F">
      <w:pPr>
        <w:pStyle w:val="Heading4"/>
        <w:rPr>
          <w:ins w:id="107" w:author="Author"/>
        </w:rPr>
      </w:pPr>
      <w:bookmarkStart w:id="108" w:name="_Toc5690854"/>
      <w:ins w:id="109" w:author="Author">
        <w:r>
          <w:t>8.2</w:t>
        </w:r>
        <w:r w:rsidRPr="00AA5DA2">
          <w:t>.</w:t>
        </w:r>
        <w:r>
          <w:t>Y</w:t>
        </w:r>
        <w:r w:rsidRPr="00AA5DA2">
          <w:t>.1</w:t>
        </w:r>
        <w:r w:rsidRPr="00AA5DA2">
          <w:tab/>
          <w:t>General</w:t>
        </w:r>
        <w:bookmarkEnd w:id="108"/>
      </w:ins>
    </w:p>
    <w:p w14:paraId="3293E4DD" w14:textId="77777777" w:rsidR="00CA578F" w:rsidRPr="00AA5DA2" w:rsidRDefault="00CA578F" w:rsidP="00CA578F">
      <w:pPr>
        <w:rPr>
          <w:ins w:id="110" w:author="Author"/>
        </w:rPr>
      </w:pPr>
      <w:ins w:id="111" w:author="Author">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ins>
    </w:p>
    <w:p w14:paraId="6EBFD15E" w14:textId="77777777" w:rsidR="00CA578F" w:rsidRPr="00AA5DA2" w:rsidRDefault="00CA578F" w:rsidP="00CA578F">
      <w:pPr>
        <w:rPr>
          <w:ins w:id="112" w:author="Author"/>
        </w:rPr>
      </w:pPr>
      <w:ins w:id="113" w:author="Author">
        <w:r w:rsidRPr="00AA5DA2">
          <w:t xml:space="preserve">The procedure uses </w:t>
        </w:r>
        <w:r w:rsidRPr="00AA5DA2">
          <w:rPr>
            <w:rFonts w:eastAsia="SimSun"/>
            <w:lang w:eastAsia="zh-CN"/>
          </w:rPr>
          <w:t>non UE-associated signalling</w:t>
        </w:r>
        <w:r w:rsidRPr="00AA5DA2">
          <w:t>.</w:t>
        </w:r>
      </w:ins>
    </w:p>
    <w:p w14:paraId="4FCFF03E" w14:textId="77777777" w:rsidR="00CA578F" w:rsidRPr="00AA5DA2" w:rsidRDefault="00CA578F" w:rsidP="00CA578F">
      <w:pPr>
        <w:pStyle w:val="Heading4"/>
        <w:rPr>
          <w:ins w:id="114" w:author="Author"/>
        </w:rPr>
      </w:pPr>
      <w:bookmarkStart w:id="115" w:name="_Toc5690855"/>
      <w:ins w:id="116" w:author="Author">
        <w:r w:rsidRPr="00AA5DA2">
          <w:t>8.</w:t>
        </w:r>
        <w:r>
          <w:t>2</w:t>
        </w:r>
        <w:r w:rsidRPr="00AA5DA2">
          <w:t>.</w:t>
        </w:r>
        <w:r>
          <w:t>Y</w:t>
        </w:r>
        <w:r w:rsidRPr="00AA5DA2">
          <w:t>.2</w:t>
        </w:r>
        <w:r w:rsidRPr="00AA5DA2">
          <w:tab/>
          <w:t>Successful Operation</w:t>
        </w:r>
        <w:bookmarkEnd w:id="115"/>
      </w:ins>
    </w:p>
    <w:bookmarkStart w:id="117" w:name="_MON_1473064233"/>
    <w:bookmarkEnd w:id="117"/>
    <w:p w14:paraId="77406658" w14:textId="77777777" w:rsidR="00CA578F" w:rsidRPr="00AA5DA2" w:rsidRDefault="00CA578F" w:rsidP="00CA578F">
      <w:pPr>
        <w:pStyle w:val="TH"/>
        <w:rPr>
          <w:ins w:id="118" w:author="Author"/>
        </w:rPr>
      </w:pPr>
      <w:ins w:id="119" w:author="Author">
        <w:r w:rsidRPr="00AA5DA2">
          <w:object w:dxaOrig="5673" w:dyaOrig="2355" w14:anchorId="2ADF0D62">
            <v:shape id="_x0000_i1033" type="#_x0000_t75" style="width:272.5pt;height:111.5pt" o:ole="">
              <v:imagedata r:id="rId11" o:title=""/>
            </v:shape>
            <o:OLEObject Type="Embed" ProgID="Word.Picture.8" ShapeID="_x0000_i1033" DrawAspect="Content" ObjectID="_1651639552" r:id="rId12"/>
          </w:object>
        </w:r>
      </w:ins>
    </w:p>
    <w:p w14:paraId="7CA3266A" w14:textId="77777777" w:rsidR="00CA578F" w:rsidRPr="00AA5DA2" w:rsidRDefault="00CA578F" w:rsidP="00CA578F">
      <w:pPr>
        <w:pStyle w:val="TF"/>
        <w:rPr>
          <w:ins w:id="120" w:author="Author"/>
        </w:rPr>
      </w:pPr>
      <w:ins w:id="121" w:author="Author">
        <w:r w:rsidRPr="00AA5DA2">
          <w:t xml:space="preserve">Figure </w:t>
        </w:r>
        <w:r>
          <w:t>8.2</w:t>
        </w:r>
        <w:r w:rsidRPr="00AA5DA2">
          <w:t>.</w:t>
        </w:r>
        <w:r>
          <w:t>Y</w:t>
        </w:r>
        <w:r w:rsidRPr="00AA5DA2">
          <w:t>.2-1: Resource Status Reporting, successful operation</w:t>
        </w:r>
      </w:ins>
    </w:p>
    <w:p w14:paraId="1A05B8CE" w14:textId="77777777" w:rsidR="00CA578F" w:rsidRPr="00AA5DA2" w:rsidRDefault="00CA578F" w:rsidP="00CA578F">
      <w:pPr>
        <w:rPr>
          <w:ins w:id="122" w:author="Author"/>
        </w:rPr>
      </w:pPr>
      <w:ins w:id="123" w:author="Author">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88F79E5" w14:textId="77777777" w:rsidR="00CA578F" w:rsidRPr="00AA5DA2" w:rsidRDefault="00CA578F" w:rsidP="00CA578F">
      <w:pPr>
        <w:pStyle w:val="Heading4"/>
        <w:rPr>
          <w:ins w:id="124" w:author="Author"/>
        </w:rPr>
      </w:pPr>
      <w:bookmarkStart w:id="125" w:name="_Toc5690856"/>
      <w:ins w:id="126" w:author="Author">
        <w:r w:rsidRPr="00AA5DA2">
          <w:t>8.</w:t>
        </w:r>
        <w:r>
          <w:t>4</w:t>
        </w:r>
        <w:r w:rsidRPr="00AA5DA2">
          <w:t>.</w:t>
        </w:r>
        <w:r>
          <w:t>Y</w:t>
        </w:r>
        <w:r w:rsidRPr="00AA5DA2">
          <w:t>.3</w:t>
        </w:r>
        <w:r w:rsidRPr="00AA5DA2">
          <w:tab/>
          <w:t>Unsuccessful Operation</w:t>
        </w:r>
        <w:bookmarkEnd w:id="125"/>
      </w:ins>
    </w:p>
    <w:p w14:paraId="634435D5" w14:textId="77777777" w:rsidR="00CA578F" w:rsidRPr="00AA5DA2" w:rsidRDefault="00CA578F" w:rsidP="00CA578F">
      <w:pPr>
        <w:rPr>
          <w:ins w:id="127" w:author="Author"/>
        </w:rPr>
      </w:pPr>
      <w:ins w:id="128" w:author="Author">
        <w:r w:rsidRPr="00AA5DA2">
          <w:t>Not applicable.</w:t>
        </w:r>
      </w:ins>
    </w:p>
    <w:p w14:paraId="4AD21EF2" w14:textId="77777777" w:rsidR="00CA578F" w:rsidRPr="00AA5DA2" w:rsidRDefault="00CA578F" w:rsidP="00CA578F">
      <w:pPr>
        <w:pStyle w:val="Heading4"/>
        <w:rPr>
          <w:ins w:id="129" w:author="Author"/>
        </w:rPr>
      </w:pPr>
      <w:bookmarkStart w:id="130" w:name="_Toc5690857"/>
      <w:ins w:id="131" w:author="Author">
        <w:r w:rsidRPr="00AA5DA2">
          <w:t>8.</w:t>
        </w:r>
        <w:r>
          <w:t>4</w:t>
        </w:r>
        <w:r w:rsidRPr="00AA5DA2">
          <w:t>.</w:t>
        </w:r>
        <w:r>
          <w:t>Y</w:t>
        </w:r>
        <w:r w:rsidRPr="00AA5DA2">
          <w:t>.4</w:t>
        </w:r>
        <w:r w:rsidRPr="00AA5DA2">
          <w:tab/>
          <w:t>Abnormal Conditions</w:t>
        </w:r>
        <w:bookmarkEnd w:id="130"/>
      </w:ins>
    </w:p>
    <w:p w14:paraId="79F9F956" w14:textId="77777777" w:rsidR="00CA578F" w:rsidRPr="00AA5DA2" w:rsidRDefault="00CA578F" w:rsidP="00CA578F">
      <w:pPr>
        <w:rPr>
          <w:ins w:id="132" w:author="Author"/>
        </w:rPr>
      </w:pPr>
      <w:ins w:id="133" w:author="Author">
        <w:r w:rsidRPr="00AA5DA2">
          <w:t>Void.</w:t>
        </w:r>
      </w:ins>
    </w:p>
    <w:p w14:paraId="05DF46C4" w14:textId="77777777" w:rsidR="00CA578F" w:rsidRPr="009A0050" w:rsidRDefault="00CA578F" w:rsidP="00CA578F">
      <w:pPr>
        <w:pStyle w:val="Heading3"/>
        <w:rPr>
          <w:ins w:id="134" w:author="Author"/>
        </w:rPr>
      </w:pPr>
      <w:ins w:id="135" w:author="Author">
        <w:r w:rsidRPr="009A0050">
          <w:lastRenderedPageBreak/>
          <w:t>8.2.</w:t>
        </w:r>
        <w:r>
          <w:t>z1</w:t>
        </w:r>
        <w:r w:rsidRPr="009A0050">
          <w:tab/>
        </w:r>
        <w:r>
          <w:t>Access and Mobility</w:t>
        </w:r>
        <w:bookmarkStart w:id="136" w:name="_Toc5646119"/>
        <w:r w:rsidRPr="009A0050">
          <w:t xml:space="preserve"> Indication</w:t>
        </w:r>
        <w:bookmarkEnd w:id="136"/>
        <w:r w:rsidRPr="00177BF8">
          <w:rPr>
            <w:highlight w:val="yellow"/>
          </w:rPr>
          <w:t>( message name is FFS)</w:t>
        </w:r>
      </w:ins>
    </w:p>
    <w:p w14:paraId="61AA7DAE" w14:textId="77777777" w:rsidR="00CA578F" w:rsidRPr="009A0050" w:rsidRDefault="00CA578F" w:rsidP="00CA578F">
      <w:pPr>
        <w:pStyle w:val="Heading4"/>
        <w:rPr>
          <w:ins w:id="137" w:author="Author"/>
        </w:rPr>
      </w:pPr>
      <w:bookmarkStart w:id="138" w:name="_Toc5646120"/>
      <w:ins w:id="139" w:author="Author">
        <w:r w:rsidRPr="009A0050">
          <w:t>8.2.</w:t>
        </w:r>
        <w:r>
          <w:t>z1</w:t>
        </w:r>
        <w:r w:rsidRPr="009A0050">
          <w:t>.1</w:t>
        </w:r>
        <w:r w:rsidRPr="009A0050">
          <w:tab/>
          <w:t>General</w:t>
        </w:r>
        <w:bookmarkEnd w:id="138"/>
      </w:ins>
    </w:p>
    <w:p w14:paraId="64A46A0E" w14:textId="77777777" w:rsidR="00CA578F" w:rsidRPr="009A0050" w:rsidRDefault="00CA578F" w:rsidP="00CA578F">
      <w:pPr>
        <w:rPr>
          <w:ins w:id="140" w:author="Author"/>
        </w:rPr>
      </w:pPr>
      <w:ins w:id="141"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14:paraId="12857FDE" w14:textId="77777777" w:rsidR="00CA578F" w:rsidRDefault="00CA578F" w:rsidP="00CA578F">
      <w:pPr>
        <w:rPr>
          <w:ins w:id="142" w:author="Author"/>
          <w:rFonts w:eastAsia="Yu Mincho"/>
        </w:rPr>
      </w:pPr>
      <w:ins w:id="143" w:author="Autho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14:paraId="268726E4" w14:textId="77777777" w:rsidR="00CA578F" w:rsidRPr="009A0050" w:rsidRDefault="00CA578F" w:rsidP="00CA578F">
      <w:pPr>
        <w:pStyle w:val="Heading4"/>
        <w:rPr>
          <w:ins w:id="144" w:author="Author"/>
        </w:rPr>
      </w:pPr>
      <w:bookmarkStart w:id="145" w:name="_Toc5646121"/>
      <w:ins w:id="146" w:author="Author">
        <w:r w:rsidRPr="009A0050">
          <w:t>8.2.</w:t>
        </w:r>
        <w:r>
          <w:t>z1</w:t>
        </w:r>
        <w:r w:rsidRPr="009A0050">
          <w:t>.2</w:t>
        </w:r>
        <w:r w:rsidRPr="009A0050">
          <w:tab/>
          <w:t>Successful Operation</w:t>
        </w:r>
        <w:bookmarkEnd w:id="145"/>
      </w:ins>
    </w:p>
    <w:p w14:paraId="29EBB7FF" w14:textId="77777777" w:rsidR="00CA578F" w:rsidRPr="009A0050" w:rsidRDefault="00CA578F" w:rsidP="00CA578F">
      <w:pPr>
        <w:rPr>
          <w:ins w:id="147" w:author="Author"/>
          <w:rFonts w:eastAsia="Yu Mincho"/>
        </w:rPr>
      </w:pPr>
    </w:p>
    <w:bookmarkStart w:id="148" w:name="_MON_1618212353"/>
    <w:bookmarkEnd w:id="148"/>
    <w:p w14:paraId="52FE69D5" w14:textId="77777777" w:rsidR="00CA578F" w:rsidRPr="00E5056C" w:rsidRDefault="00CA578F" w:rsidP="00CA578F">
      <w:pPr>
        <w:jc w:val="center"/>
        <w:rPr>
          <w:ins w:id="149" w:author="Author"/>
        </w:rPr>
      </w:pPr>
      <w:ins w:id="150" w:author="Author">
        <w:r>
          <w:rPr>
            <w:lang w:eastAsia="en-GB"/>
          </w:rPr>
          <w:object w:dxaOrig="5580" w:dyaOrig="2355" w14:anchorId="4A1133AE">
            <v:shape id="_x0000_i1034" type="#_x0000_t75" style="width:278.5pt;height:117.5pt" o:ole="">
              <v:imagedata r:id="rId13" o:title=""/>
            </v:shape>
            <o:OLEObject Type="Embed" ProgID="Word.Picture.8" ShapeID="_x0000_i1034" DrawAspect="Content" ObjectID="_1651639553" r:id="rId14"/>
          </w:object>
        </w:r>
      </w:ins>
    </w:p>
    <w:p w14:paraId="052EF310" w14:textId="77777777" w:rsidR="00CA578F" w:rsidRPr="009A0050" w:rsidRDefault="00CA578F" w:rsidP="00CA578F">
      <w:pPr>
        <w:pStyle w:val="TH"/>
        <w:rPr>
          <w:ins w:id="151" w:author="Author"/>
          <w:rFonts w:eastAsia="Yu Mincho"/>
        </w:rPr>
      </w:pPr>
    </w:p>
    <w:p w14:paraId="752F68C1" w14:textId="77777777" w:rsidR="00CA578F" w:rsidRPr="009A0050" w:rsidRDefault="00CA578F" w:rsidP="00CA578F">
      <w:pPr>
        <w:pStyle w:val="TF"/>
        <w:rPr>
          <w:ins w:id="152" w:author="Author"/>
          <w:rFonts w:eastAsia="Yu Mincho"/>
        </w:rPr>
      </w:pPr>
      <w:ins w:id="153" w:author="Author">
        <w:r w:rsidRPr="009A0050">
          <w:rPr>
            <w:rFonts w:eastAsia="Yu Mincho"/>
          </w:rPr>
          <w:t>Figure 8.2.</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14:paraId="36D299F1" w14:textId="77777777" w:rsidR="00CA578F" w:rsidRDefault="00CA578F" w:rsidP="00CA578F">
      <w:pPr>
        <w:rPr>
          <w:ins w:id="154" w:author="Author"/>
          <w:rFonts w:eastAsia="Yu Mincho"/>
        </w:rPr>
      </w:pPr>
      <w:ins w:id="155"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14:paraId="486886B2" w14:textId="77777777" w:rsidR="00CA578F" w:rsidRDefault="00CA578F" w:rsidP="00CA578F">
      <w:pPr>
        <w:rPr>
          <w:ins w:id="156" w:author="Author"/>
          <w:rFonts w:eastAsia="Yu Mincho"/>
        </w:rPr>
      </w:pPr>
      <w:ins w:id="157"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IE the gNB-DU shall take it into account for optimisation of RACH access procedures.</w:t>
        </w:r>
      </w:ins>
    </w:p>
    <w:p w14:paraId="6D0433D4" w14:textId="77777777" w:rsidR="00CA578F" w:rsidRPr="009A0050" w:rsidRDefault="00CA578F" w:rsidP="00CA578F">
      <w:pPr>
        <w:rPr>
          <w:ins w:id="158" w:author="Author"/>
          <w:rFonts w:eastAsia="Yu Mincho"/>
        </w:rPr>
      </w:pPr>
      <w:ins w:id="159"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ins>
    </w:p>
    <w:p w14:paraId="55452BB3" w14:textId="77777777" w:rsidR="00CA578F" w:rsidRPr="00650039" w:rsidRDefault="00CA578F" w:rsidP="00CA578F">
      <w:pPr>
        <w:rPr>
          <w:ins w:id="160" w:author="Author"/>
          <w:rFonts w:eastAsia="Yu Mincho"/>
        </w:rPr>
      </w:pPr>
    </w:p>
    <w:p w14:paraId="59AA4A37" w14:textId="77777777" w:rsidR="00CA578F" w:rsidRPr="009A0050" w:rsidRDefault="00CA578F" w:rsidP="00CA578F">
      <w:pPr>
        <w:pStyle w:val="Heading4"/>
        <w:rPr>
          <w:ins w:id="161" w:author="Author"/>
        </w:rPr>
      </w:pPr>
      <w:bookmarkStart w:id="162" w:name="_Toc5646122"/>
      <w:ins w:id="163" w:author="Author">
        <w:r w:rsidRPr="009A0050">
          <w:t>8.2.</w:t>
        </w:r>
        <w:r>
          <w:t>z1</w:t>
        </w:r>
        <w:r w:rsidRPr="009A0050">
          <w:t>.3</w:t>
        </w:r>
        <w:r w:rsidRPr="009A0050">
          <w:tab/>
          <w:t>Abnormal Conditions</w:t>
        </w:r>
        <w:bookmarkEnd w:id="162"/>
        <w:r w:rsidRPr="009A0050">
          <w:t xml:space="preserve"> </w:t>
        </w:r>
      </w:ins>
    </w:p>
    <w:p w14:paraId="74EE182A" w14:textId="77777777" w:rsidR="00CA578F" w:rsidRDefault="00CA578F" w:rsidP="00CA578F">
      <w:pPr>
        <w:rPr>
          <w:ins w:id="164" w:author="Author"/>
        </w:rPr>
      </w:pPr>
      <w:ins w:id="165" w:author="Author">
        <w:r w:rsidRPr="009A0050">
          <w:t>Not applicable.</w:t>
        </w:r>
      </w:ins>
    </w:p>
    <w:p w14:paraId="6D21EA95" w14:textId="77777777" w:rsidR="00CA578F" w:rsidRDefault="00CA578F" w:rsidP="00CA578F">
      <w:pPr>
        <w:rPr>
          <w:ins w:id="166" w:author="Author"/>
          <w:lang w:eastAsia="zh-CN"/>
        </w:rPr>
      </w:pPr>
    </w:p>
    <w:p w14:paraId="4931428D" w14:textId="77777777" w:rsidR="00CA578F" w:rsidRDefault="00CA578F" w:rsidP="00CA578F">
      <w:pPr>
        <w:pStyle w:val="Heading3"/>
        <w:rPr>
          <w:ins w:id="167" w:author="Author"/>
          <w:lang w:eastAsia="ko-KR"/>
        </w:rPr>
      </w:pPr>
      <w:ins w:id="168" w:author="Author">
        <w:r>
          <w:t>8.2.z2</w:t>
        </w:r>
        <w:r w:rsidRPr="009A0050">
          <w:tab/>
        </w:r>
        <w:r>
          <w:tab/>
        </w:r>
        <w:r>
          <w:rPr>
            <w:lang w:eastAsia="ko-KR"/>
          </w:rPr>
          <w:t xml:space="preserve">RACH Indication </w:t>
        </w:r>
      </w:ins>
    </w:p>
    <w:p w14:paraId="01D2EEC6" w14:textId="77777777" w:rsidR="00CA578F" w:rsidRPr="007047DD" w:rsidRDefault="00CA578F" w:rsidP="00CA578F">
      <w:pPr>
        <w:rPr>
          <w:ins w:id="169" w:author="Author"/>
          <w:lang w:eastAsia="zh-CN"/>
        </w:rPr>
      </w:pPr>
      <w:ins w:id="170" w:author="Author">
        <w:r w:rsidRPr="007047DD">
          <w:rPr>
            <w:highlight w:val="yellow"/>
            <w:lang w:eastAsia="zh-CN"/>
          </w:rPr>
          <w:t>Editor note: whether this procedure is needed or not is FFS.</w:t>
        </w:r>
      </w:ins>
    </w:p>
    <w:p w14:paraId="141EC35A" w14:textId="77777777" w:rsidR="00CA578F" w:rsidRPr="009A0050" w:rsidRDefault="00CA578F" w:rsidP="00CA578F">
      <w:pPr>
        <w:pStyle w:val="Heading4"/>
        <w:ind w:left="0" w:firstLine="0"/>
        <w:rPr>
          <w:ins w:id="171" w:author="Author"/>
          <w:lang w:eastAsia="zh-CN"/>
        </w:rPr>
      </w:pPr>
      <w:ins w:id="172" w:author="Author">
        <w:r w:rsidRPr="009A0050">
          <w:t>8.</w:t>
        </w:r>
        <w:r>
          <w:t>2.z2</w:t>
        </w:r>
        <w:r w:rsidRPr="009A0050">
          <w:t>.1</w:t>
        </w:r>
        <w:r w:rsidRPr="009A0050">
          <w:tab/>
        </w:r>
        <w:r>
          <w:tab/>
        </w:r>
        <w:r w:rsidRPr="009A0050">
          <w:t>General</w:t>
        </w:r>
      </w:ins>
    </w:p>
    <w:p w14:paraId="7B39079F" w14:textId="77777777" w:rsidR="00CA578F" w:rsidRPr="009A0050" w:rsidRDefault="00CA578F" w:rsidP="00CA578F">
      <w:pPr>
        <w:rPr>
          <w:ins w:id="173" w:author="Author"/>
        </w:rPr>
      </w:pPr>
      <w:ins w:id="174"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the event of random access </w:t>
        </w:r>
        <w:r>
          <w:rPr>
            <w:lang w:eastAsia="zh-CN"/>
          </w:rPr>
          <w:t>to the gNB-CU for an active UE</w:t>
        </w:r>
        <w:r w:rsidRPr="009A0050">
          <w:rPr>
            <w:rFonts w:eastAsia="MS Mincho"/>
          </w:rPr>
          <w:t>.</w:t>
        </w:r>
      </w:ins>
    </w:p>
    <w:p w14:paraId="55E64AE2" w14:textId="77777777" w:rsidR="00CA578F" w:rsidRPr="009A0050" w:rsidRDefault="00CA578F" w:rsidP="00CA578F">
      <w:pPr>
        <w:rPr>
          <w:ins w:id="175" w:author="Author"/>
          <w:rFonts w:eastAsia="Malgun Gothic"/>
          <w:lang w:eastAsia="ko-KR"/>
        </w:rPr>
      </w:pPr>
      <w:ins w:id="176" w:author="Author">
        <w:r w:rsidRPr="009A0050">
          <w:rPr>
            <w:rFonts w:eastAsia="Malgun Gothic"/>
            <w:lang w:eastAsia="ko-KR"/>
          </w:rPr>
          <w:t>The procedure uses UE-associated signalling.</w:t>
        </w:r>
      </w:ins>
    </w:p>
    <w:p w14:paraId="7ED39E22" w14:textId="77777777" w:rsidR="00CA578F" w:rsidRPr="009A0050" w:rsidRDefault="00CA578F" w:rsidP="00CA578F">
      <w:pPr>
        <w:pStyle w:val="Heading4"/>
        <w:ind w:left="0" w:firstLine="0"/>
        <w:rPr>
          <w:ins w:id="177" w:author="Author"/>
        </w:rPr>
      </w:pPr>
      <w:ins w:id="178" w:author="Author">
        <w:r w:rsidRPr="009A0050">
          <w:lastRenderedPageBreak/>
          <w:t>8.</w:t>
        </w:r>
        <w:r>
          <w:t>2.z2</w:t>
        </w:r>
        <w:r w:rsidRPr="009A0050">
          <w:t>.2</w:t>
        </w:r>
        <w:r w:rsidRPr="009A0050">
          <w:tab/>
        </w:r>
        <w:r>
          <w:tab/>
        </w:r>
        <w:r w:rsidRPr="009A0050">
          <w:t>Successful Operation</w:t>
        </w:r>
      </w:ins>
    </w:p>
    <w:bookmarkStart w:id="179" w:name="_MON_1649593008"/>
    <w:bookmarkEnd w:id="179"/>
    <w:p w14:paraId="17667CFC" w14:textId="77777777" w:rsidR="00CA578F" w:rsidRPr="009A0050" w:rsidRDefault="00CA578F" w:rsidP="00CA578F">
      <w:pPr>
        <w:pStyle w:val="TH"/>
        <w:rPr>
          <w:ins w:id="180" w:author="Author"/>
          <w:rFonts w:eastAsia="Malgun Gothic"/>
          <w:lang w:eastAsia="ko-KR"/>
        </w:rPr>
      </w:pPr>
      <w:ins w:id="181" w:author="Author">
        <w:r w:rsidRPr="00AA5DA2">
          <w:object w:dxaOrig="6292" w:dyaOrig="2655" w14:anchorId="10F87434">
            <v:shape id="_x0000_i1035" type="#_x0000_t75" style="width:300.5pt;height:127pt" o:ole="">
              <v:imagedata r:id="rId15" o:title=""/>
            </v:shape>
            <o:OLEObject Type="Embed" ProgID="Word.Picture.8" ShapeID="_x0000_i1035" DrawAspect="Content" ObjectID="_1651639554" r:id="rId16"/>
          </w:object>
        </w:r>
      </w:ins>
    </w:p>
    <w:p w14:paraId="51D5821F" w14:textId="77777777" w:rsidR="00CA578F" w:rsidRPr="009A0050" w:rsidRDefault="00CA578F" w:rsidP="00CA578F">
      <w:pPr>
        <w:pStyle w:val="TF"/>
        <w:rPr>
          <w:ins w:id="182" w:author="Author"/>
        </w:rPr>
      </w:pPr>
      <w:ins w:id="183" w:author="Author">
        <w:r>
          <w:t>Figure 8.2.z2</w:t>
        </w:r>
        <w:r w:rsidRPr="009A0050">
          <w:t xml:space="preserve">.2-1: </w:t>
        </w:r>
        <w:r>
          <w:rPr>
            <w:rFonts w:eastAsia="Malgun Gothic"/>
            <w:lang w:eastAsia="ko-KR"/>
          </w:rPr>
          <w:t xml:space="preserve">RACH Indication </w:t>
        </w:r>
        <w:r w:rsidRPr="009A0050">
          <w:t>procedure.</w:t>
        </w:r>
      </w:ins>
    </w:p>
    <w:p w14:paraId="06EDD068" w14:textId="77777777" w:rsidR="00CA578F" w:rsidRPr="009A0050" w:rsidRDefault="00CA578F" w:rsidP="00CA578F">
      <w:pPr>
        <w:rPr>
          <w:ins w:id="184" w:author="Author"/>
        </w:rPr>
      </w:pPr>
      <w:ins w:id="185"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14:paraId="6C60E3E5" w14:textId="77777777" w:rsidR="00CA578F" w:rsidRPr="009A0050" w:rsidRDefault="00CA578F" w:rsidP="00CA578F">
      <w:pPr>
        <w:pStyle w:val="Heading4"/>
        <w:ind w:left="0" w:firstLine="0"/>
        <w:rPr>
          <w:ins w:id="186" w:author="Author"/>
        </w:rPr>
      </w:pPr>
      <w:ins w:id="187" w:author="Author">
        <w:r w:rsidRPr="009A0050">
          <w:t>8.</w:t>
        </w:r>
        <w:r>
          <w:t>2.z2</w:t>
        </w:r>
        <w:r w:rsidRPr="009A0050">
          <w:t>.3</w:t>
        </w:r>
        <w:r>
          <w:t xml:space="preserve"> </w:t>
        </w:r>
        <w:r w:rsidRPr="009A0050">
          <w:tab/>
          <w:t>Abnormal Conditions</w:t>
        </w:r>
      </w:ins>
    </w:p>
    <w:p w14:paraId="5C13B848" w14:textId="77777777" w:rsidR="00CA578F" w:rsidRPr="009A0050" w:rsidRDefault="00CA578F" w:rsidP="00CA578F">
      <w:pPr>
        <w:rPr>
          <w:ins w:id="188" w:author="Author"/>
        </w:rPr>
      </w:pPr>
      <w:ins w:id="189" w:author="Author">
        <w:r w:rsidRPr="009A0050">
          <w:t>Not applicable.</w:t>
        </w:r>
      </w:ins>
    </w:p>
    <w:p w14:paraId="7B91982A" w14:textId="77777777" w:rsidR="00CA578F" w:rsidRDefault="00CA578F" w:rsidP="00CA578F">
      <w:pPr>
        <w:rPr>
          <w:noProof/>
        </w:rPr>
      </w:pPr>
    </w:p>
    <w:p w14:paraId="1B8786AF" w14:textId="77777777" w:rsidR="00CA578F" w:rsidRDefault="00CA578F" w:rsidP="00CA57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946B221" w14:textId="77777777" w:rsidR="00CA578F" w:rsidRPr="00EA5FA7" w:rsidRDefault="00CA578F" w:rsidP="00CA578F">
      <w:pPr>
        <w:pStyle w:val="Heading2"/>
      </w:pPr>
      <w:bookmarkStart w:id="190" w:name="_Toc20955851"/>
      <w:bookmarkStart w:id="191" w:name="_Toc29892963"/>
      <w:bookmarkStart w:id="192" w:name="_Toc36556900"/>
      <w:bookmarkStart w:id="193" w:name="_Toc5691056"/>
      <w:r w:rsidRPr="00EA5FA7">
        <w:t>9.2</w:t>
      </w:r>
      <w:r w:rsidRPr="00EA5FA7">
        <w:tab/>
        <w:t>Message Functional Definition and Content</w:t>
      </w:r>
      <w:bookmarkEnd w:id="190"/>
      <w:bookmarkEnd w:id="191"/>
      <w:bookmarkEnd w:id="192"/>
    </w:p>
    <w:p w14:paraId="682C6B8F" w14:textId="77777777" w:rsidR="00CA578F" w:rsidRPr="00EA5FA7" w:rsidRDefault="00CA578F" w:rsidP="00CA578F">
      <w:pPr>
        <w:pStyle w:val="Heading3"/>
      </w:pPr>
      <w:bookmarkStart w:id="194" w:name="_Toc20955852"/>
      <w:bookmarkStart w:id="195" w:name="_Toc29892964"/>
      <w:bookmarkStart w:id="196" w:name="_Toc36556901"/>
      <w:r w:rsidRPr="00EA5FA7">
        <w:t>9.2.1</w:t>
      </w:r>
      <w:r w:rsidRPr="00EA5FA7">
        <w:tab/>
        <w:t>Interface Management messages</w:t>
      </w:r>
      <w:bookmarkEnd w:id="194"/>
      <w:bookmarkEnd w:id="195"/>
      <w:bookmarkEnd w:id="196"/>
    </w:p>
    <w:p w14:paraId="0B274969" w14:textId="77777777" w:rsidR="00CA578F" w:rsidRDefault="00CA578F" w:rsidP="00CA578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14:paraId="7D37E94D" w14:textId="77777777" w:rsidR="00CA578F" w:rsidRPr="00AA5DA2" w:rsidRDefault="00CA578F" w:rsidP="00CA578F">
      <w:pPr>
        <w:pStyle w:val="Heading4"/>
        <w:rPr>
          <w:ins w:id="197" w:author="Author"/>
        </w:rPr>
      </w:pPr>
      <w:ins w:id="198" w:author="Author">
        <w:r w:rsidRPr="00AA5DA2">
          <w:t>9.</w:t>
        </w:r>
        <w:r>
          <w:t>2.1</w:t>
        </w:r>
        <w:r w:rsidRPr="00AA5DA2">
          <w:t>.</w:t>
        </w:r>
        <w:r>
          <w:t>X1</w:t>
        </w:r>
        <w:r w:rsidRPr="00AA5DA2">
          <w:tab/>
        </w:r>
        <w:r w:rsidRPr="00AA5DA2">
          <w:rPr>
            <w:szCs w:val="24"/>
          </w:rPr>
          <w:t>RESOURCE STATUS REQUEST</w:t>
        </w:r>
        <w:bookmarkEnd w:id="193"/>
      </w:ins>
    </w:p>
    <w:p w14:paraId="64FE3CF6" w14:textId="77777777" w:rsidR="00CA578F" w:rsidRPr="00AA5DA2" w:rsidRDefault="00CA578F" w:rsidP="00CA578F">
      <w:pPr>
        <w:rPr>
          <w:ins w:id="199" w:author="Author"/>
        </w:rPr>
      </w:pPr>
      <w:ins w:id="200" w:author="Author">
        <w:r>
          <w:t>This message is sent by an gNB-CU</w:t>
        </w:r>
        <w:r w:rsidRPr="00AA5DA2">
          <w:t xml:space="preserve"> to </w:t>
        </w:r>
        <w:r>
          <w:t>gNB-DU</w:t>
        </w:r>
        <w:r w:rsidRPr="00AA5DA2">
          <w:t xml:space="preserve"> to initiate the requested measurement according to the parameters given in the message.</w:t>
        </w:r>
      </w:ins>
    </w:p>
    <w:p w14:paraId="08758B4D" w14:textId="77777777" w:rsidR="00CA578F" w:rsidRPr="00AA5DA2" w:rsidRDefault="00CA578F" w:rsidP="00CA578F">
      <w:pPr>
        <w:rPr>
          <w:ins w:id="201" w:author="Author"/>
        </w:rPr>
      </w:pPr>
      <w:ins w:id="202"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A578F" w:rsidRPr="00AA5DA2" w14:paraId="3644F2EC" w14:textId="77777777" w:rsidTr="004705CC">
        <w:trPr>
          <w:ins w:id="203" w:author="Author"/>
        </w:trPr>
        <w:tc>
          <w:tcPr>
            <w:tcW w:w="2439" w:type="dxa"/>
            <w:tcBorders>
              <w:top w:val="single" w:sz="4" w:space="0" w:color="auto"/>
              <w:left w:val="single" w:sz="4" w:space="0" w:color="auto"/>
              <w:bottom w:val="single" w:sz="4" w:space="0" w:color="auto"/>
              <w:right w:val="single" w:sz="4" w:space="0" w:color="auto"/>
            </w:tcBorders>
          </w:tcPr>
          <w:p w14:paraId="206DCBF6" w14:textId="77777777" w:rsidR="00CA578F" w:rsidRPr="00AA5DA2" w:rsidRDefault="00CA578F" w:rsidP="004705CC">
            <w:pPr>
              <w:pStyle w:val="TAH"/>
              <w:rPr>
                <w:ins w:id="204" w:author="Author"/>
                <w:lang w:eastAsia="ja-JP"/>
              </w:rPr>
            </w:pPr>
            <w:ins w:id="205"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F365EAE" w14:textId="77777777" w:rsidR="00CA578F" w:rsidRPr="00AA5DA2" w:rsidRDefault="00CA578F" w:rsidP="004705CC">
            <w:pPr>
              <w:pStyle w:val="TAH"/>
              <w:rPr>
                <w:ins w:id="206" w:author="Author"/>
                <w:lang w:eastAsia="ja-JP"/>
              </w:rPr>
            </w:pPr>
            <w:ins w:id="207"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3DB0988" w14:textId="77777777" w:rsidR="00CA578F" w:rsidRPr="00AA5DA2" w:rsidRDefault="00CA578F" w:rsidP="004705CC">
            <w:pPr>
              <w:pStyle w:val="TAH"/>
              <w:rPr>
                <w:ins w:id="208" w:author="Author"/>
                <w:lang w:eastAsia="ja-JP"/>
              </w:rPr>
            </w:pPr>
            <w:ins w:id="209"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5099BD2" w14:textId="77777777" w:rsidR="00CA578F" w:rsidRPr="00AA5DA2" w:rsidRDefault="00CA578F" w:rsidP="004705CC">
            <w:pPr>
              <w:pStyle w:val="TAH"/>
              <w:rPr>
                <w:ins w:id="210" w:author="Author"/>
                <w:lang w:eastAsia="ja-JP"/>
              </w:rPr>
            </w:pPr>
            <w:ins w:id="211"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CAB92F8" w14:textId="77777777" w:rsidR="00CA578F" w:rsidRPr="00AA5DA2" w:rsidRDefault="00CA578F" w:rsidP="004705CC">
            <w:pPr>
              <w:pStyle w:val="TAH"/>
              <w:rPr>
                <w:ins w:id="212" w:author="Author"/>
                <w:lang w:eastAsia="ja-JP"/>
              </w:rPr>
            </w:pPr>
            <w:ins w:id="213"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D31F91A" w14:textId="77777777" w:rsidR="00CA578F" w:rsidRPr="00AA5DA2" w:rsidRDefault="00CA578F" w:rsidP="004705CC">
            <w:pPr>
              <w:pStyle w:val="TAH"/>
              <w:rPr>
                <w:ins w:id="214" w:author="Author"/>
                <w:lang w:eastAsia="ja-JP"/>
              </w:rPr>
            </w:pPr>
            <w:ins w:id="215"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12E3F74" w14:textId="77777777" w:rsidR="00CA578F" w:rsidRPr="00AA5DA2" w:rsidRDefault="00CA578F" w:rsidP="004705CC">
            <w:pPr>
              <w:pStyle w:val="TAH"/>
              <w:rPr>
                <w:ins w:id="216" w:author="Author"/>
                <w:lang w:eastAsia="ja-JP"/>
              </w:rPr>
            </w:pPr>
            <w:ins w:id="217" w:author="Author">
              <w:r w:rsidRPr="00AA5DA2">
                <w:rPr>
                  <w:lang w:eastAsia="ja-JP"/>
                </w:rPr>
                <w:t>Assigned Criticality</w:t>
              </w:r>
            </w:ins>
          </w:p>
        </w:tc>
      </w:tr>
      <w:tr w:rsidR="00CA578F" w:rsidRPr="00AA5DA2" w14:paraId="168A3729" w14:textId="77777777" w:rsidTr="004705CC">
        <w:trPr>
          <w:ins w:id="218" w:author="Author"/>
        </w:trPr>
        <w:tc>
          <w:tcPr>
            <w:tcW w:w="2439" w:type="dxa"/>
            <w:tcBorders>
              <w:top w:val="single" w:sz="4" w:space="0" w:color="auto"/>
              <w:left w:val="single" w:sz="4" w:space="0" w:color="auto"/>
              <w:bottom w:val="single" w:sz="4" w:space="0" w:color="auto"/>
              <w:right w:val="single" w:sz="4" w:space="0" w:color="auto"/>
            </w:tcBorders>
          </w:tcPr>
          <w:p w14:paraId="0E2820E7" w14:textId="77777777" w:rsidR="00CA578F" w:rsidRPr="00AA5DA2" w:rsidRDefault="00CA578F" w:rsidP="004705CC">
            <w:pPr>
              <w:pStyle w:val="TAL"/>
              <w:rPr>
                <w:ins w:id="219" w:author="Author"/>
                <w:lang w:eastAsia="ja-JP"/>
              </w:rPr>
            </w:pPr>
            <w:ins w:id="220"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482F73D" w14:textId="77777777" w:rsidR="00CA578F" w:rsidRPr="00AA5DA2" w:rsidRDefault="00CA578F" w:rsidP="004705CC">
            <w:pPr>
              <w:pStyle w:val="TAL"/>
              <w:rPr>
                <w:ins w:id="221" w:author="Author"/>
                <w:lang w:eastAsia="ja-JP"/>
              </w:rPr>
            </w:pPr>
            <w:ins w:id="222"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53B747" w14:textId="77777777" w:rsidR="00CA578F" w:rsidRPr="00AA5DA2" w:rsidRDefault="00CA578F" w:rsidP="004705CC">
            <w:pPr>
              <w:pStyle w:val="TAL"/>
              <w:rPr>
                <w:ins w:id="22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9AAE9A5" w14:textId="77777777" w:rsidR="00CA578F" w:rsidRPr="00AA5DA2" w:rsidRDefault="00CA578F" w:rsidP="004705CC">
            <w:pPr>
              <w:pStyle w:val="TAL"/>
              <w:rPr>
                <w:ins w:id="224" w:author="Author"/>
                <w:lang w:eastAsia="ja-JP"/>
              </w:rPr>
            </w:pPr>
            <w:ins w:id="225"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CD24A63" w14:textId="77777777" w:rsidR="00CA578F" w:rsidRPr="00AA5DA2" w:rsidRDefault="00CA578F" w:rsidP="004705CC">
            <w:pPr>
              <w:pStyle w:val="TAL"/>
              <w:rPr>
                <w:ins w:id="22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A7CA3F1" w14:textId="77777777" w:rsidR="00CA578F" w:rsidRPr="00AA5DA2" w:rsidRDefault="00CA578F" w:rsidP="004705CC">
            <w:pPr>
              <w:pStyle w:val="TAC"/>
              <w:rPr>
                <w:ins w:id="227" w:author="Author"/>
                <w:lang w:eastAsia="ja-JP"/>
              </w:rPr>
            </w:pPr>
            <w:ins w:id="22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AA9FE35" w14:textId="77777777" w:rsidR="00CA578F" w:rsidRPr="00AA5DA2" w:rsidRDefault="00CA578F" w:rsidP="004705CC">
            <w:pPr>
              <w:pStyle w:val="TAC"/>
              <w:rPr>
                <w:ins w:id="229" w:author="Author"/>
                <w:lang w:eastAsia="ja-JP"/>
              </w:rPr>
            </w:pPr>
            <w:ins w:id="230" w:author="Author">
              <w:r w:rsidRPr="00AA5DA2">
                <w:rPr>
                  <w:lang w:eastAsia="ja-JP"/>
                </w:rPr>
                <w:t>reject</w:t>
              </w:r>
            </w:ins>
          </w:p>
        </w:tc>
      </w:tr>
      <w:tr w:rsidR="00CA578F" w:rsidRPr="00AA5DA2" w14:paraId="4AFBD147" w14:textId="77777777" w:rsidTr="004705CC">
        <w:trPr>
          <w:ins w:id="231" w:author="Author"/>
        </w:trPr>
        <w:tc>
          <w:tcPr>
            <w:tcW w:w="2439" w:type="dxa"/>
            <w:tcBorders>
              <w:top w:val="single" w:sz="4" w:space="0" w:color="auto"/>
              <w:left w:val="single" w:sz="4" w:space="0" w:color="auto"/>
              <w:bottom w:val="single" w:sz="4" w:space="0" w:color="auto"/>
              <w:right w:val="single" w:sz="4" w:space="0" w:color="auto"/>
            </w:tcBorders>
          </w:tcPr>
          <w:p w14:paraId="4F72D5B1" w14:textId="77777777" w:rsidR="00CA578F" w:rsidRPr="00AA5DA2" w:rsidRDefault="00CA578F" w:rsidP="004705CC">
            <w:pPr>
              <w:pStyle w:val="TAL"/>
              <w:rPr>
                <w:ins w:id="232" w:author="Author"/>
                <w:lang w:eastAsia="ja-JP"/>
              </w:rPr>
            </w:pPr>
            <w:ins w:id="233"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037CD12E" w14:textId="77777777" w:rsidR="00CA578F" w:rsidRPr="00AA5DA2" w:rsidRDefault="00CA578F" w:rsidP="004705CC">
            <w:pPr>
              <w:pStyle w:val="TAL"/>
              <w:rPr>
                <w:ins w:id="234" w:author="Author"/>
                <w:lang w:eastAsia="ja-JP"/>
              </w:rPr>
            </w:pPr>
            <w:ins w:id="235"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717812" w14:textId="77777777" w:rsidR="00CA578F" w:rsidRPr="00AA5DA2" w:rsidRDefault="00CA578F" w:rsidP="004705CC">
            <w:pPr>
              <w:pStyle w:val="TAL"/>
              <w:rPr>
                <w:ins w:id="23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184ABE" w14:textId="77777777" w:rsidR="00CA578F" w:rsidRPr="00AA5DA2" w:rsidRDefault="00CA578F" w:rsidP="004705CC">
            <w:pPr>
              <w:pStyle w:val="TAL"/>
              <w:rPr>
                <w:ins w:id="237" w:author="Author"/>
                <w:lang w:eastAsia="ja-JP"/>
              </w:rPr>
            </w:pPr>
            <w:ins w:id="238"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00F82CB3" w14:textId="77777777" w:rsidR="00CA578F" w:rsidRPr="00AA5DA2" w:rsidRDefault="00CA578F" w:rsidP="004705CC">
            <w:pPr>
              <w:pStyle w:val="TAL"/>
              <w:rPr>
                <w:ins w:id="23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BD7820E" w14:textId="77777777" w:rsidR="00CA578F" w:rsidRPr="00AA5DA2" w:rsidRDefault="00CA578F" w:rsidP="004705CC">
            <w:pPr>
              <w:pStyle w:val="TAC"/>
              <w:rPr>
                <w:ins w:id="240" w:author="Author"/>
                <w:lang w:eastAsia="ja-JP"/>
              </w:rPr>
            </w:pPr>
            <w:ins w:id="24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5A52150" w14:textId="77777777" w:rsidR="00CA578F" w:rsidRPr="00AA5DA2" w:rsidRDefault="00CA578F" w:rsidP="004705CC">
            <w:pPr>
              <w:pStyle w:val="TAC"/>
              <w:rPr>
                <w:ins w:id="242" w:author="Author"/>
                <w:lang w:eastAsia="ja-JP"/>
              </w:rPr>
            </w:pPr>
            <w:ins w:id="243" w:author="Author">
              <w:r w:rsidRPr="00AA5DA2">
                <w:rPr>
                  <w:lang w:eastAsia="ja-JP"/>
                </w:rPr>
                <w:t>reject</w:t>
              </w:r>
            </w:ins>
          </w:p>
        </w:tc>
      </w:tr>
      <w:tr w:rsidR="00CA578F" w:rsidRPr="00AA5DA2" w14:paraId="60D1943D" w14:textId="77777777" w:rsidTr="004705CC">
        <w:trPr>
          <w:ins w:id="244" w:author="Author"/>
        </w:trPr>
        <w:tc>
          <w:tcPr>
            <w:tcW w:w="2439" w:type="dxa"/>
            <w:tcBorders>
              <w:top w:val="single" w:sz="4" w:space="0" w:color="auto"/>
              <w:left w:val="single" w:sz="4" w:space="0" w:color="auto"/>
              <w:bottom w:val="single" w:sz="4" w:space="0" w:color="auto"/>
              <w:right w:val="single" w:sz="4" w:space="0" w:color="auto"/>
            </w:tcBorders>
          </w:tcPr>
          <w:p w14:paraId="39987B1E" w14:textId="77777777" w:rsidR="00CA578F" w:rsidRPr="00AA5DA2" w:rsidRDefault="00CA578F" w:rsidP="004705CC">
            <w:pPr>
              <w:pStyle w:val="TAL"/>
              <w:rPr>
                <w:ins w:id="245" w:author="Author"/>
                <w:lang w:eastAsia="ja-JP"/>
              </w:rPr>
            </w:pPr>
            <w:ins w:id="246"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9B7FE13" w14:textId="77777777" w:rsidR="00CA578F" w:rsidRPr="00AA5DA2" w:rsidRDefault="00CA578F" w:rsidP="004705CC">
            <w:pPr>
              <w:pStyle w:val="TAL"/>
              <w:rPr>
                <w:ins w:id="247" w:author="Author"/>
                <w:lang w:eastAsia="ja-JP"/>
              </w:rPr>
            </w:pPr>
            <w:ins w:id="248"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29AE005" w14:textId="77777777" w:rsidR="00CA578F" w:rsidRPr="00AA5DA2" w:rsidRDefault="00CA578F" w:rsidP="004705CC">
            <w:pPr>
              <w:pStyle w:val="TAL"/>
              <w:rPr>
                <w:ins w:id="24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0CD5F" w14:textId="77777777" w:rsidR="00CA578F" w:rsidRPr="00AA5DA2" w:rsidRDefault="00CA578F" w:rsidP="004705CC">
            <w:pPr>
              <w:pStyle w:val="TAL"/>
              <w:rPr>
                <w:ins w:id="250" w:author="Author"/>
                <w:lang w:eastAsia="ja-JP"/>
              </w:rPr>
            </w:pPr>
            <w:ins w:id="25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023A024" w14:textId="77777777" w:rsidR="00CA578F" w:rsidRPr="00AA5DA2" w:rsidRDefault="00CA578F" w:rsidP="004705CC">
            <w:pPr>
              <w:pStyle w:val="TAL"/>
              <w:rPr>
                <w:ins w:id="252" w:author="Author"/>
                <w:lang w:eastAsia="ja-JP"/>
              </w:rPr>
            </w:pPr>
            <w:ins w:id="253"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71C32465" w14:textId="77777777" w:rsidR="00CA578F" w:rsidRPr="00AA5DA2" w:rsidRDefault="00CA578F" w:rsidP="004705CC">
            <w:pPr>
              <w:pStyle w:val="TAC"/>
              <w:rPr>
                <w:ins w:id="254" w:author="Author"/>
                <w:lang w:eastAsia="ja-JP"/>
              </w:rPr>
            </w:pPr>
            <w:ins w:id="25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658340C" w14:textId="77777777" w:rsidR="00CA578F" w:rsidRPr="00AA5DA2" w:rsidRDefault="00CA578F" w:rsidP="004705CC">
            <w:pPr>
              <w:pStyle w:val="TAC"/>
              <w:rPr>
                <w:ins w:id="256" w:author="Author"/>
                <w:lang w:eastAsia="ja-JP"/>
              </w:rPr>
            </w:pPr>
            <w:ins w:id="257" w:author="Author">
              <w:r w:rsidRPr="00AA5DA2">
                <w:rPr>
                  <w:lang w:eastAsia="ja-JP"/>
                </w:rPr>
                <w:t>reject</w:t>
              </w:r>
            </w:ins>
          </w:p>
        </w:tc>
      </w:tr>
      <w:tr w:rsidR="00CA578F" w:rsidRPr="00AA5DA2" w14:paraId="1B154F9D" w14:textId="77777777" w:rsidTr="004705CC">
        <w:trPr>
          <w:ins w:id="258" w:author="Author"/>
        </w:trPr>
        <w:tc>
          <w:tcPr>
            <w:tcW w:w="2439" w:type="dxa"/>
            <w:tcBorders>
              <w:top w:val="single" w:sz="4" w:space="0" w:color="auto"/>
              <w:left w:val="single" w:sz="4" w:space="0" w:color="auto"/>
              <w:bottom w:val="single" w:sz="4" w:space="0" w:color="auto"/>
              <w:right w:val="single" w:sz="4" w:space="0" w:color="auto"/>
            </w:tcBorders>
          </w:tcPr>
          <w:p w14:paraId="6330C6DE" w14:textId="77777777" w:rsidR="00CA578F" w:rsidRPr="00AA5DA2" w:rsidRDefault="00CA578F" w:rsidP="004705CC">
            <w:pPr>
              <w:pStyle w:val="TAL"/>
              <w:rPr>
                <w:ins w:id="259" w:author="Author"/>
                <w:lang w:eastAsia="ja-JP"/>
              </w:rPr>
            </w:pPr>
            <w:ins w:id="260"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14A2344" w14:textId="77777777" w:rsidR="00CA578F" w:rsidRPr="00AA5DA2" w:rsidRDefault="00CA578F" w:rsidP="004705CC">
            <w:pPr>
              <w:pStyle w:val="TAL"/>
              <w:rPr>
                <w:ins w:id="261" w:author="Author"/>
                <w:lang w:eastAsia="ja-JP"/>
              </w:rPr>
            </w:pPr>
            <w:ins w:id="262"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7437C1C4" w14:textId="77777777" w:rsidR="00CA578F" w:rsidRPr="00AA5DA2" w:rsidRDefault="00CA578F" w:rsidP="004705CC">
            <w:pPr>
              <w:pStyle w:val="TAL"/>
              <w:rPr>
                <w:ins w:id="26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1162C8" w14:textId="77777777" w:rsidR="00CA578F" w:rsidRPr="00AA5DA2" w:rsidRDefault="00CA578F" w:rsidP="004705CC">
            <w:pPr>
              <w:pStyle w:val="TAL"/>
              <w:rPr>
                <w:ins w:id="264" w:author="Author"/>
                <w:lang w:eastAsia="ja-JP"/>
              </w:rPr>
            </w:pPr>
            <w:ins w:id="26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28075FC2" w14:textId="77777777" w:rsidR="00CA578F" w:rsidRPr="00AA5DA2" w:rsidRDefault="00CA578F" w:rsidP="004705CC">
            <w:pPr>
              <w:pStyle w:val="TAL"/>
              <w:rPr>
                <w:ins w:id="266" w:author="Author"/>
                <w:lang w:eastAsia="ja-JP"/>
              </w:rPr>
            </w:pPr>
            <w:ins w:id="267"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3DF16BCB" w14:textId="77777777" w:rsidR="00CA578F" w:rsidRPr="00AA5DA2" w:rsidRDefault="00CA578F" w:rsidP="004705CC">
            <w:pPr>
              <w:pStyle w:val="TAC"/>
              <w:rPr>
                <w:ins w:id="268" w:author="Author"/>
                <w:lang w:eastAsia="ja-JP"/>
              </w:rPr>
            </w:pPr>
            <w:ins w:id="26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1C12E2C" w14:textId="77777777" w:rsidR="00CA578F" w:rsidRPr="00AA5DA2" w:rsidRDefault="00CA578F" w:rsidP="004705CC">
            <w:pPr>
              <w:pStyle w:val="TAC"/>
              <w:rPr>
                <w:ins w:id="270" w:author="Author"/>
                <w:lang w:eastAsia="ja-JP"/>
              </w:rPr>
            </w:pPr>
            <w:ins w:id="271" w:author="Author">
              <w:r w:rsidRPr="00AA5DA2">
                <w:rPr>
                  <w:lang w:eastAsia="ja-JP"/>
                </w:rPr>
                <w:t>ignore</w:t>
              </w:r>
            </w:ins>
          </w:p>
        </w:tc>
      </w:tr>
      <w:tr w:rsidR="00CA578F" w:rsidRPr="00DB4D57" w14:paraId="180BFABF" w14:textId="77777777" w:rsidTr="004705CC">
        <w:trPr>
          <w:ins w:id="272" w:author="Author"/>
        </w:trPr>
        <w:tc>
          <w:tcPr>
            <w:tcW w:w="2439" w:type="dxa"/>
            <w:tcBorders>
              <w:top w:val="single" w:sz="4" w:space="0" w:color="auto"/>
              <w:left w:val="single" w:sz="4" w:space="0" w:color="auto"/>
              <w:bottom w:val="single" w:sz="4" w:space="0" w:color="auto"/>
              <w:right w:val="single" w:sz="4" w:space="0" w:color="auto"/>
            </w:tcBorders>
          </w:tcPr>
          <w:p w14:paraId="1B9BF6CE" w14:textId="77777777" w:rsidR="00CA578F" w:rsidRPr="00DB4D57" w:rsidRDefault="00CA578F" w:rsidP="004705CC">
            <w:pPr>
              <w:pStyle w:val="TAL"/>
              <w:rPr>
                <w:ins w:id="273" w:author="Author"/>
                <w:lang w:eastAsia="ja-JP"/>
              </w:rPr>
            </w:pPr>
            <w:ins w:id="274"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957FC3A" w14:textId="77777777" w:rsidR="00CA578F" w:rsidRPr="00DB4D57" w:rsidRDefault="00CA578F" w:rsidP="004705CC">
            <w:pPr>
              <w:pStyle w:val="TAL"/>
              <w:rPr>
                <w:ins w:id="275" w:author="Author"/>
                <w:lang w:eastAsia="ja-JP"/>
              </w:rPr>
            </w:pPr>
            <w:ins w:id="276"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F740A2C" w14:textId="77777777" w:rsidR="00CA578F" w:rsidRPr="00DB4D57" w:rsidRDefault="00CA578F" w:rsidP="004705CC">
            <w:pPr>
              <w:pStyle w:val="TAL"/>
              <w:rPr>
                <w:ins w:id="27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7104E" w14:textId="77777777" w:rsidR="00CA578F" w:rsidRPr="001F67C9" w:rsidRDefault="00CA578F" w:rsidP="004705CC">
            <w:pPr>
              <w:pStyle w:val="TAL"/>
              <w:rPr>
                <w:ins w:id="278" w:author="Author"/>
                <w:lang w:eastAsia="ja-JP"/>
              </w:rPr>
            </w:pPr>
            <w:ins w:id="279" w:author="Author">
              <w:r w:rsidRPr="001F67C9">
                <w:rPr>
                  <w:lang w:eastAsia="ja-JP"/>
                </w:rPr>
                <w:t>ENUMERATED(start, stop,</w:t>
              </w:r>
            </w:ins>
          </w:p>
          <w:p w14:paraId="56F93D67" w14:textId="77777777" w:rsidR="00CA578F" w:rsidRPr="00DB4D57" w:rsidRDefault="00CA578F" w:rsidP="004705CC">
            <w:pPr>
              <w:pStyle w:val="TAL"/>
              <w:rPr>
                <w:ins w:id="280" w:author="Author"/>
                <w:lang w:eastAsia="ja-JP"/>
              </w:rPr>
            </w:pPr>
            <w:ins w:id="281"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32B573AF" w14:textId="77777777" w:rsidR="00CA578F" w:rsidRPr="00DB4D57" w:rsidRDefault="00CA578F" w:rsidP="004705CC">
            <w:pPr>
              <w:pStyle w:val="TAL"/>
              <w:rPr>
                <w:ins w:id="282" w:author="Author"/>
                <w:lang w:eastAsia="ja-JP"/>
              </w:rPr>
            </w:pPr>
            <w:ins w:id="283"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7623BD30" w14:textId="77777777" w:rsidR="00CA578F" w:rsidRPr="00DB4D57" w:rsidRDefault="00CA578F" w:rsidP="004705CC">
            <w:pPr>
              <w:pStyle w:val="TAC"/>
              <w:rPr>
                <w:ins w:id="284" w:author="Author"/>
                <w:lang w:eastAsia="ja-JP"/>
              </w:rPr>
            </w:pPr>
            <w:ins w:id="28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41DD89E" w14:textId="77777777" w:rsidR="00CA578F" w:rsidRPr="00DB4D57" w:rsidRDefault="00CA578F" w:rsidP="004705CC">
            <w:pPr>
              <w:pStyle w:val="TAC"/>
              <w:rPr>
                <w:ins w:id="286" w:author="Author"/>
                <w:lang w:eastAsia="ja-JP"/>
              </w:rPr>
            </w:pPr>
            <w:ins w:id="287" w:author="Author">
              <w:r w:rsidRPr="00AA5DA2">
                <w:rPr>
                  <w:lang w:eastAsia="ja-JP"/>
                </w:rPr>
                <w:t>ignore</w:t>
              </w:r>
            </w:ins>
          </w:p>
        </w:tc>
      </w:tr>
      <w:tr w:rsidR="00CA578F" w:rsidRPr="00DB4D57" w14:paraId="1CFF2483" w14:textId="77777777" w:rsidTr="004705CC">
        <w:trPr>
          <w:ins w:id="288" w:author="Author"/>
        </w:trPr>
        <w:tc>
          <w:tcPr>
            <w:tcW w:w="2439" w:type="dxa"/>
            <w:tcBorders>
              <w:top w:val="single" w:sz="4" w:space="0" w:color="auto"/>
              <w:left w:val="single" w:sz="4" w:space="0" w:color="auto"/>
              <w:bottom w:val="single" w:sz="4" w:space="0" w:color="auto"/>
              <w:right w:val="single" w:sz="4" w:space="0" w:color="auto"/>
            </w:tcBorders>
          </w:tcPr>
          <w:p w14:paraId="1E9F2098" w14:textId="77777777" w:rsidR="00CA578F" w:rsidRPr="00DB4D57" w:rsidRDefault="00CA578F" w:rsidP="004705CC">
            <w:pPr>
              <w:pStyle w:val="TAL"/>
              <w:rPr>
                <w:ins w:id="289" w:author="Author"/>
                <w:lang w:eastAsia="ja-JP"/>
              </w:rPr>
            </w:pPr>
            <w:ins w:id="290"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9B22B54" w14:textId="77777777" w:rsidR="00CA578F" w:rsidRPr="00DB4D57" w:rsidRDefault="00CA578F" w:rsidP="004705CC">
            <w:pPr>
              <w:pStyle w:val="TAL"/>
              <w:rPr>
                <w:ins w:id="291" w:author="Author"/>
                <w:lang w:eastAsia="ja-JP"/>
              </w:rPr>
            </w:pPr>
            <w:ins w:id="292"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233513A1" w14:textId="77777777" w:rsidR="00CA578F" w:rsidRPr="001F67C9" w:rsidRDefault="00CA578F" w:rsidP="004705CC">
            <w:pPr>
              <w:pStyle w:val="TAL"/>
              <w:rPr>
                <w:ins w:id="29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EC05C" w14:textId="77777777" w:rsidR="00CA578F" w:rsidRPr="001F67C9" w:rsidRDefault="00CA578F" w:rsidP="004705CC">
            <w:pPr>
              <w:pStyle w:val="TAL"/>
              <w:rPr>
                <w:ins w:id="294" w:author="Author"/>
                <w:lang w:eastAsia="ja-JP"/>
              </w:rPr>
            </w:pPr>
            <w:ins w:id="295" w:author="Author">
              <w:r w:rsidRPr="001F67C9">
                <w:rPr>
                  <w:lang w:eastAsia="ja-JP"/>
                </w:rPr>
                <w:t>BIT</w:t>
              </w:r>
              <w:r>
                <w:rPr>
                  <w:lang w:eastAsia="ja-JP"/>
                </w:rPr>
                <w:t xml:space="preserve"> </w:t>
              </w:r>
              <w:r w:rsidRPr="001F67C9">
                <w:rPr>
                  <w:lang w:eastAsia="ja-JP"/>
                </w:rPr>
                <w:t>STRING</w:t>
              </w:r>
            </w:ins>
          </w:p>
          <w:p w14:paraId="70665E17" w14:textId="77777777" w:rsidR="00CA578F" w:rsidRPr="00DB4D57" w:rsidRDefault="00CA578F" w:rsidP="004705CC">
            <w:pPr>
              <w:pStyle w:val="TAL"/>
              <w:rPr>
                <w:ins w:id="296" w:author="Author"/>
                <w:lang w:eastAsia="ja-JP"/>
              </w:rPr>
            </w:pPr>
            <w:ins w:id="297"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22347BF0" w14:textId="77777777" w:rsidR="00CA578F" w:rsidRPr="001F67C9" w:rsidRDefault="00CA578F" w:rsidP="004705CC">
            <w:pPr>
              <w:pStyle w:val="TAL"/>
              <w:rPr>
                <w:ins w:id="298" w:author="Author"/>
                <w:lang w:eastAsia="ja-JP"/>
              </w:rPr>
            </w:pPr>
            <w:ins w:id="299"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52836919" w14:textId="77777777" w:rsidR="00CA578F" w:rsidRPr="001F67C9" w:rsidRDefault="00CA578F" w:rsidP="004705CC">
            <w:pPr>
              <w:pStyle w:val="TAL"/>
              <w:rPr>
                <w:ins w:id="300" w:author="Author"/>
                <w:lang w:eastAsia="ja-JP"/>
              </w:rPr>
            </w:pPr>
            <w:ins w:id="301" w:author="Author">
              <w:r w:rsidRPr="001F67C9">
                <w:rPr>
                  <w:lang w:eastAsia="ja-JP"/>
                </w:rPr>
                <w:t>First Bit = PRB Periodic,</w:t>
              </w:r>
            </w:ins>
          </w:p>
          <w:p w14:paraId="1663C5CB" w14:textId="77777777" w:rsidR="00CA578F" w:rsidRPr="001F67C9" w:rsidRDefault="00CA578F" w:rsidP="004705CC">
            <w:pPr>
              <w:pStyle w:val="TAL"/>
              <w:rPr>
                <w:ins w:id="302" w:author="Author"/>
                <w:lang w:eastAsia="ja-JP"/>
              </w:rPr>
            </w:pPr>
            <w:ins w:id="303"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0CA7AAD5" w14:textId="77777777" w:rsidR="00CA578F" w:rsidRPr="001F67C9" w:rsidRDefault="00CA578F" w:rsidP="004705CC">
            <w:pPr>
              <w:pStyle w:val="TAL"/>
              <w:rPr>
                <w:ins w:id="304" w:author="Author"/>
                <w:lang w:eastAsia="ja-JP"/>
              </w:rPr>
            </w:pPr>
            <w:ins w:id="305" w:author="Author">
              <w:r w:rsidRPr="001F67C9">
                <w:rPr>
                  <w:lang w:eastAsia="ja-JP"/>
                </w:rPr>
                <w:t xml:space="preserve">Third Bit = </w:t>
              </w:r>
            </w:ins>
          </w:p>
          <w:p w14:paraId="175155B1" w14:textId="5BF92ACB" w:rsidR="00CA578F" w:rsidRPr="001F67C9" w:rsidRDefault="00CA578F" w:rsidP="004705CC">
            <w:pPr>
              <w:pStyle w:val="TAL"/>
              <w:rPr>
                <w:ins w:id="306" w:author="Author"/>
                <w:lang w:eastAsia="ja-JP"/>
              </w:rPr>
            </w:pPr>
            <w:ins w:id="307" w:author="Autho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 xml:space="preserve">Ind Periodic, </w:t>
              </w:r>
              <w:del w:id="308" w:author="Nokia" w:date="2020-05-22T07:52:00Z">
                <w:r w:rsidDel="00FD79B3">
                  <w:rPr>
                    <w:lang w:eastAsia="ja-JP"/>
                  </w:rPr>
                  <w:delText xml:space="preserve">Fifth Bit = Number of Active UEs </w:delText>
                </w:r>
              </w:del>
            </w:ins>
          </w:p>
          <w:p w14:paraId="26513680" w14:textId="77777777" w:rsidR="00CA578F" w:rsidRPr="00DB4D57" w:rsidRDefault="00CA578F" w:rsidP="004705CC">
            <w:pPr>
              <w:pStyle w:val="TAL"/>
              <w:rPr>
                <w:ins w:id="309" w:author="Author"/>
                <w:lang w:eastAsia="ja-JP"/>
              </w:rPr>
            </w:pPr>
            <w:ins w:id="310"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14A4A61E" w14:textId="77777777" w:rsidR="00CA578F" w:rsidRPr="00DB4D57" w:rsidRDefault="00CA578F" w:rsidP="004705CC">
            <w:pPr>
              <w:pStyle w:val="TAC"/>
              <w:rPr>
                <w:ins w:id="311" w:author="Author"/>
                <w:lang w:eastAsia="ja-JP"/>
              </w:rPr>
            </w:pPr>
            <w:ins w:id="31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B8589AB" w14:textId="77777777" w:rsidR="00CA578F" w:rsidRPr="00DB4D57" w:rsidRDefault="00CA578F" w:rsidP="004705CC">
            <w:pPr>
              <w:pStyle w:val="TAC"/>
              <w:rPr>
                <w:ins w:id="313" w:author="Author"/>
                <w:lang w:eastAsia="ja-JP"/>
              </w:rPr>
            </w:pPr>
            <w:ins w:id="314" w:author="Author">
              <w:r w:rsidRPr="00AA5DA2">
                <w:rPr>
                  <w:lang w:eastAsia="ja-JP"/>
                </w:rPr>
                <w:t>ignore</w:t>
              </w:r>
            </w:ins>
          </w:p>
        </w:tc>
      </w:tr>
      <w:tr w:rsidR="00CA578F" w:rsidRPr="00DB4D57" w14:paraId="100054C9" w14:textId="77777777" w:rsidTr="004705CC">
        <w:trPr>
          <w:ins w:id="315" w:author="Author"/>
        </w:trPr>
        <w:tc>
          <w:tcPr>
            <w:tcW w:w="2439" w:type="dxa"/>
            <w:tcBorders>
              <w:top w:val="single" w:sz="4" w:space="0" w:color="auto"/>
              <w:left w:val="single" w:sz="4" w:space="0" w:color="auto"/>
              <w:bottom w:val="single" w:sz="4" w:space="0" w:color="auto"/>
              <w:right w:val="single" w:sz="4" w:space="0" w:color="auto"/>
            </w:tcBorders>
          </w:tcPr>
          <w:p w14:paraId="032882B2" w14:textId="77777777" w:rsidR="00CA578F" w:rsidRPr="00B91274" w:rsidRDefault="00CA578F" w:rsidP="004705CC">
            <w:pPr>
              <w:pStyle w:val="TAL"/>
              <w:rPr>
                <w:ins w:id="316" w:author="Author"/>
                <w:lang w:eastAsia="ja-JP"/>
              </w:rPr>
            </w:pPr>
            <w:ins w:id="317" w:author="Author">
              <w:r w:rsidRPr="00B91274">
                <w:rPr>
                  <w:lang w:eastAsia="ja-JP"/>
                </w:rPr>
                <w:t>Cell To Report</w:t>
              </w:r>
              <w:r>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442A969E" w14:textId="77777777" w:rsidR="00CA578F" w:rsidRPr="00DB4D57" w:rsidRDefault="00CA578F" w:rsidP="004705CC">
            <w:pPr>
              <w:pStyle w:val="TAL"/>
              <w:rPr>
                <w:ins w:id="31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0E10ED5" w14:textId="77777777" w:rsidR="00CA578F" w:rsidRPr="001F67C9" w:rsidRDefault="00CA578F" w:rsidP="004705CC">
            <w:pPr>
              <w:pStyle w:val="TAL"/>
              <w:rPr>
                <w:ins w:id="319" w:author="Author"/>
                <w:i/>
                <w:lang w:eastAsia="ja-JP"/>
              </w:rPr>
            </w:pPr>
            <w:ins w:id="320" w:author="Author">
              <w:r>
                <w:rPr>
                  <w:i/>
                  <w:lang w:eastAsia="ja-JP"/>
                </w:rPr>
                <w:t>0..</w:t>
              </w: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502CD48" w14:textId="77777777" w:rsidR="00CA578F" w:rsidRPr="00DB4D57" w:rsidRDefault="00CA578F" w:rsidP="004705CC">
            <w:pPr>
              <w:pStyle w:val="TAL"/>
              <w:rPr>
                <w:ins w:id="32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78A1D13" w14:textId="77777777" w:rsidR="00CA578F" w:rsidRPr="00DB4D57" w:rsidRDefault="00CA578F" w:rsidP="004705CC">
            <w:pPr>
              <w:pStyle w:val="TAL"/>
              <w:rPr>
                <w:ins w:id="322" w:author="Author"/>
                <w:lang w:eastAsia="ja-JP"/>
              </w:rPr>
            </w:pPr>
            <w:ins w:id="323"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88A142E" w14:textId="77777777" w:rsidR="00CA578F" w:rsidRPr="00DB4D57" w:rsidRDefault="00CA578F" w:rsidP="004705CC">
            <w:pPr>
              <w:pStyle w:val="TAC"/>
              <w:rPr>
                <w:ins w:id="324" w:author="Author"/>
                <w:lang w:eastAsia="ja-JP"/>
              </w:rPr>
            </w:pPr>
            <w:ins w:id="32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434FDFA" w14:textId="77777777" w:rsidR="00CA578F" w:rsidRPr="00DB4D57" w:rsidRDefault="00CA578F" w:rsidP="004705CC">
            <w:pPr>
              <w:pStyle w:val="TAC"/>
              <w:rPr>
                <w:ins w:id="326" w:author="Author"/>
                <w:lang w:eastAsia="ja-JP"/>
              </w:rPr>
            </w:pPr>
            <w:ins w:id="327" w:author="Author">
              <w:r w:rsidRPr="00AA5DA2">
                <w:rPr>
                  <w:lang w:eastAsia="ja-JP"/>
                </w:rPr>
                <w:t>ignore</w:t>
              </w:r>
            </w:ins>
          </w:p>
        </w:tc>
      </w:tr>
      <w:tr w:rsidR="00CA578F" w:rsidRPr="00DB4D57" w14:paraId="73F275D5" w14:textId="77777777" w:rsidTr="004705CC">
        <w:trPr>
          <w:ins w:id="328" w:author="Author"/>
        </w:trPr>
        <w:tc>
          <w:tcPr>
            <w:tcW w:w="2439" w:type="dxa"/>
            <w:tcBorders>
              <w:top w:val="single" w:sz="4" w:space="0" w:color="auto"/>
              <w:left w:val="single" w:sz="4" w:space="0" w:color="auto"/>
              <w:bottom w:val="single" w:sz="4" w:space="0" w:color="auto"/>
              <w:right w:val="single" w:sz="4" w:space="0" w:color="auto"/>
            </w:tcBorders>
          </w:tcPr>
          <w:p w14:paraId="77C16B3F" w14:textId="77777777" w:rsidR="00CA578F" w:rsidRPr="00B91274" w:rsidRDefault="00CA578F" w:rsidP="004705CC">
            <w:pPr>
              <w:pStyle w:val="TAL"/>
              <w:rPr>
                <w:ins w:id="329" w:author="Author"/>
                <w:lang w:eastAsia="ja-JP"/>
              </w:rPr>
            </w:pPr>
            <w:ins w:id="330"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523C53FC" w14:textId="77777777" w:rsidR="00CA578F" w:rsidRPr="00DB4D57" w:rsidRDefault="00CA578F" w:rsidP="004705CC">
            <w:pPr>
              <w:pStyle w:val="TAL"/>
              <w:rPr>
                <w:ins w:id="33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F6ECD60" w14:textId="77777777" w:rsidR="00CA578F" w:rsidRPr="001F67C9" w:rsidRDefault="00CA578F" w:rsidP="004705CC">
            <w:pPr>
              <w:pStyle w:val="TAL"/>
              <w:rPr>
                <w:ins w:id="332" w:author="Author"/>
                <w:i/>
                <w:lang w:eastAsia="ja-JP"/>
              </w:rPr>
            </w:pPr>
            <w:ins w:id="333"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08C9CC1F" w14:textId="77777777" w:rsidR="00CA578F" w:rsidRPr="00DB4D57" w:rsidRDefault="00CA578F" w:rsidP="004705CC">
            <w:pPr>
              <w:pStyle w:val="TAL"/>
              <w:rPr>
                <w:ins w:id="33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0A878A2" w14:textId="77777777" w:rsidR="00CA578F" w:rsidRPr="00DB4D57" w:rsidRDefault="00CA578F" w:rsidP="004705CC">
            <w:pPr>
              <w:pStyle w:val="TAL"/>
              <w:rPr>
                <w:ins w:id="33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A28C19C" w14:textId="77777777" w:rsidR="00CA578F" w:rsidRPr="00DB4D57" w:rsidRDefault="00CA578F" w:rsidP="004705CC">
            <w:pPr>
              <w:pStyle w:val="TAC"/>
              <w:rPr>
                <w:ins w:id="33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28984096" w14:textId="77777777" w:rsidR="00CA578F" w:rsidRPr="00DB4D57" w:rsidRDefault="00CA578F" w:rsidP="004705CC">
            <w:pPr>
              <w:pStyle w:val="TAC"/>
              <w:rPr>
                <w:ins w:id="337" w:author="Author"/>
                <w:lang w:eastAsia="ja-JP"/>
              </w:rPr>
            </w:pPr>
          </w:p>
        </w:tc>
      </w:tr>
      <w:tr w:rsidR="00CA578F" w:rsidRPr="00DB4D57" w14:paraId="400CF7E8" w14:textId="77777777" w:rsidTr="004705CC">
        <w:trPr>
          <w:ins w:id="338" w:author="Author"/>
        </w:trPr>
        <w:tc>
          <w:tcPr>
            <w:tcW w:w="2439" w:type="dxa"/>
            <w:tcBorders>
              <w:top w:val="single" w:sz="4" w:space="0" w:color="auto"/>
              <w:left w:val="single" w:sz="4" w:space="0" w:color="auto"/>
              <w:bottom w:val="single" w:sz="4" w:space="0" w:color="auto"/>
              <w:right w:val="single" w:sz="4" w:space="0" w:color="auto"/>
            </w:tcBorders>
          </w:tcPr>
          <w:p w14:paraId="379F6730" w14:textId="77777777" w:rsidR="00CA578F" w:rsidRPr="00DB4D57" w:rsidRDefault="00CA578F" w:rsidP="004705CC">
            <w:pPr>
              <w:pStyle w:val="TAL"/>
              <w:rPr>
                <w:ins w:id="339" w:author="Author"/>
                <w:lang w:eastAsia="ja-JP"/>
              </w:rPr>
            </w:pPr>
            <w:ins w:id="340"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9466B2F" w14:textId="77777777" w:rsidR="00CA578F" w:rsidRPr="00DB4D57" w:rsidRDefault="00CA578F" w:rsidP="004705CC">
            <w:pPr>
              <w:pStyle w:val="TAL"/>
              <w:rPr>
                <w:ins w:id="341" w:author="Author"/>
                <w:lang w:eastAsia="ja-JP"/>
              </w:rPr>
            </w:pPr>
            <w:ins w:id="342"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D8AE69C" w14:textId="77777777" w:rsidR="00CA578F" w:rsidRPr="001F67C9" w:rsidRDefault="00CA578F" w:rsidP="004705CC">
            <w:pPr>
              <w:pStyle w:val="TAL"/>
              <w:rPr>
                <w:ins w:id="3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D9DF3" w14:textId="77777777" w:rsidR="00CA578F" w:rsidRPr="00B91274" w:rsidRDefault="00CA578F" w:rsidP="004705CC">
            <w:pPr>
              <w:pStyle w:val="TAL"/>
              <w:rPr>
                <w:ins w:id="344" w:author="Author"/>
                <w:lang w:eastAsia="ja-JP"/>
              </w:rPr>
            </w:pPr>
            <w:ins w:id="345" w:author="Author">
              <w:r w:rsidRPr="00B91274">
                <w:rPr>
                  <w:lang w:eastAsia="ja-JP"/>
                </w:rPr>
                <w:t>NR CGI</w:t>
              </w:r>
            </w:ins>
          </w:p>
          <w:p w14:paraId="296164B8" w14:textId="77777777" w:rsidR="00CA578F" w:rsidRPr="00DB4D57" w:rsidRDefault="00CA578F" w:rsidP="004705CC">
            <w:pPr>
              <w:pStyle w:val="TAL"/>
              <w:rPr>
                <w:ins w:id="346" w:author="Author"/>
                <w:lang w:eastAsia="ja-JP"/>
              </w:rPr>
            </w:pPr>
            <w:ins w:id="347"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1861C0FC" w14:textId="77777777" w:rsidR="00CA578F" w:rsidRPr="00DB4D57" w:rsidRDefault="00CA578F" w:rsidP="004705CC">
            <w:pPr>
              <w:pStyle w:val="TAL"/>
              <w:rPr>
                <w:ins w:id="34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9354ABA" w14:textId="77777777" w:rsidR="00CA578F" w:rsidRPr="00DB4D57" w:rsidRDefault="00CA578F" w:rsidP="004705CC">
            <w:pPr>
              <w:pStyle w:val="TAC"/>
              <w:rPr>
                <w:ins w:id="349" w:author="Author"/>
                <w:lang w:eastAsia="ja-JP"/>
              </w:rPr>
            </w:pPr>
            <w:ins w:id="35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C80B0D8" w14:textId="77777777" w:rsidR="00CA578F" w:rsidRPr="00DB4D57" w:rsidRDefault="00CA578F" w:rsidP="004705CC">
            <w:pPr>
              <w:pStyle w:val="TAC"/>
              <w:rPr>
                <w:ins w:id="351" w:author="Author"/>
                <w:lang w:eastAsia="ja-JP"/>
              </w:rPr>
            </w:pPr>
          </w:p>
        </w:tc>
      </w:tr>
      <w:tr w:rsidR="00CA578F" w:rsidRPr="00E22360" w14:paraId="6DAB34FC" w14:textId="77777777" w:rsidTr="004705CC">
        <w:trPr>
          <w:ins w:id="352" w:author="Author"/>
        </w:trPr>
        <w:tc>
          <w:tcPr>
            <w:tcW w:w="2439" w:type="dxa"/>
            <w:tcBorders>
              <w:top w:val="single" w:sz="4" w:space="0" w:color="auto"/>
              <w:left w:val="single" w:sz="4" w:space="0" w:color="auto"/>
              <w:bottom w:val="single" w:sz="4" w:space="0" w:color="auto"/>
              <w:right w:val="single" w:sz="4" w:space="0" w:color="auto"/>
            </w:tcBorders>
          </w:tcPr>
          <w:p w14:paraId="4C8F43EA" w14:textId="77777777" w:rsidR="00CA578F" w:rsidRPr="001D7923" w:rsidRDefault="00CA578F" w:rsidP="004705CC">
            <w:pPr>
              <w:pStyle w:val="TAL"/>
              <w:rPr>
                <w:ins w:id="353" w:author="Author"/>
                <w:b/>
                <w:lang w:eastAsia="ja-JP"/>
              </w:rPr>
            </w:pPr>
            <w:ins w:id="354"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2F2D5089" w14:textId="77777777" w:rsidR="00CA578F" w:rsidRPr="00E22360" w:rsidRDefault="00CA578F" w:rsidP="004705CC">
            <w:pPr>
              <w:pStyle w:val="TAL"/>
              <w:rPr>
                <w:ins w:id="35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8775A27" w14:textId="77777777" w:rsidR="00CA578F" w:rsidRPr="00E22360" w:rsidRDefault="00CA578F" w:rsidP="004705CC">
            <w:pPr>
              <w:pStyle w:val="TAL"/>
              <w:rPr>
                <w:ins w:id="356" w:author="Author"/>
                <w:i/>
                <w:lang w:eastAsia="ja-JP"/>
              </w:rPr>
            </w:pPr>
            <w:ins w:id="357"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5CA87D3" w14:textId="77777777" w:rsidR="00CA578F" w:rsidRPr="00E22360" w:rsidRDefault="00CA578F" w:rsidP="004705CC">
            <w:pPr>
              <w:pStyle w:val="TAL"/>
              <w:rPr>
                <w:ins w:id="35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974A9" w14:textId="77777777" w:rsidR="00CA578F" w:rsidRPr="00E22360" w:rsidRDefault="00CA578F" w:rsidP="004705CC">
            <w:pPr>
              <w:pStyle w:val="TAL"/>
              <w:rPr>
                <w:ins w:id="359" w:author="Author"/>
                <w:lang w:eastAsia="ja-JP"/>
              </w:rPr>
            </w:pPr>
            <w:ins w:id="360"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C8D240D" w14:textId="77777777" w:rsidR="00CA578F" w:rsidRPr="00E22360" w:rsidRDefault="00CA578F" w:rsidP="004705CC">
            <w:pPr>
              <w:pStyle w:val="TAC"/>
              <w:rPr>
                <w:ins w:id="361" w:author="Author"/>
                <w:lang w:eastAsia="ja-JP"/>
              </w:rPr>
            </w:pPr>
            <w:ins w:id="36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DACEA73" w14:textId="77777777" w:rsidR="00CA578F" w:rsidRPr="00E22360" w:rsidRDefault="00CA578F" w:rsidP="004705CC">
            <w:pPr>
              <w:pStyle w:val="TAC"/>
              <w:rPr>
                <w:ins w:id="363" w:author="Author"/>
                <w:lang w:eastAsia="ja-JP"/>
              </w:rPr>
            </w:pPr>
          </w:p>
        </w:tc>
      </w:tr>
      <w:tr w:rsidR="00CA578F" w:rsidRPr="00E22360" w14:paraId="32308CD2" w14:textId="77777777" w:rsidTr="004705CC">
        <w:trPr>
          <w:ins w:id="364" w:author="Author"/>
        </w:trPr>
        <w:tc>
          <w:tcPr>
            <w:tcW w:w="2439" w:type="dxa"/>
            <w:tcBorders>
              <w:top w:val="single" w:sz="4" w:space="0" w:color="auto"/>
              <w:left w:val="single" w:sz="4" w:space="0" w:color="auto"/>
              <w:bottom w:val="single" w:sz="4" w:space="0" w:color="auto"/>
              <w:right w:val="single" w:sz="4" w:space="0" w:color="auto"/>
            </w:tcBorders>
          </w:tcPr>
          <w:p w14:paraId="5C1CA773" w14:textId="77777777" w:rsidR="00CA578F" w:rsidRPr="001D7923" w:rsidRDefault="00CA578F" w:rsidP="004705CC">
            <w:pPr>
              <w:pStyle w:val="TAL"/>
              <w:rPr>
                <w:ins w:id="365" w:author="Author"/>
                <w:b/>
                <w:lang w:eastAsia="ja-JP"/>
              </w:rPr>
            </w:pPr>
            <w:ins w:id="366"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5250C303" w14:textId="77777777" w:rsidR="00CA578F" w:rsidRPr="00E22360" w:rsidRDefault="00CA578F" w:rsidP="004705CC">
            <w:pPr>
              <w:pStyle w:val="TAL"/>
              <w:rPr>
                <w:ins w:id="36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F563AEE" w14:textId="77777777" w:rsidR="00CA578F" w:rsidRPr="00E22360" w:rsidRDefault="00CA578F" w:rsidP="004705CC">
            <w:pPr>
              <w:pStyle w:val="TAL"/>
              <w:rPr>
                <w:ins w:id="368" w:author="Author"/>
                <w:i/>
                <w:lang w:eastAsia="ja-JP"/>
              </w:rPr>
            </w:pPr>
            <w:ins w:id="369"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2A1FAB6E" w14:textId="77777777" w:rsidR="00CA578F" w:rsidRPr="00E22360" w:rsidRDefault="00CA578F" w:rsidP="004705CC">
            <w:pPr>
              <w:pStyle w:val="TAL"/>
              <w:rPr>
                <w:ins w:id="37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C007541" w14:textId="77777777" w:rsidR="00CA578F" w:rsidRPr="00E22360" w:rsidRDefault="00CA578F" w:rsidP="004705CC">
            <w:pPr>
              <w:pStyle w:val="TAL"/>
              <w:rPr>
                <w:ins w:id="37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89EED5E" w14:textId="77777777" w:rsidR="00CA578F" w:rsidRPr="00E22360" w:rsidRDefault="00CA578F" w:rsidP="004705CC">
            <w:pPr>
              <w:pStyle w:val="TAC"/>
              <w:rPr>
                <w:ins w:id="372" w:author="Author"/>
                <w:lang w:eastAsia="ja-JP"/>
              </w:rPr>
            </w:pPr>
            <w:ins w:id="37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405162C" w14:textId="77777777" w:rsidR="00CA578F" w:rsidRPr="00E22360" w:rsidRDefault="00CA578F" w:rsidP="004705CC">
            <w:pPr>
              <w:pStyle w:val="TAC"/>
              <w:rPr>
                <w:ins w:id="374" w:author="Author"/>
                <w:lang w:eastAsia="ja-JP"/>
              </w:rPr>
            </w:pPr>
          </w:p>
        </w:tc>
      </w:tr>
      <w:tr w:rsidR="00CA578F" w:rsidRPr="00E22360" w14:paraId="1EA583E3" w14:textId="77777777" w:rsidTr="004705CC">
        <w:trPr>
          <w:ins w:id="375" w:author="Author"/>
        </w:trPr>
        <w:tc>
          <w:tcPr>
            <w:tcW w:w="2439" w:type="dxa"/>
            <w:tcBorders>
              <w:top w:val="single" w:sz="4" w:space="0" w:color="auto"/>
              <w:left w:val="single" w:sz="4" w:space="0" w:color="auto"/>
              <w:bottom w:val="single" w:sz="4" w:space="0" w:color="auto"/>
              <w:right w:val="single" w:sz="4" w:space="0" w:color="auto"/>
            </w:tcBorders>
          </w:tcPr>
          <w:p w14:paraId="0B973147" w14:textId="77777777" w:rsidR="00CA578F" w:rsidRPr="00304A4C" w:rsidRDefault="00CA578F" w:rsidP="004705CC">
            <w:pPr>
              <w:pStyle w:val="TAL"/>
              <w:rPr>
                <w:ins w:id="376" w:author="Author"/>
                <w:lang w:eastAsia="ja-JP"/>
              </w:rPr>
            </w:pPr>
            <w:ins w:id="377"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14:paraId="424A343B" w14:textId="77777777" w:rsidR="00CA578F" w:rsidRPr="00E22360" w:rsidRDefault="00CA578F" w:rsidP="004705CC">
            <w:pPr>
              <w:pStyle w:val="TAL"/>
              <w:rPr>
                <w:ins w:id="378" w:author="Author"/>
                <w:lang w:eastAsia="ja-JP"/>
              </w:rPr>
            </w:pPr>
            <w:ins w:id="379"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3C28131" w14:textId="77777777" w:rsidR="00CA578F" w:rsidRPr="00E22360" w:rsidRDefault="00CA578F" w:rsidP="004705CC">
            <w:pPr>
              <w:pStyle w:val="TAL"/>
              <w:rPr>
                <w:ins w:id="3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E312C3" w14:textId="77777777" w:rsidR="00CA578F" w:rsidRPr="00E22360" w:rsidRDefault="00CA578F" w:rsidP="004705CC">
            <w:pPr>
              <w:pStyle w:val="TAL"/>
              <w:rPr>
                <w:ins w:id="381" w:author="Author"/>
                <w:lang w:eastAsia="ja-JP"/>
              </w:rPr>
            </w:pPr>
            <w:ins w:id="382"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6D539422" w14:textId="77777777" w:rsidR="00CA578F" w:rsidRPr="00E22360" w:rsidRDefault="00CA578F" w:rsidP="004705CC">
            <w:pPr>
              <w:pStyle w:val="TAL"/>
              <w:rPr>
                <w:ins w:id="38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A66DFA0" w14:textId="77777777" w:rsidR="00CA578F" w:rsidRPr="00E22360" w:rsidRDefault="00CA578F" w:rsidP="004705CC">
            <w:pPr>
              <w:pStyle w:val="TAC"/>
              <w:rPr>
                <w:ins w:id="38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79DDFF5" w14:textId="77777777" w:rsidR="00CA578F" w:rsidRPr="00E22360" w:rsidRDefault="00CA578F" w:rsidP="004705CC">
            <w:pPr>
              <w:pStyle w:val="TAC"/>
              <w:rPr>
                <w:ins w:id="385" w:author="Author"/>
                <w:lang w:eastAsia="ja-JP"/>
              </w:rPr>
            </w:pPr>
          </w:p>
        </w:tc>
      </w:tr>
      <w:tr w:rsidR="00CA578F" w:rsidRPr="00DB4D57" w14:paraId="31B7CC55" w14:textId="77777777" w:rsidTr="004705CC">
        <w:trPr>
          <w:ins w:id="386" w:author="Author"/>
        </w:trPr>
        <w:tc>
          <w:tcPr>
            <w:tcW w:w="2439" w:type="dxa"/>
            <w:tcBorders>
              <w:top w:val="single" w:sz="4" w:space="0" w:color="auto"/>
              <w:left w:val="single" w:sz="4" w:space="0" w:color="auto"/>
              <w:bottom w:val="single" w:sz="4" w:space="0" w:color="auto"/>
              <w:right w:val="single" w:sz="4" w:space="0" w:color="auto"/>
            </w:tcBorders>
          </w:tcPr>
          <w:p w14:paraId="4EC152B0" w14:textId="77777777" w:rsidR="00CA578F" w:rsidRPr="00396359" w:rsidRDefault="00CA578F" w:rsidP="004705CC">
            <w:pPr>
              <w:pStyle w:val="TAL"/>
              <w:rPr>
                <w:ins w:id="387" w:author="Author"/>
                <w:b/>
                <w:lang w:eastAsia="ja-JP"/>
              </w:rPr>
            </w:pPr>
            <w:ins w:id="388"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698DFEC1" w14:textId="77777777" w:rsidR="00CA578F" w:rsidRPr="00E211EB" w:rsidRDefault="00CA578F" w:rsidP="004705CC">
            <w:pPr>
              <w:pStyle w:val="TAL"/>
              <w:rPr>
                <w:ins w:id="38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77323A2" w14:textId="77777777" w:rsidR="00CA578F" w:rsidRPr="001F67C9" w:rsidRDefault="00CA578F" w:rsidP="004705CC">
            <w:pPr>
              <w:pStyle w:val="TAL"/>
              <w:rPr>
                <w:ins w:id="390" w:author="Author"/>
                <w:i/>
                <w:lang w:eastAsia="ja-JP"/>
              </w:rPr>
            </w:pPr>
            <w:ins w:id="391"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72AB872" w14:textId="77777777" w:rsidR="00CA578F" w:rsidRPr="00E211EB" w:rsidRDefault="00CA578F" w:rsidP="004705CC">
            <w:pPr>
              <w:pStyle w:val="TAL"/>
              <w:rPr>
                <w:ins w:id="39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CF2C8E6" w14:textId="77777777" w:rsidR="00CA578F" w:rsidRPr="00DB4D57" w:rsidRDefault="00CA578F" w:rsidP="004705CC">
            <w:pPr>
              <w:pStyle w:val="TAL"/>
              <w:rPr>
                <w:ins w:id="393" w:author="Author"/>
                <w:lang w:eastAsia="ja-JP"/>
              </w:rPr>
            </w:pPr>
            <w:ins w:id="394"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39121771" w14:textId="77777777" w:rsidR="00CA578F" w:rsidRPr="00DB4D57" w:rsidRDefault="00CA578F" w:rsidP="004705CC">
            <w:pPr>
              <w:pStyle w:val="TAC"/>
              <w:rPr>
                <w:ins w:id="395" w:author="Author"/>
                <w:lang w:eastAsia="ja-JP"/>
              </w:rPr>
            </w:pPr>
            <w:ins w:id="39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61A1582" w14:textId="77777777" w:rsidR="00CA578F" w:rsidRPr="00DB4D57" w:rsidRDefault="00CA578F" w:rsidP="004705CC">
            <w:pPr>
              <w:pStyle w:val="TAC"/>
              <w:rPr>
                <w:ins w:id="397" w:author="Author"/>
                <w:lang w:eastAsia="ja-JP"/>
              </w:rPr>
            </w:pPr>
          </w:p>
        </w:tc>
      </w:tr>
      <w:tr w:rsidR="00CA578F" w:rsidRPr="00DB4D57" w14:paraId="09BC8022" w14:textId="77777777" w:rsidTr="004705CC">
        <w:trPr>
          <w:ins w:id="398" w:author="Author"/>
        </w:trPr>
        <w:tc>
          <w:tcPr>
            <w:tcW w:w="2439" w:type="dxa"/>
            <w:tcBorders>
              <w:top w:val="single" w:sz="4" w:space="0" w:color="auto"/>
              <w:left w:val="single" w:sz="4" w:space="0" w:color="auto"/>
              <w:bottom w:val="single" w:sz="4" w:space="0" w:color="auto"/>
              <w:right w:val="single" w:sz="4" w:space="0" w:color="auto"/>
            </w:tcBorders>
          </w:tcPr>
          <w:p w14:paraId="7326A3E1" w14:textId="77777777" w:rsidR="00CA578F" w:rsidRPr="009260EA" w:rsidRDefault="00CA578F" w:rsidP="004705CC">
            <w:pPr>
              <w:pStyle w:val="TAL"/>
              <w:rPr>
                <w:ins w:id="399" w:author="Author"/>
                <w:b/>
                <w:lang w:eastAsia="ja-JP"/>
              </w:rPr>
            </w:pPr>
            <w:ins w:id="400"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14:paraId="2C69E820" w14:textId="77777777" w:rsidR="00CA578F" w:rsidRPr="00E211EB" w:rsidRDefault="00CA578F" w:rsidP="004705CC">
            <w:pPr>
              <w:pStyle w:val="TAL"/>
              <w:rPr>
                <w:ins w:id="40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5FAD0FD" w14:textId="77777777" w:rsidR="00CA578F" w:rsidRPr="001F67C9" w:rsidRDefault="00CA578F" w:rsidP="004705CC">
            <w:pPr>
              <w:pStyle w:val="TAL"/>
              <w:rPr>
                <w:ins w:id="402" w:author="Author"/>
                <w:i/>
                <w:lang w:eastAsia="ja-JP"/>
              </w:rPr>
            </w:pPr>
            <w:ins w:id="403"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230710C" w14:textId="77777777" w:rsidR="00CA578F" w:rsidRPr="00E211EB" w:rsidRDefault="00CA578F" w:rsidP="004705CC">
            <w:pPr>
              <w:pStyle w:val="TAL"/>
              <w:rPr>
                <w:ins w:id="40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76DAC02" w14:textId="77777777" w:rsidR="00CA578F" w:rsidRDefault="00CA578F" w:rsidP="004705CC">
            <w:pPr>
              <w:pStyle w:val="TAL"/>
              <w:rPr>
                <w:ins w:id="40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6C899E" w14:textId="77777777" w:rsidR="00CA578F" w:rsidRPr="00C67B9A" w:rsidDel="00F456B9" w:rsidRDefault="00CA578F" w:rsidP="004705CC">
            <w:pPr>
              <w:pStyle w:val="TAC"/>
              <w:rPr>
                <w:ins w:id="40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7FE83169" w14:textId="77777777" w:rsidR="00CA578F" w:rsidRPr="00C67B9A" w:rsidDel="00F456B9" w:rsidRDefault="00CA578F" w:rsidP="004705CC">
            <w:pPr>
              <w:pStyle w:val="TAC"/>
              <w:rPr>
                <w:ins w:id="407" w:author="Author"/>
                <w:lang w:eastAsia="ja-JP"/>
              </w:rPr>
            </w:pPr>
          </w:p>
        </w:tc>
      </w:tr>
      <w:tr w:rsidR="00CA578F" w:rsidRPr="00DB4D57" w14:paraId="62154C8A" w14:textId="77777777" w:rsidTr="004705CC">
        <w:trPr>
          <w:ins w:id="408" w:author="Author"/>
        </w:trPr>
        <w:tc>
          <w:tcPr>
            <w:tcW w:w="2439" w:type="dxa"/>
            <w:tcBorders>
              <w:top w:val="single" w:sz="4" w:space="0" w:color="auto"/>
              <w:left w:val="single" w:sz="4" w:space="0" w:color="auto"/>
              <w:bottom w:val="single" w:sz="4" w:space="0" w:color="auto"/>
              <w:right w:val="single" w:sz="4" w:space="0" w:color="auto"/>
            </w:tcBorders>
          </w:tcPr>
          <w:p w14:paraId="1F8C5CEA" w14:textId="77777777" w:rsidR="00CA578F" w:rsidRPr="009260EA" w:rsidRDefault="00CA578F" w:rsidP="004705CC">
            <w:pPr>
              <w:pStyle w:val="TAL"/>
              <w:rPr>
                <w:ins w:id="409" w:author="Author"/>
                <w:b/>
                <w:lang w:eastAsia="ja-JP"/>
              </w:rPr>
            </w:pPr>
            <w:ins w:id="410"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66D53833" w14:textId="77777777" w:rsidR="00CA578F" w:rsidRPr="00E211EB" w:rsidRDefault="00CA578F" w:rsidP="004705CC">
            <w:pPr>
              <w:pStyle w:val="TAL"/>
              <w:rPr>
                <w:ins w:id="411" w:author="Author"/>
                <w:lang w:eastAsia="ja-JP"/>
              </w:rPr>
            </w:pPr>
            <w:ins w:id="412"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CD9E967" w14:textId="77777777" w:rsidR="00CA578F" w:rsidRPr="001F67C9" w:rsidRDefault="00CA578F" w:rsidP="004705CC">
            <w:pPr>
              <w:pStyle w:val="TAL"/>
              <w:rPr>
                <w:ins w:id="4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DBC4F8" w14:textId="77777777" w:rsidR="00CA578F" w:rsidRPr="00E211EB" w:rsidRDefault="00CA578F" w:rsidP="004705CC">
            <w:pPr>
              <w:pStyle w:val="TAL"/>
              <w:rPr>
                <w:ins w:id="414" w:author="Author"/>
                <w:lang w:eastAsia="ja-JP"/>
              </w:rPr>
            </w:pPr>
            <w:ins w:id="415"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14:paraId="002052E9" w14:textId="77777777" w:rsidR="00CA578F" w:rsidRDefault="00CA578F" w:rsidP="004705CC">
            <w:pPr>
              <w:pStyle w:val="TAL"/>
              <w:rPr>
                <w:ins w:id="416" w:author="Author"/>
                <w:lang w:eastAsia="ja-JP"/>
              </w:rPr>
            </w:pPr>
            <w:ins w:id="417"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14:paraId="73196F03" w14:textId="77777777" w:rsidR="00CA578F" w:rsidRPr="00C67B9A" w:rsidDel="00F456B9" w:rsidRDefault="00CA578F" w:rsidP="004705CC">
            <w:pPr>
              <w:pStyle w:val="TAC"/>
              <w:rPr>
                <w:ins w:id="418"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31C4B30A" w14:textId="77777777" w:rsidR="00CA578F" w:rsidRPr="00C67B9A" w:rsidDel="00F456B9" w:rsidRDefault="00CA578F" w:rsidP="004705CC">
            <w:pPr>
              <w:pStyle w:val="TAC"/>
              <w:rPr>
                <w:ins w:id="419" w:author="Author"/>
                <w:lang w:eastAsia="ja-JP"/>
              </w:rPr>
            </w:pPr>
          </w:p>
        </w:tc>
      </w:tr>
      <w:tr w:rsidR="00CA578F" w:rsidRPr="00DB4D57" w14:paraId="076FA22D" w14:textId="77777777" w:rsidTr="004705CC">
        <w:trPr>
          <w:ins w:id="420" w:author="Author"/>
        </w:trPr>
        <w:tc>
          <w:tcPr>
            <w:tcW w:w="2439" w:type="dxa"/>
            <w:tcBorders>
              <w:top w:val="single" w:sz="4" w:space="0" w:color="auto"/>
              <w:left w:val="single" w:sz="4" w:space="0" w:color="auto"/>
              <w:bottom w:val="single" w:sz="4" w:space="0" w:color="auto"/>
              <w:right w:val="single" w:sz="4" w:space="0" w:color="auto"/>
            </w:tcBorders>
          </w:tcPr>
          <w:p w14:paraId="66263607" w14:textId="77777777" w:rsidR="00CA578F" w:rsidRPr="00396359" w:rsidRDefault="00CA578F" w:rsidP="004705CC">
            <w:pPr>
              <w:pStyle w:val="TAL"/>
              <w:rPr>
                <w:ins w:id="421" w:author="Author"/>
                <w:b/>
                <w:lang w:eastAsia="ja-JP"/>
              </w:rPr>
            </w:pPr>
            <w:ins w:id="422" w:author="Author">
              <w:r w:rsidRPr="00396359">
                <w:rPr>
                  <w:b/>
                  <w:lang w:eastAsia="ja-JP"/>
                </w:rPr>
                <w:t>&gt;&gt;&gt;</w:t>
              </w:r>
              <w:r>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2F399F6" w14:textId="77777777" w:rsidR="00CA578F" w:rsidRPr="00E211EB" w:rsidRDefault="00CA578F" w:rsidP="004705CC">
            <w:pPr>
              <w:pStyle w:val="TAL"/>
              <w:rPr>
                <w:ins w:id="42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6665007" w14:textId="77777777" w:rsidR="00CA578F" w:rsidRPr="001F67C9" w:rsidRDefault="00CA578F" w:rsidP="004705CC">
            <w:pPr>
              <w:pStyle w:val="TAL"/>
              <w:rPr>
                <w:ins w:id="424" w:author="Author"/>
                <w:i/>
                <w:lang w:eastAsia="ja-JP"/>
              </w:rPr>
            </w:pPr>
            <w:ins w:id="425"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E18F855" w14:textId="77777777" w:rsidR="00CA578F" w:rsidRPr="00E211EB" w:rsidRDefault="00CA578F" w:rsidP="004705CC">
            <w:pPr>
              <w:pStyle w:val="TAL"/>
              <w:rPr>
                <w:ins w:id="42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EFB9BE9" w14:textId="77777777" w:rsidR="00CA578F" w:rsidRPr="00DB4D57" w:rsidRDefault="00CA578F" w:rsidP="004705CC">
            <w:pPr>
              <w:pStyle w:val="TAL"/>
              <w:rPr>
                <w:ins w:id="42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5991AFA" w14:textId="77777777" w:rsidR="00CA578F" w:rsidRPr="00DB4D57" w:rsidRDefault="00CA578F" w:rsidP="004705CC">
            <w:pPr>
              <w:pStyle w:val="TAC"/>
              <w:rPr>
                <w:ins w:id="428" w:author="Author"/>
                <w:lang w:eastAsia="ja-JP"/>
              </w:rPr>
            </w:pPr>
            <w:ins w:id="42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DACC0DD" w14:textId="77777777" w:rsidR="00CA578F" w:rsidRPr="00DB4D57" w:rsidRDefault="00CA578F" w:rsidP="004705CC">
            <w:pPr>
              <w:pStyle w:val="TAC"/>
              <w:rPr>
                <w:ins w:id="430" w:author="Author"/>
                <w:lang w:eastAsia="ja-JP"/>
              </w:rPr>
            </w:pPr>
          </w:p>
        </w:tc>
      </w:tr>
      <w:tr w:rsidR="00CA578F" w:rsidRPr="00DB4D57" w14:paraId="66166527" w14:textId="77777777" w:rsidTr="004705CC">
        <w:trPr>
          <w:ins w:id="431" w:author="Author"/>
        </w:trPr>
        <w:tc>
          <w:tcPr>
            <w:tcW w:w="2439" w:type="dxa"/>
            <w:tcBorders>
              <w:top w:val="single" w:sz="4" w:space="0" w:color="auto"/>
              <w:left w:val="single" w:sz="4" w:space="0" w:color="auto"/>
              <w:bottom w:val="single" w:sz="4" w:space="0" w:color="auto"/>
              <w:right w:val="single" w:sz="4" w:space="0" w:color="auto"/>
            </w:tcBorders>
          </w:tcPr>
          <w:p w14:paraId="60AD3B30" w14:textId="77777777" w:rsidR="00CA578F" w:rsidRPr="004C7D04" w:rsidRDefault="00CA578F" w:rsidP="004705CC">
            <w:pPr>
              <w:pStyle w:val="TAL"/>
              <w:rPr>
                <w:ins w:id="432" w:author="Author"/>
                <w:b/>
                <w:lang w:eastAsia="ja-JP"/>
              </w:rPr>
            </w:pPr>
            <w:ins w:id="433"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70C48C08" w14:textId="77777777" w:rsidR="00CA578F" w:rsidRPr="00E211EB" w:rsidRDefault="00CA578F" w:rsidP="004705CC">
            <w:pPr>
              <w:pStyle w:val="TAL"/>
              <w:rPr>
                <w:ins w:id="43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F3D08D1" w14:textId="77777777" w:rsidR="00CA578F" w:rsidRPr="001F67C9" w:rsidRDefault="00CA578F" w:rsidP="004705CC">
            <w:pPr>
              <w:pStyle w:val="TAL"/>
              <w:rPr>
                <w:ins w:id="435" w:author="Author"/>
                <w:i/>
                <w:lang w:eastAsia="ja-JP"/>
              </w:rPr>
            </w:pPr>
            <w:ins w:id="436"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238801C9" w14:textId="77777777" w:rsidR="00CA578F" w:rsidRPr="00E211EB" w:rsidRDefault="00CA578F" w:rsidP="004705CC">
            <w:pPr>
              <w:pStyle w:val="TAL"/>
              <w:rPr>
                <w:ins w:id="43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3B936EA" w14:textId="77777777" w:rsidR="00CA578F" w:rsidRPr="00DB4D57" w:rsidRDefault="00CA578F" w:rsidP="004705CC">
            <w:pPr>
              <w:pStyle w:val="TAL"/>
              <w:rPr>
                <w:ins w:id="43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7C8001" w14:textId="77777777" w:rsidR="00CA578F" w:rsidRPr="00DB4D57" w:rsidRDefault="00CA578F" w:rsidP="004705CC">
            <w:pPr>
              <w:pStyle w:val="TAC"/>
              <w:rPr>
                <w:ins w:id="439" w:author="Author"/>
                <w:lang w:eastAsia="ja-JP"/>
              </w:rPr>
            </w:pPr>
            <w:ins w:id="44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A478DC4" w14:textId="77777777" w:rsidR="00CA578F" w:rsidRPr="00DB4D57" w:rsidRDefault="00CA578F" w:rsidP="004705CC">
            <w:pPr>
              <w:pStyle w:val="TAC"/>
              <w:rPr>
                <w:ins w:id="441" w:author="Author"/>
                <w:lang w:eastAsia="ja-JP"/>
              </w:rPr>
            </w:pPr>
          </w:p>
        </w:tc>
      </w:tr>
      <w:tr w:rsidR="00CA578F" w:rsidRPr="00DB4D57" w14:paraId="2ECA601E" w14:textId="77777777" w:rsidTr="004705CC">
        <w:trPr>
          <w:ins w:id="442" w:author="Author"/>
        </w:trPr>
        <w:tc>
          <w:tcPr>
            <w:tcW w:w="2439" w:type="dxa"/>
            <w:tcBorders>
              <w:top w:val="single" w:sz="4" w:space="0" w:color="auto"/>
              <w:left w:val="single" w:sz="4" w:space="0" w:color="auto"/>
              <w:bottom w:val="single" w:sz="4" w:space="0" w:color="auto"/>
              <w:right w:val="single" w:sz="4" w:space="0" w:color="auto"/>
            </w:tcBorders>
          </w:tcPr>
          <w:p w14:paraId="043377EA" w14:textId="77777777" w:rsidR="00CA578F" w:rsidRPr="00F45469" w:rsidRDefault="00CA578F" w:rsidP="004705CC">
            <w:pPr>
              <w:pStyle w:val="TAL"/>
              <w:rPr>
                <w:ins w:id="443" w:author="Author"/>
                <w:lang w:eastAsia="ja-JP"/>
              </w:rPr>
            </w:pPr>
            <w:ins w:id="444" w:author="Author">
              <w:r>
                <w:rPr>
                  <w:lang w:eastAsia="ja-JP"/>
                </w:rPr>
                <w:t>&gt;&gt;</w:t>
              </w:r>
              <w:r w:rsidRPr="00C67B9A">
                <w:rPr>
                  <w:lang w:eastAsia="ja-JP"/>
                </w:rPr>
                <w:t>&gt;</w:t>
              </w:r>
              <w:r>
                <w:rPr>
                  <w:lang w:eastAsia="ja-JP"/>
                </w:rPr>
                <w:t>&gt;&gt;&gt;S-NSSAI</w:t>
              </w:r>
            </w:ins>
          </w:p>
        </w:tc>
        <w:tc>
          <w:tcPr>
            <w:tcW w:w="1093" w:type="dxa"/>
            <w:tcBorders>
              <w:top w:val="single" w:sz="4" w:space="0" w:color="auto"/>
              <w:left w:val="single" w:sz="4" w:space="0" w:color="auto"/>
              <w:bottom w:val="single" w:sz="4" w:space="0" w:color="auto"/>
              <w:right w:val="single" w:sz="4" w:space="0" w:color="auto"/>
            </w:tcBorders>
          </w:tcPr>
          <w:p w14:paraId="458C1151" w14:textId="77777777" w:rsidR="00CA578F" w:rsidRPr="00E211EB" w:rsidRDefault="00CA578F" w:rsidP="004705CC">
            <w:pPr>
              <w:pStyle w:val="TAL"/>
              <w:rPr>
                <w:ins w:id="445" w:author="Author"/>
                <w:lang w:eastAsia="ja-JP"/>
              </w:rPr>
            </w:pPr>
            <w:ins w:id="44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9812AF1" w14:textId="77777777" w:rsidR="00CA578F" w:rsidRPr="001F67C9" w:rsidRDefault="00CA578F" w:rsidP="004705CC">
            <w:pPr>
              <w:pStyle w:val="TAL"/>
              <w:rPr>
                <w:ins w:id="4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592336" w14:textId="77777777" w:rsidR="00CA578F" w:rsidRPr="00E211EB" w:rsidRDefault="00CA578F" w:rsidP="004705CC">
            <w:pPr>
              <w:pStyle w:val="TAL"/>
              <w:rPr>
                <w:ins w:id="448" w:author="Author"/>
                <w:lang w:eastAsia="ja-JP"/>
              </w:rPr>
            </w:pPr>
            <w:ins w:id="449"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05A8A949" w14:textId="77777777" w:rsidR="00CA578F" w:rsidRPr="00DB4D57" w:rsidRDefault="00CA578F" w:rsidP="004705CC">
            <w:pPr>
              <w:pStyle w:val="TAL"/>
              <w:rPr>
                <w:ins w:id="45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27300C1" w14:textId="77777777" w:rsidR="00CA578F" w:rsidRPr="00DB4D57" w:rsidRDefault="00CA578F" w:rsidP="004705CC">
            <w:pPr>
              <w:pStyle w:val="TAC"/>
              <w:rPr>
                <w:ins w:id="451" w:author="Author"/>
                <w:lang w:eastAsia="ja-JP"/>
              </w:rPr>
            </w:pPr>
            <w:ins w:id="45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0F0BE8A" w14:textId="77777777" w:rsidR="00CA578F" w:rsidRPr="00DB4D57" w:rsidRDefault="00CA578F" w:rsidP="004705CC">
            <w:pPr>
              <w:pStyle w:val="TAC"/>
              <w:rPr>
                <w:ins w:id="453" w:author="Author"/>
                <w:lang w:eastAsia="ja-JP"/>
              </w:rPr>
            </w:pPr>
          </w:p>
        </w:tc>
      </w:tr>
      <w:tr w:rsidR="00CA578F" w:rsidRPr="00DB4D57" w14:paraId="515495C6" w14:textId="77777777" w:rsidTr="004705CC">
        <w:trPr>
          <w:ins w:id="454" w:author="Author"/>
        </w:trPr>
        <w:tc>
          <w:tcPr>
            <w:tcW w:w="2439" w:type="dxa"/>
            <w:tcBorders>
              <w:top w:val="single" w:sz="4" w:space="0" w:color="auto"/>
              <w:left w:val="single" w:sz="4" w:space="0" w:color="auto"/>
              <w:bottom w:val="single" w:sz="4" w:space="0" w:color="auto"/>
              <w:right w:val="single" w:sz="4" w:space="0" w:color="auto"/>
            </w:tcBorders>
          </w:tcPr>
          <w:p w14:paraId="24D62A48" w14:textId="77777777" w:rsidR="00CA578F" w:rsidRPr="00DB4D57" w:rsidRDefault="00CA578F" w:rsidP="004705CC">
            <w:pPr>
              <w:pStyle w:val="TAL"/>
              <w:rPr>
                <w:ins w:id="455" w:author="Author"/>
                <w:lang w:eastAsia="ja-JP"/>
              </w:rPr>
            </w:pPr>
            <w:ins w:id="456"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720C0CB" w14:textId="77777777" w:rsidR="00CA578F" w:rsidRPr="00DB4D57" w:rsidRDefault="00CA578F" w:rsidP="004705CC">
            <w:pPr>
              <w:pStyle w:val="TAL"/>
              <w:rPr>
                <w:ins w:id="457" w:author="Author"/>
                <w:lang w:eastAsia="ja-JP"/>
              </w:rPr>
            </w:pPr>
            <w:ins w:id="458"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E910985" w14:textId="77777777" w:rsidR="00CA578F" w:rsidRPr="001F67C9" w:rsidRDefault="00CA578F" w:rsidP="004705CC">
            <w:pPr>
              <w:pStyle w:val="TAL"/>
              <w:rPr>
                <w:ins w:id="4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270657" w14:textId="77777777" w:rsidR="00CA578F" w:rsidRPr="00DB4D57" w:rsidRDefault="00CA578F" w:rsidP="004705CC">
            <w:pPr>
              <w:pStyle w:val="TAL"/>
              <w:rPr>
                <w:ins w:id="460" w:author="Author"/>
                <w:lang w:eastAsia="ja-JP"/>
              </w:rPr>
            </w:pPr>
            <w:ins w:id="461"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4D2AF4F9" w14:textId="77777777" w:rsidR="00CA578F" w:rsidRPr="00DB4D57" w:rsidRDefault="00CA578F" w:rsidP="004705CC">
            <w:pPr>
              <w:pStyle w:val="TAL"/>
              <w:rPr>
                <w:ins w:id="462" w:author="Author"/>
                <w:lang w:eastAsia="ja-JP"/>
              </w:rPr>
            </w:pPr>
            <w:ins w:id="463"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w:t>
              </w:r>
              <w:r w:rsidRPr="00372B40">
                <w:lastRenderedPageBreak/>
                <w:t>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0404C53C" w14:textId="77777777" w:rsidR="00CA578F" w:rsidRPr="00DB4D57" w:rsidRDefault="00CA578F" w:rsidP="004705CC">
            <w:pPr>
              <w:pStyle w:val="TAC"/>
              <w:rPr>
                <w:ins w:id="464" w:author="Author"/>
                <w:lang w:eastAsia="ja-JP"/>
              </w:rPr>
            </w:pPr>
            <w:ins w:id="465" w:author="Author">
              <w:r w:rsidRPr="00AA5DA2">
                <w:rPr>
                  <w:lang w:eastAsia="ja-JP"/>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460F3AEE" w14:textId="77777777" w:rsidR="00CA578F" w:rsidRPr="00DB4D57" w:rsidRDefault="00CA578F" w:rsidP="004705CC">
            <w:pPr>
              <w:pStyle w:val="TAC"/>
              <w:rPr>
                <w:ins w:id="466" w:author="Author"/>
                <w:lang w:eastAsia="ja-JP"/>
              </w:rPr>
            </w:pPr>
            <w:ins w:id="467" w:author="Author">
              <w:r w:rsidRPr="00AA5DA2">
                <w:rPr>
                  <w:lang w:eastAsia="ja-JP"/>
                </w:rPr>
                <w:t>ignore</w:t>
              </w:r>
            </w:ins>
          </w:p>
        </w:tc>
      </w:tr>
    </w:tbl>
    <w:p w14:paraId="3502BA8D" w14:textId="77777777" w:rsidR="00CA578F" w:rsidRPr="00AA5DA2" w:rsidRDefault="00CA578F" w:rsidP="00CA578F">
      <w:pPr>
        <w:rPr>
          <w:ins w:id="468"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78F" w:rsidRPr="00F45469" w14:paraId="08961AFB" w14:textId="77777777" w:rsidTr="004705CC">
        <w:trPr>
          <w:ins w:id="469" w:author="Author"/>
        </w:trPr>
        <w:tc>
          <w:tcPr>
            <w:tcW w:w="3686" w:type="dxa"/>
          </w:tcPr>
          <w:p w14:paraId="44BB8319" w14:textId="77777777" w:rsidR="00CA578F" w:rsidRPr="00F45469" w:rsidRDefault="00CA578F" w:rsidP="004705CC">
            <w:pPr>
              <w:pStyle w:val="TAH"/>
              <w:rPr>
                <w:ins w:id="470" w:author="Author"/>
                <w:lang w:eastAsia="ja-JP"/>
              </w:rPr>
            </w:pPr>
            <w:ins w:id="471" w:author="Author">
              <w:r w:rsidRPr="00F45469">
                <w:rPr>
                  <w:lang w:eastAsia="ja-JP"/>
                </w:rPr>
                <w:t>Condition</w:t>
              </w:r>
            </w:ins>
          </w:p>
        </w:tc>
        <w:tc>
          <w:tcPr>
            <w:tcW w:w="5670" w:type="dxa"/>
          </w:tcPr>
          <w:p w14:paraId="68A121AF" w14:textId="77777777" w:rsidR="00CA578F" w:rsidRPr="00F45469" w:rsidRDefault="00CA578F" w:rsidP="004705CC">
            <w:pPr>
              <w:pStyle w:val="TAH"/>
              <w:rPr>
                <w:ins w:id="472" w:author="Author"/>
                <w:lang w:eastAsia="ja-JP"/>
              </w:rPr>
            </w:pPr>
            <w:ins w:id="473" w:author="Author">
              <w:r w:rsidRPr="00F45469">
                <w:rPr>
                  <w:lang w:eastAsia="ja-JP"/>
                </w:rPr>
                <w:t>Explanation</w:t>
              </w:r>
            </w:ins>
          </w:p>
        </w:tc>
      </w:tr>
      <w:tr w:rsidR="00CA578F" w:rsidRPr="00F45469" w14:paraId="0E548A44" w14:textId="77777777" w:rsidTr="004705CC">
        <w:trPr>
          <w:ins w:id="474" w:author="Author"/>
        </w:trPr>
        <w:tc>
          <w:tcPr>
            <w:tcW w:w="3686" w:type="dxa"/>
          </w:tcPr>
          <w:p w14:paraId="0195D1F3" w14:textId="77777777" w:rsidR="00CA578F" w:rsidRPr="00F45469" w:rsidRDefault="00CA578F" w:rsidP="004705CC">
            <w:pPr>
              <w:pStyle w:val="TAL"/>
              <w:rPr>
                <w:ins w:id="475" w:author="Author"/>
                <w:lang w:eastAsia="ja-JP"/>
              </w:rPr>
            </w:pPr>
            <w:ins w:id="476" w:author="Author">
              <w:r w:rsidRPr="00F45469">
                <w:rPr>
                  <w:lang w:eastAsia="ja-JP"/>
                </w:rPr>
                <w:t>ifRegistrationRequestStoporAdd</w:t>
              </w:r>
            </w:ins>
          </w:p>
        </w:tc>
        <w:tc>
          <w:tcPr>
            <w:tcW w:w="5670" w:type="dxa"/>
          </w:tcPr>
          <w:p w14:paraId="6BA404AE" w14:textId="77777777" w:rsidR="00CA578F" w:rsidRPr="00F45469" w:rsidRDefault="00CA578F" w:rsidP="004705CC">
            <w:pPr>
              <w:pStyle w:val="TAL"/>
              <w:rPr>
                <w:ins w:id="477" w:author="Author"/>
                <w:lang w:eastAsia="ja-JP"/>
              </w:rPr>
            </w:pPr>
            <w:ins w:id="478"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CA578F" w:rsidRPr="00F45469" w14:paraId="7DF2B56D" w14:textId="77777777" w:rsidTr="004705CC">
        <w:trPr>
          <w:ins w:id="479" w:author="Author"/>
        </w:trPr>
        <w:tc>
          <w:tcPr>
            <w:tcW w:w="3686" w:type="dxa"/>
            <w:tcBorders>
              <w:top w:val="single" w:sz="4" w:space="0" w:color="auto"/>
              <w:left w:val="single" w:sz="4" w:space="0" w:color="auto"/>
              <w:bottom w:val="single" w:sz="4" w:space="0" w:color="auto"/>
              <w:right w:val="single" w:sz="4" w:space="0" w:color="auto"/>
            </w:tcBorders>
          </w:tcPr>
          <w:p w14:paraId="5C4905E1" w14:textId="77777777" w:rsidR="00CA578F" w:rsidRPr="00F45469" w:rsidRDefault="00CA578F" w:rsidP="004705CC">
            <w:pPr>
              <w:pStyle w:val="TAL"/>
              <w:rPr>
                <w:ins w:id="480" w:author="Author"/>
                <w:lang w:eastAsia="ja-JP"/>
              </w:rPr>
            </w:pPr>
            <w:ins w:id="481"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787364E6" w14:textId="77777777" w:rsidR="00CA578F" w:rsidRPr="00F45469" w:rsidRDefault="00CA578F" w:rsidP="004705CC">
            <w:pPr>
              <w:pStyle w:val="TAL"/>
              <w:rPr>
                <w:ins w:id="482" w:author="Author"/>
                <w:lang w:eastAsia="ja-JP"/>
              </w:rPr>
            </w:pPr>
            <w:ins w:id="483"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632709C3" w14:textId="77777777" w:rsidR="00CA578F" w:rsidRPr="00F45469" w:rsidRDefault="00CA578F" w:rsidP="00CA578F">
      <w:pPr>
        <w:rPr>
          <w:ins w:id="484" w:author="Author"/>
        </w:rPr>
      </w:pPr>
    </w:p>
    <w:p w14:paraId="6BAE5EB8" w14:textId="77777777" w:rsidR="00CA578F" w:rsidRPr="00F45469" w:rsidRDefault="00CA578F" w:rsidP="00CA578F">
      <w:pPr>
        <w:rPr>
          <w:ins w:id="48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78F" w:rsidRPr="00F45469" w14:paraId="4784550F" w14:textId="77777777" w:rsidTr="004705CC">
        <w:trPr>
          <w:ins w:id="486" w:author="Author"/>
        </w:trPr>
        <w:tc>
          <w:tcPr>
            <w:tcW w:w="3686" w:type="dxa"/>
            <w:tcBorders>
              <w:top w:val="single" w:sz="4" w:space="0" w:color="auto"/>
              <w:left w:val="single" w:sz="4" w:space="0" w:color="auto"/>
              <w:bottom w:val="single" w:sz="4" w:space="0" w:color="auto"/>
              <w:right w:val="single" w:sz="4" w:space="0" w:color="auto"/>
            </w:tcBorders>
            <w:hideMark/>
          </w:tcPr>
          <w:p w14:paraId="1B74B3BB" w14:textId="77777777" w:rsidR="00CA578F" w:rsidRPr="001F67C9" w:rsidRDefault="00CA578F" w:rsidP="004705CC">
            <w:pPr>
              <w:pStyle w:val="TAH"/>
              <w:rPr>
                <w:ins w:id="487" w:author="Author"/>
                <w:lang w:eastAsia="ja-JP"/>
              </w:rPr>
            </w:pPr>
            <w:bookmarkStart w:id="488" w:name="_Hlk20925304"/>
            <w:ins w:id="48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1FBC36" w14:textId="77777777" w:rsidR="00CA578F" w:rsidRPr="001F67C9" w:rsidRDefault="00CA578F" w:rsidP="004705CC">
            <w:pPr>
              <w:pStyle w:val="TAH"/>
              <w:rPr>
                <w:ins w:id="490" w:author="Author"/>
                <w:lang w:eastAsia="ja-JP"/>
              </w:rPr>
            </w:pPr>
            <w:ins w:id="491" w:author="Author">
              <w:r w:rsidRPr="001F67C9">
                <w:rPr>
                  <w:lang w:eastAsia="ja-JP"/>
                </w:rPr>
                <w:t>Explanation</w:t>
              </w:r>
            </w:ins>
          </w:p>
        </w:tc>
      </w:tr>
      <w:tr w:rsidR="00CA578F" w:rsidRPr="00F45469" w14:paraId="3E1B86C2" w14:textId="77777777" w:rsidTr="004705CC">
        <w:trPr>
          <w:ins w:id="492" w:author="Author"/>
        </w:trPr>
        <w:tc>
          <w:tcPr>
            <w:tcW w:w="3686" w:type="dxa"/>
            <w:tcBorders>
              <w:top w:val="single" w:sz="4" w:space="0" w:color="auto"/>
              <w:left w:val="single" w:sz="4" w:space="0" w:color="auto"/>
              <w:bottom w:val="single" w:sz="4" w:space="0" w:color="auto"/>
              <w:right w:val="single" w:sz="4" w:space="0" w:color="auto"/>
            </w:tcBorders>
            <w:hideMark/>
          </w:tcPr>
          <w:p w14:paraId="3ABFFA70" w14:textId="77777777" w:rsidR="00CA578F" w:rsidRPr="001F67C9" w:rsidRDefault="00CA578F" w:rsidP="004705CC">
            <w:pPr>
              <w:pStyle w:val="TAL"/>
              <w:rPr>
                <w:ins w:id="493" w:author="Author"/>
                <w:lang w:eastAsia="ja-JP"/>
              </w:rPr>
            </w:pPr>
            <w:ins w:id="494"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71F77A4B" w14:textId="77777777" w:rsidR="00CA578F" w:rsidRPr="001F67C9" w:rsidRDefault="00CA578F" w:rsidP="004705CC">
            <w:pPr>
              <w:pStyle w:val="TAL"/>
              <w:rPr>
                <w:ins w:id="495" w:author="Author"/>
                <w:lang w:eastAsia="ja-JP"/>
              </w:rPr>
            </w:pPr>
            <w:ins w:id="496" w:author="Author">
              <w:r w:rsidRPr="00947439">
                <w:t>Maximum no. cells that can be served by a gNB-DU. Value is 512.</w:t>
              </w:r>
            </w:ins>
          </w:p>
        </w:tc>
      </w:tr>
      <w:tr w:rsidR="00CA578F" w:rsidRPr="00E22360" w14:paraId="2443F338" w14:textId="77777777" w:rsidTr="004705CC">
        <w:trPr>
          <w:ins w:id="497" w:author="Author"/>
        </w:trPr>
        <w:tc>
          <w:tcPr>
            <w:tcW w:w="3686" w:type="dxa"/>
            <w:tcBorders>
              <w:top w:val="single" w:sz="4" w:space="0" w:color="auto"/>
              <w:left w:val="single" w:sz="4" w:space="0" w:color="auto"/>
              <w:bottom w:val="single" w:sz="4" w:space="0" w:color="auto"/>
              <w:right w:val="single" w:sz="4" w:space="0" w:color="auto"/>
            </w:tcBorders>
          </w:tcPr>
          <w:p w14:paraId="410D8F87" w14:textId="77777777" w:rsidR="00CA578F" w:rsidRPr="00D42C27" w:rsidRDefault="00CA578F" w:rsidP="004705CC">
            <w:pPr>
              <w:pStyle w:val="TAL"/>
              <w:rPr>
                <w:ins w:id="498" w:author="Author"/>
              </w:rPr>
            </w:pPr>
            <w:ins w:id="499"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4047F9B9" w14:textId="77777777" w:rsidR="00CA578F" w:rsidRPr="00E22360" w:rsidRDefault="00CA578F" w:rsidP="004705CC">
            <w:pPr>
              <w:pStyle w:val="TAL"/>
              <w:rPr>
                <w:ins w:id="500" w:author="Author"/>
              </w:rPr>
            </w:pPr>
            <w:ins w:id="501" w:author="Author">
              <w:r w:rsidRPr="00E22360">
                <w:rPr>
                  <w:rFonts w:cs="Arial"/>
                  <w:lang w:val="en-US" w:eastAsia="ja-JP"/>
                </w:rPr>
                <w:t>Maximum no. SSB Areas that can be served by a NG-RAN node cell. Value is 64.</w:t>
              </w:r>
            </w:ins>
          </w:p>
        </w:tc>
      </w:tr>
      <w:tr w:rsidR="00CA578F" w:rsidRPr="00F45469" w14:paraId="4ECFAB77" w14:textId="77777777" w:rsidTr="004705CC">
        <w:trPr>
          <w:ins w:id="502" w:author="Author"/>
        </w:trPr>
        <w:tc>
          <w:tcPr>
            <w:tcW w:w="3686" w:type="dxa"/>
            <w:tcBorders>
              <w:top w:val="single" w:sz="4" w:space="0" w:color="auto"/>
              <w:left w:val="single" w:sz="4" w:space="0" w:color="auto"/>
              <w:bottom w:val="single" w:sz="4" w:space="0" w:color="auto"/>
              <w:right w:val="single" w:sz="4" w:space="0" w:color="auto"/>
            </w:tcBorders>
          </w:tcPr>
          <w:p w14:paraId="5DD669FB" w14:textId="77777777" w:rsidR="00CA578F" w:rsidRPr="0097152D" w:rsidRDefault="00CA578F" w:rsidP="004705CC">
            <w:pPr>
              <w:pStyle w:val="TAL"/>
              <w:rPr>
                <w:ins w:id="503" w:author="Author"/>
              </w:rPr>
            </w:pPr>
            <w:ins w:id="504"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05ACBCB2" w14:textId="77777777" w:rsidR="00CA578F" w:rsidRPr="0097152D" w:rsidRDefault="00CA578F" w:rsidP="004705CC">
            <w:pPr>
              <w:pStyle w:val="TAL"/>
              <w:rPr>
                <w:ins w:id="505" w:author="Author"/>
                <w:rFonts w:cs="Arial"/>
                <w:lang w:val="en-US" w:eastAsia="ja-JP"/>
              </w:rPr>
            </w:pPr>
            <w:ins w:id="506" w:author="Author">
              <w:r>
                <w:t xml:space="preserve">Maximum no. of signalled slice support items. Value is </w:t>
              </w:r>
              <w:r>
                <w:rPr>
                  <w:lang w:eastAsia="zh-CN"/>
                </w:rPr>
                <w:t>1024</w:t>
              </w:r>
              <w:r>
                <w:t xml:space="preserve">. </w:t>
              </w:r>
            </w:ins>
          </w:p>
        </w:tc>
      </w:tr>
      <w:bookmarkEnd w:id="488"/>
      <w:tr w:rsidR="00CA578F" w:rsidRPr="00F45469" w14:paraId="12B4E67B" w14:textId="77777777" w:rsidTr="004705CC">
        <w:trPr>
          <w:ins w:id="507" w:author="Author"/>
        </w:trPr>
        <w:tc>
          <w:tcPr>
            <w:tcW w:w="3686" w:type="dxa"/>
            <w:tcBorders>
              <w:top w:val="single" w:sz="4" w:space="0" w:color="auto"/>
              <w:left w:val="single" w:sz="4" w:space="0" w:color="auto"/>
              <w:bottom w:val="single" w:sz="4" w:space="0" w:color="auto"/>
              <w:right w:val="single" w:sz="4" w:space="0" w:color="auto"/>
            </w:tcBorders>
          </w:tcPr>
          <w:p w14:paraId="0FF1D3EB" w14:textId="77777777" w:rsidR="00CA578F" w:rsidRDefault="00CA578F" w:rsidP="004705CC">
            <w:pPr>
              <w:pStyle w:val="TAL"/>
              <w:rPr>
                <w:ins w:id="508" w:author="Author"/>
              </w:rPr>
            </w:pPr>
            <w:ins w:id="509"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14:paraId="4B5B9020" w14:textId="77777777" w:rsidR="00CA578F" w:rsidRDefault="00CA578F" w:rsidP="004705CC">
            <w:pPr>
              <w:pStyle w:val="TAL"/>
              <w:rPr>
                <w:ins w:id="510" w:author="Author"/>
              </w:rPr>
            </w:pPr>
            <w:ins w:id="511" w:author="Author">
              <w:r w:rsidRPr="00EA5FA7">
                <w:rPr>
                  <w:lang w:eastAsia="ja-JP"/>
                </w:rPr>
                <w:t>Maximum no. of PLMN Ids.broadcast in a cell</w:t>
              </w:r>
              <w:r>
                <w:rPr>
                  <w:lang w:eastAsia="ja-JP"/>
                </w:rPr>
                <w:t>. Value is 12</w:t>
              </w:r>
              <w:r w:rsidRPr="00EA5FA7">
                <w:rPr>
                  <w:lang w:eastAsia="ja-JP"/>
                </w:rPr>
                <w:t>.</w:t>
              </w:r>
            </w:ins>
          </w:p>
        </w:tc>
      </w:tr>
    </w:tbl>
    <w:p w14:paraId="40FAC1C5" w14:textId="77777777" w:rsidR="00CA578F" w:rsidRDefault="00CA578F" w:rsidP="00CA578F">
      <w:pPr>
        <w:rPr>
          <w:ins w:id="512" w:author="Author"/>
          <w:noProof/>
        </w:rPr>
      </w:pPr>
    </w:p>
    <w:p w14:paraId="6EE8682C" w14:textId="77777777" w:rsidR="00CA578F" w:rsidRPr="00AA5DA2" w:rsidRDefault="00CA578F" w:rsidP="00CA578F">
      <w:pPr>
        <w:pStyle w:val="Heading4"/>
        <w:rPr>
          <w:ins w:id="513" w:author="Author"/>
        </w:rPr>
      </w:pPr>
      <w:bookmarkStart w:id="514" w:name="_Toc5691057"/>
      <w:ins w:id="515" w:author="Author">
        <w:r w:rsidRPr="00AA5DA2">
          <w:t>9.</w:t>
        </w:r>
        <w:r>
          <w:t>2.1</w:t>
        </w:r>
        <w:r w:rsidRPr="00AA5DA2">
          <w:t>.</w:t>
        </w:r>
        <w:r>
          <w:t>X</w:t>
        </w:r>
        <w:r w:rsidRPr="00AA5DA2">
          <w:t>2</w:t>
        </w:r>
        <w:r w:rsidRPr="00AA5DA2">
          <w:tab/>
        </w:r>
        <w:r w:rsidRPr="00AA5DA2">
          <w:rPr>
            <w:szCs w:val="24"/>
          </w:rPr>
          <w:t>RESOURCE STATUS RESPONSE</w:t>
        </w:r>
        <w:bookmarkEnd w:id="514"/>
      </w:ins>
    </w:p>
    <w:p w14:paraId="64F1565F" w14:textId="77777777" w:rsidR="00CA578F" w:rsidRPr="00AA5DA2" w:rsidRDefault="00CA578F" w:rsidP="00CA578F">
      <w:pPr>
        <w:rPr>
          <w:ins w:id="516" w:author="Author"/>
        </w:rPr>
      </w:pPr>
      <w:ins w:id="517" w:author="Author">
        <w:r>
          <w:t xml:space="preserve">This message is sent by the gNB-DU </w:t>
        </w:r>
        <w:r w:rsidRPr="00AA5DA2">
          <w:t>to indicate that the requested measurement</w:t>
        </w:r>
        <w:r>
          <w:t xml:space="preserve"> </w:t>
        </w:r>
        <w:r w:rsidRPr="00AA5DA2">
          <w:t>is successfully initiated.</w:t>
        </w:r>
      </w:ins>
    </w:p>
    <w:p w14:paraId="198B540E" w14:textId="77777777" w:rsidR="00CA578F" w:rsidRPr="00AA5DA2" w:rsidRDefault="00CA578F" w:rsidP="00CA578F">
      <w:pPr>
        <w:rPr>
          <w:ins w:id="518" w:author="Author"/>
          <w:rFonts w:eastAsia="Batang"/>
        </w:rPr>
      </w:pPr>
      <w:ins w:id="519" w:author="Author">
        <w:r w:rsidRPr="00AA5DA2">
          <w:t xml:space="preserve">Direction: </w:t>
        </w:r>
        <w:r>
          <w:t xml:space="preserve">gNB-DU </w:t>
        </w:r>
        <w:r w:rsidRPr="00AA5DA2">
          <w:sym w:font="Symbol" w:char="F0AE"/>
        </w:r>
        <w:r w:rsidRPr="00AA5DA2">
          <w:t xml:space="preserve"> </w:t>
        </w:r>
        <w:r>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A578F" w:rsidRPr="00AA5DA2" w14:paraId="65AD29D5" w14:textId="77777777" w:rsidTr="004705CC">
        <w:trPr>
          <w:ins w:id="520" w:author="Author"/>
        </w:trPr>
        <w:tc>
          <w:tcPr>
            <w:tcW w:w="2328" w:type="dxa"/>
            <w:tcBorders>
              <w:top w:val="single" w:sz="4" w:space="0" w:color="auto"/>
              <w:left w:val="single" w:sz="4" w:space="0" w:color="auto"/>
              <w:bottom w:val="single" w:sz="4" w:space="0" w:color="auto"/>
              <w:right w:val="single" w:sz="4" w:space="0" w:color="auto"/>
            </w:tcBorders>
          </w:tcPr>
          <w:p w14:paraId="112452E3" w14:textId="77777777" w:rsidR="00CA578F" w:rsidRPr="00AA5DA2" w:rsidRDefault="00CA578F" w:rsidP="004705CC">
            <w:pPr>
              <w:pStyle w:val="TAH"/>
              <w:rPr>
                <w:ins w:id="521" w:author="Author"/>
                <w:lang w:eastAsia="ja-JP"/>
              </w:rPr>
            </w:pPr>
            <w:ins w:id="522"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98C91FA" w14:textId="77777777" w:rsidR="00CA578F" w:rsidRPr="00AA5DA2" w:rsidRDefault="00CA578F" w:rsidP="004705CC">
            <w:pPr>
              <w:pStyle w:val="TAH"/>
              <w:rPr>
                <w:ins w:id="523" w:author="Author"/>
                <w:lang w:eastAsia="ja-JP"/>
              </w:rPr>
            </w:pPr>
            <w:ins w:id="524"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0C8F08C" w14:textId="77777777" w:rsidR="00CA578F" w:rsidRPr="00AA5DA2" w:rsidRDefault="00CA578F" w:rsidP="004705CC">
            <w:pPr>
              <w:pStyle w:val="TAH"/>
              <w:rPr>
                <w:ins w:id="525" w:author="Author"/>
                <w:lang w:eastAsia="ja-JP"/>
              </w:rPr>
            </w:pPr>
            <w:ins w:id="52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7C104B4" w14:textId="77777777" w:rsidR="00CA578F" w:rsidRPr="00AA5DA2" w:rsidRDefault="00CA578F" w:rsidP="004705CC">
            <w:pPr>
              <w:pStyle w:val="TAH"/>
              <w:rPr>
                <w:ins w:id="527" w:author="Author"/>
                <w:lang w:eastAsia="ja-JP"/>
              </w:rPr>
            </w:pPr>
            <w:ins w:id="52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2DE18B3" w14:textId="77777777" w:rsidR="00CA578F" w:rsidRPr="00AA5DA2" w:rsidRDefault="00CA578F" w:rsidP="004705CC">
            <w:pPr>
              <w:pStyle w:val="TAH"/>
              <w:rPr>
                <w:ins w:id="529" w:author="Author"/>
                <w:lang w:eastAsia="ja-JP"/>
              </w:rPr>
            </w:pPr>
            <w:ins w:id="530"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D66646A" w14:textId="77777777" w:rsidR="00CA578F" w:rsidRPr="00AA5DA2" w:rsidRDefault="00CA578F" w:rsidP="004705CC">
            <w:pPr>
              <w:pStyle w:val="TAH"/>
              <w:rPr>
                <w:ins w:id="531" w:author="Author"/>
                <w:lang w:eastAsia="ja-JP"/>
              </w:rPr>
            </w:pPr>
            <w:ins w:id="532"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5C272B18" w14:textId="77777777" w:rsidR="00CA578F" w:rsidRPr="00AA5DA2" w:rsidRDefault="00CA578F" w:rsidP="004705CC">
            <w:pPr>
              <w:pStyle w:val="TAH"/>
              <w:rPr>
                <w:ins w:id="533" w:author="Author"/>
                <w:lang w:eastAsia="ja-JP"/>
              </w:rPr>
            </w:pPr>
            <w:ins w:id="534" w:author="Author">
              <w:r w:rsidRPr="00AA5DA2">
                <w:rPr>
                  <w:lang w:eastAsia="ja-JP"/>
                </w:rPr>
                <w:t>Assigned Criticality</w:t>
              </w:r>
            </w:ins>
          </w:p>
        </w:tc>
      </w:tr>
      <w:tr w:rsidR="00CA578F" w:rsidRPr="00AA5DA2" w14:paraId="28002DBA" w14:textId="77777777" w:rsidTr="004705CC">
        <w:trPr>
          <w:ins w:id="535" w:author="Author"/>
        </w:trPr>
        <w:tc>
          <w:tcPr>
            <w:tcW w:w="2328" w:type="dxa"/>
            <w:tcBorders>
              <w:top w:val="single" w:sz="4" w:space="0" w:color="auto"/>
              <w:left w:val="single" w:sz="4" w:space="0" w:color="auto"/>
              <w:bottom w:val="single" w:sz="4" w:space="0" w:color="auto"/>
              <w:right w:val="single" w:sz="4" w:space="0" w:color="auto"/>
            </w:tcBorders>
          </w:tcPr>
          <w:p w14:paraId="3F2AC2B8" w14:textId="77777777" w:rsidR="00CA578F" w:rsidRPr="00AA5DA2" w:rsidRDefault="00CA578F" w:rsidP="004705CC">
            <w:pPr>
              <w:pStyle w:val="TAL"/>
              <w:rPr>
                <w:ins w:id="536" w:author="Author"/>
                <w:lang w:eastAsia="ja-JP"/>
              </w:rPr>
            </w:pPr>
            <w:ins w:id="537"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67CEDB9" w14:textId="77777777" w:rsidR="00CA578F" w:rsidRPr="00AA5DA2" w:rsidRDefault="00CA578F" w:rsidP="004705CC">
            <w:pPr>
              <w:pStyle w:val="TAL"/>
              <w:rPr>
                <w:ins w:id="538" w:author="Author"/>
                <w:lang w:eastAsia="ja-JP"/>
              </w:rPr>
            </w:pPr>
            <w:ins w:id="53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1B8CD16" w14:textId="77777777" w:rsidR="00CA578F" w:rsidRPr="00AA5DA2" w:rsidRDefault="00CA578F" w:rsidP="004705CC">
            <w:pPr>
              <w:pStyle w:val="TAL"/>
              <w:rPr>
                <w:ins w:id="54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9A0C101" w14:textId="77777777" w:rsidR="00CA578F" w:rsidRPr="00AA5DA2" w:rsidRDefault="00CA578F" w:rsidP="004705CC">
            <w:pPr>
              <w:pStyle w:val="TAL"/>
              <w:rPr>
                <w:ins w:id="541" w:author="Author"/>
                <w:lang w:eastAsia="ja-JP"/>
              </w:rPr>
            </w:pPr>
            <w:ins w:id="542"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7718E813" w14:textId="77777777" w:rsidR="00CA578F" w:rsidRPr="00AA5DA2" w:rsidRDefault="00CA578F" w:rsidP="004705CC">
            <w:pPr>
              <w:pStyle w:val="TAL"/>
              <w:rPr>
                <w:ins w:id="5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18C2142" w14:textId="77777777" w:rsidR="00CA578F" w:rsidRPr="00AA5DA2" w:rsidRDefault="00CA578F" w:rsidP="004705CC">
            <w:pPr>
              <w:pStyle w:val="TAC"/>
              <w:rPr>
                <w:ins w:id="544" w:author="Author"/>
                <w:lang w:eastAsia="ja-JP"/>
              </w:rPr>
            </w:pPr>
            <w:ins w:id="54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7E49A4C" w14:textId="77777777" w:rsidR="00CA578F" w:rsidRPr="00AA5DA2" w:rsidRDefault="00CA578F" w:rsidP="004705CC">
            <w:pPr>
              <w:pStyle w:val="TAC"/>
              <w:rPr>
                <w:ins w:id="546" w:author="Author"/>
                <w:lang w:eastAsia="ja-JP"/>
              </w:rPr>
            </w:pPr>
            <w:ins w:id="547" w:author="Author">
              <w:r w:rsidRPr="00AA5DA2">
                <w:rPr>
                  <w:lang w:eastAsia="ja-JP"/>
                </w:rPr>
                <w:t>reject</w:t>
              </w:r>
            </w:ins>
          </w:p>
        </w:tc>
      </w:tr>
      <w:tr w:rsidR="00CA578F" w:rsidRPr="00AA5DA2" w14:paraId="79D9BE36" w14:textId="77777777" w:rsidTr="004705CC">
        <w:trPr>
          <w:ins w:id="548" w:author="Author"/>
        </w:trPr>
        <w:tc>
          <w:tcPr>
            <w:tcW w:w="2328" w:type="dxa"/>
            <w:tcBorders>
              <w:top w:val="single" w:sz="4" w:space="0" w:color="auto"/>
              <w:left w:val="single" w:sz="4" w:space="0" w:color="auto"/>
              <w:bottom w:val="single" w:sz="4" w:space="0" w:color="auto"/>
              <w:right w:val="single" w:sz="4" w:space="0" w:color="auto"/>
            </w:tcBorders>
          </w:tcPr>
          <w:p w14:paraId="29E7036D" w14:textId="77777777" w:rsidR="00CA578F" w:rsidRPr="00AA5DA2" w:rsidRDefault="00CA578F" w:rsidP="004705CC">
            <w:pPr>
              <w:pStyle w:val="TAL"/>
              <w:rPr>
                <w:ins w:id="549" w:author="Author"/>
                <w:lang w:eastAsia="ja-JP"/>
              </w:rPr>
            </w:pPr>
            <w:ins w:id="550"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E7B31AF" w14:textId="77777777" w:rsidR="00CA578F" w:rsidRPr="00AA5DA2" w:rsidRDefault="00CA578F" w:rsidP="004705CC">
            <w:pPr>
              <w:pStyle w:val="TAL"/>
              <w:rPr>
                <w:ins w:id="551" w:author="Author"/>
                <w:lang w:eastAsia="ja-JP"/>
              </w:rPr>
            </w:pPr>
            <w:ins w:id="552"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2DCC2E" w14:textId="77777777" w:rsidR="00CA578F" w:rsidRPr="00AA5DA2" w:rsidRDefault="00CA578F" w:rsidP="004705CC">
            <w:pPr>
              <w:pStyle w:val="TAL"/>
              <w:rPr>
                <w:ins w:id="55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FEF719" w14:textId="77777777" w:rsidR="00CA578F" w:rsidRPr="00AA5DA2" w:rsidRDefault="00CA578F" w:rsidP="004705CC">
            <w:pPr>
              <w:pStyle w:val="TAL"/>
              <w:rPr>
                <w:ins w:id="554" w:author="Author"/>
                <w:lang w:eastAsia="ja-JP"/>
              </w:rPr>
            </w:pPr>
            <w:ins w:id="555"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7A5A539E" w14:textId="77777777" w:rsidR="00CA578F" w:rsidRPr="00AA5DA2" w:rsidRDefault="00CA578F" w:rsidP="004705CC">
            <w:pPr>
              <w:pStyle w:val="TAL"/>
              <w:rPr>
                <w:ins w:id="55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646D6EC" w14:textId="77777777" w:rsidR="00CA578F" w:rsidRPr="00AA5DA2" w:rsidRDefault="00CA578F" w:rsidP="004705CC">
            <w:pPr>
              <w:pStyle w:val="TAC"/>
              <w:rPr>
                <w:ins w:id="557" w:author="Author"/>
                <w:lang w:eastAsia="ja-JP"/>
              </w:rPr>
            </w:pPr>
            <w:ins w:id="55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6B005C3" w14:textId="77777777" w:rsidR="00CA578F" w:rsidRPr="00AA5DA2" w:rsidRDefault="00CA578F" w:rsidP="004705CC">
            <w:pPr>
              <w:pStyle w:val="TAC"/>
              <w:rPr>
                <w:ins w:id="559" w:author="Author"/>
                <w:lang w:eastAsia="ja-JP"/>
              </w:rPr>
            </w:pPr>
            <w:ins w:id="560" w:author="Author">
              <w:r w:rsidRPr="00AA5DA2">
                <w:rPr>
                  <w:lang w:eastAsia="ja-JP"/>
                </w:rPr>
                <w:t>reject</w:t>
              </w:r>
            </w:ins>
          </w:p>
        </w:tc>
      </w:tr>
      <w:tr w:rsidR="00CA578F" w:rsidRPr="00AA5DA2" w14:paraId="02647241" w14:textId="77777777" w:rsidTr="004705CC">
        <w:trPr>
          <w:ins w:id="561" w:author="Author"/>
        </w:trPr>
        <w:tc>
          <w:tcPr>
            <w:tcW w:w="2328" w:type="dxa"/>
            <w:tcBorders>
              <w:top w:val="single" w:sz="4" w:space="0" w:color="auto"/>
              <w:left w:val="single" w:sz="4" w:space="0" w:color="auto"/>
              <w:bottom w:val="single" w:sz="4" w:space="0" w:color="auto"/>
              <w:right w:val="single" w:sz="4" w:space="0" w:color="auto"/>
            </w:tcBorders>
          </w:tcPr>
          <w:p w14:paraId="31631C8C" w14:textId="77777777" w:rsidR="00CA578F" w:rsidRPr="00AA5DA2" w:rsidRDefault="00CA578F" w:rsidP="004705CC">
            <w:pPr>
              <w:pStyle w:val="TAL"/>
              <w:rPr>
                <w:ins w:id="562" w:author="Author"/>
                <w:lang w:eastAsia="ja-JP"/>
              </w:rPr>
            </w:pPr>
            <w:ins w:id="563"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24AF54F" w14:textId="77777777" w:rsidR="00CA578F" w:rsidRPr="00AA5DA2" w:rsidRDefault="00CA578F" w:rsidP="004705CC">
            <w:pPr>
              <w:pStyle w:val="TAL"/>
              <w:rPr>
                <w:ins w:id="564" w:author="Author"/>
                <w:lang w:eastAsia="ja-JP"/>
              </w:rPr>
            </w:pPr>
            <w:ins w:id="56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B1B85B" w14:textId="77777777" w:rsidR="00CA578F" w:rsidRPr="00AA5DA2" w:rsidRDefault="00CA578F" w:rsidP="004705CC">
            <w:pPr>
              <w:pStyle w:val="TAL"/>
              <w:rPr>
                <w:ins w:id="5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FA6109" w14:textId="77777777" w:rsidR="00CA578F" w:rsidRPr="00AA5DA2" w:rsidRDefault="00CA578F" w:rsidP="004705CC">
            <w:pPr>
              <w:pStyle w:val="TAL"/>
              <w:rPr>
                <w:ins w:id="567" w:author="Author"/>
                <w:lang w:eastAsia="ja-JP"/>
              </w:rPr>
            </w:pPr>
            <w:ins w:id="56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C697847" w14:textId="77777777" w:rsidR="00CA578F" w:rsidRPr="00AA5DA2" w:rsidRDefault="00CA578F" w:rsidP="004705CC">
            <w:pPr>
              <w:pStyle w:val="TAL"/>
              <w:rPr>
                <w:ins w:id="569" w:author="Author"/>
                <w:lang w:eastAsia="ja-JP"/>
              </w:rPr>
            </w:pPr>
            <w:ins w:id="570"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353805C0" w14:textId="77777777" w:rsidR="00CA578F" w:rsidRPr="00AA5DA2" w:rsidRDefault="00CA578F" w:rsidP="004705CC">
            <w:pPr>
              <w:pStyle w:val="TAC"/>
              <w:rPr>
                <w:ins w:id="571" w:author="Author"/>
                <w:lang w:eastAsia="ja-JP"/>
              </w:rPr>
            </w:pPr>
            <w:ins w:id="57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14154F1" w14:textId="77777777" w:rsidR="00CA578F" w:rsidRPr="00AA5DA2" w:rsidRDefault="00CA578F" w:rsidP="004705CC">
            <w:pPr>
              <w:pStyle w:val="TAC"/>
              <w:rPr>
                <w:ins w:id="573" w:author="Author"/>
                <w:lang w:eastAsia="ja-JP"/>
              </w:rPr>
            </w:pPr>
            <w:ins w:id="574" w:author="Author">
              <w:r w:rsidRPr="00AA5DA2">
                <w:rPr>
                  <w:lang w:eastAsia="ja-JP"/>
                </w:rPr>
                <w:t>reject</w:t>
              </w:r>
            </w:ins>
          </w:p>
        </w:tc>
      </w:tr>
      <w:tr w:rsidR="00CA578F" w:rsidRPr="00AA5DA2" w14:paraId="6F797741" w14:textId="77777777" w:rsidTr="004705CC">
        <w:trPr>
          <w:ins w:id="575" w:author="Author"/>
        </w:trPr>
        <w:tc>
          <w:tcPr>
            <w:tcW w:w="2328" w:type="dxa"/>
            <w:tcBorders>
              <w:top w:val="single" w:sz="4" w:space="0" w:color="auto"/>
              <w:left w:val="single" w:sz="4" w:space="0" w:color="auto"/>
              <w:bottom w:val="single" w:sz="4" w:space="0" w:color="auto"/>
              <w:right w:val="single" w:sz="4" w:space="0" w:color="auto"/>
            </w:tcBorders>
          </w:tcPr>
          <w:p w14:paraId="627FCCC7" w14:textId="77777777" w:rsidR="00CA578F" w:rsidRPr="00AA5DA2" w:rsidRDefault="00CA578F" w:rsidP="004705CC">
            <w:pPr>
              <w:pStyle w:val="TAL"/>
              <w:rPr>
                <w:ins w:id="576" w:author="Author"/>
                <w:lang w:eastAsia="ja-JP"/>
              </w:rPr>
            </w:pPr>
            <w:ins w:id="577"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BDFCBBB" w14:textId="77777777" w:rsidR="00CA578F" w:rsidRPr="00AA5DA2" w:rsidRDefault="00CA578F" w:rsidP="004705CC">
            <w:pPr>
              <w:pStyle w:val="TAL"/>
              <w:rPr>
                <w:ins w:id="578" w:author="Author"/>
                <w:lang w:eastAsia="ja-JP"/>
              </w:rPr>
            </w:pPr>
            <w:ins w:id="57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397A2D2" w14:textId="77777777" w:rsidR="00CA578F" w:rsidRPr="00AA5DA2" w:rsidRDefault="00CA578F" w:rsidP="004705CC">
            <w:pPr>
              <w:pStyle w:val="TAL"/>
              <w:rPr>
                <w:ins w:id="5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4E1C9E" w14:textId="77777777" w:rsidR="00CA578F" w:rsidRPr="00AA5DA2" w:rsidRDefault="00CA578F" w:rsidP="004705CC">
            <w:pPr>
              <w:pStyle w:val="TAL"/>
              <w:rPr>
                <w:ins w:id="581" w:author="Author"/>
                <w:lang w:eastAsia="ja-JP"/>
              </w:rPr>
            </w:pPr>
            <w:ins w:id="58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EACBA6E" w14:textId="77777777" w:rsidR="00CA578F" w:rsidRPr="00AA5DA2" w:rsidRDefault="00CA578F" w:rsidP="004705CC">
            <w:pPr>
              <w:pStyle w:val="TAL"/>
              <w:rPr>
                <w:ins w:id="583" w:author="Author"/>
                <w:lang w:eastAsia="ja-JP"/>
              </w:rPr>
            </w:pPr>
            <w:ins w:id="584"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2378F06B" w14:textId="77777777" w:rsidR="00CA578F" w:rsidRPr="00AA5DA2" w:rsidRDefault="00CA578F" w:rsidP="004705CC">
            <w:pPr>
              <w:pStyle w:val="TAC"/>
              <w:rPr>
                <w:ins w:id="585" w:author="Author"/>
                <w:lang w:eastAsia="ja-JP"/>
              </w:rPr>
            </w:pPr>
            <w:ins w:id="58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1AC0645" w14:textId="77777777" w:rsidR="00CA578F" w:rsidRPr="00AA5DA2" w:rsidRDefault="00CA578F" w:rsidP="004705CC">
            <w:pPr>
              <w:pStyle w:val="TAC"/>
              <w:rPr>
                <w:ins w:id="587" w:author="Author"/>
                <w:lang w:eastAsia="ja-JP"/>
              </w:rPr>
            </w:pPr>
            <w:ins w:id="588" w:author="Author">
              <w:r w:rsidRPr="00AA5DA2">
                <w:rPr>
                  <w:lang w:eastAsia="ja-JP"/>
                </w:rPr>
                <w:t>ignore</w:t>
              </w:r>
            </w:ins>
          </w:p>
        </w:tc>
      </w:tr>
      <w:tr w:rsidR="00CA578F" w:rsidRPr="00AA5DA2" w14:paraId="711FB0C7" w14:textId="77777777" w:rsidTr="004705CC">
        <w:trPr>
          <w:ins w:id="589" w:author="Author"/>
        </w:trPr>
        <w:tc>
          <w:tcPr>
            <w:tcW w:w="2328" w:type="dxa"/>
            <w:tcBorders>
              <w:top w:val="single" w:sz="4" w:space="0" w:color="auto"/>
              <w:left w:val="single" w:sz="4" w:space="0" w:color="auto"/>
              <w:bottom w:val="single" w:sz="4" w:space="0" w:color="auto"/>
              <w:right w:val="single" w:sz="4" w:space="0" w:color="auto"/>
            </w:tcBorders>
          </w:tcPr>
          <w:p w14:paraId="21E0F1ED" w14:textId="77777777" w:rsidR="00CA578F" w:rsidRPr="00AA5DA2" w:rsidRDefault="00CA578F" w:rsidP="004705CC">
            <w:pPr>
              <w:pStyle w:val="TAL"/>
              <w:rPr>
                <w:ins w:id="590" w:author="Author"/>
                <w:lang w:eastAsia="ja-JP"/>
              </w:rPr>
            </w:pPr>
            <w:ins w:id="591"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DADC792" w14:textId="77777777" w:rsidR="00CA578F" w:rsidRPr="00AA5DA2" w:rsidRDefault="00CA578F" w:rsidP="004705CC">
            <w:pPr>
              <w:pStyle w:val="TAL"/>
              <w:rPr>
                <w:ins w:id="592" w:author="Author"/>
                <w:lang w:eastAsia="ja-JP"/>
              </w:rPr>
            </w:pPr>
            <w:ins w:id="59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ECE07E7" w14:textId="77777777" w:rsidR="00CA578F" w:rsidRPr="00AA5DA2" w:rsidRDefault="00CA578F" w:rsidP="004705CC">
            <w:pPr>
              <w:pStyle w:val="TAL"/>
              <w:rPr>
                <w:ins w:id="59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111F6EB" w14:textId="77777777" w:rsidR="00CA578F" w:rsidRPr="00AA5DA2" w:rsidRDefault="00CA578F" w:rsidP="004705CC">
            <w:pPr>
              <w:pStyle w:val="TAL"/>
              <w:rPr>
                <w:ins w:id="595" w:author="Author"/>
                <w:lang w:eastAsia="ja-JP"/>
              </w:rPr>
            </w:pPr>
            <w:ins w:id="596"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093A7296" w14:textId="77777777" w:rsidR="00CA578F" w:rsidRPr="00AA5DA2" w:rsidRDefault="00CA578F" w:rsidP="004705CC">
            <w:pPr>
              <w:pStyle w:val="TAL"/>
              <w:rPr>
                <w:ins w:id="59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24A9679" w14:textId="77777777" w:rsidR="00CA578F" w:rsidRPr="00AA5DA2" w:rsidRDefault="00CA578F" w:rsidP="004705CC">
            <w:pPr>
              <w:pStyle w:val="TAC"/>
              <w:rPr>
                <w:ins w:id="598" w:author="Author"/>
                <w:lang w:eastAsia="ja-JP"/>
              </w:rPr>
            </w:pPr>
            <w:ins w:id="59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27B595B" w14:textId="77777777" w:rsidR="00CA578F" w:rsidRPr="00AA5DA2" w:rsidRDefault="00CA578F" w:rsidP="004705CC">
            <w:pPr>
              <w:pStyle w:val="TAC"/>
              <w:rPr>
                <w:ins w:id="600" w:author="Author"/>
                <w:lang w:eastAsia="ja-JP"/>
              </w:rPr>
            </w:pPr>
            <w:ins w:id="601" w:author="Author">
              <w:r w:rsidRPr="00AA5DA2">
                <w:rPr>
                  <w:lang w:eastAsia="ja-JP"/>
                </w:rPr>
                <w:t>ignore</w:t>
              </w:r>
            </w:ins>
          </w:p>
        </w:tc>
      </w:tr>
    </w:tbl>
    <w:p w14:paraId="67CDAF63" w14:textId="77777777" w:rsidR="00CA578F" w:rsidRPr="00AA5DA2" w:rsidRDefault="00CA578F" w:rsidP="00CA578F">
      <w:pPr>
        <w:rPr>
          <w:ins w:id="602" w:author="Author"/>
        </w:rPr>
      </w:pPr>
    </w:p>
    <w:p w14:paraId="58CE54C9" w14:textId="77777777" w:rsidR="00CA578F" w:rsidRDefault="00CA578F" w:rsidP="00CA578F">
      <w:pPr>
        <w:pStyle w:val="Heading4"/>
        <w:rPr>
          <w:ins w:id="603" w:author="Author"/>
          <w:szCs w:val="24"/>
        </w:rPr>
      </w:pPr>
      <w:bookmarkStart w:id="604" w:name="_Toc5691058"/>
      <w:ins w:id="605" w:author="Author">
        <w:r w:rsidRPr="00AA5DA2">
          <w:t>9.</w:t>
        </w:r>
        <w:r>
          <w:t>2.1</w:t>
        </w:r>
        <w:r w:rsidRPr="00AA5DA2">
          <w:t>.</w:t>
        </w:r>
        <w:r>
          <w:t>X</w:t>
        </w:r>
        <w:r w:rsidRPr="00AA5DA2">
          <w:t>3</w:t>
        </w:r>
        <w:r w:rsidRPr="00AA5DA2">
          <w:tab/>
        </w:r>
        <w:r w:rsidRPr="00AA5DA2">
          <w:rPr>
            <w:szCs w:val="24"/>
          </w:rPr>
          <w:t>RESOURCE STATUS FAILURE</w:t>
        </w:r>
        <w:bookmarkEnd w:id="604"/>
      </w:ins>
    </w:p>
    <w:p w14:paraId="7E978B77" w14:textId="77777777" w:rsidR="00CA578F" w:rsidRPr="00AA5DA2" w:rsidRDefault="00CA578F" w:rsidP="00CA578F">
      <w:pPr>
        <w:rPr>
          <w:ins w:id="606" w:author="Author"/>
        </w:rPr>
      </w:pPr>
      <w:ins w:id="607" w:author="Author">
        <w:r>
          <w:t>This message is sent by the gNB-DU</w:t>
        </w:r>
        <w:r w:rsidRPr="00AA5DA2">
          <w:t xml:space="preserve"> to indicate that for </w:t>
        </w:r>
        <w:r>
          <w:t>any</w:t>
        </w:r>
        <w:r w:rsidRPr="00AA5DA2">
          <w:t xml:space="preserve"> of the requested measurement objects the measurement can</w:t>
        </w:r>
        <w:r>
          <w:t>not</w:t>
        </w:r>
        <w:r w:rsidRPr="00AA5DA2">
          <w:t xml:space="preserve"> be initiated.</w:t>
        </w:r>
      </w:ins>
    </w:p>
    <w:p w14:paraId="16CE5C61" w14:textId="77777777" w:rsidR="00CA578F" w:rsidRPr="00AA5DA2" w:rsidRDefault="00CA578F" w:rsidP="00CA578F">
      <w:pPr>
        <w:rPr>
          <w:ins w:id="608" w:author="Author"/>
          <w:rFonts w:eastAsia="Batang"/>
        </w:rPr>
      </w:pPr>
      <w:ins w:id="60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CA578F" w:rsidRPr="00AA5DA2" w14:paraId="0A2959BB" w14:textId="77777777" w:rsidTr="004705CC">
        <w:trPr>
          <w:ins w:id="610" w:author="Author"/>
        </w:trPr>
        <w:tc>
          <w:tcPr>
            <w:tcW w:w="2302" w:type="dxa"/>
          </w:tcPr>
          <w:p w14:paraId="05BAAA5E" w14:textId="77777777" w:rsidR="00CA578F" w:rsidRPr="00AA5DA2" w:rsidRDefault="00CA578F" w:rsidP="004705CC">
            <w:pPr>
              <w:pStyle w:val="TAH"/>
              <w:rPr>
                <w:ins w:id="611" w:author="Author"/>
                <w:lang w:eastAsia="ja-JP"/>
              </w:rPr>
            </w:pPr>
            <w:ins w:id="612" w:author="Author">
              <w:r w:rsidRPr="00AA5DA2">
                <w:rPr>
                  <w:lang w:eastAsia="ja-JP"/>
                </w:rPr>
                <w:t>IE/Group Name</w:t>
              </w:r>
            </w:ins>
          </w:p>
        </w:tc>
        <w:tc>
          <w:tcPr>
            <w:tcW w:w="1080" w:type="dxa"/>
            <w:gridSpan w:val="2"/>
          </w:tcPr>
          <w:p w14:paraId="6526834E" w14:textId="77777777" w:rsidR="00CA578F" w:rsidRPr="00AA5DA2" w:rsidRDefault="00CA578F" w:rsidP="004705CC">
            <w:pPr>
              <w:pStyle w:val="TAH"/>
              <w:rPr>
                <w:ins w:id="613" w:author="Author"/>
                <w:lang w:eastAsia="ja-JP"/>
              </w:rPr>
            </w:pPr>
            <w:ins w:id="614" w:author="Author">
              <w:r w:rsidRPr="00AA5DA2">
                <w:rPr>
                  <w:lang w:eastAsia="ja-JP"/>
                </w:rPr>
                <w:t>Presence</w:t>
              </w:r>
            </w:ins>
          </w:p>
        </w:tc>
        <w:tc>
          <w:tcPr>
            <w:tcW w:w="900" w:type="dxa"/>
          </w:tcPr>
          <w:p w14:paraId="11883928" w14:textId="77777777" w:rsidR="00CA578F" w:rsidRPr="00AA5DA2" w:rsidRDefault="00CA578F" w:rsidP="004705CC">
            <w:pPr>
              <w:pStyle w:val="TAH"/>
              <w:rPr>
                <w:ins w:id="615" w:author="Author"/>
                <w:lang w:eastAsia="ja-JP"/>
              </w:rPr>
            </w:pPr>
            <w:ins w:id="616" w:author="Author">
              <w:r w:rsidRPr="00AA5DA2">
                <w:rPr>
                  <w:lang w:eastAsia="ja-JP"/>
                </w:rPr>
                <w:t>Range</w:t>
              </w:r>
            </w:ins>
          </w:p>
        </w:tc>
        <w:tc>
          <w:tcPr>
            <w:tcW w:w="1260" w:type="dxa"/>
          </w:tcPr>
          <w:p w14:paraId="320563A3" w14:textId="77777777" w:rsidR="00CA578F" w:rsidRPr="00AA5DA2" w:rsidRDefault="00CA578F" w:rsidP="004705CC">
            <w:pPr>
              <w:pStyle w:val="TAH"/>
              <w:rPr>
                <w:ins w:id="617" w:author="Author"/>
                <w:lang w:eastAsia="ja-JP"/>
              </w:rPr>
            </w:pPr>
            <w:ins w:id="618" w:author="Author">
              <w:r w:rsidRPr="00AA5DA2">
                <w:rPr>
                  <w:lang w:eastAsia="ja-JP"/>
                </w:rPr>
                <w:t>IE type and reference</w:t>
              </w:r>
            </w:ins>
          </w:p>
        </w:tc>
        <w:tc>
          <w:tcPr>
            <w:tcW w:w="2160" w:type="dxa"/>
          </w:tcPr>
          <w:p w14:paraId="13CC2F39" w14:textId="77777777" w:rsidR="00CA578F" w:rsidRPr="00AA5DA2" w:rsidRDefault="00CA578F" w:rsidP="004705CC">
            <w:pPr>
              <w:pStyle w:val="TAH"/>
              <w:rPr>
                <w:ins w:id="619" w:author="Author"/>
                <w:lang w:eastAsia="ja-JP"/>
              </w:rPr>
            </w:pPr>
            <w:ins w:id="620" w:author="Author">
              <w:r w:rsidRPr="00AA5DA2">
                <w:rPr>
                  <w:lang w:eastAsia="ja-JP"/>
                </w:rPr>
                <w:t>Semantics description</w:t>
              </w:r>
            </w:ins>
          </w:p>
        </w:tc>
        <w:tc>
          <w:tcPr>
            <w:tcW w:w="1107" w:type="dxa"/>
          </w:tcPr>
          <w:p w14:paraId="1B3C4A5E" w14:textId="77777777" w:rsidR="00CA578F" w:rsidRPr="00AA5DA2" w:rsidRDefault="00CA578F" w:rsidP="004705CC">
            <w:pPr>
              <w:pStyle w:val="TAH"/>
              <w:rPr>
                <w:ins w:id="621" w:author="Author"/>
                <w:lang w:eastAsia="ja-JP"/>
              </w:rPr>
            </w:pPr>
            <w:ins w:id="622" w:author="Author">
              <w:r w:rsidRPr="00AA5DA2">
                <w:rPr>
                  <w:lang w:eastAsia="ja-JP"/>
                </w:rPr>
                <w:t>Criticality</w:t>
              </w:r>
            </w:ins>
          </w:p>
        </w:tc>
        <w:tc>
          <w:tcPr>
            <w:tcW w:w="1080" w:type="dxa"/>
          </w:tcPr>
          <w:p w14:paraId="72FDB583" w14:textId="77777777" w:rsidR="00CA578F" w:rsidRPr="00AA5DA2" w:rsidRDefault="00CA578F" w:rsidP="004705CC">
            <w:pPr>
              <w:pStyle w:val="TAH"/>
              <w:rPr>
                <w:ins w:id="623" w:author="Author"/>
                <w:b w:val="0"/>
                <w:lang w:eastAsia="ja-JP"/>
              </w:rPr>
            </w:pPr>
            <w:ins w:id="624" w:author="Author">
              <w:r w:rsidRPr="00AA5DA2">
                <w:rPr>
                  <w:lang w:eastAsia="ja-JP"/>
                </w:rPr>
                <w:t>Assigned Criticality</w:t>
              </w:r>
            </w:ins>
          </w:p>
        </w:tc>
      </w:tr>
      <w:tr w:rsidR="00CA578F" w:rsidRPr="00AA5DA2" w14:paraId="54A44795" w14:textId="77777777" w:rsidTr="004705CC">
        <w:trPr>
          <w:ins w:id="625" w:author="Author"/>
        </w:trPr>
        <w:tc>
          <w:tcPr>
            <w:tcW w:w="2302" w:type="dxa"/>
          </w:tcPr>
          <w:p w14:paraId="6F640737" w14:textId="77777777" w:rsidR="00CA578F" w:rsidRPr="00AA5DA2" w:rsidRDefault="00CA578F" w:rsidP="004705CC">
            <w:pPr>
              <w:pStyle w:val="TAL"/>
              <w:rPr>
                <w:ins w:id="626" w:author="Author"/>
                <w:lang w:eastAsia="ja-JP"/>
              </w:rPr>
            </w:pPr>
            <w:ins w:id="627" w:author="Author">
              <w:r w:rsidRPr="00A423D1">
                <w:rPr>
                  <w:lang w:eastAsia="ja-JP"/>
                </w:rPr>
                <w:t>Message Type</w:t>
              </w:r>
            </w:ins>
          </w:p>
        </w:tc>
        <w:tc>
          <w:tcPr>
            <w:tcW w:w="1080" w:type="dxa"/>
            <w:gridSpan w:val="2"/>
          </w:tcPr>
          <w:p w14:paraId="6B75B03B" w14:textId="77777777" w:rsidR="00CA578F" w:rsidRPr="00AA5DA2" w:rsidRDefault="00CA578F" w:rsidP="004705CC">
            <w:pPr>
              <w:pStyle w:val="TAL"/>
              <w:rPr>
                <w:ins w:id="628" w:author="Author"/>
                <w:lang w:eastAsia="ja-JP"/>
              </w:rPr>
            </w:pPr>
            <w:ins w:id="629" w:author="Author">
              <w:r w:rsidRPr="00A423D1">
                <w:rPr>
                  <w:lang w:eastAsia="ja-JP"/>
                </w:rPr>
                <w:t>M</w:t>
              </w:r>
            </w:ins>
          </w:p>
        </w:tc>
        <w:tc>
          <w:tcPr>
            <w:tcW w:w="900" w:type="dxa"/>
          </w:tcPr>
          <w:p w14:paraId="1CF6ACF7" w14:textId="77777777" w:rsidR="00CA578F" w:rsidRPr="00AA5DA2" w:rsidRDefault="00CA578F" w:rsidP="004705CC">
            <w:pPr>
              <w:pStyle w:val="TAL"/>
              <w:rPr>
                <w:ins w:id="630" w:author="Author"/>
                <w:lang w:eastAsia="ja-JP"/>
              </w:rPr>
            </w:pPr>
          </w:p>
        </w:tc>
        <w:tc>
          <w:tcPr>
            <w:tcW w:w="1260" w:type="dxa"/>
          </w:tcPr>
          <w:p w14:paraId="3E563801" w14:textId="77777777" w:rsidR="00CA578F" w:rsidRPr="00AA5DA2" w:rsidRDefault="00CA578F" w:rsidP="004705CC">
            <w:pPr>
              <w:pStyle w:val="TAL"/>
              <w:rPr>
                <w:ins w:id="631" w:author="Author"/>
                <w:lang w:eastAsia="ja-JP"/>
              </w:rPr>
            </w:pPr>
            <w:ins w:id="632" w:author="Author">
              <w:r w:rsidRPr="00A423D1">
                <w:rPr>
                  <w:lang w:eastAsia="ja-JP"/>
                </w:rPr>
                <w:t>9.3.1.1</w:t>
              </w:r>
            </w:ins>
          </w:p>
        </w:tc>
        <w:tc>
          <w:tcPr>
            <w:tcW w:w="2160" w:type="dxa"/>
          </w:tcPr>
          <w:p w14:paraId="0CAF41A7" w14:textId="77777777" w:rsidR="00CA578F" w:rsidRPr="00AA5DA2" w:rsidRDefault="00CA578F" w:rsidP="004705CC">
            <w:pPr>
              <w:pStyle w:val="TAL"/>
              <w:rPr>
                <w:ins w:id="633" w:author="Author"/>
                <w:lang w:eastAsia="ja-JP"/>
              </w:rPr>
            </w:pPr>
          </w:p>
        </w:tc>
        <w:tc>
          <w:tcPr>
            <w:tcW w:w="1107" w:type="dxa"/>
          </w:tcPr>
          <w:p w14:paraId="3A765B7D" w14:textId="77777777" w:rsidR="00CA578F" w:rsidRPr="00AA5DA2" w:rsidRDefault="00CA578F" w:rsidP="004705CC">
            <w:pPr>
              <w:pStyle w:val="TAC"/>
              <w:rPr>
                <w:ins w:id="634" w:author="Author"/>
                <w:lang w:eastAsia="ja-JP"/>
              </w:rPr>
            </w:pPr>
            <w:ins w:id="635" w:author="Author">
              <w:r w:rsidRPr="00AA5DA2">
                <w:rPr>
                  <w:lang w:eastAsia="ja-JP"/>
                </w:rPr>
                <w:t>YES</w:t>
              </w:r>
            </w:ins>
          </w:p>
        </w:tc>
        <w:tc>
          <w:tcPr>
            <w:tcW w:w="1080" w:type="dxa"/>
          </w:tcPr>
          <w:p w14:paraId="69A0B09C" w14:textId="77777777" w:rsidR="00CA578F" w:rsidRPr="00AA5DA2" w:rsidRDefault="00CA578F" w:rsidP="004705CC">
            <w:pPr>
              <w:pStyle w:val="TAC"/>
              <w:rPr>
                <w:ins w:id="636" w:author="Author"/>
                <w:lang w:eastAsia="ja-JP"/>
              </w:rPr>
            </w:pPr>
            <w:ins w:id="637" w:author="Author">
              <w:r w:rsidRPr="00AA5DA2">
                <w:rPr>
                  <w:lang w:eastAsia="ja-JP"/>
                </w:rPr>
                <w:t>reject</w:t>
              </w:r>
            </w:ins>
          </w:p>
        </w:tc>
      </w:tr>
      <w:tr w:rsidR="00CA578F" w:rsidRPr="00AA5DA2" w14:paraId="41CBA292" w14:textId="77777777" w:rsidTr="004705CC">
        <w:trPr>
          <w:ins w:id="638" w:author="Author"/>
        </w:trPr>
        <w:tc>
          <w:tcPr>
            <w:tcW w:w="2302" w:type="dxa"/>
          </w:tcPr>
          <w:p w14:paraId="3D5B0315" w14:textId="77777777" w:rsidR="00CA578F" w:rsidRPr="00AA5DA2" w:rsidRDefault="00CA578F" w:rsidP="004705CC">
            <w:pPr>
              <w:pStyle w:val="TAL"/>
              <w:rPr>
                <w:ins w:id="639" w:author="Author"/>
                <w:lang w:eastAsia="ja-JP"/>
              </w:rPr>
            </w:pPr>
            <w:ins w:id="640" w:author="Author">
              <w:r w:rsidRPr="00A423D1">
                <w:rPr>
                  <w:lang w:eastAsia="ja-JP"/>
                </w:rPr>
                <w:t>Transaction ID</w:t>
              </w:r>
            </w:ins>
          </w:p>
        </w:tc>
        <w:tc>
          <w:tcPr>
            <w:tcW w:w="1080" w:type="dxa"/>
            <w:gridSpan w:val="2"/>
          </w:tcPr>
          <w:p w14:paraId="6792224E" w14:textId="77777777" w:rsidR="00CA578F" w:rsidRPr="00AA5DA2" w:rsidRDefault="00CA578F" w:rsidP="004705CC">
            <w:pPr>
              <w:pStyle w:val="TAL"/>
              <w:rPr>
                <w:ins w:id="641" w:author="Author"/>
                <w:lang w:eastAsia="ja-JP"/>
              </w:rPr>
            </w:pPr>
            <w:ins w:id="642" w:author="Author">
              <w:r w:rsidRPr="00A423D1">
                <w:rPr>
                  <w:lang w:eastAsia="ja-JP"/>
                </w:rPr>
                <w:t>M</w:t>
              </w:r>
            </w:ins>
          </w:p>
        </w:tc>
        <w:tc>
          <w:tcPr>
            <w:tcW w:w="900" w:type="dxa"/>
          </w:tcPr>
          <w:p w14:paraId="6C3AF6D4" w14:textId="77777777" w:rsidR="00CA578F" w:rsidRPr="00AA5DA2" w:rsidRDefault="00CA578F" w:rsidP="004705CC">
            <w:pPr>
              <w:pStyle w:val="TAL"/>
              <w:rPr>
                <w:ins w:id="643" w:author="Author"/>
                <w:i/>
                <w:lang w:eastAsia="ja-JP"/>
              </w:rPr>
            </w:pPr>
          </w:p>
        </w:tc>
        <w:tc>
          <w:tcPr>
            <w:tcW w:w="1260" w:type="dxa"/>
          </w:tcPr>
          <w:p w14:paraId="2D1C23D2" w14:textId="77777777" w:rsidR="00CA578F" w:rsidRPr="00AA5DA2" w:rsidRDefault="00CA578F" w:rsidP="004705CC">
            <w:pPr>
              <w:pStyle w:val="TAL"/>
              <w:rPr>
                <w:ins w:id="644" w:author="Author"/>
                <w:lang w:eastAsia="ja-JP"/>
              </w:rPr>
            </w:pPr>
            <w:ins w:id="645" w:author="Author">
              <w:r w:rsidRPr="00A423D1">
                <w:rPr>
                  <w:lang w:eastAsia="ja-JP"/>
                </w:rPr>
                <w:t>9.3.1.23</w:t>
              </w:r>
            </w:ins>
          </w:p>
        </w:tc>
        <w:tc>
          <w:tcPr>
            <w:tcW w:w="2160" w:type="dxa"/>
          </w:tcPr>
          <w:p w14:paraId="2B96EC0F" w14:textId="77777777" w:rsidR="00CA578F" w:rsidRPr="00AA5DA2" w:rsidRDefault="00CA578F" w:rsidP="004705CC">
            <w:pPr>
              <w:pStyle w:val="TAL"/>
              <w:rPr>
                <w:ins w:id="646" w:author="Author"/>
                <w:lang w:eastAsia="ja-JP"/>
              </w:rPr>
            </w:pPr>
          </w:p>
        </w:tc>
        <w:tc>
          <w:tcPr>
            <w:tcW w:w="1107" w:type="dxa"/>
          </w:tcPr>
          <w:p w14:paraId="57EABAD6" w14:textId="77777777" w:rsidR="00CA578F" w:rsidRPr="00AA5DA2" w:rsidRDefault="00CA578F" w:rsidP="004705CC">
            <w:pPr>
              <w:pStyle w:val="TAC"/>
              <w:rPr>
                <w:ins w:id="647" w:author="Author"/>
                <w:lang w:eastAsia="ja-JP"/>
              </w:rPr>
            </w:pPr>
            <w:ins w:id="648" w:author="Author">
              <w:r w:rsidRPr="00AA5DA2">
                <w:rPr>
                  <w:lang w:eastAsia="ja-JP"/>
                </w:rPr>
                <w:t>YES</w:t>
              </w:r>
            </w:ins>
          </w:p>
        </w:tc>
        <w:tc>
          <w:tcPr>
            <w:tcW w:w="1080" w:type="dxa"/>
          </w:tcPr>
          <w:p w14:paraId="630E9734" w14:textId="77777777" w:rsidR="00CA578F" w:rsidRPr="00AA5DA2" w:rsidRDefault="00CA578F" w:rsidP="004705CC">
            <w:pPr>
              <w:pStyle w:val="TAC"/>
              <w:rPr>
                <w:ins w:id="649" w:author="Author"/>
                <w:lang w:eastAsia="ja-JP"/>
              </w:rPr>
            </w:pPr>
            <w:ins w:id="650" w:author="Author">
              <w:r w:rsidRPr="00AA5DA2">
                <w:rPr>
                  <w:lang w:eastAsia="ja-JP"/>
                </w:rPr>
                <w:t>reject</w:t>
              </w:r>
            </w:ins>
          </w:p>
        </w:tc>
      </w:tr>
      <w:tr w:rsidR="00CA578F" w:rsidRPr="00AA5DA2" w14:paraId="572D2063" w14:textId="77777777" w:rsidTr="004705CC">
        <w:trPr>
          <w:ins w:id="651" w:author="Author"/>
        </w:trPr>
        <w:tc>
          <w:tcPr>
            <w:tcW w:w="2302" w:type="dxa"/>
            <w:tcBorders>
              <w:top w:val="single" w:sz="4" w:space="0" w:color="auto"/>
              <w:left w:val="single" w:sz="4" w:space="0" w:color="auto"/>
              <w:bottom w:val="single" w:sz="4" w:space="0" w:color="auto"/>
              <w:right w:val="single" w:sz="4" w:space="0" w:color="auto"/>
            </w:tcBorders>
          </w:tcPr>
          <w:p w14:paraId="3C289E78" w14:textId="77777777" w:rsidR="00CA578F" w:rsidRPr="00AA5DA2" w:rsidRDefault="00CA578F" w:rsidP="004705CC">
            <w:pPr>
              <w:pStyle w:val="TAL"/>
              <w:rPr>
                <w:ins w:id="652" w:author="Author"/>
                <w:lang w:eastAsia="ja-JP"/>
              </w:rPr>
            </w:pPr>
            <w:ins w:id="653"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7D543CDA" w14:textId="77777777" w:rsidR="00CA578F" w:rsidRPr="00AA5DA2" w:rsidRDefault="00CA578F" w:rsidP="004705CC">
            <w:pPr>
              <w:pStyle w:val="TAL"/>
              <w:rPr>
                <w:ins w:id="654" w:author="Author"/>
                <w:lang w:eastAsia="ja-JP"/>
              </w:rPr>
            </w:pPr>
            <w:ins w:id="65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AF808A" w14:textId="77777777" w:rsidR="00CA578F" w:rsidRPr="00AA5DA2" w:rsidRDefault="00CA578F" w:rsidP="004705CC">
            <w:pPr>
              <w:pStyle w:val="TAL"/>
              <w:rPr>
                <w:ins w:id="65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E30607" w14:textId="77777777" w:rsidR="00CA578F" w:rsidRPr="00AA5DA2" w:rsidRDefault="00CA578F" w:rsidP="004705CC">
            <w:pPr>
              <w:pStyle w:val="TAL"/>
              <w:rPr>
                <w:ins w:id="657" w:author="Author"/>
                <w:lang w:eastAsia="ja-JP"/>
              </w:rPr>
            </w:pPr>
            <w:ins w:id="65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66AF07F" w14:textId="77777777" w:rsidR="00CA578F" w:rsidRPr="00AA5DA2" w:rsidRDefault="00CA578F" w:rsidP="004705CC">
            <w:pPr>
              <w:pStyle w:val="TAL"/>
              <w:rPr>
                <w:ins w:id="659" w:author="Author"/>
                <w:lang w:eastAsia="ja-JP"/>
              </w:rPr>
            </w:pPr>
            <w:ins w:id="660"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4F98E338" w14:textId="77777777" w:rsidR="00CA578F" w:rsidRPr="00AA5DA2" w:rsidRDefault="00CA578F" w:rsidP="004705CC">
            <w:pPr>
              <w:pStyle w:val="TAC"/>
              <w:rPr>
                <w:ins w:id="661" w:author="Author"/>
                <w:lang w:eastAsia="ja-JP"/>
              </w:rPr>
            </w:pPr>
            <w:ins w:id="66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51C631" w14:textId="77777777" w:rsidR="00CA578F" w:rsidRPr="00AA5DA2" w:rsidRDefault="00CA578F" w:rsidP="004705CC">
            <w:pPr>
              <w:pStyle w:val="TAC"/>
              <w:rPr>
                <w:ins w:id="663" w:author="Author"/>
                <w:lang w:eastAsia="ja-JP"/>
              </w:rPr>
            </w:pPr>
            <w:ins w:id="664" w:author="Author">
              <w:r w:rsidRPr="00AA5DA2">
                <w:rPr>
                  <w:lang w:eastAsia="ja-JP"/>
                </w:rPr>
                <w:t>reject</w:t>
              </w:r>
            </w:ins>
          </w:p>
        </w:tc>
      </w:tr>
      <w:tr w:rsidR="00CA578F" w:rsidRPr="00AA5DA2" w14:paraId="6C294773" w14:textId="77777777" w:rsidTr="004705CC">
        <w:trPr>
          <w:ins w:id="665" w:author="Author"/>
        </w:trPr>
        <w:tc>
          <w:tcPr>
            <w:tcW w:w="2302" w:type="dxa"/>
            <w:tcBorders>
              <w:top w:val="single" w:sz="4" w:space="0" w:color="auto"/>
              <w:left w:val="single" w:sz="4" w:space="0" w:color="auto"/>
              <w:bottom w:val="single" w:sz="4" w:space="0" w:color="auto"/>
              <w:right w:val="single" w:sz="4" w:space="0" w:color="auto"/>
            </w:tcBorders>
          </w:tcPr>
          <w:p w14:paraId="794066F4" w14:textId="77777777" w:rsidR="00CA578F" w:rsidRPr="00AA5DA2" w:rsidRDefault="00CA578F" w:rsidP="004705CC">
            <w:pPr>
              <w:pStyle w:val="TAL"/>
              <w:rPr>
                <w:ins w:id="666" w:author="Author"/>
                <w:lang w:eastAsia="ja-JP"/>
              </w:rPr>
            </w:pPr>
            <w:ins w:id="667"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6BA9B8C" w14:textId="77777777" w:rsidR="00CA578F" w:rsidRPr="00AA5DA2" w:rsidRDefault="00CA578F" w:rsidP="004705CC">
            <w:pPr>
              <w:pStyle w:val="TAL"/>
              <w:rPr>
                <w:ins w:id="668" w:author="Author"/>
                <w:lang w:eastAsia="ja-JP"/>
              </w:rPr>
            </w:pPr>
            <w:ins w:id="66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FEE1BE8" w14:textId="77777777" w:rsidR="00CA578F" w:rsidRPr="00AA5DA2" w:rsidRDefault="00CA578F" w:rsidP="004705CC">
            <w:pPr>
              <w:pStyle w:val="TAL"/>
              <w:rPr>
                <w:ins w:id="67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B16926" w14:textId="77777777" w:rsidR="00CA578F" w:rsidRPr="00AA5DA2" w:rsidRDefault="00CA578F" w:rsidP="004705CC">
            <w:pPr>
              <w:pStyle w:val="TAL"/>
              <w:rPr>
                <w:ins w:id="671" w:author="Author"/>
                <w:lang w:eastAsia="ja-JP"/>
              </w:rPr>
            </w:pPr>
            <w:ins w:id="67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D1BB6CA" w14:textId="77777777" w:rsidR="00CA578F" w:rsidRPr="00AA5DA2" w:rsidRDefault="00CA578F" w:rsidP="004705CC">
            <w:pPr>
              <w:pStyle w:val="TAL"/>
              <w:rPr>
                <w:ins w:id="673" w:author="Author"/>
                <w:lang w:eastAsia="ja-JP"/>
              </w:rPr>
            </w:pPr>
            <w:ins w:id="674"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4B403102" w14:textId="77777777" w:rsidR="00CA578F" w:rsidRPr="00AA5DA2" w:rsidRDefault="00CA578F" w:rsidP="004705CC">
            <w:pPr>
              <w:pStyle w:val="TAC"/>
              <w:rPr>
                <w:ins w:id="675" w:author="Author"/>
                <w:lang w:eastAsia="ja-JP"/>
              </w:rPr>
            </w:pPr>
            <w:ins w:id="67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A4FA75" w14:textId="77777777" w:rsidR="00CA578F" w:rsidRPr="00AA5DA2" w:rsidRDefault="00CA578F" w:rsidP="004705CC">
            <w:pPr>
              <w:pStyle w:val="TAC"/>
              <w:rPr>
                <w:ins w:id="677" w:author="Author"/>
                <w:lang w:eastAsia="ja-JP"/>
              </w:rPr>
            </w:pPr>
            <w:ins w:id="678" w:author="Author">
              <w:r w:rsidRPr="00AA5DA2">
                <w:rPr>
                  <w:lang w:eastAsia="ja-JP"/>
                </w:rPr>
                <w:t>ignore</w:t>
              </w:r>
            </w:ins>
          </w:p>
        </w:tc>
      </w:tr>
      <w:tr w:rsidR="00CA578F" w:rsidRPr="00AA5DA2" w14:paraId="6873F036" w14:textId="77777777" w:rsidTr="004705CC">
        <w:trPr>
          <w:ins w:id="679" w:author="Author"/>
        </w:trPr>
        <w:tc>
          <w:tcPr>
            <w:tcW w:w="2302" w:type="dxa"/>
          </w:tcPr>
          <w:p w14:paraId="06A6E4D1" w14:textId="77777777" w:rsidR="00CA578F" w:rsidRPr="00AA5DA2" w:rsidRDefault="00CA578F" w:rsidP="004705CC">
            <w:pPr>
              <w:pStyle w:val="TAL"/>
              <w:rPr>
                <w:ins w:id="680" w:author="Author"/>
                <w:lang w:eastAsia="ja-JP"/>
              </w:rPr>
            </w:pPr>
            <w:ins w:id="681" w:author="Author">
              <w:r w:rsidRPr="00AA5DA2">
                <w:rPr>
                  <w:lang w:eastAsia="ja-JP"/>
                </w:rPr>
                <w:t>Cause</w:t>
              </w:r>
            </w:ins>
          </w:p>
        </w:tc>
        <w:tc>
          <w:tcPr>
            <w:tcW w:w="1080" w:type="dxa"/>
            <w:gridSpan w:val="2"/>
          </w:tcPr>
          <w:p w14:paraId="4BA4D7E7" w14:textId="77777777" w:rsidR="00CA578F" w:rsidRPr="00AA5DA2" w:rsidRDefault="00CA578F" w:rsidP="004705CC">
            <w:pPr>
              <w:pStyle w:val="TAL"/>
              <w:rPr>
                <w:ins w:id="682" w:author="Author"/>
                <w:lang w:eastAsia="ja-JP"/>
              </w:rPr>
            </w:pPr>
            <w:ins w:id="683" w:author="Author">
              <w:r w:rsidRPr="00AA5DA2">
                <w:rPr>
                  <w:lang w:eastAsia="ja-JP"/>
                </w:rPr>
                <w:t>M</w:t>
              </w:r>
            </w:ins>
          </w:p>
        </w:tc>
        <w:tc>
          <w:tcPr>
            <w:tcW w:w="900" w:type="dxa"/>
          </w:tcPr>
          <w:p w14:paraId="0DFB98AE" w14:textId="77777777" w:rsidR="00CA578F" w:rsidRPr="00AA5DA2" w:rsidRDefault="00CA578F" w:rsidP="004705CC">
            <w:pPr>
              <w:pStyle w:val="TAL"/>
              <w:rPr>
                <w:ins w:id="684" w:author="Author"/>
                <w:lang w:eastAsia="ja-JP"/>
              </w:rPr>
            </w:pPr>
          </w:p>
        </w:tc>
        <w:tc>
          <w:tcPr>
            <w:tcW w:w="1260" w:type="dxa"/>
          </w:tcPr>
          <w:p w14:paraId="081D03EF" w14:textId="77777777" w:rsidR="00CA578F" w:rsidRPr="00AA5DA2" w:rsidRDefault="00CA578F" w:rsidP="004705CC">
            <w:pPr>
              <w:pStyle w:val="TAL"/>
              <w:rPr>
                <w:ins w:id="685" w:author="Author"/>
                <w:lang w:eastAsia="ja-JP"/>
              </w:rPr>
            </w:pPr>
            <w:ins w:id="686" w:author="Author">
              <w:r>
                <w:rPr>
                  <w:lang w:eastAsia="ja-JP"/>
                </w:rPr>
                <w:t>9.3.1.2</w:t>
              </w:r>
            </w:ins>
          </w:p>
        </w:tc>
        <w:tc>
          <w:tcPr>
            <w:tcW w:w="2160" w:type="dxa"/>
          </w:tcPr>
          <w:p w14:paraId="5C2CAE8E" w14:textId="77777777" w:rsidR="00CA578F" w:rsidRPr="00AA5DA2" w:rsidRDefault="00CA578F" w:rsidP="004705CC">
            <w:pPr>
              <w:pStyle w:val="TAL"/>
              <w:rPr>
                <w:ins w:id="687" w:author="Author"/>
                <w:lang w:eastAsia="ja-JP"/>
              </w:rPr>
            </w:pPr>
            <w:ins w:id="688" w:author="Author">
              <w:r w:rsidRPr="00AA5DA2">
                <w:rPr>
                  <w:lang w:eastAsia="ja-JP"/>
                </w:rPr>
                <w:t>Ignored by the receiver when the Complete Failure Cause Information IE is included</w:t>
              </w:r>
            </w:ins>
          </w:p>
        </w:tc>
        <w:tc>
          <w:tcPr>
            <w:tcW w:w="1107" w:type="dxa"/>
          </w:tcPr>
          <w:p w14:paraId="39316969" w14:textId="77777777" w:rsidR="00CA578F" w:rsidRPr="00AA5DA2" w:rsidRDefault="00CA578F" w:rsidP="004705CC">
            <w:pPr>
              <w:pStyle w:val="TAC"/>
              <w:rPr>
                <w:ins w:id="689" w:author="Author"/>
                <w:lang w:eastAsia="ja-JP"/>
              </w:rPr>
            </w:pPr>
            <w:ins w:id="690" w:author="Author">
              <w:r w:rsidRPr="00AA5DA2">
                <w:rPr>
                  <w:lang w:eastAsia="ja-JP"/>
                </w:rPr>
                <w:t>YES</w:t>
              </w:r>
            </w:ins>
          </w:p>
        </w:tc>
        <w:tc>
          <w:tcPr>
            <w:tcW w:w="1080" w:type="dxa"/>
          </w:tcPr>
          <w:p w14:paraId="37A5A33B" w14:textId="77777777" w:rsidR="00CA578F" w:rsidRPr="00AA5DA2" w:rsidRDefault="00CA578F" w:rsidP="004705CC">
            <w:pPr>
              <w:pStyle w:val="TAC"/>
              <w:rPr>
                <w:ins w:id="691" w:author="Author"/>
                <w:lang w:eastAsia="ja-JP"/>
              </w:rPr>
            </w:pPr>
            <w:ins w:id="692" w:author="Author">
              <w:r w:rsidRPr="00AA5DA2">
                <w:rPr>
                  <w:lang w:eastAsia="ja-JP"/>
                </w:rPr>
                <w:t>ignore</w:t>
              </w:r>
            </w:ins>
          </w:p>
        </w:tc>
      </w:tr>
      <w:tr w:rsidR="00CA578F" w:rsidRPr="00AA5DA2" w14:paraId="3BB80F2B" w14:textId="77777777" w:rsidTr="004705CC">
        <w:trPr>
          <w:ins w:id="693" w:author="Author"/>
        </w:trPr>
        <w:tc>
          <w:tcPr>
            <w:tcW w:w="2312" w:type="dxa"/>
            <w:gridSpan w:val="2"/>
            <w:tcBorders>
              <w:top w:val="single" w:sz="4" w:space="0" w:color="auto"/>
              <w:left w:val="single" w:sz="4" w:space="0" w:color="auto"/>
              <w:bottom w:val="single" w:sz="4" w:space="0" w:color="auto"/>
              <w:right w:val="single" w:sz="4" w:space="0" w:color="auto"/>
            </w:tcBorders>
          </w:tcPr>
          <w:p w14:paraId="42D34965" w14:textId="77777777" w:rsidR="00CA578F" w:rsidRPr="00AA5DA2" w:rsidRDefault="00CA578F" w:rsidP="004705CC">
            <w:pPr>
              <w:pStyle w:val="TAL"/>
              <w:rPr>
                <w:ins w:id="694" w:author="Author"/>
                <w:lang w:eastAsia="ja-JP"/>
              </w:rPr>
            </w:pPr>
            <w:ins w:id="695"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3EB3723F" w14:textId="77777777" w:rsidR="00CA578F" w:rsidRPr="00AA5DA2" w:rsidRDefault="00CA578F" w:rsidP="004705CC">
            <w:pPr>
              <w:pStyle w:val="TAL"/>
              <w:rPr>
                <w:ins w:id="696" w:author="Author"/>
                <w:lang w:eastAsia="ja-JP"/>
              </w:rPr>
            </w:pPr>
            <w:ins w:id="697"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532AA77" w14:textId="77777777" w:rsidR="00CA578F" w:rsidRPr="00AA5DA2" w:rsidRDefault="00CA578F" w:rsidP="004705CC">
            <w:pPr>
              <w:pStyle w:val="TAL"/>
              <w:rPr>
                <w:ins w:id="69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C246F7" w14:textId="77777777" w:rsidR="00CA578F" w:rsidRPr="00AA5DA2" w:rsidRDefault="00CA578F" w:rsidP="004705CC">
            <w:pPr>
              <w:pStyle w:val="TAL"/>
              <w:rPr>
                <w:ins w:id="699" w:author="Author"/>
                <w:lang w:eastAsia="ja-JP"/>
              </w:rPr>
            </w:pPr>
            <w:ins w:id="700"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F2919E4" w14:textId="77777777" w:rsidR="00CA578F" w:rsidRPr="00AA5DA2" w:rsidRDefault="00CA578F" w:rsidP="004705CC">
            <w:pPr>
              <w:pStyle w:val="TAL"/>
              <w:rPr>
                <w:ins w:id="701"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76D32773" w14:textId="77777777" w:rsidR="00CA578F" w:rsidRPr="00AA5DA2" w:rsidRDefault="00CA578F" w:rsidP="004705CC">
            <w:pPr>
              <w:pStyle w:val="TAC"/>
              <w:rPr>
                <w:ins w:id="702" w:author="Author"/>
                <w:lang w:eastAsia="ja-JP"/>
              </w:rPr>
            </w:pPr>
            <w:ins w:id="70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9D6F00" w14:textId="77777777" w:rsidR="00CA578F" w:rsidRPr="00AA5DA2" w:rsidRDefault="00CA578F" w:rsidP="004705CC">
            <w:pPr>
              <w:pStyle w:val="TAC"/>
              <w:rPr>
                <w:ins w:id="704" w:author="Author"/>
                <w:lang w:eastAsia="ja-JP"/>
              </w:rPr>
            </w:pPr>
            <w:ins w:id="705" w:author="Author">
              <w:r w:rsidRPr="00AA5DA2">
                <w:rPr>
                  <w:lang w:eastAsia="ja-JP"/>
                </w:rPr>
                <w:t>ignore</w:t>
              </w:r>
            </w:ins>
          </w:p>
        </w:tc>
      </w:tr>
    </w:tbl>
    <w:p w14:paraId="1F2AB8FE" w14:textId="77777777" w:rsidR="00CA578F" w:rsidRDefault="00CA578F" w:rsidP="00CA578F">
      <w:pPr>
        <w:rPr>
          <w:ins w:id="706" w:author="Author"/>
          <w:noProof/>
        </w:rPr>
      </w:pPr>
    </w:p>
    <w:p w14:paraId="4507AFFB" w14:textId="77777777" w:rsidR="00CA578F" w:rsidRDefault="00CA578F" w:rsidP="00CA578F">
      <w:pPr>
        <w:pStyle w:val="Heading4"/>
        <w:rPr>
          <w:ins w:id="707" w:author="Author"/>
        </w:rPr>
      </w:pPr>
      <w:bookmarkStart w:id="708" w:name="_Toc5691059"/>
      <w:ins w:id="709" w:author="Author">
        <w:r w:rsidRPr="00AA5DA2">
          <w:t>9.</w:t>
        </w:r>
        <w:r>
          <w:t>2.1</w:t>
        </w:r>
        <w:r w:rsidRPr="00AA5DA2">
          <w:t>.</w:t>
        </w:r>
        <w:r>
          <w:t>X</w:t>
        </w:r>
        <w:r w:rsidRPr="00AA5DA2">
          <w:t>4</w:t>
        </w:r>
        <w:r w:rsidRPr="00AA5DA2">
          <w:tab/>
          <w:t>RESOURCE STATUS UPDATE</w:t>
        </w:r>
        <w:bookmarkEnd w:id="708"/>
      </w:ins>
    </w:p>
    <w:p w14:paraId="52F70381" w14:textId="77777777" w:rsidR="00CA578F" w:rsidRPr="00AA5DA2" w:rsidRDefault="00CA578F" w:rsidP="00CA578F">
      <w:pPr>
        <w:rPr>
          <w:ins w:id="710" w:author="Author"/>
        </w:rPr>
      </w:pPr>
      <w:ins w:id="711"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694E451A" w14:textId="77777777" w:rsidR="00CA578F" w:rsidRPr="00AA5DA2" w:rsidRDefault="00CA578F" w:rsidP="00CA578F">
      <w:pPr>
        <w:rPr>
          <w:ins w:id="712" w:author="Author"/>
        </w:rPr>
      </w:pPr>
      <w:ins w:id="713" w:author="Author">
        <w:r w:rsidRPr="00AA5DA2">
          <w:lastRenderedPageBreak/>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A578F" w:rsidRPr="00AA5DA2" w14:paraId="40278F27" w14:textId="77777777" w:rsidTr="004705CC">
        <w:trPr>
          <w:ins w:id="714" w:author="Author"/>
        </w:trPr>
        <w:tc>
          <w:tcPr>
            <w:tcW w:w="2437" w:type="dxa"/>
            <w:tcBorders>
              <w:top w:val="single" w:sz="4" w:space="0" w:color="auto"/>
              <w:left w:val="single" w:sz="4" w:space="0" w:color="auto"/>
              <w:bottom w:val="single" w:sz="4" w:space="0" w:color="auto"/>
              <w:right w:val="single" w:sz="4" w:space="0" w:color="auto"/>
            </w:tcBorders>
          </w:tcPr>
          <w:p w14:paraId="7ABDDD18" w14:textId="77777777" w:rsidR="00CA578F" w:rsidRPr="00AA5DA2" w:rsidRDefault="00CA578F" w:rsidP="004705CC">
            <w:pPr>
              <w:pStyle w:val="TAH"/>
              <w:rPr>
                <w:ins w:id="715" w:author="Author"/>
                <w:lang w:eastAsia="ja-JP"/>
              </w:rPr>
            </w:pPr>
            <w:ins w:id="716"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0D7DC13" w14:textId="77777777" w:rsidR="00CA578F" w:rsidRPr="00AA5DA2" w:rsidRDefault="00CA578F" w:rsidP="004705CC">
            <w:pPr>
              <w:pStyle w:val="TAH"/>
              <w:rPr>
                <w:ins w:id="717" w:author="Author"/>
                <w:lang w:eastAsia="ja-JP"/>
              </w:rPr>
            </w:pPr>
            <w:ins w:id="718"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5422B691" w14:textId="77777777" w:rsidR="00CA578F" w:rsidRPr="00AA5DA2" w:rsidRDefault="00CA578F" w:rsidP="004705CC">
            <w:pPr>
              <w:pStyle w:val="TAH"/>
              <w:rPr>
                <w:ins w:id="719" w:author="Author"/>
                <w:lang w:eastAsia="ja-JP"/>
              </w:rPr>
            </w:pPr>
            <w:ins w:id="720"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52C2C792" w14:textId="77777777" w:rsidR="00CA578F" w:rsidRPr="00AA5DA2" w:rsidRDefault="00CA578F" w:rsidP="004705CC">
            <w:pPr>
              <w:pStyle w:val="TAH"/>
              <w:rPr>
                <w:ins w:id="721" w:author="Author"/>
                <w:lang w:eastAsia="ja-JP"/>
              </w:rPr>
            </w:pPr>
            <w:ins w:id="722"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56EFF4A" w14:textId="77777777" w:rsidR="00CA578F" w:rsidRPr="00AA5DA2" w:rsidRDefault="00CA578F" w:rsidP="004705CC">
            <w:pPr>
              <w:pStyle w:val="TAH"/>
              <w:rPr>
                <w:ins w:id="723" w:author="Author"/>
                <w:lang w:eastAsia="ja-JP"/>
              </w:rPr>
            </w:pPr>
            <w:ins w:id="724"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5E4465CA" w14:textId="77777777" w:rsidR="00CA578F" w:rsidRPr="00AA5DA2" w:rsidRDefault="00CA578F" w:rsidP="004705CC">
            <w:pPr>
              <w:pStyle w:val="TAH"/>
              <w:rPr>
                <w:ins w:id="725" w:author="Author"/>
                <w:lang w:eastAsia="ja-JP"/>
              </w:rPr>
            </w:pPr>
            <w:ins w:id="726"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101E129" w14:textId="77777777" w:rsidR="00CA578F" w:rsidRPr="00AA5DA2" w:rsidRDefault="00CA578F" w:rsidP="004705CC">
            <w:pPr>
              <w:pStyle w:val="TAH"/>
              <w:rPr>
                <w:ins w:id="727" w:author="Author"/>
                <w:lang w:eastAsia="ja-JP"/>
              </w:rPr>
            </w:pPr>
            <w:ins w:id="728" w:author="Author">
              <w:r w:rsidRPr="00AA5DA2">
                <w:rPr>
                  <w:lang w:eastAsia="ja-JP"/>
                </w:rPr>
                <w:t>Assigned Criticality</w:t>
              </w:r>
            </w:ins>
          </w:p>
        </w:tc>
      </w:tr>
      <w:tr w:rsidR="00CA578F" w:rsidRPr="00AA5DA2" w14:paraId="2F1895F9" w14:textId="77777777" w:rsidTr="004705CC">
        <w:trPr>
          <w:ins w:id="729" w:author="Author"/>
        </w:trPr>
        <w:tc>
          <w:tcPr>
            <w:tcW w:w="2437" w:type="dxa"/>
            <w:tcBorders>
              <w:top w:val="single" w:sz="4" w:space="0" w:color="auto"/>
              <w:left w:val="single" w:sz="4" w:space="0" w:color="auto"/>
              <w:bottom w:val="single" w:sz="4" w:space="0" w:color="auto"/>
              <w:right w:val="single" w:sz="4" w:space="0" w:color="auto"/>
            </w:tcBorders>
          </w:tcPr>
          <w:p w14:paraId="48AB99EB" w14:textId="77777777" w:rsidR="00CA578F" w:rsidRPr="00AA5DA2" w:rsidRDefault="00CA578F" w:rsidP="004705CC">
            <w:pPr>
              <w:pStyle w:val="TAL"/>
              <w:rPr>
                <w:ins w:id="730" w:author="Author"/>
                <w:lang w:eastAsia="ja-JP"/>
              </w:rPr>
            </w:pPr>
            <w:ins w:id="731"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A3CAE00" w14:textId="77777777" w:rsidR="00CA578F" w:rsidRPr="00AA5DA2" w:rsidRDefault="00CA578F" w:rsidP="004705CC">
            <w:pPr>
              <w:pStyle w:val="TAL"/>
              <w:rPr>
                <w:ins w:id="732" w:author="Author"/>
                <w:lang w:eastAsia="ja-JP"/>
              </w:rPr>
            </w:pPr>
            <w:ins w:id="73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4EC29D8" w14:textId="77777777" w:rsidR="00CA578F" w:rsidRPr="00AA5DA2" w:rsidRDefault="00CA578F" w:rsidP="004705CC">
            <w:pPr>
              <w:pStyle w:val="TAL"/>
              <w:rPr>
                <w:ins w:id="73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730DF00C" w14:textId="77777777" w:rsidR="00CA578F" w:rsidRPr="00AA5DA2" w:rsidRDefault="00CA578F" w:rsidP="004705CC">
            <w:pPr>
              <w:pStyle w:val="TAL"/>
              <w:rPr>
                <w:ins w:id="735" w:author="Author"/>
                <w:lang w:eastAsia="ja-JP"/>
              </w:rPr>
            </w:pPr>
            <w:ins w:id="736"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78BEFF7B" w14:textId="77777777" w:rsidR="00CA578F" w:rsidRPr="00AA5DA2" w:rsidRDefault="00CA578F" w:rsidP="004705CC">
            <w:pPr>
              <w:pStyle w:val="TAL"/>
              <w:rPr>
                <w:ins w:id="73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25C0D17" w14:textId="77777777" w:rsidR="00CA578F" w:rsidRPr="00AA5DA2" w:rsidRDefault="00CA578F" w:rsidP="004705CC">
            <w:pPr>
              <w:pStyle w:val="TAC"/>
              <w:rPr>
                <w:ins w:id="738" w:author="Author"/>
                <w:lang w:eastAsia="ja-JP"/>
              </w:rPr>
            </w:pPr>
            <w:ins w:id="73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06F0B7D" w14:textId="77777777" w:rsidR="00CA578F" w:rsidRPr="00AA5DA2" w:rsidRDefault="00CA578F" w:rsidP="004705CC">
            <w:pPr>
              <w:pStyle w:val="TAC"/>
              <w:rPr>
                <w:ins w:id="740" w:author="Author"/>
                <w:lang w:eastAsia="ja-JP"/>
              </w:rPr>
            </w:pPr>
            <w:ins w:id="741" w:author="Author">
              <w:r w:rsidRPr="00AA5DA2">
                <w:rPr>
                  <w:lang w:eastAsia="ja-JP"/>
                </w:rPr>
                <w:t>ignore</w:t>
              </w:r>
            </w:ins>
          </w:p>
        </w:tc>
      </w:tr>
      <w:tr w:rsidR="00CA578F" w:rsidRPr="00AA5DA2" w14:paraId="4AC7466E" w14:textId="77777777" w:rsidTr="004705CC">
        <w:trPr>
          <w:ins w:id="742" w:author="Author"/>
        </w:trPr>
        <w:tc>
          <w:tcPr>
            <w:tcW w:w="2437" w:type="dxa"/>
            <w:tcBorders>
              <w:top w:val="single" w:sz="4" w:space="0" w:color="auto"/>
              <w:left w:val="single" w:sz="4" w:space="0" w:color="auto"/>
              <w:bottom w:val="single" w:sz="4" w:space="0" w:color="auto"/>
              <w:right w:val="single" w:sz="4" w:space="0" w:color="auto"/>
            </w:tcBorders>
          </w:tcPr>
          <w:p w14:paraId="5D3E49F2" w14:textId="77777777" w:rsidR="00CA578F" w:rsidRPr="00AA5DA2" w:rsidRDefault="00CA578F" w:rsidP="004705CC">
            <w:pPr>
              <w:pStyle w:val="TAL"/>
              <w:rPr>
                <w:ins w:id="743" w:author="Author"/>
                <w:lang w:eastAsia="ja-JP"/>
              </w:rPr>
            </w:pPr>
            <w:ins w:id="744"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39A7B69C" w14:textId="77777777" w:rsidR="00CA578F" w:rsidRPr="00AA5DA2" w:rsidRDefault="00CA578F" w:rsidP="004705CC">
            <w:pPr>
              <w:pStyle w:val="TAL"/>
              <w:rPr>
                <w:ins w:id="745" w:author="Author"/>
                <w:lang w:eastAsia="ja-JP"/>
              </w:rPr>
            </w:pPr>
            <w:ins w:id="746"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2155583" w14:textId="77777777" w:rsidR="00CA578F" w:rsidRPr="00AA5DA2" w:rsidRDefault="00CA578F" w:rsidP="004705CC">
            <w:pPr>
              <w:pStyle w:val="TAL"/>
              <w:rPr>
                <w:ins w:id="74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7E7070" w14:textId="77777777" w:rsidR="00CA578F" w:rsidRPr="00AA5DA2" w:rsidRDefault="00CA578F" w:rsidP="004705CC">
            <w:pPr>
              <w:pStyle w:val="TAL"/>
              <w:rPr>
                <w:ins w:id="748" w:author="Author"/>
                <w:lang w:eastAsia="ja-JP"/>
              </w:rPr>
            </w:pPr>
            <w:ins w:id="749"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08AC3742" w14:textId="77777777" w:rsidR="00CA578F" w:rsidRPr="00AA5DA2" w:rsidRDefault="00CA578F" w:rsidP="004705CC">
            <w:pPr>
              <w:pStyle w:val="TAL"/>
              <w:rPr>
                <w:ins w:id="75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1D085CA" w14:textId="77777777" w:rsidR="00CA578F" w:rsidRPr="00AA5DA2" w:rsidRDefault="00CA578F" w:rsidP="004705CC">
            <w:pPr>
              <w:pStyle w:val="TAC"/>
              <w:rPr>
                <w:ins w:id="751" w:author="Author"/>
                <w:lang w:eastAsia="ja-JP"/>
              </w:rPr>
            </w:pPr>
            <w:ins w:id="75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7A973AB" w14:textId="77777777" w:rsidR="00CA578F" w:rsidRPr="00AA5DA2" w:rsidRDefault="00CA578F" w:rsidP="004705CC">
            <w:pPr>
              <w:pStyle w:val="TAC"/>
              <w:rPr>
                <w:ins w:id="753" w:author="Author"/>
                <w:lang w:eastAsia="ja-JP"/>
              </w:rPr>
            </w:pPr>
            <w:ins w:id="754" w:author="Author">
              <w:r w:rsidRPr="00AA5DA2">
                <w:rPr>
                  <w:lang w:eastAsia="ja-JP"/>
                </w:rPr>
                <w:t>reject</w:t>
              </w:r>
            </w:ins>
          </w:p>
        </w:tc>
      </w:tr>
      <w:tr w:rsidR="00CA578F" w:rsidRPr="00AA5DA2" w14:paraId="662DB660" w14:textId="77777777" w:rsidTr="004705CC">
        <w:trPr>
          <w:ins w:id="755" w:author="Author"/>
        </w:trPr>
        <w:tc>
          <w:tcPr>
            <w:tcW w:w="2437" w:type="dxa"/>
            <w:tcBorders>
              <w:top w:val="single" w:sz="4" w:space="0" w:color="auto"/>
              <w:left w:val="single" w:sz="4" w:space="0" w:color="auto"/>
              <w:bottom w:val="single" w:sz="4" w:space="0" w:color="auto"/>
              <w:right w:val="single" w:sz="4" w:space="0" w:color="auto"/>
            </w:tcBorders>
          </w:tcPr>
          <w:p w14:paraId="59E5C599" w14:textId="77777777" w:rsidR="00CA578F" w:rsidRPr="00A423D1" w:rsidRDefault="00CA578F" w:rsidP="004705CC">
            <w:pPr>
              <w:pStyle w:val="TAL"/>
              <w:rPr>
                <w:ins w:id="756" w:author="Author"/>
                <w:lang w:eastAsia="ja-JP"/>
              </w:rPr>
            </w:pPr>
            <w:ins w:id="757"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5EDA5E0A" w14:textId="77777777" w:rsidR="00CA578F" w:rsidRPr="00A423D1" w:rsidRDefault="00CA578F" w:rsidP="004705CC">
            <w:pPr>
              <w:pStyle w:val="TAL"/>
              <w:rPr>
                <w:ins w:id="758" w:author="Author"/>
                <w:lang w:eastAsia="ja-JP"/>
              </w:rPr>
            </w:pPr>
            <w:ins w:id="759"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A568F34" w14:textId="77777777" w:rsidR="00CA578F" w:rsidRPr="00AA5DA2" w:rsidRDefault="00CA578F" w:rsidP="004705CC">
            <w:pPr>
              <w:pStyle w:val="TAL"/>
              <w:rPr>
                <w:ins w:id="76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C0BB78" w14:textId="77777777" w:rsidR="00CA578F" w:rsidRPr="00A423D1" w:rsidRDefault="00CA578F" w:rsidP="004705CC">
            <w:pPr>
              <w:pStyle w:val="TAL"/>
              <w:rPr>
                <w:ins w:id="761" w:author="Author"/>
                <w:lang w:eastAsia="ja-JP"/>
              </w:rPr>
            </w:pPr>
            <w:ins w:id="762"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2DE4D4EB" w14:textId="77777777" w:rsidR="00CA578F" w:rsidRPr="00AA5DA2" w:rsidRDefault="00CA578F" w:rsidP="004705CC">
            <w:pPr>
              <w:pStyle w:val="TAL"/>
              <w:rPr>
                <w:ins w:id="763" w:author="Author"/>
                <w:lang w:eastAsia="ja-JP"/>
              </w:rPr>
            </w:pPr>
            <w:ins w:id="764"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14:paraId="3EC90B8B" w14:textId="77777777" w:rsidR="00CA578F" w:rsidRPr="00AA5DA2" w:rsidRDefault="00CA578F" w:rsidP="004705CC">
            <w:pPr>
              <w:pStyle w:val="TAC"/>
              <w:rPr>
                <w:ins w:id="765" w:author="Author"/>
                <w:lang w:eastAsia="ja-JP"/>
              </w:rPr>
            </w:pPr>
            <w:ins w:id="76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1CCBAF9" w14:textId="77777777" w:rsidR="00CA578F" w:rsidRPr="00AA5DA2" w:rsidRDefault="00CA578F" w:rsidP="004705CC">
            <w:pPr>
              <w:pStyle w:val="TAC"/>
              <w:rPr>
                <w:ins w:id="767" w:author="Author"/>
                <w:lang w:eastAsia="ja-JP"/>
              </w:rPr>
            </w:pPr>
            <w:ins w:id="768" w:author="Author">
              <w:r w:rsidRPr="00AA5DA2">
                <w:rPr>
                  <w:lang w:eastAsia="ja-JP"/>
                </w:rPr>
                <w:t>reject</w:t>
              </w:r>
            </w:ins>
          </w:p>
        </w:tc>
      </w:tr>
      <w:tr w:rsidR="00CA578F" w:rsidRPr="00AA5DA2" w14:paraId="60548C6B" w14:textId="77777777" w:rsidTr="004705CC">
        <w:trPr>
          <w:ins w:id="769" w:author="Author"/>
        </w:trPr>
        <w:tc>
          <w:tcPr>
            <w:tcW w:w="2437" w:type="dxa"/>
            <w:tcBorders>
              <w:top w:val="single" w:sz="4" w:space="0" w:color="auto"/>
              <w:left w:val="single" w:sz="4" w:space="0" w:color="auto"/>
              <w:bottom w:val="single" w:sz="4" w:space="0" w:color="auto"/>
              <w:right w:val="single" w:sz="4" w:space="0" w:color="auto"/>
            </w:tcBorders>
          </w:tcPr>
          <w:p w14:paraId="02BA6B81" w14:textId="77777777" w:rsidR="00CA578F" w:rsidRPr="00A423D1" w:rsidRDefault="00CA578F" w:rsidP="004705CC">
            <w:pPr>
              <w:pStyle w:val="TAL"/>
              <w:rPr>
                <w:ins w:id="770" w:author="Author"/>
                <w:lang w:eastAsia="ja-JP"/>
              </w:rPr>
            </w:pPr>
            <w:ins w:id="771"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4BAD32F" w14:textId="77777777" w:rsidR="00CA578F" w:rsidRPr="00A423D1" w:rsidRDefault="00CA578F" w:rsidP="004705CC">
            <w:pPr>
              <w:pStyle w:val="TAL"/>
              <w:rPr>
                <w:ins w:id="772" w:author="Author"/>
                <w:lang w:eastAsia="ja-JP"/>
              </w:rPr>
            </w:pPr>
            <w:ins w:id="773"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E448911" w14:textId="77777777" w:rsidR="00CA578F" w:rsidRPr="00AA5DA2" w:rsidRDefault="00CA578F" w:rsidP="004705CC">
            <w:pPr>
              <w:pStyle w:val="TAL"/>
              <w:rPr>
                <w:ins w:id="77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4B3D99" w14:textId="77777777" w:rsidR="00CA578F" w:rsidRPr="00A423D1" w:rsidRDefault="00CA578F" w:rsidP="004705CC">
            <w:pPr>
              <w:pStyle w:val="TAL"/>
              <w:rPr>
                <w:ins w:id="775" w:author="Author"/>
                <w:lang w:eastAsia="ja-JP"/>
              </w:rPr>
            </w:pPr>
            <w:ins w:id="776"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7F86EA0C" w14:textId="77777777" w:rsidR="00CA578F" w:rsidRPr="00AA5DA2" w:rsidRDefault="00CA578F" w:rsidP="004705CC">
            <w:pPr>
              <w:pStyle w:val="TAL"/>
              <w:rPr>
                <w:ins w:id="777" w:author="Author"/>
                <w:lang w:eastAsia="ja-JP"/>
              </w:rPr>
            </w:pPr>
            <w:ins w:id="778"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14:paraId="75CDDBE5" w14:textId="77777777" w:rsidR="00CA578F" w:rsidRPr="00AA5DA2" w:rsidRDefault="00CA578F" w:rsidP="004705CC">
            <w:pPr>
              <w:pStyle w:val="TAC"/>
              <w:rPr>
                <w:ins w:id="779" w:author="Author"/>
                <w:lang w:eastAsia="ja-JP"/>
              </w:rPr>
            </w:pPr>
            <w:ins w:id="78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579E509" w14:textId="77777777" w:rsidR="00CA578F" w:rsidRPr="00AA5DA2" w:rsidRDefault="00CA578F" w:rsidP="004705CC">
            <w:pPr>
              <w:pStyle w:val="TAC"/>
              <w:rPr>
                <w:ins w:id="781" w:author="Author"/>
                <w:lang w:eastAsia="ja-JP"/>
              </w:rPr>
            </w:pPr>
            <w:ins w:id="782" w:author="Author">
              <w:r w:rsidRPr="00AA5DA2">
                <w:rPr>
                  <w:lang w:eastAsia="ja-JP"/>
                </w:rPr>
                <w:t>ignore</w:t>
              </w:r>
            </w:ins>
          </w:p>
        </w:tc>
      </w:tr>
      <w:tr w:rsidR="00CA578F" w:rsidRPr="00E22360" w14:paraId="679BF630" w14:textId="77777777" w:rsidTr="004705CC">
        <w:trPr>
          <w:ins w:id="783" w:author="Author"/>
        </w:trPr>
        <w:tc>
          <w:tcPr>
            <w:tcW w:w="2437" w:type="dxa"/>
            <w:tcBorders>
              <w:top w:val="single" w:sz="4" w:space="0" w:color="auto"/>
              <w:left w:val="single" w:sz="4" w:space="0" w:color="auto"/>
              <w:bottom w:val="single" w:sz="4" w:space="0" w:color="auto"/>
              <w:right w:val="single" w:sz="4" w:space="0" w:color="auto"/>
            </w:tcBorders>
          </w:tcPr>
          <w:p w14:paraId="269BD258" w14:textId="77777777" w:rsidR="00CA578F" w:rsidRPr="00E22360" w:rsidRDefault="00CA578F" w:rsidP="004705CC">
            <w:pPr>
              <w:pStyle w:val="TAL"/>
              <w:rPr>
                <w:ins w:id="784" w:author="Author"/>
                <w:lang w:eastAsia="ja-JP"/>
              </w:rPr>
            </w:pPr>
            <w:ins w:id="785"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14:paraId="42E13BE8" w14:textId="77777777" w:rsidR="00CA578F" w:rsidRPr="00E22360" w:rsidRDefault="00CA578F" w:rsidP="004705CC">
            <w:pPr>
              <w:pStyle w:val="TAL"/>
              <w:rPr>
                <w:ins w:id="786" w:author="Author"/>
                <w:lang w:eastAsia="ja-JP"/>
              </w:rPr>
            </w:pPr>
            <w:ins w:id="787"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5C40720" w14:textId="77777777" w:rsidR="00CA578F" w:rsidRPr="00E22360" w:rsidRDefault="00CA578F" w:rsidP="004705CC">
            <w:pPr>
              <w:pStyle w:val="TAL"/>
              <w:rPr>
                <w:ins w:id="78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523A47" w14:textId="77777777" w:rsidR="00CA578F" w:rsidRPr="00E22360" w:rsidRDefault="00CA578F" w:rsidP="004705CC">
            <w:pPr>
              <w:pStyle w:val="TAL"/>
              <w:rPr>
                <w:ins w:id="789" w:author="Author"/>
                <w:lang w:eastAsia="ja-JP"/>
              </w:rPr>
            </w:pPr>
            <w:ins w:id="790" w:author="Author">
              <w:r>
                <w:rPr>
                  <w:rFonts w:eastAsia="MS Mincho" w:cs="Arial"/>
                  <w:lang w:eastAsia="ja-JP"/>
                </w:rPr>
                <w:t>9.3.1.x9</w:t>
              </w:r>
            </w:ins>
          </w:p>
        </w:tc>
        <w:tc>
          <w:tcPr>
            <w:tcW w:w="1262" w:type="dxa"/>
            <w:tcBorders>
              <w:top w:val="single" w:sz="4" w:space="0" w:color="auto"/>
              <w:left w:val="single" w:sz="4" w:space="0" w:color="auto"/>
              <w:bottom w:val="single" w:sz="4" w:space="0" w:color="auto"/>
              <w:right w:val="single" w:sz="4" w:space="0" w:color="auto"/>
            </w:tcBorders>
          </w:tcPr>
          <w:p w14:paraId="5992A5F6" w14:textId="77777777" w:rsidR="00CA578F" w:rsidRPr="00E22360" w:rsidRDefault="00CA578F" w:rsidP="004705CC">
            <w:pPr>
              <w:pStyle w:val="TAL"/>
              <w:rPr>
                <w:ins w:id="79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9F5A4FB" w14:textId="77777777" w:rsidR="00CA578F" w:rsidRPr="00E22360" w:rsidRDefault="00CA578F" w:rsidP="004705CC">
            <w:pPr>
              <w:pStyle w:val="TAC"/>
              <w:rPr>
                <w:ins w:id="792" w:author="Author"/>
                <w:lang w:eastAsia="ja-JP"/>
              </w:rPr>
            </w:pPr>
            <w:ins w:id="793"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FC7307D" w14:textId="77777777" w:rsidR="00CA578F" w:rsidRPr="00E22360" w:rsidRDefault="00CA578F" w:rsidP="004705CC">
            <w:pPr>
              <w:pStyle w:val="TAC"/>
              <w:rPr>
                <w:ins w:id="794" w:author="Author"/>
                <w:lang w:eastAsia="ja-JP"/>
              </w:rPr>
            </w:pPr>
            <w:ins w:id="795" w:author="Author">
              <w:r>
                <w:rPr>
                  <w:lang w:eastAsia="ja-JP"/>
                </w:rPr>
                <w:t>ignore</w:t>
              </w:r>
            </w:ins>
          </w:p>
        </w:tc>
      </w:tr>
      <w:tr w:rsidR="00CA578F" w:rsidRPr="00D0552F" w14:paraId="37D4CBE2" w14:textId="77777777" w:rsidTr="004705CC">
        <w:trPr>
          <w:ins w:id="796" w:author="Author"/>
        </w:trPr>
        <w:tc>
          <w:tcPr>
            <w:tcW w:w="2437" w:type="dxa"/>
            <w:tcBorders>
              <w:top w:val="single" w:sz="4" w:space="0" w:color="auto"/>
              <w:left w:val="single" w:sz="4" w:space="0" w:color="auto"/>
              <w:bottom w:val="single" w:sz="4" w:space="0" w:color="auto"/>
              <w:right w:val="single" w:sz="4" w:space="0" w:color="auto"/>
            </w:tcBorders>
          </w:tcPr>
          <w:p w14:paraId="654073EA" w14:textId="77777777" w:rsidR="00CA578F" w:rsidRPr="0088141D" w:rsidRDefault="00CA578F" w:rsidP="004705CC">
            <w:pPr>
              <w:pStyle w:val="TAL"/>
              <w:rPr>
                <w:ins w:id="797" w:author="Author"/>
                <w:lang w:eastAsia="ja-JP"/>
              </w:rPr>
            </w:pPr>
            <w:ins w:id="798" w:author="Author">
              <w:r w:rsidRPr="0088141D">
                <w:rPr>
                  <w:lang w:eastAsia="ja-JP"/>
                </w:rPr>
                <w:t>TNL Capacity Load Indicator</w:t>
              </w:r>
            </w:ins>
          </w:p>
        </w:tc>
        <w:tc>
          <w:tcPr>
            <w:tcW w:w="1094" w:type="dxa"/>
            <w:tcBorders>
              <w:top w:val="single" w:sz="4" w:space="0" w:color="auto"/>
              <w:left w:val="single" w:sz="4" w:space="0" w:color="auto"/>
              <w:bottom w:val="single" w:sz="4" w:space="0" w:color="auto"/>
              <w:right w:val="single" w:sz="4" w:space="0" w:color="auto"/>
            </w:tcBorders>
          </w:tcPr>
          <w:p w14:paraId="74ABC819" w14:textId="77777777" w:rsidR="00CA578F" w:rsidRPr="0088141D" w:rsidRDefault="00CA578F" w:rsidP="004705CC">
            <w:pPr>
              <w:pStyle w:val="TAL"/>
              <w:rPr>
                <w:ins w:id="799" w:author="Author"/>
                <w:lang w:eastAsia="ja-JP"/>
              </w:rPr>
            </w:pPr>
            <w:ins w:id="800"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D285D17" w14:textId="77777777" w:rsidR="00CA578F" w:rsidRPr="0088141D" w:rsidRDefault="00CA578F" w:rsidP="004705CC">
            <w:pPr>
              <w:pStyle w:val="TAL"/>
              <w:rPr>
                <w:ins w:id="80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883EDC" w14:textId="77777777" w:rsidR="00CA578F" w:rsidRPr="0088141D" w:rsidRDefault="00CA578F" w:rsidP="004705CC">
            <w:pPr>
              <w:pStyle w:val="TAL"/>
              <w:rPr>
                <w:ins w:id="802" w:author="Author"/>
                <w:lang w:eastAsia="ja-JP"/>
              </w:rPr>
            </w:pPr>
            <w:ins w:id="803" w:author="Author">
              <w:r w:rsidRPr="0088141D">
                <w:rPr>
                  <w:lang w:eastAsia="ja-JP"/>
                </w:rPr>
                <w:t>9.</w:t>
              </w:r>
              <w:r>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14:paraId="55E02901" w14:textId="77777777" w:rsidR="00CA578F" w:rsidRPr="0088141D" w:rsidRDefault="00CA578F" w:rsidP="004705CC">
            <w:pPr>
              <w:pStyle w:val="TAL"/>
              <w:rPr>
                <w:ins w:id="80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391F637" w14:textId="77777777" w:rsidR="00CA578F" w:rsidRPr="0088141D" w:rsidRDefault="00CA578F" w:rsidP="004705CC">
            <w:pPr>
              <w:pStyle w:val="TAC"/>
              <w:rPr>
                <w:ins w:id="805" w:author="Author"/>
                <w:lang w:eastAsia="ja-JP"/>
              </w:rPr>
            </w:pPr>
            <w:ins w:id="806"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19F5034" w14:textId="77777777" w:rsidR="00CA578F" w:rsidRPr="0088141D" w:rsidRDefault="00CA578F" w:rsidP="004705CC">
            <w:pPr>
              <w:pStyle w:val="TAC"/>
              <w:rPr>
                <w:ins w:id="807" w:author="Author"/>
                <w:lang w:eastAsia="ja-JP"/>
              </w:rPr>
            </w:pPr>
            <w:ins w:id="808" w:author="Author">
              <w:r w:rsidRPr="0088141D">
                <w:rPr>
                  <w:lang w:eastAsia="ja-JP"/>
                </w:rPr>
                <w:t>ignore</w:t>
              </w:r>
            </w:ins>
          </w:p>
        </w:tc>
      </w:tr>
      <w:tr w:rsidR="00CA578F" w:rsidRPr="00DB4D57" w14:paraId="763F1B72" w14:textId="77777777" w:rsidTr="004705CC">
        <w:trPr>
          <w:ins w:id="809" w:author="Author"/>
        </w:trPr>
        <w:tc>
          <w:tcPr>
            <w:tcW w:w="2437" w:type="dxa"/>
            <w:tcBorders>
              <w:top w:val="single" w:sz="4" w:space="0" w:color="auto"/>
              <w:left w:val="single" w:sz="4" w:space="0" w:color="auto"/>
              <w:bottom w:val="single" w:sz="4" w:space="0" w:color="auto"/>
              <w:right w:val="single" w:sz="4" w:space="0" w:color="auto"/>
            </w:tcBorders>
          </w:tcPr>
          <w:p w14:paraId="799E73A4" w14:textId="77777777" w:rsidR="00CA578F" w:rsidRPr="00B91274" w:rsidRDefault="00CA578F" w:rsidP="004705CC">
            <w:pPr>
              <w:pStyle w:val="TAL"/>
              <w:rPr>
                <w:ins w:id="810" w:author="Author"/>
                <w:b/>
                <w:lang w:eastAsia="ja-JP"/>
              </w:rPr>
            </w:pPr>
            <w:ins w:id="811"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4EC752EA" w14:textId="77777777" w:rsidR="00CA578F" w:rsidRPr="00DB4D57" w:rsidRDefault="00CA578F" w:rsidP="004705CC">
            <w:pPr>
              <w:pStyle w:val="TAL"/>
              <w:rPr>
                <w:ins w:id="812"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FC4AA0E" w14:textId="77777777" w:rsidR="00CA578F" w:rsidRPr="00DB4D57" w:rsidRDefault="00CA578F" w:rsidP="004705CC">
            <w:pPr>
              <w:pStyle w:val="TAL"/>
              <w:rPr>
                <w:ins w:id="813" w:author="Author"/>
                <w:i/>
                <w:lang w:eastAsia="ja-JP"/>
              </w:rPr>
            </w:pPr>
            <w:ins w:id="814"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6BCCD20" w14:textId="77777777" w:rsidR="00CA578F" w:rsidRPr="00DB4D57" w:rsidRDefault="00CA578F" w:rsidP="004705CC">
            <w:pPr>
              <w:pStyle w:val="TAL"/>
              <w:rPr>
                <w:ins w:id="81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54162FFF" w14:textId="77777777" w:rsidR="00CA578F" w:rsidRPr="00DB4D57" w:rsidRDefault="00CA578F" w:rsidP="004705CC">
            <w:pPr>
              <w:pStyle w:val="TAL"/>
              <w:rPr>
                <w:ins w:id="81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23C2EA3" w14:textId="77777777" w:rsidR="00CA578F" w:rsidRPr="00DB4D57" w:rsidRDefault="00CA578F" w:rsidP="004705CC">
            <w:pPr>
              <w:pStyle w:val="TAC"/>
              <w:rPr>
                <w:ins w:id="817" w:author="Author"/>
                <w:lang w:eastAsia="ja-JP"/>
              </w:rPr>
            </w:pPr>
            <w:ins w:id="818"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9D61DBA" w14:textId="77777777" w:rsidR="00CA578F" w:rsidRPr="00DB4D57" w:rsidRDefault="00CA578F" w:rsidP="004705CC">
            <w:pPr>
              <w:pStyle w:val="TAC"/>
              <w:rPr>
                <w:ins w:id="819" w:author="Author"/>
                <w:lang w:eastAsia="ja-JP"/>
              </w:rPr>
            </w:pPr>
            <w:ins w:id="820" w:author="Author">
              <w:r>
                <w:rPr>
                  <w:lang w:eastAsia="ja-JP"/>
                </w:rPr>
                <w:t>ignore</w:t>
              </w:r>
            </w:ins>
          </w:p>
        </w:tc>
      </w:tr>
      <w:tr w:rsidR="00CA578F" w:rsidRPr="00DB4D57" w14:paraId="41DDD40B" w14:textId="77777777" w:rsidTr="004705CC">
        <w:trPr>
          <w:ins w:id="821" w:author="Author"/>
        </w:trPr>
        <w:tc>
          <w:tcPr>
            <w:tcW w:w="2437" w:type="dxa"/>
            <w:tcBorders>
              <w:top w:val="single" w:sz="4" w:space="0" w:color="auto"/>
              <w:left w:val="single" w:sz="4" w:space="0" w:color="auto"/>
              <w:bottom w:val="single" w:sz="4" w:space="0" w:color="auto"/>
              <w:right w:val="single" w:sz="4" w:space="0" w:color="auto"/>
            </w:tcBorders>
          </w:tcPr>
          <w:p w14:paraId="6E0CCB10" w14:textId="77777777" w:rsidR="00CA578F" w:rsidRPr="00B91274" w:rsidRDefault="00CA578F" w:rsidP="004705CC">
            <w:pPr>
              <w:pStyle w:val="TAL"/>
              <w:rPr>
                <w:ins w:id="822" w:author="Author"/>
                <w:lang w:eastAsia="ja-JP"/>
              </w:rPr>
            </w:pPr>
            <w:ins w:id="823"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7BD71F51" w14:textId="77777777" w:rsidR="00CA578F" w:rsidRPr="00DB4D57" w:rsidRDefault="00CA578F" w:rsidP="004705CC">
            <w:pPr>
              <w:pStyle w:val="TAL"/>
              <w:rPr>
                <w:ins w:id="82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6D96608" w14:textId="77777777" w:rsidR="00CA578F" w:rsidRPr="00DB4D57" w:rsidRDefault="00CA578F" w:rsidP="004705CC">
            <w:pPr>
              <w:pStyle w:val="TAL"/>
              <w:rPr>
                <w:ins w:id="825" w:author="Author"/>
                <w:i/>
                <w:lang w:eastAsia="ja-JP"/>
              </w:rPr>
            </w:pPr>
            <w:ins w:id="826"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5D2C0145" w14:textId="77777777" w:rsidR="00CA578F" w:rsidRPr="00DB4D57" w:rsidRDefault="00CA578F" w:rsidP="004705CC">
            <w:pPr>
              <w:pStyle w:val="TAL"/>
              <w:rPr>
                <w:ins w:id="82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7C398F07" w14:textId="77777777" w:rsidR="00CA578F" w:rsidRPr="00DB4D57" w:rsidRDefault="00CA578F" w:rsidP="004705CC">
            <w:pPr>
              <w:pStyle w:val="TAL"/>
              <w:rPr>
                <w:ins w:id="82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730ED03" w14:textId="77777777" w:rsidR="00CA578F" w:rsidRPr="00DB4D57" w:rsidRDefault="00CA578F" w:rsidP="004705CC">
            <w:pPr>
              <w:pStyle w:val="TAC"/>
              <w:rPr>
                <w:ins w:id="829" w:author="Author"/>
                <w:lang w:eastAsia="ja-JP"/>
              </w:rPr>
            </w:pPr>
            <w:ins w:id="83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B017477" w14:textId="77777777" w:rsidR="00CA578F" w:rsidRPr="00DB4D57" w:rsidRDefault="00CA578F" w:rsidP="004705CC">
            <w:pPr>
              <w:pStyle w:val="TAC"/>
              <w:rPr>
                <w:ins w:id="831" w:author="Author"/>
                <w:lang w:eastAsia="ja-JP"/>
              </w:rPr>
            </w:pPr>
          </w:p>
        </w:tc>
      </w:tr>
      <w:tr w:rsidR="00CA578F" w:rsidRPr="00DB4D57" w14:paraId="3659F71B" w14:textId="77777777" w:rsidTr="004705CC">
        <w:trPr>
          <w:ins w:id="832" w:author="Author"/>
        </w:trPr>
        <w:tc>
          <w:tcPr>
            <w:tcW w:w="2437" w:type="dxa"/>
            <w:tcBorders>
              <w:top w:val="single" w:sz="4" w:space="0" w:color="auto"/>
              <w:left w:val="single" w:sz="4" w:space="0" w:color="auto"/>
              <w:bottom w:val="single" w:sz="4" w:space="0" w:color="auto"/>
              <w:right w:val="single" w:sz="4" w:space="0" w:color="auto"/>
            </w:tcBorders>
          </w:tcPr>
          <w:p w14:paraId="761C8987" w14:textId="77777777" w:rsidR="00CA578F" w:rsidRPr="00DB4D57" w:rsidRDefault="00CA578F" w:rsidP="004705CC">
            <w:pPr>
              <w:pStyle w:val="TAL"/>
              <w:rPr>
                <w:ins w:id="833" w:author="Author"/>
                <w:lang w:eastAsia="ja-JP"/>
              </w:rPr>
            </w:pPr>
            <w:ins w:id="834"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3FD4F096" w14:textId="77777777" w:rsidR="00CA578F" w:rsidRPr="00DB4D57" w:rsidRDefault="00CA578F" w:rsidP="004705CC">
            <w:pPr>
              <w:pStyle w:val="TAL"/>
              <w:rPr>
                <w:ins w:id="835" w:author="Author"/>
                <w:lang w:eastAsia="ja-JP"/>
              </w:rPr>
            </w:pPr>
            <w:ins w:id="836"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71E7DBC" w14:textId="77777777" w:rsidR="00CA578F" w:rsidRPr="00DB4D57" w:rsidRDefault="00CA578F" w:rsidP="004705CC">
            <w:pPr>
              <w:pStyle w:val="TAL"/>
              <w:rPr>
                <w:ins w:id="83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CA8DEF" w14:textId="77777777" w:rsidR="00CA578F" w:rsidRPr="00B91274" w:rsidRDefault="00CA578F" w:rsidP="004705CC">
            <w:pPr>
              <w:pStyle w:val="TAL"/>
              <w:rPr>
                <w:ins w:id="838" w:author="Author"/>
                <w:lang w:eastAsia="ja-JP"/>
              </w:rPr>
            </w:pPr>
            <w:ins w:id="839" w:author="Author">
              <w:r w:rsidRPr="00B91274">
                <w:rPr>
                  <w:lang w:eastAsia="ja-JP"/>
                </w:rPr>
                <w:t>NR CGI</w:t>
              </w:r>
            </w:ins>
          </w:p>
          <w:p w14:paraId="50B3CE3C" w14:textId="77777777" w:rsidR="00CA578F" w:rsidRPr="00DB4D57" w:rsidRDefault="00CA578F" w:rsidP="004705CC">
            <w:pPr>
              <w:pStyle w:val="TAL"/>
              <w:rPr>
                <w:ins w:id="840" w:author="Author"/>
                <w:lang w:eastAsia="ja-JP"/>
              </w:rPr>
            </w:pPr>
            <w:ins w:id="841"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1CFBA76B" w14:textId="77777777" w:rsidR="00CA578F" w:rsidRPr="00DB4D57" w:rsidRDefault="00CA578F" w:rsidP="004705CC">
            <w:pPr>
              <w:pStyle w:val="TAL"/>
              <w:rPr>
                <w:ins w:id="84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D52829E" w14:textId="77777777" w:rsidR="00CA578F" w:rsidRPr="00DB4D57" w:rsidRDefault="00CA578F" w:rsidP="004705CC">
            <w:pPr>
              <w:pStyle w:val="TAC"/>
              <w:rPr>
                <w:ins w:id="843" w:author="Author"/>
                <w:lang w:eastAsia="ja-JP"/>
              </w:rPr>
            </w:pPr>
            <w:ins w:id="84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69E3ED" w14:textId="77777777" w:rsidR="00CA578F" w:rsidRPr="00DB4D57" w:rsidRDefault="00CA578F" w:rsidP="004705CC">
            <w:pPr>
              <w:pStyle w:val="TAC"/>
              <w:rPr>
                <w:ins w:id="845" w:author="Author"/>
                <w:lang w:eastAsia="ja-JP"/>
              </w:rPr>
            </w:pPr>
          </w:p>
        </w:tc>
      </w:tr>
      <w:tr w:rsidR="00CA578F" w:rsidRPr="00DB4D57" w14:paraId="651D832B" w14:textId="77777777" w:rsidTr="004705CC">
        <w:trPr>
          <w:ins w:id="846" w:author="Author"/>
        </w:trPr>
        <w:tc>
          <w:tcPr>
            <w:tcW w:w="2437" w:type="dxa"/>
            <w:tcBorders>
              <w:top w:val="single" w:sz="4" w:space="0" w:color="auto"/>
              <w:left w:val="single" w:sz="4" w:space="0" w:color="auto"/>
              <w:bottom w:val="single" w:sz="4" w:space="0" w:color="auto"/>
              <w:right w:val="single" w:sz="4" w:space="0" w:color="auto"/>
            </w:tcBorders>
          </w:tcPr>
          <w:p w14:paraId="346991E3" w14:textId="77777777" w:rsidR="00CA578F" w:rsidRPr="003252D8" w:rsidRDefault="00CA578F" w:rsidP="004705CC">
            <w:pPr>
              <w:pStyle w:val="TAL"/>
              <w:rPr>
                <w:ins w:id="847" w:author="Author"/>
                <w:lang w:eastAsia="ja-JP"/>
              </w:rPr>
            </w:pPr>
            <w:ins w:id="848"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510E8B74" w14:textId="77777777" w:rsidR="00CA578F" w:rsidRPr="003252D8" w:rsidRDefault="00CA578F" w:rsidP="004705CC">
            <w:pPr>
              <w:pStyle w:val="TAL"/>
              <w:rPr>
                <w:ins w:id="849" w:author="Author"/>
                <w:lang w:eastAsia="ja-JP"/>
              </w:rPr>
            </w:pPr>
            <w:ins w:id="85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608C0C0" w14:textId="77777777" w:rsidR="00CA578F" w:rsidRPr="00DB4D57" w:rsidRDefault="00CA578F" w:rsidP="004705CC">
            <w:pPr>
              <w:pStyle w:val="TAL"/>
              <w:rPr>
                <w:ins w:id="85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D756E7" w14:textId="77777777" w:rsidR="00CA578F" w:rsidRPr="003252D8" w:rsidRDefault="00CA578F" w:rsidP="004705CC">
            <w:pPr>
              <w:pStyle w:val="TAL"/>
              <w:rPr>
                <w:ins w:id="852" w:author="Author"/>
                <w:lang w:eastAsia="ja-JP"/>
              </w:rPr>
            </w:pPr>
            <w:ins w:id="853" w:author="Author">
              <w:r w:rsidRPr="00AA5DA2">
                <w:rPr>
                  <w:lang w:eastAsia="ja-JP"/>
                </w:rPr>
                <w:t>9.</w:t>
              </w:r>
              <w:r>
                <w:rPr>
                  <w:lang w:eastAsia="ja-JP"/>
                </w:rPr>
                <w:t>3.1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482D8487" w14:textId="77777777" w:rsidR="00CA578F" w:rsidRPr="00DB4D57" w:rsidRDefault="00CA578F" w:rsidP="004705CC">
            <w:pPr>
              <w:pStyle w:val="TAL"/>
              <w:rPr>
                <w:ins w:id="85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421A1E" w14:textId="77777777" w:rsidR="00CA578F" w:rsidRPr="00DB4D57" w:rsidRDefault="00CA578F" w:rsidP="004705CC">
            <w:pPr>
              <w:pStyle w:val="TAC"/>
              <w:rPr>
                <w:ins w:id="855" w:author="Author"/>
                <w:lang w:eastAsia="ja-JP"/>
              </w:rPr>
            </w:pPr>
            <w:ins w:id="85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3F0BA08" w14:textId="77777777" w:rsidR="00CA578F" w:rsidRPr="00DB4D57" w:rsidRDefault="00CA578F" w:rsidP="004705CC">
            <w:pPr>
              <w:pStyle w:val="TAC"/>
              <w:rPr>
                <w:ins w:id="857" w:author="Author"/>
                <w:lang w:eastAsia="ja-JP"/>
              </w:rPr>
            </w:pPr>
          </w:p>
        </w:tc>
      </w:tr>
      <w:tr w:rsidR="00CA578F" w:rsidRPr="00DB4D57" w14:paraId="6EB1EB1F" w14:textId="77777777" w:rsidTr="004705CC">
        <w:trPr>
          <w:ins w:id="858" w:author="Author"/>
        </w:trPr>
        <w:tc>
          <w:tcPr>
            <w:tcW w:w="2437" w:type="dxa"/>
            <w:tcBorders>
              <w:top w:val="single" w:sz="4" w:space="0" w:color="auto"/>
              <w:left w:val="single" w:sz="4" w:space="0" w:color="auto"/>
              <w:bottom w:val="single" w:sz="4" w:space="0" w:color="auto"/>
              <w:right w:val="single" w:sz="4" w:space="0" w:color="auto"/>
            </w:tcBorders>
          </w:tcPr>
          <w:p w14:paraId="383E06A7" w14:textId="77777777" w:rsidR="00CA578F" w:rsidRPr="003252D8" w:rsidRDefault="00CA578F" w:rsidP="004705CC">
            <w:pPr>
              <w:pStyle w:val="TAL"/>
              <w:rPr>
                <w:ins w:id="859" w:author="Author"/>
                <w:lang w:eastAsia="ja-JP"/>
              </w:rPr>
            </w:pPr>
            <w:ins w:id="860"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3E91FC13" w14:textId="77777777" w:rsidR="00CA578F" w:rsidRPr="003252D8" w:rsidRDefault="00CA578F" w:rsidP="004705CC">
            <w:pPr>
              <w:pStyle w:val="TAL"/>
              <w:rPr>
                <w:ins w:id="861" w:author="Author"/>
                <w:lang w:eastAsia="ja-JP"/>
              </w:rPr>
            </w:pPr>
            <w:ins w:id="86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18042B7" w14:textId="77777777" w:rsidR="00CA578F" w:rsidRPr="00DB4D57" w:rsidRDefault="00CA578F" w:rsidP="004705CC">
            <w:pPr>
              <w:pStyle w:val="TAL"/>
              <w:rPr>
                <w:ins w:id="86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8C29D8" w14:textId="77777777" w:rsidR="00CA578F" w:rsidRPr="003252D8" w:rsidRDefault="00CA578F" w:rsidP="004705CC">
            <w:pPr>
              <w:pStyle w:val="TAL"/>
              <w:rPr>
                <w:ins w:id="864" w:author="Author"/>
                <w:lang w:eastAsia="ja-JP"/>
              </w:rPr>
            </w:pPr>
            <w:ins w:id="865" w:author="Author">
              <w:r w:rsidRPr="00AA5DA2">
                <w:rPr>
                  <w:lang w:eastAsia="ja-JP"/>
                </w:rPr>
                <w:t>9.</w:t>
              </w:r>
              <w:r>
                <w:rPr>
                  <w:lang w:eastAsia="ja-JP"/>
                </w:rPr>
                <w:t>3.1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0C2E0243" w14:textId="77777777" w:rsidR="00CA578F" w:rsidRPr="00DB4D57" w:rsidRDefault="00CA578F" w:rsidP="004705CC">
            <w:pPr>
              <w:pStyle w:val="TAL"/>
              <w:rPr>
                <w:ins w:id="86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C198B8F" w14:textId="77777777" w:rsidR="00CA578F" w:rsidRPr="00DB4D57" w:rsidRDefault="00CA578F" w:rsidP="004705CC">
            <w:pPr>
              <w:pStyle w:val="TAC"/>
              <w:rPr>
                <w:ins w:id="867" w:author="Author"/>
                <w:lang w:eastAsia="ja-JP"/>
              </w:rPr>
            </w:pPr>
            <w:ins w:id="86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B0BCC85" w14:textId="77777777" w:rsidR="00CA578F" w:rsidRPr="00DB4D57" w:rsidRDefault="00CA578F" w:rsidP="004705CC">
            <w:pPr>
              <w:pStyle w:val="TAC"/>
              <w:rPr>
                <w:ins w:id="869" w:author="Author"/>
                <w:lang w:eastAsia="ja-JP"/>
              </w:rPr>
            </w:pPr>
          </w:p>
        </w:tc>
      </w:tr>
      <w:tr w:rsidR="00CA578F" w:rsidRPr="00DB4D57" w14:paraId="23293CEF" w14:textId="77777777" w:rsidTr="004705CC">
        <w:trPr>
          <w:ins w:id="870" w:author="Author"/>
        </w:trPr>
        <w:tc>
          <w:tcPr>
            <w:tcW w:w="2437" w:type="dxa"/>
            <w:tcBorders>
              <w:top w:val="single" w:sz="4" w:space="0" w:color="auto"/>
              <w:left w:val="single" w:sz="4" w:space="0" w:color="auto"/>
              <w:bottom w:val="single" w:sz="4" w:space="0" w:color="auto"/>
              <w:right w:val="single" w:sz="4" w:space="0" w:color="auto"/>
            </w:tcBorders>
          </w:tcPr>
          <w:p w14:paraId="3A95F82D" w14:textId="77777777" w:rsidR="00CA578F" w:rsidRDefault="00CA578F" w:rsidP="004705CC">
            <w:pPr>
              <w:pStyle w:val="TAL"/>
              <w:rPr>
                <w:ins w:id="871" w:author="Author"/>
                <w:lang w:eastAsia="ja-JP"/>
              </w:rPr>
            </w:pPr>
            <w:ins w:id="872"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14:paraId="265EB030" w14:textId="77777777" w:rsidR="00CA578F" w:rsidRDefault="00CA578F" w:rsidP="004705CC">
            <w:pPr>
              <w:pStyle w:val="TAL"/>
              <w:rPr>
                <w:ins w:id="873" w:author="Author"/>
                <w:lang w:eastAsia="ja-JP"/>
              </w:rPr>
            </w:pPr>
            <w:ins w:id="87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999F31D" w14:textId="77777777" w:rsidR="00CA578F" w:rsidRPr="00DB4D57" w:rsidRDefault="00CA578F" w:rsidP="004705CC">
            <w:pPr>
              <w:pStyle w:val="TAL"/>
              <w:rPr>
                <w:ins w:id="87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105290" w14:textId="77777777" w:rsidR="00CA578F" w:rsidRDefault="00CA578F" w:rsidP="004705CC">
            <w:pPr>
              <w:pStyle w:val="TAL"/>
              <w:rPr>
                <w:ins w:id="876" w:author="Author"/>
                <w:lang w:eastAsia="ja-JP"/>
              </w:rPr>
            </w:pPr>
            <w:ins w:id="877" w:author="Author">
              <w:r w:rsidRPr="00AA5DA2">
                <w:rPr>
                  <w:lang w:eastAsia="ja-JP"/>
                </w:rPr>
                <w:t>9.</w:t>
              </w:r>
              <w:r>
                <w:rPr>
                  <w:lang w:eastAsia="ja-JP"/>
                </w:rPr>
                <w:t>3.1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073C2C8B" w14:textId="77777777" w:rsidR="00CA578F" w:rsidRPr="00DB4D57" w:rsidRDefault="00CA578F" w:rsidP="004705CC">
            <w:pPr>
              <w:pStyle w:val="TAL"/>
              <w:rPr>
                <w:ins w:id="87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A8575E3" w14:textId="77777777" w:rsidR="00CA578F" w:rsidRPr="00DB4D57" w:rsidRDefault="00CA578F" w:rsidP="004705CC">
            <w:pPr>
              <w:pStyle w:val="TAC"/>
              <w:rPr>
                <w:ins w:id="879" w:author="Author"/>
                <w:lang w:eastAsia="ja-JP"/>
              </w:rPr>
            </w:pPr>
            <w:ins w:id="88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D085171" w14:textId="77777777" w:rsidR="00CA578F" w:rsidRPr="00DB4D57" w:rsidRDefault="00CA578F" w:rsidP="004705CC">
            <w:pPr>
              <w:pStyle w:val="TAC"/>
              <w:rPr>
                <w:ins w:id="881" w:author="Author"/>
                <w:lang w:eastAsia="ja-JP"/>
              </w:rPr>
            </w:pPr>
          </w:p>
        </w:tc>
      </w:tr>
      <w:tr w:rsidR="00CA578F" w:rsidRPr="00DB4D57" w:rsidDel="00651109" w14:paraId="773E227C" w14:textId="14C49DD9" w:rsidTr="004705CC">
        <w:trPr>
          <w:ins w:id="882" w:author="Author"/>
          <w:del w:id="883" w:author="Nokia" w:date="2020-05-22T07:50:00Z"/>
        </w:trPr>
        <w:tc>
          <w:tcPr>
            <w:tcW w:w="2437" w:type="dxa"/>
            <w:tcBorders>
              <w:top w:val="single" w:sz="4" w:space="0" w:color="auto"/>
              <w:left w:val="single" w:sz="4" w:space="0" w:color="auto"/>
              <w:bottom w:val="single" w:sz="4" w:space="0" w:color="auto"/>
              <w:right w:val="single" w:sz="4" w:space="0" w:color="auto"/>
            </w:tcBorders>
          </w:tcPr>
          <w:p w14:paraId="00137159" w14:textId="739C1EA9" w:rsidR="00CA578F" w:rsidDel="00651109" w:rsidRDefault="00CA578F" w:rsidP="004705CC">
            <w:pPr>
              <w:pStyle w:val="TAL"/>
              <w:rPr>
                <w:ins w:id="884" w:author="Author"/>
                <w:del w:id="885" w:author="Nokia" w:date="2020-05-22T07:50:00Z"/>
                <w:lang w:eastAsia="ja-JP"/>
              </w:rPr>
            </w:pPr>
            <w:ins w:id="886" w:author="Author">
              <w:del w:id="887" w:author="Nokia" w:date="2020-05-22T07:50:00Z">
                <w:r w:rsidDel="00651109">
                  <w:rPr>
                    <w:lang w:eastAsia="ja-JP"/>
                  </w:rPr>
                  <w:delText xml:space="preserve">&gt;&gt;Number of Active UEs </w:delText>
                </w:r>
              </w:del>
            </w:ins>
          </w:p>
        </w:tc>
        <w:tc>
          <w:tcPr>
            <w:tcW w:w="1094" w:type="dxa"/>
            <w:tcBorders>
              <w:top w:val="single" w:sz="4" w:space="0" w:color="auto"/>
              <w:left w:val="single" w:sz="4" w:space="0" w:color="auto"/>
              <w:bottom w:val="single" w:sz="4" w:space="0" w:color="auto"/>
              <w:right w:val="single" w:sz="4" w:space="0" w:color="auto"/>
            </w:tcBorders>
          </w:tcPr>
          <w:p w14:paraId="04F0129E" w14:textId="1238330A" w:rsidR="00CA578F" w:rsidDel="00651109" w:rsidRDefault="00CA578F" w:rsidP="004705CC">
            <w:pPr>
              <w:pStyle w:val="TAL"/>
              <w:rPr>
                <w:ins w:id="888" w:author="Author"/>
                <w:del w:id="889" w:author="Nokia" w:date="2020-05-22T07:50:00Z"/>
                <w:lang w:eastAsia="ja-JP"/>
              </w:rPr>
            </w:pPr>
            <w:ins w:id="890" w:author="Author">
              <w:del w:id="891" w:author="Nokia" w:date="2020-05-22T07:50:00Z">
                <w:r w:rsidDel="00651109">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0906DC1E" w14:textId="110ABDC9" w:rsidR="00CA578F" w:rsidRPr="00DB4D57" w:rsidDel="00651109" w:rsidRDefault="00CA578F" w:rsidP="004705CC">
            <w:pPr>
              <w:pStyle w:val="TAL"/>
              <w:rPr>
                <w:ins w:id="892" w:author="Author"/>
                <w:del w:id="893" w:author="Nokia" w:date="2020-05-22T07:5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372C2D" w14:textId="7B919F57" w:rsidR="00CA578F" w:rsidDel="00651109" w:rsidRDefault="00CA578F" w:rsidP="004705CC">
            <w:pPr>
              <w:pStyle w:val="TAL"/>
              <w:rPr>
                <w:ins w:id="894" w:author="Author"/>
                <w:del w:id="895" w:author="Nokia" w:date="2020-05-22T07:50:00Z"/>
                <w:lang w:eastAsia="ja-JP"/>
              </w:rPr>
            </w:pPr>
            <w:ins w:id="896" w:author="Author">
              <w:del w:id="897" w:author="Nokia" w:date="2020-05-22T07:50:00Z">
                <w:r w:rsidRPr="00D0552F" w:rsidDel="00651109">
                  <w:rPr>
                    <w:rFonts w:eastAsia="MS Mincho" w:cs="Arial"/>
                    <w:lang w:eastAsia="ja-JP"/>
                  </w:rPr>
                  <w:delText xml:space="preserve"> 9.</w:delText>
                </w:r>
                <w:r w:rsidDel="00651109">
                  <w:rPr>
                    <w:rFonts w:eastAsia="MS Mincho" w:cs="Arial"/>
                    <w:lang w:eastAsia="ja-JP"/>
                  </w:rPr>
                  <w:delText>3</w:delText>
                </w:r>
                <w:r w:rsidRPr="00D0552F" w:rsidDel="00651109">
                  <w:rPr>
                    <w:rFonts w:eastAsia="MS Mincho" w:cs="Arial"/>
                    <w:lang w:eastAsia="ja-JP"/>
                  </w:rPr>
                  <w:delText>.1.X</w:delText>
                </w:r>
                <w:r w:rsidDel="00651109">
                  <w:rPr>
                    <w:rFonts w:eastAsia="MS Mincho" w:cs="Arial"/>
                    <w:lang w:eastAsia="ja-JP"/>
                  </w:rPr>
                  <w:delText>8</w:delText>
                </w:r>
              </w:del>
            </w:ins>
          </w:p>
        </w:tc>
        <w:tc>
          <w:tcPr>
            <w:tcW w:w="1262" w:type="dxa"/>
            <w:tcBorders>
              <w:top w:val="single" w:sz="4" w:space="0" w:color="auto"/>
              <w:left w:val="single" w:sz="4" w:space="0" w:color="auto"/>
              <w:bottom w:val="single" w:sz="4" w:space="0" w:color="auto"/>
              <w:right w:val="single" w:sz="4" w:space="0" w:color="auto"/>
            </w:tcBorders>
          </w:tcPr>
          <w:p w14:paraId="4AA6BAB8" w14:textId="1C9ABC8D" w:rsidR="00CA578F" w:rsidRPr="00DB4D57" w:rsidDel="00651109" w:rsidRDefault="00CA578F" w:rsidP="004705CC">
            <w:pPr>
              <w:pStyle w:val="TAL"/>
              <w:rPr>
                <w:ins w:id="898" w:author="Author"/>
                <w:del w:id="899" w:author="Nokia" w:date="2020-05-22T07:5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955FC95" w14:textId="745B2BDE" w:rsidR="00CA578F" w:rsidRPr="00DB4D57" w:rsidDel="00651109" w:rsidRDefault="00CA578F" w:rsidP="004705CC">
            <w:pPr>
              <w:pStyle w:val="TAC"/>
              <w:rPr>
                <w:ins w:id="900" w:author="Author"/>
                <w:del w:id="901" w:author="Nokia" w:date="2020-05-22T07:50:00Z"/>
                <w:lang w:eastAsia="ja-JP"/>
              </w:rPr>
            </w:pPr>
            <w:ins w:id="902" w:author="Author">
              <w:del w:id="903" w:author="Nokia" w:date="2020-05-22T07:50:00Z">
                <w:r w:rsidDel="00651109">
                  <w:rPr>
                    <w:lang w:eastAsia="ja-JP"/>
                  </w:rPr>
                  <w:delText>-</w:delText>
                </w:r>
              </w:del>
            </w:ins>
          </w:p>
        </w:tc>
        <w:tc>
          <w:tcPr>
            <w:tcW w:w="1256" w:type="dxa"/>
            <w:tcBorders>
              <w:top w:val="single" w:sz="4" w:space="0" w:color="auto"/>
              <w:left w:val="single" w:sz="4" w:space="0" w:color="auto"/>
              <w:bottom w:val="single" w:sz="4" w:space="0" w:color="auto"/>
              <w:right w:val="single" w:sz="4" w:space="0" w:color="auto"/>
            </w:tcBorders>
          </w:tcPr>
          <w:p w14:paraId="72C7D4DD" w14:textId="68AECB92" w:rsidR="00CA578F" w:rsidRPr="00DB4D57" w:rsidDel="00651109" w:rsidRDefault="00CA578F" w:rsidP="004705CC">
            <w:pPr>
              <w:pStyle w:val="TAC"/>
              <w:rPr>
                <w:ins w:id="904" w:author="Author"/>
                <w:del w:id="905" w:author="Nokia" w:date="2020-05-22T07:50:00Z"/>
                <w:lang w:eastAsia="ja-JP"/>
              </w:rPr>
            </w:pPr>
          </w:p>
        </w:tc>
      </w:tr>
    </w:tbl>
    <w:p w14:paraId="25BDE729" w14:textId="77777777" w:rsidR="00CA578F" w:rsidRDefault="00CA578F" w:rsidP="00CA578F">
      <w:pPr>
        <w:rPr>
          <w:ins w:id="906"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78F" w:rsidRPr="000C38C2" w14:paraId="31A17BD8" w14:textId="77777777" w:rsidTr="004705CC">
        <w:trPr>
          <w:ins w:id="907" w:author="Author"/>
        </w:trPr>
        <w:tc>
          <w:tcPr>
            <w:tcW w:w="3686" w:type="dxa"/>
            <w:tcBorders>
              <w:top w:val="single" w:sz="4" w:space="0" w:color="auto"/>
              <w:left w:val="single" w:sz="4" w:space="0" w:color="auto"/>
              <w:bottom w:val="single" w:sz="4" w:space="0" w:color="auto"/>
              <w:right w:val="single" w:sz="4" w:space="0" w:color="auto"/>
            </w:tcBorders>
            <w:hideMark/>
          </w:tcPr>
          <w:p w14:paraId="0159C9F8" w14:textId="77777777" w:rsidR="00CA578F" w:rsidRPr="000C38C2" w:rsidRDefault="00CA578F" w:rsidP="004705CC">
            <w:pPr>
              <w:pStyle w:val="TAH"/>
              <w:rPr>
                <w:ins w:id="908" w:author="Author"/>
                <w:lang w:eastAsia="ja-JP"/>
              </w:rPr>
            </w:pPr>
            <w:ins w:id="909"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CA5D9CD" w14:textId="77777777" w:rsidR="00CA578F" w:rsidRPr="000C38C2" w:rsidRDefault="00CA578F" w:rsidP="004705CC">
            <w:pPr>
              <w:pStyle w:val="TAH"/>
              <w:rPr>
                <w:ins w:id="910" w:author="Author"/>
                <w:lang w:eastAsia="ja-JP"/>
              </w:rPr>
            </w:pPr>
            <w:ins w:id="911" w:author="Author">
              <w:r w:rsidRPr="000C38C2">
                <w:rPr>
                  <w:lang w:eastAsia="ja-JP"/>
                </w:rPr>
                <w:t>Explanation</w:t>
              </w:r>
            </w:ins>
          </w:p>
        </w:tc>
      </w:tr>
      <w:tr w:rsidR="00CA578F" w:rsidRPr="000C38C2" w14:paraId="1A4AB4C7" w14:textId="77777777" w:rsidTr="004705CC">
        <w:trPr>
          <w:ins w:id="912" w:author="Author"/>
        </w:trPr>
        <w:tc>
          <w:tcPr>
            <w:tcW w:w="3686" w:type="dxa"/>
            <w:tcBorders>
              <w:top w:val="single" w:sz="4" w:space="0" w:color="auto"/>
              <w:left w:val="single" w:sz="4" w:space="0" w:color="auto"/>
              <w:bottom w:val="single" w:sz="4" w:space="0" w:color="auto"/>
              <w:right w:val="single" w:sz="4" w:space="0" w:color="auto"/>
            </w:tcBorders>
            <w:hideMark/>
          </w:tcPr>
          <w:p w14:paraId="1B18E1EA" w14:textId="77777777" w:rsidR="00CA578F" w:rsidRPr="000C38C2" w:rsidRDefault="00CA578F" w:rsidP="004705CC">
            <w:pPr>
              <w:pStyle w:val="TAL"/>
              <w:rPr>
                <w:ins w:id="913" w:author="Author"/>
                <w:lang w:eastAsia="ja-JP"/>
              </w:rPr>
            </w:pPr>
            <w:ins w:id="914"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249F9CAF" w14:textId="77777777" w:rsidR="00CA578F" w:rsidRPr="000C38C2" w:rsidRDefault="00CA578F" w:rsidP="004705CC">
            <w:pPr>
              <w:pStyle w:val="TAL"/>
              <w:rPr>
                <w:ins w:id="915" w:author="Author"/>
                <w:lang w:eastAsia="ja-JP"/>
              </w:rPr>
            </w:pPr>
            <w:ins w:id="916" w:author="Author">
              <w:r w:rsidRPr="00947439">
                <w:t>Maximum no. cells that can be served by a gNB-DU. Value is 512.</w:t>
              </w:r>
            </w:ins>
          </w:p>
        </w:tc>
      </w:tr>
    </w:tbl>
    <w:p w14:paraId="3F05E98B" w14:textId="77777777" w:rsidR="00CA578F" w:rsidRDefault="00CA578F" w:rsidP="00CA578F">
      <w:pPr>
        <w:rPr>
          <w:ins w:id="917" w:author="Author"/>
          <w:noProof/>
        </w:rPr>
      </w:pPr>
    </w:p>
    <w:p w14:paraId="60DD5CA0" w14:textId="77777777" w:rsidR="00CA578F" w:rsidRPr="00356814" w:rsidRDefault="00CA578F" w:rsidP="00CA578F">
      <w:pPr>
        <w:pStyle w:val="Heading4"/>
        <w:rPr>
          <w:ins w:id="918" w:author="Author"/>
        </w:rPr>
      </w:pPr>
      <w:bookmarkStart w:id="919" w:name="_Toc20955902"/>
      <w:bookmarkStart w:id="920" w:name="_Toc29404241"/>
      <w:ins w:id="921" w:author="Author">
        <w:r>
          <w:t>9.2.1</w:t>
        </w:r>
        <w:r w:rsidRPr="00356814">
          <w:t>.</w:t>
        </w:r>
        <w:r>
          <w:t>X5</w:t>
        </w:r>
        <w:r w:rsidRPr="00356814">
          <w:tab/>
        </w:r>
        <w:bookmarkEnd w:id="919"/>
        <w:bookmarkEnd w:id="920"/>
        <w:r>
          <w:t>ACCESS AND MOBILITY INICATION</w:t>
        </w:r>
      </w:ins>
    </w:p>
    <w:p w14:paraId="27374BE1" w14:textId="77777777" w:rsidR="00CA578F" w:rsidRPr="00AA5DA2" w:rsidRDefault="00CA578F" w:rsidP="00CA578F">
      <w:pPr>
        <w:rPr>
          <w:ins w:id="922" w:author="Author"/>
        </w:rPr>
      </w:pPr>
      <w:ins w:id="923"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14:paraId="0F66C3D8" w14:textId="77777777" w:rsidR="00CA578F" w:rsidRPr="00AA5DA2" w:rsidRDefault="00CA578F" w:rsidP="00CA578F">
      <w:pPr>
        <w:rPr>
          <w:ins w:id="924" w:author="Author"/>
          <w:rFonts w:eastAsia="Batang"/>
        </w:rPr>
      </w:pPr>
      <w:ins w:id="925"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A578F" w:rsidRPr="00AA5DA2" w14:paraId="67DA7AC7" w14:textId="77777777" w:rsidTr="004705CC">
        <w:trPr>
          <w:ins w:id="926" w:author="Author"/>
        </w:trPr>
        <w:tc>
          <w:tcPr>
            <w:tcW w:w="2312" w:type="dxa"/>
          </w:tcPr>
          <w:p w14:paraId="7473E56C" w14:textId="77777777" w:rsidR="00CA578F" w:rsidRPr="00AA5DA2" w:rsidRDefault="00CA578F" w:rsidP="004705CC">
            <w:pPr>
              <w:pStyle w:val="TAH"/>
              <w:rPr>
                <w:ins w:id="927" w:author="Author"/>
                <w:lang w:eastAsia="ja-JP"/>
              </w:rPr>
            </w:pPr>
            <w:bookmarkStart w:id="928" w:name="_Hlk39157288"/>
            <w:ins w:id="929"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14:paraId="1D3543AB" w14:textId="77777777" w:rsidR="00CA578F" w:rsidRPr="00AA5DA2" w:rsidRDefault="00CA578F" w:rsidP="004705CC">
            <w:pPr>
              <w:pStyle w:val="TAH"/>
              <w:rPr>
                <w:ins w:id="930" w:author="Author"/>
                <w:lang w:eastAsia="ja-JP"/>
              </w:rPr>
            </w:pPr>
            <w:ins w:id="931" w:author="Author">
              <w:r w:rsidRPr="00AA5DA2">
                <w:rPr>
                  <w:lang w:eastAsia="ja-JP"/>
                </w:rPr>
                <w:t>Presence</w:t>
              </w:r>
            </w:ins>
          </w:p>
        </w:tc>
        <w:tc>
          <w:tcPr>
            <w:tcW w:w="900" w:type="dxa"/>
          </w:tcPr>
          <w:p w14:paraId="1F71AC19" w14:textId="77777777" w:rsidR="00CA578F" w:rsidRPr="00AA5DA2" w:rsidRDefault="00CA578F" w:rsidP="004705CC">
            <w:pPr>
              <w:pStyle w:val="TAH"/>
              <w:rPr>
                <w:ins w:id="932" w:author="Author"/>
                <w:lang w:eastAsia="ja-JP"/>
              </w:rPr>
            </w:pPr>
            <w:ins w:id="933" w:author="Author">
              <w:r w:rsidRPr="00AA5DA2">
                <w:rPr>
                  <w:lang w:eastAsia="ja-JP"/>
                </w:rPr>
                <w:t>Range</w:t>
              </w:r>
            </w:ins>
          </w:p>
        </w:tc>
        <w:tc>
          <w:tcPr>
            <w:tcW w:w="1800" w:type="dxa"/>
          </w:tcPr>
          <w:p w14:paraId="66E3FEAA" w14:textId="77777777" w:rsidR="00CA578F" w:rsidRPr="00AA5DA2" w:rsidRDefault="00CA578F" w:rsidP="004705CC">
            <w:pPr>
              <w:pStyle w:val="TAH"/>
              <w:rPr>
                <w:ins w:id="934" w:author="Author"/>
                <w:lang w:eastAsia="ja-JP"/>
              </w:rPr>
            </w:pPr>
            <w:ins w:id="935" w:author="Author">
              <w:r w:rsidRPr="00AA5DA2">
                <w:rPr>
                  <w:lang w:eastAsia="ja-JP"/>
                </w:rPr>
                <w:t>IE type and reference</w:t>
              </w:r>
            </w:ins>
          </w:p>
        </w:tc>
        <w:tc>
          <w:tcPr>
            <w:tcW w:w="1620" w:type="dxa"/>
          </w:tcPr>
          <w:p w14:paraId="53ADB9D1" w14:textId="77777777" w:rsidR="00CA578F" w:rsidRPr="00AA5DA2" w:rsidRDefault="00CA578F" w:rsidP="004705CC">
            <w:pPr>
              <w:pStyle w:val="TAH"/>
              <w:rPr>
                <w:ins w:id="936" w:author="Author"/>
                <w:lang w:eastAsia="ja-JP"/>
              </w:rPr>
            </w:pPr>
            <w:ins w:id="937" w:author="Author">
              <w:r w:rsidRPr="00AA5DA2">
                <w:rPr>
                  <w:lang w:eastAsia="ja-JP"/>
                </w:rPr>
                <w:t>Semantics description</w:t>
              </w:r>
            </w:ins>
          </w:p>
        </w:tc>
        <w:tc>
          <w:tcPr>
            <w:tcW w:w="1107" w:type="dxa"/>
          </w:tcPr>
          <w:p w14:paraId="4ABE5CA5" w14:textId="77777777" w:rsidR="00CA578F" w:rsidRPr="00AA5DA2" w:rsidRDefault="00CA578F" w:rsidP="004705CC">
            <w:pPr>
              <w:pStyle w:val="TAH"/>
              <w:rPr>
                <w:ins w:id="938" w:author="Author"/>
                <w:lang w:eastAsia="ja-JP"/>
              </w:rPr>
            </w:pPr>
            <w:ins w:id="939" w:author="Author">
              <w:r w:rsidRPr="00AA5DA2">
                <w:rPr>
                  <w:lang w:eastAsia="ja-JP"/>
                </w:rPr>
                <w:t>Criticality</w:t>
              </w:r>
            </w:ins>
          </w:p>
        </w:tc>
        <w:tc>
          <w:tcPr>
            <w:tcW w:w="1080" w:type="dxa"/>
          </w:tcPr>
          <w:p w14:paraId="03F4F7FE" w14:textId="77777777" w:rsidR="00CA578F" w:rsidRPr="00AA5DA2" w:rsidRDefault="00CA578F" w:rsidP="004705CC">
            <w:pPr>
              <w:pStyle w:val="TAH"/>
              <w:rPr>
                <w:ins w:id="940" w:author="Author"/>
                <w:b w:val="0"/>
                <w:lang w:eastAsia="ja-JP"/>
              </w:rPr>
            </w:pPr>
            <w:ins w:id="941" w:author="Author">
              <w:r w:rsidRPr="00AA5DA2">
                <w:rPr>
                  <w:lang w:eastAsia="ja-JP"/>
                </w:rPr>
                <w:t>Assigned Criticality</w:t>
              </w:r>
            </w:ins>
          </w:p>
        </w:tc>
      </w:tr>
      <w:tr w:rsidR="00CA578F" w:rsidRPr="00AA5DA2" w14:paraId="5EEAE7E3" w14:textId="77777777" w:rsidTr="004705CC">
        <w:trPr>
          <w:ins w:id="942" w:author="Author"/>
        </w:trPr>
        <w:tc>
          <w:tcPr>
            <w:tcW w:w="2312" w:type="dxa"/>
          </w:tcPr>
          <w:p w14:paraId="43A50447" w14:textId="77777777" w:rsidR="00CA578F" w:rsidRPr="00AA5DA2" w:rsidRDefault="00CA578F" w:rsidP="004705CC">
            <w:pPr>
              <w:pStyle w:val="TAL"/>
              <w:rPr>
                <w:ins w:id="943" w:author="Author"/>
                <w:lang w:eastAsia="ja-JP"/>
              </w:rPr>
            </w:pPr>
            <w:ins w:id="944" w:author="Author">
              <w:r w:rsidRPr="00AA5DA2">
                <w:rPr>
                  <w:lang w:eastAsia="ja-JP"/>
                </w:rPr>
                <w:t>Message Type</w:t>
              </w:r>
            </w:ins>
          </w:p>
        </w:tc>
        <w:tc>
          <w:tcPr>
            <w:tcW w:w="1070" w:type="dxa"/>
          </w:tcPr>
          <w:p w14:paraId="2CA1E56C" w14:textId="77777777" w:rsidR="00CA578F" w:rsidRPr="00AA5DA2" w:rsidRDefault="00CA578F" w:rsidP="004705CC">
            <w:pPr>
              <w:pStyle w:val="TAL"/>
              <w:rPr>
                <w:ins w:id="945" w:author="Author"/>
                <w:lang w:eastAsia="ja-JP"/>
              </w:rPr>
            </w:pPr>
            <w:ins w:id="946" w:author="Author">
              <w:r w:rsidRPr="00AA5DA2">
                <w:rPr>
                  <w:lang w:eastAsia="ja-JP"/>
                </w:rPr>
                <w:t>M</w:t>
              </w:r>
            </w:ins>
          </w:p>
        </w:tc>
        <w:tc>
          <w:tcPr>
            <w:tcW w:w="900" w:type="dxa"/>
          </w:tcPr>
          <w:p w14:paraId="59EB1A9A" w14:textId="77777777" w:rsidR="00CA578F" w:rsidRPr="00AA5DA2" w:rsidRDefault="00CA578F" w:rsidP="004705CC">
            <w:pPr>
              <w:pStyle w:val="TAL"/>
              <w:rPr>
                <w:ins w:id="947" w:author="Author"/>
                <w:lang w:eastAsia="ja-JP"/>
              </w:rPr>
            </w:pPr>
          </w:p>
        </w:tc>
        <w:tc>
          <w:tcPr>
            <w:tcW w:w="1800" w:type="dxa"/>
          </w:tcPr>
          <w:p w14:paraId="2B6872E5" w14:textId="77777777" w:rsidR="00CA578F" w:rsidRPr="00924C10" w:rsidRDefault="00CA578F" w:rsidP="004705CC">
            <w:pPr>
              <w:pStyle w:val="TAL"/>
              <w:rPr>
                <w:ins w:id="948" w:author="Author"/>
                <w:lang w:eastAsia="zh-CN"/>
              </w:rPr>
            </w:pPr>
            <w:ins w:id="949" w:author="Author">
              <w:r w:rsidRPr="00A423D1">
                <w:t>9.3.1.1</w:t>
              </w:r>
            </w:ins>
          </w:p>
        </w:tc>
        <w:tc>
          <w:tcPr>
            <w:tcW w:w="1620" w:type="dxa"/>
          </w:tcPr>
          <w:p w14:paraId="610C72B6" w14:textId="77777777" w:rsidR="00CA578F" w:rsidRPr="00AA5DA2" w:rsidRDefault="00CA578F" w:rsidP="004705CC">
            <w:pPr>
              <w:pStyle w:val="TAL"/>
              <w:rPr>
                <w:ins w:id="950" w:author="Author"/>
                <w:lang w:eastAsia="ja-JP"/>
              </w:rPr>
            </w:pPr>
          </w:p>
        </w:tc>
        <w:tc>
          <w:tcPr>
            <w:tcW w:w="1107" w:type="dxa"/>
          </w:tcPr>
          <w:p w14:paraId="3599A0CF" w14:textId="77777777" w:rsidR="00CA578F" w:rsidRPr="00AA5DA2" w:rsidRDefault="00CA578F" w:rsidP="004705CC">
            <w:pPr>
              <w:pStyle w:val="TAC"/>
              <w:rPr>
                <w:ins w:id="951" w:author="Author"/>
                <w:lang w:eastAsia="ja-JP"/>
              </w:rPr>
            </w:pPr>
            <w:ins w:id="952" w:author="Author">
              <w:r w:rsidRPr="00AA5DA2">
                <w:rPr>
                  <w:lang w:eastAsia="ja-JP"/>
                </w:rPr>
                <w:t>YES</w:t>
              </w:r>
            </w:ins>
          </w:p>
        </w:tc>
        <w:tc>
          <w:tcPr>
            <w:tcW w:w="1080" w:type="dxa"/>
          </w:tcPr>
          <w:p w14:paraId="61BB063B" w14:textId="77777777" w:rsidR="00CA578F" w:rsidRPr="00AA5DA2" w:rsidRDefault="00CA578F" w:rsidP="004705CC">
            <w:pPr>
              <w:pStyle w:val="TAC"/>
              <w:rPr>
                <w:ins w:id="953" w:author="Author"/>
                <w:lang w:eastAsia="ja-JP"/>
              </w:rPr>
            </w:pPr>
            <w:ins w:id="954" w:author="Author">
              <w:r w:rsidRPr="00AA5DA2">
                <w:rPr>
                  <w:lang w:eastAsia="ja-JP"/>
                </w:rPr>
                <w:t>ignore</w:t>
              </w:r>
            </w:ins>
          </w:p>
        </w:tc>
      </w:tr>
      <w:tr w:rsidR="00CA578F" w:rsidRPr="00AA5DA2" w14:paraId="5DCE1A9A" w14:textId="77777777" w:rsidTr="004705CC">
        <w:trPr>
          <w:ins w:id="955" w:author="Author"/>
        </w:trPr>
        <w:tc>
          <w:tcPr>
            <w:tcW w:w="2312" w:type="dxa"/>
          </w:tcPr>
          <w:p w14:paraId="74CEE33A" w14:textId="77777777" w:rsidR="00CA578F" w:rsidRPr="00AA5DA2" w:rsidRDefault="00CA578F" w:rsidP="004705CC">
            <w:pPr>
              <w:pStyle w:val="TAL"/>
              <w:rPr>
                <w:ins w:id="956" w:author="Author"/>
                <w:lang w:eastAsia="ja-JP"/>
              </w:rPr>
            </w:pPr>
            <w:ins w:id="957" w:author="Author">
              <w:r w:rsidRPr="00EA5FA7">
                <w:rPr>
                  <w:rFonts w:cs="Arial"/>
                  <w:szCs w:val="18"/>
                  <w:lang w:eastAsia="ja-JP"/>
                </w:rPr>
                <w:t>Transaction ID</w:t>
              </w:r>
            </w:ins>
          </w:p>
        </w:tc>
        <w:tc>
          <w:tcPr>
            <w:tcW w:w="1070" w:type="dxa"/>
          </w:tcPr>
          <w:p w14:paraId="3FF01A43" w14:textId="77777777" w:rsidR="00CA578F" w:rsidRPr="00AA5DA2" w:rsidRDefault="00CA578F" w:rsidP="004705CC">
            <w:pPr>
              <w:pStyle w:val="TAL"/>
              <w:rPr>
                <w:ins w:id="958" w:author="Author"/>
                <w:lang w:eastAsia="ja-JP"/>
              </w:rPr>
            </w:pPr>
            <w:ins w:id="959" w:author="Author">
              <w:r w:rsidRPr="00EA5FA7">
                <w:rPr>
                  <w:rFonts w:cs="Arial"/>
                  <w:szCs w:val="18"/>
                  <w:lang w:eastAsia="ja-JP"/>
                </w:rPr>
                <w:t>M</w:t>
              </w:r>
            </w:ins>
          </w:p>
        </w:tc>
        <w:tc>
          <w:tcPr>
            <w:tcW w:w="900" w:type="dxa"/>
          </w:tcPr>
          <w:p w14:paraId="792C4F48" w14:textId="77777777" w:rsidR="00CA578F" w:rsidRPr="00AA5DA2" w:rsidRDefault="00CA578F" w:rsidP="004705CC">
            <w:pPr>
              <w:pStyle w:val="TAL"/>
              <w:rPr>
                <w:ins w:id="960" w:author="Author"/>
                <w:lang w:eastAsia="ja-JP"/>
              </w:rPr>
            </w:pPr>
          </w:p>
        </w:tc>
        <w:tc>
          <w:tcPr>
            <w:tcW w:w="1800" w:type="dxa"/>
          </w:tcPr>
          <w:p w14:paraId="33EA8048" w14:textId="77777777" w:rsidR="00CA578F" w:rsidRPr="00A423D1" w:rsidRDefault="00CA578F" w:rsidP="004705CC">
            <w:pPr>
              <w:pStyle w:val="TAL"/>
              <w:rPr>
                <w:ins w:id="961" w:author="Author"/>
              </w:rPr>
            </w:pPr>
            <w:ins w:id="962" w:author="Author">
              <w:r w:rsidRPr="00EA5FA7">
                <w:rPr>
                  <w:rFonts w:cs="Arial"/>
                  <w:szCs w:val="18"/>
                  <w:lang w:eastAsia="ja-JP"/>
                </w:rPr>
                <w:t>9.3.1.23</w:t>
              </w:r>
            </w:ins>
          </w:p>
        </w:tc>
        <w:tc>
          <w:tcPr>
            <w:tcW w:w="1620" w:type="dxa"/>
          </w:tcPr>
          <w:p w14:paraId="46481F33" w14:textId="77777777" w:rsidR="00CA578F" w:rsidRPr="00AA5DA2" w:rsidRDefault="00CA578F" w:rsidP="004705CC">
            <w:pPr>
              <w:pStyle w:val="TAL"/>
              <w:rPr>
                <w:ins w:id="963" w:author="Author"/>
                <w:lang w:eastAsia="ja-JP"/>
              </w:rPr>
            </w:pPr>
          </w:p>
        </w:tc>
        <w:tc>
          <w:tcPr>
            <w:tcW w:w="1107" w:type="dxa"/>
          </w:tcPr>
          <w:p w14:paraId="57E1C796" w14:textId="77777777" w:rsidR="00CA578F" w:rsidRPr="00AA5DA2" w:rsidRDefault="00CA578F" w:rsidP="004705CC">
            <w:pPr>
              <w:pStyle w:val="TAC"/>
              <w:rPr>
                <w:ins w:id="964" w:author="Author"/>
                <w:lang w:eastAsia="ja-JP"/>
              </w:rPr>
            </w:pPr>
            <w:ins w:id="965" w:author="Author">
              <w:r w:rsidRPr="00EA5FA7">
                <w:rPr>
                  <w:rFonts w:cs="Arial"/>
                  <w:szCs w:val="18"/>
                  <w:lang w:eastAsia="ja-JP"/>
                </w:rPr>
                <w:t>YES</w:t>
              </w:r>
            </w:ins>
          </w:p>
        </w:tc>
        <w:tc>
          <w:tcPr>
            <w:tcW w:w="1080" w:type="dxa"/>
          </w:tcPr>
          <w:p w14:paraId="0BB29A17" w14:textId="77777777" w:rsidR="00CA578F" w:rsidRPr="00AA5DA2" w:rsidRDefault="00CA578F" w:rsidP="004705CC">
            <w:pPr>
              <w:pStyle w:val="TAC"/>
              <w:rPr>
                <w:ins w:id="966" w:author="Author"/>
                <w:lang w:eastAsia="ja-JP"/>
              </w:rPr>
            </w:pPr>
            <w:ins w:id="967" w:author="Author">
              <w:r w:rsidRPr="00EA5FA7">
                <w:rPr>
                  <w:rFonts w:cs="Arial"/>
                  <w:szCs w:val="18"/>
                  <w:lang w:eastAsia="ja-JP"/>
                </w:rPr>
                <w:t>reject</w:t>
              </w:r>
            </w:ins>
          </w:p>
        </w:tc>
      </w:tr>
      <w:tr w:rsidR="00CA578F" w:rsidRPr="00AA5DA2" w14:paraId="588419CA" w14:textId="77777777" w:rsidTr="004705CC">
        <w:trPr>
          <w:ins w:id="968" w:author="Author"/>
        </w:trPr>
        <w:tc>
          <w:tcPr>
            <w:tcW w:w="2312" w:type="dxa"/>
          </w:tcPr>
          <w:p w14:paraId="46DF7344" w14:textId="77777777" w:rsidR="00CA578F" w:rsidRPr="00EA5FA7" w:rsidRDefault="00CA578F" w:rsidP="004705CC">
            <w:pPr>
              <w:pStyle w:val="TAL"/>
              <w:rPr>
                <w:ins w:id="969" w:author="Author"/>
                <w:rFonts w:cs="Arial"/>
                <w:szCs w:val="18"/>
                <w:lang w:eastAsia="ja-JP"/>
              </w:rPr>
            </w:pPr>
            <w:ins w:id="970" w:author="Author">
              <w:r w:rsidRPr="00EA5FA7">
                <w:rPr>
                  <w:rFonts w:eastAsia="Batang"/>
                  <w:bCs/>
                </w:rPr>
                <w:t>gNB-CU</w:t>
              </w:r>
              <w:r w:rsidRPr="00EA5FA7">
                <w:rPr>
                  <w:bCs/>
                </w:rPr>
                <w:t xml:space="preserve"> UE F1AP ID</w:t>
              </w:r>
              <w:r>
                <w:rPr>
                  <w:bCs/>
                </w:rPr>
                <w:t xml:space="preserve"> </w:t>
              </w:r>
              <w:r w:rsidRPr="00B857D5">
                <w:rPr>
                  <w:bCs/>
                  <w:highlight w:val="yellow"/>
                </w:rPr>
                <w:t>(The need of this IE is FFS.)</w:t>
              </w:r>
            </w:ins>
          </w:p>
        </w:tc>
        <w:tc>
          <w:tcPr>
            <w:tcW w:w="1070" w:type="dxa"/>
          </w:tcPr>
          <w:p w14:paraId="0555D212" w14:textId="77777777" w:rsidR="00CA578F" w:rsidRPr="00EA5FA7" w:rsidRDefault="00CA578F" w:rsidP="004705CC">
            <w:pPr>
              <w:pStyle w:val="TAL"/>
              <w:rPr>
                <w:ins w:id="971" w:author="Author"/>
                <w:rFonts w:cs="Arial"/>
                <w:szCs w:val="18"/>
                <w:lang w:eastAsia="ja-JP"/>
              </w:rPr>
            </w:pPr>
            <w:ins w:id="972" w:author="Author">
              <w:r>
                <w:rPr>
                  <w:lang w:eastAsia="zh-CN"/>
                </w:rPr>
                <w:t>O</w:t>
              </w:r>
            </w:ins>
          </w:p>
        </w:tc>
        <w:tc>
          <w:tcPr>
            <w:tcW w:w="900" w:type="dxa"/>
          </w:tcPr>
          <w:p w14:paraId="4868B243" w14:textId="77777777" w:rsidR="00CA578F" w:rsidRPr="00AA5DA2" w:rsidRDefault="00CA578F" w:rsidP="004705CC">
            <w:pPr>
              <w:pStyle w:val="TAL"/>
              <w:rPr>
                <w:ins w:id="973" w:author="Author"/>
                <w:lang w:eastAsia="ja-JP"/>
              </w:rPr>
            </w:pPr>
          </w:p>
        </w:tc>
        <w:tc>
          <w:tcPr>
            <w:tcW w:w="1800" w:type="dxa"/>
          </w:tcPr>
          <w:p w14:paraId="738B973E" w14:textId="77777777" w:rsidR="00CA578F" w:rsidRPr="00EA5FA7" w:rsidRDefault="00CA578F" w:rsidP="004705CC">
            <w:pPr>
              <w:pStyle w:val="TAL"/>
              <w:rPr>
                <w:ins w:id="974" w:author="Author"/>
                <w:rFonts w:cs="Arial"/>
                <w:szCs w:val="18"/>
                <w:lang w:eastAsia="ja-JP"/>
              </w:rPr>
            </w:pPr>
            <w:ins w:id="975" w:author="Author">
              <w:r w:rsidRPr="00EA5FA7">
                <w:t>9.3.1.4</w:t>
              </w:r>
            </w:ins>
          </w:p>
        </w:tc>
        <w:tc>
          <w:tcPr>
            <w:tcW w:w="1620" w:type="dxa"/>
          </w:tcPr>
          <w:p w14:paraId="4D361CBC" w14:textId="77777777" w:rsidR="00CA578F" w:rsidRPr="00AA5DA2" w:rsidRDefault="00CA578F" w:rsidP="004705CC">
            <w:pPr>
              <w:pStyle w:val="TAL"/>
              <w:rPr>
                <w:ins w:id="976" w:author="Author"/>
                <w:lang w:eastAsia="ja-JP"/>
              </w:rPr>
            </w:pPr>
          </w:p>
        </w:tc>
        <w:tc>
          <w:tcPr>
            <w:tcW w:w="1107" w:type="dxa"/>
          </w:tcPr>
          <w:p w14:paraId="2FF931D6" w14:textId="77777777" w:rsidR="00CA578F" w:rsidRPr="00EA5FA7" w:rsidRDefault="00CA578F" w:rsidP="004705CC">
            <w:pPr>
              <w:pStyle w:val="TAC"/>
              <w:rPr>
                <w:ins w:id="977" w:author="Author"/>
                <w:rFonts w:cs="Arial"/>
                <w:szCs w:val="18"/>
                <w:lang w:eastAsia="ja-JP"/>
              </w:rPr>
            </w:pPr>
            <w:ins w:id="978" w:author="Author">
              <w:r w:rsidRPr="00EA5FA7">
                <w:t>YES</w:t>
              </w:r>
            </w:ins>
          </w:p>
        </w:tc>
        <w:tc>
          <w:tcPr>
            <w:tcW w:w="1080" w:type="dxa"/>
          </w:tcPr>
          <w:p w14:paraId="05F9BAE8" w14:textId="77777777" w:rsidR="00CA578F" w:rsidRPr="00EA5FA7" w:rsidRDefault="00CA578F" w:rsidP="004705CC">
            <w:pPr>
              <w:pStyle w:val="TAC"/>
              <w:rPr>
                <w:ins w:id="979" w:author="Author"/>
                <w:rFonts w:cs="Arial"/>
                <w:szCs w:val="18"/>
                <w:lang w:eastAsia="ja-JP"/>
              </w:rPr>
            </w:pPr>
            <w:ins w:id="980" w:author="Author">
              <w:r w:rsidRPr="00EA5FA7">
                <w:t>reject</w:t>
              </w:r>
            </w:ins>
          </w:p>
        </w:tc>
      </w:tr>
      <w:tr w:rsidR="00CA578F" w:rsidRPr="00AA5DA2" w14:paraId="34F53624" w14:textId="77777777" w:rsidTr="004705CC">
        <w:trPr>
          <w:ins w:id="981" w:author="Author"/>
        </w:trPr>
        <w:tc>
          <w:tcPr>
            <w:tcW w:w="2312" w:type="dxa"/>
          </w:tcPr>
          <w:p w14:paraId="5EDE4D79" w14:textId="77777777" w:rsidR="00CA578F" w:rsidRDefault="00CA578F" w:rsidP="004705CC">
            <w:pPr>
              <w:pStyle w:val="TAL"/>
              <w:rPr>
                <w:ins w:id="982" w:author="Author"/>
                <w:rFonts w:eastAsia="Batang"/>
              </w:rPr>
            </w:pPr>
            <w:ins w:id="983" w:author="Author">
              <w:r w:rsidRPr="00EA5FA7">
                <w:rPr>
                  <w:rFonts w:eastAsia="Batang"/>
                </w:rPr>
                <w:t>gNB-DU UE F1AP ID</w:t>
              </w:r>
            </w:ins>
          </w:p>
          <w:p w14:paraId="114EF4CD" w14:textId="77777777" w:rsidR="00CA578F" w:rsidRPr="00EA5FA7" w:rsidRDefault="00CA578F" w:rsidP="004705CC">
            <w:pPr>
              <w:pStyle w:val="TAL"/>
              <w:rPr>
                <w:ins w:id="984" w:author="Author"/>
                <w:rFonts w:cs="Arial"/>
                <w:szCs w:val="18"/>
                <w:lang w:eastAsia="ja-JP"/>
              </w:rPr>
            </w:pPr>
            <w:ins w:id="985" w:author="Author">
              <w:r w:rsidRPr="00721846">
                <w:rPr>
                  <w:bCs/>
                  <w:highlight w:val="yellow"/>
                </w:rPr>
                <w:t>(The need of this IE is FFS.)</w:t>
              </w:r>
            </w:ins>
          </w:p>
        </w:tc>
        <w:tc>
          <w:tcPr>
            <w:tcW w:w="1070" w:type="dxa"/>
          </w:tcPr>
          <w:p w14:paraId="1D1207C9" w14:textId="77777777" w:rsidR="00CA578F" w:rsidRPr="00EA5FA7" w:rsidRDefault="00CA578F" w:rsidP="004705CC">
            <w:pPr>
              <w:pStyle w:val="TAL"/>
              <w:rPr>
                <w:ins w:id="986" w:author="Author"/>
                <w:rFonts w:cs="Arial"/>
                <w:szCs w:val="18"/>
                <w:lang w:eastAsia="ja-JP"/>
              </w:rPr>
            </w:pPr>
            <w:ins w:id="987" w:author="Author">
              <w:r>
                <w:rPr>
                  <w:lang w:eastAsia="zh-CN"/>
                </w:rPr>
                <w:t>O</w:t>
              </w:r>
            </w:ins>
          </w:p>
        </w:tc>
        <w:tc>
          <w:tcPr>
            <w:tcW w:w="900" w:type="dxa"/>
          </w:tcPr>
          <w:p w14:paraId="57C15D0B" w14:textId="77777777" w:rsidR="00CA578F" w:rsidRPr="00AA5DA2" w:rsidRDefault="00CA578F" w:rsidP="004705CC">
            <w:pPr>
              <w:pStyle w:val="TAL"/>
              <w:rPr>
                <w:ins w:id="988" w:author="Author"/>
                <w:lang w:eastAsia="ja-JP"/>
              </w:rPr>
            </w:pPr>
          </w:p>
        </w:tc>
        <w:tc>
          <w:tcPr>
            <w:tcW w:w="1800" w:type="dxa"/>
          </w:tcPr>
          <w:p w14:paraId="301B6396" w14:textId="77777777" w:rsidR="00CA578F" w:rsidRPr="00EA5FA7" w:rsidRDefault="00CA578F" w:rsidP="004705CC">
            <w:pPr>
              <w:pStyle w:val="TAL"/>
              <w:rPr>
                <w:ins w:id="989" w:author="Author"/>
                <w:rFonts w:cs="Arial"/>
                <w:szCs w:val="18"/>
                <w:lang w:eastAsia="ja-JP"/>
              </w:rPr>
            </w:pPr>
            <w:ins w:id="990" w:author="Author">
              <w:r w:rsidRPr="00EA5FA7">
                <w:t>9.3.1.5</w:t>
              </w:r>
            </w:ins>
          </w:p>
        </w:tc>
        <w:tc>
          <w:tcPr>
            <w:tcW w:w="1620" w:type="dxa"/>
          </w:tcPr>
          <w:p w14:paraId="25C83D3F" w14:textId="77777777" w:rsidR="00CA578F" w:rsidRPr="00AA5DA2" w:rsidRDefault="00CA578F" w:rsidP="004705CC">
            <w:pPr>
              <w:pStyle w:val="TAL"/>
              <w:rPr>
                <w:ins w:id="991" w:author="Author"/>
                <w:lang w:eastAsia="ja-JP"/>
              </w:rPr>
            </w:pPr>
          </w:p>
        </w:tc>
        <w:tc>
          <w:tcPr>
            <w:tcW w:w="1107" w:type="dxa"/>
          </w:tcPr>
          <w:p w14:paraId="0DE265DE" w14:textId="77777777" w:rsidR="00CA578F" w:rsidRPr="00EA5FA7" w:rsidRDefault="00CA578F" w:rsidP="004705CC">
            <w:pPr>
              <w:pStyle w:val="TAC"/>
              <w:rPr>
                <w:ins w:id="992" w:author="Author"/>
                <w:rFonts w:cs="Arial"/>
                <w:szCs w:val="18"/>
                <w:lang w:eastAsia="ja-JP"/>
              </w:rPr>
            </w:pPr>
            <w:ins w:id="993" w:author="Author">
              <w:r w:rsidRPr="00EA5FA7">
                <w:t>YES</w:t>
              </w:r>
            </w:ins>
          </w:p>
        </w:tc>
        <w:tc>
          <w:tcPr>
            <w:tcW w:w="1080" w:type="dxa"/>
          </w:tcPr>
          <w:p w14:paraId="416AB02B" w14:textId="77777777" w:rsidR="00CA578F" w:rsidRPr="00EA5FA7" w:rsidRDefault="00CA578F" w:rsidP="004705CC">
            <w:pPr>
              <w:pStyle w:val="TAC"/>
              <w:rPr>
                <w:ins w:id="994" w:author="Author"/>
                <w:rFonts w:cs="Arial"/>
                <w:szCs w:val="18"/>
                <w:lang w:eastAsia="ja-JP"/>
              </w:rPr>
            </w:pPr>
            <w:ins w:id="995" w:author="Author">
              <w:r w:rsidRPr="00EA5FA7">
                <w:t>reject</w:t>
              </w:r>
            </w:ins>
          </w:p>
        </w:tc>
      </w:tr>
      <w:tr w:rsidR="00CA578F" w:rsidRPr="00AA5DA2" w14:paraId="5AB2FDFD" w14:textId="77777777" w:rsidTr="004705CC">
        <w:trPr>
          <w:ins w:id="996" w:author="Author"/>
        </w:trPr>
        <w:tc>
          <w:tcPr>
            <w:tcW w:w="2312" w:type="dxa"/>
          </w:tcPr>
          <w:p w14:paraId="3E2AD8B9" w14:textId="77777777" w:rsidR="00CA578F" w:rsidRPr="00AA5DA2" w:rsidRDefault="00CA578F" w:rsidP="004705CC">
            <w:pPr>
              <w:pStyle w:val="TAL"/>
              <w:rPr>
                <w:ins w:id="997" w:author="Author"/>
                <w:lang w:eastAsia="ja-JP"/>
              </w:rPr>
            </w:pPr>
            <w:bookmarkStart w:id="998" w:name="OLE_LINK81"/>
            <w:ins w:id="999" w:author="Author">
              <w:r>
                <w:rPr>
                  <w:b/>
                </w:rPr>
                <w:t xml:space="preserve">RACH Report </w:t>
              </w:r>
              <w:bookmarkEnd w:id="998"/>
              <w:r>
                <w:rPr>
                  <w:b/>
                </w:rPr>
                <w:t>Information List</w:t>
              </w:r>
            </w:ins>
          </w:p>
        </w:tc>
        <w:tc>
          <w:tcPr>
            <w:tcW w:w="1070" w:type="dxa"/>
          </w:tcPr>
          <w:p w14:paraId="0CC8FC4A" w14:textId="77777777" w:rsidR="00CA578F" w:rsidRPr="00AA5DA2" w:rsidRDefault="00CA578F" w:rsidP="004705CC">
            <w:pPr>
              <w:pStyle w:val="TAL"/>
              <w:rPr>
                <w:ins w:id="1000" w:author="Author"/>
                <w:lang w:eastAsia="ja-JP"/>
              </w:rPr>
            </w:pPr>
          </w:p>
        </w:tc>
        <w:tc>
          <w:tcPr>
            <w:tcW w:w="900" w:type="dxa"/>
          </w:tcPr>
          <w:p w14:paraId="15835683" w14:textId="77777777" w:rsidR="00CA578F" w:rsidRPr="00AA5DA2" w:rsidRDefault="00CA578F" w:rsidP="004705CC">
            <w:pPr>
              <w:pStyle w:val="TAL"/>
              <w:rPr>
                <w:ins w:id="1001" w:author="Author"/>
                <w:lang w:eastAsia="ja-JP"/>
              </w:rPr>
            </w:pPr>
            <w:ins w:id="1002" w:author="Author">
              <w:r w:rsidRPr="00EA5FA7">
                <w:rPr>
                  <w:i/>
                  <w:iCs/>
                </w:rPr>
                <w:t>0..1</w:t>
              </w:r>
            </w:ins>
          </w:p>
        </w:tc>
        <w:tc>
          <w:tcPr>
            <w:tcW w:w="1800" w:type="dxa"/>
          </w:tcPr>
          <w:p w14:paraId="6A9A98D5" w14:textId="77777777" w:rsidR="00CA578F" w:rsidRPr="00A423D1" w:rsidRDefault="00CA578F" w:rsidP="004705CC">
            <w:pPr>
              <w:pStyle w:val="TAL"/>
              <w:rPr>
                <w:ins w:id="1003" w:author="Author"/>
              </w:rPr>
            </w:pPr>
          </w:p>
        </w:tc>
        <w:tc>
          <w:tcPr>
            <w:tcW w:w="1620" w:type="dxa"/>
          </w:tcPr>
          <w:p w14:paraId="47E61AE4" w14:textId="77777777" w:rsidR="00CA578F" w:rsidRPr="00AA5DA2" w:rsidRDefault="00CA578F" w:rsidP="004705CC">
            <w:pPr>
              <w:pStyle w:val="TAL"/>
              <w:rPr>
                <w:ins w:id="1004" w:author="Author"/>
                <w:lang w:eastAsia="ja-JP"/>
              </w:rPr>
            </w:pPr>
          </w:p>
        </w:tc>
        <w:tc>
          <w:tcPr>
            <w:tcW w:w="1107" w:type="dxa"/>
          </w:tcPr>
          <w:p w14:paraId="61A26BCD" w14:textId="77777777" w:rsidR="00CA578F" w:rsidRPr="00AA5DA2" w:rsidRDefault="00CA578F" w:rsidP="004705CC">
            <w:pPr>
              <w:pStyle w:val="TAC"/>
              <w:rPr>
                <w:ins w:id="1005" w:author="Author"/>
                <w:lang w:eastAsia="ja-JP"/>
              </w:rPr>
            </w:pPr>
            <w:ins w:id="1006" w:author="Author">
              <w:r w:rsidRPr="00EA5FA7">
                <w:rPr>
                  <w:lang w:eastAsia="zh-CN"/>
                </w:rPr>
                <w:t>YES</w:t>
              </w:r>
            </w:ins>
          </w:p>
        </w:tc>
        <w:tc>
          <w:tcPr>
            <w:tcW w:w="1080" w:type="dxa"/>
          </w:tcPr>
          <w:p w14:paraId="2F0E828C" w14:textId="77777777" w:rsidR="00CA578F" w:rsidRPr="00AA5DA2" w:rsidRDefault="00CA578F" w:rsidP="004705CC">
            <w:pPr>
              <w:pStyle w:val="TAC"/>
              <w:rPr>
                <w:ins w:id="1007" w:author="Author"/>
                <w:lang w:eastAsia="ja-JP"/>
              </w:rPr>
            </w:pPr>
            <w:ins w:id="1008" w:author="Author">
              <w:r w:rsidRPr="00EA5FA7">
                <w:rPr>
                  <w:lang w:eastAsia="zh-CN"/>
                </w:rPr>
                <w:t>ignore</w:t>
              </w:r>
            </w:ins>
          </w:p>
        </w:tc>
      </w:tr>
      <w:tr w:rsidR="00CA578F" w:rsidRPr="00AA5DA2" w14:paraId="1D5CDE16" w14:textId="77777777" w:rsidTr="004705CC">
        <w:trPr>
          <w:ins w:id="1009" w:author="Author"/>
        </w:trPr>
        <w:tc>
          <w:tcPr>
            <w:tcW w:w="2312" w:type="dxa"/>
          </w:tcPr>
          <w:p w14:paraId="1FC6B78B" w14:textId="77777777" w:rsidR="00CA578F" w:rsidRPr="00AE679B" w:rsidRDefault="00CA578F" w:rsidP="004705CC">
            <w:pPr>
              <w:keepNext/>
              <w:keepLines/>
              <w:overflowPunct w:val="0"/>
              <w:autoSpaceDE w:val="0"/>
              <w:autoSpaceDN w:val="0"/>
              <w:adjustRightInd w:val="0"/>
              <w:spacing w:after="0"/>
              <w:ind w:left="142"/>
              <w:textAlignment w:val="baseline"/>
              <w:rPr>
                <w:ins w:id="1010" w:author="Author"/>
                <w:b/>
                <w:lang w:eastAsia="ja-JP"/>
              </w:rPr>
            </w:pPr>
            <w:ins w:id="1011" w:author="Autho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14:paraId="257C00CD" w14:textId="77777777" w:rsidR="00CA578F" w:rsidRPr="00AA5DA2" w:rsidRDefault="00CA578F" w:rsidP="004705CC">
            <w:pPr>
              <w:pStyle w:val="TAL"/>
              <w:rPr>
                <w:ins w:id="1012" w:author="Author"/>
                <w:lang w:eastAsia="ja-JP"/>
              </w:rPr>
            </w:pPr>
          </w:p>
        </w:tc>
        <w:tc>
          <w:tcPr>
            <w:tcW w:w="900" w:type="dxa"/>
          </w:tcPr>
          <w:p w14:paraId="21377FE2" w14:textId="77777777" w:rsidR="00CA578F" w:rsidRPr="00AE679B" w:rsidRDefault="00CA578F" w:rsidP="004705CC">
            <w:pPr>
              <w:pStyle w:val="TAL"/>
              <w:rPr>
                <w:ins w:id="1013" w:author="Author"/>
                <w:i/>
                <w:lang w:eastAsia="ja-JP"/>
              </w:rPr>
            </w:pPr>
            <w:ins w:id="1014" w:author="Author">
              <w:r w:rsidRPr="00AE679B">
                <w:rPr>
                  <w:i/>
                  <w:lang w:eastAsia="ja-JP"/>
                </w:rPr>
                <w:t>1 .. &lt;maxnoofRACHReports&gt;</w:t>
              </w:r>
            </w:ins>
          </w:p>
        </w:tc>
        <w:tc>
          <w:tcPr>
            <w:tcW w:w="1800" w:type="dxa"/>
          </w:tcPr>
          <w:p w14:paraId="6931B88C" w14:textId="77777777" w:rsidR="00CA578F" w:rsidRPr="00A423D1" w:rsidRDefault="00CA578F" w:rsidP="004705CC">
            <w:pPr>
              <w:pStyle w:val="TAL"/>
              <w:rPr>
                <w:ins w:id="1015" w:author="Author"/>
              </w:rPr>
            </w:pPr>
          </w:p>
        </w:tc>
        <w:tc>
          <w:tcPr>
            <w:tcW w:w="1620" w:type="dxa"/>
          </w:tcPr>
          <w:p w14:paraId="3381BC96" w14:textId="77777777" w:rsidR="00CA578F" w:rsidRPr="00AA5DA2" w:rsidRDefault="00CA578F" w:rsidP="004705CC">
            <w:pPr>
              <w:pStyle w:val="TAL"/>
              <w:rPr>
                <w:ins w:id="1016" w:author="Author"/>
                <w:lang w:eastAsia="ja-JP"/>
              </w:rPr>
            </w:pPr>
          </w:p>
        </w:tc>
        <w:tc>
          <w:tcPr>
            <w:tcW w:w="1107" w:type="dxa"/>
          </w:tcPr>
          <w:p w14:paraId="132C8549" w14:textId="77777777" w:rsidR="00CA578F" w:rsidRPr="00AA5DA2" w:rsidRDefault="00CA578F" w:rsidP="004705CC">
            <w:pPr>
              <w:pStyle w:val="TAC"/>
              <w:rPr>
                <w:ins w:id="1017" w:author="Author"/>
                <w:lang w:eastAsia="ja-JP"/>
              </w:rPr>
            </w:pPr>
            <w:ins w:id="1018" w:author="Author">
              <w:r w:rsidRPr="00EA5FA7">
                <w:rPr>
                  <w:lang w:eastAsia="ja-JP"/>
                </w:rPr>
                <w:t>EACH</w:t>
              </w:r>
            </w:ins>
          </w:p>
        </w:tc>
        <w:tc>
          <w:tcPr>
            <w:tcW w:w="1080" w:type="dxa"/>
          </w:tcPr>
          <w:p w14:paraId="2E01FD3D" w14:textId="77777777" w:rsidR="00CA578F" w:rsidRPr="00AA5DA2" w:rsidRDefault="00CA578F" w:rsidP="004705CC">
            <w:pPr>
              <w:pStyle w:val="TAC"/>
              <w:rPr>
                <w:ins w:id="1019" w:author="Author"/>
                <w:lang w:eastAsia="ja-JP"/>
              </w:rPr>
            </w:pPr>
            <w:ins w:id="1020" w:author="Author">
              <w:r w:rsidRPr="00EA5FA7">
                <w:rPr>
                  <w:lang w:eastAsia="ja-JP"/>
                </w:rPr>
                <w:t>ignore</w:t>
              </w:r>
            </w:ins>
          </w:p>
        </w:tc>
      </w:tr>
      <w:tr w:rsidR="00CA578F" w:rsidRPr="00AA5DA2" w14:paraId="4431397C" w14:textId="77777777" w:rsidTr="004705CC">
        <w:trPr>
          <w:ins w:id="1021" w:author="Author"/>
        </w:trPr>
        <w:tc>
          <w:tcPr>
            <w:tcW w:w="2312" w:type="dxa"/>
          </w:tcPr>
          <w:p w14:paraId="0EC0AC11" w14:textId="77777777" w:rsidR="00CA578F" w:rsidRPr="00AA5DA2" w:rsidRDefault="00CA578F" w:rsidP="004705CC">
            <w:pPr>
              <w:keepNext/>
              <w:keepLines/>
              <w:overflowPunct w:val="0"/>
              <w:autoSpaceDE w:val="0"/>
              <w:autoSpaceDN w:val="0"/>
              <w:adjustRightInd w:val="0"/>
              <w:spacing w:after="0"/>
              <w:ind w:left="284"/>
              <w:textAlignment w:val="baseline"/>
              <w:rPr>
                <w:ins w:id="1022" w:author="Author"/>
                <w:lang w:eastAsia="ja-JP"/>
              </w:rPr>
            </w:pPr>
            <w:ins w:id="1023" w:author="Author">
              <w:r w:rsidRPr="00542140">
                <w:rPr>
                  <w:rFonts w:ascii="Arial" w:hAnsi="Arial"/>
                  <w:sz w:val="18"/>
                  <w:lang w:eastAsia="ja-JP"/>
                </w:rPr>
                <w:t>&gt;&gt;RACH Report Container</w:t>
              </w:r>
            </w:ins>
          </w:p>
        </w:tc>
        <w:tc>
          <w:tcPr>
            <w:tcW w:w="1070" w:type="dxa"/>
          </w:tcPr>
          <w:p w14:paraId="1095B2E3" w14:textId="77777777" w:rsidR="00CA578F" w:rsidRPr="00AA5DA2" w:rsidRDefault="00CA578F" w:rsidP="004705CC">
            <w:pPr>
              <w:pStyle w:val="TAL"/>
              <w:rPr>
                <w:ins w:id="1024" w:author="Author"/>
                <w:lang w:eastAsia="ja-JP"/>
              </w:rPr>
            </w:pPr>
            <w:ins w:id="1025" w:author="Author">
              <w:r>
                <w:rPr>
                  <w:lang w:eastAsia="ja-JP"/>
                </w:rPr>
                <w:t>M</w:t>
              </w:r>
            </w:ins>
          </w:p>
        </w:tc>
        <w:tc>
          <w:tcPr>
            <w:tcW w:w="900" w:type="dxa"/>
          </w:tcPr>
          <w:p w14:paraId="59FC7678" w14:textId="77777777" w:rsidR="00CA578F" w:rsidRPr="00AA5DA2" w:rsidRDefault="00CA578F" w:rsidP="004705CC">
            <w:pPr>
              <w:pStyle w:val="TAL"/>
              <w:rPr>
                <w:ins w:id="1026" w:author="Author"/>
                <w:lang w:eastAsia="ja-JP"/>
              </w:rPr>
            </w:pPr>
          </w:p>
        </w:tc>
        <w:tc>
          <w:tcPr>
            <w:tcW w:w="1800" w:type="dxa"/>
          </w:tcPr>
          <w:p w14:paraId="4559C8CA" w14:textId="77777777" w:rsidR="00CA578F" w:rsidRPr="00A423D1" w:rsidRDefault="00CA578F" w:rsidP="004705CC">
            <w:pPr>
              <w:pStyle w:val="TAL"/>
              <w:rPr>
                <w:ins w:id="1027" w:author="Author"/>
              </w:rPr>
            </w:pPr>
            <w:ins w:id="1028" w:author="Author">
              <w:r w:rsidRPr="00AA5DA2">
                <w:rPr>
                  <w:lang w:eastAsia="ja-JP"/>
                </w:rPr>
                <w:t>OCTET STRING</w:t>
              </w:r>
            </w:ins>
          </w:p>
        </w:tc>
        <w:tc>
          <w:tcPr>
            <w:tcW w:w="1620" w:type="dxa"/>
          </w:tcPr>
          <w:p w14:paraId="2078B624" w14:textId="77777777" w:rsidR="00CA578F" w:rsidRPr="00AA5DA2" w:rsidRDefault="00CA578F" w:rsidP="004705CC">
            <w:pPr>
              <w:pStyle w:val="TAL"/>
              <w:rPr>
                <w:ins w:id="1029" w:author="Author"/>
                <w:lang w:eastAsia="ja-JP"/>
              </w:rPr>
            </w:pPr>
            <w:ins w:id="1030"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14:paraId="51F044DD" w14:textId="77777777" w:rsidR="00CA578F" w:rsidRPr="00AA5DA2" w:rsidRDefault="00CA578F" w:rsidP="004705CC">
            <w:pPr>
              <w:pStyle w:val="TAC"/>
              <w:rPr>
                <w:ins w:id="1031" w:author="Author"/>
                <w:lang w:eastAsia="ja-JP"/>
              </w:rPr>
            </w:pPr>
            <w:ins w:id="1032" w:author="Author">
              <w:r w:rsidRPr="00AA5DA2">
                <w:rPr>
                  <w:lang w:eastAsia="ja-JP"/>
                </w:rPr>
                <w:t>YES</w:t>
              </w:r>
            </w:ins>
          </w:p>
        </w:tc>
        <w:tc>
          <w:tcPr>
            <w:tcW w:w="1080" w:type="dxa"/>
          </w:tcPr>
          <w:p w14:paraId="098EBE8F" w14:textId="77777777" w:rsidR="00CA578F" w:rsidRPr="00AA5DA2" w:rsidRDefault="00CA578F" w:rsidP="004705CC">
            <w:pPr>
              <w:pStyle w:val="TAC"/>
              <w:rPr>
                <w:ins w:id="1033" w:author="Author"/>
                <w:lang w:eastAsia="ja-JP"/>
              </w:rPr>
            </w:pPr>
            <w:ins w:id="1034" w:author="Author">
              <w:r w:rsidRPr="00AA5DA2">
                <w:rPr>
                  <w:lang w:eastAsia="ja-JP"/>
                </w:rPr>
                <w:t>ignore</w:t>
              </w:r>
            </w:ins>
          </w:p>
        </w:tc>
      </w:tr>
      <w:tr w:rsidR="00CA578F" w:rsidRPr="00AA5DA2" w14:paraId="73E4AB6A" w14:textId="77777777" w:rsidTr="004705CC">
        <w:trPr>
          <w:ins w:id="1035" w:author="Author"/>
        </w:trPr>
        <w:tc>
          <w:tcPr>
            <w:tcW w:w="2312" w:type="dxa"/>
          </w:tcPr>
          <w:p w14:paraId="2F77131A" w14:textId="77777777" w:rsidR="00CA578F" w:rsidRPr="00542140" w:rsidRDefault="00CA578F" w:rsidP="004705CC">
            <w:pPr>
              <w:keepNext/>
              <w:keepLines/>
              <w:overflowPunct w:val="0"/>
              <w:autoSpaceDE w:val="0"/>
              <w:autoSpaceDN w:val="0"/>
              <w:adjustRightInd w:val="0"/>
              <w:spacing w:after="0"/>
              <w:ind w:left="284"/>
              <w:textAlignment w:val="baseline"/>
              <w:rPr>
                <w:ins w:id="1036" w:author="Author"/>
                <w:rFonts w:ascii="Arial" w:hAnsi="Arial"/>
                <w:sz w:val="18"/>
                <w:lang w:eastAsia="ja-JP"/>
              </w:rPr>
            </w:pPr>
            <w:ins w:id="1037" w:author="Author">
              <w:r w:rsidRPr="00F91E3C">
                <w:rPr>
                  <w:rFonts w:ascii="Arial" w:hAnsi="Arial"/>
                  <w:sz w:val="18"/>
                  <w:lang w:eastAsia="ja-JP"/>
                </w:rPr>
                <w:t>&gt;&gt;</w:t>
              </w:r>
              <w:r>
                <w:rPr>
                  <w:rFonts w:ascii="Arial" w:hAnsi="Arial"/>
                  <w:sz w:val="18"/>
                  <w:lang w:eastAsia="ja-JP"/>
                </w:rPr>
                <w:t xml:space="preserve">UE Assistant Identifier </w:t>
              </w:r>
              <w:r w:rsidRPr="002E0492">
                <w:rPr>
                  <w:rFonts w:ascii="Arial" w:hAnsi="Arial"/>
                  <w:sz w:val="18"/>
                  <w:highlight w:val="yellow"/>
                  <w:lang w:eastAsia="ja-JP"/>
                </w:rPr>
                <w:t>(The need of this IE is FFS.)</w:t>
              </w:r>
            </w:ins>
          </w:p>
        </w:tc>
        <w:tc>
          <w:tcPr>
            <w:tcW w:w="1070" w:type="dxa"/>
          </w:tcPr>
          <w:p w14:paraId="0624AA1C" w14:textId="77777777" w:rsidR="00CA578F" w:rsidRPr="002E0492" w:rsidRDefault="00CA578F" w:rsidP="004705CC">
            <w:pPr>
              <w:pStyle w:val="TAL"/>
              <w:rPr>
                <w:ins w:id="1038" w:author="Author"/>
                <w:rFonts w:eastAsia="MS Mincho"/>
                <w:lang w:eastAsia="ja-JP"/>
              </w:rPr>
            </w:pPr>
            <w:ins w:id="1039" w:author="Author">
              <w:r>
                <w:rPr>
                  <w:rFonts w:eastAsia="MS Mincho" w:hint="eastAsia"/>
                  <w:lang w:eastAsia="ja-JP"/>
                </w:rPr>
                <w:t>O</w:t>
              </w:r>
            </w:ins>
          </w:p>
        </w:tc>
        <w:tc>
          <w:tcPr>
            <w:tcW w:w="900" w:type="dxa"/>
          </w:tcPr>
          <w:p w14:paraId="479EA998" w14:textId="77777777" w:rsidR="00CA578F" w:rsidRPr="00AA5DA2" w:rsidRDefault="00CA578F" w:rsidP="004705CC">
            <w:pPr>
              <w:pStyle w:val="TAL"/>
              <w:rPr>
                <w:ins w:id="1040" w:author="Author"/>
                <w:lang w:eastAsia="ja-JP"/>
              </w:rPr>
            </w:pPr>
          </w:p>
        </w:tc>
        <w:tc>
          <w:tcPr>
            <w:tcW w:w="1800" w:type="dxa"/>
          </w:tcPr>
          <w:p w14:paraId="2CDD199E" w14:textId="77777777" w:rsidR="00CA578F" w:rsidRDefault="00CA578F" w:rsidP="004705CC">
            <w:pPr>
              <w:pStyle w:val="TAL"/>
              <w:rPr>
                <w:ins w:id="1041" w:author="Author"/>
                <w:lang w:eastAsia="ja-JP"/>
              </w:rPr>
            </w:pPr>
            <w:ins w:id="1042" w:author="Author">
              <w:r>
                <w:rPr>
                  <w:lang w:eastAsia="ja-JP"/>
                </w:rPr>
                <w:t>The gNB-DU UE F1AP ID</w:t>
              </w:r>
            </w:ins>
          </w:p>
          <w:p w14:paraId="392C7D5E" w14:textId="77777777" w:rsidR="00CA578F" w:rsidRPr="00AA5DA2" w:rsidRDefault="00CA578F" w:rsidP="004705CC">
            <w:pPr>
              <w:pStyle w:val="TAL"/>
              <w:rPr>
                <w:ins w:id="1043" w:author="Author"/>
                <w:lang w:eastAsia="ja-JP"/>
              </w:rPr>
            </w:pPr>
            <w:ins w:id="1044" w:author="Author">
              <w:r w:rsidRPr="00EA5FA7">
                <w:t>9.3.1.5</w:t>
              </w:r>
            </w:ins>
          </w:p>
        </w:tc>
        <w:tc>
          <w:tcPr>
            <w:tcW w:w="1620" w:type="dxa"/>
          </w:tcPr>
          <w:p w14:paraId="7AD2571C" w14:textId="77777777" w:rsidR="00CA578F" w:rsidRPr="00542140" w:rsidRDefault="00CA578F" w:rsidP="004705CC">
            <w:pPr>
              <w:pStyle w:val="TAL"/>
              <w:rPr>
                <w:ins w:id="1045" w:author="Author"/>
                <w:lang w:eastAsia="ja-JP"/>
              </w:rPr>
            </w:pPr>
          </w:p>
        </w:tc>
        <w:tc>
          <w:tcPr>
            <w:tcW w:w="1107" w:type="dxa"/>
          </w:tcPr>
          <w:p w14:paraId="7264D6D0" w14:textId="77777777" w:rsidR="00CA578F" w:rsidRPr="00AA5DA2" w:rsidRDefault="00CA578F" w:rsidP="004705CC">
            <w:pPr>
              <w:pStyle w:val="TAC"/>
              <w:rPr>
                <w:ins w:id="1046" w:author="Author"/>
                <w:lang w:eastAsia="ja-JP"/>
              </w:rPr>
            </w:pPr>
          </w:p>
        </w:tc>
        <w:tc>
          <w:tcPr>
            <w:tcW w:w="1080" w:type="dxa"/>
          </w:tcPr>
          <w:p w14:paraId="2191DD54" w14:textId="77777777" w:rsidR="00CA578F" w:rsidRPr="00AA5DA2" w:rsidRDefault="00CA578F" w:rsidP="004705CC">
            <w:pPr>
              <w:pStyle w:val="TAC"/>
              <w:rPr>
                <w:ins w:id="1047" w:author="Author"/>
                <w:lang w:eastAsia="ja-JP"/>
              </w:rPr>
            </w:pPr>
          </w:p>
        </w:tc>
      </w:tr>
      <w:tr w:rsidR="00CA578F" w:rsidRPr="00AA5DA2" w14:paraId="12B87877" w14:textId="77777777" w:rsidTr="004705CC">
        <w:trPr>
          <w:ins w:id="1048" w:author="Author"/>
        </w:trPr>
        <w:tc>
          <w:tcPr>
            <w:tcW w:w="2312" w:type="dxa"/>
          </w:tcPr>
          <w:p w14:paraId="269101C9" w14:textId="77777777" w:rsidR="00CA578F" w:rsidRPr="00AA5DA2" w:rsidRDefault="00CA578F" w:rsidP="004705CC">
            <w:pPr>
              <w:pStyle w:val="TAL"/>
              <w:rPr>
                <w:ins w:id="1049" w:author="Author"/>
                <w:lang w:eastAsia="ja-JP"/>
              </w:rPr>
            </w:pPr>
            <w:ins w:id="1050" w:author="Author">
              <w:r>
                <w:rPr>
                  <w:b/>
                </w:rPr>
                <w:t>RLF Report Information List</w:t>
              </w:r>
            </w:ins>
          </w:p>
        </w:tc>
        <w:tc>
          <w:tcPr>
            <w:tcW w:w="1070" w:type="dxa"/>
          </w:tcPr>
          <w:p w14:paraId="23FE54A9" w14:textId="77777777" w:rsidR="00CA578F" w:rsidRPr="00AA5DA2" w:rsidRDefault="00CA578F" w:rsidP="004705CC">
            <w:pPr>
              <w:pStyle w:val="TAL"/>
              <w:rPr>
                <w:ins w:id="1051" w:author="Author"/>
                <w:lang w:eastAsia="ja-JP"/>
              </w:rPr>
            </w:pPr>
          </w:p>
        </w:tc>
        <w:tc>
          <w:tcPr>
            <w:tcW w:w="900" w:type="dxa"/>
          </w:tcPr>
          <w:p w14:paraId="6F02ACA9" w14:textId="77777777" w:rsidR="00CA578F" w:rsidRPr="00AA5DA2" w:rsidRDefault="00CA578F" w:rsidP="004705CC">
            <w:pPr>
              <w:pStyle w:val="TAL"/>
              <w:rPr>
                <w:ins w:id="1052" w:author="Author"/>
                <w:lang w:eastAsia="ja-JP"/>
              </w:rPr>
            </w:pPr>
            <w:ins w:id="1053" w:author="Author">
              <w:r w:rsidRPr="00EA5FA7">
                <w:rPr>
                  <w:i/>
                  <w:iCs/>
                </w:rPr>
                <w:t>0..1</w:t>
              </w:r>
            </w:ins>
          </w:p>
        </w:tc>
        <w:tc>
          <w:tcPr>
            <w:tcW w:w="1800" w:type="dxa"/>
          </w:tcPr>
          <w:p w14:paraId="54A6C45B" w14:textId="77777777" w:rsidR="00CA578F" w:rsidRPr="00A423D1" w:rsidRDefault="00CA578F" w:rsidP="004705CC">
            <w:pPr>
              <w:pStyle w:val="TAL"/>
              <w:rPr>
                <w:ins w:id="1054" w:author="Author"/>
              </w:rPr>
            </w:pPr>
          </w:p>
        </w:tc>
        <w:tc>
          <w:tcPr>
            <w:tcW w:w="1620" w:type="dxa"/>
          </w:tcPr>
          <w:p w14:paraId="1CC7C5BB" w14:textId="77777777" w:rsidR="00CA578F" w:rsidRPr="00AA5DA2" w:rsidRDefault="00CA578F" w:rsidP="004705CC">
            <w:pPr>
              <w:pStyle w:val="TAL"/>
              <w:rPr>
                <w:ins w:id="1055" w:author="Author"/>
                <w:lang w:eastAsia="ja-JP"/>
              </w:rPr>
            </w:pPr>
          </w:p>
        </w:tc>
        <w:tc>
          <w:tcPr>
            <w:tcW w:w="1107" w:type="dxa"/>
          </w:tcPr>
          <w:p w14:paraId="36F95546" w14:textId="77777777" w:rsidR="00CA578F" w:rsidRPr="00AA5DA2" w:rsidRDefault="00CA578F" w:rsidP="004705CC">
            <w:pPr>
              <w:pStyle w:val="TAC"/>
              <w:rPr>
                <w:ins w:id="1056" w:author="Author"/>
                <w:lang w:eastAsia="ja-JP"/>
              </w:rPr>
            </w:pPr>
            <w:ins w:id="1057" w:author="Author">
              <w:r w:rsidRPr="00EA5FA7">
                <w:rPr>
                  <w:lang w:eastAsia="zh-CN"/>
                </w:rPr>
                <w:t>YES</w:t>
              </w:r>
            </w:ins>
          </w:p>
        </w:tc>
        <w:tc>
          <w:tcPr>
            <w:tcW w:w="1080" w:type="dxa"/>
          </w:tcPr>
          <w:p w14:paraId="16493D11" w14:textId="77777777" w:rsidR="00CA578F" w:rsidRPr="00AA5DA2" w:rsidRDefault="00CA578F" w:rsidP="004705CC">
            <w:pPr>
              <w:pStyle w:val="TAC"/>
              <w:rPr>
                <w:ins w:id="1058" w:author="Author"/>
                <w:lang w:eastAsia="ja-JP"/>
              </w:rPr>
            </w:pPr>
            <w:ins w:id="1059" w:author="Author">
              <w:r w:rsidRPr="00EA5FA7">
                <w:rPr>
                  <w:lang w:eastAsia="zh-CN"/>
                </w:rPr>
                <w:t>ignore</w:t>
              </w:r>
            </w:ins>
          </w:p>
        </w:tc>
      </w:tr>
      <w:tr w:rsidR="00CA578F" w:rsidRPr="00AA5DA2" w14:paraId="7BF1E4CA" w14:textId="77777777" w:rsidTr="004705CC">
        <w:trPr>
          <w:ins w:id="1060" w:author="Author"/>
        </w:trPr>
        <w:tc>
          <w:tcPr>
            <w:tcW w:w="2312" w:type="dxa"/>
          </w:tcPr>
          <w:p w14:paraId="49F2250D" w14:textId="77777777" w:rsidR="00CA578F" w:rsidRPr="00AE679B" w:rsidRDefault="00CA578F" w:rsidP="004705CC">
            <w:pPr>
              <w:keepNext/>
              <w:keepLines/>
              <w:overflowPunct w:val="0"/>
              <w:autoSpaceDE w:val="0"/>
              <w:autoSpaceDN w:val="0"/>
              <w:adjustRightInd w:val="0"/>
              <w:spacing w:after="0"/>
              <w:ind w:left="142"/>
              <w:textAlignment w:val="baseline"/>
              <w:rPr>
                <w:ins w:id="1061" w:author="Author"/>
                <w:b/>
                <w:lang w:eastAsia="ja-JP"/>
              </w:rPr>
            </w:pPr>
            <w:ins w:id="1062" w:author="Autho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14:paraId="698449EC" w14:textId="77777777" w:rsidR="00CA578F" w:rsidRPr="00AA5DA2" w:rsidRDefault="00CA578F" w:rsidP="004705CC">
            <w:pPr>
              <w:pStyle w:val="TAL"/>
              <w:rPr>
                <w:ins w:id="1063" w:author="Author"/>
                <w:lang w:eastAsia="ja-JP"/>
              </w:rPr>
            </w:pPr>
          </w:p>
        </w:tc>
        <w:tc>
          <w:tcPr>
            <w:tcW w:w="900" w:type="dxa"/>
          </w:tcPr>
          <w:p w14:paraId="1314D9A6" w14:textId="77777777" w:rsidR="00CA578F" w:rsidRPr="00AE679B" w:rsidRDefault="00CA578F" w:rsidP="004705CC">
            <w:pPr>
              <w:pStyle w:val="TAL"/>
              <w:rPr>
                <w:ins w:id="1064" w:author="Author"/>
                <w:i/>
                <w:lang w:eastAsia="ja-JP"/>
              </w:rPr>
            </w:pPr>
            <w:ins w:id="1065" w:author="Author">
              <w:r w:rsidRPr="00AE679B">
                <w:rPr>
                  <w:i/>
                  <w:lang w:eastAsia="ja-JP"/>
                </w:rPr>
                <w:t>1 .. &lt;</w:t>
              </w:r>
              <w:bookmarkStart w:id="1066" w:name="OLE_LINK84"/>
              <w:r w:rsidRPr="00AE679B">
                <w:rPr>
                  <w:i/>
                  <w:lang w:eastAsia="ja-JP"/>
                </w:rPr>
                <w:t>maxnoofRLFReports</w:t>
              </w:r>
              <w:bookmarkEnd w:id="1066"/>
              <w:r w:rsidRPr="00AE679B">
                <w:rPr>
                  <w:i/>
                  <w:lang w:eastAsia="ja-JP"/>
                </w:rPr>
                <w:t>&gt;</w:t>
              </w:r>
            </w:ins>
          </w:p>
        </w:tc>
        <w:tc>
          <w:tcPr>
            <w:tcW w:w="1800" w:type="dxa"/>
          </w:tcPr>
          <w:p w14:paraId="21EE72E6" w14:textId="77777777" w:rsidR="00CA578F" w:rsidRPr="00A423D1" w:rsidRDefault="00CA578F" w:rsidP="004705CC">
            <w:pPr>
              <w:pStyle w:val="TAL"/>
              <w:rPr>
                <w:ins w:id="1067" w:author="Author"/>
              </w:rPr>
            </w:pPr>
          </w:p>
        </w:tc>
        <w:tc>
          <w:tcPr>
            <w:tcW w:w="1620" w:type="dxa"/>
          </w:tcPr>
          <w:p w14:paraId="53BAA0DE" w14:textId="77777777" w:rsidR="00CA578F" w:rsidRPr="00AA5DA2" w:rsidRDefault="00CA578F" w:rsidP="004705CC">
            <w:pPr>
              <w:pStyle w:val="TAL"/>
              <w:rPr>
                <w:ins w:id="1068" w:author="Author"/>
                <w:lang w:eastAsia="ja-JP"/>
              </w:rPr>
            </w:pPr>
          </w:p>
        </w:tc>
        <w:tc>
          <w:tcPr>
            <w:tcW w:w="1107" w:type="dxa"/>
          </w:tcPr>
          <w:p w14:paraId="39BA5125" w14:textId="77777777" w:rsidR="00CA578F" w:rsidRPr="00AA5DA2" w:rsidRDefault="00CA578F" w:rsidP="004705CC">
            <w:pPr>
              <w:pStyle w:val="TAC"/>
              <w:rPr>
                <w:ins w:id="1069" w:author="Author"/>
                <w:lang w:eastAsia="ja-JP"/>
              </w:rPr>
            </w:pPr>
            <w:ins w:id="1070" w:author="Author">
              <w:r w:rsidRPr="00EA5FA7">
                <w:rPr>
                  <w:lang w:eastAsia="ja-JP"/>
                </w:rPr>
                <w:t>EACH</w:t>
              </w:r>
            </w:ins>
          </w:p>
        </w:tc>
        <w:tc>
          <w:tcPr>
            <w:tcW w:w="1080" w:type="dxa"/>
          </w:tcPr>
          <w:p w14:paraId="3BC7D2E1" w14:textId="77777777" w:rsidR="00CA578F" w:rsidRPr="00AA5DA2" w:rsidRDefault="00CA578F" w:rsidP="004705CC">
            <w:pPr>
              <w:pStyle w:val="TAC"/>
              <w:rPr>
                <w:ins w:id="1071" w:author="Author"/>
                <w:lang w:eastAsia="ja-JP"/>
              </w:rPr>
            </w:pPr>
            <w:ins w:id="1072" w:author="Author">
              <w:r w:rsidRPr="00EA5FA7">
                <w:rPr>
                  <w:lang w:eastAsia="ja-JP"/>
                </w:rPr>
                <w:t>ignore</w:t>
              </w:r>
            </w:ins>
          </w:p>
        </w:tc>
      </w:tr>
      <w:tr w:rsidR="00CA578F" w:rsidRPr="00AA5DA2" w14:paraId="6495E5CA" w14:textId="77777777" w:rsidTr="004705CC">
        <w:trPr>
          <w:ins w:id="1073" w:author="Author"/>
        </w:trPr>
        <w:tc>
          <w:tcPr>
            <w:tcW w:w="2312" w:type="dxa"/>
            <w:tcBorders>
              <w:top w:val="single" w:sz="4" w:space="0" w:color="auto"/>
              <w:left w:val="single" w:sz="4" w:space="0" w:color="auto"/>
              <w:bottom w:val="single" w:sz="4" w:space="0" w:color="auto"/>
              <w:right w:val="single" w:sz="4" w:space="0" w:color="auto"/>
            </w:tcBorders>
          </w:tcPr>
          <w:p w14:paraId="09E31E89" w14:textId="77777777" w:rsidR="00CA578F" w:rsidRPr="00AA5DA2" w:rsidRDefault="00CA578F" w:rsidP="004705CC">
            <w:pPr>
              <w:keepNext/>
              <w:keepLines/>
              <w:overflowPunct w:val="0"/>
              <w:autoSpaceDE w:val="0"/>
              <w:autoSpaceDN w:val="0"/>
              <w:adjustRightInd w:val="0"/>
              <w:spacing w:after="0"/>
              <w:ind w:left="284"/>
              <w:textAlignment w:val="baseline"/>
              <w:rPr>
                <w:ins w:id="1074" w:author="Author"/>
                <w:lang w:eastAsia="ja-JP"/>
              </w:rPr>
            </w:pPr>
            <w:ins w:id="1075"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14:paraId="691718B4" w14:textId="77777777" w:rsidR="00CA578F" w:rsidRPr="00AA5DA2" w:rsidRDefault="00CA578F" w:rsidP="004705CC">
            <w:pPr>
              <w:pStyle w:val="TAL"/>
              <w:rPr>
                <w:ins w:id="1076" w:author="Author"/>
                <w:lang w:eastAsia="ja-JP"/>
              </w:rPr>
            </w:pPr>
            <w:ins w:id="1077"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61B8E4D" w14:textId="77777777" w:rsidR="00CA578F" w:rsidRPr="00AA5DA2" w:rsidRDefault="00CA578F" w:rsidP="004705CC">
            <w:pPr>
              <w:pStyle w:val="TAL"/>
              <w:rPr>
                <w:ins w:id="107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A2F02CD" w14:textId="77777777" w:rsidR="00CA578F" w:rsidRPr="00AA5DA2" w:rsidRDefault="00CA578F" w:rsidP="004705CC">
            <w:pPr>
              <w:pStyle w:val="TAL"/>
              <w:rPr>
                <w:ins w:id="1079" w:author="Author"/>
                <w:lang w:eastAsia="ja-JP"/>
              </w:rPr>
            </w:pPr>
            <w:ins w:id="1080"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14:paraId="588B62B7" w14:textId="77777777" w:rsidR="00CA578F" w:rsidRPr="00AA5DA2" w:rsidRDefault="00CA578F" w:rsidP="004705CC">
            <w:pPr>
              <w:pStyle w:val="TAL"/>
              <w:rPr>
                <w:ins w:id="1081" w:author="Author"/>
                <w:lang w:eastAsia="ja-JP"/>
              </w:rPr>
            </w:pPr>
            <w:ins w:id="1082"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14:paraId="7656E410" w14:textId="77777777" w:rsidR="00CA578F" w:rsidRPr="00AA5DA2" w:rsidRDefault="00CA578F" w:rsidP="004705CC">
            <w:pPr>
              <w:pStyle w:val="TAC"/>
              <w:rPr>
                <w:ins w:id="1083" w:author="Author"/>
                <w:lang w:eastAsia="ja-JP"/>
              </w:rPr>
            </w:pPr>
            <w:ins w:id="108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7834FE" w14:textId="77777777" w:rsidR="00CA578F" w:rsidRPr="00AA5DA2" w:rsidRDefault="00CA578F" w:rsidP="004705CC">
            <w:pPr>
              <w:pStyle w:val="TAC"/>
              <w:rPr>
                <w:ins w:id="1085" w:author="Author"/>
                <w:lang w:eastAsia="ja-JP"/>
              </w:rPr>
            </w:pPr>
            <w:ins w:id="1086" w:author="Author">
              <w:r w:rsidRPr="00AA5DA2">
                <w:rPr>
                  <w:lang w:eastAsia="ja-JP"/>
                </w:rPr>
                <w:t>ignore</w:t>
              </w:r>
            </w:ins>
          </w:p>
        </w:tc>
      </w:tr>
      <w:bookmarkEnd w:id="928"/>
    </w:tbl>
    <w:p w14:paraId="659D576A" w14:textId="77777777" w:rsidR="00CA578F" w:rsidRDefault="00CA578F" w:rsidP="00CA578F">
      <w:pPr>
        <w:rPr>
          <w:ins w:id="1087" w:author="Author"/>
          <w:lang w:eastAsia="zh-CN"/>
        </w:rPr>
      </w:pPr>
    </w:p>
    <w:p w14:paraId="602F5FF6" w14:textId="77777777" w:rsidR="00CA578F" w:rsidRDefault="00CA578F" w:rsidP="00CA578F">
      <w:pPr>
        <w:rPr>
          <w:ins w:id="1088"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78F" w14:paraId="58FA7FA8" w14:textId="77777777" w:rsidTr="004705CC">
        <w:trPr>
          <w:ins w:id="1089" w:author="Author"/>
        </w:trPr>
        <w:tc>
          <w:tcPr>
            <w:tcW w:w="3686" w:type="dxa"/>
            <w:tcBorders>
              <w:top w:val="single" w:sz="4" w:space="0" w:color="auto"/>
              <w:left w:val="single" w:sz="4" w:space="0" w:color="auto"/>
              <w:bottom w:val="single" w:sz="4" w:space="0" w:color="auto"/>
              <w:right w:val="single" w:sz="4" w:space="0" w:color="auto"/>
            </w:tcBorders>
            <w:hideMark/>
          </w:tcPr>
          <w:p w14:paraId="14815422" w14:textId="77777777" w:rsidR="00CA578F" w:rsidRDefault="00CA578F" w:rsidP="004705CC">
            <w:pPr>
              <w:keepNext/>
              <w:keepLines/>
              <w:spacing w:after="0"/>
              <w:jc w:val="center"/>
              <w:rPr>
                <w:ins w:id="1090" w:author="Author"/>
                <w:rFonts w:ascii="Arial" w:hAnsi="Arial"/>
                <w:b/>
                <w:sz w:val="18"/>
              </w:rPr>
            </w:pPr>
            <w:ins w:id="1091"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85682E" w14:textId="77777777" w:rsidR="00CA578F" w:rsidRDefault="00CA578F" w:rsidP="004705CC">
            <w:pPr>
              <w:keepNext/>
              <w:keepLines/>
              <w:spacing w:after="0"/>
              <w:jc w:val="center"/>
              <w:rPr>
                <w:ins w:id="1092" w:author="Author"/>
                <w:rFonts w:ascii="Arial" w:hAnsi="Arial"/>
                <w:b/>
                <w:sz w:val="18"/>
              </w:rPr>
            </w:pPr>
            <w:ins w:id="1093" w:author="Author">
              <w:r>
                <w:rPr>
                  <w:rFonts w:ascii="Arial" w:hAnsi="Arial"/>
                  <w:b/>
                  <w:sz w:val="18"/>
                </w:rPr>
                <w:t>Explanation</w:t>
              </w:r>
            </w:ins>
          </w:p>
        </w:tc>
      </w:tr>
      <w:tr w:rsidR="00CA578F" w14:paraId="1EFA31B4" w14:textId="77777777" w:rsidTr="004705CC">
        <w:trPr>
          <w:ins w:id="1094" w:author="Author"/>
        </w:trPr>
        <w:tc>
          <w:tcPr>
            <w:tcW w:w="3686" w:type="dxa"/>
            <w:tcBorders>
              <w:top w:val="single" w:sz="4" w:space="0" w:color="auto"/>
              <w:left w:val="single" w:sz="4" w:space="0" w:color="auto"/>
              <w:bottom w:val="single" w:sz="4" w:space="0" w:color="auto"/>
              <w:right w:val="single" w:sz="4" w:space="0" w:color="auto"/>
            </w:tcBorders>
            <w:hideMark/>
          </w:tcPr>
          <w:p w14:paraId="1D002CCC" w14:textId="77777777" w:rsidR="00CA578F" w:rsidRDefault="00CA578F" w:rsidP="004705CC">
            <w:pPr>
              <w:keepNext/>
              <w:keepLines/>
              <w:spacing w:after="0"/>
              <w:jc w:val="both"/>
              <w:rPr>
                <w:ins w:id="1095" w:author="Author"/>
                <w:rFonts w:ascii="Arial" w:hAnsi="Arial" w:cs="Arial"/>
                <w:sz w:val="18"/>
              </w:rPr>
            </w:pPr>
            <w:ins w:id="1096"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14:paraId="2AC33CA4" w14:textId="77777777" w:rsidR="00CA578F" w:rsidRDefault="00CA578F" w:rsidP="004705CC">
            <w:pPr>
              <w:keepNext/>
              <w:keepLines/>
              <w:spacing w:after="0"/>
              <w:jc w:val="both"/>
              <w:rPr>
                <w:ins w:id="1097" w:author="Author"/>
                <w:rFonts w:ascii="Arial" w:hAnsi="Arial" w:cs="Arial"/>
                <w:sz w:val="18"/>
              </w:rPr>
            </w:pPr>
            <w:ins w:id="1098" w:author="Author">
              <w:r>
                <w:rPr>
                  <w:rFonts w:ascii="Arial" w:hAnsi="Arial" w:cs="Arial"/>
                  <w:sz w:val="18"/>
                </w:rPr>
                <w:t>Maximum no. of RACH Reports, the maximum value is 64.</w:t>
              </w:r>
            </w:ins>
          </w:p>
        </w:tc>
      </w:tr>
      <w:tr w:rsidR="00CA578F" w14:paraId="7168ADF4" w14:textId="77777777" w:rsidTr="004705CC">
        <w:trPr>
          <w:ins w:id="1099" w:author="Author"/>
        </w:trPr>
        <w:tc>
          <w:tcPr>
            <w:tcW w:w="3686" w:type="dxa"/>
            <w:tcBorders>
              <w:top w:val="single" w:sz="4" w:space="0" w:color="auto"/>
              <w:left w:val="single" w:sz="4" w:space="0" w:color="auto"/>
              <w:bottom w:val="single" w:sz="4" w:space="0" w:color="auto"/>
              <w:right w:val="single" w:sz="4" w:space="0" w:color="auto"/>
            </w:tcBorders>
            <w:hideMark/>
          </w:tcPr>
          <w:p w14:paraId="7F517CDC" w14:textId="77777777" w:rsidR="00CA578F" w:rsidRDefault="00CA578F" w:rsidP="004705CC">
            <w:pPr>
              <w:keepNext/>
              <w:keepLines/>
              <w:spacing w:after="0"/>
              <w:rPr>
                <w:ins w:id="1100" w:author="Author"/>
                <w:rFonts w:ascii="Arial" w:hAnsi="Arial"/>
                <w:sz w:val="18"/>
              </w:rPr>
            </w:pPr>
            <w:ins w:id="1101"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14:paraId="74300625" w14:textId="77777777" w:rsidR="00CA578F" w:rsidRDefault="00CA578F" w:rsidP="004705CC">
            <w:pPr>
              <w:keepNext/>
              <w:keepLines/>
              <w:spacing w:after="0"/>
              <w:rPr>
                <w:ins w:id="1102" w:author="Author"/>
                <w:rFonts w:ascii="Arial" w:hAnsi="Arial"/>
                <w:sz w:val="18"/>
              </w:rPr>
            </w:pPr>
            <w:ins w:id="1103" w:author="Author">
              <w:r>
                <w:rPr>
                  <w:rFonts w:ascii="Arial" w:hAnsi="Arial"/>
                  <w:sz w:val="18"/>
                </w:rPr>
                <w:t>Maximum no. of RLF Reports, the maximum value is 64.</w:t>
              </w:r>
            </w:ins>
          </w:p>
        </w:tc>
      </w:tr>
    </w:tbl>
    <w:p w14:paraId="57E654DD" w14:textId="77777777" w:rsidR="00CA578F" w:rsidRPr="00DB4D57" w:rsidRDefault="00CA578F" w:rsidP="00CA578F">
      <w:pPr>
        <w:rPr>
          <w:ins w:id="1104" w:author="Author"/>
        </w:rPr>
      </w:pPr>
    </w:p>
    <w:p w14:paraId="3A52796D" w14:textId="77777777" w:rsidR="00CA578F" w:rsidRPr="00356814" w:rsidRDefault="00CA578F" w:rsidP="00CA578F">
      <w:pPr>
        <w:pStyle w:val="Heading4"/>
        <w:rPr>
          <w:ins w:id="1105" w:author="Author"/>
        </w:rPr>
      </w:pPr>
      <w:bookmarkStart w:id="1106" w:name="_Toc20955914"/>
      <w:bookmarkStart w:id="1107" w:name="_Toc29893032"/>
      <w:ins w:id="1108" w:author="Author">
        <w:r>
          <w:t>9.2.1</w:t>
        </w:r>
        <w:r w:rsidRPr="00356814">
          <w:t>.</w:t>
        </w:r>
        <w:r>
          <w:t>X6</w:t>
        </w:r>
        <w:r w:rsidRPr="00356814">
          <w:tab/>
        </w:r>
        <w:r>
          <w:t>RACH INDICATION</w:t>
        </w:r>
      </w:ins>
    </w:p>
    <w:p w14:paraId="09092DF5" w14:textId="77777777" w:rsidR="00CA578F" w:rsidRPr="00AA5DA2" w:rsidRDefault="00CA578F" w:rsidP="00CA578F">
      <w:pPr>
        <w:rPr>
          <w:ins w:id="1109" w:author="Author"/>
        </w:rPr>
      </w:pPr>
      <w:ins w:id="1110" w:author="Author">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 random access event for a UE</w:t>
        </w:r>
        <w:r w:rsidRPr="00AA5DA2">
          <w:t>.</w:t>
        </w:r>
      </w:ins>
    </w:p>
    <w:p w14:paraId="4034BDEF" w14:textId="77777777" w:rsidR="00CA578F" w:rsidRPr="00AA5DA2" w:rsidRDefault="00CA578F" w:rsidP="00CA578F">
      <w:pPr>
        <w:rPr>
          <w:ins w:id="1111" w:author="Author"/>
          <w:rFonts w:eastAsia="Batang"/>
        </w:rPr>
      </w:pPr>
      <w:ins w:id="1112"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A578F" w:rsidRPr="00AA5DA2" w14:paraId="24120FBE" w14:textId="77777777" w:rsidTr="004705CC">
        <w:trPr>
          <w:ins w:id="1113" w:author="Author"/>
        </w:trPr>
        <w:tc>
          <w:tcPr>
            <w:tcW w:w="2312" w:type="dxa"/>
          </w:tcPr>
          <w:p w14:paraId="426760ED" w14:textId="77777777" w:rsidR="00CA578F" w:rsidRPr="00AA5DA2" w:rsidRDefault="00CA578F" w:rsidP="004705CC">
            <w:pPr>
              <w:pStyle w:val="TAH"/>
              <w:rPr>
                <w:ins w:id="1114" w:author="Author"/>
                <w:lang w:eastAsia="ja-JP"/>
              </w:rPr>
            </w:pPr>
            <w:ins w:id="1115"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12FE3B8B" w14:textId="77777777" w:rsidR="00CA578F" w:rsidRPr="00AA5DA2" w:rsidRDefault="00CA578F" w:rsidP="004705CC">
            <w:pPr>
              <w:pStyle w:val="TAH"/>
              <w:rPr>
                <w:ins w:id="1116" w:author="Author"/>
                <w:lang w:eastAsia="ja-JP"/>
              </w:rPr>
            </w:pPr>
            <w:ins w:id="1117" w:author="Author">
              <w:r w:rsidRPr="00AA5DA2">
                <w:rPr>
                  <w:lang w:eastAsia="ja-JP"/>
                </w:rPr>
                <w:t>Presence</w:t>
              </w:r>
            </w:ins>
          </w:p>
        </w:tc>
        <w:tc>
          <w:tcPr>
            <w:tcW w:w="900" w:type="dxa"/>
          </w:tcPr>
          <w:p w14:paraId="3E3EF600" w14:textId="77777777" w:rsidR="00CA578F" w:rsidRPr="00AA5DA2" w:rsidRDefault="00CA578F" w:rsidP="004705CC">
            <w:pPr>
              <w:pStyle w:val="TAH"/>
              <w:rPr>
                <w:ins w:id="1118" w:author="Author"/>
                <w:lang w:eastAsia="ja-JP"/>
              </w:rPr>
            </w:pPr>
            <w:ins w:id="1119" w:author="Author">
              <w:r w:rsidRPr="00AA5DA2">
                <w:rPr>
                  <w:lang w:eastAsia="ja-JP"/>
                </w:rPr>
                <w:t>Range</w:t>
              </w:r>
            </w:ins>
          </w:p>
        </w:tc>
        <w:tc>
          <w:tcPr>
            <w:tcW w:w="1800" w:type="dxa"/>
          </w:tcPr>
          <w:p w14:paraId="107021D0" w14:textId="77777777" w:rsidR="00CA578F" w:rsidRPr="00AA5DA2" w:rsidRDefault="00CA578F" w:rsidP="004705CC">
            <w:pPr>
              <w:pStyle w:val="TAH"/>
              <w:rPr>
                <w:ins w:id="1120" w:author="Author"/>
                <w:lang w:eastAsia="ja-JP"/>
              </w:rPr>
            </w:pPr>
            <w:ins w:id="1121" w:author="Author">
              <w:r w:rsidRPr="00AA5DA2">
                <w:rPr>
                  <w:lang w:eastAsia="ja-JP"/>
                </w:rPr>
                <w:t>IE type and reference</w:t>
              </w:r>
            </w:ins>
          </w:p>
        </w:tc>
        <w:tc>
          <w:tcPr>
            <w:tcW w:w="1620" w:type="dxa"/>
          </w:tcPr>
          <w:p w14:paraId="38CDEACD" w14:textId="77777777" w:rsidR="00CA578F" w:rsidRPr="00AA5DA2" w:rsidRDefault="00CA578F" w:rsidP="004705CC">
            <w:pPr>
              <w:pStyle w:val="TAH"/>
              <w:rPr>
                <w:ins w:id="1122" w:author="Author"/>
                <w:lang w:eastAsia="ja-JP"/>
              </w:rPr>
            </w:pPr>
            <w:ins w:id="1123" w:author="Author">
              <w:r w:rsidRPr="00AA5DA2">
                <w:rPr>
                  <w:lang w:eastAsia="ja-JP"/>
                </w:rPr>
                <w:t>Semantics description</w:t>
              </w:r>
            </w:ins>
          </w:p>
        </w:tc>
        <w:tc>
          <w:tcPr>
            <w:tcW w:w="1107" w:type="dxa"/>
          </w:tcPr>
          <w:p w14:paraId="4EB583D4" w14:textId="77777777" w:rsidR="00CA578F" w:rsidRPr="00AA5DA2" w:rsidRDefault="00CA578F" w:rsidP="004705CC">
            <w:pPr>
              <w:pStyle w:val="TAH"/>
              <w:rPr>
                <w:ins w:id="1124" w:author="Author"/>
                <w:lang w:eastAsia="ja-JP"/>
              </w:rPr>
            </w:pPr>
            <w:ins w:id="1125" w:author="Author">
              <w:r w:rsidRPr="00AA5DA2">
                <w:rPr>
                  <w:lang w:eastAsia="ja-JP"/>
                </w:rPr>
                <w:t>Criticality</w:t>
              </w:r>
            </w:ins>
          </w:p>
        </w:tc>
        <w:tc>
          <w:tcPr>
            <w:tcW w:w="1080" w:type="dxa"/>
          </w:tcPr>
          <w:p w14:paraId="248F2F30" w14:textId="77777777" w:rsidR="00CA578F" w:rsidRPr="00AA5DA2" w:rsidRDefault="00CA578F" w:rsidP="004705CC">
            <w:pPr>
              <w:pStyle w:val="TAH"/>
              <w:rPr>
                <w:ins w:id="1126" w:author="Author"/>
                <w:b w:val="0"/>
                <w:lang w:eastAsia="ja-JP"/>
              </w:rPr>
            </w:pPr>
            <w:ins w:id="1127" w:author="Author">
              <w:r w:rsidRPr="00AA5DA2">
                <w:rPr>
                  <w:lang w:eastAsia="ja-JP"/>
                </w:rPr>
                <w:t>Assigned Criticality</w:t>
              </w:r>
            </w:ins>
          </w:p>
        </w:tc>
      </w:tr>
      <w:tr w:rsidR="00CA578F" w:rsidRPr="00AA5DA2" w14:paraId="0F18FB22" w14:textId="77777777" w:rsidTr="004705CC">
        <w:trPr>
          <w:ins w:id="1128" w:author="Author"/>
        </w:trPr>
        <w:tc>
          <w:tcPr>
            <w:tcW w:w="2312" w:type="dxa"/>
          </w:tcPr>
          <w:p w14:paraId="63F2B48D" w14:textId="77777777" w:rsidR="00CA578F" w:rsidRPr="00AA5DA2" w:rsidRDefault="00CA578F" w:rsidP="004705CC">
            <w:pPr>
              <w:pStyle w:val="TAL"/>
              <w:rPr>
                <w:ins w:id="1129" w:author="Author"/>
                <w:lang w:eastAsia="ja-JP"/>
              </w:rPr>
            </w:pPr>
            <w:ins w:id="1130" w:author="Author">
              <w:r w:rsidRPr="00AA5DA2">
                <w:rPr>
                  <w:lang w:eastAsia="ja-JP"/>
                </w:rPr>
                <w:t>Message Type</w:t>
              </w:r>
            </w:ins>
          </w:p>
        </w:tc>
        <w:tc>
          <w:tcPr>
            <w:tcW w:w="1070" w:type="dxa"/>
          </w:tcPr>
          <w:p w14:paraId="71057ED4" w14:textId="77777777" w:rsidR="00CA578F" w:rsidRPr="00AA5DA2" w:rsidRDefault="00CA578F" w:rsidP="004705CC">
            <w:pPr>
              <w:pStyle w:val="TAL"/>
              <w:rPr>
                <w:ins w:id="1131" w:author="Author"/>
                <w:lang w:eastAsia="ja-JP"/>
              </w:rPr>
            </w:pPr>
            <w:ins w:id="1132" w:author="Author">
              <w:r w:rsidRPr="00AA5DA2">
                <w:rPr>
                  <w:lang w:eastAsia="ja-JP"/>
                </w:rPr>
                <w:t>M</w:t>
              </w:r>
            </w:ins>
          </w:p>
        </w:tc>
        <w:tc>
          <w:tcPr>
            <w:tcW w:w="900" w:type="dxa"/>
          </w:tcPr>
          <w:p w14:paraId="7ADF83A6" w14:textId="77777777" w:rsidR="00CA578F" w:rsidRPr="00AA5DA2" w:rsidRDefault="00CA578F" w:rsidP="004705CC">
            <w:pPr>
              <w:pStyle w:val="TAL"/>
              <w:rPr>
                <w:ins w:id="1133" w:author="Author"/>
                <w:lang w:eastAsia="ja-JP"/>
              </w:rPr>
            </w:pPr>
          </w:p>
        </w:tc>
        <w:tc>
          <w:tcPr>
            <w:tcW w:w="1800" w:type="dxa"/>
          </w:tcPr>
          <w:p w14:paraId="6BCA623A" w14:textId="77777777" w:rsidR="00CA578F" w:rsidRPr="00924C10" w:rsidRDefault="00CA578F" w:rsidP="004705CC">
            <w:pPr>
              <w:pStyle w:val="TAL"/>
              <w:rPr>
                <w:ins w:id="1134" w:author="Author"/>
                <w:lang w:eastAsia="zh-CN"/>
              </w:rPr>
            </w:pPr>
            <w:ins w:id="1135" w:author="Author">
              <w:r w:rsidRPr="00A423D1">
                <w:t>9.3.1.1</w:t>
              </w:r>
            </w:ins>
          </w:p>
        </w:tc>
        <w:tc>
          <w:tcPr>
            <w:tcW w:w="1620" w:type="dxa"/>
          </w:tcPr>
          <w:p w14:paraId="4E272CB4" w14:textId="77777777" w:rsidR="00CA578F" w:rsidRPr="00AA5DA2" w:rsidRDefault="00CA578F" w:rsidP="004705CC">
            <w:pPr>
              <w:pStyle w:val="TAL"/>
              <w:rPr>
                <w:ins w:id="1136" w:author="Author"/>
                <w:lang w:eastAsia="ja-JP"/>
              </w:rPr>
            </w:pPr>
          </w:p>
        </w:tc>
        <w:tc>
          <w:tcPr>
            <w:tcW w:w="1107" w:type="dxa"/>
          </w:tcPr>
          <w:p w14:paraId="4FEAC2F1" w14:textId="77777777" w:rsidR="00CA578F" w:rsidRPr="00AA5DA2" w:rsidRDefault="00CA578F" w:rsidP="004705CC">
            <w:pPr>
              <w:pStyle w:val="TAC"/>
              <w:rPr>
                <w:ins w:id="1137" w:author="Author"/>
                <w:lang w:eastAsia="ja-JP"/>
              </w:rPr>
            </w:pPr>
            <w:ins w:id="1138" w:author="Author">
              <w:r w:rsidRPr="00AA5DA2">
                <w:rPr>
                  <w:lang w:eastAsia="ja-JP"/>
                </w:rPr>
                <w:t>YES</w:t>
              </w:r>
            </w:ins>
          </w:p>
        </w:tc>
        <w:tc>
          <w:tcPr>
            <w:tcW w:w="1080" w:type="dxa"/>
          </w:tcPr>
          <w:p w14:paraId="7C457150" w14:textId="77777777" w:rsidR="00CA578F" w:rsidRPr="00AA5DA2" w:rsidRDefault="00CA578F" w:rsidP="004705CC">
            <w:pPr>
              <w:pStyle w:val="TAC"/>
              <w:rPr>
                <w:ins w:id="1139" w:author="Author"/>
                <w:lang w:eastAsia="ja-JP"/>
              </w:rPr>
            </w:pPr>
            <w:ins w:id="1140" w:author="Author">
              <w:r w:rsidRPr="00AA5DA2">
                <w:rPr>
                  <w:lang w:eastAsia="ja-JP"/>
                </w:rPr>
                <w:t>ignore</w:t>
              </w:r>
            </w:ins>
          </w:p>
        </w:tc>
      </w:tr>
      <w:tr w:rsidR="00CA578F" w:rsidRPr="00AA5DA2" w14:paraId="6CD9F2F3" w14:textId="77777777" w:rsidTr="004705CC">
        <w:trPr>
          <w:ins w:id="1141" w:author="Author"/>
        </w:trPr>
        <w:tc>
          <w:tcPr>
            <w:tcW w:w="2312" w:type="dxa"/>
          </w:tcPr>
          <w:p w14:paraId="4C66FE93" w14:textId="77777777" w:rsidR="00CA578F" w:rsidRPr="00AA5DA2" w:rsidRDefault="00CA578F" w:rsidP="004705CC">
            <w:pPr>
              <w:pStyle w:val="TAL"/>
              <w:rPr>
                <w:ins w:id="1142" w:author="Author"/>
                <w:lang w:eastAsia="ja-JP"/>
              </w:rPr>
            </w:pPr>
            <w:ins w:id="1143" w:author="Author">
              <w:r w:rsidRPr="00EA5FA7">
                <w:rPr>
                  <w:rFonts w:eastAsia="Batang"/>
                  <w:bCs/>
                </w:rPr>
                <w:t>gNB-CU</w:t>
              </w:r>
              <w:r w:rsidRPr="00EA5FA7">
                <w:rPr>
                  <w:bCs/>
                </w:rPr>
                <w:t xml:space="preserve"> UE F1AP ID</w:t>
              </w:r>
            </w:ins>
          </w:p>
        </w:tc>
        <w:tc>
          <w:tcPr>
            <w:tcW w:w="1070" w:type="dxa"/>
          </w:tcPr>
          <w:p w14:paraId="26412239" w14:textId="77777777" w:rsidR="00CA578F" w:rsidRPr="00AA5DA2" w:rsidRDefault="00CA578F" w:rsidP="004705CC">
            <w:pPr>
              <w:pStyle w:val="TAL"/>
              <w:rPr>
                <w:ins w:id="1144" w:author="Author"/>
                <w:lang w:eastAsia="ja-JP"/>
              </w:rPr>
            </w:pPr>
            <w:ins w:id="1145" w:author="Author">
              <w:r w:rsidRPr="00EA5FA7">
                <w:rPr>
                  <w:lang w:eastAsia="zh-CN"/>
                </w:rPr>
                <w:t>M</w:t>
              </w:r>
            </w:ins>
          </w:p>
        </w:tc>
        <w:tc>
          <w:tcPr>
            <w:tcW w:w="900" w:type="dxa"/>
          </w:tcPr>
          <w:p w14:paraId="2BCAAFDD" w14:textId="77777777" w:rsidR="00CA578F" w:rsidRPr="00AA5DA2" w:rsidRDefault="00CA578F" w:rsidP="004705CC">
            <w:pPr>
              <w:pStyle w:val="TAL"/>
              <w:rPr>
                <w:ins w:id="1146" w:author="Author"/>
                <w:lang w:eastAsia="ja-JP"/>
              </w:rPr>
            </w:pPr>
          </w:p>
        </w:tc>
        <w:tc>
          <w:tcPr>
            <w:tcW w:w="1800" w:type="dxa"/>
          </w:tcPr>
          <w:p w14:paraId="19C96BE2" w14:textId="77777777" w:rsidR="00CA578F" w:rsidRPr="00A423D1" w:rsidRDefault="00CA578F" w:rsidP="004705CC">
            <w:pPr>
              <w:pStyle w:val="TAL"/>
              <w:rPr>
                <w:ins w:id="1147" w:author="Author"/>
              </w:rPr>
            </w:pPr>
            <w:ins w:id="1148" w:author="Author">
              <w:r w:rsidRPr="00EA5FA7">
                <w:t>9.3.1.4</w:t>
              </w:r>
            </w:ins>
          </w:p>
        </w:tc>
        <w:tc>
          <w:tcPr>
            <w:tcW w:w="1620" w:type="dxa"/>
          </w:tcPr>
          <w:p w14:paraId="5F3C7239" w14:textId="77777777" w:rsidR="00CA578F" w:rsidRPr="00AA5DA2" w:rsidRDefault="00CA578F" w:rsidP="004705CC">
            <w:pPr>
              <w:pStyle w:val="TAL"/>
              <w:rPr>
                <w:ins w:id="1149" w:author="Author"/>
                <w:lang w:eastAsia="ja-JP"/>
              </w:rPr>
            </w:pPr>
          </w:p>
        </w:tc>
        <w:tc>
          <w:tcPr>
            <w:tcW w:w="1107" w:type="dxa"/>
          </w:tcPr>
          <w:p w14:paraId="2CF6EC98" w14:textId="77777777" w:rsidR="00CA578F" w:rsidRPr="00AA5DA2" w:rsidRDefault="00CA578F" w:rsidP="004705CC">
            <w:pPr>
              <w:pStyle w:val="TAC"/>
              <w:rPr>
                <w:ins w:id="1150" w:author="Author"/>
                <w:lang w:eastAsia="ja-JP"/>
              </w:rPr>
            </w:pPr>
            <w:ins w:id="1151" w:author="Author">
              <w:r w:rsidRPr="00EA5FA7">
                <w:t>YES</w:t>
              </w:r>
            </w:ins>
          </w:p>
        </w:tc>
        <w:tc>
          <w:tcPr>
            <w:tcW w:w="1080" w:type="dxa"/>
          </w:tcPr>
          <w:p w14:paraId="17DF4EAD" w14:textId="77777777" w:rsidR="00CA578F" w:rsidRPr="00AA5DA2" w:rsidRDefault="00CA578F" w:rsidP="004705CC">
            <w:pPr>
              <w:pStyle w:val="TAC"/>
              <w:rPr>
                <w:ins w:id="1152" w:author="Author"/>
                <w:lang w:eastAsia="ja-JP"/>
              </w:rPr>
            </w:pPr>
            <w:ins w:id="1153" w:author="Author">
              <w:r w:rsidRPr="00EA5FA7">
                <w:t>reject</w:t>
              </w:r>
            </w:ins>
          </w:p>
        </w:tc>
      </w:tr>
      <w:tr w:rsidR="00CA578F" w:rsidRPr="00AA5DA2" w14:paraId="26347898" w14:textId="77777777" w:rsidTr="004705CC">
        <w:trPr>
          <w:ins w:id="1154" w:author="Author"/>
        </w:trPr>
        <w:tc>
          <w:tcPr>
            <w:tcW w:w="2312" w:type="dxa"/>
          </w:tcPr>
          <w:p w14:paraId="004A45A6" w14:textId="77777777" w:rsidR="00CA578F" w:rsidRPr="00AA5DA2" w:rsidRDefault="00CA578F" w:rsidP="004705CC">
            <w:pPr>
              <w:pStyle w:val="TAL"/>
              <w:rPr>
                <w:ins w:id="1155" w:author="Author"/>
                <w:lang w:eastAsia="ja-JP"/>
              </w:rPr>
            </w:pPr>
            <w:ins w:id="1156" w:author="Author">
              <w:r w:rsidRPr="00EA5FA7">
                <w:rPr>
                  <w:rFonts w:eastAsia="Batang"/>
                </w:rPr>
                <w:t>gNB-DU UE F1AP ID</w:t>
              </w:r>
            </w:ins>
          </w:p>
        </w:tc>
        <w:tc>
          <w:tcPr>
            <w:tcW w:w="1070" w:type="dxa"/>
          </w:tcPr>
          <w:p w14:paraId="3C5E9E0A" w14:textId="77777777" w:rsidR="00CA578F" w:rsidRPr="00AA5DA2" w:rsidRDefault="00CA578F" w:rsidP="004705CC">
            <w:pPr>
              <w:pStyle w:val="TAL"/>
              <w:rPr>
                <w:ins w:id="1157" w:author="Author"/>
                <w:lang w:eastAsia="ja-JP"/>
              </w:rPr>
            </w:pPr>
            <w:ins w:id="1158" w:author="Author">
              <w:r>
                <w:rPr>
                  <w:lang w:eastAsia="zh-CN"/>
                </w:rPr>
                <w:t>M</w:t>
              </w:r>
            </w:ins>
          </w:p>
        </w:tc>
        <w:tc>
          <w:tcPr>
            <w:tcW w:w="900" w:type="dxa"/>
          </w:tcPr>
          <w:p w14:paraId="14E1A9F9" w14:textId="77777777" w:rsidR="00CA578F" w:rsidRPr="00AA5DA2" w:rsidRDefault="00CA578F" w:rsidP="004705CC">
            <w:pPr>
              <w:pStyle w:val="TAL"/>
              <w:rPr>
                <w:ins w:id="1159" w:author="Author"/>
                <w:lang w:eastAsia="ja-JP"/>
              </w:rPr>
            </w:pPr>
          </w:p>
        </w:tc>
        <w:tc>
          <w:tcPr>
            <w:tcW w:w="1800" w:type="dxa"/>
          </w:tcPr>
          <w:p w14:paraId="30426A22" w14:textId="77777777" w:rsidR="00CA578F" w:rsidRPr="00A423D1" w:rsidRDefault="00CA578F" w:rsidP="004705CC">
            <w:pPr>
              <w:pStyle w:val="TAL"/>
              <w:rPr>
                <w:ins w:id="1160" w:author="Author"/>
              </w:rPr>
            </w:pPr>
            <w:bookmarkStart w:id="1161" w:name="OLE_LINK35"/>
            <w:ins w:id="1162" w:author="Author">
              <w:r w:rsidRPr="00EA5FA7">
                <w:t>9.3.1.5</w:t>
              </w:r>
              <w:bookmarkEnd w:id="1161"/>
            </w:ins>
          </w:p>
        </w:tc>
        <w:tc>
          <w:tcPr>
            <w:tcW w:w="1620" w:type="dxa"/>
          </w:tcPr>
          <w:p w14:paraId="7EEE686C" w14:textId="77777777" w:rsidR="00CA578F" w:rsidRPr="00AA5DA2" w:rsidRDefault="00CA578F" w:rsidP="004705CC">
            <w:pPr>
              <w:pStyle w:val="TAL"/>
              <w:rPr>
                <w:ins w:id="1163" w:author="Author"/>
                <w:lang w:eastAsia="ja-JP"/>
              </w:rPr>
            </w:pPr>
          </w:p>
        </w:tc>
        <w:tc>
          <w:tcPr>
            <w:tcW w:w="1107" w:type="dxa"/>
          </w:tcPr>
          <w:p w14:paraId="1B2901C8" w14:textId="77777777" w:rsidR="00CA578F" w:rsidRPr="00AA5DA2" w:rsidRDefault="00CA578F" w:rsidP="004705CC">
            <w:pPr>
              <w:pStyle w:val="TAC"/>
              <w:rPr>
                <w:ins w:id="1164" w:author="Author"/>
                <w:lang w:eastAsia="ja-JP"/>
              </w:rPr>
            </w:pPr>
            <w:ins w:id="1165" w:author="Author">
              <w:r w:rsidRPr="00EA5FA7">
                <w:t>YES</w:t>
              </w:r>
            </w:ins>
          </w:p>
        </w:tc>
        <w:tc>
          <w:tcPr>
            <w:tcW w:w="1080" w:type="dxa"/>
          </w:tcPr>
          <w:p w14:paraId="0F360397" w14:textId="77777777" w:rsidR="00CA578F" w:rsidRPr="00AA5DA2" w:rsidRDefault="00CA578F" w:rsidP="004705CC">
            <w:pPr>
              <w:pStyle w:val="TAC"/>
              <w:rPr>
                <w:ins w:id="1166" w:author="Author"/>
                <w:lang w:eastAsia="ja-JP"/>
              </w:rPr>
            </w:pPr>
            <w:ins w:id="1167" w:author="Author">
              <w:r w:rsidRPr="00EA5FA7">
                <w:t>reject</w:t>
              </w:r>
            </w:ins>
          </w:p>
        </w:tc>
      </w:tr>
      <w:tr w:rsidR="00CA578F" w:rsidRPr="00AA5DA2" w14:paraId="2359DF19" w14:textId="77777777" w:rsidTr="004705CC">
        <w:trPr>
          <w:ins w:id="1168" w:author="Author"/>
        </w:trPr>
        <w:tc>
          <w:tcPr>
            <w:tcW w:w="2312" w:type="dxa"/>
            <w:tcBorders>
              <w:top w:val="single" w:sz="4" w:space="0" w:color="auto"/>
              <w:left w:val="single" w:sz="4" w:space="0" w:color="auto"/>
              <w:bottom w:val="single" w:sz="4" w:space="0" w:color="auto"/>
              <w:right w:val="single" w:sz="4" w:space="0" w:color="auto"/>
            </w:tcBorders>
          </w:tcPr>
          <w:p w14:paraId="460336A9" w14:textId="77777777" w:rsidR="00CA578F" w:rsidRPr="00AA5DA2" w:rsidRDefault="00CA578F" w:rsidP="004705CC">
            <w:pPr>
              <w:pStyle w:val="TAL"/>
              <w:rPr>
                <w:ins w:id="1169" w:author="Author"/>
                <w:lang w:eastAsia="ja-JP"/>
              </w:rPr>
            </w:pPr>
            <w:ins w:id="1170"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14:paraId="0454CA43" w14:textId="77777777" w:rsidR="00CA578F" w:rsidRPr="00AA5DA2" w:rsidRDefault="00CA578F" w:rsidP="004705CC">
            <w:pPr>
              <w:pStyle w:val="TAL"/>
              <w:rPr>
                <w:ins w:id="1171" w:author="Author"/>
                <w:lang w:eastAsia="ja-JP"/>
              </w:rPr>
            </w:pPr>
            <w:ins w:id="1172"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3E03026" w14:textId="77777777" w:rsidR="00CA578F" w:rsidRPr="00AA5DA2" w:rsidRDefault="00CA578F" w:rsidP="004705CC">
            <w:pPr>
              <w:pStyle w:val="TAL"/>
              <w:rPr>
                <w:ins w:id="117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0AA40A68" w14:textId="77777777" w:rsidR="00CA578F" w:rsidRPr="00AA5DA2" w:rsidRDefault="00CA578F" w:rsidP="004705CC">
            <w:pPr>
              <w:pStyle w:val="TAL"/>
              <w:rPr>
                <w:ins w:id="1174" w:author="Author"/>
                <w:lang w:eastAsia="ja-JP"/>
              </w:rPr>
            </w:pPr>
            <w:ins w:id="1175"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52300123" w14:textId="77777777" w:rsidR="00CA578F" w:rsidRPr="00AA5DA2" w:rsidRDefault="00CA578F" w:rsidP="004705CC">
            <w:pPr>
              <w:pStyle w:val="TAL"/>
              <w:rPr>
                <w:ins w:id="1176"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6A86EE3" w14:textId="77777777" w:rsidR="00CA578F" w:rsidRPr="00AA5DA2" w:rsidRDefault="00CA578F" w:rsidP="004705CC">
            <w:pPr>
              <w:pStyle w:val="TAC"/>
              <w:rPr>
                <w:ins w:id="1177" w:author="Author"/>
                <w:lang w:eastAsia="ja-JP"/>
              </w:rPr>
            </w:pPr>
            <w:ins w:id="117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B2C5C4" w14:textId="77777777" w:rsidR="00CA578F" w:rsidRPr="00AA5DA2" w:rsidRDefault="00CA578F" w:rsidP="004705CC">
            <w:pPr>
              <w:pStyle w:val="TAC"/>
              <w:rPr>
                <w:ins w:id="1179" w:author="Author"/>
                <w:lang w:eastAsia="ja-JP"/>
              </w:rPr>
            </w:pPr>
            <w:ins w:id="1180" w:author="Author">
              <w:r w:rsidRPr="00AA5DA2">
                <w:rPr>
                  <w:lang w:eastAsia="ja-JP"/>
                </w:rPr>
                <w:t>ignore</w:t>
              </w:r>
            </w:ins>
          </w:p>
        </w:tc>
      </w:tr>
    </w:tbl>
    <w:p w14:paraId="49D09554" w14:textId="77777777" w:rsidR="00CA578F" w:rsidRDefault="00CA578F" w:rsidP="00CA578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14:paraId="61FD89C9" w14:textId="77777777" w:rsidR="00CA578F" w:rsidRPr="00EA5FA7" w:rsidRDefault="00CA578F" w:rsidP="00CA578F">
      <w:pPr>
        <w:pStyle w:val="Heading2"/>
      </w:pPr>
      <w:bookmarkStart w:id="1181" w:name="_Toc20955903"/>
      <w:bookmarkStart w:id="1182" w:name="_Toc29893021"/>
      <w:bookmarkStart w:id="1183" w:name="_Toc36556958"/>
      <w:r w:rsidRPr="00EA5FA7">
        <w:lastRenderedPageBreak/>
        <w:t>9.3</w:t>
      </w:r>
      <w:r w:rsidRPr="00EA5FA7">
        <w:tab/>
        <w:t>Information Element Definitions</w:t>
      </w:r>
      <w:bookmarkEnd w:id="1181"/>
      <w:bookmarkEnd w:id="1182"/>
      <w:bookmarkEnd w:id="1183"/>
    </w:p>
    <w:p w14:paraId="569BCECB" w14:textId="77777777" w:rsidR="00CA578F" w:rsidRDefault="00CA578F" w:rsidP="00CA578F">
      <w:pPr>
        <w:pStyle w:val="Heading3"/>
      </w:pPr>
      <w:bookmarkStart w:id="1184" w:name="_Toc20955904"/>
      <w:bookmarkStart w:id="1185" w:name="_Toc29893022"/>
      <w:bookmarkStart w:id="1186" w:name="_Toc36556959"/>
      <w:r w:rsidRPr="00EA5FA7">
        <w:t>9.3.1</w:t>
      </w:r>
      <w:r w:rsidRPr="00EA5FA7">
        <w:rPr>
          <w:b/>
        </w:rPr>
        <w:tab/>
      </w:r>
      <w:r w:rsidRPr="00EA5FA7">
        <w:t>Radio Network Layer Related IEs</w:t>
      </w:r>
      <w:bookmarkEnd w:id="1184"/>
      <w:bookmarkEnd w:id="1185"/>
      <w:bookmarkEnd w:id="1186"/>
    </w:p>
    <w:p w14:paraId="3259155E" w14:textId="77777777" w:rsidR="00CA578F" w:rsidRDefault="00CA578F" w:rsidP="00CA578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14:paraId="1E9585E7" w14:textId="77777777" w:rsidR="00CA578F" w:rsidRPr="00EA5FA7" w:rsidRDefault="00CA578F" w:rsidP="00CA578F">
      <w:pPr>
        <w:pStyle w:val="Heading4"/>
      </w:pPr>
      <w:r w:rsidRPr="00EA5FA7">
        <w:t>9.3.1.10</w:t>
      </w:r>
      <w:r w:rsidRPr="00EA5FA7">
        <w:tab/>
        <w:t>Served Cell Information</w:t>
      </w:r>
      <w:bookmarkEnd w:id="1106"/>
      <w:bookmarkEnd w:id="1107"/>
    </w:p>
    <w:p w14:paraId="693E9EB8" w14:textId="77777777" w:rsidR="00CA578F" w:rsidRPr="00EA5FA7" w:rsidRDefault="00CA578F" w:rsidP="00CA578F">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CA578F" w:rsidRPr="00EA5FA7" w14:paraId="6C126B9C" w14:textId="77777777" w:rsidTr="004705CC">
        <w:tc>
          <w:tcPr>
            <w:tcW w:w="2379" w:type="dxa"/>
          </w:tcPr>
          <w:p w14:paraId="225BF4B4" w14:textId="77777777" w:rsidR="00CA578F" w:rsidRPr="00EA5FA7" w:rsidRDefault="00CA578F" w:rsidP="004705C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3CC75A88" w14:textId="77777777" w:rsidR="00CA578F" w:rsidRPr="00EA5FA7" w:rsidRDefault="00CA578F" w:rsidP="004705C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46E8F5A3" w14:textId="77777777" w:rsidR="00CA578F" w:rsidRPr="00EA5FA7" w:rsidRDefault="00CA578F" w:rsidP="004705C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72244D12" w14:textId="77777777" w:rsidR="00CA578F" w:rsidRPr="00EA5FA7" w:rsidRDefault="00CA578F" w:rsidP="004705C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75ADAA17" w14:textId="77777777" w:rsidR="00CA578F" w:rsidRPr="00EA5FA7" w:rsidRDefault="00CA578F" w:rsidP="004705C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22632C9E" w14:textId="77777777" w:rsidR="00CA578F" w:rsidRPr="00EA5FA7" w:rsidRDefault="00CA578F" w:rsidP="004705C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51B37167" w14:textId="77777777" w:rsidR="00CA578F" w:rsidRPr="00EA5FA7" w:rsidRDefault="00CA578F" w:rsidP="004705C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A578F" w:rsidRPr="00EA5FA7" w14:paraId="73CD4877" w14:textId="77777777" w:rsidTr="004705CC">
        <w:tc>
          <w:tcPr>
            <w:tcW w:w="2379" w:type="dxa"/>
          </w:tcPr>
          <w:p w14:paraId="19B72ECB" w14:textId="77777777" w:rsidR="00CA578F" w:rsidRPr="00EA5FA7" w:rsidRDefault="00CA578F" w:rsidP="004705CC">
            <w:pPr>
              <w:pStyle w:val="TAL"/>
              <w:rPr>
                <w:lang w:eastAsia="ja-JP"/>
              </w:rPr>
            </w:pPr>
            <w:r w:rsidRPr="00EA5FA7">
              <w:rPr>
                <w:lang w:eastAsia="ja-JP"/>
              </w:rPr>
              <w:t>NR CGI</w:t>
            </w:r>
          </w:p>
        </w:tc>
        <w:tc>
          <w:tcPr>
            <w:tcW w:w="1289" w:type="dxa"/>
          </w:tcPr>
          <w:p w14:paraId="238AE39C" w14:textId="77777777" w:rsidR="00CA578F" w:rsidRPr="00EA5FA7" w:rsidRDefault="00CA578F" w:rsidP="004705CC">
            <w:pPr>
              <w:pStyle w:val="TAL"/>
              <w:rPr>
                <w:lang w:eastAsia="ja-JP"/>
              </w:rPr>
            </w:pPr>
            <w:r w:rsidRPr="00EA5FA7">
              <w:rPr>
                <w:lang w:eastAsia="ja-JP"/>
              </w:rPr>
              <w:t>M</w:t>
            </w:r>
          </w:p>
        </w:tc>
        <w:tc>
          <w:tcPr>
            <w:tcW w:w="1405" w:type="dxa"/>
          </w:tcPr>
          <w:p w14:paraId="224AA48D" w14:textId="77777777" w:rsidR="00CA578F" w:rsidRPr="00EA5FA7" w:rsidRDefault="00CA578F" w:rsidP="004705CC">
            <w:pPr>
              <w:pStyle w:val="TAL"/>
              <w:rPr>
                <w:lang w:eastAsia="ja-JP"/>
              </w:rPr>
            </w:pPr>
          </w:p>
        </w:tc>
        <w:tc>
          <w:tcPr>
            <w:tcW w:w="1417" w:type="dxa"/>
          </w:tcPr>
          <w:p w14:paraId="249776A3" w14:textId="77777777" w:rsidR="00CA578F" w:rsidRPr="00EA5FA7" w:rsidRDefault="00CA578F" w:rsidP="004705CC">
            <w:pPr>
              <w:pStyle w:val="TAL"/>
              <w:rPr>
                <w:lang w:eastAsia="ja-JP"/>
              </w:rPr>
            </w:pPr>
            <w:r w:rsidRPr="00EA5FA7">
              <w:rPr>
                <w:lang w:eastAsia="ja-JP"/>
              </w:rPr>
              <w:t>9.3.1.12</w:t>
            </w:r>
          </w:p>
        </w:tc>
        <w:tc>
          <w:tcPr>
            <w:tcW w:w="1843" w:type="dxa"/>
          </w:tcPr>
          <w:p w14:paraId="61AF14A5" w14:textId="77777777" w:rsidR="00CA578F" w:rsidRPr="00EA5FA7" w:rsidRDefault="00CA578F" w:rsidP="004705CC">
            <w:pPr>
              <w:pStyle w:val="TAL"/>
              <w:rPr>
                <w:lang w:eastAsia="ja-JP"/>
              </w:rPr>
            </w:pPr>
          </w:p>
        </w:tc>
        <w:tc>
          <w:tcPr>
            <w:tcW w:w="878" w:type="dxa"/>
          </w:tcPr>
          <w:p w14:paraId="14B7D815" w14:textId="77777777" w:rsidR="00CA578F" w:rsidRPr="00EA5FA7" w:rsidRDefault="00CA578F" w:rsidP="004705CC">
            <w:pPr>
              <w:pStyle w:val="TAC"/>
              <w:rPr>
                <w:lang w:eastAsia="ja-JP"/>
              </w:rPr>
            </w:pPr>
            <w:r w:rsidRPr="00EA5FA7">
              <w:rPr>
                <w:lang w:eastAsia="ja-JP"/>
              </w:rPr>
              <w:t>-</w:t>
            </w:r>
          </w:p>
        </w:tc>
        <w:tc>
          <w:tcPr>
            <w:tcW w:w="1274" w:type="dxa"/>
          </w:tcPr>
          <w:p w14:paraId="6BE964CF" w14:textId="77777777" w:rsidR="00CA578F" w:rsidRPr="00EA5FA7" w:rsidRDefault="00CA578F" w:rsidP="004705CC">
            <w:pPr>
              <w:pStyle w:val="TAC"/>
              <w:rPr>
                <w:lang w:eastAsia="ja-JP"/>
              </w:rPr>
            </w:pPr>
          </w:p>
        </w:tc>
      </w:tr>
      <w:tr w:rsidR="00CA578F" w:rsidRPr="00EA5FA7" w14:paraId="579254D7" w14:textId="77777777" w:rsidTr="004705CC">
        <w:tc>
          <w:tcPr>
            <w:tcW w:w="2379" w:type="dxa"/>
          </w:tcPr>
          <w:p w14:paraId="2561F365" w14:textId="77777777" w:rsidR="00CA578F" w:rsidRPr="00EA5FA7" w:rsidRDefault="00CA578F" w:rsidP="004705CC">
            <w:pPr>
              <w:pStyle w:val="TAL"/>
              <w:rPr>
                <w:lang w:eastAsia="ja-JP"/>
              </w:rPr>
            </w:pPr>
            <w:r w:rsidRPr="00EA5FA7">
              <w:rPr>
                <w:lang w:eastAsia="ja-JP"/>
              </w:rPr>
              <w:t>NR PCI</w:t>
            </w:r>
          </w:p>
        </w:tc>
        <w:tc>
          <w:tcPr>
            <w:tcW w:w="1289" w:type="dxa"/>
          </w:tcPr>
          <w:p w14:paraId="39C32E67" w14:textId="77777777" w:rsidR="00CA578F" w:rsidRPr="00EA5FA7" w:rsidRDefault="00CA578F" w:rsidP="004705CC">
            <w:pPr>
              <w:pStyle w:val="TAL"/>
              <w:rPr>
                <w:lang w:eastAsia="ja-JP"/>
              </w:rPr>
            </w:pPr>
            <w:r w:rsidRPr="00EA5FA7">
              <w:rPr>
                <w:lang w:eastAsia="ja-JP"/>
              </w:rPr>
              <w:t>M</w:t>
            </w:r>
          </w:p>
        </w:tc>
        <w:tc>
          <w:tcPr>
            <w:tcW w:w="1405" w:type="dxa"/>
          </w:tcPr>
          <w:p w14:paraId="0FD7EE8D" w14:textId="77777777" w:rsidR="00CA578F" w:rsidRPr="00EA5FA7" w:rsidRDefault="00CA578F" w:rsidP="004705CC">
            <w:pPr>
              <w:pStyle w:val="TAL"/>
              <w:rPr>
                <w:i/>
                <w:lang w:eastAsia="ja-JP"/>
              </w:rPr>
            </w:pPr>
          </w:p>
        </w:tc>
        <w:tc>
          <w:tcPr>
            <w:tcW w:w="1417" w:type="dxa"/>
          </w:tcPr>
          <w:p w14:paraId="69E7557C" w14:textId="77777777" w:rsidR="00CA578F" w:rsidRPr="00EA5FA7" w:rsidRDefault="00CA578F" w:rsidP="004705CC">
            <w:pPr>
              <w:pStyle w:val="TAL"/>
              <w:rPr>
                <w:lang w:eastAsia="ja-JP"/>
              </w:rPr>
            </w:pPr>
            <w:r w:rsidRPr="00EA5FA7">
              <w:rPr>
                <w:lang w:eastAsia="ja-JP"/>
              </w:rPr>
              <w:t>INTEGER (0..1007)</w:t>
            </w:r>
          </w:p>
        </w:tc>
        <w:tc>
          <w:tcPr>
            <w:tcW w:w="1843" w:type="dxa"/>
          </w:tcPr>
          <w:p w14:paraId="6AC77413" w14:textId="77777777" w:rsidR="00CA578F" w:rsidRPr="00EA5FA7" w:rsidRDefault="00CA578F" w:rsidP="004705CC">
            <w:pPr>
              <w:pStyle w:val="TAL"/>
              <w:rPr>
                <w:lang w:eastAsia="ja-JP"/>
              </w:rPr>
            </w:pPr>
            <w:r w:rsidRPr="00EA5FA7">
              <w:rPr>
                <w:lang w:eastAsia="ja-JP"/>
              </w:rPr>
              <w:t>Physical Cell ID</w:t>
            </w:r>
          </w:p>
        </w:tc>
        <w:tc>
          <w:tcPr>
            <w:tcW w:w="878" w:type="dxa"/>
          </w:tcPr>
          <w:p w14:paraId="00BCEAAD" w14:textId="77777777" w:rsidR="00CA578F" w:rsidRPr="00EA5FA7" w:rsidRDefault="00CA578F" w:rsidP="004705CC">
            <w:pPr>
              <w:pStyle w:val="TAC"/>
              <w:rPr>
                <w:lang w:eastAsia="ja-JP"/>
              </w:rPr>
            </w:pPr>
            <w:r w:rsidRPr="00EA5FA7">
              <w:rPr>
                <w:lang w:eastAsia="ja-JP"/>
              </w:rPr>
              <w:t>-</w:t>
            </w:r>
          </w:p>
        </w:tc>
        <w:tc>
          <w:tcPr>
            <w:tcW w:w="1274" w:type="dxa"/>
          </w:tcPr>
          <w:p w14:paraId="6A83A65E" w14:textId="77777777" w:rsidR="00CA578F" w:rsidRPr="00EA5FA7" w:rsidRDefault="00CA578F" w:rsidP="004705CC">
            <w:pPr>
              <w:pStyle w:val="TAC"/>
              <w:rPr>
                <w:lang w:eastAsia="ja-JP"/>
              </w:rPr>
            </w:pPr>
          </w:p>
        </w:tc>
      </w:tr>
      <w:tr w:rsidR="00CA578F" w:rsidRPr="00EA5FA7" w14:paraId="785539FA" w14:textId="77777777" w:rsidTr="004705CC">
        <w:tc>
          <w:tcPr>
            <w:tcW w:w="2379" w:type="dxa"/>
          </w:tcPr>
          <w:p w14:paraId="23CDA89B" w14:textId="77777777" w:rsidR="00CA578F" w:rsidRPr="00EA5FA7" w:rsidRDefault="00CA578F" w:rsidP="004705CC">
            <w:pPr>
              <w:pStyle w:val="TAL"/>
              <w:rPr>
                <w:lang w:eastAsia="ja-JP"/>
              </w:rPr>
            </w:pPr>
            <w:r w:rsidRPr="00EA5FA7">
              <w:rPr>
                <w:lang w:eastAsia="ja-JP"/>
              </w:rPr>
              <w:t>5GS TAC</w:t>
            </w:r>
          </w:p>
        </w:tc>
        <w:tc>
          <w:tcPr>
            <w:tcW w:w="1289" w:type="dxa"/>
          </w:tcPr>
          <w:p w14:paraId="23C9F663" w14:textId="77777777" w:rsidR="00CA578F" w:rsidRPr="00EA5FA7" w:rsidRDefault="00CA578F" w:rsidP="004705CC">
            <w:pPr>
              <w:pStyle w:val="TAL"/>
              <w:rPr>
                <w:lang w:eastAsia="ja-JP"/>
              </w:rPr>
            </w:pPr>
            <w:r w:rsidRPr="00EA5FA7">
              <w:rPr>
                <w:lang w:eastAsia="ja-JP"/>
              </w:rPr>
              <w:t>O</w:t>
            </w:r>
          </w:p>
        </w:tc>
        <w:tc>
          <w:tcPr>
            <w:tcW w:w="1405" w:type="dxa"/>
          </w:tcPr>
          <w:p w14:paraId="15FDF0A9" w14:textId="77777777" w:rsidR="00CA578F" w:rsidRPr="00EA5FA7" w:rsidRDefault="00CA578F" w:rsidP="004705CC">
            <w:pPr>
              <w:pStyle w:val="TAL"/>
              <w:rPr>
                <w:i/>
                <w:lang w:eastAsia="ja-JP"/>
              </w:rPr>
            </w:pPr>
          </w:p>
        </w:tc>
        <w:tc>
          <w:tcPr>
            <w:tcW w:w="1417" w:type="dxa"/>
          </w:tcPr>
          <w:p w14:paraId="4A063BD1" w14:textId="77777777" w:rsidR="00CA578F" w:rsidRPr="00EA5FA7" w:rsidRDefault="00CA578F" w:rsidP="004705CC">
            <w:pPr>
              <w:pStyle w:val="TAL"/>
              <w:rPr>
                <w:lang w:eastAsia="ja-JP"/>
              </w:rPr>
            </w:pPr>
            <w:r w:rsidRPr="00EA5FA7">
              <w:rPr>
                <w:lang w:eastAsia="ja-JP"/>
              </w:rPr>
              <w:t>9.3.1.29</w:t>
            </w:r>
          </w:p>
        </w:tc>
        <w:tc>
          <w:tcPr>
            <w:tcW w:w="1843" w:type="dxa"/>
          </w:tcPr>
          <w:p w14:paraId="6C319225" w14:textId="77777777" w:rsidR="00CA578F" w:rsidRPr="00EA5FA7" w:rsidRDefault="00CA578F" w:rsidP="004705CC">
            <w:pPr>
              <w:pStyle w:val="TAL"/>
              <w:rPr>
                <w:lang w:eastAsia="ja-JP"/>
              </w:rPr>
            </w:pPr>
            <w:r w:rsidRPr="00EA5FA7">
              <w:rPr>
                <w:lang w:eastAsia="ja-JP"/>
              </w:rPr>
              <w:t>5GS Tracking Area Code</w:t>
            </w:r>
          </w:p>
        </w:tc>
        <w:tc>
          <w:tcPr>
            <w:tcW w:w="878" w:type="dxa"/>
          </w:tcPr>
          <w:p w14:paraId="44C091BF" w14:textId="77777777" w:rsidR="00CA578F" w:rsidRPr="00EA5FA7" w:rsidRDefault="00CA578F" w:rsidP="004705CC">
            <w:pPr>
              <w:pStyle w:val="TAC"/>
              <w:rPr>
                <w:lang w:eastAsia="ja-JP"/>
              </w:rPr>
            </w:pPr>
            <w:r w:rsidRPr="00EA5FA7">
              <w:rPr>
                <w:lang w:eastAsia="ja-JP"/>
              </w:rPr>
              <w:t>-</w:t>
            </w:r>
          </w:p>
        </w:tc>
        <w:tc>
          <w:tcPr>
            <w:tcW w:w="1274" w:type="dxa"/>
          </w:tcPr>
          <w:p w14:paraId="2AA4336A" w14:textId="77777777" w:rsidR="00CA578F" w:rsidRPr="00EA5FA7" w:rsidRDefault="00CA578F" w:rsidP="004705CC">
            <w:pPr>
              <w:pStyle w:val="TAC"/>
              <w:rPr>
                <w:lang w:eastAsia="ja-JP"/>
              </w:rPr>
            </w:pPr>
          </w:p>
        </w:tc>
      </w:tr>
      <w:tr w:rsidR="00CA578F" w:rsidRPr="00EA5FA7" w14:paraId="1B8D05BB" w14:textId="77777777" w:rsidTr="004705CC">
        <w:tc>
          <w:tcPr>
            <w:tcW w:w="2379" w:type="dxa"/>
          </w:tcPr>
          <w:p w14:paraId="789E2F2B" w14:textId="77777777" w:rsidR="00CA578F" w:rsidRPr="00EA5FA7" w:rsidDel="00D04558" w:rsidRDefault="00CA578F" w:rsidP="004705CC">
            <w:pPr>
              <w:pStyle w:val="TAL"/>
              <w:rPr>
                <w:lang w:eastAsia="ja-JP"/>
              </w:rPr>
            </w:pPr>
            <w:r w:rsidRPr="00EA5FA7">
              <w:rPr>
                <w:lang w:eastAsia="ja-JP"/>
              </w:rPr>
              <w:t>Configured EPS TAC</w:t>
            </w:r>
          </w:p>
        </w:tc>
        <w:tc>
          <w:tcPr>
            <w:tcW w:w="1289" w:type="dxa"/>
          </w:tcPr>
          <w:p w14:paraId="67846E7E" w14:textId="77777777" w:rsidR="00CA578F" w:rsidRPr="00EA5FA7" w:rsidRDefault="00CA578F" w:rsidP="004705CC">
            <w:pPr>
              <w:pStyle w:val="TAL"/>
              <w:rPr>
                <w:lang w:eastAsia="ja-JP"/>
              </w:rPr>
            </w:pPr>
            <w:r w:rsidRPr="00EA5FA7">
              <w:rPr>
                <w:lang w:eastAsia="ja-JP"/>
              </w:rPr>
              <w:t>O</w:t>
            </w:r>
          </w:p>
        </w:tc>
        <w:tc>
          <w:tcPr>
            <w:tcW w:w="1405" w:type="dxa"/>
          </w:tcPr>
          <w:p w14:paraId="5E8FCAF0" w14:textId="77777777" w:rsidR="00CA578F" w:rsidRPr="00EA5FA7" w:rsidRDefault="00CA578F" w:rsidP="004705CC">
            <w:pPr>
              <w:pStyle w:val="TAL"/>
              <w:rPr>
                <w:i/>
                <w:lang w:eastAsia="ja-JP"/>
              </w:rPr>
            </w:pPr>
          </w:p>
        </w:tc>
        <w:tc>
          <w:tcPr>
            <w:tcW w:w="1417" w:type="dxa"/>
          </w:tcPr>
          <w:p w14:paraId="4D6939FF" w14:textId="77777777" w:rsidR="00CA578F" w:rsidRPr="00EA5FA7" w:rsidRDefault="00CA578F" w:rsidP="004705CC">
            <w:pPr>
              <w:pStyle w:val="TAL"/>
              <w:rPr>
                <w:lang w:eastAsia="ja-JP"/>
              </w:rPr>
            </w:pPr>
            <w:r w:rsidRPr="00EA5FA7">
              <w:rPr>
                <w:lang w:eastAsia="ja-JP"/>
              </w:rPr>
              <w:t>9.3.1.29a</w:t>
            </w:r>
          </w:p>
        </w:tc>
        <w:tc>
          <w:tcPr>
            <w:tcW w:w="1843" w:type="dxa"/>
          </w:tcPr>
          <w:p w14:paraId="58E2B930" w14:textId="77777777" w:rsidR="00CA578F" w:rsidRPr="00EA5FA7" w:rsidRDefault="00CA578F" w:rsidP="004705CC">
            <w:pPr>
              <w:pStyle w:val="TAL"/>
              <w:rPr>
                <w:lang w:eastAsia="ja-JP"/>
              </w:rPr>
            </w:pPr>
          </w:p>
        </w:tc>
        <w:tc>
          <w:tcPr>
            <w:tcW w:w="878" w:type="dxa"/>
          </w:tcPr>
          <w:p w14:paraId="0CE74034" w14:textId="77777777" w:rsidR="00CA578F" w:rsidRPr="00EA5FA7" w:rsidRDefault="00CA578F" w:rsidP="004705CC">
            <w:pPr>
              <w:pStyle w:val="TAC"/>
              <w:rPr>
                <w:lang w:eastAsia="ja-JP"/>
              </w:rPr>
            </w:pPr>
            <w:r w:rsidRPr="00EA5FA7">
              <w:rPr>
                <w:lang w:eastAsia="ja-JP"/>
              </w:rPr>
              <w:t>-</w:t>
            </w:r>
          </w:p>
        </w:tc>
        <w:tc>
          <w:tcPr>
            <w:tcW w:w="1274" w:type="dxa"/>
          </w:tcPr>
          <w:p w14:paraId="1E96D599" w14:textId="77777777" w:rsidR="00CA578F" w:rsidRPr="00EA5FA7" w:rsidRDefault="00CA578F" w:rsidP="004705CC">
            <w:pPr>
              <w:pStyle w:val="TAC"/>
              <w:rPr>
                <w:lang w:eastAsia="ja-JP"/>
              </w:rPr>
            </w:pPr>
          </w:p>
        </w:tc>
      </w:tr>
      <w:tr w:rsidR="00CA578F" w:rsidRPr="00EA5FA7" w14:paraId="61FBC212" w14:textId="77777777" w:rsidTr="004705CC">
        <w:tc>
          <w:tcPr>
            <w:tcW w:w="2379" w:type="dxa"/>
          </w:tcPr>
          <w:p w14:paraId="0C21A4CA"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01BB824C" w14:textId="77777777" w:rsidR="00CA578F" w:rsidRPr="00EA5FA7" w:rsidRDefault="00CA578F" w:rsidP="004705CC">
            <w:pPr>
              <w:keepNext/>
              <w:keepLines/>
              <w:spacing w:after="0"/>
              <w:rPr>
                <w:rFonts w:ascii="Arial" w:hAnsi="Arial" w:cs="Arial"/>
                <w:sz w:val="18"/>
                <w:szCs w:val="18"/>
                <w:lang w:eastAsia="ja-JP"/>
              </w:rPr>
            </w:pPr>
          </w:p>
        </w:tc>
        <w:tc>
          <w:tcPr>
            <w:tcW w:w="1405" w:type="dxa"/>
          </w:tcPr>
          <w:p w14:paraId="118257D5"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50703F07" w14:textId="77777777" w:rsidR="00CA578F" w:rsidRPr="00EA5FA7" w:rsidRDefault="00CA578F" w:rsidP="004705CC">
            <w:pPr>
              <w:keepNext/>
              <w:keepLines/>
              <w:spacing w:after="0"/>
              <w:rPr>
                <w:rFonts w:ascii="Arial" w:hAnsi="Arial" w:cs="Arial"/>
                <w:sz w:val="18"/>
                <w:szCs w:val="18"/>
                <w:lang w:eastAsia="ja-JP"/>
              </w:rPr>
            </w:pPr>
          </w:p>
        </w:tc>
        <w:tc>
          <w:tcPr>
            <w:tcW w:w="1843" w:type="dxa"/>
          </w:tcPr>
          <w:p w14:paraId="7D2EC64E"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067AAB94" w14:textId="77777777" w:rsidR="00CA578F" w:rsidRPr="00EA5FA7" w:rsidRDefault="00CA578F" w:rsidP="004705CC">
            <w:pPr>
              <w:pStyle w:val="TAC"/>
              <w:rPr>
                <w:rFonts w:cs="Arial"/>
                <w:szCs w:val="18"/>
                <w:lang w:eastAsia="ja-JP"/>
              </w:rPr>
            </w:pPr>
            <w:r w:rsidRPr="00EA5FA7">
              <w:rPr>
                <w:rFonts w:cs="Arial"/>
                <w:lang w:eastAsia="ja-JP"/>
              </w:rPr>
              <w:t>-</w:t>
            </w:r>
          </w:p>
        </w:tc>
        <w:tc>
          <w:tcPr>
            <w:tcW w:w="1274" w:type="dxa"/>
          </w:tcPr>
          <w:p w14:paraId="2B150F61" w14:textId="77777777" w:rsidR="00CA578F" w:rsidRPr="00EA5FA7" w:rsidRDefault="00CA578F" w:rsidP="004705CC">
            <w:pPr>
              <w:pStyle w:val="TAC"/>
              <w:rPr>
                <w:rFonts w:cs="Arial"/>
                <w:szCs w:val="18"/>
                <w:lang w:eastAsia="ja-JP"/>
              </w:rPr>
            </w:pPr>
          </w:p>
        </w:tc>
      </w:tr>
      <w:tr w:rsidR="00CA578F" w:rsidRPr="00EA5FA7" w14:paraId="7A1D9AFB" w14:textId="77777777" w:rsidTr="004705CC">
        <w:tc>
          <w:tcPr>
            <w:tcW w:w="2379" w:type="dxa"/>
          </w:tcPr>
          <w:p w14:paraId="12511178" w14:textId="77777777" w:rsidR="00CA578F" w:rsidRPr="00EA5FA7" w:rsidRDefault="00CA578F" w:rsidP="004705CC">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4B17F5C5"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13C63D9" w14:textId="77777777" w:rsidR="00CA578F" w:rsidRPr="00EA5FA7" w:rsidRDefault="00CA578F" w:rsidP="004705CC">
            <w:pPr>
              <w:keepNext/>
              <w:keepLines/>
              <w:spacing w:after="0"/>
              <w:rPr>
                <w:rFonts w:ascii="Arial" w:hAnsi="Arial" w:cs="Arial"/>
                <w:i/>
                <w:sz w:val="18"/>
                <w:szCs w:val="18"/>
                <w:lang w:eastAsia="ja-JP"/>
              </w:rPr>
            </w:pPr>
          </w:p>
        </w:tc>
        <w:tc>
          <w:tcPr>
            <w:tcW w:w="1417" w:type="dxa"/>
          </w:tcPr>
          <w:p w14:paraId="34CF8181"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17A80D81" w14:textId="77777777" w:rsidR="00CA578F" w:rsidRPr="00EA5FA7" w:rsidRDefault="00CA578F" w:rsidP="004705CC">
            <w:pPr>
              <w:keepNext/>
              <w:keepLines/>
              <w:spacing w:after="0"/>
              <w:rPr>
                <w:rFonts w:ascii="Arial" w:hAnsi="Arial" w:cs="Arial"/>
                <w:sz w:val="18"/>
                <w:szCs w:val="18"/>
                <w:lang w:eastAsia="ja-JP"/>
              </w:rPr>
            </w:pPr>
          </w:p>
        </w:tc>
        <w:tc>
          <w:tcPr>
            <w:tcW w:w="878" w:type="dxa"/>
          </w:tcPr>
          <w:p w14:paraId="251AC6F6"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0F4F8E95" w14:textId="77777777" w:rsidR="00CA578F" w:rsidRPr="00EA5FA7" w:rsidRDefault="00CA578F" w:rsidP="004705CC">
            <w:pPr>
              <w:pStyle w:val="TAC"/>
              <w:rPr>
                <w:rFonts w:cs="Arial"/>
                <w:szCs w:val="18"/>
                <w:lang w:eastAsia="ja-JP"/>
              </w:rPr>
            </w:pPr>
          </w:p>
        </w:tc>
      </w:tr>
      <w:tr w:rsidR="00CA578F" w:rsidRPr="00EA5FA7" w14:paraId="451409A5" w14:textId="77777777" w:rsidTr="004705CC">
        <w:tc>
          <w:tcPr>
            <w:tcW w:w="2379" w:type="dxa"/>
          </w:tcPr>
          <w:p w14:paraId="5CCF7981" w14:textId="77777777" w:rsidR="00CA578F" w:rsidRPr="00EA5FA7" w:rsidRDefault="00CA578F" w:rsidP="004705CC">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1E75407A"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13375068" w14:textId="77777777" w:rsidR="00CA578F" w:rsidRPr="00EA5FA7" w:rsidRDefault="00CA578F" w:rsidP="004705CC">
            <w:pPr>
              <w:keepNext/>
              <w:keepLines/>
              <w:spacing w:after="0"/>
              <w:rPr>
                <w:rFonts w:ascii="Arial" w:hAnsi="Arial" w:cs="Arial"/>
                <w:i/>
                <w:sz w:val="18"/>
                <w:szCs w:val="18"/>
                <w:lang w:eastAsia="ja-JP"/>
              </w:rPr>
            </w:pPr>
          </w:p>
        </w:tc>
        <w:tc>
          <w:tcPr>
            <w:tcW w:w="1417" w:type="dxa"/>
          </w:tcPr>
          <w:p w14:paraId="4C144F37"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22FDBFA"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4116EE58"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27C28EB8" w14:textId="77777777" w:rsidR="00CA578F" w:rsidRPr="00EA5FA7" w:rsidRDefault="00CA578F" w:rsidP="004705CC">
            <w:pPr>
              <w:pStyle w:val="TAC"/>
              <w:rPr>
                <w:rFonts w:cs="Arial"/>
                <w:szCs w:val="18"/>
                <w:lang w:eastAsia="ja-JP"/>
              </w:rPr>
            </w:pPr>
            <w:r w:rsidRPr="00EA5FA7">
              <w:rPr>
                <w:rFonts w:cs="Arial"/>
                <w:szCs w:val="18"/>
                <w:lang w:eastAsia="ja-JP"/>
              </w:rPr>
              <w:t>YES</w:t>
            </w:r>
          </w:p>
        </w:tc>
        <w:tc>
          <w:tcPr>
            <w:tcW w:w="1274" w:type="dxa"/>
          </w:tcPr>
          <w:p w14:paraId="6DEA0022" w14:textId="77777777" w:rsidR="00CA578F" w:rsidRPr="00EA5FA7" w:rsidRDefault="00CA578F" w:rsidP="004705CC">
            <w:pPr>
              <w:pStyle w:val="TAC"/>
              <w:rPr>
                <w:rFonts w:cs="Arial"/>
                <w:szCs w:val="18"/>
                <w:lang w:eastAsia="ja-JP"/>
              </w:rPr>
            </w:pPr>
            <w:r w:rsidRPr="00EA5FA7">
              <w:rPr>
                <w:rFonts w:cs="Arial"/>
                <w:szCs w:val="18"/>
                <w:lang w:eastAsia="ja-JP"/>
              </w:rPr>
              <w:t>ignore</w:t>
            </w:r>
          </w:p>
        </w:tc>
      </w:tr>
      <w:tr w:rsidR="00CA578F" w:rsidRPr="00EA5FA7" w14:paraId="1F8D640A" w14:textId="77777777" w:rsidTr="004705CC">
        <w:tc>
          <w:tcPr>
            <w:tcW w:w="2379" w:type="dxa"/>
          </w:tcPr>
          <w:p w14:paraId="2CC2CAFF" w14:textId="77777777" w:rsidR="00CA578F" w:rsidRPr="00EA5FA7" w:rsidRDefault="00CA578F" w:rsidP="004705CC">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47F25A20"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37784E06" w14:textId="77777777" w:rsidR="00CA578F" w:rsidRPr="00EA5FA7" w:rsidRDefault="00CA578F" w:rsidP="004705CC">
            <w:pPr>
              <w:keepNext/>
              <w:keepLines/>
              <w:spacing w:after="0"/>
              <w:rPr>
                <w:rFonts w:ascii="Arial" w:hAnsi="Arial" w:cs="Arial"/>
                <w:i/>
                <w:sz w:val="18"/>
                <w:szCs w:val="18"/>
                <w:lang w:eastAsia="ja-JP"/>
              </w:rPr>
            </w:pPr>
          </w:p>
        </w:tc>
        <w:tc>
          <w:tcPr>
            <w:tcW w:w="1417" w:type="dxa"/>
          </w:tcPr>
          <w:p w14:paraId="1D561233" w14:textId="77777777" w:rsidR="00CA578F" w:rsidRPr="00EA5FA7" w:rsidRDefault="00CA578F" w:rsidP="004705CC">
            <w:pPr>
              <w:keepNext/>
              <w:keepLines/>
              <w:spacing w:after="0"/>
              <w:rPr>
                <w:rFonts w:ascii="Arial" w:hAnsi="Arial" w:cs="Arial"/>
                <w:sz w:val="18"/>
                <w:szCs w:val="18"/>
                <w:lang w:eastAsia="ja-JP"/>
              </w:rPr>
            </w:pPr>
          </w:p>
        </w:tc>
        <w:tc>
          <w:tcPr>
            <w:tcW w:w="1843" w:type="dxa"/>
          </w:tcPr>
          <w:p w14:paraId="0A04F616" w14:textId="77777777" w:rsidR="00CA578F" w:rsidRPr="00EA5FA7" w:rsidRDefault="00CA578F" w:rsidP="004705CC">
            <w:pPr>
              <w:keepNext/>
              <w:keepLines/>
              <w:spacing w:after="0"/>
              <w:rPr>
                <w:rFonts w:ascii="Arial" w:hAnsi="Arial" w:cs="Arial"/>
                <w:sz w:val="18"/>
                <w:szCs w:val="18"/>
                <w:lang w:eastAsia="ja-JP"/>
              </w:rPr>
            </w:pPr>
          </w:p>
        </w:tc>
        <w:tc>
          <w:tcPr>
            <w:tcW w:w="878" w:type="dxa"/>
          </w:tcPr>
          <w:p w14:paraId="7B616F5F"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63FA975B" w14:textId="77777777" w:rsidR="00CA578F" w:rsidRPr="00EA5FA7" w:rsidRDefault="00CA578F" w:rsidP="004705CC">
            <w:pPr>
              <w:pStyle w:val="TAC"/>
              <w:rPr>
                <w:rFonts w:cs="Arial"/>
                <w:szCs w:val="18"/>
                <w:lang w:eastAsia="ja-JP"/>
              </w:rPr>
            </w:pPr>
          </w:p>
        </w:tc>
      </w:tr>
      <w:tr w:rsidR="00CA578F" w:rsidRPr="00EA5FA7" w14:paraId="5BD88778" w14:textId="77777777" w:rsidTr="004705CC">
        <w:tc>
          <w:tcPr>
            <w:tcW w:w="2379" w:type="dxa"/>
          </w:tcPr>
          <w:p w14:paraId="0E438F47" w14:textId="77777777" w:rsidR="00CA578F" w:rsidRPr="00EA5FA7" w:rsidRDefault="00CA578F" w:rsidP="004705CC">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0DC60BF" w14:textId="77777777" w:rsidR="00CA578F" w:rsidRPr="00EA5FA7" w:rsidRDefault="00CA578F" w:rsidP="004705CC">
            <w:pPr>
              <w:keepNext/>
              <w:keepLines/>
              <w:spacing w:after="0"/>
              <w:rPr>
                <w:rFonts w:ascii="Arial" w:hAnsi="Arial" w:cs="Arial"/>
                <w:sz w:val="18"/>
                <w:szCs w:val="18"/>
                <w:lang w:eastAsia="ja-JP"/>
              </w:rPr>
            </w:pPr>
          </w:p>
        </w:tc>
        <w:tc>
          <w:tcPr>
            <w:tcW w:w="1405" w:type="dxa"/>
          </w:tcPr>
          <w:p w14:paraId="317863F1" w14:textId="77777777" w:rsidR="00CA578F" w:rsidRPr="00EA5FA7" w:rsidRDefault="00CA578F" w:rsidP="004705CC">
            <w:pPr>
              <w:keepNext/>
              <w:keepLines/>
              <w:spacing w:after="0"/>
              <w:rPr>
                <w:rFonts w:ascii="Arial" w:hAnsi="Arial" w:cs="Arial"/>
                <w:i/>
                <w:sz w:val="18"/>
                <w:szCs w:val="18"/>
                <w:lang w:eastAsia="ja-JP"/>
              </w:rPr>
            </w:pPr>
          </w:p>
        </w:tc>
        <w:tc>
          <w:tcPr>
            <w:tcW w:w="1417" w:type="dxa"/>
          </w:tcPr>
          <w:p w14:paraId="729EE53F" w14:textId="77777777" w:rsidR="00CA578F" w:rsidRPr="00EA5FA7" w:rsidRDefault="00CA578F" w:rsidP="004705CC">
            <w:pPr>
              <w:keepNext/>
              <w:keepLines/>
              <w:spacing w:after="0"/>
              <w:rPr>
                <w:rFonts w:ascii="Arial" w:hAnsi="Arial" w:cs="Arial"/>
                <w:sz w:val="18"/>
                <w:szCs w:val="18"/>
                <w:lang w:eastAsia="ja-JP"/>
              </w:rPr>
            </w:pPr>
          </w:p>
        </w:tc>
        <w:tc>
          <w:tcPr>
            <w:tcW w:w="1843" w:type="dxa"/>
          </w:tcPr>
          <w:p w14:paraId="54CD93C7" w14:textId="77777777" w:rsidR="00CA578F" w:rsidRPr="00EA5FA7" w:rsidRDefault="00CA578F" w:rsidP="004705CC">
            <w:pPr>
              <w:keepNext/>
              <w:keepLines/>
              <w:spacing w:after="0"/>
              <w:rPr>
                <w:rFonts w:ascii="Arial" w:hAnsi="Arial" w:cs="Arial"/>
                <w:sz w:val="18"/>
                <w:szCs w:val="18"/>
                <w:lang w:eastAsia="ja-JP"/>
              </w:rPr>
            </w:pPr>
          </w:p>
        </w:tc>
        <w:tc>
          <w:tcPr>
            <w:tcW w:w="878" w:type="dxa"/>
          </w:tcPr>
          <w:p w14:paraId="6DAB16BA"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5793CAD1" w14:textId="77777777" w:rsidR="00CA578F" w:rsidRPr="00EA5FA7" w:rsidRDefault="00CA578F" w:rsidP="004705CC">
            <w:pPr>
              <w:pStyle w:val="TAC"/>
              <w:rPr>
                <w:rFonts w:cs="Arial"/>
                <w:szCs w:val="18"/>
                <w:lang w:eastAsia="ja-JP"/>
              </w:rPr>
            </w:pPr>
          </w:p>
        </w:tc>
      </w:tr>
      <w:tr w:rsidR="00CA578F" w:rsidRPr="00EA5FA7" w14:paraId="6F81E5AB" w14:textId="77777777" w:rsidTr="004705CC">
        <w:tc>
          <w:tcPr>
            <w:tcW w:w="2379" w:type="dxa"/>
          </w:tcPr>
          <w:p w14:paraId="1CD1F4BE" w14:textId="77777777" w:rsidR="00CA578F" w:rsidRPr="00EA5FA7" w:rsidRDefault="00CA578F" w:rsidP="004705CC">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3DA6D0F3" w14:textId="77777777" w:rsidR="00CA578F" w:rsidRPr="00EA5FA7" w:rsidRDefault="00CA578F" w:rsidP="004705CC">
            <w:pPr>
              <w:keepNext/>
              <w:keepLines/>
              <w:spacing w:after="0"/>
              <w:rPr>
                <w:rFonts w:ascii="Arial" w:hAnsi="Arial" w:cs="Arial"/>
                <w:sz w:val="18"/>
                <w:szCs w:val="18"/>
                <w:lang w:eastAsia="ja-JP"/>
              </w:rPr>
            </w:pPr>
          </w:p>
        </w:tc>
        <w:tc>
          <w:tcPr>
            <w:tcW w:w="1405" w:type="dxa"/>
          </w:tcPr>
          <w:p w14:paraId="43AACF65" w14:textId="77777777" w:rsidR="00CA578F" w:rsidRPr="00EA5FA7" w:rsidRDefault="00CA578F" w:rsidP="004705C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0AE33CB9" w14:textId="77777777" w:rsidR="00CA578F" w:rsidRPr="00EA5FA7" w:rsidRDefault="00CA578F" w:rsidP="004705CC">
            <w:pPr>
              <w:keepNext/>
              <w:keepLines/>
              <w:spacing w:after="0"/>
              <w:rPr>
                <w:rFonts w:ascii="Arial" w:hAnsi="Arial" w:cs="Arial"/>
                <w:sz w:val="18"/>
                <w:szCs w:val="18"/>
                <w:lang w:eastAsia="ja-JP"/>
              </w:rPr>
            </w:pPr>
          </w:p>
        </w:tc>
        <w:tc>
          <w:tcPr>
            <w:tcW w:w="1843" w:type="dxa"/>
          </w:tcPr>
          <w:p w14:paraId="4A9D2F51" w14:textId="77777777" w:rsidR="00CA578F" w:rsidRPr="00EA5FA7" w:rsidRDefault="00CA578F" w:rsidP="004705CC">
            <w:pPr>
              <w:keepNext/>
              <w:keepLines/>
              <w:spacing w:after="0"/>
              <w:rPr>
                <w:rFonts w:ascii="Arial" w:hAnsi="Arial" w:cs="Arial"/>
                <w:sz w:val="18"/>
                <w:szCs w:val="18"/>
                <w:lang w:eastAsia="ja-JP"/>
              </w:rPr>
            </w:pPr>
          </w:p>
        </w:tc>
        <w:tc>
          <w:tcPr>
            <w:tcW w:w="878" w:type="dxa"/>
          </w:tcPr>
          <w:p w14:paraId="0B2D136A"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5B4E8CF1" w14:textId="77777777" w:rsidR="00CA578F" w:rsidRPr="00EA5FA7" w:rsidRDefault="00CA578F" w:rsidP="004705CC">
            <w:pPr>
              <w:pStyle w:val="TAC"/>
              <w:rPr>
                <w:rFonts w:cs="Arial"/>
                <w:szCs w:val="18"/>
                <w:lang w:eastAsia="ja-JP"/>
              </w:rPr>
            </w:pPr>
          </w:p>
        </w:tc>
      </w:tr>
      <w:tr w:rsidR="00CA578F" w:rsidRPr="00EA5FA7" w14:paraId="4E5BC907" w14:textId="77777777" w:rsidTr="004705CC">
        <w:tc>
          <w:tcPr>
            <w:tcW w:w="2379" w:type="dxa"/>
            <w:tcBorders>
              <w:top w:val="single" w:sz="4" w:space="0" w:color="auto"/>
              <w:left w:val="single" w:sz="4" w:space="0" w:color="auto"/>
              <w:bottom w:val="single" w:sz="4" w:space="0" w:color="auto"/>
              <w:right w:val="single" w:sz="4" w:space="0" w:color="auto"/>
            </w:tcBorders>
          </w:tcPr>
          <w:p w14:paraId="6554D571" w14:textId="77777777" w:rsidR="00CA578F" w:rsidRPr="00EA5FA7" w:rsidRDefault="00CA578F" w:rsidP="004705CC">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028D47DD"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0AADC6" w14:textId="77777777" w:rsidR="00CA578F" w:rsidRPr="00EA5FA7" w:rsidRDefault="00CA578F" w:rsidP="004705C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B93929" w14:textId="77777777" w:rsidR="00CA578F" w:rsidRPr="00EA5FA7" w:rsidRDefault="00CA578F" w:rsidP="004705CC">
            <w:pPr>
              <w:spacing w:after="0"/>
              <w:rPr>
                <w:rFonts w:ascii="Arial" w:hAnsi="Arial" w:cs="Arial"/>
                <w:sz w:val="18"/>
                <w:szCs w:val="18"/>
                <w:lang w:eastAsia="ja-JP"/>
              </w:rPr>
            </w:pPr>
            <w:r w:rsidRPr="00EA5FA7">
              <w:rPr>
                <w:rFonts w:ascii="Arial" w:hAnsi="Arial" w:cs="Arial"/>
                <w:sz w:val="18"/>
                <w:szCs w:val="18"/>
                <w:lang w:eastAsia="ja-JP"/>
              </w:rPr>
              <w:t>NR Frequency Info</w:t>
            </w:r>
          </w:p>
          <w:p w14:paraId="09D29529"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EB1003E" w14:textId="77777777" w:rsidR="00CA578F" w:rsidRPr="00EA5FA7" w:rsidRDefault="00CA578F" w:rsidP="004705C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633F52"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80EEF3" w14:textId="77777777" w:rsidR="00CA578F" w:rsidRPr="00EA5FA7" w:rsidRDefault="00CA578F" w:rsidP="004705CC">
            <w:pPr>
              <w:pStyle w:val="TAC"/>
              <w:rPr>
                <w:rFonts w:cs="Arial"/>
                <w:szCs w:val="18"/>
                <w:lang w:eastAsia="ja-JP"/>
              </w:rPr>
            </w:pPr>
          </w:p>
        </w:tc>
      </w:tr>
      <w:tr w:rsidR="00CA578F" w:rsidRPr="00EA5FA7" w14:paraId="0B0FF7EF" w14:textId="77777777" w:rsidTr="004705CC">
        <w:tc>
          <w:tcPr>
            <w:tcW w:w="2379" w:type="dxa"/>
            <w:tcBorders>
              <w:top w:val="single" w:sz="4" w:space="0" w:color="auto"/>
              <w:left w:val="single" w:sz="4" w:space="0" w:color="auto"/>
              <w:bottom w:val="single" w:sz="4" w:space="0" w:color="auto"/>
              <w:right w:val="single" w:sz="4" w:space="0" w:color="auto"/>
            </w:tcBorders>
          </w:tcPr>
          <w:p w14:paraId="323BE8D6" w14:textId="77777777" w:rsidR="00CA578F" w:rsidRPr="00EA5FA7" w:rsidRDefault="00CA578F" w:rsidP="004705CC">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F6024AC"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66BA689" w14:textId="77777777" w:rsidR="00CA578F" w:rsidRPr="00EA5FA7" w:rsidRDefault="00CA578F" w:rsidP="004705C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E0BD9F" w14:textId="77777777" w:rsidR="00CA578F" w:rsidRPr="00EA5FA7" w:rsidRDefault="00CA578F" w:rsidP="004705CC">
            <w:pPr>
              <w:spacing w:after="0"/>
              <w:rPr>
                <w:rFonts w:ascii="Arial" w:hAnsi="Arial" w:cs="Arial"/>
                <w:sz w:val="18"/>
                <w:szCs w:val="18"/>
                <w:lang w:eastAsia="ja-JP"/>
              </w:rPr>
            </w:pPr>
            <w:r w:rsidRPr="00EA5FA7">
              <w:rPr>
                <w:rFonts w:ascii="Arial" w:hAnsi="Arial" w:cs="Arial"/>
                <w:sz w:val="18"/>
                <w:szCs w:val="18"/>
                <w:lang w:eastAsia="ja-JP"/>
              </w:rPr>
              <w:t>NR Frequency Info</w:t>
            </w:r>
          </w:p>
          <w:p w14:paraId="2AD74D29"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0B7F3EA" w14:textId="77777777" w:rsidR="00CA578F" w:rsidRPr="00EA5FA7" w:rsidRDefault="00CA578F" w:rsidP="004705C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C151F90"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68C30F" w14:textId="77777777" w:rsidR="00CA578F" w:rsidRPr="00EA5FA7" w:rsidRDefault="00CA578F" w:rsidP="004705CC">
            <w:pPr>
              <w:pStyle w:val="TAC"/>
              <w:rPr>
                <w:rFonts w:cs="Arial"/>
                <w:szCs w:val="18"/>
                <w:lang w:eastAsia="ja-JP"/>
              </w:rPr>
            </w:pPr>
          </w:p>
        </w:tc>
      </w:tr>
      <w:tr w:rsidR="00CA578F" w:rsidRPr="00EA5FA7" w14:paraId="1D4F145D" w14:textId="77777777" w:rsidTr="004705CC">
        <w:tc>
          <w:tcPr>
            <w:tcW w:w="2379" w:type="dxa"/>
            <w:tcBorders>
              <w:top w:val="single" w:sz="4" w:space="0" w:color="auto"/>
              <w:left w:val="single" w:sz="4" w:space="0" w:color="auto"/>
              <w:bottom w:val="single" w:sz="4" w:space="0" w:color="auto"/>
              <w:right w:val="single" w:sz="4" w:space="0" w:color="auto"/>
            </w:tcBorders>
          </w:tcPr>
          <w:p w14:paraId="7EA74B5C" w14:textId="77777777" w:rsidR="00CA578F" w:rsidRPr="00EA5FA7" w:rsidRDefault="00CA578F" w:rsidP="004705CC">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30309D2"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9CB1CD" w14:textId="77777777" w:rsidR="00CA578F" w:rsidRPr="00EA5FA7" w:rsidRDefault="00CA578F" w:rsidP="004705C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5DF0B2" w14:textId="77777777" w:rsidR="00CA578F" w:rsidRPr="00EA5FA7" w:rsidRDefault="00CA578F" w:rsidP="004705CC">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32E7B3BB"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DE6E951" w14:textId="77777777" w:rsidR="00CA578F" w:rsidRPr="00EA5FA7" w:rsidRDefault="00CA578F" w:rsidP="004705C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91C735"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93FC9E" w14:textId="77777777" w:rsidR="00CA578F" w:rsidRPr="00EA5FA7" w:rsidRDefault="00CA578F" w:rsidP="004705CC">
            <w:pPr>
              <w:pStyle w:val="TAC"/>
              <w:rPr>
                <w:rFonts w:cs="Arial"/>
                <w:szCs w:val="18"/>
                <w:lang w:eastAsia="ja-JP"/>
              </w:rPr>
            </w:pPr>
          </w:p>
        </w:tc>
      </w:tr>
      <w:tr w:rsidR="00CA578F" w:rsidRPr="00EA5FA7" w14:paraId="163657C1" w14:textId="77777777" w:rsidTr="004705CC">
        <w:tc>
          <w:tcPr>
            <w:tcW w:w="2379" w:type="dxa"/>
            <w:tcBorders>
              <w:top w:val="single" w:sz="4" w:space="0" w:color="auto"/>
              <w:left w:val="single" w:sz="4" w:space="0" w:color="auto"/>
              <w:bottom w:val="single" w:sz="4" w:space="0" w:color="auto"/>
              <w:right w:val="single" w:sz="4" w:space="0" w:color="auto"/>
            </w:tcBorders>
          </w:tcPr>
          <w:p w14:paraId="7DCCFAE3" w14:textId="77777777" w:rsidR="00CA578F" w:rsidRPr="00EA5FA7" w:rsidRDefault="00CA578F" w:rsidP="004705CC">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BC1E521"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7FF6D6" w14:textId="77777777" w:rsidR="00CA578F" w:rsidRPr="00EA5FA7" w:rsidRDefault="00CA578F" w:rsidP="004705CC">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2D2D0A" w14:textId="77777777" w:rsidR="00CA578F" w:rsidRPr="00EA5FA7" w:rsidRDefault="00CA578F" w:rsidP="004705CC">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60257C12" w14:textId="77777777" w:rsidR="00CA578F" w:rsidRPr="00EA5FA7" w:rsidRDefault="00CA578F" w:rsidP="004705CC">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915BB86" w14:textId="77777777" w:rsidR="00CA578F" w:rsidRPr="00EA5FA7" w:rsidRDefault="00CA578F" w:rsidP="004705CC">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1C7C4A4"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CFB3ED" w14:textId="77777777" w:rsidR="00CA578F" w:rsidRPr="00EA5FA7" w:rsidRDefault="00CA578F" w:rsidP="004705CC">
            <w:pPr>
              <w:pStyle w:val="TAC"/>
              <w:rPr>
                <w:rFonts w:cs="Arial"/>
                <w:szCs w:val="18"/>
                <w:lang w:eastAsia="ja-JP"/>
              </w:rPr>
            </w:pPr>
          </w:p>
        </w:tc>
      </w:tr>
      <w:tr w:rsidR="00CA578F" w:rsidRPr="00EA5FA7" w14:paraId="2C706190" w14:textId="77777777" w:rsidTr="004705CC">
        <w:trPr>
          <w:ins w:id="1187" w:author="Author"/>
        </w:trPr>
        <w:tc>
          <w:tcPr>
            <w:tcW w:w="2379" w:type="dxa"/>
            <w:tcBorders>
              <w:top w:val="single" w:sz="4" w:space="0" w:color="auto"/>
              <w:left w:val="single" w:sz="4" w:space="0" w:color="auto"/>
              <w:bottom w:val="single" w:sz="4" w:space="0" w:color="auto"/>
              <w:right w:val="single" w:sz="4" w:space="0" w:color="auto"/>
            </w:tcBorders>
          </w:tcPr>
          <w:p w14:paraId="3DD1339F" w14:textId="77777777" w:rsidR="00CA578F" w:rsidRPr="00EA5FA7" w:rsidRDefault="00CA578F" w:rsidP="004705CC">
            <w:pPr>
              <w:keepNext/>
              <w:keepLines/>
              <w:spacing w:after="0"/>
              <w:ind w:leftChars="300" w:left="600"/>
              <w:rPr>
                <w:ins w:id="1188" w:author="Author"/>
                <w:rFonts w:ascii="Arial" w:hAnsi="Arial" w:cs="Arial"/>
                <w:sz w:val="18"/>
                <w:szCs w:val="18"/>
              </w:rPr>
            </w:pPr>
            <w:ins w:id="1189" w:author="Author">
              <w:r w:rsidRPr="009B0A74">
                <w:rPr>
                  <w:rFonts w:ascii="Arial" w:hAnsi="Arial" w:cs="Arial"/>
                  <w:sz w:val="18"/>
                  <w:szCs w:val="18"/>
                </w:rPr>
                <w:t xml:space="preserve">&gt;&gt;&gt;UL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14:paraId="1DB6308F" w14:textId="77777777" w:rsidR="00CA578F" w:rsidRPr="00EA5FA7" w:rsidRDefault="00CA578F" w:rsidP="004705CC">
            <w:pPr>
              <w:keepNext/>
              <w:keepLines/>
              <w:spacing w:after="0"/>
              <w:rPr>
                <w:ins w:id="1190" w:author="Author"/>
                <w:rFonts w:ascii="Arial" w:hAnsi="Arial" w:cs="Arial"/>
                <w:sz w:val="18"/>
                <w:szCs w:val="18"/>
                <w:lang w:eastAsia="ja-JP"/>
              </w:rPr>
            </w:pPr>
            <w:ins w:id="1191"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71719099" w14:textId="77777777" w:rsidR="00CA578F" w:rsidRPr="00A03301" w:rsidRDefault="00CA578F" w:rsidP="004705CC">
            <w:pPr>
              <w:keepNext/>
              <w:keepLines/>
              <w:spacing w:after="0"/>
              <w:rPr>
                <w:ins w:id="1192"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C535B2" w14:textId="77777777" w:rsidR="00CA578F" w:rsidRPr="00A03301" w:rsidRDefault="00CA578F" w:rsidP="004705CC">
            <w:pPr>
              <w:spacing w:after="0"/>
              <w:rPr>
                <w:ins w:id="1193" w:author="Author"/>
                <w:rFonts w:ascii="Arial" w:hAnsi="Arial" w:cs="Arial"/>
                <w:sz w:val="18"/>
                <w:szCs w:val="18"/>
                <w:lang w:eastAsia="ja-JP"/>
              </w:rPr>
            </w:pPr>
            <w:ins w:id="1194" w:author="Author">
              <w:r w:rsidRPr="00A03301">
                <w:rPr>
                  <w:rFonts w:ascii="Arial" w:hAnsi="Arial" w:cs="Arial"/>
                  <w:sz w:val="18"/>
                  <w:szCs w:val="18"/>
                  <w:lang w:eastAsia="ja-JP"/>
                </w:rPr>
                <w:t>NR Carrier List</w:t>
              </w:r>
            </w:ins>
          </w:p>
          <w:p w14:paraId="24A9A7BC" w14:textId="77777777" w:rsidR="00CA578F" w:rsidRPr="00EA5FA7" w:rsidRDefault="00CA578F" w:rsidP="004705CC">
            <w:pPr>
              <w:spacing w:after="0"/>
              <w:rPr>
                <w:ins w:id="1195" w:author="Author"/>
                <w:rFonts w:ascii="Arial" w:hAnsi="Arial" w:cs="Arial"/>
                <w:sz w:val="18"/>
                <w:szCs w:val="18"/>
                <w:lang w:eastAsia="ja-JP"/>
              </w:rPr>
            </w:pPr>
            <w:ins w:id="1196"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14:paraId="1B94A85F" w14:textId="77777777" w:rsidR="00CA578F" w:rsidRPr="00EA5FA7" w:rsidRDefault="00CA578F" w:rsidP="004705CC">
            <w:pPr>
              <w:keepNext/>
              <w:keepLines/>
              <w:spacing w:after="0"/>
              <w:rPr>
                <w:ins w:id="1197" w:author="Author"/>
                <w:rFonts w:ascii="Arial" w:hAnsi="Arial" w:cs="Arial"/>
                <w:sz w:val="18"/>
                <w:szCs w:val="18"/>
                <w:lang w:eastAsia="ja-JP"/>
              </w:rPr>
            </w:pPr>
            <w:ins w:id="1198"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14:paraId="310C0C85" w14:textId="77777777" w:rsidR="00CA578F" w:rsidRPr="00EA5FA7" w:rsidRDefault="00CA578F" w:rsidP="004705CC">
            <w:pPr>
              <w:pStyle w:val="TAC"/>
              <w:rPr>
                <w:ins w:id="1199" w:author="Author"/>
                <w:rFonts w:cs="Arial"/>
                <w:szCs w:val="18"/>
                <w:lang w:eastAsia="ja-JP"/>
              </w:rPr>
            </w:pPr>
            <w:ins w:id="1200"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6491326" w14:textId="77777777" w:rsidR="00CA578F" w:rsidRPr="00EA5FA7" w:rsidRDefault="00CA578F" w:rsidP="004705CC">
            <w:pPr>
              <w:pStyle w:val="TAC"/>
              <w:rPr>
                <w:ins w:id="1201" w:author="Author"/>
                <w:rFonts w:cs="Arial"/>
                <w:szCs w:val="18"/>
                <w:lang w:eastAsia="ja-JP"/>
              </w:rPr>
            </w:pPr>
            <w:ins w:id="1202" w:author="Author">
              <w:r w:rsidRPr="009B0A74">
                <w:rPr>
                  <w:rFonts w:cs="Arial"/>
                  <w:szCs w:val="18"/>
                  <w:lang w:eastAsia="ja-JP"/>
                </w:rPr>
                <w:t>ignore</w:t>
              </w:r>
            </w:ins>
          </w:p>
        </w:tc>
      </w:tr>
      <w:tr w:rsidR="00CA578F" w:rsidRPr="00EA5FA7" w14:paraId="5641EB01" w14:textId="77777777" w:rsidTr="004705CC">
        <w:trPr>
          <w:ins w:id="1203" w:author="Author"/>
        </w:trPr>
        <w:tc>
          <w:tcPr>
            <w:tcW w:w="2379" w:type="dxa"/>
            <w:tcBorders>
              <w:top w:val="single" w:sz="4" w:space="0" w:color="auto"/>
              <w:left w:val="single" w:sz="4" w:space="0" w:color="auto"/>
              <w:bottom w:val="single" w:sz="4" w:space="0" w:color="auto"/>
              <w:right w:val="single" w:sz="4" w:space="0" w:color="auto"/>
            </w:tcBorders>
          </w:tcPr>
          <w:p w14:paraId="6E5B9319" w14:textId="77777777" w:rsidR="00CA578F" w:rsidRPr="00EA5FA7" w:rsidRDefault="00CA578F" w:rsidP="004705CC">
            <w:pPr>
              <w:keepNext/>
              <w:keepLines/>
              <w:spacing w:after="0"/>
              <w:ind w:leftChars="300" w:left="600"/>
              <w:rPr>
                <w:ins w:id="1204" w:author="Author"/>
                <w:rFonts w:ascii="Arial" w:hAnsi="Arial" w:cs="Arial"/>
                <w:sz w:val="18"/>
                <w:szCs w:val="18"/>
              </w:rPr>
            </w:pPr>
            <w:ins w:id="1205" w:author="Author">
              <w:r w:rsidRPr="009B0A74">
                <w:rPr>
                  <w:rFonts w:ascii="Arial" w:hAnsi="Arial" w:cs="Arial"/>
                  <w:sz w:val="18"/>
                  <w:szCs w:val="18"/>
                </w:rPr>
                <w:t xml:space="preserve">&gt;&gt;&gt;DL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14:paraId="4A27125A" w14:textId="77777777" w:rsidR="00CA578F" w:rsidRPr="00EA5FA7" w:rsidRDefault="00CA578F" w:rsidP="004705CC">
            <w:pPr>
              <w:keepNext/>
              <w:keepLines/>
              <w:spacing w:after="0"/>
              <w:rPr>
                <w:ins w:id="1206" w:author="Author"/>
                <w:rFonts w:ascii="Arial" w:hAnsi="Arial" w:cs="Arial"/>
                <w:sz w:val="18"/>
                <w:szCs w:val="18"/>
                <w:lang w:eastAsia="ja-JP"/>
              </w:rPr>
            </w:pPr>
            <w:ins w:id="1207"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57F7F2AA" w14:textId="77777777" w:rsidR="00CA578F" w:rsidRPr="00A03301" w:rsidRDefault="00CA578F" w:rsidP="004705CC">
            <w:pPr>
              <w:keepNext/>
              <w:keepLines/>
              <w:spacing w:after="0"/>
              <w:rPr>
                <w:ins w:id="1208"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255A25" w14:textId="77777777" w:rsidR="00CA578F" w:rsidRPr="00A03301" w:rsidRDefault="00CA578F" w:rsidP="004705CC">
            <w:pPr>
              <w:spacing w:after="0"/>
              <w:rPr>
                <w:ins w:id="1209" w:author="Author"/>
                <w:rFonts w:ascii="Arial" w:hAnsi="Arial" w:cs="Arial"/>
                <w:sz w:val="18"/>
                <w:szCs w:val="18"/>
                <w:lang w:eastAsia="ja-JP"/>
              </w:rPr>
            </w:pPr>
            <w:ins w:id="1210" w:author="Author">
              <w:r w:rsidRPr="00A03301">
                <w:rPr>
                  <w:rFonts w:ascii="Arial" w:hAnsi="Arial" w:cs="Arial"/>
                  <w:sz w:val="18"/>
                  <w:szCs w:val="18"/>
                  <w:lang w:eastAsia="ja-JP"/>
                </w:rPr>
                <w:t>NR Carrier List</w:t>
              </w:r>
            </w:ins>
          </w:p>
          <w:p w14:paraId="5A0016FB" w14:textId="77777777" w:rsidR="00CA578F" w:rsidRPr="00EA5FA7" w:rsidRDefault="00CA578F" w:rsidP="004705CC">
            <w:pPr>
              <w:spacing w:after="0"/>
              <w:rPr>
                <w:ins w:id="1211" w:author="Author"/>
                <w:rFonts w:ascii="Arial" w:hAnsi="Arial" w:cs="Arial"/>
                <w:sz w:val="18"/>
                <w:szCs w:val="18"/>
                <w:lang w:eastAsia="ja-JP"/>
              </w:rPr>
            </w:pPr>
            <w:ins w:id="1212"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14:paraId="507E7758" w14:textId="77777777" w:rsidR="00CA578F" w:rsidRPr="00EA5FA7" w:rsidRDefault="00CA578F" w:rsidP="004705CC">
            <w:pPr>
              <w:keepNext/>
              <w:keepLines/>
              <w:spacing w:after="0"/>
              <w:rPr>
                <w:ins w:id="1213" w:author="Author"/>
                <w:rFonts w:ascii="Arial" w:hAnsi="Arial" w:cs="Arial"/>
                <w:sz w:val="18"/>
                <w:szCs w:val="18"/>
                <w:lang w:eastAsia="ja-JP"/>
              </w:rPr>
            </w:pPr>
            <w:ins w:id="1214" w:author="Author">
              <w:r w:rsidRPr="009B0A74">
                <w:rPr>
                  <w:rFonts w:ascii="Arial" w:hAnsi="Arial" w:cs="Arial"/>
                  <w:sz w:val="18"/>
                  <w:szCs w:val="18"/>
                  <w:lang w:eastAsia="ja-JP"/>
                </w:rPr>
                <w:t>If included, the DL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14:paraId="1EB554D8" w14:textId="77777777" w:rsidR="00CA578F" w:rsidRPr="00EA5FA7" w:rsidRDefault="00CA578F" w:rsidP="004705CC">
            <w:pPr>
              <w:pStyle w:val="TAC"/>
              <w:rPr>
                <w:ins w:id="1215" w:author="Author"/>
                <w:rFonts w:cs="Arial"/>
                <w:szCs w:val="18"/>
                <w:lang w:eastAsia="ja-JP"/>
              </w:rPr>
            </w:pPr>
            <w:ins w:id="1216"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D84AF32" w14:textId="77777777" w:rsidR="00CA578F" w:rsidRPr="00EA5FA7" w:rsidRDefault="00CA578F" w:rsidP="004705CC">
            <w:pPr>
              <w:pStyle w:val="TAC"/>
              <w:rPr>
                <w:ins w:id="1217" w:author="Author"/>
                <w:rFonts w:cs="Arial"/>
                <w:szCs w:val="18"/>
                <w:lang w:eastAsia="ja-JP"/>
              </w:rPr>
            </w:pPr>
            <w:ins w:id="1218" w:author="Author">
              <w:r w:rsidRPr="009B0A74">
                <w:rPr>
                  <w:rFonts w:cs="Arial"/>
                  <w:szCs w:val="18"/>
                  <w:lang w:eastAsia="ja-JP"/>
                </w:rPr>
                <w:t>ignore</w:t>
              </w:r>
            </w:ins>
          </w:p>
        </w:tc>
      </w:tr>
      <w:tr w:rsidR="00CA578F" w:rsidRPr="00EA5FA7" w14:paraId="1E21680E" w14:textId="77777777" w:rsidTr="004705CC">
        <w:tc>
          <w:tcPr>
            <w:tcW w:w="2379" w:type="dxa"/>
          </w:tcPr>
          <w:p w14:paraId="39E15709" w14:textId="77777777" w:rsidR="00CA578F" w:rsidRPr="00EA5FA7" w:rsidRDefault="00CA578F" w:rsidP="004705CC">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14D4CDA9" w14:textId="77777777" w:rsidR="00CA578F" w:rsidRPr="00EA5FA7" w:rsidRDefault="00CA578F" w:rsidP="004705CC">
            <w:pPr>
              <w:keepNext/>
              <w:keepLines/>
              <w:spacing w:after="0"/>
              <w:rPr>
                <w:rFonts w:ascii="Arial" w:hAnsi="Arial" w:cs="Arial"/>
                <w:sz w:val="18"/>
                <w:szCs w:val="18"/>
                <w:lang w:eastAsia="ja-JP"/>
              </w:rPr>
            </w:pPr>
          </w:p>
        </w:tc>
        <w:tc>
          <w:tcPr>
            <w:tcW w:w="1405" w:type="dxa"/>
          </w:tcPr>
          <w:p w14:paraId="42E29A9F" w14:textId="77777777" w:rsidR="00CA578F" w:rsidRPr="00EA5FA7" w:rsidRDefault="00CA578F" w:rsidP="004705CC">
            <w:pPr>
              <w:keepNext/>
              <w:keepLines/>
              <w:spacing w:after="0"/>
              <w:rPr>
                <w:rFonts w:ascii="Arial" w:hAnsi="Arial" w:cs="Arial"/>
                <w:i/>
                <w:sz w:val="18"/>
                <w:szCs w:val="18"/>
                <w:lang w:eastAsia="ja-JP"/>
              </w:rPr>
            </w:pPr>
          </w:p>
        </w:tc>
        <w:tc>
          <w:tcPr>
            <w:tcW w:w="1417" w:type="dxa"/>
          </w:tcPr>
          <w:p w14:paraId="0A529185" w14:textId="77777777" w:rsidR="00CA578F" w:rsidRPr="00EA5FA7" w:rsidRDefault="00CA578F" w:rsidP="004705CC">
            <w:pPr>
              <w:keepNext/>
              <w:keepLines/>
              <w:spacing w:after="0"/>
              <w:rPr>
                <w:rFonts w:ascii="Arial" w:hAnsi="Arial" w:cs="Arial"/>
                <w:sz w:val="18"/>
                <w:szCs w:val="18"/>
                <w:lang w:eastAsia="ja-JP"/>
              </w:rPr>
            </w:pPr>
          </w:p>
        </w:tc>
        <w:tc>
          <w:tcPr>
            <w:tcW w:w="1843" w:type="dxa"/>
          </w:tcPr>
          <w:p w14:paraId="1CA540EF" w14:textId="77777777" w:rsidR="00CA578F" w:rsidRPr="00EA5FA7" w:rsidRDefault="00CA578F" w:rsidP="004705CC">
            <w:pPr>
              <w:keepNext/>
              <w:keepLines/>
              <w:spacing w:after="0"/>
              <w:rPr>
                <w:rFonts w:ascii="Arial" w:hAnsi="Arial" w:cs="Arial"/>
                <w:sz w:val="18"/>
                <w:szCs w:val="18"/>
                <w:lang w:eastAsia="ja-JP"/>
              </w:rPr>
            </w:pPr>
          </w:p>
        </w:tc>
        <w:tc>
          <w:tcPr>
            <w:tcW w:w="878" w:type="dxa"/>
          </w:tcPr>
          <w:p w14:paraId="0AB8CB59"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6E5DC37C" w14:textId="77777777" w:rsidR="00CA578F" w:rsidRPr="00EA5FA7" w:rsidRDefault="00CA578F" w:rsidP="004705CC">
            <w:pPr>
              <w:pStyle w:val="TAC"/>
              <w:rPr>
                <w:rFonts w:cs="Arial"/>
                <w:szCs w:val="18"/>
                <w:lang w:eastAsia="ja-JP"/>
              </w:rPr>
            </w:pPr>
          </w:p>
        </w:tc>
      </w:tr>
      <w:tr w:rsidR="00CA578F" w:rsidRPr="00EA5FA7" w14:paraId="6391D767" w14:textId="77777777" w:rsidTr="004705CC">
        <w:tc>
          <w:tcPr>
            <w:tcW w:w="2379" w:type="dxa"/>
          </w:tcPr>
          <w:p w14:paraId="02A1AC3E" w14:textId="77777777" w:rsidR="00CA578F" w:rsidRPr="00EA5FA7" w:rsidRDefault="00CA578F" w:rsidP="004705CC">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0F59811F" w14:textId="77777777" w:rsidR="00CA578F" w:rsidRPr="00EA5FA7" w:rsidRDefault="00CA578F" w:rsidP="004705CC">
            <w:pPr>
              <w:keepNext/>
              <w:keepLines/>
              <w:spacing w:after="0"/>
              <w:rPr>
                <w:rFonts w:ascii="Arial" w:hAnsi="Arial" w:cs="Arial"/>
                <w:sz w:val="18"/>
                <w:szCs w:val="18"/>
                <w:lang w:eastAsia="ja-JP"/>
              </w:rPr>
            </w:pPr>
          </w:p>
        </w:tc>
        <w:tc>
          <w:tcPr>
            <w:tcW w:w="1405" w:type="dxa"/>
          </w:tcPr>
          <w:p w14:paraId="77BB3763" w14:textId="77777777" w:rsidR="00CA578F" w:rsidRPr="00EA5FA7" w:rsidRDefault="00CA578F" w:rsidP="004705CC">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6448B97D" w14:textId="77777777" w:rsidR="00CA578F" w:rsidRPr="00EA5FA7" w:rsidRDefault="00CA578F" w:rsidP="004705CC">
            <w:pPr>
              <w:spacing w:after="0"/>
              <w:rPr>
                <w:rFonts w:ascii="Arial" w:hAnsi="Arial" w:cs="Arial"/>
                <w:sz w:val="18"/>
                <w:szCs w:val="18"/>
                <w:lang w:eastAsia="ja-JP"/>
              </w:rPr>
            </w:pPr>
          </w:p>
        </w:tc>
        <w:tc>
          <w:tcPr>
            <w:tcW w:w="1843" w:type="dxa"/>
          </w:tcPr>
          <w:p w14:paraId="5500D93C" w14:textId="77777777" w:rsidR="00CA578F" w:rsidRPr="00EA5FA7" w:rsidRDefault="00CA578F" w:rsidP="004705CC">
            <w:pPr>
              <w:spacing w:after="0"/>
              <w:rPr>
                <w:rFonts w:ascii="Arial" w:hAnsi="Arial" w:cs="Arial"/>
                <w:sz w:val="18"/>
                <w:szCs w:val="18"/>
                <w:lang w:eastAsia="ja-JP"/>
              </w:rPr>
            </w:pPr>
          </w:p>
        </w:tc>
        <w:tc>
          <w:tcPr>
            <w:tcW w:w="878" w:type="dxa"/>
          </w:tcPr>
          <w:p w14:paraId="1C9AB10F"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75875341" w14:textId="77777777" w:rsidR="00CA578F" w:rsidRPr="00EA5FA7" w:rsidRDefault="00CA578F" w:rsidP="004705CC">
            <w:pPr>
              <w:pStyle w:val="TAC"/>
              <w:rPr>
                <w:rFonts w:cs="Arial"/>
                <w:szCs w:val="18"/>
                <w:lang w:eastAsia="ja-JP"/>
              </w:rPr>
            </w:pPr>
          </w:p>
        </w:tc>
      </w:tr>
      <w:tr w:rsidR="00CA578F" w:rsidRPr="00EA5FA7" w14:paraId="12D1F0D9" w14:textId="77777777" w:rsidTr="004705CC">
        <w:tc>
          <w:tcPr>
            <w:tcW w:w="2379" w:type="dxa"/>
          </w:tcPr>
          <w:p w14:paraId="6D016EBF" w14:textId="77777777" w:rsidR="00CA578F" w:rsidRPr="00EA5FA7" w:rsidRDefault="00CA578F" w:rsidP="004705CC">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14:paraId="6B02778A" w14:textId="77777777" w:rsidR="00CA578F" w:rsidRPr="00EA5FA7" w:rsidRDefault="00CA578F" w:rsidP="004705CC">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8B0E789" w14:textId="77777777" w:rsidR="00CA578F" w:rsidRPr="00EA5FA7" w:rsidRDefault="00CA578F" w:rsidP="004705CC">
            <w:pPr>
              <w:keepNext/>
              <w:keepLines/>
              <w:spacing w:after="0"/>
              <w:rPr>
                <w:rFonts w:ascii="Arial" w:hAnsi="Arial" w:cs="Arial"/>
                <w:i/>
                <w:sz w:val="18"/>
                <w:szCs w:val="18"/>
                <w:lang w:eastAsia="ja-JP"/>
              </w:rPr>
            </w:pPr>
          </w:p>
        </w:tc>
        <w:tc>
          <w:tcPr>
            <w:tcW w:w="1417" w:type="dxa"/>
          </w:tcPr>
          <w:p w14:paraId="15AF5D18" w14:textId="77777777" w:rsidR="00CA578F" w:rsidRPr="00EA5FA7" w:rsidRDefault="00CA578F" w:rsidP="004705CC">
            <w:pPr>
              <w:pStyle w:val="TAL"/>
              <w:rPr>
                <w:rFonts w:cs="Arial"/>
                <w:szCs w:val="18"/>
                <w:lang w:eastAsia="ja-JP"/>
              </w:rPr>
            </w:pPr>
            <w:r w:rsidRPr="00EA5FA7">
              <w:rPr>
                <w:rFonts w:cs="Arial"/>
                <w:szCs w:val="18"/>
                <w:lang w:eastAsia="ja-JP"/>
              </w:rPr>
              <w:t>NR Frequency Info</w:t>
            </w:r>
          </w:p>
          <w:p w14:paraId="039331E5" w14:textId="77777777" w:rsidR="00CA578F" w:rsidRPr="00EA5FA7" w:rsidRDefault="00CA578F" w:rsidP="004705CC">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40EDDF4E" w14:textId="77777777" w:rsidR="00CA578F" w:rsidRPr="00EA5FA7" w:rsidRDefault="00CA578F" w:rsidP="004705CC">
            <w:pPr>
              <w:spacing w:after="0"/>
              <w:rPr>
                <w:rFonts w:ascii="Arial" w:hAnsi="Arial" w:cs="Arial"/>
                <w:sz w:val="18"/>
                <w:szCs w:val="18"/>
                <w:lang w:eastAsia="ja-JP"/>
              </w:rPr>
            </w:pPr>
          </w:p>
        </w:tc>
        <w:tc>
          <w:tcPr>
            <w:tcW w:w="878" w:type="dxa"/>
          </w:tcPr>
          <w:p w14:paraId="009C8743"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0FFDB33D" w14:textId="77777777" w:rsidR="00CA578F" w:rsidRPr="00EA5FA7" w:rsidRDefault="00CA578F" w:rsidP="004705CC">
            <w:pPr>
              <w:pStyle w:val="TAC"/>
              <w:rPr>
                <w:rFonts w:cs="Arial"/>
                <w:szCs w:val="18"/>
                <w:lang w:eastAsia="ja-JP"/>
              </w:rPr>
            </w:pPr>
          </w:p>
        </w:tc>
      </w:tr>
      <w:tr w:rsidR="00CA578F" w:rsidRPr="00EA5FA7" w14:paraId="3806DBDC" w14:textId="77777777" w:rsidTr="004705CC">
        <w:tc>
          <w:tcPr>
            <w:tcW w:w="2379" w:type="dxa"/>
          </w:tcPr>
          <w:p w14:paraId="1B1170F7" w14:textId="77777777" w:rsidR="00CA578F" w:rsidRPr="00EA5FA7" w:rsidRDefault="00CA578F" w:rsidP="004705CC">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14:paraId="07277170" w14:textId="77777777" w:rsidR="00CA578F" w:rsidRPr="00EA5FA7" w:rsidRDefault="00CA578F" w:rsidP="004705CC">
            <w:pPr>
              <w:pStyle w:val="TAL"/>
              <w:rPr>
                <w:lang w:eastAsia="ja-JP"/>
              </w:rPr>
            </w:pPr>
            <w:r w:rsidRPr="00EA5FA7">
              <w:rPr>
                <w:lang w:eastAsia="ja-JP"/>
              </w:rPr>
              <w:t>M</w:t>
            </w:r>
          </w:p>
        </w:tc>
        <w:tc>
          <w:tcPr>
            <w:tcW w:w="1405" w:type="dxa"/>
          </w:tcPr>
          <w:p w14:paraId="0F378C47" w14:textId="77777777" w:rsidR="00CA578F" w:rsidRPr="00EA5FA7" w:rsidRDefault="00CA578F" w:rsidP="004705CC">
            <w:pPr>
              <w:pStyle w:val="TAL"/>
              <w:rPr>
                <w:i/>
                <w:lang w:eastAsia="ja-JP"/>
              </w:rPr>
            </w:pPr>
          </w:p>
        </w:tc>
        <w:tc>
          <w:tcPr>
            <w:tcW w:w="1417" w:type="dxa"/>
          </w:tcPr>
          <w:p w14:paraId="610D2C90" w14:textId="77777777" w:rsidR="00CA578F" w:rsidRPr="00EA5FA7" w:rsidRDefault="00CA578F" w:rsidP="004705CC">
            <w:pPr>
              <w:pStyle w:val="TAL"/>
              <w:rPr>
                <w:lang w:eastAsia="ja-JP"/>
              </w:rPr>
            </w:pPr>
            <w:r w:rsidRPr="00EA5FA7">
              <w:rPr>
                <w:lang w:eastAsia="ja-JP"/>
              </w:rPr>
              <w:t>Transmission Bandwidth</w:t>
            </w:r>
          </w:p>
          <w:p w14:paraId="51736B50" w14:textId="77777777" w:rsidR="00CA578F" w:rsidRPr="00EA5FA7" w:rsidRDefault="00CA578F" w:rsidP="004705CC">
            <w:pPr>
              <w:pStyle w:val="TAL"/>
              <w:rPr>
                <w:lang w:eastAsia="ja-JP"/>
              </w:rPr>
            </w:pPr>
            <w:r w:rsidRPr="00EA5FA7">
              <w:rPr>
                <w:lang w:eastAsia="ja-JP"/>
              </w:rPr>
              <w:t>9.3.1.15</w:t>
            </w:r>
          </w:p>
        </w:tc>
        <w:tc>
          <w:tcPr>
            <w:tcW w:w="1843" w:type="dxa"/>
          </w:tcPr>
          <w:p w14:paraId="53E8B9DF" w14:textId="77777777" w:rsidR="00CA578F" w:rsidRPr="00EA5FA7" w:rsidRDefault="00CA578F" w:rsidP="004705CC">
            <w:pPr>
              <w:pStyle w:val="TAL"/>
              <w:rPr>
                <w:lang w:eastAsia="ja-JP"/>
              </w:rPr>
            </w:pPr>
          </w:p>
        </w:tc>
        <w:tc>
          <w:tcPr>
            <w:tcW w:w="878" w:type="dxa"/>
          </w:tcPr>
          <w:p w14:paraId="222F89BD" w14:textId="77777777" w:rsidR="00CA578F" w:rsidRPr="00EA5FA7" w:rsidRDefault="00CA578F" w:rsidP="004705CC">
            <w:pPr>
              <w:pStyle w:val="TAC"/>
              <w:rPr>
                <w:lang w:eastAsia="ja-JP"/>
              </w:rPr>
            </w:pPr>
            <w:r w:rsidRPr="00EA5FA7">
              <w:rPr>
                <w:lang w:eastAsia="ja-JP"/>
              </w:rPr>
              <w:t>-</w:t>
            </w:r>
          </w:p>
        </w:tc>
        <w:tc>
          <w:tcPr>
            <w:tcW w:w="1274" w:type="dxa"/>
          </w:tcPr>
          <w:p w14:paraId="14C3D674" w14:textId="77777777" w:rsidR="00CA578F" w:rsidRPr="00EA5FA7" w:rsidRDefault="00CA578F" w:rsidP="004705CC">
            <w:pPr>
              <w:pStyle w:val="TAC"/>
              <w:rPr>
                <w:lang w:eastAsia="ja-JP"/>
              </w:rPr>
            </w:pPr>
          </w:p>
        </w:tc>
      </w:tr>
      <w:tr w:rsidR="00CA578F" w:rsidRPr="00EA5FA7" w14:paraId="005939E5" w14:textId="77777777" w:rsidTr="004705CC">
        <w:tc>
          <w:tcPr>
            <w:tcW w:w="2379" w:type="dxa"/>
          </w:tcPr>
          <w:p w14:paraId="7A2D57D7" w14:textId="77777777" w:rsidR="00CA578F" w:rsidRPr="00EA5FA7" w:rsidRDefault="00CA578F" w:rsidP="004705CC">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14:paraId="388FD9E7" w14:textId="77777777" w:rsidR="00CA578F" w:rsidRPr="00EA5FA7" w:rsidRDefault="00CA578F" w:rsidP="004705CC">
            <w:pPr>
              <w:pStyle w:val="TAL"/>
              <w:rPr>
                <w:lang w:eastAsia="ja-JP"/>
              </w:rPr>
            </w:pPr>
            <w:r w:rsidRPr="00EA5FA7">
              <w:rPr>
                <w:lang w:eastAsia="ja-JP"/>
              </w:rPr>
              <w:t>O</w:t>
            </w:r>
          </w:p>
        </w:tc>
        <w:tc>
          <w:tcPr>
            <w:tcW w:w="1405" w:type="dxa"/>
          </w:tcPr>
          <w:p w14:paraId="01A74412" w14:textId="77777777" w:rsidR="00CA578F" w:rsidRPr="00EA5FA7" w:rsidRDefault="00CA578F" w:rsidP="004705CC">
            <w:pPr>
              <w:pStyle w:val="TAL"/>
              <w:rPr>
                <w:i/>
                <w:lang w:eastAsia="ja-JP"/>
              </w:rPr>
            </w:pPr>
          </w:p>
        </w:tc>
        <w:tc>
          <w:tcPr>
            <w:tcW w:w="1417" w:type="dxa"/>
          </w:tcPr>
          <w:p w14:paraId="08EB0F27" w14:textId="77777777" w:rsidR="00CA578F" w:rsidRPr="00EA5FA7" w:rsidRDefault="00CA578F" w:rsidP="004705CC">
            <w:pPr>
              <w:pStyle w:val="TAL"/>
              <w:rPr>
                <w:lang w:eastAsia="ja-JP"/>
              </w:rPr>
            </w:pPr>
            <w:r w:rsidRPr="00EA5FA7">
              <w:rPr>
                <w:lang w:eastAsia="ja-JP"/>
              </w:rPr>
              <w:t>9.3.1.89</w:t>
            </w:r>
          </w:p>
        </w:tc>
        <w:tc>
          <w:tcPr>
            <w:tcW w:w="1843" w:type="dxa"/>
          </w:tcPr>
          <w:p w14:paraId="3CB10FE1" w14:textId="77777777" w:rsidR="00CA578F" w:rsidRPr="00EA5FA7" w:rsidRDefault="00CA578F" w:rsidP="004705CC">
            <w:pPr>
              <w:pStyle w:val="TAL"/>
              <w:rPr>
                <w:lang w:eastAsia="ja-JP"/>
              </w:rPr>
            </w:pPr>
          </w:p>
        </w:tc>
        <w:tc>
          <w:tcPr>
            <w:tcW w:w="878" w:type="dxa"/>
          </w:tcPr>
          <w:p w14:paraId="6FBAFF5E" w14:textId="77777777" w:rsidR="00CA578F" w:rsidRPr="00EA5FA7" w:rsidRDefault="00CA578F" w:rsidP="004705CC">
            <w:pPr>
              <w:pStyle w:val="TAC"/>
              <w:rPr>
                <w:lang w:eastAsia="ja-JP"/>
              </w:rPr>
            </w:pPr>
            <w:r w:rsidRPr="00EA5FA7">
              <w:rPr>
                <w:lang w:eastAsia="ja-JP"/>
              </w:rPr>
              <w:t>-</w:t>
            </w:r>
          </w:p>
        </w:tc>
        <w:tc>
          <w:tcPr>
            <w:tcW w:w="1274" w:type="dxa"/>
          </w:tcPr>
          <w:p w14:paraId="73E3AC63" w14:textId="77777777" w:rsidR="00CA578F" w:rsidRPr="00EA5FA7" w:rsidRDefault="00CA578F" w:rsidP="004705CC">
            <w:pPr>
              <w:pStyle w:val="TAC"/>
              <w:rPr>
                <w:lang w:eastAsia="ja-JP"/>
              </w:rPr>
            </w:pPr>
          </w:p>
        </w:tc>
      </w:tr>
      <w:tr w:rsidR="00CA578F" w:rsidRPr="00EA5FA7" w14:paraId="0BADBDEF" w14:textId="77777777" w:rsidTr="004705CC">
        <w:trPr>
          <w:ins w:id="1219" w:author="Author"/>
        </w:trPr>
        <w:tc>
          <w:tcPr>
            <w:tcW w:w="2379" w:type="dxa"/>
          </w:tcPr>
          <w:p w14:paraId="7A0EB744" w14:textId="77777777" w:rsidR="00CA578F" w:rsidRPr="006F2AF9" w:rsidRDefault="00CA578F" w:rsidP="004705CC">
            <w:pPr>
              <w:keepNext/>
              <w:keepLines/>
              <w:spacing w:after="0"/>
              <w:ind w:leftChars="300" w:left="600"/>
              <w:rPr>
                <w:ins w:id="1220" w:author="Author"/>
                <w:rFonts w:ascii="Arial" w:hAnsi="Arial" w:cs="Arial"/>
                <w:sz w:val="18"/>
                <w:szCs w:val="18"/>
                <w:lang w:eastAsia="ja-JP"/>
              </w:rPr>
            </w:pPr>
            <w:ins w:id="1221" w:author="Author">
              <w:r w:rsidRPr="006F2AF9">
                <w:rPr>
                  <w:rFonts w:ascii="Arial" w:hAnsi="Arial" w:cs="Arial"/>
                  <w:sz w:val="18"/>
                  <w:szCs w:val="18"/>
                  <w:lang w:eastAsia="ja-JP"/>
                </w:rPr>
                <w:t>&gt;&gt;&gt;TDD DL-UL Configuration Common NR</w:t>
              </w:r>
            </w:ins>
          </w:p>
        </w:tc>
        <w:tc>
          <w:tcPr>
            <w:tcW w:w="1289" w:type="dxa"/>
          </w:tcPr>
          <w:p w14:paraId="2199AAEF" w14:textId="77777777" w:rsidR="00CA578F" w:rsidRPr="009B0A74" w:rsidRDefault="00CA578F" w:rsidP="004705CC">
            <w:pPr>
              <w:pStyle w:val="TAL"/>
              <w:rPr>
                <w:ins w:id="1222" w:author="Author"/>
                <w:rFonts w:eastAsia="MS Mincho"/>
                <w:lang w:eastAsia="ja-JP"/>
              </w:rPr>
            </w:pPr>
            <w:ins w:id="1223" w:author="Author">
              <w:r>
                <w:rPr>
                  <w:rFonts w:eastAsia="MS Mincho" w:hint="eastAsia"/>
                  <w:lang w:eastAsia="ja-JP"/>
                </w:rPr>
                <w:t>O</w:t>
              </w:r>
            </w:ins>
          </w:p>
        </w:tc>
        <w:tc>
          <w:tcPr>
            <w:tcW w:w="1405" w:type="dxa"/>
          </w:tcPr>
          <w:p w14:paraId="1F3F6506" w14:textId="77777777" w:rsidR="00CA578F" w:rsidRPr="00EA5FA7" w:rsidRDefault="00CA578F" w:rsidP="004705CC">
            <w:pPr>
              <w:pStyle w:val="TAL"/>
              <w:rPr>
                <w:ins w:id="1224" w:author="Author"/>
                <w:i/>
                <w:lang w:eastAsia="ja-JP"/>
              </w:rPr>
            </w:pPr>
          </w:p>
        </w:tc>
        <w:tc>
          <w:tcPr>
            <w:tcW w:w="1417" w:type="dxa"/>
          </w:tcPr>
          <w:p w14:paraId="5E13549F" w14:textId="77777777" w:rsidR="00CA578F" w:rsidRPr="009B0A74" w:rsidRDefault="00CA578F" w:rsidP="004705CC">
            <w:pPr>
              <w:pStyle w:val="TAL"/>
              <w:rPr>
                <w:ins w:id="1225" w:author="Author"/>
                <w:rFonts w:eastAsia="MS Mincho"/>
                <w:highlight w:val="yellow"/>
                <w:lang w:eastAsia="ja-JP"/>
              </w:rPr>
            </w:pPr>
            <w:ins w:id="1226" w:author="Author">
              <w:r w:rsidRPr="009B0A74">
                <w:rPr>
                  <w:rFonts w:eastAsia="MS Mincho"/>
                  <w:highlight w:val="yellow"/>
                  <w:lang w:eastAsia="ja-JP"/>
                </w:rPr>
                <w:t>FFS</w:t>
              </w:r>
            </w:ins>
          </w:p>
        </w:tc>
        <w:tc>
          <w:tcPr>
            <w:tcW w:w="1843" w:type="dxa"/>
          </w:tcPr>
          <w:p w14:paraId="26A22F81" w14:textId="77777777" w:rsidR="00CA578F" w:rsidRPr="00EA5FA7" w:rsidRDefault="00CA578F" w:rsidP="004705CC">
            <w:pPr>
              <w:pStyle w:val="TAL"/>
              <w:rPr>
                <w:ins w:id="1227" w:author="Author"/>
                <w:lang w:eastAsia="ja-JP"/>
              </w:rPr>
            </w:pPr>
          </w:p>
        </w:tc>
        <w:tc>
          <w:tcPr>
            <w:tcW w:w="878" w:type="dxa"/>
          </w:tcPr>
          <w:p w14:paraId="3705363D" w14:textId="77777777" w:rsidR="00CA578F" w:rsidRPr="00EA5FA7" w:rsidRDefault="00CA578F" w:rsidP="004705CC">
            <w:pPr>
              <w:pStyle w:val="TAC"/>
              <w:rPr>
                <w:ins w:id="1228" w:author="Author"/>
                <w:lang w:eastAsia="ja-JP"/>
              </w:rPr>
            </w:pPr>
            <w:ins w:id="1229" w:author="Author">
              <w:r w:rsidRPr="00C014CE">
                <w:rPr>
                  <w:rFonts w:cs="Arial"/>
                  <w:szCs w:val="18"/>
                  <w:lang w:eastAsia="ja-JP"/>
                </w:rPr>
                <w:t>YES</w:t>
              </w:r>
            </w:ins>
          </w:p>
        </w:tc>
        <w:tc>
          <w:tcPr>
            <w:tcW w:w="1274" w:type="dxa"/>
          </w:tcPr>
          <w:p w14:paraId="5DFE9BD9" w14:textId="77777777" w:rsidR="00CA578F" w:rsidRPr="00EA5FA7" w:rsidRDefault="00CA578F" w:rsidP="004705CC">
            <w:pPr>
              <w:pStyle w:val="TAC"/>
              <w:rPr>
                <w:ins w:id="1230" w:author="Author"/>
                <w:lang w:eastAsia="ja-JP"/>
              </w:rPr>
            </w:pPr>
            <w:ins w:id="1231" w:author="Author">
              <w:r w:rsidRPr="00C014CE">
                <w:rPr>
                  <w:rFonts w:cs="Arial"/>
                  <w:szCs w:val="18"/>
                  <w:lang w:eastAsia="ja-JP"/>
                </w:rPr>
                <w:t>ignore</w:t>
              </w:r>
            </w:ins>
          </w:p>
        </w:tc>
      </w:tr>
      <w:tr w:rsidR="00CA578F" w:rsidRPr="00EA5FA7" w14:paraId="4F603CB7" w14:textId="77777777" w:rsidTr="004705CC">
        <w:trPr>
          <w:ins w:id="1232" w:author="Author"/>
        </w:trPr>
        <w:tc>
          <w:tcPr>
            <w:tcW w:w="2379" w:type="dxa"/>
          </w:tcPr>
          <w:p w14:paraId="235C3518" w14:textId="77777777" w:rsidR="00CA578F" w:rsidRDefault="00CA578F" w:rsidP="004705CC">
            <w:pPr>
              <w:keepNext/>
              <w:keepLines/>
              <w:spacing w:after="0"/>
              <w:ind w:leftChars="300" w:left="600"/>
              <w:rPr>
                <w:ins w:id="1233" w:author="Author"/>
                <w:rFonts w:ascii="Arial" w:hAnsi="Arial" w:cs="Arial"/>
                <w:sz w:val="18"/>
                <w:szCs w:val="18"/>
                <w:lang w:eastAsia="ja-JP"/>
              </w:rPr>
            </w:pPr>
            <w:ins w:id="1234" w:author="Author">
              <w:r w:rsidRPr="009B0A74">
                <w:rPr>
                  <w:rFonts w:ascii="Arial" w:hAnsi="Arial" w:cs="Arial"/>
                  <w:sz w:val="18"/>
                  <w:szCs w:val="18"/>
                  <w:lang w:eastAsia="ja-JP"/>
                </w:rPr>
                <w:t>&gt;&gt;&gt;Carrier List</w:t>
              </w:r>
            </w:ins>
          </w:p>
          <w:p w14:paraId="236DA732" w14:textId="77777777" w:rsidR="00CA578F" w:rsidRPr="009B0A74" w:rsidRDefault="00CA578F" w:rsidP="004705CC">
            <w:pPr>
              <w:keepNext/>
              <w:keepLines/>
              <w:spacing w:after="0"/>
              <w:ind w:leftChars="300" w:left="600"/>
              <w:rPr>
                <w:ins w:id="1235" w:author="Author"/>
                <w:rFonts w:ascii="Arial" w:hAnsi="Arial" w:cs="Arial"/>
                <w:sz w:val="18"/>
                <w:szCs w:val="18"/>
                <w:lang w:eastAsia="ja-JP"/>
              </w:rPr>
            </w:pPr>
            <w:ins w:id="1236" w:author="Author">
              <w:r w:rsidRPr="006F2AF9">
                <w:rPr>
                  <w:rFonts w:ascii="Arial" w:hAnsi="Arial" w:cs="Arial"/>
                  <w:sz w:val="18"/>
                  <w:szCs w:val="18"/>
                  <w:highlight w:val="yellow"/>
                  <w:lang w:eastAsia="ja-JP"/>
                </w:rPr>
                <w:t>[FFS on its position]</w:t>
              </w:r>
            </w:ins>
          </w:p>
        </w:tc>
        <w:tc>
          <w:tcPr>
            <w:tcW w:w="1289" w:type="dxa"/>
          </w:tcPr>
          <w:p w14:paraId="40B3FBF6" w14:textId="77777777" w:rsidR="00CA578F" w:rsidRPr="00104884" w:rsidRDefault="00CA578F" w:rsidP="004705CC">
            <w:pPr>
              <w:pStyle w:val="TAL"/>
              <w:rPr>
                <w:ins w:id="1237" w:author="Author"/>
                <w:rFonts w:cs="Arial"/>
                <w:szCs w:val="18"/>
                <w:lang w:eastAsia="ja-JP"/>
              </w:rPr>
            </w:pPr>
            <w:ins w:id="1238" w:author="Author">
              <w:r w:rsidRPr="00104884">
                <w:rPr>
                  <w:rFonts w:cs="Arial" w:hint="eastAsia"/>
                  <w:szCs w:val="18"/>
                  <w:lang w:eastAsia="ja-JP"/>
                </w:rPr>
                <w:t>O</w:t>
              </w:r>
            </w:ins>
          </w:p>
        </w:tc>
        <w:tc>
          <w:tcPr>
            <w:tcW w:w="1405" w:type="dxa"/>
          </w:tcPr>
          <w:p w14:paraId="53D5DB31" w14:textId="77777777" w:rsidR="00CA578F" w:rsidRPr="009B0A74" w:rsidRDefault="00CA578F" w:rsidP="004705CC">
            <w:pPr>
              <w:pStyle w:val="TAL"/>
              <w:rPr>
                <w:ins w:id="1239" w:author="Author"/>
                <w:rFonts w:cs="Arial"/>
                <w:szCs w:val="18"/>
                <w:lang w:eastAsia="ja-JP"/>
              </w:rPr>
            </w:pPr>
          </w:p>
        </w:tc>
        <w:tc>
          <w:tcPr>
            <w:tcW w:w="1417" w:type="dxa"/>
          </w:tcPr>
          <w:p w14:paraId="4E46C3F0" w14:textId="77777777" w:rsidR="00CA578F" w:rsidRPr="009B0A74" w:rsidRDefault="00CA578F" w:rsidP="004705CC">
            <w:pPr>
              <w:pStyle w:val="TAL"/>
              <w:rPr>
                <w:ins w:id="1240" w:author="Author"/>
                <w:rFonts w:cs="Arial"/>
                <w:szCs w:val="18"/>
                <w:lang w:eastAsia="ja-JP"/>
              </w:rPr>
            </w:pPr>
            <w:ins w:id="1241" w:author="Author">
              <w:r w:rsidRPr="009B0A74">
                <w:rPr>
                  <w:rFonts w:cs="Arial"/>
                  <w:szCs w:val="18"/>
                  <w:lang w:eastAsia="ja-JP"/>
                </w:rPr>
                <w:t>NR Carrier List</w:t>
              </w:r>
            </w:ins>
          </w:p>
          <w:p w14:paraId="0BD79F90" w14:textId="77777777" w:rsidR="00CA578F" w:rsidRPr="00DB158F" w:rsidRDefault="00CA578F" w:rsidP="004705CC">
            <w:pPr>
              <w:pStyle w:val="TAL"/>
              <w:rPr>
                <w:ins w:id="1242" w:author="Author"/>
                <w:rFonts w:cs="Arial"/>
                <w:szCs w:val="18"/>
                <w:lang w:eastAsia="ja-JP"/>
              </w:rPr>
            </w:pPr>
            <w:ins w:id="1243" w:author="Author">
              <w:r w:rsidRPr="009B0A74">
                <w:rPr>
                  <w:rFonts w:cs="Arial"/>
                  <w:szCs w:val="18"/>
                  <w:lang w:eastAsia="ja-JP"/>
                </w:rPr>
                <w:t>9.</w:t>
              </w:r>
              <w:r>
                <w:rPr>
                  <w:rFonts w:cs="Arial"/>
                  <w:szCs w:val="18"/>
                  <w:lang w:eastAsia="ja-JP"/>
                </w:rPr>
                <w:t>3.1.x10</w:t>
              </w:r>
            </w:ins>
          </w:p>
        </w:tc>
        <w:tc>
          <w:tcPr>
            <w:tcW w:w="1843" w:type="dxa"/>
          </w:tcPr>
          <w:p w14:paraId="6A1114D4" w14:textId="77777777" w:rsidR="00CA578F" w:rsidRPr="00DB158F" w:rsidRDefault="00CA578F" w:rsidP="004705CC">
            <w:pPr>
              <w:pStyle w:val="TAL"/>
              <w:rPr>
                <w:ins w:id="1244" w:author="Author"/>
                <w:rFonts w:cs="Arial"/>
                <w:szCs w:val="18"/>
                <w:lang w:eastAsia="ja-JP"/>
              </w:rPr>
            </w:pPr>
            <w:ins w:id="1245" w:author="Author">
              <w:r w:rsidRPr="009B0A74">
                <w:rPr>
                  <w:rFonts w:cs="Arial"/>
                  <w:szCs w:val="18"/>
                  <w:lang w:eastAsia="ja-JP"/>
                </w:rPr>
                <w:t>If included, the Transmission Bandwidth IE shall be ignored.</w:t>
              </w:r>
            </w:ins>
          </w:p>
        </w:tc>
        <w:tc>
          <w:tcPr>
            <w:tcW w:w="878" w:type="dxa"/>
          </w:tcPr>
          <w:p w14:paraId="2C58E7BA" w14:textId="77777777" w:rsidR="00CA578F" w:rsidRPr="00DB158F" w:rsidRDefault="00CA578F" w:rsidP="004705CC">
            <w:pPr>
              <w:pStyle w:val="TAC"/>
              <w:rPr>
                <w:ins w:id="1246" w:author="Author"/>
                <w:rFonts w:cs="Arial"/>
                <w:szCs w:val="18"/>
                <w:lang w:eastAsia="ja-JP"/>
              </w:rPr>
            </w:pPr>
            <w:ins w:id="1247" w:author="Author">
              <w:r w:rsidRPr="009B0A74">
                <w:rPr>
                  <w:rFonts w:cs="Arial"/>
                  <w:szCs w:val="18"/>
                  <w:lang w:eastAsia="ja-JP"/>
                </w:rPr>
                <w:t>YES</w:t>
              </w:r>
            </w:ins>
          </w:p>
        </w:tc>
        <w:tc>
          <w:tcPr>
            <w:tcW w:w="1274" w:type="dxa"/>
          </w:tcPr>
          <w:p w14:paraId="69BE94D2" w14:textId="77777777" w:rsidR="00CA578F" w:rsidRPr="00DB158F" w:rsidRDefault="00CA578F" w:rsidP="004705CC">
            <w:pPr>
              <w:pStyle w:val="TAC"/>
              <w:rPr>
                <w:ins w:id="1248" w:author="Author"/>
                <w:rFonts w:cs="Arial"/>
                <w:szCs w:val="18"/>
                <w:lang w:eastAsia="ja-JP"/>
              </w:rPr>
            </w:pPr>
            <w:ins w:id="1249" w:author="Author">
              <w:r w:rsidRPr="009B0A74">
                <w:rPr>
                  <w:rFonts w:cs="Arial"/>
                  <w:szCs w:val="18"/>
                  <w:lang w:eastAsia="ja-JP"/>
                </w:rPr>
                <w:t>ignore</w:t>
              </w:r>
            </w:ins>
          </w:p>
        </w:tc>
      </w:tr>
      <w:tr w:rsidR="00CA578F" w:rsidRPr="00EA5FA7" w14:paraId="1F7FD110" w14:textId="77777777" w:rsidTr="004705CC">
        <w:tc>
          <w:tcPr>
            <w:tcW w:w="2379" w:type="dxa"/>
          </w:tcPr>
          <w:p w14:paraId="3A061F0F" w14:textId="77777777" w:rsidR="00CA578F" w:rsidRPr="00EA5FA7" w:rsidRDefault="00CA578F" w:rsidP="004705CC">
            <w:pPr>
              <w:pStyle w:val="TAL"/>
              <w:rPr>
                <w:lang w:eastAsia="ja-JP"/>
              </w:rPr>
            </w:pPr>
            <w:r w:rsidRPr="00EA5FA7">
              <w:rPr>
                <w:rFonts w:cs="Arial"/>
                <w:szCs w:val="18"/>
                <w:lang w:eastAsia="ja-JP"/>
              </w:rPr>
              <w:t>Measurement Timing Configuration</w:t>
            </w:r>
          </w:p>
        </w:tc>
        <w:tc>
          <w:tcPr>
            <w:tcW w:w="1289" w:type="dxa"/>
          </w:tcPr>
          <w:p w14:paraId="17E24F7A" w14:textId="77777777" w:rsidR="00CA578F" w:rsidRPr="00EA5FA7" w:rsidRDefault="00CA578F" w:rsidP="004705CC">
            <w:pPr>
              <w:pStyle w:val="TAL"/>
              <w:rPr>
                <w:lang w:eastAsia="ja-JP"/>
              </w:rPr>
            </w:pPr>
            <w:r w:rsidRPr="00EA5FA7">
              <w:rPr>
                <w:rFonts w:cs="Arial"/>
                <w:szCs w:val="18"/>
                <w:lang w:eastAsia="ja-JP"/>
              </w:rPr>
              <w:t>M</w:t>
            </w:r>
          </w:p>
        </w:tc>
        <w:tc>
          <w:tcPr>
            <w:tcW w:w="1405" w:type="dxa"/>
          </w:tcPr>
          <w:p w14:paraId="600FCAAB" w14:textId="77777777" w:rsidR="00CA578F" w:rsidRPr="00EA5FA7" w:rsidRDefault="00CA578F" w:rsidP="004705CC">
            <w:pPr>
              <w:pStyle w:val="TAL"/>
              <w:rPr>
                <w:i/>
                <w:lang w:eastAsia="ja-JP"/>
              </w:rPr>
            </w:pPr>
          </w:p>
        </w:tc>
        <w:tc>
          <w:tcPr>
            <w:tcW w:w="1417" w:type="dxa"/>
          </w:tcPr>
          <w:p w14:paraId="58DEE9AC" w14:textId="77777777" w:rsidR="00CA578F" w:rsidRPr="00EA5FA7" w:rsidRDefault="00CA578F" w:rsidP="004705CC">
            <w:pPr>
              <w:pStyle w:val="TAL"/>
              <w:rPr>
                <w:lang w:eastAsia="ja-JP"/>
              </w:rPr>
            </w:pPr>
            <w:r w:rsidRPr="00EA5FA7">
              <w:rPr>
                <w:rFonts w:cs="Arial"/>
                <w:szCs w:val="18"/>
                <w:lang w:eastAsia="ja-JP"/>
              </w:rPr>
              <w:t>OCTET STRING</w:t>
            </w:r>
          </w:p>
        </w:tc>
        <w:tc>
          <w:tcPr>
            <w:tcW w:w="1843" w:type="dxa"/>
          </w:tcPr>
          <w:p w14:paraId="7AB7465E" w14:textId="77777777" w:rsidR="00CA578F" w:rsidRPr="00EA5FA7" w:rsidRDefault="00CA578F" w:rsidP="004705CC">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64139103"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Pr>
          <w:p w14:paraId="5DAF0C82" w14:textId="77777777" w:rsidR="00CA578F" w:rsidRPr="00EA5FA7" w:rsidRDefault="00CA578F" w:rsidP="004705CC">
            <w:pPr>
              <w:pStyle w:val="TAC"/>
              <w:rPr>
                <w:rFonts w:cs="Arial"/>
                <w:szCs w:val="18"/>
                <w:lang w:eastAsia="ja-JP"/>
              </w:rPr>
            </w:pPr>
          </w:p>
        </w:tc>
      </w:tr>
      <w:tr w:rsidR="00CA578F" w:rsidRPr="00EA5FA7" w14:paraId="6EF49FB6" w14:textId="77777777" w:rsidTr="004705CC">
        <w:tc>
          <w:tcPr>
            <w:tcW w:w="2379" w:type="dxa"/>
          </w:tcPr>
          <w:p w14:paraId="058413A1" w14:textId="77777777" w:rsidR="00CA578F" w:rsidRPr="00EA5FA7" w:rsidRDefault="00CA578F" w:rsidP="004705CC">
            <w:pPr>
              <w:pStyle w:val="TAL"/>
              <w:rPr>
                <w:rFonts w:cs="Arial"/>
                <w:szCs w:val="18"/>
                <w:lang w:eastAsia="ja-JP"/>
              </w:rPr>
            </w:pPr>
            <w:r w:rsidRPr="00EA5FA7">
              <w:rPr>
                <w:rFonts w:cs="Arial"/>
                <w:szCs w:val="18"/>
                <w:lang w:eastAsia="ja-JP"/>
              </w:rPr>
              <w:t>RANAC</w:t>
            </w:r>
          </w:p>
        </w:tc>
        <w:tc>
          <w:tcPr>
            <w:tcW w:w="1289" w:type="dxa"/>
          </w:tcPr>
          <w:p w14:paraId="36F1BF89" w14:textId="77777777" w:rsidR="00CA578F" w:rsidRPr="00EA5FA7" w:rsidRDefault="00CA578F" w:rsidP="004705CC">
            <w:pPr>
              <w:pStyle w:val="TAL"/>
              <w:rPr>
                <w:rFonts w:cs="Arial"/>
                <w:szCs w:val="18"/>
                <w:lang w:eastAsia="ja-JP"/>
              </w:rPr>
            </w:pPr>
            <w:r w:rsidRPr="00EA5FA7">
              <w:rPr>
                <w:rFonts w:cs="Arial"/>
                <w:szCs w:val="18"/>
                <w:lang w:eastAsia="ja-JP"/>
              </w:rPr>
              <w:t>O</w:t>
            </w:r>
          </w:p>
        </w:tc>
        <w:tc>
          <w:tcPr>
            <w:tcW w:w="1405" w:type="dxa"/>
          </w:tcPr>
          <w:p w14:paraId="734DBF83" w14:textId="77777777" w:rsidR="00CA578F" w:rsidRPr="00EA5FA7" w:rsidRDefault="00CA578F" w:rsidP="004705CC">
            <w:pPr>
              <w:pStyle w:val="TAL"/>
              <w:rPr>
                <w:i/>
                <w:lang w:eastAsia="ja-JP"/>
              </w:rPr>
            </w:pPr>
          </w:p>
        </w:tc>
        <w:tc>
          <w:tcPr>
            <w:tcW w:w="1417" w:type="dxa"/>
          </w:tcPr>
          <w:p w14:paraId="08B8EF24" w14:textId="77777777" w:rsidR="00CA578F" w:rsidRPr="00EA5FA7" w:rsidRDefault="00CA578F" w:rsidP="004705CC">
            <w:pPr>
              <w:pStyle w:val="TAL"/>
              <w:rPr>
                <w:rFonts w:cs="Arial"/>
                <w:szCs w:val="18"/>
                <w:lang w:eastAsia="ja-JP"/>
              </w:rPr>
            </w:pPr>
            <w:r w:rsidRPr="00EA5FA7">
              <w:rPr>
                <w:rFonts w:cs="Arial"/>
                <w:szCs w:val="18"/>
                <w:lang w:eastAsia="ja-JP"/>
              </w:rPr>
              <w:t>RAN Area Code</w:t>
            </w:r>
          </w:p>
          <w:p w14:paraId="39BAF6F2" w14:textId="77777777" w:rsidR="00CA578F" w:rsidRPr="00EA5FA7" w:rsidRDefault="00CA578F" w:rsidP="004705CC">
            <w:pPr>
              <w:pStyle w:val="TAL"/>
              <w:rPr>
                <w:rFonts w:cs="Arial"/>
                <w:szCs w:val="18"/>
                <w:lang w:eastAsia="ja-JP"/>
              </w:rPr>
            </w:pPr>
            <w:r w:rsidRPr="00EA5FA7">
              <w:rPr>
                <w:rFonts w:cs="Arial"/>
                <w:szCs w:val="18"/>
                <w:lang w:eastAsia="ja-JP"/>
              </w:rPr>
              <w:t>9.3.1.57</w:t>
            </w:r>
          </w:p>
        </w:tc>
        <w:tc>
          <w:tcPr>
            <w:tcW w:w="1843" w:type="dxa"/>
          </w:tcPr>
          <w:p w14:paraId="54A06499" w14:textId="77777777" w:rsidR="00CA578F" w:rsidRPr="00EA5FA7" w:rsidRDefault="00CA578F" w:rsidP="004705CC">
            <w:pPr>
              <w:pStyle w:val="TAL"/>
              <w:rPr>
                <w:rFonts w:cs="Arial"/>
                <w:szCs w:val="18"/>
                <w:lang w:eastAsia="ja-JP"/>
              </w:rPr>
            </w:pPr>
          </w:p>
        </w:tc>
        <w:tc>
          <w:tcPr>
            <w:tcW w:w="878" w:type="dxa"/>
          </w:tcPr>
          <w:p w14:paraId="284034C0" w14:textId="77777777" w:rsidR="00CA578F" w:rsidRPr="00EA5FA7" w:rsidRDefault="00CA578F" w:rsidP="004705CC">
            <w:pPr>
              <w:pStyle w:val="TAC"/>
              <w:rPr>
                <w:rFonts w:cs="Arial"/>
                <w:szCs w:val="18"/>
                <w:lang w:eastAsia="ja-JP"/>
              </w:rPr>
            </w:pPr>
            <w:r w:rsidRPr="00EA5FA7">
              <w:rPr>
                <w:rFonts w:cs="Arial"/>
                <w:szCs w:val="18"/>
                <w:lang w:eastAsia="ja-JP"/>
              </w:rPr>
              <w:t>YES</w:t>
            </w:r>
          </w:p>
        </w:tc>
        <w:tc>
          <w:tcPr>
            <w:tcW w:w="1274" w:type="dxa"/>
          </w:tcPr>
          <w:p w14:paraId="42346432" w14:textId="77777777" w:rsidR="00CA578F" w:rsidRPr="00EA5FA7" w:rsidRDefault="00CA578F" w:rsidP="004705CC">
            <w:pPr>
              <w:pStyle w:val="TAC"/>
              <w:rPr>
                <w:rFonts w:cs="Arial"/>
                <w:szCs w:val="18"/>
                <w:lang w:eastAsia="ja-JP"/>
              </w:rPr>
            </w:pPr>
            <w:r w:rsidRPr="00EA5FA7">
              <w:rPr>
                <w:rFonts w:cs="Arial"/>
                <w:szCs w:val="18"/>
                <w:lang w:eastAsia="ja-JP"/>
              </w:rPr>
              <w:t>ignore</w:t>
            </w:r>
          </w:p>
        </w:tc>
      </w:tr>
      <w:tr w:rsidR="00CA578F" w:rsidRPr="00EA5FA7" w14:paraId="6D0B1284" w14:textId="77777777" w:rsidTr="004705CC">
        <w:tc>
          <w:tcPr>
            <w:tcW w:w="2379" w:type="dxa"/>
            <w:tcBorders>
              <w:top w:val="single" w:sz="4" w:space="0" w:color="auto"/>
              <w:left w:val="single" w:sz="4" w:space="0" w:color="auto"/>
              <w:bottom w:val="single" w:sz="4" w:space="0" w:color="auto"/>
              <w:right w:val="single" w:sz="4" w:space="0" w:color="auto"/>
            </w:tcBorders>
          </w:tcPr>
          <w:p w14:paraId="39A0093F" w14:textId="77777777" w:rsidR="00CA578F" w:rsidRPr="00EA5FA7" w:rsidRDefault="00CA578F" w:rsidP="004705CC">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B8F80BD" w14:textId="77777777" w:rsidR="00CA578F" w:rsidRPr="00EA5FA7" w:rsidRDefault="00CA578F" w:rsidP="004705CC">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B4ABE1B" w14:textId="77777777" w:rsidR="00CA578F" w:rsidRPr="00EA5FA7" w:rsidRDefault="00CA578F" w:rsidP="004705CC">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5D6BFDC7" w14:textId="77777777" w:rsidR="00CA578F" w:rsidRPr="00EA5FA7" w:rsidRDefault="00CA578F" w:rsidP="004705CC">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F3B1AF" w14:textId="77777777" w:rsidR="00CA578F" w:rsidRPr="00EA5FA7" w:rsidRDefault="00CA578F" w:rsidP="004705CC">
            <w:pPr>
              <w:pStyle w:val="TAL"/>
              <w:rPr>
                <w:rFonts w:cs="Arial"/>
                <w:szCs w:val="18"/>
                <w:lang w:eastAsia="ja-JP"/>
              </w:rPr>
            </w:pPr>
            <w:r w:rsidRPr="00EA5FA7">
              <w:rPr>
                <w:rFonts w:cs="Arial"/>
                <w:szCs w:val="18"/>
                <w:lang w:eastAsia="ja-JP"/>
              </w:rPr>
              <w:t xml:space="preserve">This is included if more than 6 Served PLMNs is to be </w:t>
            </w:r>
            <w:r w:rsidRPr="00EA5FA7">
              <w:rPr>
                <w:rFonts w:cs="Arial"/>
                <w:szCs w:val="18"/>
                <w:lang w:eastAsia="ja-JP"/>
              </w:rPr>
              <w:lastRenderedPageBreak/>
              <w:t>signalled.</w:t>
            </w:r>
          </w:p>
        </w:tc>
        <w:tc>
          <w:tcPr>
            <w:tcW w:w="878" w:type="dxa"/>
            <w:tcBorders>
              <w:top w:val="single" w:sz="4" w:space="0" w:color="auto"/>
              <w:left w:val="single" w:sz="4" w:space="0" w:color="auto"/>
              <w:bottom w:val="single" w:sz="4" w:space="0" w:color="auto"/>
              <w:right w:val="single" w:sz="4" w:space="0" w:color="auto"/>
            </w:tcBorders>
          </w:tcPr>
          <w:p w14:paraId="29F439C0" w14:textId="77777777" w:rsidR="00CA578F" w:rsidRPr="00EA5FA7" w:rsidRDefault="00CA578F" w:rsidP="004705CC">
            <w:pPr>
              <w:pStyle w:val="TAC"/>
              <w:rPr>
                <w:rFonts w:cs="Arial"/>
                <w:szCs w:val="18"/>
                <w:lang w:eastAsia="ja-JP"/>
              </w:rPr>
            </w:pPr>
            <w:r w:rsidRPr="00EA5FA7">
              <w:rPr>
                <w:rFonts w:cs="Arial"/>
                <w:szCs w:val="18"/>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195856EA" w14:textId="77777777" w:rsidR="00CA578F" w:rsidRPr="00EA5FA7" w:rsidRDefault="00CA578F" w:rsidP="004705CC">
            <w:pPr>
              <w:pStyle w:val="TAC"/>
              <w:rPr>
                <w:rFonts w:cs="Arial"/>
                <w:szCs w:val="18"/>
                <w:lang w:eastAsia="ja-JP"/>
              </w:rPr>
            </w:pPr>
            <w:r w:rsidRPr="00EA5FA7">
              <w:rPr>
                <w:rFonts w:cs="Arial"/>
                <w:szCs w:val="18"/>
                <w:lang w:eastAsia="ja-JP"/>
              </w:rPr>
              <w:t>ignore</w:t>
            </w:r>
          </w:p>
        </w:tc>
      </w:tr>
      <w:tr w:rsidR="00CA578F" w:rsidRPr="00EA5FA7" w14:paraId="0AD40D26" w14:textId="77777777" w:rsidTr="004705CC">
        <w:tc>
          <w:tcPr>
            <w:tcW w:w="2379" w:type="dxa"/>
            <w:tcBorders>
              <w:top w:val="single" w:sz="4" w:space="0" w:color="auto"/>
              <w:left w:val="single" w:sz="4" w:space="0" w:color="auto"/>
              <w:bottom w:val="single" w:sz="4" w:space="0" w:color="auto"/>
              <w:right w:val="single" w:sz="4" w:space="0" w:color="auto"/>
            </w:tcBorders>
          </w:tcPr>
          <w:p w14:paraId="5CD2450B" w14:textId="77777777" w:rsidR="00CA578F" w:rsidRPr="00EA5FA7" w:rsidRDefault="00CA578F" w:rsidP="004705CC">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09AF90D7" w14:textId="77777777" w:rsidR="00CA578F" w:rsidRPr="00EA5FA7" w:rsidRDefault="00CA578F" w:rsidP="004705CC">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F54336A" w14:textId="77777777" w:rsidR="00CA578F" w:rsidRPr="00EA5FA7" w:rsidRDefault="00CA578F" w:rsidP="004705CC">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C4542E6" w14:textId="77777777" w:rsidR="00CA578F" w:rsidRPr="00EA5FA7" w:rsidRDefault="00CA578F" w:rsidP="004705CC">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8243FC8"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1AFA769"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B63320" w14:textId="77777777" w:rsidR="00CA578F" w:rsidRPr="00EA5FA7" w:rsidRDefault="00CA578F" w:rsidP="004705CC">
            <w:pPr>
              <w:pStyle w:val="TAC"/>
              <w:rPr>
                <w:rFonts w:cs="Arial"/>
                <w:szCs w:val="18"/>
                <w:lang w:eastAsia="ja-JP"/>
              </w:rPr>
            </w:pPr>
          </w:p>
        </w:tc>
      </w:tr>
      <w:tr w:rsidR="00CA578F" w:rsidRPr="00EA5FA7" w14:paraId="43804E3D" w14:textId="77777777" w:rsidTr="004705CC">
        <w:tc>
          <w:tcPr>
            <w:tcW w:w="2379" w:type="dxa"/>
            <w:tcBorders>
              <w:top w:val="single" w:sz="4" w:space="0" w:color="auto"/>
              <w:left w:val="single" w:sz="4" w:space="0" w:color="auto"/>
              <w:bottom w:val="single" w:sz="4" w:space="0" w:color="auto"/>
              <w:right w:val="single" w:sz="4" w:space="0" w:color="auto"/>
            </w:tcBorders>
          </w:tcPr>
          <w:p w14:paraId="040918F7" w14:textId="77777777" w:rsidR="00CA578F" w:rsidRPr="00EA5FA7" w:rsidRDefault="00CA578F" w:rsidP="004705CC">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6C0F6B02" w14:textId="77777777" w:rsidR="00CA578F" w:rsidRPr="00EA5FA7" w:rsidRDefault="00CA578F" w:rsidP="004705CC">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891D2B"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530D4C2" w14:textId="77777777" w:rsidR="00CA578F" w:rsidRPr="00EA5FA7" w:rsidRDefault="00CA578F" w:rsidP="004705CC">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6D5F0405"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12A233B"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969287" w14:textId="77777777" w:rsidR="00CA578F" w:rsidRPr="00EA5FA7" w:rsidRDefault="00CA578F" w:rsidP="004705CC">
            <w:pPr>
              <w:pStyle w:val="TAC"/>
              <w:rPr>
                <w:rFonts w:cs="Arial"/>
                <w:szCs w:val="18"/>
                <w:lang w:eastAsia="ja-JP"/>
              </w:rPr>
            </w:pPr>
          </w:p>
        </w:tc>
      </w:tr>
      <w:tr w:rsidR="00CA578F" w:rsidRPr="00EA5FA7" w14:paraId="24374B49" w14:textId="77777777" w:rsidTr="004705CC">
        <w:tc>
          <w:tcPr>
            <w:tcW w:w="2379" w:type="dxa"/>
            <w:tcBorders>
              <w:top w:val="single" w:sz="4" w:space="0" w:color="auto"/>
              <w:left w:val="single" w:sz="4" w:space="0" w:color="auto"/>
              <w:bottom w:val="single" w:sz="4" w:space="0" w:color="auto"/>
              <w:right w:val="single" w:sz="4" w:space="0" w:color="auto"/>
            </w:tcBorders>
          </w:tcPr>
          <w:p w14:paraId="2C46441E" w14:textId="77777777" w:rsidR="00CA578F" w:rsidRPr="00EA5FA7" w:rsidRDefault="00CA578F" w:rsidP="004705CC">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1EAFF117" w14:textId="77777777" w:rsidR="00CA578F" w:rsidRPr="00EA5FA7" w:rsidRDefault="00CA578F" w:rsidP="004705CC">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C0D00D"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FA749E" w14:textId="77777777" w:rsidR="00CA578F" w:rsidRPr="00EA5FA7" w:rsidRDefault="00CA578F" w:rsidP="004705CC">
            <w:pPr>
              <w:pStyle w:val="TAL"/>
              <w:rPr>
                <w:rFonts w:cs="Arial"/>
                <w:szCs w:val="18"/>
                <w:lang w:eastAsia="ja-JP"/>
              </w:rPr>
            </w:pPr>
            <w:r w:rsidRPr="00EA5FA7">
              <w:rPr>
                <w:rFonts w:cs="Arial"/>
                <w:szCs w:val="18"/>
                <w:lang w:eastAsia="ja-JP"/>
              </w:rPr>
              <w:t>Slice Support List</w:t>
            </w:r>
          </w:p>
          <w:p w14:paraId="14588879" w14:textId="77777777" w:rsidR="00CA578F" w:rsidRPr="00EA5FA7" w:rsidRDefault="00CA578F" w:rsidP="004705CC">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237850D7" w14:textId="77777777" w:rsidR="00CA578F" w:rsidRPr="00EA5FA7" w:rsidRDefault="00CA578F" w:rsidP="004705CC">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59C21B80"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A5DDB6" w14:textId="77777777" w:rsidR="00CA578F" w:rsidRPr="00EA5FA7" w:rsidRDefault="00CA578F" w:rsidP="004705CC">
            <w:pPr>
              <w:pStyle w:val="TAC"/>
              <w:rPr>
                <w:rFonts w:cs="Arial"/>
                <w:szCs w:val="18"/>
                <w:lang w:eastAsia="ja-JP"/>
              </w:rPr>
            </w:pPr>
          </w:p>
        </w:tc>
      </w:tr>
      <w:tr w:rsidR="00CA578F" w:rsidRPr="00EA5FA7" w14:paraId="36524979" w14:textId="77777777" w:rsidTr="004705CC">
        <w:tc>
          <w:tcPr>
            <w:tcW w:w="2379" w:type="dxa"/>
            <w:tcBorders>
              <w:top w:val="single" w:sz="4" w:space="0" w:color="auto"/>
              <w:left w:val="single" w:sz="4" w:space="0" w:color="auto"/>
              <w:bottom w:val="single" w:sz="4" w:space="0" w:color="auto"/>
              <w:right w:val="single" w:sz="4" w:space="0" w:color="auto"/>
            </w:tcBorders>
          </w:tcPr>
          <w:p w14:paraId="785003E3" w14:textId="77777777" w:rsidR="00CA578F" w:rsidRPr="00EA5FA7" w:rsidRDefault="00CA578F" w:rsidP="004705CC">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30B20989" w14:textId="77777777" w:rsidR="00CA578F" w:rsidRPr="00EA5FA7" w:rsidRDefault="00CA578F" w:rsidP="004705CC">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24A02A"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214B77" w14:textId="77777777" w:rsidR="00CA578F" w:rsidRPr="00EA5FA7" w:rsidRDefault="00CA578F" w:rsidP="004705CC">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158F6C4"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FF6B36" w14:textId="77777777" w:rsidR="00CA578F" w:rsidRPr="00EA5FA7" w:rsidRDefault="00CA578F" w:rsidP="004705C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C0BE54" w14:textId="77777777" w:rsidR="00CA578F" w:rsidRPr="00EA5FA7" w:rsidRDefault="00CA578F" w:rsidP="004705CC">
            <w:pPr>
              <w:pStyle w:val="TAC"/>
              <w:rPr>
                <w:lang w:eastAsia="ja-JP"/>
              </w:rPr>
            </w:pPr>
            <w:r w:rsidRPr="00EA5FA7">
              <w:rPr>
                <w:lang w:eastAsia="ja-JP"/>
              </w:rPr>
              <w:t>ignore</w:t>
            </w:r>
          </w:p>
        </w:tc>
      </w:tr>
      <w:tr w:rsidR="00CA578F" w:rsidRPr="00EA5FA7" w14:paraId="5EF67267" w14:textId="77777777" w:rsidTr="004705CC">
        <w:tc>
          <w:tcPr>
            <w:tcW w:w="2379" w:type="dxa"/>
            <w:tcBorders>
              <w:top w:val="single" w:sz="4" w:space="0" w:color="auto"/>
              <w:left w:val="single" w:sz="4" w:space="0" w:color="auto"/>
              <w:bottom w:val="single" w:sz="4" w:space="0" w:color="auto"/>
              <w:right w:val="single" w:sz="4" w:space="0" w:color="auto"/>
            </w:tcBorders>
          </w:tcPr>
          <w:p w14:paraId="0DD98033" w14:textId="77777777" w:rsidR="00CA578F" w:rsidRPr="00EA5FA7" w:rsidRDefault="00CA578F" w:rsidP="004705CC">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6C17E4D0" w14:textId="77777777" w:rsidR="00CA578F" w:rsidRPr="00EA5FA7" w:rsidRDefault="00CA578F" w:rsidP="004705CC">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BB1F9EB"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CD9E0A" w14:textId="77777777" w:rsidR="00CA578F" w:rsidRPr="00EA5FA7" w:rsidRDefault="00CA578F" w:rsidP="004705CC">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C34AE3D" w14:textId="77777777" w:rsidR="00CA578F" w:rsidRPr="00EA5FA7" w:rsidRDefault="00CA578F" w:rsidP="004705C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C0D345F" w14:textId="77777777" w:rsidR="00CA578F" w:rsidRPr="00EA5FA7" w:rsidRDefault="00CA578F" w:rsidP="004705CC">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19F1506" w14:textId="77777777" w:rsidR="00CA578F" w:rsidRPr="00EA5FA7" w:rsidRDefault="00CA578F" w:rsidP="004705CC">
            <w:pPr>
              <w:pStyle w:val="TAC"/>
              <w:rPr>
                <w:lang w:eastAsia="zh-CN"/>
              </w:rPr>
            </w:pPr>
            <w:r w:rsidRPr="00EA5FA7">
              <w:rPr>
                <w:rFonts w:hint="eastAsia"/>
                <w:lang w:eastAsia="zh-CN"/>
              </w:rPr>
              <w:t>ignore</w:t>
            </w:r>
          </w:p>
        </w:tc>
      </w:tr>
      <w:tr w:rsidR="00CA578F" w:rsidRPr="00EA5FA7" w14:paraId="72C741AA" w14:textId="77777777" w:rsidTr="004705CC">
        <w:tc>
          <w:tcPr>
            <w:tcW w:w="2379" w:type="dxa"/>
            <w:tcBorders>
              <w:top w:val="single" w:sz="4" w:space="0" w:color="auto"/>
              <w:left w:val="single" w:sz="4" w:space="0" w:color="auto"/>
              <w:bottom w:val="single" w:sz="4" w:space="0" w:color="auto"/>
              <w:right w:val="single" w:sz="4" w:space="0" w:color="auto"/>
            </w:tcBorders>
          </w:tcPr>
          <w:p w14:paraId="2F8FB07C" w14:textId="77777777" w:rsidR="00CA578F" w:rsidRPr="00EA5FA7" w:rsidRDefault="00CA578F" w:rsidP="004705CC">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3672616F" w14:textId="77777777" w:rsidR="00CA578F" w:rsidRPr="00EA5FA7" w:rsidRDefault="00CA578F" w:rsidP="004705CC">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D10B7BD" w14:textId="77777777" w:rsidR="00CA578F" w:rsidRPr="00EA5FA7" w:rsidRDefault="00CA578F" w:rsidP="004705CC">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6565B463" w14:textId="77777777" w:rsidR="00CA578F" w:rsidRPr="00EA5FA7" w:rsidRDefault="00CA578F" w:rsidP="004705C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9C614EE" w14:textId="77777777" w:rsidR="00CA578F" w:rsidRPr="00EA5FA7" w:rsidRDefault="00CA578F" w:rsidP="004705CC">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0F1DB592" w14:textId="77777777" w:rsidR="00CA578F" w:rsidRPr="00EA5FA7" w:rsidRDefault="00CA578F" w:rsidP="004705CC">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CB63FB" w14:textId="77777777" w:rsidR="00CA578F" w:rsidRPr="00EA5FA7" w:rsidRDefault="00CA578F" w:rsidP="004705CC">
            <w:pPr>
              <w:pStyle w:val="TAC"/>
              <w:rPr>
                <w:lang w:eastAsia="ja-JP"/>
              </w:rPr>
            </w:pPr>
            <w:r w:rsidRPr="00EA5FA7">
              <w:rPr>
                <w:rFonts w:cs="Arial"/>
                <w:lang w:eastAsia="ja-JP"/>
              </w:rPr>
              <w:t>ignore</w:t>
            </w:r>
          </w:p>
        </w:tc>
      </w:tr>
      <w:tr w:rsidR="00CA578F" w:rsidRPr="00EA5FA7" w14:paraId="086E3A5F" w14:textId="77777777" w:rsidTr="004705CC">
        <w:tc>
          <w:tcPr>
            <w:tcW w:w="2379" w:type="dxa"/>
            <w:tcBorders>
              <w:top w:val="single" w:sz="4" w:space="0" w:color="auto"/>
              <w:left w:val="single" w:sz="4" w:space="0" w:color="auto"/>
              <w:bottom w:val="single" w:sz="4" w:space="0" w:color="auto"/>
              <w:right w:val="single" w:sz="4" w:space="0" w:color="auto"/>
            </w:tcBorders>
          </w:tcPr>
          <w:p w14:paraId="612EFA6A" w14:textId="77777777" w:rsidR="00CA578F" w:rsidRPr="00EA5FA7" w:rsidRDefault="00CA578F" w:rsidP="004705CC">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2499563" w14:textId="77777777" w:rsidR="00CA578F" w:rsidRPr="00EA5FA7" w:rsidRDefault="00CA578F" w:rsidP="004705CC">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BF4F1D9"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EEEE77A" w14:textId="77777777" w:rsidR="00CA578F" w:rsidRPr="00EA5FA7" w:rsidRDefault="00CA578F" w:rsidP="004705CC">
            <w:pPr>
              <w:pStyle w:val="TAL"/>
              <w:rPr>
                <w:rFonts w:cs="Arial"/>
                <w:lang w:eastAsia="ja-JP"/>
              </w:rPr>
            </w:pPr>
            <w:r w:rsidRPr="00EA5FA7">
              <w:rPr>
                <w:rFonts w:cs="Arial"/>
                <w:lang w:eastAsia="ja-JP"/>
              </w:rPr>
              <w:t>Available PLMN List</w:t>
            </w:r>
          </w:p>
          <w:p w14:paraId="6E32FE65" w14:textId="77777777" w:rsidR="00CA578F" w:rsidRPr="00EA5FA7" w:rsidRDefault="00CA578F" w:rsidP="004705CC">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556690B"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08AAAE" w14:textId="77777777" w:rsidR="00CA578F" w:rsidRPr="00EA5FA7" w:rsidRDefault="00CA578F" w:rsidP="004705C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88AD54" w14:textId="77777777" w:rsidR="00CA578F" w:rsidRPr="00EA5FA7" w:rsidRDefault="00CA578F" w:rsidP="004705CC">
            <w:pPr>
              <w:pStyle w:val="TAC"/>
              <w:rPr>
                <w:lang w:eastAsia="ja-JP"/>
              </w:rPr>
            </w:pPr>
          </w:p>
        </w:tc>
      </w:tr>
      <w:tr w:rsidR="00CA578F" w:rsidRPr="00EA5FA7" w14:paraId="31F76F07" w14:textId="77777777" w:rsidTr="004705CC">
        <w:tc>
          <w:tcPr>
            <w:tcW w:w="2379" w:type="dxa"/>
            <w:tcBorders>
              <w:top w:val="single" w:sz="4" w:space="0" w:color="auto"/>
              <w:left w:val="single" w:sz="4" w:space="0" w:color="auto"/>
              <w:bottom w:val="single" w:sz="4" w:space="0" w:color="auto"/>
              <w:right w:val="single" w:sz="4" w:space="0" w:color="auto"/>
            </w:tcBorders>
          </w:tcPr>
          <w:p w14:paraId="07C21399" w14:textId="77777777" w:rsidR="00CA578F" w:rsidRPr="00EA5FA7" w:rsidRDefault="00CA578F" w:rsidP="004705CC">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B769A31" w14:textId="77777777" w:rsidR="00CA578F" w:rsidRPr="00EA5FA7" w:rsidRDefault="00CA578F" w:rsidP="004705CC">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00619D3"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5198D32" w14:textId="77777777" w:rsidR="00CA578F" w:rsidRPr="00EA5FA7" w:rsidRDefault="00CA578F" w:rsidP="004705CC">
            <w:pPr>
              <w:pStyle w:val="TAL"/>
              <w:rPr>
                <w:rFonts w:cs="Arial"/>
                <w:lang w:eastAsia="ja-JP"/>
              </w:rPr>
            </w:pPr>
            <w:r w:rsidRPr="00EA5FA7">
              <w:rPr>
                <w:rFonts w:cs="Arial"/>
                <w:lang w:eastAsia="ja-JP"/>
              </w:rPr>
              <w:t>Extended Available PLMN List</w:t>
            </w:r>
          </w:p>
          <w:p w14:paraId="104A6CF7" w14:textId="77777777" w:rsidR="00CA578F" w:rsidRPr="00EA5FA7" w:rsidRDefault="00CA578F" w:rsidP="004705CC">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1243033E"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FE02E40" w14:textId="77777777" w:rsidR="00CA578F" w:rsidRPr="00EA5FA7" w:rsidRDefault="00CA578F" w:rsidP="004705CC">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5B2717" w14:textId="77777777" w:rsidR="00CA578F" w:rsidRPr="00EA5FA7" w:rsidRDefault="00CA578F" w:rsidP="004705CC">
            <w:pPr>
              <w:pStyle w:val="TAC"/>
              <w:rPr>
                <w:lang w:eastAsia="ja-JP"/>
              </w:rPr>
            </w:pPr>
          </w:p>
        </w:tc>
      </w:tr>
      <w:tr w:rsidR="00CA578F" w:rsidRPr="00EA5FA7" w14:paraId="461312FB" w14:textId="77777777" w:rsidTr="004705CC">
        <w:tc>
          <w:tcPr>
            <w:tcW w:w="2379" w:type="dxa"/>
            <w:tcBorders>
              <w:top w:val="single" w:sz="4" w:space="0" w:color="auto"/>
              <w:left w:val="single" w:sz="4" w:space="0" w:color="auto"/>
              <w:bottom w:val="single" w:sz="4" w:space="0" w:color="auto"/>
              <w:right w:val="single" w:sz="4" w:space="0" w:color="auto"/>
            </w:tcBorders>
          </w:tcPr>
          <w:p w14:paraId="7C6B38EE" w14:textId="77777777" w:rsidR="00CA578F" w:rsidRPr="00EA5FA7" w:rsidRDefault="00CA578F" w:rsidP="004705CC">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873F70D" w14:textId="77777777" w:rsidR="00CA578F" w:rsidRPr="00EA5FA7" w:rsidRDefault="00CA578F" w:rsidP="004705CC">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3D97979"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16094C" w14:textId="77777777" w:rsidR="00CA578F" w:rsidRPr="00EA5FA7" w:rsidRDefault="00CA578F" w:rsidP="004705CC">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3D6F897E"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FA7B4A" w14:textId="77777777" w:rsidR="00CA578F" w:rsidRPr="00EA5FA7" w:rsidRDefault="00CA578F" w:rsidP="004705C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58C1E3" w14:textId="77777777" w:rsidR="00CA578F" w:rsidRPr="00EA5FA7" w:rsidRDefault="00CA578F" w:rsidP="004705CC">
            <w:pPr>
              <w:pStyle w:val="TAC"/>
              <w:rPr>
                <w:lang w:eastAsia="ja-JP"/>
              </w:rPr>
            </w:pPr>
          </w:p>
        </w:tc>
      </w:tr>
      <w:tr w:rsidR="00CA578F" w:rsidRPr="00EA5FA7" w14:paraId="266223C4" w14:textId="77777777" w:rsidTr="004705CC">
        <w:tc>
          <w:tcPr>
            <w:tcW w:w="2379" w:type="dxa"/>
            <w:tcBorders>
              <w:top w:val="single" w:sz="4" w:space="0" w:color="auto"/>
              <w:left w:val="single" w:sz="4" w:space="0" w:color="auto"/>
              <w:bottom w:val="single" w:sz="4" w:space="0" w:color="auto"/>
              <w:right w:val="single" w:sz="4" w:space="0" w:color="auto"/>
            </w:tcBorders>
          </w:tcPr>
          <w:p w14:paraId="64CC0837" w14:textId="77777777" w:rsidR="00CA578F" w:rsidRPr="00EA5FA7" w:rsidRDefault="00CA578F" w:rsidP="004705CC">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2640871" w14:textId="77777777" w:rsidR="00CA578F" w:rsidRPr="00EA5FA7" w:rsidRDefault="00CA578F" w:rsidP="004705CC">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2A47E16"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B860430" w14:textId="77777777" w:rsidR="00CA578F" w:rsidRPr="00EA5FA7" w:rsidRDefault="00CA578F" w:rsidP="004705CC">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F5B6906"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0D8DEDF" w14:textId="77777777" w:rsidR="00CA578F" w:rsidRPr="00EA5FA7" w:rsidRDefault="00CA578F" w:rsidP="004705C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EB0D17" w14:textId="77777777" w:rsidR="00CA578F" w:rsidRPr="00EA5FA7" w:rsidRDefault="00CA578F" w:rsidP="004705CC">
            <w:pPr>
              <w:pStyle w:val="TAC"/>
              <w:rPr>
                <w:lang w:eastAsia="ja-JP"/>
              </w:rPr>
            </w:pPr>
          </w:p>
        </w:tc>
      </w:tr>
      <w:tr w:rsidR="00CA578F" w:rsidRPr="00EA5FA7" w14:paraId="6D6B5000" w14:textId="77777777" w:rsidTr="004705CC">
        <w:tc>
          <w:tcPr>
            <w:tcW w:w="2379" w:type="dxa"/>
            <w:tcBorders>
              <w:top w:val="single" w:sz="4" w:space="0" w:color="auto"/>
              <w:left w:val="single" w:sz="4" w:space="0" w:color="auto"/>
              <w:bottom w:val="single" w:sz="4" w:space="0" w:color="auto"/>
              <w:right w:val="single" w:sz="4" w:space="0" w:color="auto"/>
            </w:tcBorders>
          </w:tcPr>
          <w:p w14:paraId="1E02EC26" w14:textId="77777777" w:rsidR="00CA578F" w:rsidRPr="00EA5FA7" w:rsidRDefault="00CA578F" w:rsidP="004705CC">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712A2E64" w14:textId="77777777" w:rsidR="00CA578F" w:rsidRPr="00EA5FA7" w:rsidRDefault="00CA578F" w:rsidP="004705CC">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A42A231"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553958" w14:textId="77777777" w:rsidR="00CA578F" w:rsidRPr="00EA5FA7" w:rsidRDefault="00CA578F" w:rsidP="004705CC">
            <w:pPr>
              <w:pStyle w:val="TAL"/>
              <w:rPr>
                <w:rFonts w:cs="Arial"/>
                <w:szCs w:val="18"/>
                <w:lang w:eastAsia="ja-JP"/>
              </w:rPr>
            </w:pPr>
            <w:r w:rsidRPr="00EA5FA7">
              <w:rPr>
                <w:rFonts w:cs="Arial"/>
                <w:szCs w:val="18"/>
                <w:lang w:eastAsia="ja-JP"/>
              </w:rPr>
              <w:t>RAN Area Code</w:t>
            </w:r>
          </w:p>
          <w:p w14:paraId="0585D571" w14:textId="77777777" w:rsidR="00CA578F" w:rsidRPr="00EA5FA7" w:rsidRDefault="00CA578F" w:rsidP="004705CC">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A59F5D0" w14:textId="77777777" w:rsidR="00CA578F" w:rsidRPr="00EA5FA7" w:rsidRDefault="00CA578F" w:rsidP="004705CC">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381B61" w14:textId="77777777" w:rsidR="00CA578F" w:rsidRPr="00EA5FA7" w:rsidRDefault="00CA578F" w:rsidP="004705CC">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7F4AF4" w14:textId="77777777" w:rsidR="00CA578F" w:rsidRPr="00EA5FA7" w:rsidRDefault="00CA578F" w:rsidP="004705CC">
            <w:pPr>
              <w:pStyle w:val="TAC"/>
              <w:rPr>
                <w:lang w:eastAsia="ja-JP"/>
              </w:rPr>
            </w:pPr>
          </w:p>
        </w:tc>
      </w:tr>
      <w:tr w:rsidR="00CA578F" w:rsidRPr="00EA5FA7" w14:paraId="36F6764E" w14:textId="77777777" w:rsidTr="004705CC">
        <w:tc>
          <w:tcPr>
            <w:tcW w:w="2379" w:type="dxa"/>
            <w:tcBorders>
              <w:top w:val="single" w:sz="4" w:space="0" w:color="auto"/>
              <w:left w:val="single" w:sz="4" w:space="0" w:color="auto"/>
              <w:bottom w:val="single" w:sz="4" w:space="0" w:color="auto"/>
              <w:right w:val="single" w:sz="4" w:space="0" w:color="auto"/>
            </w:tcBorders>
          </w:tcPr>
          <w:p w14:paraId="48E8F647" w14:textId="77777777" w:rsidR="00CA578F" w:rsidRPr="00EA5FA7" w:rsidRDefault="00CA578F" w:rsidP="004705CC">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2C3CD963" w14:textId="77777777" w:rsidR="00CA578F" w:rsidRPr="00EA5FA7" w:rsidRDefault="00CA578F" w:rsidP="004705CC">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56C6B67"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61305A" w14:textId="77777777" w:rsidR="00CA578F" w:rsidRPr="00EA5FA7" w:rsidRDefault="00CA578F" w:rsidP="004705CC">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A88AFAE" w14:textId="77777777" w:rsidR="00CA578F" w:rsidRPr="00EA5FA7" w:rsidRDefault="00CA578F" w:rsidP="004705CC">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68C88EE2" w14:textId="77777777" w:rsidR="00CA578F" w:rsidRPr="00EA5FA7" w:rsidRDefault="00CA578F" w:rsidP="004705CC">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11E6ADC" w14:textId="77777777" w:rsidR="00CA578F" w:rsidRPr="00EA5FA7" w:rsidRDefault="00CA578F" w:rsidP="004705CC">
            <w:pPr>
              <w:pStyle w:val="TAC"/>
              <w:rPr>
                <w:lang w:eastAsia="zh-CN"/>
              </w:rPr>
            </w:pPr>
            <w:r w:rsidRPr="00EA5FA7">
              <w:rPr>
                <w:rFonts w:hint="eastAsia"/>
                <w:lang w:eastAsia="zh-CN"/>
              </w:rPr>
              <w:t>i</w:t>
            </w:r>
            <w:r w:rsidRPr="00EA5FA7">
              <w:rPr>
                <w:lang w:eastAsia="zh-CN"/>
              </w:rPr>
              <w:t>gnore</w:t>
            </w:r>
          </w:p>
        </w:tc>
      </w:tr>
      <w:tr w:rsidR="00CA578F" w:rsidRPr="00EA5FA7" w14:paraId="70BC8A99" w14:textId="77777777" w:rsidTr="004705CC">
        <w:tc>
          <w:tcPr>
            <w:tcW w:w="2379" w:type="dxa"/>
            <w:tcBorders>
              <w:top w:val="single" w:sz="4" w:space="0" w:color="auto"/>
              <w:left w:val="single" w:sz="4" w:space="0" w:color="auto"/>
              <w:bottom w:val="single" w:sz="4" w:space="0" w:color="auto"/>
              <w:right w:val="single" w:sz="4" w:space="0" w:color="auto"/>
            </w:tcBorders>
          </w:tcPr>
          <w:p w14:paraId="282555E5" w14:textId="77777777" w:rsidR="00CA578F" w:rsidRPr="00EA5FA7" w:rsidRDefault="00CA578F" w:rsidP="004705CC">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3B5CF793" w14:textId="77777777" w:rsidR="00CA578F" w:rsidRPr="00EA5FA7" w:rsidRDefault="00CA578F" w:rsidP="004705CC">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892A3E2" w14:textId="77777777" w:rsidR="00CA578F" w:rsidRPr="00EA5FA7" w:rsidRDefault="00CA578F" w:rsidP="004705C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CA5FB01" w14:textId="77777777" w:rsidR="00CA578F" w:rsidRPr="00EA5FA7" w:rsidRDefault="00CA578F" w:rsidP="004705CC">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69B3066" w14:textId="77777777" w:rsidR="00CA578F" w:rsidRPr="00EA5FA7" w:rsidRDefault="00CA578F" w:rsidP="004705CC">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A9CAD7E" w14:textId="77777777" w:rsidR="00CA578F" w:rsidRPr="00EA5FA7" w:rsidRDefault="00CA578F" w:rsidP="004705CC">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7B89F1B" w14:textId="77777777" w:rsidR="00CA578F" w:rsidRPr="00EA5FA7" w:rsidRDefault="00CA578F" w:rsidP="004705CC">
            <w:pPr>
              <w:pStyle w:val="TAC"/>
              <w:rPr>
                <w:lang w:eastAsia="zh-CN"/>
              </w:rPr>
            </w:pPr>
            <w:r w:rsidRPr="00EA5FA7">
              <w:rPr>
                <w:rFonts w:hint="eastAsia"/>
                <w:lang w:eastAsia="zh-CN"/>
              </w:rPr>
              <w:t>i</w:t>
            </w:r>
            <w:r w:rsidRPr="00EA5FA7">
              <w:rPr>
                <w:lang w:eastAsia="zh-CN"/>
              </w:rPr>
              <w:t>gnore</w:t>
            </w:r>
          </w:p>
        </w:tc>
      </w:tr>
      <w:tr w:rsidR="00CA578F" w:rsidRPr="00EA5FA7" w14:paraId="1043B00D" w14:textId="77777777" w:rsidTr="004705CC">
        <w:trPr>
          <w:ins w:id="1250" w:author="Author"/>
        </w:trPr>
        <w:tc>
          <w:tcPr>
            <w:tcW w:w="2379" w:type="dxa"/>
            <w:tcBorders>
              <w:top w:val="single" w:sz="4" w:space="0" w:color="auto"/>
              <w:left w:val="single" w:sz="4" w:space="0" w:color="auto"/>
              <w:bottom w:val="single" w:sz="4" w:space="0" w:color="auto"/>
              <w:right w:val="single" w:sz="4" w:space="0" w:color="auto"/>
            </w:tcBorders>
          </w:tcPr>
          <w:p w14:paraId="0C1E0DD7" w14:textId="77777777" w:rsidR="00CA578F" w:rsidRPr="00EA5FA7" w:rsidRDefault="00CA578F" w:rsidP="004705CC">
            <w:pPr>
              <w:pStyle w:val="TAL"/>
              <w:rPr>
                <w:ins w:id="1251" w:author="Author"/>
                <w:rFonts w:cs="Arial"/>
                <w:szCs w:val="18"/>
                <w:lang w:eastAsia="zh-CN"/>
              </w:rPr>
            </w:pPr>
            <w:ins w:id="1252"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14:paraId="7805A720" w14:textId="77777777" w:rsidR="00CA578F" w:rsidRPr="00EA5FA7" w:rsidRDefault="00CA578F" w:rsidP="004705CC">
            <w:pPr>
              <w:pStyle w:val="TAL"/>
              <w:rPr>
                <w:ins w:id="1253" w:author="Author"/>
                <w:rFonts w:cs="Arial"/>
                <w:szCs w:val="18"/>
                <w:lang w:eastAsia="zh-CN"/>
              </w:rPr>
            </w:pPr>
            <w:ins w:id="1254"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0BE97568" w14:textId="77777777" w:rsidR="00CA578F" w:rsidRPr="00EA5FA7" w:rsidRDefault="00CA578F" w:rsidP="004705CC">
            <w:pPr>
              <w:pStyle w:val="TAL"/>
              <w:rPr>
                <w:ins w:id="1255"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49D726" w14:textId="77777777" w:rsidR="00CA578F" w:rsidRPr="00EA5FA7" w:rsidRDefault="00CA578F" w:rsidP="004705CC">
            <w:pPr>
              <w:pStyle w:val="TAL"/>
              <w:rPr>
                <w:ins w:id="1256" w:author="Author"/>
                <w:rFonts w:cs="Arial"/>
                <w:szCs w:val="18"/>
                <w:lang w:eastAsia="zh-CN"/>
              </w:rPr>
            </w:pPr>
            <w:ins w:id="1257"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14:paraId="29CF8168" w14:textId="77777777" w:rsidR="00CA578F" w:rsidRPr="00EA5FA7" w:rsidRDefault="00CA578F" w:rsidP="004705CC">
            <w:pPr>
              <w:pStyle w:val="TAL"/>
              <w:rPr>
                <w:ins w:id="1258"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8A439E4" w14:textId="77777777" w:rsidR="00CA578F" w:rsidRPr="00EA5FA7" w:rsidRDefault="00CA578F" w:rsidP="004705CC">
            <w:pPr>
              <w:pStyle w:val="TAC"/>
              <w:rPr>
                <w:ins w:id="1259" w:author="Author"/>
                <w:rFonts w:cs="Arial"/>
                <w:szCs w:val="18"/>
                <w:lang w:eastAsia="zh-CN"/>
              </w:rPr>
            </w:pPr>
            <w:ins w:id="1260"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F4DA1C3" w14:textId="77777777" w:rsidR="00CA578F" w:rsidRPr="00EA5FA7" w:rsidRDefault="00CA578F" w:rsidP="004705CC">
            <w:pPr>
              <w:pStyle w:val="TAC"/>
              <w:rPr>
                <w:ins w:id="1261" w:author="Author"/>
                <w:lang w:eastAsia="zh-CN"/>
              </w:rPr>
            </w:pPr>
            <w:ins w:id="1262" w:author="Author">
              <w:r w:rsidRPr="0059460A">
                <w:rPr>
                  <w:lang w:val="en-US"/>
                </w:rPr>
                <w:t>ignore</w:t>
              </w:r>
            </w:ins>
          </w:p>
        </w:tc>
      </w:tr>
      <w:tr w:rsidR="00CA578F" w:rsidRPr="00EA5FA7" w14:paraId="558562DF" w14:textId="77777777" w:rsidTr="004705CC">
        <w:trPr>
          <w:ins w:id="1263" w:author="Author"/>
        </w:trPr>
        <w:tc>
          <w:tcPr>
            <w:tcW w:w="2379" w:type="dxa"/>
            <w:tcBorders>
              <w:top w:val="single" w:sz="4" w:space="0" w:color="auto"/>
              <w:left w:val="single" w:sz="4" w:space="0" w:color="auto"/>
              <w:bottom w:val="single" w:sz="4" w:space="0" w:color="auto"/>
              <w:right w:val="single" w:sz="4" w:space="0" w:color="auto"/>
            </w:tcBorders>
          </w:tcPr>
          <w:p w14:paraId="0FC5A018" w14:textId="77777777" w:rsidR="00CA578F" w:rsidRPr="00EA5FA7" w:rsidRDefault="00CA578F" w:rsidP="004705CC">
            <w:pPr>
              <w:pStyle w:val="TAL"/>
              <w:rPr>
                <w:ins w:id="1264" w:author="Author"/>
                <w:rFonts w:cs="Arial"/>
                <w:szCs w:val="18"/>
                <w:lang w:eastAsia="zh-CN"/>
              </w:rPr>
            </w:pPr>
            <w:ins w:id="1265" w:author="Autho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14:paraId="2B9B6321" w14:textId="77777777" w:rsidR="00CA578F" w:rsidRPr="00EA5FA7" w:rsidRDefault="00CA578F" w:rsidP="004705CC">
            <w:pPr>
              <w:pStyle w:val="TAL"/>
              <w:rPr>
                <w:ins w:id="1266" w:author="Author"/>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0336BB7D" w14:textId="77777777" w:rsidR="00CA578F" w:rsidRPr="00EA5FA7" w:rsidRDefault="00CA578F" w:rsidP="004705CC">
            <w:pPr>
              <w:pStyle w:val="TAL"/>
              <w:rPr>
                <w:ins w:id="1267" w:author="Author"/>
                <w:i/>
                <w:lang w:eastAsia="ja-JP"/>
              </w:rPr>
            </w:pPr>
            <w:ins w:id="1268" w:author="Author">
              <w:r>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65C35D5C" w14:textId="77777777" w:rsidR="00CA578F" w:rsidRPr="00EA5FA7" w:rsidRDefault="00CA578F" w:rsidP="004705CC">
            <w:pPr>
              <w:pStyle w:val="TAL"/>
              <w:rPr>
                <w:ins w:id="1269" w:author="Autho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2E1800C" w14:textId="77777777" w:rsidR="00CA578F" w:rsidRPr="00EA5FA7" w:rsidRDefault="00CA578F" w:rsidP="004705CC">
            <w:pPr>
              <w:pStyle w:val="TAL"/>
              <w:rPr>
                <w:ins w:id="1270"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FFA0CDF" w14:textId="77777777" w:rsidR="00CA578F" w:rsidRPr="00EA5FA7" w:rsidRDefault="00CA578F" w:rsidP="004705CC">
            <w:pPr>
              <w:pStyle w:val="TAC"/>
              <w:rPr>
                <w:ins w:id="1271" w:author="Author"/>
                <w:rFonts w:cs="Arial"/>
                <w:szCs w:val="18"/>
                <w:lang w:eastAsia="zh-CN"/>
              </w:rPr>
            </w:pPr>
            <w:ins w:id="1272"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6CCAFE9" w14:textId="77777777" w:rsidR="00CA578F" w:rsidRPr="00EA5FA7" w:rsidRDefault="00CA578F" w:rsidP="004705CC">
            <w:pPr>
              <w:pStyle w:val="TAC"/>
              <w:rPr>
                <w:ins w:id="1273" w:author="Author"/>
                <w:lang w:eastAsia="zh-CN"/>
              </w:rPr>
            </w:pPr>
            <w:ins w:id="1274" w:author="Author">
              <w:r w:rsidRPr="0059460A">
                <w:rPr>
                  <w:lang w:val="en-US"/>
                </w:rPr>
                <w:t>ignore</w:t>
              </w:r>
            </w:ins>
          </w:p>
        </w:tc>
      </w:tr>
      <w:tr w:rsidR="00CA578F" w:rsidRPr="00EA5FA7" w14:paraId="5D15D4A3" w14:textId="77777777" w:rsidTr="004705CC">
        <w:trPr>
          <w:ins w:id="1275" w:author="Author"/>
        </w:trPr>
        <w:tc>
          <w:tcPr>
            <w:tcW w:w="2379" w:type="dxa"/>
            <w:tcBorders>
              <w:top w:val="single" w:sz="4" w:space="0" w:color="auto"/>
              <w:left w:val="single" w:sz="4" w:space="0" w:color="auto"/>
              <w:bottom w:val="single" w:sz="4" w:space="0" w:color="auto"/>
              <w:right w:val="single" w:sz="4" w:space="0" w:color="auto"/>
            </w:tcBorders>
          </w:tcPr>
          <w:p w14:paraId="792EEE0F" w14:textId="77777777" w:rsidR="00CA578F" w:rsidRPr="00EA5FA7" w:rsidRDefault="00CA578F" w:rsidP="004705CC">
            <w:pPr>
              <w:pStyle w:val="TAL"/>
              <w:rPr>
                <w:ins w:id="1276" w:author="Author"/>
                <w:rFonts w:cs="Arial"/>
                <w:szCs w:val="18"/>
                <w:lang w:eastAsia="zh-CN"/>
              </w:rPr>
            </w:pPr>
            <w:ins w:id="1277" w:author="Author">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14:paraId="186FA89E" w14:textId="77777777" w:rsidR="00CA578F" w:rsidRPr="00EA5FA7" w:rsidRDefault="00CA578F" w:rsidP="004705CC">
            <w:pPr>
              <w:pStyle w:val="TAL"/>
              <w:rPr>
                <w:ins w:id="1278" w:author="Author"/>
                <w:rFonts w:cs="Arial"/>
                <w:szCs w:val="18"/>
                <w:lang w:eastAsia="zh-CN"/>
              </w:rPr>
            </w:pPr>
            <w:ins w:id="1279"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EA46FEC" w14:textId="77777777" w:rsidR="00CA578F" w:rsidRPr="00EA5FA7" w:rsidRDefault="00CA578F" w:rsidP="004705CC">
            <w:pPr>
              <w:pStyle w:val="TAL"/>
              <w:rPr>
                <w:ins w:id="1280"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5665EE4" w14:textId="77777777" w:rsidR="00CA578F" w:rsidRPr="0059460A" w:rsidRDefault="00CA578F" w:rsidP="004705CC">
            <w:pPr>
              <w:pStyle w:val="TAL"/>
              <w:rPr>
                <w:ins w:id="1281" w:author="Author"/>
                <w:rFonts w:cs="Arial"/>
                <w:lang w:eastAsia="ja-JP"/>
              </w:rPr>
            </w:pPr>
            <w:ins w:id="1282" w:author="Author">
              <w:r w:rsidRPr="0059460A">
                <w:rPr>
                  <w:rFonts w:cs="Arial" w:hint="eastAsia"/>
                  <w:lang w:eastAsia="ja-JP"/>
                </w:rPr>
                <w:t xml:space="preserve">NR </w:t>
              </w:r>
              <w:r w:rsidRPr="0059460A">
                <w:rPr>
                  <w:rFonts w:cs="Arial"/>
                  <w:lang w:eastAsia="ja-JP"/>
                </w:rPr>
                <w:t>PRACH Configuration List</w:t>
              </w:r>
            </w:ins>
          </w:p>
          <w:p w14:paraId="53532678" w14:textId="77777777" w:rsidR="00CA578F" w:rsidRPr="00EA5FA7" w:rsidRDefault="00CA578F" w:rsidP="004705CC">
            <w:pPr>
              <w:pStyle w:val="TAL"/>
              <w:rPr>
                <w:ins w:id="1283" w:author="Author"/>
                <w:rFonts w:cs="Arial"/>
                <w:szCs w:val="18"/>
                <w:lang w:eastAsia="zh-CN"/>
              </w:rPr>
            </w:pPr>
            <w:ins w:id="1284"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14:paraId="37F7BB09" w14:textId="77777777" w:rsidR="00CA578F" w:rsidRPr="00EA5FA7" w:rsidRDefault="00CA578F" w:rsidP="004705CC">
            <w:pPr>
              <w:pStyle w:val="TAL"/>
              <w:rPr>
                <w:ins w:id="1285"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5CF2242" w14:textId="77777777" w:rsidR="00CA578F" w:rsidRPr="00EA5FA7" w:rsidRDefault="00CA578F" w:rsidP="004705CC">
            <w:pPr>
              <w:pStyle w:val="TAC"/>
              <w:rPr>
                <w:ins w:id="1286" w:author="Author"/>
                <w:rFonts w:cs="Arial"/>
                <w:szCs w:val="18"/>
                <w:lang w:eastAsia="zh-CN"/>
              </w:rPr>
            </w:pPr>
            <w:ins w:id="1287"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6621D95" w14:textId="77777777" w:rsidR="00CA578F" w:rsidRPr="00EA5FA7" w:rsidRDefault="00CA578F" w:rsidP="004705CC">
            <w:pPr>
              <w:pStyle w:val="TAC"/>
              <w:rPr>
                <w:ins w:id="1288" w:author="Author"/>
                <w:lang w:eastAsia="zh-CN"/>
              </w:rPr>
            </w:pPr>
          </w:p>
        </w:tc>
      </w:tr>
      <w:tr w:rsidR="00CA578F" w:rsidRPr="00EA5FA7" w14:paraId="4D043808" w14:textId="77777777" w:rsidTr="004705CC">
        <w:trPr>
          <w:ins w:id="1289" w:author="Author"/>
        </w:trPr>
        <w:tc>
          <w:tcPr>
            <w:tcW w:w="2379" w:type="dxa"/>
            <w:tcBorders>
              <w:top w:val="single" w:sz="4" w:space="0" w:color="auto"/>
              <w:left w:val="single" w:sz="4" w:space="0" w:color="auto"/>
              <w:bottom w:val="single" w:sz="4" w:space="0" w:color="auto"/>
              <w:right w:val="single" w:sz="4" w:space="0" w:color="auto"/>
            </w:tcBorders>
          </w:tcPr>
          <w:p w14:paraId="298B668E" w14:textId="77777777" w:rsidR="00CA578F" w:rsidRPr="00647F89" w:rsidRDefault="00CA578F" w:rsidP="004705CC">
            <w:pPr>
              <w:pStyle w:val="TAL"/>
              <w:rPr>
                <w:ins w:id="1290" w:author="Author"/>
                <w:rFonts w:cs="Arial"/>
                <w:szCs w:val="18"/>
                <w:lang w:eastAsia="ja-JP"/>
              </w:rPr>
            </w:pPr>
            <w:ins w:id="1291" w:author="Author">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14:paraId="63EA1A4B" w14:textId="77777777" w:rsidR="00CA578F" w:rsidRDefault="00CA578F" w:rsidP="004705CC">
            <w:pPr>
              <w:pStyle w:val="TAL"/>
              <w:rPr>
                <w:ins w:id="1292" w:author="Author"/>
                <w:rFonts w:cs="Arial"/>
                <w:szCs w:val="18"/>
                <w:lang w:eastAsia="ja-JP"/>
              </w:rPr>
            </w:pPr>
            <w:ins w:id="1293"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6FF9EBE" w14:textId="77777777" w:rsidR="00CA578F" w:rsidRPr="00EA5FA7" w:rsidRDefault="00CA578F" w:rsidP="004705CC">
            <w:pPr>
              <w:pStyle w:val="TAL"/>
              <w:rPr>
                <w:ins w:id="1294"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799D4A" w14:textId="77777777" w:rsidR="00CA578F" w:rsidRPr="0059460A" w:rsidRDefault="00CA578F" w:rsidP="004705CC">
            <w:pPr>
              <w:pStyle w:val="TAL"/>
              <w:rPr>
                <w:ins w:id="1295" w:author="Author"/>
                <w:rFonts w:cs="Arial"/>
                <w:lang w:eastAsia="ja-JP"/>
              </w:rPr>
            </w:pPr>
            <w:ins w:id="1296" w:author="Author">
              <w:r w:rsidRPr="0059460A">
                <w:rPr>
                  <w:rFonts w:cs="Arial" w:hint="eastAsia"/>
                  <w:lang w:eastAsia="ja-JP"/>
                </w:rPr>
                <w:t xml:space="preserve">NR </w:t>
              </w:r>
              <w:r w:rsidRPr="0059460A">
                <w:rPr>
                  <w:rFonts w:cs="Arial"/>
                  <w:lang w:eastAsia="ja-JP"/>
                </w:rPr>
                <w:t>PRACH Configuration List</w:t>
              </w:r>
            </w:ins>
          </w:p>
          <w:p w14:paraId="4F93F78C" w14:textId="77777777" w:rsidR="00CA578F" w:rsidRPr="00EA5FA7" w:rsidRDefault="00CA578F" w:rsidP="004705CC">
            <w:pPr>
              <w:pStyle w:val="TAL"/>
              <w:rPr>
                <w:ins w:id="1297" w:author="Author"/>
              </w:rPr>
            </w:pPr>
            <w:ins w:id="1298"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14:paraId="7A8CA3A0" w14:textId="77777777" w:rsidR="00CA578F" w:rsidRPr="00EA5FA7" w:rsidRDefault="00CA578F" w:rsidP="004705CC">
            <w:pPr>
              <w:pStyle w:val="TAL"/>
              <w:rPr>
                <w:ins w:id="1299" w:author="Author"/>
              </w:rPr>
            </w:pPr>
          </w:p>
        </w:tc>
        <w:tc>
          <w:tcPr>
            <w:tcW w:w="878" w:type="dxa"/>
            <w:tcBorders>
              <w:top w:val="single" w:sz="4" w:space="0" w:color="auto"/>
              <w:left w:val="single" w:sz="4" w:space="0" w:color="auto"/>
              <w:bottom w:val="single" w:sz="4" w:space="0" w:color="auto"/>
              <w:right w:val="single" w:sz="4" w:space="0" w:color="auto"/>
            </w:tcBorders>
          </w:tcPr>
          <w:p w14:paraId="006E354D" w14:textId="77777777" w:rsidR="00CA578F" w:rsidRPr="00EA5FA7" w:rsidRDefault="00CA578F" w:rsidP="004705CC">
            <w:pPr>
              <w:pStyle w:val="TAC"/>
              <w:rPr>
                <w:ins w:id="1300" w:author="Author"/>
                <w:rFonts w:cs="Arial"/>
                <w:szCs w:val="18"/>
                <w:lang w:eastAsia="zh-CN"/>
              </w:rPr>
            </w:pPr>
            <w:ins w:id="1301"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FF8E56" w14:textId="77777777" w:rsidR="00CA578F" w:rsidRPr="00EA5FA7" w:rsidRDefault="00CA578F" w:rsidP="004705CC">
            <w:pPr>
              <w:pStyle w:val="TAC"/>
              <w:rPr>
                <w:ins w:id="1302" w:author="Author"/>
                <w:lang w:eastAsia="zh-CN"/>
              </w:rPr>
            </w:pPr>
          </w:p>
        </w:tc>
      </w:tr>
    </w:tbl>
    <w:p w14:paraId="35E6787D" w14:textId="77777777" w:rsidR="00CA578F" w:rsidRPr="00EA5FA7" w:rsidRDefault="00CA578F" w:rsidP="00CA578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78F" w:rsidRPr="00EA5FA7" w14:paraId="3BFF2DB5" w14:textId="77777777" w:rsidTr="004705CC">
        <w:tc>
          <w:tcPr>
            <w:tcW w:w="3686" w:type="dxa"/>
          </w:tcPr>
          <w:p w14:paraId="65A93304" w14:textId="77777777" w:rsidR="00CA578F" w:rsidRPr="00EA5FA7" w:rsidRDefault="00CA578F" w:rsidP="004705CC">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271717F7" w14:textId="77777777" w:rsidR="00CA578F" w:rsidRPr="00EA5FA7" w:rsidRDefault="00CA578F" w:rsidP="004705CC">
            <w:pPr>
              <w:keepNext/>
              <w:keepLines/>
              <w:spacing w:after="0"/>
              <w:jc w:val="center"/>
              <w:rPr>
                <w:rFonts w:ascii="Arial" w:hAnsi="Arial"/>
                <w:b/>
                <w:sz w:val="18"/>
                <w:lang w:eastAsia="ja-JP"/>
              </w:rPr>
            </w:pPr>
            <w:r w:rsidRPr="00EA5FA7">
              <w:rPr>
                <w:rFonts w:ascii="Arial" w:hAnsi="Arial"/>
                <w:b/>
                <w:sz w:val="18"/>
                <w:lang w:eastAsia="ja-JP"/>
              </w:rPr>
              <w:t>Explanation</w:t>
            </w:r>
          </w:p>
        </w:tc>
      </w:tr>
      <w:tr w:rsidR="00CA578F" w:rsidRPr="00EA5FA7" w14:paraId="0077F90E" w14:textId="77777777" w:rsidTr="004705CC">
        <w:tc>
          <w:tcPr>
            <w:tcW w:w="3686" w:type="dxa"/>
          </w:tcPr>
          <w:p w14:paraId="47893D77" w14:textId="77777777" w:rsidR="00CA578F" w:rsidRPr="00EA5FA7" w:rsidRDefault="00CA578F" w:rsidP="004705CC">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7707C75C" w14:textId="77777777" w:rsidR="00CA578F" w:rsidRPr="00EA5FA7" w:rsidRDefault="00CA578F" w:rsidP="004705CC">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CA578F" w:rsidRPr="00EA5FA7" w14:paraId="5915CD80" w14:textId="77777777" w:rsidTr="004705CC">
        <w:tc>
          <w:tcPr>
            <w:tcW w:w="3686" w:type="dxa"/>
          </w:tcPr>
          <w:p w14:paraId="159A3F77" w14:textId="77777777" w:rsidR="00CA578F" w:rsidRPr="00EA5FA7" w:rsidRDefault="00CA578F" w:rsidP="004705CC">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5981869B" w14:textId="77777777" w:rsidR="00CA578F" w:rsidRPr="00EA5FA7" w:rsidRDefault="00CA578F" w:rsidP="004705CC">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CA578F" w:rsidRPr="00EA5FA7" w14:paraId="4B666202" w14:textId="77777777" w:rsidTr="004705CC">
        <w:tc>
          <w:tcPr>
            <w:tcW w:w="3686" w:type="dxa"/>
          </w:tcPr>
          <w:p w14:paraId="347979EC" w14:textId="77777777" w:rsidR="00CA578F" w:rsidRPr="00EA5FA7" w:rsidRDefault="00CA578F" w:rsidP="004705CC">
            <w:pPr>
              <w:pStyle w:val="TAL"/>
              <w:rPr>
                <w:bCs/>
                <w:lang w:eastAsia="ja-JP"/>
              </w:rPr>
            </w:pPr>
            <w:r w:rsidRPr="00EA5FA7">
              <w:rPr>
                <w:lang w:eastAsia="ja-JP"/>
              </w:rPr>
              <w:t>maxnoofBPLMNsNR-1</w:t>
            </w:r>
          </w:p>
        </w:tc>
        <w:tc>
          <w:tcPr>
            <w:tcW w:w="5670" w:type="dxa"/>
          </w:tcPr>
          <w:p w14:paraId="33472515" w14:textId="77777777" w:rsidR="00CA578F" w:rsidRPr="00EA5FA7" w:rsidRDefault="00CA578F" w:rsidP="004705CC">
            <w:pPr>
              <w:pStyle w:val="TAL"/>
              <w:rPr>
                <w:lang w:eastAsia="ja-JP"/>
              </w:rPr>
            </w:pPr>
            <w:r w:rsidRPr="00EA5FA7">
              <w:rPr>
                <w:lang w:eastAsia="ja-JP"/>
              </w:rPr>
              <w:t>Maximum no. of PLMN Ids.broadcast in an NR cell minus 1. Value is 11.</w:t>
            </w:r>
          </w:p>
        </w:tc>
      </w:tr>
    </w:tbl>
    <w:p w14:paraId="31CAB63A" w14:textId="77777777" w:rsidR="00CA578F" w:rsidRDefault="00CA578F" w:rsidP="00CA578F">
      <w:pPr>
        <w:rPr>
          <w:lang w:eastAsia="zh-CN"/>
        </w:rPr>
      </w:pPr>
    </w:p>
    <w:p w14:paraId="48BD9E32" w14:textId="77777777" w:rsidR="00CA578F" w:rsidRDefault="00CA578F" w:rsidP="00CA578F">
      <w:pPr>
        <w:rPr>
          <w:lang w:eastAsia="zh-CN"/>
        </w:rPr>
      </w:pPr>
    </w:p>
    <w:p w14:paraId="2D6AB6D0" w14:textId="77777777" w:rsidR="00CA578F" w:rsidRDefault="00CA578F" w:rsidP="00CA578F">
      <w:pPr>
        <w:rPr>
          <w:lang w:eastAsia="zh-CN"/>
        </w:rPr>
      </w:pPr>
    </w:p>
    <w:p w14:paraId="71F40A73" w14:textId="77777777" w:rsidR="00CA578F" w:rsidRPr="00EA5FA7" w:rsidRDefault="00CA578F" w:rsidP="00CA578F">
      <w:pPr>
        <w:pStyle w:val="Heading4"/>
        <w:rPr>
          <w:rFonts w:eastAsia="SimSun"/>
        </w:rPr>
      </w:pPr>
      <w:bookmarkStart w:id="1303" w:name="_Toc20955932"/>
      <w:bookmarkStart w:id="1304"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303"/>
      <w:bookmarkEnd w:id="1304"/>
    </w:p>
    <w:p w14:paraId="3A41C328" w14:textId="77777777" w:rsidR="00CA578F" w:rsidRPr="00EA5FA7" w:rsidRDefault="00CA578F" w:rsidP="00CA578F">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CA578F" w:rsidRPr="00EA5FA7" w14:paraId="66FCF708" w14:textId="77777777" w:rsidTr="004705CC">
        <w:trPr>
          <w:jc w:val="center"/>
        </w:trPr>
        <w:tc>
          <w:tcPr>
            <w:tcW w:w="1980" w:type="dxa"/>
          </w:tcPr>
          <w:p w14:paraId="07E8A63C" w14:textId="77777777" w:rsidR="00CA578F" w:rsidRPr="00EA5FA7" w:rsidRDefault="00CA578F" w:rsidP="004705CC">
            <w:pPr>
              <w:pStyle w:val="TAH"/>
              <w:rPr>
                <w:rFonts w:eastAsia="SimSun"/>
                <w:lang w:eastAsia="ja-JP"/>
              </w:rPr>
            </w:pPr>
            <w:r w:rsidRPr="00EA5FA7">
              <w:rPr>
                <w:rFonts w:eastAsia="SimSun"/>
                <w:lang w:eastAsia="ja-JP"/>
              </w:rPr>
              <w:t>IE/Group Name</w:t>
            </w:r>
          </w:p>
        </w:tc>
        <w:tc>
          <w:tcPr>
            <w:tcW w:w="1134" w:type="dxa"/>
          </w:tcPr>
          <w:p w14:paraId="033DF0F7" w14:textId="77777777" w:rsidR="00CA578F" w:rsidRPr="00EA5FA7" w:rsidRDefault="00CA578F" w:rsidP="004705CC">
            <w:pPr>
              <w:pStyle w:val="TAH"/>
              <w:rPr>
                <w:rFonts w:eastAsia="SimSun"/>
                <w:lang w:eastAsia="ja-JP"/>
              </w:rPr>
            </w:pPr>
            <w:r w:rsidRPr="00EA5FA7">
              <w:rPr>
                <w:rFonts w:eastAsia="SimSun"/>
                <w:lang w:eastAsia="ja-JP"/>
              </w:rPr>
              <w:t>Presence</w:t>
            </w:r>
          </w:p>
        </w:tc>
        <w:tc>
          <w:tcPr>
            <w:tcW w:w="845" w:type="dxa"/>
          </w:tcPr>
          <w:p w14:paraId="7A51EACD" w14:textId="77777777" w:rsidR="00CA578F" w:rsidRPr="00EA5FA7" w:rsidRDefault="00CA578F" w:rsidP="004705CC">
            <w:pPr>
              <w:pStyle w:val="TAH"/>
              <w:rPr>
                <w:rFonts w:eastAsia="SimSun"/>
                <w:lang w:eastAsia="ja-JP"/>
              </w:rPr>
            </w:pPr>
            <w:r w:rsidRPr="00EA5FA7">
              <w:rPr>
                <w:rFonts w:eastAsia="SimSun"/>
                <w:lang w:eastAsia="ja-JP"/>
              </w:rPr>
              <w:t>Range</w:t>
            </w:r>
          </w:p>
        </w:tc>
        <w:tc>
          <w:tcPr>
            <w:tcW w:w="1559" w:type="dxa"/>
          </w:tcPr>
          <w:p w14:paraId="33A9A7B9" w14:textId="77777777" w:rsidR="00CA578F" w:rsidRPr="00EA5FA7" w:rsidRDefault="00CA578F" w:rsidP="004705CC">
            <w:pPr>
              <w:pStyle w:val="TAH"/>
              <w:rPr>
                <w:rFonts w:eastAsia="SimSun"/>
                <w:lang w:eastAsia="ja-JP"/>
              </w:rPr>
            </w:pPr>
            <w:r w:rsidRPr="00EA5FA7">
              <w:rPr>
                <w:rFonts w:eastAsia="SimSun"/>
                <w:lang w:eastAsia="ja-JP"/>
              </w:rPr>
              <w:t>IE type and reference</w:t>
            </w:r>
          </w:p>
        </w:tc>
        <w:tc>
          <w:tcPr>
            <w:tcW w:w="1985" w:type="dxa"/>
          </w:tcPr>
          <w:p w14:paraId="0E942852" w14:textId="77777777" w:rsidR="00CA578F" w:rsidRPr="00EA5FA7" w:rsidRDefault="00CA578F" w:rsidP="004705CC">
            <w:pPr>
              <w:pStyle w:val="TAH"/>
              <w:rPr>
                <w:rFonts w:eastAsia="SimSun"/>
                <w:lang w:eastAsia="ja-JP"/>
              </w:rPr>
            </w:pPr>
            <w:r w:rsidRPr="00EA5FA7">
              <w:rPr>
                <w:rFonts w:eastAsia="SimSun"/>
                <w:lang w:eastAsia="ja-JP"/>
              </w:rPr>
              <w:t>Semantics description</w:t>
            </w:r>
          </w:p>
        </w:tc>
        <w:tc>
          <w:tcPr>
            <w:tcW w:w="1042" w:type="dxa"/>
          </w:tcPr>
          <w:p w14:paraId="64DB8989" w14:textId="77777777" w:rsidR="00CA578F" w:rsidRPr="00EA5FA7" w:rsidRDefault="00CA578F" w:rsidP="004705CC">
            <w:pPr>
              <w:pStyle w:val="TAH"/>
              <w:rPr>
                <w:rFonts w:eastAsia="SimSun"/>
                <w:lang w:eastAsia="ja-JP"/>
              </w:rPr>
            </w:pPr>
            <w:ins w:id="1305" w:author="Author">
              <w:r w:rsidRPr="00FD0425">
                <w:rPr>
                  <w:lang w:eastAsia="ja-JP"/>
                </w:rPr>
                <w:t>Criticality</w:t>
              </w:r>
            </w:ins>
          </w:p>
        </w:tc>
        <w:tc>
          <w:tcPr>
            <w:tcW w:w="1080" w:type="dxa"/>
          </w:tcPr>
          <w:p w14:paraId="55382C01" w14:textId="77777777" w:rsidR="00CA578F" w:rsidRPr="00EA5FA7" w:rsidRDefault="00CA578F" w:rsidP="004705CC">
            <w:pPr>
              <w:pStyle w:val="TAH"/>
              <w:rPr>
                <w:rFonts w:eastAsia="SimSun"/>
                <w:lang w:eastAsia="ja-JP"/>
              </w:rPr>
            </w:pPr>
            <w:ins w:id="1306" w:author="Author">
              <w:r w:rsidRPr="00FD0425">
                <w:rPr>
                  <w:lang w:eastAsia="ja-JP"/>
                </w:rPr>
                <w:t>Assigned Criticality</w:t>
              </w:r>
            </w:ins>
          </w:p>
        </w:tc>
      </w:tr>
      <w:tr w:rsidR="00CA578F" w:rsidRPr="00EA5FA7" w14:paraId="179C2873" w14:textId="77777777" w:rsidTr="004705CC">
        <w:trPr>
          <w:jc w:val="center"/>
        </w:trPr>
        <w:tc>
          <w:tcPr>
            <w:tcW w:w="1980" w:type="dxa"/>
          </w:tcPr>
          <w:p w14:paraId="119DD17D" w14:textId="77777777" w:rsidR="00CA578F" w:rsidRPr="00EA5FA7" w:rsidRDefault="00CA578F" w:rsidP="004705CC">
            <w:pPr>
              <w:pStyle w:val="TAL"/>
              <w:rPr>
                <w:rFonts w:eastAsia="SimSun"/>
                <w:b/>
                <w:lang w:eastAsia="ja-JP"/>
              </w:rPr>
            </w:pPr>
            <w:r w:rsidRPr="00EA5FA7">
              <w:rPr>
                <w:rFonts w:eastAsia="SimSun"/>
                <w:lang w:eastAsia="zh-CN"/>
              </w:rPr>
              <w:t>SUL ARFCN</w:t>
            </w:r>
          </w:p>
        </w:tc>
        <w:tc>
          <w:tcPr>
            <w:tcW w:w="1134" w:type="dxa"/>
          </w:tcPr>
          <w:p w14:paraId="6E7A6B3E" w14:textId="77777777" w:rsidR="00CA578F" w:rsidRPr="00EA5FA7" w:rsidRDefault="00CA578F" w:rsidP="004705CC">
            <w:pPr>
              <w:pStyle w:val="TAL"/>
              <w:rPr>
                <w:rFonts w:eastAsia="SimSun"/>
                <w:lang w:eastAsia="ja-JP"/>
              </w:rPr>
            </w:pPr>
            <w:r w:rsidRPr="00EA5FA7">
              <w:rPr>
                <w:rFonts w:eastAsia="SimSun"/>
                <w:lang w:eastAsia="ja-JP"/>
              </w:rPr>
              <w:t>M</w:t>
            </w:r>
          </w:p>
        </w:tc>
        <w:tc>
          <w:tcPr>
            <w:tcW w:w="845" w:type="dxa"/>
          </w:tcPr>
          <w:p w14:paraId="69712A9F" w14:textId="77777777" w:rsidR="00CA578F" w:rsidRPr="00EA5FA7" w:rsidRDefault="00CA578F" w:rsidP="004705CC">
            <w:pPr>
              <w:pStyle w:val="TAL"/>
              <w:rPr>
                <w:rFonts w:eastAsia="SimSun"/>
                <w:lang w:eastAsia="ja-JP"/>
              </w:rPr>
            </w:pPr>
          </w:p>
        </w:tc>
        <w:tc>
          <w:tcPr>
            <w:tcW w:w="1559" w:type="dxa"/>
          </w:tcPr>
          <w:p w14:paraId="357D14C4" w14:textId="77777777" w:rsidR="00CA578F" w:rsidRPr="00EA5FA7" w:rsidRDefault="00CA578F" w:rsidP="004705CC">
            <w:pPr>
              <w:pStyle w:val="TAL"/>
              <w:rPr>
                <w:rFonts w:eastAsia="SimSun"/>
                <w:lang w:eastAsia="ja-JP"/>
              </w:rPr>
            </w:pPr>
            <w:r w:rsidRPr="00EA5FA7">
              <w:rPr>
                <w:lang w:eastAsia="ja-JP"/>
              </w:rPr>
              <w:t>INTEGER (0.. maxNRARFCN)</w:t>
            </w:r>
          </w:p>
        </w:tc>
        <w:tc>
          <w:tcPr>
            <w:tcW w:w="1985" w:type="dxa"/>
          </w:tcPr>
          <w:p w14:paraId="1A927879" w14:textId="77777777" w:rsidR="00CA578F" w:rsidRPr="00EA5FA7" w:rsidRDefault="00CA578F" w:rsidP="004705CC">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14:paraId="00248890" w14:textId="77777777" w:rsidR="00CA578F" w:rsidRPr="00EA5FA7" w:rsidRDefault="00CA578F" w:rsidP="004705CC">
            <w:pPr>
              <w:pStyle w:val="TAL"/>
              <w:jc w:val="center"/>
              <w:rPr>
                <w:lang w:eastAsia="ja-JP"/>
              </w:rPr>
            </w:pPr>
            <w:ins w:id="1307" w:author="Author">
              <w:r w:rsidRPr="00FD0425">
                <w:rPr>
                  <w:lang w:eastAsia="ja-JP"/>
                </w:rPr>
                <w:t>–</w:t>
              </w:r>
            </w:ins>
          </w:p>
        </w:tc>
        <w:tc>
          <w:tcPr>
            <w:tcW w:w="1080" w:type="dxa"/>
          </w:tcPr>
          <w:p w14:paraId="14979E2F" w14:textId="77777777" w:rsidR="00CA578F" w:rsidRPr="00EA5FA7" w:rsidRDefault="00CA578F" w:rsidP="004705CC">
            <w:pPr>
              <w:pStyle w:val="TAL"/>
              <w:jc w:val="center"/>
              <w:rPr>
                <w:lang w:eastAsia="ja-JP"/>
              </w:rPr>
            </w:pPr>
            <w:ins w:id="1308" w:author="Author">
              <w:r w:rsidRPr="00FD0425">
                <w:rPr>
                  <w:lang w:eastAsia="ja-JP"/>
                </w:rPr>
                <w:t>–</w:t>
              </w:r>
            </w:ins>
          </w:p>
        </w:tc>
      </w:tr>
      <w:tr w:rsidR="00CA578F" w:rsidRPr="00EA5FA7" w14:paraId="32DEBE05" w14:textId="77777777" w:rsidTr="004705CC">
        <w:trPr>
          <w:jc w:val="center"/>
        </w:trPr>
        <w:tc>
          <w:tcPr>
            <w:tcW w:w="1980" w:type="dxa"/>
          </w:tcPr>
          <w:p w14:paraId="5CC88E89" w14:textId="77777777" w:rsidR="00CA578F" w:rsidRPr="00EA5FA7" w:rsidRDefault="00CA578F" w:rsidP="004705CC">
            <w:pPr>
              <w:pStyle w:val="TAL"/>
              <w:rPr>
                <w:rFonts w:eastAsia="SimSun"/>
                <w:lang w:eastAsia="zh-CN"/>
              </w:rPr>
            </w:pPr>
            <w:r w:rsidRPr="00EA5FA7">
              <w:rPr>
                <w:rFonts w:eastAsia="SimSun"/>
                <w:lang w:eastAsia="zh-CN"/>
              </w:rPr>
              <w:t>SUL Transmission Bandwidth</w:t>
            </w:r>
          </w:p>
        </w:tc>
        <w:tc>
          <w:tcPr>
            <w:tcW w:w="1134" w:type="dxa"/>
          </w:tcPr>
          <w:p w14:paraId="15110A1A" w14:textId="77777777" w:rsidR="00CA578F" w:rsidRPr="00EA5FA7" w:rsidRDefault="00CA578F" w:rsidP="004705CC">
            <w:pPr>
              <w:pStyle w:val="TAL"/>
              <w:rPr>
                <w:rFonts w:eastAsia="SimSun"/>
                <w:lang w:eastAsia="ja-JP"/>
              </w:rPr>
            </w:pPr>
            <w:r w:rsidRPr="00EA5FA7">
              <w:rPr>
                <w:rFonts w:eastAsia="SimSun"/>
                <w:lang w:eastAsia="ja-JP"/>
              </w:rPr>
              <w:t>M</w:t>
            </w:r>
          </w:p>
        </w:tc>
        <w:tc>
          <w:tcPr>
            <w:tcW w:w="845" w:type="dxa"/>
          </w:tcPr>
          <w:p w14:paraId="49BD3573" w14:textId="77777777" w:rsidR="00CA578F" w:rsidRPr="00EA5FA7" w:rsidRDefault="00CA578F" w:rsidP="004705CC">
            <w:pPr>
              <w:pStyle w:val="TAL"/>
              <w:rPr>
                <w:rFonts w:eastAsia="SimSun"/>
                <w:lang w:eastAsia="ja-JP"/>
              </w:rPr>
            </w:pPr>
          </w:p>
        </w:tc>
        <w:tc>
          <w:tcPr>
            <w:tcW w:w="1559" w:type="dxa"/>
          </w:tcPr>
          <w:p w14:paraId="7AB86AD8" w14:textId="77777777" w:rsidR="00CA578F" w:rsidRPr="00EA5FA7" w:rsidRDefault="00CA578F" w:rsidP="004705CC">
            <w:pPr>
              <w:pStyle w:val="TAL"/>
              <w:rPr>
                <w:rFonts w:eastAsia="SimSun"/>
                <w:lang w:eastAsia="ja-JP"/>
              </w:rPr>
            </w:pPr>
            <w:r w:rsidRPr="00EA5FA7">
              <w:rPr>
                <w:rFonts w:eastAsia="SimSun"/>
                <w:lang w:eastAsia="ja-JP"/>
              </w:rPr>
              <w:t>Transmission Bandwidth</w:t>
            </w:r>
          </w:p>
          <w:p w14:paraId="0FE7DA28" w14:textId="77777777" w:rsidR="00CA578F" w:rsidRPr="00EA5FA7" w:rsidRDefault="00CA578F" w:rsidP="004705CC">
            <w:pPr>
              <w:pStyle w:val="TAL"/>
              <w:rPr>
                <w:rFonts w:eastAsia="SimSun"/>
                <w:lang w:eastAsia="ja-JP"/>
              </w:rPr>
            </w:pPr>
            <w:r w:rsidRPr="00EA5FA7">
              <w:rPr>
                <w:rFonts w:eastAsia="SimSun"/>
                <w:szCs w:val="18"/>
                <w:lang w:eastAsia="ja-JP"/>
              </w:rPr>
              <w:t>9.3.1.15</w:t>
            </w:r>
          </w:p>
        </w:tc>
        <w:tc>
          <w:tcPr>
            <w:tcW w:w="1985" w:type="dxa"/>
          </w:tcPr>
          <w:p w14:paraId="4CA8E368" w14:textId="77777777" w:rsidR="00CA578F" w:rsidRPr="00EA5FA7" w:rsidRDefault="00CA578F" w:rsidP="004705CC">
            <w:pPr>
              <w:pStyle w:val="TAL"/>
              <w:rPr>
                <w:rFonts w:eastAsia="SimSun"/>
                <w:lang w:eastAsia="ja-JP"/>
              </w:rPr>
            </w:pPr>
          </w:p>
        </w:tc>
        <w:tc>
          <w:tcPr>
            <w:tcW w:w="1042" w:type="dxa"/>
          </w:tcPr>
          <w:p w14:paraId="0628F370" w14:textId="77777777" w:rsidR="00CA578F" w:rsidRPr="00EA5FA7" w:rsidRDefault="00CA578F" w:rsidP="004705CC">
            <w:pPr>
              <w:pStyle w:val="TAL"/>
              <w:jc w:val="center"/>
              <w:rPr>
                <w:rFonts w:eastAsia="SimSun"/>
                <w:lang w:eastAsia="ja-JP"/>
              </w:rPr>
            </w:pPr>
            <w:ins w:id="1309" w:author="Author">
              <w:r w:rsidRPr="00FD0425">
                <w:rPr>
                  <w:lang w:eastAsia="ja-JP"/>
                </w:rPr>
                <w:t>–</w:t>
              </w:r>
            </w:ins>
          </w:p>
        </w:tc>
        <w:tc>
          <w:tcPr>
            <w:tcW w:w="1080" w:type="dxa"/>
          </w:tcPr>
          <w:p w14:paraId="6C0FBD51" w14:textId="77777777" w:rsidR="00CA578F" w:rsidRPr="00EA5FA7" w:rsidRDefault="00CA578F" w:rsidP="004705CC">
            <w:pPr>
              <w:pStyle w:val="TAL"/>
              <w:jc w:val="center"/>
              <w:rPr>
                <w:rFonts w:eastAsia="SimSun"/>
                <w:lang w:eastAsia="ja-JP"/>
              </w:rPr>
            </w:pPr>
            <w:ins w:id="1310" w:author="Author">
              <w:r w:rsidRPr="00FD0425">
                <w:rPr>
                  <w:lang w:eastAsia="ja-JP"/>
                </w:rPr>
                <w:t>–</w:t>
              </w:r>
            </w:ins>
          </w:p>
        </w:tc>
      </w:tr>
      <w:tr w:rsidR="00CA578F" w:rsidRPr="00EA5FA7" w14:paraId="1AA61696" w14:textId="77777777" w:rsidTr="004705CC">
        <w:trPr>
          <w:jc w:val="center"/>
          <w:ins w:id="1311" w:author="Author"/>
        </w:trPr>
        <w:tc>
          <w:tcPr>
            <w:tcW w:w="1980" w:type="dxa"/>
            <w:tcBorders>
              <w:top w:val="single" w:sz="4" w:space="0" w:color="auto"/>
              <w:left w:val="single" w:sz="4" w:space="0" w:color="auto"/>
              <w:bottom w:val="single" w:sz="4" w:space="0" w:color="auto"/>
              <w:right w:val="single" w:sz="4" w:space="0" w:color="auto"/>
            </w:tcBorders>
          </w:tcPr>
          <w:p w14:paraId="262C8761" w14:textId="77777777" w:rsidR="00CA578F" w:rsidRPr="00A03301" w:rsidRDefault="00CA578F" w:rsidP="004705CC">
            <w:pPr>
              <w:pStyle w:val="TAL"/>
              <w:rPr>
                <w:ins w:id="1312" w:author="Author"/>
                <w:rFonts w:cs="Arial"/>
                <w:szCs w:val="18"/>
                <w:lang w:eastAsia="zh-CN"/>
              </w:rPr>
            </w:pPr>
            <w:ins w:id="1313" w:author="Author">
              <w:r>
                <w:rPr>
                  <w:rFonts w:cs="Arial" w:hint="eastAsia"/>
                  <w:szCs w:val="18"/>
                  <w:lang w:eastAsia="zh-CN"/>
                </w:rPr>
                <w:t xml:space="preserve">Carrier List </w:t>
              </w:r>
              <w:r w:rsidRPr="00A03301">
                <w:rPr>
                  <w:rFonts w:cs="Arial" w:hint="eastAsia"/>
                  <w:szCs w:val="18"/>
                  <w:lang w:eastAsia="zh-CN"/>
                </w:rPr>
                <w:t>[FFS on where to include]</w:t>
              </w:r>
            </w:ins>
          </w:p>
        </w:tc>
        <w:tc>
          <w:tcPr>
            <w:tcW w:w="1134" w:type="dxa"/>
            <w:tcBorders>
              <w:top w:val="single" w:sz="4" w:space="0" w:color="auto"/>
              <w:left w:val="single" w:sz="4" w:space="0" w:color="auto"/>
              <w:bottom w:val="single" w:sz="4" w:space="0" w:color="auto"/>
              <w:right w:val="single" w:sz="4" w:space="0" w:color="auto"/>
            </w:tcBorders>
          </w:tcPr>
          <w:p w14:paraId="15526B9C" w14:textId="77777777" w:rsidR="00CA578F" w:rsidRPr="00A03301" w:rsidRDefault="00CA578F" w:rsidP="004705CC">
            <w:pPr>
              <w:pStyle w:val="TAL"/>
              <w:rPr>
                <w:ins w:id="1314" w:author="Author"/>
                <w:lang w:eastAsia="ja-JP"/>
              </w:rPr>
            </w:pPr>
            <w:ins w:id="1315"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14:paraId="15F6EB35" w14:textId="77777777" w:rsidR="00CA578F" w:rsidRPr="00EA5FA7" w:rsidRDefault="00CA578F" w:rsidP="004705CC">
            <w:pPr>
              <w:pStyle w:val="TAL"/>
              <w:rPr>
                <w:ins w:id="1316"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14:paraId="3CAA1830" w14:textId="77777777" w:rsidR="00CA578F" w:rsidRDefault="00CA578F" w:rsidP="004705CC">
            <w:pPr>
              <w:pStyle w:val="TAL"/>
              <w:rPr>
                <w:ins w:id="1317" w:author="Author"/>
              </w:rPr>
            </w:pPr>
            <w:ins w:id="1318" w:author="Author">
              <w:r>
                <w:rPr>
                  <w:rFonts w:hint="eastAsia"/>
                </w:rPr>
                <w:t>NR Carrier List</w:t>
              </w:r>
            </w:ins>
          </w:p>
          <w:p w14:paraId="646EAB4C" w14:textId="77777777" w:rsidR="00CA578F" w:rsidRPr="00A03301" w:rsidRDefault="00CA578F" w:rsidP="004705CC">
            <w:pPr>
              <w:pStyle w:val="TAL"/>
              <w:rPr>
                <w:ins w:id="1319" w:author="Author"/>
              </w:rPr>
            </w:pPr>
            <w:ins w:id="1320"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14:paraId="04AE75DA" w14:textId="77777777" w:rsidR="00CA578F" w:rsidRPr="00A03301" w:rsidRDefault="00CA578F" w:rsidP="004705CC">
            <w:pPr>
              <w:pStyle w:val="TAL"/>
              <w:rPr>
                <w:ins w:id="1321" w:author="Author"/>
                <w:lang w:eastAsia="zh-CN"/>
              </w:rPr>
            </w:pPr>
            <w:ins w:id="1322"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14:paraId="33EBED9C" w14:textId="77777777" w:rsidR="00CA578F" w:rsidRPr="00A03301" w:rsidRDefault="00CA578F" w:rsidP="004705CC">
            <w:pPr>
              <w:pStyle w:val="TAL"/>
              <w:jc w:val="center"/>
              <w:rPr>
                <w:ins w:id="1323" w:author="Author"/>
                <w:lang w:eastAsia="zh-CN"/>
              </w:rPr>
            </w:pPr>
            <w:bookmarkStart w:id="1324" w:name="OLE_LINK12"/>
            <w:ins w:id="1325" w:author="Author">
              <w:r w:rsidRPr="00A03301">
                <w:rPr>
                  <w:lang w:eastAsia="zh-CN"/>
                </w:rPr>
                <w:t>YES</w:t>
              </w:r>
              <w:bookmarkEnd w:id="1324"/>
            </w:ins>
          </w:p>
        </w:tc>
        <w:tc>
          <w:tcPr>
            <w:tcW w:w="1080" w:type="dxa"/>
            <w:tcBorders>
              <w:top w:val="single" w:sz="4" w:space="0" w:color="auto"/>
              <w:left w:val="single" w:sz="4" w:space="0" w:color="auto"/>
              <w:bottom w:val="single" w:sz="4" w:space="0" w:color="auto"/>
              <w:right w:val="single" w:sz="4" w:space="0" w:color="auto"/>
            </w:tcBorders>
          </w:tcPr>
          <w:p w14:paraId="7D074319" w14:textId="77777777" w:rsidR="00CA578F" w:rsidRPr="00A03301" w:rsidRDefault="00CA578F" w:rsidP="004705CC">
            <w:pPr>
              <w:pStyle w:val="TAL"/>
              <w:jc w:val="center"/>
              <w:rPr>
                <w:ins w:id="1326" w:author="Author"/>
                <w:lang w:eastAsia="zh-CN"/>
              </w:rPr>
            </w:pPr>
            <w:ins w:id="1327" w:author="Author">
              <w:r w:rsidRPr="00A03301">
                <w:rPr>
                  <w:rFonts w:hint="eastAsia"/>
                  <w:lang w:eastAsia="zh-CN"/>
                </w:rPr>
                <w:t>ignore</w:t>
              </w:r>
            </w:ins>
          </w:p>
        </w:tc>
      </w:tr>
      <w:tr w:rsidR="00CA578F" w:rsidRPr="00EA5FA7" w14:paraId="26FD2A43" w14:textId="77777777" w:rsidTr="004705CC">
        <w:trPr>
          <w:jc w:val="center"/>
          <w:ins w:id="1328" w:author="Author"/>
        </w:trPr>
        <w:tc>
          <w:tcPr>
            <w:tcW w:w="1980" w:type="dxa"/>
            <w:tcBorders>
              <w:top w:val="single" w:sz="4" w:space="0" w:color="auto"/>
              <w:left w:val="single" w:sz="4" w:space="0" w:color="auto"/>
              <w:bottom w:val="single" w:sz="4" w:space="0" w:color="auto"/>
              <w:right w:val="single" w:sz="4" w:space="0" w:color="auto"/>
            </w:tcBorders>
          </w:tcPr>
          <w:p w14:paraId="70BD3FBF" w14:textId="77777777" w:rsidR="00CA578F" w:rsidRPr="00A03301" w:rsidRDefault="00CA578F" w:rsidP="004705CC">
            <w:pPr>
              <w:pStyle w:val="TAL"/>
              <w:rPr>
                <w:ins w:id="1329" w:author="Author"/>
                <w:rFonts w:cs="Arial"/>
                <w:szCs w:val="18"/>
                <w:lang w:eastAsia="zh-CN"/>
              </w:rPr>
            </w:pPr>
            <w:ins w:id="1330"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74378A0" w14:textId="77777777" w:rsidR="00CA578F" w:rsidRPr="00A03301" w:rsidRDefault="00CA578F" w:rsidP="004705CC">
            <w:pPr>
              <w:pStyle w:val="TAL"/>
              <w:rPr>
                <w:ins w:id="1331" w:author="Author"/>
                <w:lang w:eastAsia="ja-JP"/>
              </w:rPr>
            </w:pPr>
            <w:ins w:id="1332"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14:paraId="62775DE0" w14:textId="77777777" w:rsidR="00CA578F" w:rsidRPr="00EA5FA7" w:rsidRDefault="00CA578F" w:rsidP="004705CC">
            <w:pPr>
              <w:pStyle w:val="TAL"/>
              <w:rPr>
                <w:ins w:id="1333"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14:paraId="18594CB8" w14:textId="77777777" w:rsidR="00CA578F" w:rsidRPr="00A03301" w:rsidRDefault="00CA578F" w:rsidP="004705CC">
            <w:pPr>
              <w:pStyle w:val="TAL"/>
              <w:rPr>
                <w:ins w:id="1334" w:author="Author"/>
              </w:rPr>
            </w:pPr>
            <w:ins w:id="1335" w:author="Author">
              <w:r w:rsidRPr="00C706B0">
                <w:t>ENUMERATED (</w:t>
              </w: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14:paraId="34E0E95D" w14:textId="77777777" w:rsidR="00CA578F" w:rsidRPr="00A03301" w:rsidRDefault="00CA578F" w:rsidP="004705CC">
            <w:pPr>
              <w:pStyle w:val="TAL"/>
              <w:rPr>
                <w:ins w:id="1336" w:author="Author"/>
                <w:lang w:eastAsia="zh-CN"/>
              </w:rPr>
            </w:pPr>
            <w:ins w:id="1337" w:author="Autho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14:paraId="3365694E" w14:textId="77777777" w:rsidR="00CA578F" w:rsidRDefault="00CA578F" w:rsidP="004705CC">
            <w:pPr>
              <w:pStyle w:val="TAL"/>
              <w:jc w:val="center"/>
              <w:rPr>
                <w:ins w:id="1338" w:author="Author"/>
                <w:lang w:eastAsia="zh-CN"/>
              </w:rPr>
            </w:pPr>
            <w:ins w:id="1339"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485AAFA" w14:textId="77777777" w:rsidR="00CA578F" w:rsidRDefault="00CA578F" w:rsidP="004705CC">
            <w:pPr>
              <w:pStyle w:val="TAL"/>
              <w:jc w:val="center"/>
              <w:rPr>
                <w:ins w:id="1340" w:author="Author"/>
                <w:lang w:eastAsia="zh-CN"/>
              </w:rPr>
            </w:pPr>
            <w:ins w:id="1341" w:author="Author">
              <w:r w:rsidRPr="00A03301">
                <w:rPr>
                  <w:rFonts w:hint="eastAsia"/>
                  <w:lang w:eastAsia="zh-CN"/>
                </w:rPr>
                <w:t>ignore</w:t>
              </w:r>
            </w:ins>
          </w:p>
        </w:tc>
      </w:tr>
    </w:tbl>
    <w:p w14:paraId="594B2654" w14:textId="77777777" w:rsidR="00CA578F" w:rsidRDefault="00CA578F" w:rsidP="00CA578F">
      <w:pPr>
        <w:rPr>
          <w:lang w:eastAsia="zh-CN"/>
        </w:rPr>
      </w:pPr>
    </w:p>
    <w:p w14:paraId="330A4420" w14:textId="77777777" w:rsidR="00CA578F" w:rsidRPr="00EA5FA7" w:rsidRDefault="00CA578F" w:rsidP="00CA578F">
      <w:pPr>
        <w:pStyle w:val="Heading4"/>
      </w:pPr>
      <w:bookmarkStart w:id="1342" w:name="_Toc20955921"/>
      <w:bookmarkStart w:id="1343" w:name="_Toc29893039"/>
      <w:r w:rsidRPr="00EA5FA7">
        <w:t>9.3.1.17</w:t>
      </w:r>
      <w:r w:rsidRPr="00EA5FA7">
        <w:tab/>
        <w:t>NR Frequency Info</w:t>
      </w:r>
      <w:bookmarkEnd w:id="1342"/>
      <w:bookmarkEnd w:id="1343"/>
    </w:p>
    <w:p w14:paraId="2BE450C6" w14:textId="77777777" w:rsidR="00CA578F" w:rsidRPr="00EA5FA7" w:rsidRDefault="00CA578F" w:rsidP="00CA578F">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CA578F" w:rsidRPr="00A03301" w14:paraId="7C716A23" w14:textId="77777777" w:rsidTr="004705CC">
        <w:tc>
          <w:tcPr>
            <w:tcW w:w="1413" w:type="dxa"/>
          </w:tcPr>
          <w:p w14:paraId="70FB8AE7" w14:textId="77777777" w:rsidR="00CA578F" w:rsidRPr="00EA5FA7" w:rsidRDefault="00CA578F" w:rsidP="004705CC">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14:paraId="7D0CAAFD" w14:textId="77777777" w:rsidR="00CA578F" w:rsidRPr="00EA5FA7" w:rsidRDefault="00CA578F" w:rsidP="004705CC">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14:paraId="6A089B7A" w14:textId="77777777" w:rsidR="00CA578F" w:rsidRPr="00EA5FA7" w:rsidRDefault="00CA578F" w:rsidP="004705CC">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14:paraId="674182FD" w14:textId="77777777" w:rsidR="00CA578F" w:rsidRPr="00EA5FA7" w:rsidRDefault="00CA578F" w:rsidP="004705CC">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14:paraId="574B24C9" w14:textId="77777777" w:rsidR="00CA578F" w:rsidRPr="00EA5FA7" w:rsidRDefault="00CA578F" w:rsidP="004705CC">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14:paraId="78CF1D0A" w14:textId="77777777" w:rsidR="00CA578F" w:rsidRPr="009B0A74" w:rsidRDefault="00CA578F" w:rsidP="004705CC">
            <w:pPr>
              <w:keepNext/>
              <w:keepLines/>
              <w:spacing w:after="0" w:line="0" w:lineRule="atLeast"/>
              <w:jc w:val="center"/>
              <w:rPr>
                <w:rFonts w:ascii="Arial" w:hAnsi="Arial"/>
                <w:b/>
                <w:sz w:val="18"/>
                <w:lang w:eastAsia="ja-JP"/>
              </w:rPr>
            </w:pPr>
            <w:ins w:id="1344" w:author="Author">
              <w:r w:rsidRPr="009B0A74">
                <w:rPr>
                  <w:rFonts w:ascii="Arial" w:hAnsi="Arial"/>
                  <w:b/>
                  <w:sz w:val="18"/>
                  <w:lang w:eastAsia="ja-JP"/>
                </w:rPr>
                <w:t>Criticality</w:t>
              </w:r>
            </w:ins>
          </w:p>
        </w:tc>
        <w:tc>
          <w:tcPr>
            <w:tcW w:w="1134" w:type="dxa"/>
          </w:tcPr>
          <w:p w14:paraId="3C9A09A9" w14:textId="77777777" w:rsidR="00CA578F" w:rsidRPr="009B0A74" w:rsidRDefault="00CA578F" w:rsidP="004705CC">
            <w:pPr>
              <w:keepNext/>
              <w:keepLines/>
              <w:spacing w:after="0" w:line="0" w:lineRule="atLeast"/>
              <w:jc w:val="center"/>
              <w:rPr>
                <w:rFonts w:ascii="Arial" w:hAnsi="Arial"/>
                <w:b/>
                <w:sz w:val="18"/>
                <w:lang w:eastAsia="ja-JP"/>
              </w:rPr>
            </w:pPr>
            <w:ins w:id="1345" w:author="Author">
              <w:r w:rsidRPr="009B0A74">
                <w:rPr>
                  <w:rFonts w:ascii="Arial" w:hAnsi="Arial"/>
                  <w:b/>
                  <w:sz w:val="18"/>
                  <w:lang w:eastAsia="ja-JP"/>
                </w:rPr>
                <w:t>Assigned Criticality</w:t>
              </w:r>
            </w:ins>
          </w:p>
        </w:tc>
      </w:tr>
      <w:tr w:rsidR="00CA578F" w:rsidRPr="00EA5FA7" w14:paraId="052D8466" w14:textId="77777777" w:rsidTr="004705CC">
        <w:tc>
          <w:tcPr>
            <w:tcW w:w="1413" w:type="dxa"/>
          </w:tcPr>
          <w:p w14:paraId="2601C770" w14:textId="77777777" w:rsidR="00CA578F" w:rsidRPr="00EA5FA7" w:rsidRDefault="00CA578F" w:rsidP="004705CC">
            <w:pPr>
              <w:keepNext/>
              <w:keepLines/>
              <w:spacing w:after="0"/>
              <w:rPr>
                <w:rFonts w:ascii="Arial" w:hAnsi="Arial"/>
                <w:sz w:val="18"/>
                <w:lang w:eastAsia="ja-JP"/>
              </w:rPr>
            </w:pPr>
            <w:r w:rsidRPr="00EA5FA7">
              <w:rPr>
                <w:rFonts w:ascii="Arial" w:hAnsi="Arial"/>
                <w:sz w:val="18"/>
                <w:lang w:eastAsia="ja-JP"/>
              </w:rPr>
              <w:t>NR ARFCN</w:t>
            </w:r>
          </w:p>
        </w:tc>
        <w:tc>
          <w:tcPr>
            <w:tcW w:w="1134" w:type="dxa"/>
          </w:tcPr>
          <w:p w14:paraId="2D4CDDF1" w14:textId="77777777" w:rsidR="00CA578F" w:rsidRPr="00EA5FA7" w:rsidRDefault="00CA578F" w:rsidP="004705CC">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14:paraId="78EB409D" w14:textId="77777777" w:rsidR="00CA578F" w:rsidRPr="00EA5FA7" w:rsidRDefault="00CA578F" w:rsidP="004705CC">
            <w:pPr>
              <w:keepNext/>
              <w:keepLines/>
              <w:spacing w:after="0"/>
              <w:rPr>
                <w:rFonts w:ascii="Arial" w:hAnsi="Arial"/>
                <w:sz w:val="18"/>
                <w:lang w:eastAsia="ja-JP"/>
              </w:rPr>
            </w:pPr>
          </w:p>
        </w:tc>
        <w:tc>
          <w:tcPr>
            <w:tcW w:w="1559" w:type="dxa"/>
          </w:tcPr>
          <w:p w14:paraId="741AAD9C" w14:textId="77777777" w:rsidR="00CA578F" w:rsidRPr="00EA5FA7" w:rsidRDefault="00CA578F" w:rsidP="004705CC">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14:paraId="3E832D23" w14:textId="77777777" w:rsidR="00CA578F" w:rsidRPr="00EA5FA7" w:rsidRDefault="00CA578F" w:rsidP="004705CC">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14:paraId="49676E1B" w14:textId="77777777" w:rsidR="00CA578F" w:rsidRPr="00FD0425" w:rsidRDefault="00CA578F" w:rsidP="004705CC">
            <w:pPr>
              <w:keepNext/>
              <w:keepLines/>
              <w:spacing w:after="0"/>
              <w:jc w:val="center"/>
              <w:rPr>
                <w:lang w:eastAsia="ja-JP"/>
              </w:rPr>
            </w:pPr>
            <w:ins w:id="1346" w:author="Author">
              <w:r w:rsidRPr="00FD0425">
                <w:rPr>
                  <w:lang w:eastAsia="ja-JP"/>
                </w:rPr>
                <w:t>–</w:t>
              </w:r>
            </w:ins>
          </w:p>
        </w:tc>
        <w:tc>
          <w:tcPr>
            <w:tcW w:w="1134" w:type="dxa"/>
          </w:tcPr>
          <w:p w14:paraId="1FF7EC36" w14:textId="77777777" w:rsidR="00CA578F" w:rsidRPr="00FD0425" w:rsidRDefault="00CA578F" w:rsidP="004705CC">
            <w:pPr>
              <w:keepNext/>
              <w:keepLines/>
              <w:spacing w:after="0"/>
              <w:jc w:val="center"/>
              <w:rPr>
                <w:lang w:eastAsia="ja-JP"/>
              </w:rPr>
            </w:pPr>
            <w:ins w:id="1347" w:author="Author">
              <w:r w:rsidRPr="00FD0425">
                <w:rPr>
                  <w:lang w:eastAsia="ja-JP"/>
                </w:rPr>
                <w:t>–</w:t>
              </w:r>
            </w:ins>
          </w:p>
        </w:tc>
      </w:tr>
      <w:tr w:rsidR="00CA578F" w:rsidRPr="00EA5FA7" w14:paraId="687D7D93" w14:textId="77777777" w:rsidTr="004705CC">
        <w:tc>
          <w:tcPr>
            <w:tcW w:w="1413" w:type="dxa"/>
          </w:tcPr>
          <w:p w14:paraId="3E3CFA0C" w14:textId="77777777" w:rsidR="00CA578F" w:rsidRPr="00EA5FA7" w:rsidRDefault="00CA578F" w:rsidP="004705CC">
            <w:pPr>
              <w:pStyle w:val="TAL"/>
              <w:rPr>
                <w:lang w:eastAsia="ja-JP"/>
              </w:rPr>
            </w:pPr>
            <w:r w:rsidRPr="00EA5FA7">
              <w:rPr>
                <w:lang w:eastAsia="ja-JP"/>
              </w:rPr>
              <w:t>SUL Information</w:t>
            </w:r>
          </w:p>
        </w:tc>
        <w:tc>
          <w:tcPr>
            <w:tcW w:w="1134" w:type="dxa"/>
          </w:tcPr>
          <w:p w14:paraId="445172A7" w14:textId="77777777" w:rsidR="00CA578F" w:rsidRPr="00EA5FA7" w:rsidRDefault="00CA578F" w:rsidP="004705CC">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14:paraId="03A857C6" w14:textId="77777777" w:rsidR="00CA578F" w:rsidRPr="00EA5FA7" w:rsidRDefault="00CA578F" w:rsidP="004705CC">
            <w:pPr>
              <w:keepNext/>
              <w:keepLines/>
              <w:spacing w:after="0"/>
              <w:rPr>
                <w:rFonts w:ascii="Arial" w:hAnsi="Arial"/>
                <w:sz w:val="18"/>
                <w:lang w:eastAsia="ja-JP"/>
              </w:rPr>
            </w:pPr>
          </w:p>
        </w:tc>
        <w:tc>
          <w:tcPr>
            <w:tcW w:w="1559" w:type="dxa"/>
          </w:tcPr>
          <w:p w14:paraId="6C3BF801" w14:textId="77777777" w:rsidR="00CA578F" w:rsidRPr="00EA5FA7" w:rsidRDefault="00CA578F" w:rsidP="004705CC">
            <w:pPr>
              <w:keepNext/>
              <w:keepLines/>
              <w:spacing w:after="0"/>
              <w:rPr>
                <w:rFonts w:ascii="Arial" w:hAnsi="Arial"/>
                <w:sz w:val="18"/>
                <w:lang w:eastAsia="ja-JP"/>
              </w:rPr>
            </w:pPr>
            <w:r w:rsidRPr="00EA5FA7">
              <w:rPr>
                <w:rFonts w:ascii="Arial" w:hAnsi="Arial"/>
                <w:sz w:val="18"/>
                <w:lang w:eastAsia="ja-JP"/>
              </w:rPr>
              <w:t>9.3.1.28</w:t>
            </w:r>
          </w:p>
        </w:tc>
        <w:tc>
          <w:tcPr>
            <w:tcW w:w="2126" w:type="dxa"/>
          </w:tcPr>
          <w:p w14:paraId="53A63D97" w14:textId="77777777" w:rsidR="00CA578F" w:rsidRPr="00EA5FA7" w:rsidRDefault="00CA578F" w:rsidP="004705CC">
            <w:pPr>
              <w:keepNext/>
              <w:keepLines/>
              <w:spacing w:after="0"/>
              <w:rPr>
                <w:rFonts w:ascii="Arial" w:eastAsia="MS Mincho" w:hAnsi="Arial"/>
                <w:sz w:val="18"/>
                <w:lang w:eastAsia="ja-JP"/>
              </w:rPr>
            </w:pPr>
          </w:p>
        </w:tc>
        <w:tc>
          <w:tcPr>
            <w:tcW w:w="1134" w:type="dxa"/>
          </w:tcPr>
          <w:p w14:paraId="2B95B42E" w14:textId="77777777" w:rsidR="00CA578F" w:rsidRPr="00FD0425" w:rsidRDefault="00CA578F" w:rsidP="004705CC">
            <w:pPr>
              <w:keepNext/>
              <w:keepLines/>
              <w:spacing w:after="0"/>
              <w:jc w:val="center"/>
              <w:rPr>
                <w:lang w:eastAsia="ja-JP"/>
              </w:rPr>
            </w:pPr>
            <w:ins w:id="1348" w:author="Author">
              <w:r w:rsidRPr="00FD0425">
                <w:rPr>
                  <w:lang w:eastAsia="ja-JP"/>
                </w:rPr>
                <w:t>–</w:t>
              </w:r>
            </w:ins>
          </w:p>
        </w:tc>
        <w:tc>
          <w:tcPr>
            <w:tcW w:w="1134" w:type="dxa"/>
          </w:tcPr>
          <w:p w14:paraId="292E18E3" w14:textId="77777777" w:rsidR="00CA578F" w:rsidRPr="00FD0425" w:rsidRDefault="00CA578F" w:rsidP="004705CC">
            <w:pPr>
              <w:keepNext/>
              <w:keepLines/>
              <w:spacing w:after="0"/>
              <w:jc w:val="center"/>
              <w:rPr>
                <w:lang w:eastAsia="ja-JP"/>
              </w:rPr>
            </w:pPr>
            <w:ins w:id="1349" w:author="Author">
              <w:r w:rsidRPr="00FD0425">
                <w:rPr>
                  <w:lang w:eastAsia="ja-JP"/>
                </w:rPr>
                <w:t>–</w:t>
              </w:r>
            </w:ins>
          </w:p>
        </w:tc>
      </w:tr>
      <w:tr w:rsidR="00CA578F" w:rsidRPr="00EA5FA7" w14:paraId="6738C224" w14:textId="77777777" w:rsidTr="004705CC">
        <w:tc>
          <w:tcPr>
            <w:tcW w:w="1413" w:type="dxa"/>
          </w:tcPr>
          <w:p w14:paraId="31476AB0" w14:textId="77777777" w:rsidR="00CA578F" w:rsidRPr="00EA5FA7" w:rsidRDefault="00CA578F" w:rsidP="004705CC">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14:paraId="1BD4A633" w14:textId="77777777" w:rsidR="00CA578F" w:rsidRPr="00EA5FA7" w:rsidRDefault="00CA578F" w:rsidP="004705CC">
            <w:pPr>
              <w:keepNext/>
              <w:keepLines/>
              <w:spacing w:after="0"/>
              <w:rPr>
                <w:rFonts w:ascii="Arial" w:hAnsi="Arial"/>
                <w:sz w:val="18"/>
                <w:szCs w:val="18"/>
                <w:lang w:eastAsia="ja-JP"/>
              </w:rPr>
            </w:pPr>
          </w:p>
        </w:tc>
        <w:tc>
          <w:tcPr>
            <w:tcW w:w="1276" w:type="dxa"/>
          </w:tcPr>
          <w:p w14:paraId="47F8B836" w14:textId="77777777" w:rsidR="00CA578F" w:rsidRPr="00EA5FA7" w:rsidRDefault="00CA578F" w:rsidP="004705CC">
            <w:pPr>
              <w:keepNext/>
              <w:keepLines/>
              <w:spacing w:after="0"/>
              <w:rPr>
                <w:rFonts w:ascii="Arial" w:hAnsi="Arial"/>
                <w:sz w:val="18"/>
                <w:lang w:eastAsia="ja-JP"/>
              </w:rPr>
            </w:pPr>
            <w:r w:rsidRPr="00EA5FA7">
              <w:rPr>
                <w:rFonts w:ascii="Arial" w:hAnsi="Arial"/>
                <w:i/>
                <w:sz w:val="18"/>
                <w:lang w:eastAsia="ja-JP"/>
              </w:rPr>
              <w:t>1</w:t>
            </w:r>
          </w:p>
        </w:tc>
        <w:tc>
          <w:tcPr>
            <w:tcW w:w="1559" w:type="dxa"/>
          </w:tcPr>
          <w:p w14:paraId="2BBFC69C" w14:textId="77777777" w:rsidR="00CA578F" w:rsidRPr="00EA5FA7" w:rsidRDefault="00CA578F" w:rsidP="004705CC">
            <w:pPr>
              <w:keepNext/>
              <w:keepLines/>
              <w:spacing w:after="0"/>
              <w:rPr>
                <w:rFonts w:ascii="Arial" w:hAnsi="Arial"/>
                <w:sz w:val="18"/>
                <w:lang w:eastAsia="ja-JP"/>
              </w:rPr>
            </w:pPr>
          </w:p>
        </w:tc>
        <w:tc>
          <w:tcPr>
            <w:tcW w:w="2126" w:type="dxa"/>
          </w:tcPr>
          <w:p w14:paraId="77332416" w14:textId="77777777" w:rsidR="00CA578F" w:rsidRPr="00EA5FA7" w:rsidRDefault="00CA578F" w:rsidP="004705CC">
            <w:pPr>
              <w:keepNext/>
              <w:keepLines/>
              <w:spacing w:after="0"/>
              <w:rPr>
                <w:rFonts w:ascii="Arial" w:eastAsia="MS Mincho" w:hAnsi="Arial"/>
                <w:sz w:val="18"/>
                <w:lang w:eastAsia="ja-JP"/>
              </w:rPr>
            </w:pPr>
          </w:p>
        </w:tc>
        <w:tc>
          <w:tcPr>
            <w:tcW w:w="1134" w:type="dxa"/>
          </w:tcPr>
          <w:p w14:paraId="7FFC62E3" w14:textId="77777777" w:rsidR="00CA578F" w:rsidRPr="00FD0425" w:rsidRDefault="00CA578F" w:rsidP="004705CC">
            <w:pPr>
              <w:keepNext/>
              <w:keepLines/>
              <w:spacing w:after="0"/>
              <w:jc w:val="center"/>
              <w:rPr>
                <w:lang w:eastAsia="ja-JP"/>
              </w:rPr>
            </w:pPr>
            <w:ins w:id="1350" w:author="Author">
              <w:r w:rsidRPr="00FD0425">
                <w:rPr>
                  <w:lang w:eastAsia="ja-JP"/>
                </w:rPr>
                <w:t>–</w:t>
              </w:r>
            </w:ins>
          </w:p>
        </w:tc>
        <w:tc>
          <w:tcPr>
            <w:tcW w:w="1134" w:type="dxa"/>
          </w:tcPr>
          <w:p w14:paraId="106AAB42" w14:textId="77777777" w:rsidR="00CA578F" w:rsidRPr="00FD0425" w:rsidRDefault="00CA578F" w:rsidP="004705CC">
            <w:pPr>
              <w:keepNext/>
              <w:keepLines/>
              <w:spacing w:after="0"/>
              <w:jc w:val="center"/>
              <w:rPr>
                <w:lang w:eastAsia="ja-JP"/>
              </w:rPr>
            </w:pPr>
            <w:ins w:id="1351" w:author="Author">
              <w:r w:rsidRPr="00FD0425">
                <w:rPr>
                  <w:lang w:eastAsia="ja-JP"/>
                </w:rPr>
                <w:t>–</w:t>
              </w:r>
            </w:ins>
          </w:p>
        </w:tc>
      </w:tr>
      <w:tr w:rsidR="00CA578F" w:rsidRPr="00EA5FA7" w14:paraId="08E3BC0C" w14:textId="77777777" w:rsidTr="004705CC">
        <w:tc>
          <w:tcPr>
            <w:tcW w:w="1413" w:type="dxa"/>
          </w:tcPr>
          <w:p w14:paraId="077CBDA4" w14:textId="77777777" w:rsidR="00CA578F" w:rsidRPr="00EA5FA7" w:rsidRDefault="00CA578F" w:rsidP="004705CC">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14:paraId="5783F8E5" w14:textId="77777777" w:rsidR="00CA578F" w:rsidRPr="00EA5FA7" w:rsidRDefault="00CA578F" w:rsidP="004705CC">
            <w:pPr>
              <w:keepNext/>
              <w:keepLines/>
              <w:spacing w:after="0"/>
              <w:rPr>
                <w:rFonts w:ascii="Arial" w:hAnsi="Arial"/>
                <w:sz w:val="18"/>
                <w:szCs w:val="18"/>
                <w:lang w:eastAsia="ja-JP"/>
              </w:rPr>
            </w:pPr>
          </w:p>
        </w:tc>
        <w:tc>
          <w:tcPr>
            <w:tcW w:w="1276" w:type="dxa"/>
          </w:tcPr>
          <w:p w14:paraId="7CF04B7E" w14:textId="77777777" w:rsidR="00CA578F" w:rsidRPr="00EA5FA7" w:rsidRDefault="00CA578F" w:rsidP="004705CC">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14:paraId="298D2CF7" w14:textId="77777777" w:rsidR="00CA578F" w:rsidRPr="00EA5FA7" w:rsidRDefault="00CA578F" w:rsidP="004705CC">
            <w:pPr>
              <w:keepNext/>
              <w:keepLines/>
              <w:spacing w:after="0"/>
              <w:rPr>
                <w:rFonts w:ascii="Arial" w:hAnsi="Arial"/>
                <w:sz w:val="18"/>
                <w:lang w:eastAsia="ja-JP"/>
              </w:rPr>
            </w:pPr>
          </w:p>
        </w:tc>
        <w:tc>
          <w:tcPr>
            <w:tcW w:w="2126" w:type="dxa"/>
          </w:tcPr>
          <w:p w14:paraId="2802D3E0" w14:textId="77777777" w:rsidR="00CA578F" w:rsidRPr="00EA5FA7" w:rsidRDefault="00CA578F" w:rsidP="004705CC">
            <w:pPr>
              <w:keepNext/>
              <w:keepLines/>
              <w:spacing w:after="0"/>
              <w:rPr>
                <w:rFonts w:ascii="Arial" w:eastAsia="MS Mincho" w:hAnsi="Arial"/>
                <w:sz w:val="18"/>
                <w:lang w:eastAsia="ja-JP"/>
              </w:rPr>
            </w:pPr>
          </w:p>
        </w:tc>
        <w:tc>
          <w:tcPr>
            <w:tcW w:w="1134" w:type="dxa"/>
          </w:tcPr>
          <w:p w14:paraId="0F87118B" w14:textId="77777777" w:rsidR="00CA578F" w:rsidRPr="00EA5FA7" w:rsidRDefault="00CA578F" w:rsidP="004705CC">
            <w:pPr>
              <w:keepNext/>
              <w:keepLines/>
              <w:spacing w:after="0"/>
              <w:rPr>
                <w:rFonts w:ascii="Arial" w:eastAsia="MS Mincho" w:hAnsi="Arial"/>
                <w:sz w:val="18"/>
                <w:lang w:eastAsia="ja-JP"/>
              </w:rPr>
            </w:pPr>
          </w:p>
        </w:tc>
        <w:tc>
          <w:tcPr>
            <w:tcW w:w="1134" w:type="dxa"/>
          </w:tcPr>
          <w:p w14:paraId="4BB8BAD1" w14:textId="77777777" w:rsidR="00CA578F" w:rsidRPr="00EA5FA7" w:rsidRDefault="00CA578F" w:rsidP="004705CC">
            <w:pPr>
              <w:keepNext/>
              <w:keepLines/>
              <w:spacing w:after="0"/>
              <w:rPr>
                <w:rFonts w:ascii="Arial" w:eastAsia="MS Mincho" w:hAnsi="Arial"/>
                <w:sz w:val="18"/>
                <w:lang w:eastAsia="ja-JP"/>
              </w:rPr>
            </w:pPr>
          </w:p>
        </w:tc>
      </w:tr>
      <w:tr w:rsidR="00CA578F" w:rsidRPr="00EA5FA7" w14:paraId="6C114159" w14:textId="77777777" w:rsidTr="004705CC">
        <w:tc>
          <w:tcPr>
            <w:tcW w:w="1413" w:type="dxa"/>
          </w:tcPr>
          <w:p w14:paraId="23B1BCDA" w14:textId="77777777" w:rsidR="00CA578F" w:rsidRPr="00EA5FA7" w:rsidRDefault="00CA578F" w:rsidP="004705CC">
            <w:pPr>
              <w:keepNext/>
              <w:keepLines/>
              <w:spacing w:after="0"/>
              <w:ind w:leftChars="127" w:left="254"/>
              <w:rPr>
                <w:rFonts w:ascii="Arial" w:hAnsi="Arial" w:cs="Arial"/>
                <w:sz w:val="18"/>
              </w:rPr>
            </w:pPr>
            <w:r w:rsidRPr="00EA5FA7">
              <w:rPr>
                <w:rFonts w:ascii="Arial" w:hAnsi="Arial" w:cs="Arial"/>
                <w:sz w:val="18"/>
              </w:rPr>
              <w:t>&gt;&gt;</w:t>
            </w:r>
            <w:bookmarkStart w:id="1352" w:name="OLE_LINK111"/>
            <w:r w:rsidRPr="00EA5FA7">
              <w:rPr>
                <w:rFonts w:ascii="Arial" w:hAnsi="Arial" w:cs="Arial"/>
                <w:sz w:val="18"/>
              </w:rPr>
              <w:t xml:space="preserve">NR Frequency Band </w:t>
            </w:r>
            <w:bookmarkEnd w:id="1352"/>
          </w:p>
        </w:tc>
        <w:tc>
          <w:tcPr>
            <w:tcW w:w="1134" w:type="dxa"/>
          </w:tcPr>
          <w:p w14:paraId="74A6BC47" w14:textId="77777777" w:rsidR="00CA578F" w:rsidRPr="00EA5FA7" w:rsidRDefault="00CA578F" w:rsidP="004705CC">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14:paraId="3B91DBC4" w14:textId="77777777" w:rsidR="00CA578F" w:rsidRPr="00EA5FA7" w:rsidRDefault="00CA578F" w:rsidP="004705CC">
            <w:pPr>
              <w:keepNext/>
              <w:keepLines/>
              <w:spacing w:after="0"/>
              <w:rPr>
                <w:rFonts w:ascii="Arial" w:hAnsi="Arial"/>
                <w:sz w:val="18"/>
                <w:lang w:eastAsia="ja-JP"/>
              </w:rPr>
            </w:pPr>
          </w:p>
        </w:tc>
        <w:tc>
          <w:tcPr>
            <w:tcW w:w="1559" w:type="dxa"/>
          </w:tcPr>
          <w:p w14:paraId="65A8BE4D" w14:textId="77777777" w:rsidR="00CA578F" w:rsidRPr="00EA5FA7" w:rsidRDefault="00CA578F" w:rsidP="004705CC">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14:paraId="1599707C" w14:textId="77777777" w:rsidR="00CA578F" w:rsidRPr="00EA5FA7" w:rsidRDefault="00CA578F" w:rsidP="004705CC">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14:paraId="3A7CF6BA" w14:textId="77777777" w:rsidR="00CA578F" w:rsidRPr="00EA5FA7" w:rsidRDefault="00CA578F" w:rsidP="004705CC">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14:paraId="67120174" w14:textId="77777777" w:rsidR="00CA578F" w:rsidRPr="00EA5FA7" w:rsidRDefault="00CA578F" w:rsidP="004705CC">
            <w:pPr>
              <w:keepNext/>
              <w:keepLines/>
              <w:spacing w:after="0"/>
              <w:rPr>
                <w:rFonts w:ascii="Arial" w:eastAsia="MS Mincho" w:hAnsi="Arial"/>
                <w:sz w:val="18"/>
                <w:lang w:eastAsia="ja-JP"/>
              </w:rPr>
            </w:pPr>
          </w:p>
        </w:tc>
        <w:tc>
          <w:tcPr>
            <w:tcW w:w="1134" w:type="dxa"/>
          </w:tcPr>
          <w:p w14:paraId="38CEAEB6" w14:textId="77777777" w:rsidR="00CA578F" w:rsidRPr="00EA5FA7" w:rsidRDefault="00CA578F" w:rsidP="004705CC">
            <w:pPr>
              <w:keepNext/>
              <w:keepLines/>
              <w:spacing w:after="0"/>
              <w:rPr>
                <w:rFonts w:ascii="Arial" w:eastAsia="MS Mincho" w:hAnsi="Arial"/>
                <w:sz w:val="18"/>
                <w:lang w:eastAsia="ja-JP"/>
              </w:rPr>
            </w:pPr>
          </w:p>
        </w:tc>
      </w:tr>
      <w:tr w:rsidR="00CA578F" w:rsidRPr="00EA5FA7" w14:paraId="30F96B7B" w14:textId="77777777" w:rsidTr="004705CC">
        <w:tc>
          <w:tcPr>
            <w:tcW w:w="1413" w:type="dxa"/>
          </w:tcPr>
          <w:p w14:paraId="6D04ED3D" w14:textId="77777777" w:rsidR="00CA578F" w:rsidRPr="00EA5FA7" w:rsidRDefault="00CA578F" w:rsidP="004705CC">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14:paraId="710E2B61" w14:textId="77777777" w:rsidR="00CA578F" w:rsidRPr="00EA5FA7" w:rsidRDefault="00CA578F" w:rsidP="004705CC">
            <w:pPr>
              <w:keepNext/>
              <w:keepLines/>
              <w:spacing w:after="0"/>
              <w:rPr>
                <w:rFonts w:ascii="Arial" w:hAnsi="Arial"/>
                <w:sz w:val="18"/>
                <w:szCs w:val="18"/>
                <w:lang w:eastAsia="ja-JP"/>
              </w:rPr>
            </w:pPr>
          </w:p>
        </w:tc>
        <w:tc>
          <w:tcPr>
            <w:tcW w:w="1276" w:type="dxa"/>
          </w:tcPr>
          <w:p w14:paraId="47A30992" w14:textId="77777777" w:rsidR="00CA578F" w:rsidRPr="00EA5FA7" w:rsidRDefault="00CA578F" w:rsidP="004705CC">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14:paraId="54B2FE14" w14:textId="77777777" w:rsidR="00CA578F" w:rsidRPr="00EA5FA7" w:rsidRDefault="00CA578F" w:rsidP="004705CC">
            <w:pPr>
              <w:keepNext/>
              <w:keepLines/>
              <w:spacing w:after="0"/>
              <w:rPr>
                <w:rFonts w:ascii="Arial" w:hAnsi="Arial"/>
                <w:sz w:val="18"/>
                <w:lang w:eastAsia="ja-JP"/>
              </w:rPr>
            </w:pPr>
          </w:p>
        </w:tc>
        <w:tc>
          <w:tcPr>
            <w:tcW w:w="2126" w:type="dxa"/>
          </w:tcPr>
          <w:p w14:paraId="71CA2F83" w14:textId="77777777" w:rsidR="00CA578F" w:rsidRPr="00EA5FA7" w:rsidRDefault="00CA578F" w:rsidP="004705CC">
            <w:pPr>
              <w:keepNext/>
              <w:keepLines/>
              <w:spacing w:after="0"/>
              <w:rPr>
                <w:rFonts w:ascii="Arial" w:eastAsia="MS Mincho" w:hAnsi="Arial"/>
                <w:sz w:val="18"/>
                <w:lang w:eastAsia="ja-JP"/>
              </w:rPr>
            </w:pPr>
          </w:p>
        </w:tc>
        <w:tc>
          <w:tcPr>
            <w:tcW w:w="1134" w:type="dxa"/>
          </w:tcPr>
          <w:p w14:paraId="748DA428" w14:textId="77777777" w:rsidR="00CA578F" w:rsidRPr="00EA5FA7" w:rsidRDefault="00CA578F" w:rsidP="004705CC">
            <w:pPr>
              <w:keepNext/>
              <w:keepLines/>
              <w:spacing w:after="0"/>
              <w:rPr>
                <w:rFonts w:ascii="Arial" w:eastAsia="MS Mincho" w:hAnsi="Arial"/>
                <w:sz w:val="18"/>
                <w:lang w:eastAsia="ja-JP"/>
              </w:rPr>
            </w:pPr>
          </w:p>
        </w:tc>
        <w:tc>
          <w:tcPr>
            <w:tcW w:w="1134" w:type="dxa"/>
          </w:tcPr>
          <w:p w14:paraId="78DF7E33" w14:textId="77777777" w:rsidR="00CA578F" w:rsidRPr="00EA5FA7" w:rsidRDefault="00CA578F" w:rsidP="004705CC">
            <w:pPr>
              <w:keepNext/>
              <w:keepLines/>
              <w:spacing w:after="0"/>
              <w:rPr>
                <w:rFonts w:ascii="Arial" w:eastAsia="MS Mincho" w:hAnsi="Arial"/>
                <w:sz w:val="18"/>
                <w:lang w:eastAsia="ja-JP"/>
              </w:rPr>
            </w:pPr>
          </w:p>
        </w:tc>
      </w:tr>
      <w:tr w:rsidR="00CA578F" w:rsidRPr="00EA5FA7" w14:paraId="04105B8E" w14:textId="77777777" w:rsidTr="004705CC">
        <w:tc>
          <w:tcPr>
            <w:tcW w:w="1413" w:type="dxa"/>
          </w:tcPr>
          <w:p w14:paraId="6B9D1863" w14:textId="77777777" w:rsidR="00CA578F" w:rsidRPr="00EA5FA7" w:rsidRDefault="00CA578F" w:rsidP="004705CC">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14:paraId="04BD6B7B" w14:textId="77777777" w:rsidR="00CA578F" w:rsidRPr="00EA5FA7" w:rsidRDefault="00CA578F" w:rsidP="004705CC">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14:paraId="71D0F52B" w14:textId="77777777" w:rsidR="00CA578F" w:rsidRPr="00EA5FA7" w:rsidRDefault="00CA578F" w:rsidP="004705CC">
            <w:pPr>
              <w:keepNext/>
              <w:keepLines/>
              <w:spacing w:after="0"/>
              <w:rPr>
                <w:rFonts w:ascii="Arial" w:hAnsi="Arial"/>
                <w:sz w:val="18"/>
                <w:lang w:eastAsia="ja-JP"/>
              </w:rPr>
            </w:pPr>
          </w:p>
        </w:tc>
        <w:tc>
          <w:tcPr>
            <w:tcW w:w="1559" w:type="dxa"/>
          </w:tcPr>
          <w:p w14:paraId="785A6841" w14:textId="77777777" w:rsidR="00CA578F" w:rsidRPr="00EA5FA7" w:rsidRDefault="00CA578F" w:rsidP="004705CC">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14:paraId="3F5E8CB6" w14:textId="77777777" w:rsidR="00CA578F" w:rsidRPr="00EA5FA7" w:rsidRDefault="00CA578F" w:rsidP="004705CC">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14:paraId="2948E8C7" w14:textId="77777777" w:rsidR="00CA578F" w:rsidRPr="00EA5FA7" w:rsidRDefault="00CA578F" w:rsidP="004705CC">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14:paraId="6D16D8C8" w14:textId="77777777" w:rsidR="00CA578F" w:rsidRPr="00EA5FA7" w:rsidRDefault="00CA578F" w:rsidP="004705CC">
            <w:pPr>
              <w:rPr>
                <w:rFonts w:ascii="Arial" w:eastAsia="MS Mincho" w:hAnsi="Arial"/>
                <w:sz w:val="18"/>
                <w:lang w:eastAsia="ja-JP"/>
              </w:rPr>
            </w:pPr>
          </w:p>
        </w:tc>
        <w:tc>
          <w:tcPr>
            <w:tcW w:w="1134" w:type="dxa"/>
          </w:tcPr>
          <w:p w14:paraId="20875D3B" w14:textId="77777777" w:rsidR="00CA578F" w:rsidRPr="00EA5FA7" w:rsidRDefault="00CA578F" w:rsidP="004705CC">
            <w:pPr>
              <w:rPr>
                <w:rFonts w:ascii="Arial" w:eastAsia="MS Mincho" w:hAnsi="Arial"/>
                <w:sz w:val="18"/>
                <w:lang w:eastAsia="ja-JP"/>
              </w:rPr>
            </w:pPr>
          </w:p>
        </w:tc>
      </w:tr>
      <w:tr w:rsidR="00CA578F" w:rsidRPr="00EA5FA7" w14:paraId="3C496183" w14:textId="77777777" w:rsidTr="004705CC">
        <w:trPr>
          <w:ins w:id="1353" w:author="Author"/>
        </w:trPr>
        <w:tc>
          <w:tcPr>
            <w:tcW w:w="1413" w:type="dxa"/>
            <w:tcBorders>
              <w:top w:val="single" w:sz="4" w:space="0" w:color="auto"/>
              <w:left w:val="single" w:sz="4" w:space="0" w:color="auto"/>
              <w:bottom w:val="single" w:sz="4" w:space="0" w:color="auto"/>
              <w:right w:val="single" w:sz="4" w:space="0" w:color="auto"/>
            </w:tcBorders>
          </w:tcPr>
          <w:p w14:paraId="02951621" w14:textId="77777777" w:rsidR="00CA578F" w:rsidRPr="00EA5FA7" w:rsidRDefault="00CA578F" w:rsidP="004705CC">
            <w:pPr>
              <w:pStyle w:val="TAL"/>
              <w:rPr>
                <w:ins w:id="1354" w:author="Author"/>
                <w:lang w:eastAsia="ja-JP"/>
              </w:rPr>
            </w:pPr>
            <w:ins w:id="1355"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C7EA4AA" w14:textId="77777777" w:rsidR="00CA578F" w:rsidRPr="00104884" w:rsidRDefault="00CA578F" w:rsidP="004705CC">
            <w:pPr>
              <w:pStyle w:val="TAL"/>
              <w:rPr>
                <w:ins w:id="1356" w:author="Author"/>
                <w:lang w:eastAsia="ja-JP"/>
              </w:rPr>
            </w:pPr>
            <w:ins w:id="1357"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17FDBD7" w14:textId="77777777" w:rsidR="00CA578F" w:rsidRPr="00EA5FA7" w:rsidRDefault="00CA578F" w:rsidP="004705CC">
            <w:pPr>
              <w:pStyle w:val="TAL"/>
              <w:rPr>
                <w:ins w:id="1358"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14:paraId="7121758F" w14:textId="77777777" w:rsidR="00CA578F" w:rsidRPr="00EA5FA7" w:rsidRDefault="00CA578F" w:rsidP="004705CC">
            <w:pPr>
              <w:pStyle w:val="TAL"/>
              <w:rPr>
                <w:ins w:id="1359" w:author="Author"/>
                <w:lang w:eastAsia="ja-JP"/>
              </w:rPr>
            </w:pPr>
            <w:ins w:id="1360" w:author="Author">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14:paraId="2BA7E078" w14:textId="77777777" w:rsidR="00CA578F" w:rsidRPr="009B0A74" w:rsidRDefault="00CA578F" w:rsidP="004705CC">
            <w:pPr>
              <w:pStyle w:val="TAL"/>
              <w:rPr>
                <w:ins w:id="1361" w:author="Author"/>
                <w:lang w:eastAsia="ja-JP"/>
              </w:rPr>
            </w:pPr>
            <w:ins w:id="1362" w:author="Autho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5B1643" w14:textId="77777777" w:rsidR="00CA578F" w:rsidRPr="00B264BF" w:rsidRDefault="00CA578F" w:rsidP="004705CC">
            <w:pPr>
              <w:pStyle w:val="TAL"/>
              <w:jc w:val="center"/>
              <w:rPr>
                <w:ins w:id="1363" w:author="Author"/>
                <w:lang w:val="en-US" w:eastAsia="zh-CN"/>
              </w:rPr>
            </w:pPr>
            <w:ins w:id="1364"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B71EACB" w14:textId="77777777" w:rsidR="00CA578F" w:rsidRPr="00B264BF" w:rsidRDefault="00CA578F" w:rsidP="004705CC">
            <w:pPr>
              <w:pStyle w:val="TAL"/>
              <w:jc w:val="center"/>
              <w:rPr>
                <w:ins w:id="1365" w:author="Author"/>
                <w:lang w:val="en-US" w:eastAsia="zh-CN"/>
              </w:rPr>
            </w:pPr>
            <w:ins w:id="1366" w:author="Author">
              <w:r>
                <w:rPr>
                  <w:rFonts w:hint="eastAsia"/>
                  <w:lang w:val="en-US" w:eastAsia="zh-CN"/>
                </w:rPr>
                <w:t>ignore</w:t>
              </w:r>
            </w:ins>
          </w:p>
        </w:tc>
      </w:tr>
    </w:tbl>
    <w:p w14:paraId="662EAA6A" w14:textId="77777777" w:rsidR="00CA578F" w:rsidRDefault="00CA578F" w:rsidP="00CA578F">
      <w:pPr>
        <w:rPr>
          <w:ins w:id="1367" w:author="Author"/>
          <w:noProof/>
        </w:rPr>
      </w:pPr>
    </w:p>
    <w:p w14:paraId="274C9DD2" w14:textId="77777777" w:rsidR="00CA578F" w:rsidRDefault="00CA578F" w:rsidP="00CA578F">
      <w:pPr>
        <w:pStyle w:val="Heading4"/>
        <w:rPr>
          <w:ins w:id="1368" w:author="Author"/>
        </w:rPr>
      </w:pPr>
      <w:bookmarkStart w:id="1369" w:name="_Toc14207847"/>
      <w:ins w:id="1370"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1369"/>
      </w:ins>
    </w:p>
    <w:p w14:paraId="414F37B0" w14:textId="77777777" w:rsidR="00CA578F" w:rsidRPr="001F67C9" w:rsidRDefault="00CA578F" w:rsidP="00CA578F">
      <w:pPr>
        <w:rPr>
          <w:ins w:id="1371" w:author="Author"/>
          <w:lang w:val="en-US"/>
        </w:rPr>
      </w:pPr>
      <w:ins w:id="1372" w:author="Author">
        <w:r>
          <w:rPr>
            <w:lang w:val="en-US"/>
          </w:rPr>
          <w:t xml:space="preserve">[The definition of TNL </w:t>
        </w:r>
        <w:r>
          <w:t>Capacity</w:t>
        </w:r>
        <w:r w:rsidRPr="000C38C2">
          <w:t xml:space="preserve"> </w:t>
        </w:r>
        <w:r>
          <w:rPr>
            <w:lang w:val="en-US"/>
          </w:rPr>
          <w:t>is FFS]</w:t>
        </w:r>
      </w:ins>
    </w:p>
    <w:p w14:paraId="17182FD6" w14:textId="77777777" w:rsidR="00CA578F" w:rsidRPr="001F67C9" w:rsidRDefault="00CA578F" w:rsidP="00CA578F">
      <w:pPr>
        <w:rPr>
          <w:ins w:id="1373" w:author="Author"/>
          <w:lang w:val="en-US"/>
        </w:rPr>
      </w:pPr>
      <w:ins w:id="1374"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CA578F" w:rsidRPr="001F67C9" w14:paraId="5C1B557C" w14:textId="77777777" w:rsidTr="004705CC">
        <w:trPr>
          <w:jc w:val="center"/>
          <w:ins w:id="1375" w:author="Author"/>
        </w:trPr>
        <w:tc>
          <w:tcPr>
            <w:tcW w:w="2345" w:type="dxa"/>
            <w:tcBorders>
              <w:top w:val="single" w:sz="4" w:space="0" w:color="auto"/>
              <w:left w:val="single" w:sz="4" w:space="0" w:color="auto"/>
              <w:bottom w:val="single" w:sz="4" w:space="0" w:color="auto"/>
              <w:right w:val="single" w:sz="4" w:space="0" w:color="auto"/>
            </w:tcBorders>
            <w:hideMark/>
          </w:tcPr>
          <w:p w14:paraId="15EFD081" w14:textId="77777777" w:rsidR="00CA578F" w:rsidRPr="001F67C9" w:rsidRDefault="00CA578F" w:rsidP="004705CC">
            <w:pPr>
              <w:pStyle w:val="TAH"/>
              <w:rPr>
                <w:ins w:id="1376" w:author="Author"/>
                <w:lang w:eastAsia="ja-JP"/>
              </w:rPr>
            </w:pPr>
            <w:ins w:id="1377"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C1E9B56" w14:textId="77777777" w:rsidR="00CA578F" w:rsidRPr="001F67C9" w:rsidRDefault="00CA578F" w:rsidP="004705CC">
            <w:pPr>
              <w:pStyle w:val="TAH"/>
              <w:rPr>
                <w:ins w:id="1378" w:author="Author"/>
                <w:lang w:eastAsia="ja-JP"/>
              </w:rPr>
            </w:pPr>
            <w:ins w:id="1379"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2D3A0E1B" w14:textId="77777777" w:rsidR="00CA578F" w:rsidRPr="001F67C9" w:rsidRDefault="00CA578F" w:rsidP="004705CC">
            <w:pPr>
              <w:pStyle w:val="TAH"/>
              <w:rPr>
                <w:ins w:id="1380" w:author="Author"/>
                <w:lang w:eastAsia="ja-JP"/>
              </w:rPr>
            </w:pPr>
            <w:ins w:id="1381"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73BEFD0" w14:textId="77777777" w:rsidR="00CA578F" w:rsidRPr="001F67C9" w:rsidRDefault="00CA578F" w:rsidP="004705CC">
            <w:pPr>
              <w:pStyle w:val="TAH"/>
              <w:rPr>
                <w:ins w:id="1382" w:author="Author"/>
                <w:lang w:eastAsia="ja-JP"/>
              </w:rPr>
            </w:pPr>
            <w:ins w:id="1383"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416BB569" w14:textId="77777777" w:rsidR="00CA578F" w:rsidRPr="001F67C9" w:rsidRDefault="00CA578F" w:rsidP="004705CC">
            <w:pPr>
              <w:pStyle w:val="TAH"/>
              <w:rPr>
                <w:ins w:id="1384" w:author="Author"/>
                <w:lang w:eastAsia="ja-JP"/>
              </w:rPr>
            </w:pPr>
            <w:ins w:id="1385" w:author="Author">
              <w:r w:rsidRPr="001F67C9">
                <w:rPr>
                  <w:lang w:eastAsia="ja-JP"/>
                </w:rPr>
                <w:t>Semantics description</w:t>
              </w:r>
            </w:ins>
          </w:p>
        </w:tc>
      </w:tr>
      <w:tr w:rsidR="00CA578F" w:rsidRPr="00E22360" w14:paraId="447843C4" w14:textId="77777777" w:rsidTr="004705CC">
        <w:trPr>
          <w:jc w:val="center"/>
          <w:ins w:id="1386" w:author="Author"/>
        </w:trPr>
        <w:tc>
          <w:tcPr>
            <w:tcW w:w="2345" w:type="dxa"/>
            <w:tcBorders>
              <w:top w:val="single" w:sz="4" w:space="0" w:color="auto"/>
              <w:left w:val="single" w:sz="4" w:space="0" w:color="auto"/>
              <w:bottom w:val="single" w:sz="4" w:space="0" w:color="auto"/>
              <w:right w:val="single" w:sz="4" w:space="0" w:color="auto"/>
            </w:tcBorders>
          </w:tcPr>
          <w:p w14:paraId="1FAB55CF" w14:textId="77777777" w:rsidR="00CA578F" w:rsidRPr="00E22360" w:rsidRDefault="00CA578F" w:rsidP="004705CC">
            <w:pPr>
              <w:pStyle w:val="TAL"/>
              <w:rPr>
                <w:ins w:id="1387" w:author="Author"/>
                <w:lang w:eastAsia="ja-JP"/>
              </w:rPr>
            </w:pPr>
            <w:ins w:id="1388"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B079EEC" w14:textId="77777777" w:rsidR="00CA578F" w:rsidRPr="00E22360" w:rsidRDefault="00CA578F" w:rsidP="004705CC">
            <w:pPr>
              <w:pStyle w:val="TAL"/>
              <w:rPr>
                <w:ins w:id="1389" w:author="Author"/>
                <w:lang w:eastAsia="ja-JP"/>
              </w:rPr>
            </w:pPr>
            <w:ins w:id="139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E688A78" w14:textId="77777777" w:rsidR="00CA578F" w:rsidRPr="00E22360" w:rsidRDefault="00CA578F" w:rsidP="004705CC">
            <w:pPr>
              <w:pStyle w:val="TAL"/>
              <w:rPr>
                <w:ins w:id="139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4B94E30D" w14:textId="77777777" w:rsidR="00CA578F" w:rsidRPr="00E22360" w:rsidRDefault="00CA578F" w:rsidP="004705CC">
            <w:pPr>
              <w:pStyle w:val="TAL"/>
              <w:rPr>
                <w:ins w:id="1392" w:author="Author"/>
                <w:lang w:eastAsia="ja-JP"/>
              </w:rPr>
            </w:pPr>
            <w:ins w:id="1393"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29D7522D" w14:textId="77777777" w:rsidR="00CA578F" w:rsidRPr="00E22360" w:rsidRDefault="00CA578F" w:rsidP="004705CC">
            <w:pPr>
              <w:pStyle w:val="TAL"/>
              <w:rPr>
                <w:ins w:id="1394" w:author="Author"/>
                <w:lang w:val="en-US" w:eastAsia="ja-JP"/>
              </w:rPr>
            </w:pPr>
            <w:ins w:id="1395" w:author="Author">
              <w:r w:rsidRPr="00E22360">
                <w:rPr>
                  <w:lang w:val="en-US" w:eastAsia="ja-JP"/>
                </w:rPr>
                <w:t>Maximum capacity offered by the transport portion of the gNB-DU – gNB-CU in kbps</w:t>
              </w:r>
            </w:ins>
          </w:p>
        </w:tc>
      </w:tr>
      <w:tr w:rsidR="00CA578F" w:rsidRPr="00DB4D57" w14:paraId="3B62E039" w14:textId="77777777" w:rsidTr="004705CC">
        <w:trPr>
          <w:jc w:val="center"/>
          <w:ins w:id="1396" w:author="Author"/>
        </w:trPr>
        <w:tc>
          <w:tcPr>
            <w:tcW w:w="2345" w:type="dxa"/>
            <w:tcBorders>
              <w:top w:val="single" w:sz="4" w:space="0" w:color="auto"/>
              <w:left w:val="single" w:sz="4" w:space="0" w:color="auto"/>
              <w:bottom w:val="single" w:sz="4" w:space="0" w:color="auto"/>
              <w:right w:val="single" w:sz="4" w:space="0" w:color="auto"/>
            </w:tcBorders>
            <w:hideMark/>
          </w:tcPr>
          <w:p w14:paraId="54CC919D" w14:textId="77777777" w:rsidR="00CA578F" w:rsidRPr="001F67C9" w:rsidRDefault="00CA578F" w:rsidP="004705CC">
            <w:pPr>
              <w:pStyle w:val="TAL"/>
              <w:rPr>
                <w:ins w:id="1397" w:author="Author"/>
                <w:lang w:eastAsia="ja-JP"/>
              </w:rPr>
            </w:pPr>
            <w:ins w:id="1398"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6FB24F4" w14:textId="77777777" w:rsidR="00CA578F" w:rsidRPr="001F67C9" w:rsidRDefault="00CA578F" w:rsidP="004705CC">
            <w:pPr>
              <w:pStyle w:val="TAL"/>
              <w:rPr>
                <w:ins w:id="1399" w:author="Author"/>
                <w:lang w:eastAsia="ja-JP"/>
              </w:rPr>
            </w:pPr>
            <w:ins w:id="140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BC57437" w14:textId="77777777" w:rsidR="00CA578F" w:rsidRPr="001F67C9" w:rsidRDefault="00CA578F" w:rsidP="004705CC">
            <w:pPr>
              <w:pStyle w:val="TAL"/>
              <w:rPr>
                <w:ins w:id="1401"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51083813" w14:textId="77777777" w:rsidR="00CA578F" w:rsidRPr="001F67C9" w:rsidRDefault="00CA578F" w:rsidP="004705CC">
            <w:pPr>
              <w:pStyle w:val="TAL"/>
              <w:rPr>
                <w:ins w:id="1402" w:author="Author"/>
                <w:szCs w:val="18"/>
                <w:lang w:eastAsia="ja-JP"/>
              </w:rPr>
            </w:pPr>
            <w:ins w:id="1403" w:author="Author">
              <w:r w:rsidRPr="001F67C9">
                <w:rPr>
                  <w:lang w:eastAsia="ja-JP"/>
                </w:rPr>
                <w:t>INTEGER (1..</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35BFF6D" w14:textId="77777777" w:rsidR="00CA578F" w:rsidRPr="001F67C9" w:rsidRDefault="00CA578F" w:rsidP="004705CC">
            <w:pPr>
              <w:pStyle w:val="TAL"/>
              <w:rPr>
                <w:ins w:id="1404" w:author="Author"/>
                <w:lang w:val="en-US" w:eastAsia="ja-JP"/>
              </w:rPr>
            </w:pPr>
            <w:ins w:id="1405" w:author="Autho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ins>
          </w:p>
        </w:tc>
      </w:tr>
      <w:tr w:rsidR="00CA578F" w:rsidRPr="00E22360" w14:paraId="4E8EB19A" w14:textId="77777777" w:rsidTr="004705CC">
        <w:trPr>
          <w:jc w:val="center"/>
          <w:ins w:id="1406" w:author="Author"/>
        </w:trPr>
        <w:tc>
          <w:tcPr>
            <w:tcW w:w="2345" w:type="dxa"/>
            <w:tcBorders>
              <w:top w:val="single" w:sz="4" w:space="0" w:color="auto"/>
              <w:left w:val="single" w:sz="4" w:space="0" w:color="auto"/>
              <w:bottom w:val="single" w:sz="4" w:space="0" w:color="auto"/>
              <w:right w:val="single" w:sz="4" w:space="0" w:color="auto"/>
            </w:tcBorders>
          </w:tcPr>
          <w:p w14:paraId="5B40CC90" w14:textId="77777777" w:rsidR="00CA578F" w:rsidRPr="00E22360" w:rsidRDefault="00CA578F" w:rsidP="004705CC">
            <w:pPr>
              <w:pStyle w:val="TAL"/>
              <w:rPr>
                <w:ins w:id="1407" w:author="Author"/>
                <w:lang w:eastAsia="ja-JP"/>
              </w:rPr>
            </w:pPr>
            <w:ins w:id="1408"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5FF492B1" w14:textId="77777777" w:rsidR="00CA578F" w:rsidRPr="00E22360" w:rsidRDefault="00CA578F" w:rsidP="004705CC">
            <w:pPr>
              <w:pStyle w:val="TAL"/>
              <w:rPr>
                <w:ins w:id="1409" w:author="Author"/>
                <w:lang w:eastAsia="ja-JP"/>
              </w:rPr>
            </w:pPr>
            <w:ins w:id="141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4AC7D19" w14:textId="77777777" w:rsidR="00CA578F" w:rsidRPr="00E22360" w:rsidRDefault="00CA578F" w:rsidP="004705CC">
            <w:pPr>
              <w:pStyle w:val="TAL"/>
              <w:rPr>
                <w:ins w:id="141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2847F808" w14:textId="77777777" w:rsidR="00CA578F" w:rsidRPr="00E22360" w:rsidRDefault="00CA578F" w:rsidP="004705CC">
            <w:pPr>
              <w:pStyle w:val="TAL"/>
              <w:rPr>
                <w:ins w:id="1412" w:author="Author"/>
                <w:lang w:eastAsia="ja-JP"/>
              </w:rPr>
            </w:pPr>
            <w:ins w:id="1413"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C031D7A" w14:textId="77777777" w:rsidR="00CA578F" w:rsidRPr="00E22360" w:rsidRDefault="00CA578F" w:rsidP="004705CC">
            <w:pPr>
              <w:pStyle w:val="TAL"/>
              <w:rPr>
                <w:ins w:id="1414" w:author="Author"/>
                <w:lang w:val="en-US" w:eastAsia="ja-JP"/>
              </w:rPr>
            </w:pPr>
            <w:ins w:id="1415" w:author="Author">
              <w:r w:rsidRPr="00E22360">
                <w:rPr>
                  <w:lang w:val="en-US" w:eastAsia="ja-JP"/>
                </w:rPr>
                <w:t>Maximum capacity offered by the transport portion of the gNB-DU – gNB-CU in kbps</w:t>
              </w:r>
            </w:ins>
          </w:p>
        </w:tc>
      </w:tr>
      <w:tr w:rsidR="00CA578F" w:rsidRPr="00F45469" w14:paraId="7C7EDF70" w14:textId="77777777" w:rsidTr="004705CC">
        <w:trPr>
          <w:jc w:val="center"/>
          <w:ins w:id="1416" w:author="Author"/>
        </w:trPr>
        <w:tc>
          <w:tcPr>
            <w:tcW w:w="2345" w:type="dxa"/>
            <w:tcBorders>
              <w:top w:val="single" w:sz="4" w:space="0" w:color="auto"/>
              <w:left w:val="single" w:sz="4" w:space="0" w:color="auto"/>
              <w:bottom w:val="single" w:sz="4" w:space="0" w:color="auto"/>
              <w:right w:val="single" w:sz="4" w:space="0" w:color="auto"/>
            </w:tcBorders>
            <w:hideMark/>
          </w:tcPr>
          <w:p w14:paraId="53404A85" w14:textId="77777777" w:rsidR="00CA578F" w:rsidRPr="001F67C9" w:rsidRDefault="00CA578F" w:rsidP="004705CC">
            <w:pPr>
              <w:pStyle w:val="TAL"/>
              <w:rPr>
                <w:ins w:id="1417" w:author="Author"/>
                <w:lang w:eastAsia="ja-JP"/>
              </w:rPr>
            </w:pPr>
            <w:ins w:id="1418"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6477A788" w14:textId="77777777" w:rsidR="00CA578F" w:rsidRPr="001F67C9" w:rsidRDefault="00CA578F" w:rsidP="004705CC">
            <w:pPr>
              <w:pStyle w:val="TAL"/>
              <w:rPr>
                <w:ins w:id="1419" w:author="Author"/>
                <w:lang w:eastAsia="ja-JP"/>
              </w:rPr>
            </w:pPr>
            <w:ins w:id="142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D62F6BA" w14:textId="77777777" w:rsidR="00CA578F" w:rsidRPr="001F67C9" w:rsidRDefault="00CA578F" w:rsidP="004705CC">
            <w:pPr>
              <w:pStyle w:val="TAL"/>
              <w:rPr>
                <w:ins w:id="142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38A0341C" w14:textId="77777777" w:rsidR="00CA578F" w:rsidRPr="001F67C9" w:rsidRDefault="00CA578F" w:rsidP="004705CC">
            <w:pPr>
              <w:pStyle w:val="TAL"/>
              <w:rPr>
                <w:ins w:id="1422" w:author="Author"/>
                <w:lang w:eastAsia="ja-JP"/>
              </w:rPr>
            </w:pPr>
            <w:ins w:id="1423" w:author="Author">
              <w:r w:rsidRPr="001F67C9">
                <w:rPr>
                  <w:lang w:eastAsia="ja-JP"/>
                </w:rPr>
                <w:t>INTEGER (1..</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74FBD748" w14:textId="77777777" w:rsidR="00CA578F" w:rsidRPr="00DB4D57" w:rsidRDefault="00CA578F" w:rsidP="004705CC">
            <w:pPr>
              <w:pStyle w:val="TAL"/>
              <w:rPr>
                <w:ins w:id="1424" w:author="Author"/>
                <w:lang w:val="en-US" w:eastAsia="ja-JP"/>
              </w:rPr>
            </w:pPr>
            <w:ins w:id="1425" w:author="Autho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ins>
          </w:p>
        </w:tc>
      </w:tr>
    </w:tbl>
    <w:p w14:paraId="2A4EB650" w14:textId="77777777" w:rsidR="00CA578F" w:rsidRPr="00F45469" w:rsidRDefault="00CA578F" w:rsidP="00CA578F">
      <w:pPr>
        <w:jc w:val="both"/>
        <w:rPr>
          <w:ins w:id="1426" w:author="Author"/>
          <w:lang w:val="en-US"/>
        </w:rPr>
      </w:pPr>
    </w:p>
    <w:p w14:paraId="28B4E0D3" w14:textId="77777777" w:rsidR="00CA578F" w:rsidRPr="001F67C9" w:rsidRDefault="00CA578F" w:rsidP="00CA578F">
      <w:pPr>
        <w:pStyle w:val="Heading4"/>
        <w:rPr>
          <w:ins w:id="1427" w:author="Author"/>
        </w:rPr>
      </w:pPr>
      <w:bookmarkStart w:id="1428" w:name="_Toc14207849"/>
      <w:ins w:id="1429" w:author="Author">
        <w:r w:rsidRPr="000C38C2">
          <w:t>9.</w:t>
        </w:r>
        <w:r>
          <w:t>3.1.x2</w:t>
        </w:r>
        <w:r w:rsidRPr="001F67C9">
          <w:tab/>
          <w:t>Radio Resource Status</w:t>
        </w:r>
        <w:bookmarkEnd w:id="1428"/>
      </w:ins>
    </w:p>
    <w:p w14:paraId="3E21B640" w14:textId="77777777" w:rsidR="00CA578F" w:rsidRPr="001F67C9" w:rsidRDefault="00CA578F" w:rsidP="00CA578F">
      <w:pPr>
        <w:rPr>
          <w:ins w:id="1430" w:author="Author"/>
          <w:lang w:val="en-US"/>
        </w:rPr>
      </w:pPr>
      <w:ins w:id="1431"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CA578F" w:rsidRPr="001F67C9" w14:paraId="667845B4" w14:textId="77777777" w:rsidTr="004705CC">
        <w:trPr>
          <w:jc w:val="center"/>
          <w:ins w:id="1432" w:author="Author"/>
        </w:trPr>
        <w:tc>
          <w:tcPr>
            <w:tcW w:w="3427" w:type="dxa"/>
            <w:tcBorders>
              <w:top w:val="single" w:sz="4" w:space="0" w:color="auto"/>
              <w:left w:val="single" w:sz="4" w:space="0" w:color="auto"/>
              <w:bottom w:val="single" w:sz="4" w:space="0" w:color="auto"/>
              <w:right w:val="single" w:sz="4" w:space="0" w:color="auto"/>
            </w:tcBorders>
            <w:hideMark/>
          </w:tcPr>
          <w:p w14:paraId="2E59868C" w14:textId="77777777" w:rsidR="00CA578F" w:rsidRPr="001F67C9" w:rsidRDefault="00CA578F" w:rsidP="004705CC">
            <w:pPr>
              <w:pStyle w:val="TAH"/>
              <w:rPr>
                <w:ins w:id="1433" w:author="Author"/>
                <w:lang w:eastAsia="ja-JP"/>
              </w:rPr>
            </w:pPr>
            <w:ins w:id="1434"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3B8B85C5" w14:textId="77777777" w:rsidR="00CA578F" w:rsidRPr="001F67C9" w:rsidRDefault="00CA578F" w:rsidP="004705CC">
            <w:pPr>
              <w:pStyle w:val="TAH"/>
              <w:rPr>
                <w:ins w:id="1435" w:author="Author"/>
                <w:lang w:eastAsia="ja-JP"/>
              </w:rPr>
            </w:pPr>
            <w:ins w:id="1436"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7297B965" w14:textId="77777777" w:rsidR="00CA578F" w:rsidRPr="001F67C9" w:rsidRDefault="00CA578F" w:rsidP="004705CC">
            <w:pPr>
              <w:pStyle w:val="TAH"/>
              <w:rPr>
                <w:ins w:id="1437" w:author="Author"/>
                <w:lang w:eastAsia="ja-JP"/>
              </w:rPr>
            </w:pPr>
            <w:ins w:id="1438"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41B047EF" w14:textId="77777777" w:rsidR="00CA578F" w:rsidRPr="001F67C9" w:rsidRDefault="00CA578F" w:rsidP="004705CC">
            <w:pPr>
              <w:pStyle w:val="TAH"/>
              <w:rPr>
                <w:ins w:id="1439" w:author="Author"/>
                <w:lang w:eastAsia="ja-JP"/>
              </w:rPr>
            </w:pPr>
            <w:ins w:id="1440"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22C47990" w14:textId="77777777" w:rsidR="00CA578F" w:rsidRPr="001F67C9" w:rsidRDefault="00CA578F" w:rsidP="004705CC">
            <w:pPr>
              <w:pStyle w:val="TAH"/>
              <w:rPr>
                <w:ins w:id="1441" w:author="Author"/>
                <w:lang w:eastAsia="ja-JP"/>
              </w:rPr>
            </w:pPr>
            <w:ins w:id="1442" w:author="Author">
              <w:r w:rsidRPr="001F67C9">
                <w:rPr>
                  <w:lang w:eastAsia="ja-JP"/>
                </w:rPr>
                <w:t>Semantics description</w:t>
              </w:r>
            </w:ins>
          </w:p>
        </w:tc>
      </w:tr>
      <w:tr w:rsidR="00CA578F" w:rsidRPr="001F67C9" w14:paraId="228C6A5B" w14:textId="77777777" w:rsidTr="004705CC">
        <w:trPr>
          <w:jc w:val="center"/>
          <w:ins w:id="1443" w:author="Author"/>
        </w:trPr>
        <w:tc>
          <w:tcPr>
            <w:tcW w:w="3427" w:type="dxa"/>
            <w:tcBorders>
              <w:top w:val="single" w:sz="4" w:space="0" w:color="auto"/>
              <w:left w:val="single" w:sz="4" w:space="0" w:color="auto"/>
              <w:bottom w:val="single" w:sz="4" w:space="0" w:color="auto"/>
              <w:right w:val="single" w:sz="4" w:space="0" w:color="auto"/>
            </w:tcBorders>
          </w:tcPr>
          <w:p w14:paraId="2F16F3AB" w14:textId="77777777" w:rsidR="00CA578F" w:rsidRPr="001F67C9" w:rsidRDefault="00CA578F" w:rsidP="004705CC">
            <w:pPr>
              <w:pStyle w:val="TAL"/>
              <w:rPr>
                <w:ins w:id="1444" w:author="Author"/>
                <w:lang w:val="en-US" w:eastAsia="ja-JP"/>
              </w:rPr>
            </w:pPr>
            <w:ins w:id="1445"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1E8EA277" w14:textId="77777777" w:rsidR="00CA578F" w:rsidRPr="001F67C9" w:rsidRDefault="00CA578F" w:rsidP="004705CC">
            <w:pPr>
              <w:pStyle w:val="TAL"/>
              <w:rPr>
                <w:ins w:id="1446"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60FB83AC" w14:textId="77777777" w:rsidR="00CA578F" w:rsidRPr="001F67C9" w:rsidRDefault="00CA578F" w:rsidP="004705CC">
            <w:pPr>
              <w:pStyle w:val="TAL"/>
              <w:rPr>
                <w:ins w:id="1447" w:author="Author"/>
                <w:i/>
                <w:lang w:eastAsia="ja-JP"/>
              </w:rPr>
            </w:pPr>
            <w:ins w:id="1448"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2BF75286" w14:textId="77777777" w:rsidR="00CA578F" w:rsidRPr="001F67C9" w:rsidRDefault="00CA578F" w:rsidP="004705CC">
            <w:pPr>
              <w:pStyle w:val="TAL"/>
              <w:rPr>
                <w:ins w:id="1449"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A25ADE1" w14:textId="77777777" w:rsidR="00CA578F" w:rsidRPr="001F67C9" w:rsidRDefault="00CA578F" w:rsidP="004705CC">
            <w:pPr>
              <w:pStyle w:val="TAL"/>
              <w:rPr>
                <w:ins w:id="1450" w:author="Author"/>
                <w:lang w:eastAsia="ja-JP"/>
              </w:rPr>
            </w:pPr>
          </w:p>
        </w:tc>
      </w:tr>
      <w:tr w:rsidR="00CA578F" w:rsidRPr="00E22360" w14:paraId="0665D063" w14:textId="77777777" w:rsidTr="004705CC">
        <w:trPr>
          <w:jc w:val="center"/>
          <w:ins w:id="1451" w:author="Author"/>
        </w:trPr>
        <w:tc>
          <w:tcPr>
            <w:tcW w:w="3427" w:type="dxa"/>
            <w:tcBorders>
              <w:top w:val="single" w:sz="4" w:space="0" w:color="auto"/>
              <w:left w:val="single" w:sz="4" w:space="0" w:color="auto"/>
              <w:bottom w:val="single" w:sz="4" w:space="0" w:color="auto"/>
              <w:right w:val="single" w:sz="4" w:space="0" w:color="auto"/>
            </w:tcBorders>
          </w:tcPr>
          <w:p w14:paraId="7FD8E1D2" w14:textId="77777777" w:rsidR="00CA578F" w:rsidRPr="00E22360" w:rsidRDefault="00CA578F" w:rsidP="004705CC">
            <w:pPr>
              <w:pStyle w:val="TAL"/>
              <w:rPr>
                <w:ins w:id="1452" w:author="Author"/>
                <w:b/>
                <w:bCs/>
                <w:lang w:val="en-US" w:eastAsia="ja-JP"/>
              </w:rPr>
            </w:pPr>
            <w:ins w:id="1453"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3E5C4168" w14:textId="77777777" w:rsidR="00CA578F" w:rsidRPr="00E22360" w:rsidRDefault="00CA578F" w:rsidP="004705CC">
            <w:pPr>
              <w:pStyle w:val="TAL"/>
              <w:rPr>
                <w:ins w:id="1454"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74460008" w14:textId="77777777" w:rsidR="00CA578F" w:rsidRPr="00E22360" w:rsidRDefault="00CA578F" w:rsidP="004705CC">
            <w:pPr>
              <w:pStyle w:val="TAL"/>
              <w:rPr>
                <w:ins w:id="1455" w:author="Author"/>
                <w:i/>
                <w:lang w:eastAsia="ja-JP"/>
              </w:rPr>
            </w:pPr>
            <w:ins w:id="1456"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3C7C1729" w14:textId="77777777" w:rsidR="00CA578F" w:rsidRPr="00E22360" w:rsidRDefault="00CA578F" w:rsidP="004705CC">
            <w:pPr>
              <w:pStyle w:val="TAL"/>
              <w:rPr>
                <w:ins w:id="1457"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F915B3B" w14:textId="77777777" w:rsidR="00CA578F" w:rsidRPr="00E22360" w:rsidRDefault="00CA578F" w:rsidP="004705CC">
            <w:pPr>
              <w:pStyle w:val="TAL"/>
              <w:rPr>
                <w:ins w:id="1458" w:author="Author"/>
                <w:lang w:eastAsia="ja-JP"/>
              </w:rPr>
            </w:pPr>
          </w:p>
        </w:tc>
      </w:tr>
      <w:tr w:rsidR="00CA578F" w:rsidRPr="00E22360" w14:paraId="1393961B" w14:textId="77777777" w:rsidTr="004705CC">
        <w:trPr>
          <w:jc w:val="center"/>
          <w:ins w:id="1459" w:author="Author"/>
        </w:trPr>
        <w:tc>
          <w:tcPr>
            <w:tcW w:w="3427" w:type="dxa"/>
            <w:tcBorders>
              <w:top w:val="single" w:sz="4" w:space="0" w:color="auto"/>
              <w:left w:val="single" w:sz="4" w:space="0" w:color="auto"/>
              <w:bottom w:val="single" w:sz="4" w:space="0" w:color="auto"/>
              <w:right w:val="single" w:sz="4" w:space="0" w:color="auto"/>
            </w:tcBorders>
          </w:tcPr>
          <w:p w14:paraId="0AF81373" w14:textId="77777777" w:rsidR="00CA578F" w:rsidRPr="00E22360" w:rsidRDefault="00CA578F" w:rsidP="004705CC">
            <w:pPr>
              <w:pStyle w:val="TAL"/>
              <w:ind w:left="174"/>
              <w:rPr>
                <w:ins w:id="1460" w:author="Author"/>
                <w:b/>
                <w:bCs/>
                <w:lang w:val="en-US" w:eastAsia="ja-JP"/>
              </w:rPr>
            </w:pPr>
            <w:bookmarkStart w:id="1461" w:name="_Hlk32414349"/>
            <w:ins w:id="1462"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14:paraId="6A0EE011" w14:textId="77777777" w:rsidR="00CA578F" w:rsidRPr="00E22360" w:rsidRDefault="00CA578F" w:rsidP="004705CC">
            <w:pPr>
              <w:pStyle w:val="TAL"/>
              <w:rPr>
                <w:ins w:id="1463" w:author="Author"/>
                <w:lang w:val="en-US" w:eastAsia="ja-JP"/>
              </w:rPr>
            </w:pPr>
            <w:ins w:id="1464"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57B6DC58" w14:textId="77777777" w:rsidR="00CA578F" w:rsidRPr="00E22360" w:rsidRDefault="00CA578F" w:rsidP="004705CC">
            <w:pPr>
              <w:pStyle w:val="TAL"/>
              <w:rPr>
                <w:ins w:id="146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D2FF297" w14:textId="77777777" w:rsidR="00CA578F" w:rsidRPr="00E22360" w:rsidRDefault="00CA578F" w:rsidP="004705CC">
            <w:pPr>
              <w:pStyle w:val="TAL"/>
              <w:rPr>
                <w:ins w:id="1466" w:author="Author"/>
                <w:rFonts w:cs="Arial"/>
                <w:szCs w:val="18"/>
                <w:lang w:eastAsia="ja-JP"/>
              </w:rPr>
            </w:pPr>
            <w:ins w:id="1467"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14:paraId="537A3D6E" w14:textId="77777777" w:rsidR="00CA578F" w:rsidRPr="00E22360" w:rsidRDefault="00CA578F" w:rsidP="004705CC">
            <w:pPr>
              <w:pStyle w:val="TAL"/>
              <w:rPr>
                <w:ins w:id="1468" w:author="Author"/>
                <w:lang w:eastAsia="ja-JP"/>
              </w:rPr>
            </w:pPr>
          </w:p>
        </w:tc>
      </w:tr>
      <w:bookmarkEnd w:id="1461"/>
      <w:tr w:rsidR="00CA578F" w:rsidRPr="001F67C9" w14:paraId="2EF76A61" w14:textId="77777777" w:rsidTr="004705CC">
        <w:trPr>
          <w:jc w:val="center"/>
          <w:ins w:id="1469" w:author="Author"/>
        </w:trPr>
        <w:tc>
          <w:tcPr>
            <w:tcW w:w="3427" w:type="dxa"/>
            <w:tcBorders>
              <w:top w:val="single" w:sz="4" w:space="0" w:color="auto"/>
              <w:left w:val="single" w:sz="4" w:space="0" w:color="auto"/>
              <w:bottom w:val="single" w:sz="4" w:space="0" w:color="auto"/>
              <w:right w:val="single" w:sz="4" w:space="0" w:color="auto"/>
            </w:tcBorders>
            <w:hideMark/>
          </w:tcPr>
          <w:p w14:paraId="1FF247ED" w14:textId="77777777" w:rsidR="00CA578F" w:rsidRPr="001F67C9" w:rsidRDefault="00CA578F" w:rsidP="004705CC">
            <w:pPr>
              <w:pStyle w:val="TAL"/>
              <w:ind w:left="174"/>
              <w:rPr>
                <w:ins w:id="1470" w:author="Author"/>
                <w:lang w:val="en-US" w:eastAsia="ja-JP"/>
              </w:rPr>
            </w:pPr>
            <w:ins w:id="1471" w:author="Author">
              <w:r>
                <w:rPr>
                  <w:lang w:val="en-US" w:eastAsia="ja-JP"/>
                </w:rPr>
                <w:t>&gt;</w:t>
              </w:r>
              <w:r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2CBE18D4" w14:textId="77777777" w:rsidR="00CA578F" w:rsidRPr="001F67C9" w:rsidRDefault="00CA578F" w:rsidP="004705CC">
            <w:pPr>
              <w:pStyle w:val="TAL"/>
              <w:rPr>
                <w:ins w:id="1472" w:author="Author"/>
                <w:lang w:eastAsia="ja-JP"/>
              </w:rPr>
            </w:pPr>
            <w:ins w:id="147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3CB4CAB" w14:textId="77777777" w:rsidR="00CA578F" w:rsidRPr="001F67C9" w:rsidRDefault="00CA578F" w:rsidP="004705CC">
            <w:pPr>
              <w:pStyle w:val="TAL"/>
              <w:rPr>
                <w:ins w:id="147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948F2D1" w14:textId="77777777" w:rsidR="00CA578F" w:rsidRPr="001F67C9" w:rsidRDefault="00CA578F" w:rsidP="004705CC">
            <w:pPr>
              <w:pStyle w:val="TAL"/>
              <w:rPr>
                <w:ins w:id="1475" w:author="Author"/>
                <w:szCs w:val="18"/>
                <w:lang w:eastAsia="ja-JP"/>
              </w:rPr>
            </w:pPr>
            <w:ins w:id="147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E982CB0" w14:textId="77777777" w:rsidR="00CA578F" w:rsidRPr="001F67C9" w:rsidRDefault="00CA578F" w:rsidP="004705CC">
            <w:pPr>
              <w:pStyle w:val="TAL"/>
              <w:rPr>
                <w:ins w:id="1477" w:author="Author"/>
                <w:lang w:eastAsia="ja-JP"/>
              </w:rPr>
            </w:pPr>
            <w:ins w:id="1478" w:author="Author">
              <w:r>
                <w:rPr>
                  <w:lang w:eastAsia="ja-JP"/>
                </w:rPr>
                <w:t xml:space="preserve">Per SSB area </w:t>
              </w:r>
              <w:r w:rsidRPr="0073773A">
                <w:rPr>
                  <w:lang w:val="en-US" w:eastAsia="ja-JP"/>
                </w:rPr>
                <w:t>DL GBR PRB</w:t>
              </w:r>
              <w:r>
                <w:rPr>
                  <w:lang w:val="en-US" w:eastAsia="ja-JP"/>
                </w:rPr>
                <w:t xml:space="preserve"> usage</w:t>
              </w:r>
            </w:ins>
          </w:p>
        </w:tc>
      </w:tr>
      <w:tr w:rsidR="00CA578F" w:rsidRPr="001F67C9" w14:paraId="6D592803" w14:textId="77777777" w:rsidTr="004705CC">
        <w:trPr>
          <w:jc w:val="center"/>
          <w:ins w:id="1479" w:author="Author"/>
        </w:trPr>
        <w:tc>
          <w:tcPr>
            <w:tcW w:w="3427" w:type="dxa"/>
            <w:tcBorders>
              <w:top w:val="single" w:sz="4" w:space="0" w:color="auto"/>
              <w:left w:val="single" w:sz="4" w:space="0" w:color="auto"/>
              <w:bottom w:val="single" w:sz="4" w:space="0" w:color="auto"/>
              <w:right w:val="single" w:sz="4" w:space="0" w:color="auto"/>
            </w:tcBorders>
            <w:hideMark/>
          </w:tcPr>
          <w:p w14:paraId="64B8CA40" w14:textId="77777777" w:rsidR="00CA578F" w:rsidRPr="001F67C9" w:rsidRDefault="00CA578F" w:rsidP="004705CC">
            <w:pPr>
              <w:pStyle w:val="TAL"/>
              <w:ind w:left="174"/>
              <w:rPr>
                <w:ins w:id="1480" w:author="Author"/>
                <w:lang w:val="en-US" w:eastAsia="ja-JP"/>
              </w:rPr>
            </w:pPr>
            <w:ins w:id="1481" w:author="Author">
              <w:r>
                <w:rPr>
                  <w:lang w:val="en-US" w:eastAsia="ja-JP"/>
                </w:rPr>
                <w:t>&gt;</w:t>
              </w:r>
              <w:r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2033F03D" w14:textId="77777777" w:rsidR="00CA578F" w:rsidRPr="001F67C9" w:rsidRDefault="00CA578F" w:rsidP="004705CC">
            <w:pPr>
              <w:pStyle w:val="TAL"/>
              <w:rPr>
                <w:ins w:id="1482" w:author="Author"/>
                <w:lang w:eastAsia="ja-JP"/>
              </w:rPr>
            </w:pPr>
            <w:ins w:id="148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9418B9" w14:textId="77777777" w:rsidR="00CA578F" w:rsidRPr="001F67C9" w:rsidRDefault="00CA578F" w:rsidP="004705CC">
            <w:pPr>
              <w:pStyle w:val="TAL"/>
              <w:rPr>
                <w:ins w:id="148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852C66" w14:textId="77777777" w:rsidR="00CA578F" w:rsidRPr="001F67C9" w:rsidRDefault="00CA578F" w:rsidP="004705CC">
            <w:pPr>
              <w:pStyle w:val="TAL"/>
              <w:rPr>
                <w:ins w:id="1485" w:author="Author"/>
                <w:lang w:eastAsia="ja-JP"/>
              </w:rPr>
            </w:pPr>
            <w:ins w:id="148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70531EE" w14:textId="77777777" w:rsidR="00CA578F" w:rsidRPr="001F67C9" w:rsidRDefault="00CA578F" w:rsidP="004705CC">
            <w:pPr>
              <w:pStyle w:val="TAL"/>
              <w:rPr>
                <w:ins w:id="1487" w:author="Author"/>
                <w:lang w:eastAsia="ja-JP"/>
              </w:rPr>
            </w:pPr>
            <w:ins w:id="1488"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CA578F" w:rsidRPr="001F67C9" w14:paraId="7E1F9ECE" w14:textId="77777777" w:rsidTr="004705CC">
        <w:trPr>
          <w:jc w:val="center"/>
          <w:ins w:id="1489" w:author="Author"/>
        </w:trPr>
        <w:tc>
          <w:tcPr>
            <w:tcW w:w="3427" w:type="dxa"/>
            <w:tcBorders>
              <w:top w:val="single" w:sz="4" w:space="0" w:color="auto"/>
              <w:left w:val="single" w:sz="4" w:space="0" w:color="auto"/>
              <w:bottom w:val="single" w:sz="4" w:space="0" w:color="auto"/>
              <w:right w:val="single" w:sz="4" w:space="0" w:color="auto"/>
            </w:tcBorders>
            <w:hideMark/>
          </w:tcPr>
          <w:p w14:paraId="1060EFE8" w14:textId="77777777" w:rsidR="00CA578F" w:rsidRPr="001F67C9" w:rsidRDefault="00CA578F" w:rsidP="004705CC">
            <w:pPr>
              <w:pStyle w:val="TAL"/>
              <w:ind w:left="174"/>
              <w:rPr>
                <w:ins w:id="1490" w:author="Author"/>
                <w:lang w:val="en-US" w:eastAsia="ja-JP"/>
              </w:rPr>
            </w:pPr>
            <w:ins w:id="1491" w:author="Author">
              <w:r>
                <w:rPr>
                  <w:lang w:val="en-US" w:eastAsia="ja-JP"/>
                </w:rPr>
                <w:t>&gt;</w:t>
              </w:r>
              <w:r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71E051A6" w14:textId="77777777" w:rsidR="00CA578F" w:rsidRPr="001F67C9" w:rsidRDefault="00CA578F" w:rsidP="004705CC">
            <w:pPr>
              <w:pStyle w:val="TAL"/>
              <w:rPr>
                <w:ins w:id="1492" w:author="Author"/>
                <w:lang w:eastAsia="ja-JP"/>
              </w:rPr>
            </w:pPr>
            <w:ins w:id="149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5A93A40" w14:textId="77777777" w:rsidR="00CA578F" w:rsidRPr="001F67C9" w:rsidRDefault="00CA578F" w:rsidP="004705CC">
            <w:pPr>
              <w:pStyle w:val="TAL"/>
              <w:rPr>
                <w:ins w:id="149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82C874A" w14:textId="77777777" w:rsidR="00CA578F" w:rsidRPr="001F67C9" w:rsidRDefault="00CA578F" w:rsidP="004705CC">
            <w:pPr>
              <w:pStyle w:val="TAL"/>
              <w:rPr>
                <w:ins w:id="1495" w:author="Author"/>
                <w:lang w:eastAsia="ja-JP"/>
              </w:rPr>
            </w:pPr>
            <w:ins w:id="149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2F4ED3C9" w14:textId="77777777" w:rsidR="00CA578F" w:rsidRPr="001F67C9" w:rsidRDefault="00CA578F" w:rsidP="004705CC">
            <w:pPr>
              <w:pStyle w:val="TAL"/>
              <w:rPr>
                <w:ins w:id="1497" w:author="Author"/>
                <w:lang w:eastAsia="ja-JP"/>
              </w:rPr>
            </w:pPr>
            <w:ins w:id="1498"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CA578F" w:rsidRPr="001F67C9" w14:paraId="50F5E291" w14:textId="77777777" w:rsidTr="004705CC">
        <w:trPr>
          <w:jc w:val="center"/>
          <w:ins w:id="1499" w:author="Author"/>
        </w:trPr>
        <w:tc>
          <w:tcPr>
            <w:tcW w:w="3427" w:type="dxa"/>
            <w:tcBorders>
              <w:top w:val="single" w:sz="4" w:space="0" w:color="auto"/>
              <w:left w:val="single" w:sz="4" w:space="0" w:color="auto"/>
              <w:bottom w:val="single" w:sz="4" w:space="0" w:color="auto"/>
              <w:right w:val="single" w:sz="4" w:space="0" w:color="auto"/>
            </w:tcBorders>
            <w:hideMark/>
          </w:tcPr>
          <w:p w14:paraId="1E1C4E68" w14:textId="77777777" w:rsidR="00CA578F" w:rsidRPr="001F67C9" w:rsidRDefault="00CA578F" w:rsidP="004705CC">
            <w:pPr>
              <w:pStyle w:val="TAL"/>
              <w:ind w:left="174"/>
              <w:rPr>
                <w:ins w:id="1500" w:author="Author"/>
                <w:lang w:val="en-US" w:eastAsia="ja-JP"/>
              </w:rPr>
            </w:pPr>
            <w:ins w:id="1501" w:author="Author">
              <w:r>
                <w:rPr>
                  <w:lang w:val="en-US" w:eastAsia="ja-JP"/>
                </w:rPr>
                <w:t>&gt;</w:t>
              </w:r>
              <w:r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3EF8B224" w14:textId="77777777" w:rsidR="00CA578F" w:rsidRPr="001F67C9" w:rsidRDefault="00CA578F" w:rsidP="004705CC">
            <w:pPr>
              <w:pStyle w:val="TAL"/>
              <w:rPr>
                <w:ins w:id="1502" w:author="Author"/>
                <w:lang w:eastAsia="ja-JP"/>
              </w:rPr>
            </w:pPr>
            <w:ins w:id="150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5D6D80E" w14:textId="77777777" w:rsidR="00CA578F" w:rsidRPr="001F67C9" w:rsidRDefault="00CA578F" w:rsidP="004705CC">
            <w:pPr>
              <w:pStyle w:val="TAL"/>
              <w:rPr>
                <w:ins w:id="150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E2B8E23" w14:textId="77777777" w:rsidR="00CA578F" w:rsidRPr="001F67C9" w:rsidRDefault="00CA578F" w:rsidP="004705CC">
            <w:pPr>
              <w:pStyle w:val="TAL"/>
              <w:rPr>
                <w:ins w:id="1505" w:author="Author"/>
                <w:lang w:eastAsia="ja-JP"/>
              </w:rPr>
            </w:pPr>
            <w:ins w:id="150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7F8DAFC" w14:textId="77777777" w:rsidR="00CA578F" w:rsidRPr="001F67C9" w:rsidRDefault="00CA578F" w:rsidP="004705CC">
            <w:pPr>
              <w:pStyle w:val="TAL"/>
              <w:rPr>
                <w:ins w:id="1507" w:author="Author"/>
                <w:lang w:eastAsia="ja-JP"/>
              </w:rPr>
            </w:pPr>
            <w:ins w:id="1508"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CA578F" w:rsidRPr="001F67C9" w14:paraId="0383E075" w14:textId="77777777" w:rsidTr="004705CC">
        <w:trPr>
          <w:jc w:val="center"/>
          <w:ins w:id="1509" w:author="Author"/>
        </w:trPr>
        <w:tc>
          <w:tcPr>
            <w:tcW w:w="3427" w:type="dxa"/>
            <w:tcBorders>
              <w:top w:val="single" w:sz="4" w:space="0" w:color="auto"/>
              <w:left w:val="single" w:sz="4" w:space="0" w:color="auto"/>
              <w:bottom w:val="single" w:sz="4" w:space="0" w:color="auto"/>
              <w:right w:val="single" w:sz="4" w:space="0" w:color="auto"/>
            </w:tcBorders>
            <w:hideMark/>
          </w:tcPr>
          <w:p w14:paraId="0401B989" w14:textId="77777777" w:rsidR="00CA578F" w:rsidRPr="001F67C9" w:rsidRDefault="00CA578F" w:rsidP="004705CC">
            <w:pPr>
              <w:pStyle w:val="TAL"/>
              <w:ind w:left="174"/>
              <w:rPr>
                <w:ins w:id="1510" w:author="Author"/>
                <w:lang w:val="en-US" w:eastAsia="ja-JP"/>
              </w:rPr>
            </w:pPr>
            <w:ins w:id="1511" w:author="Author">
              <w:r>
                <w:rPr>
                  <w:lang w:val="en-US" w:eastAsia="ja-JP"/>
                </w:rPr>
                <w:t>&gt;</w:t>
              </w:r>
              <w:r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51375C9D" w14:textId="77777777" w:rsidR="00CA578F" w:rsidRPr="001F67C9" w:rsidRDefault="00CA578F" w:rsidP="004705CC">
            <w:pPr>
              <w:pStyle w:val="TAL"/>
              <w:rPr>
                <w:ins w:id="1512" w:author="Author"/>
                <w:lang w:eastAsia="ja-JP"/>
              </w:rPr>
            </w:pPr>
            <w:ins w:id="151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3E8D471" w14:textId="77777777" w:rsidR="00CA578F" w:rsidRPr="001F67C9" w:rsidRDefault="00CA578F" w:rsidP="004705CC">
            <w:pPr>
              <w:pStyle w:val="TAL"/>
              <w:rPr>
                <w:ins w:id="151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62AD1FD" w14:textId="77777777" w:rsidR="00CA578F" w:rsidRPr="001F67C9" w:rsidRDefault="00CA578F" w:rsidP="004705CC">
            <w:pPr>
              <w:pStyle w:val="TAL"/>
              <w:rPr>
                <w:ins w:id="1515" w:author="Author"/>
                <w:lang w:eastAsia="ja-JP"/>
              </w:rPr>
            </w:pPr>
            <w:ins w:id="151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3C68FB4" w14:textId="77777777" w:rsidR="00CA578F" w:rsidRPr="001F67C9" w:rsidRDefault="00CA578F" w:rsidP="004705CC">
            <w:pPr>
              <w:pStyle w:val="TAL"/>
              <w:rPr>
                <w:ins w:id="1517" w:author="Author"/>
                <w:lang w:eastAsia="ja-JP"/>
              </w:rPr>
            </w:pPr>
            <w:ins w:id="1518" w:author="Author">
              <w:r>
                <w:rPr>
                  <w:lang w:eastAsia="ja-JP"/>
                </w:rPr>
                <w:t>Per SSB area DL Total PRB</w:t>
              </w:r>
              <w:r>
                <w:rPr>
                  <w:lang w:val="en-US" w:eastAsia="ja-JP"/>
                </w:rPr>
                <w:t xml:space="preserve"> usage</w:t>
              </w:r>
            </w:ins>
          </w:p>
        </w:tc>
      </w:tr>
      <w:tr w:rsidR="00CA578F" w:rsidRPr="00F45469" w14:paraId="5F135A45" w14:textId="77777777" w:rsidTr="004705CC">
        <w:trPr>
          <w:jc w:val="center"/>
          <w:ins w:id="1519" w:author="Author"/>
        </w:trPr>
        <w:tc>
          <w:tcPr>
            <w:tcW w:w="3427" w:type="dxa"/>
            <w:tcBorders>
              <w:top w:val="single" w:sz="4" w:space="0" w:color="auto"/>
              <w:left w:val="single" w:sz="4" w:space="0" w:color="auto"/>
              <w:bottom w:val="single" w:sz="4" w:space="0" w:color="auto"/>
              <w:right w:val="single" w:sz="4" w:space="0" w:color="auto"/>
            </w:tcBorders>
            <w:hideMark/>
          </w:tcPr>
          <w:p w14:paraId="7546A9D7" w14:textId="77777777" w:rsidR="00CA578F" w:rsidRPr="001F67C9" w:rsidRDefault="00CA578F" w:rsidP="004705CC">
            <w:pPr>
              <w:pStyle w:val="TAL"/>
              <w:ind w:left="174"/>
              <w:rPr>
                <w:ins w:id="1520" w:author="Author"/>
                <w:lang w:val="en-US" w:eastAsia="ja-JP"/>
              </w:rPr>
            </w:pPr>
            <w:ins w:id="1521" w:author="Author">
              <w:r>
                <w:rPr>
                  <w:lang w:val="en-US" w:eastAsia="ja-JP"/>
                </w:rPr>
                <w:t>&gt;</w:t>
              </w:r>
              <w:r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32EE85EE" w14:textId="77777777" w:rsidR="00CA578F" w:rsidRPr="001F67C9" w:rsidRDefault="00CA578F" w:rsidP="004705CC">
            <w:pPr>
              <w:pStyle w:val="TAL"/>
              <w:rPr>
                <w:ins w:id="1522" w:author="Author"/>
                <w:lang w:eastAsia="ja-JP"/>
              </w:rPr>
            </w:pPr>
            <w:ins w:id="152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394D9CD" w14:textId="77777777" w:rsidR="00CA578F" w:rsidRPr="001F67C9" w:rsidRDefault="00CA578F" w:rsidP="004705CC">
            <w:pPr>
              <w:pStyle w:val="TAL"/>
              <w:rPr>
                <w:ins w:id="152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7434E4" w14:textId="77777777" w:rsidR="00CA578F" w:rsidRPr="00DB4D57" w:rsidRDefault="00CA578F" w:rsidP="004705CC">
            <w:pPr>
              <w:pStyle w:val="TAL"/>
              <w:rPr>
                <w:ins w:id="1525" w:author="Author"/>
                <w:lang w:eastAsia="ja-JP"/>
              </w:rPr>
            </w:pPr>
            <w:ins w:id="152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51DB0C6" w14:textId="77777777" w:rsidR="00CA578F" w:rsidRPr="00DB4D57" w:rsidRDefault="00CA578F" w:rsidP="004705CC">
            <w:pPr>
              <w:pStyle w:val="TAL"/>
              <w:rPr>
                <w:ins w:id="1527" w:author="Author"/>
                <w:lang w:eastAsia="ja-JP"/>
              </w:rPr>
            </w:pPr>
            <w:ins w:id="1528" w:author="Author">
              <w:r>
                <w:rPr>
                  <w:lang w:eastAsia="ja-JP"/>
                </w:rPr>
                <w:t>Per SSB area UL Total PRB</w:t>
              </w:r>
              <w:r>
                <w:rPr>
                  <w:lang w:val="en-US" w:eastAsia="ja-JP"/>
                </w:rPr>
                <w:t xml:space="preserve"> usage</w:t>
              </w:r>
            </w:ins>
          </w:p>
        </w:tc>
      </w:tr>
      <w:tr w:rsidR="00CA578F" w:rsidRPr="00DB4D57" w14:paraId="722686F2" w14:textId="77777777" w:rsidTr="004705CC">
        <w:trPr>
          <w:jc w:val="center"/>
          <w:ins w:id="1529" w:author="Author"/>
        </w:trPr>
        <w:tc>
          <w:tcPr>
            <w:tcW w:w="3427" w:type="dxa"/>
            <w:tcBorders>
              <w:top w:val="single" w:sz="4" w:space="0" w:color="auto"/>
              <w:left w:val="single" w:sz="4" w:space="0" w:color="auto"/>
              <w:bottom w:val="single" w:sz="4" w:space="0" w:color="auto"/>
              <w:right w:val="single" w:sz="4" w:space="0" w:color="auto"/>
            </w:tcBorders>
          </w:tcPr>
          <w:p w14:paraId="047AF334" w14:textId="77777777" w:rsidR="00CA578F" w:rsidRPr="0073773A" w:rsidRDefault="00CA578F" w:rsidP="004705CC">
            <w:pPr>
              <w:pStyle w:val="TAL"/>
              <w:ind w:left="174"/>
              <w:rPr>
                <w:ins w:id="1530" w:author="Author"/>
                <w:lang w:val="en-US" w:eastAsia="ja-JP"/>
              </w:rPr>
            </w:pPr>
            <w:ins w:id="1531"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7BD0B5DA" w14:textId="77777777" w:rsidR="00CA578F" w:rsidRPr="0073773A" w:rsidRDefault="00CA578F" w:rsidP="004705CC">
            <w:pPr>
              <w:pStyle w:val="TAL"/>
              <w:rPr>
                <w:ins w:id="1532" w:author="Author"/>
                <w:lang w:eastAsia="ja-JP"/>
              </w:rPr>
            </w:pPr>
            <w:ins w:id="1533"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10DD7398" w14:textId="77777777" w:rsidR="00CA578F" w:rsidRPr="001F67C9" w:rsidRDefault="00CA578F" w:rsidP="004705CC">
            <w:pPr>
              <w:pStyle w:val="TAL"/>
              <w:rPr>
                <w:ins w:id="153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AA84A64" w14:textId="77777777" w:rsidR="00CA578F" w:rsidRPr="0073773A" w:rsidRDefault="00CA578F" w:rsidP="004705CC">
            <w:pPr>
              <w:pStyle w:val="TAL"/>
              <w:rPr>
                <w:ins w:id="1535" w:author="Author"/>
                <w:rFonts w:cs="Arial"/>
                <w:szCs w:val="18"/>
                <w:lang w:eastAsia="ja-JP"/>
              </w:rPr>
            </w:pPr>
            <w:ins w:id="1536"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53A8C56" w14:textId="77777777" w:rsidR="00CA578F" w:rsidRDefault="00CA578F" w:rsidP="004705CC">
            <w:pPr>
              <w:pStyle w:val="TAL"/>
              <w:rPr>
                <w:ins w:id="1537" w:author="Author"/>
                <w:lang w:eastAsia="ja-JP"/>
              </w:rPr>
            </w:pPr>
          </w:p>
        </w:tc>
      </w:tr>
      <w:tr w:rsidR="00CA578F" w:rsidRPr="00DB4D57" w14:paraId="184465EC" w14:textId="77777777" w:rsidTr="004705CC">
        <w:trPr>
          <w:jc w:val="center"/>
          <w:ins w:id="1538" w:author="Author"/>
        </w:trPr>
        <w:tc>
          <w:tcPr>
            <w:tcW w:w="3427" w:type="dxa"/>
            <w:tcBorders>
              <w:top w:val="single" w:sz="4" w:space="0" w:color="auto"/>
              <w:left w:val="single" w:sz="4" w:space="0" w:color="auto"/>
              <w:bottom w:val="single" w:sz="4" w:space="0" w:color="auto"/>
              <w:right w:val="single" w:sz="4" w:space="0" w:color="auto"/>
            </w:tcBorders>
          </w:tcPr>
          <w:p w14:paraId="4B13EB99" w14:textId="77777777" w:rsidR="00CA578F" w:rsidRPr="0073773A" w:rsidRDefault="00CA578F" w:rsidP="004705CC">
            <w:pPr>
              <w:pStyle w:val="TAL"/>
              <w:ind w:left="174"/>
              <w:rPr>
                <w:ins w:id="1539" w:author="Author"/>
                <w:lang w:val="en-US" w:eastAsia="ja-JP"/>
              </w:rPr>
            </w:pPr>
            <w:ins w:id="1540"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564225D2" w14:textId="77777777" w:rsidR="00CA578F" w:rsidRPr="0073773A" w:rsidRDefault="00CA578F" w:rsidP="004705CC">
            <w:pPr>
              <w:pStyle w:val="TAL"/>
              <w:rPr>
                <w:ins w:id="1541" w:author="Author"/>
                <w:lang w:eastAsia="ja-JP"/>
              </w:rPr>
            </w:pPr>
            <w:ins w:id="1542"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42B1CFF1" w14:textId="77777777" w:rsidR="00CA578F" w:rsidRPr="001F67C9" w:rsidRDefault="00CA578F" w:rsidP="004705CC">
            <w:pPr>
              <w:pStyle w:val="TAL"/>
              <w:rPr>
                <w:ins w:id="154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3A83248C" w14:textId="77777777" w:rsidR="00CA578F" w:rsidRPr="0073773A" w:rsidRDefault="00CA578F" w:rsidP="004705CC">
            <w:pPr>
              <w:pStyle w:val="TAL"/>
              <w:rPr>
                <w:ins w:id="1544" w:author="Author"/>
                <w:rFonts w:cs="Arial"/>
                <w:szCs w:val="18"/>
                <w:lang w:eastAsia="ja-JP"/>
              </w:rPr>
            </w:pPr>
            <w:ins w:id="1545"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41DDA16" w14:textId="77777777" w:rsidR="00CA578F" w:rsidRDefault="00CA578F" w:rsidP="004705CC">
            <w:pPr>
              <w:pStyle w:val="TAL"/>
              <w:rPr>
                <w:ins w:id="1546" w:author="Author"/>
                <w:lang w:eastAsia="ja-JP"/>
              </w:rPr>
            </w:pPr>
          </w:p>
        </w:tc>
      </w:tr>
    </w:tbl>
    <w:p w14:paraId="1306BFBE" w14:textId="77777777" w:rsidR="00CA578F" w:rsidRPr="00F45469" w:rsidRDefault="00CA578F" w:rsidP="00CA578F">
      <w:pPr>
        <w:rPr>
          <w:ins w:id="1547" w:author="Author"/>
          <w:lang w:eastAsia="en-GB"/>
        </w:rPr>
      </w:pPr>
      <w:ins w:id="1548"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A578F" w:rsidRPr="00F45469" w14:paraId="2AB4DFF7" w14:textId="77777777" w:rsidTr="004705CC">
        <w:trPr>
          <w:ins w:id="1549" w:author="Author"/>
        </w:trPr>
        <w:tc>
          <w:tcPr>
            <w:tcW w:w="3686" w:type="dxa"/>
            <w:tcBorders>
              <w:top w:val="single" w:sz="4" w:space="0" w:color="auto"/>
              <w:left w:val="single" w:sz="4" w:space="0" w:color="auto"/>
              <w:bottom w:val="single" w:sz="4" w:space="0" w:color="auto"/>
              <w:right w:val="single" w:sz="4" w:space="0" w:color="auto"/>
            </w:tcBorders>
            <w:hideMark/>
          </w:tcPr>
          <w:p w14:paraId="04F68790" w14:textId="77777777" w:rsidR="00CA578F" w:rsidRPr="001F67C9" w:rsidRDefault="00CA578F" w:rsidP="004705CC">
            <w:pPr>
              <w:pStyle w:val="TAH"/>
              <w:rPr>
                <w:ins w:id="1550" w:author="Author"/>
                <w:lang w:eastAsia="ja-JP"/>
              </w:rPr>
            </w:pPr>
            <w:ins w:id="1551"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0BB40E2" w14:textId="77777777" w:rsidR="00CA578F" w:rsidRPr="001F67C9" w:rsidRDefault="00CA578F" w:rsidP="004705CC">
            <w:pPr>
              <w:pStyle w:val="TAH"/>
              <w:rPr>
                <w:ins w:id="1552" w:author="Author"/>
                <w:lang w:eastAsia="ja-JP"/>
              </w:rPr>
            </w:pPr>
            <w:ins w:id="1553" w:author="Author">
              <w:r w:rsidRPr="001F67C9">
                <w:rPr>
                  <w:lang w:eastAsia="ja-JP"/>
                </w:rPr>
                <w:t>Explanation</w:t>
              </w:r>
            </w:ins>
          </w:p>
        </w:tc>
      </w:tr>
      <w:tr w:rsidR="00CA578F" w:rsidRPr="00F45469" w14:paraId="176256B0" w14:textId="77777777" w:rsidTr="004705CC">
        <w:trPr>
          <w:ins w:id="1554" w:author="Author"/>
        </w:trPr>
        <w:tc>
          <w:tcPr>
            <w:tcW w:w="3686" w:type="dxa"/>
            <w:tcBorders>
              <w:top w:val="single" w:sz="4" w:space="0" w:color="auto"/>
              <w:left w:val="single" w:sz="4" w:space="0" w:color="auto"/>
              <w:bottom w:val="single" w:sz="4" w:space="0" w:color="auto"/>
              <w:right w:val="single" w:sz="4" w:space="0" w:color="auto"/>
            </w:tcBorders>
            <w:hideMark/>
          </w:tcPr>
          <w:p w14:paraId="7800D39B" w14:textId="77777777" w:rsidR="00CA578F" w:rsidRPr="001F67C9" w:rsidRDefault="00CA578F" w:rsidP="004705CC">
            <w:pPr>
              <w:pStyle w:val="TAL"/>
              <w:rPr>
                <w:ins w:id="1555" w:author="Author"/>
                <w:lang w:eastAsia="ja-JP"/>
              </w:rPr>
            </w:pPr>
            <w:ins w:id="1556"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52C2D496" w14:textId="77777777" w:rsidR="00CA578F" w:rsidRPr="001F67C9" w:rsidRDefault="00CA578F" w:rsidP="004705CC">
            <w:pPr>
              <w:pStyle w:val="TAL"/>
              <w:rPr>
                <w:ins w:id="1557" w:author="Author"/>
                <w:lang w:val="en-US" w:eastAsia="ja-JP"/>
              </w:rPr>
            </w:pPr>
            <w:ins w:id="1558" w:author="Author">
              <w:r w:rsidRPr="001F67C9">
                <w:rPr>
                  <w:rFonts w:cs="Arial"/>
                  <w:lang w:val="en-US" w:eastAsia="ja-JP"/>
                </w:rPr>
                <w:t>Maximum no. SSB Areas that can be served by a cell. Value is 64.</w:t>
              </w:r>
            </w:ins>
          </w:p>
        </w:tc>
      </w:tr>
    </w:tbl>
    <w:p w14:paraId="32A44966" w14:textId="77777777" w:rsidR="00CA578F" w:rsidRPr="00F45469" w:rsidRDefault="00CA578F" w:rsidP="00CA578F">
      <w:pPr>
        <w:rPr>
          <w:ins w:id="1559" w:author="Author"/>
        </w:rPr>
      </w:pPr>
    </w:p>
    <w:p w14:paraId="63A08F04" w14:textId="77777777" w:rsidR="00CA578F" w:rsidRPr="00F45469" w:rsidRDefault="00CA578F" w:rsidP="00CA578F">
      <w:pPr>
        <w:jc w:val="both"/>
        <w:rPr>
          <w:ins w:id="1560" w:author="Author"/>
          <w:lang w:val="en-US"/>
        </w:rPr>
      </w:pPr>
    </w:p>
    <w:p w14:paraId="219B78CD" w14:textId="77777777" w:rsidR="00CA578F" w:rsidRPr="001F67C9" w:rsidRDefault="00CA578F" w:rsidP="00CA578F">
      <w:pPr>
        <w:pStyle w:val="Heading4"/>
        <w:rPr>
          <w:ins w:id="1561" w:author="Author"/>
        </w:rPr>
      </w:pPr>
      <w:bookmarkStart w:id="1562" w:name="_Toc14207856"/>
      <w:ins w:id="1563" w:author="Author">
        <w:r w:rsidRPr="000C38C2">
          <w:t>9.</w:t>
        </w:r>
        <w:r>
          <w:t>3.1.x3</w:t>
        </w:r>
        <w:r w:rsidRPr="001F67C9">
          <w:tab/>
          <w:t>Composite Available Capacity Group</w:t>
        </w:r>
        <w:bookmarkEnd w:id="1562"/>
      </w:ins>
    </w:p>
    <w:p w14:paraId="64761CF9" w14:textId="77777777" w:rsidR="00CA578F" w:rsidRPr="001F67C9" w:rsidRDefault="00CA578F" w:rsidP="00CA578F">
      <w:pPr>
        <w:rPr>
          <w:ins w:id="1564" w:author="Author"/>
          <w:lang w:val="en-US"/>
        </w:rPr>
      </w:pPr>
      <w:ins w:id="1565"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A578F" w:rsidRPr="001F67C9" w14:paraId="24E36E70" w14:textId="77777777" w:rsidTr="004705CC">
        <w:trPr>
          <w:ins w:id="1566" w:author="Author"/>
        </w:trPr>
        <w:tc>
          <w:tcPr>
            <w:tcW w:w="2626" w:type="dxa"/>
            <w:tcBorders>
              <w:top w:val="single" w:sz="4" w:space="0" w:color="auto"/>
              <w:left w:val="single" w:sz="4" w:space="0" w:color="auto"/>
              <w:bottom w:val="single" w:sz="4" w:space="0" w:color="auto"/>
              <w:right w:val="single" w:sz="4" w:space="0" w:color="auto"/>
            </w:tcBorders>
            <w:hideMark/>
          </w:tcPr>
          <w:p w14:paraId="224267C2" w14:textId="77777777" w:rsidR="00CA578F" w:rsidRPr="001F67C9" w:rsidRDefault="00CA578F" w:rsidP="004705CC">
            <w:pPr>
              <w:pStyle w:val="TAH"/>
              <w:rPr>
                <w:ins w:id="1567" w:author="Author"/>
                <w:lang w:eastAsia="ja-JP"/>
              </w:rPr>
            </w:pPr>
            <w:ins w:id="1568"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8933525" w14:textId="77777777" w:rsidR="00CA578F" w:rsidRPr="001F67C9" w:rsidRDefault="00CA578F" w:rsidP="004705CC">
            <w:pPr>
              <w:pStyle w:val="TAH"/>
              <w:rPr>
                <w:ins w:id="1569" w:author="Author"/>
                <w:lang w:eastAsia="ja-JP"/>
              </w:rPr>
            </w:pPr>
            <w:ins w:id="157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26ACB11" w14:textId="77777777" w:rsidR="00CA578F" w:rsidRPr="001F67C9" w:rsidRDefault="00CA578F" w:rsidP="004705CC">
            <w:pPr>
              <w:pStyle w:val="TAH"/>
              <w:rPr>
                <w:ins w:id="1571" w:author="Author"/>
                <w:lang w:eastAsia="ja-JP"/>
              </w:rPr>
            </w:pPr>
            <w:ins w:id="157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5FD4A55" w14:textId="77777777" w:rsidR="00CA578F" w:rsidRPr="001F67C9" w:rsidRDefault="00CA578F" w:rsidP="004705CC">
            <w:pPr>
              <w:pStyle w:val="TAH"/>
              <w:rPr>
                <w:ins w:id="1573" w:author="Author"/>
                <w:lang w:eastAsia="ja-JP"/>
              </w:rPr>
            </w:pPr>
            <w:ins w:id="1574"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1195BCB" w14:textId="77777777" w:rsidR="00CA578F" w:rsidRPr="001F67C9" w:rsidRDefault="00CA578F" w:rsidP="004705CC">
            <w:pPr>
              <w:pStyle w:val="TAH"/>
              <w:rPr>
                <w:ins w:id="1575" w:author="Author"/>
                <w:lang w:eastAsia="ja-JP"/>
              </w:rPr>
            </w:pPr>
            <w:ins w:id="1576" w:author="Author">
              <w:r w:rsidRPr="001F67C9">
                <w:rPr>
                  <w:lang w:eastAsia="ja-JP"/>
                </w:rPr>
                <w:t>Semantics description</w:t>
              </w:r>
            </w:ins>
          </w:p>
        </w:tc>
      </w:tr>
      <w:tr w:rsidR="00CA578F" w:rsidRPr="001F67C9" w14:paraId="00D0722F" w14:textId="77777777" w:rsidTr="004705CC">
        <w:trPr>
          <w:ins w:id="1577" w:author="Author"/>
        </w:trPr>
        <w:tc>
          <w:tcPr>
            <w:tcW w:w="2626" w:type="dxa"/>
            <w:tcBorders>
              <w:top w:val="single" w:sz="4" w:space="0" w:color="auto"/>
              <w:left w:val="single" w:sz="4" w:space="0" w:color="auto"/>
              <w:bottom w:val="single" w:sz="4" w:space="0" w:color="auto"/>
              <w:right w:val="single" w:sz="4" w:space="0" w:color="auto"/>
            </w:tcBorders>
            <w:hideMark/>
          </w:tcPr>
          <w:p w14:paraId="4410838C" w14:textId="77777777" w:rsidR="00CA578F" w:rsidRPr="001F67C9" w:rsidRDefault="00CA578F" w:rsidP="004705CC">
            <w:pPr>
              <w:pStyle w:val="TAL"/>
              <w:rPr>
                <w:ins w:id="1578" w:author="Author"/>
                <w:lang w:val="en-US" w:eastAsia="ja-JP"/>
              </w:rPr>
            </w:pPr>
            <w:ins w:id="1579"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489368ED" w14:textId="77777777" w:rsidR="00CA578F" w:rsidRPr="001F67C9" w:rsidRDefault="00CA578F" w:rsidP="004705CC">
            <w:pPr>
              <w:pStyle w:val="TAL"/>
              <w:rPr>
                <w:ins w:id="1580" w:author="Author"/>
                <w:lang w:eastAsia="ja-JP"/>
              </w:rPr>
            </w:pPr>
            <w:ins w:id="158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2D287C" w14:textId="77777777" w:rsidR="00CA578F" w:rsidRPr="001F67C9" w:rsidRDefault="00CA578F" w:rsidP="004705CC">
            <w:pPr>
              <w:pStyle w:val="TAL"/>
              <w:rPr>
                <w:ins w:id="158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76F577" w14:textId="77777777" w:rsidR="00CA578F" w:rsidRPr="001F67C9" w:rsidRDefault="00CA578F" w:rsidP="004705CC">
            <w:pPr>
              <w:pStyle w:val="TAL"/>
              <w:rPr>
                <w:ins w:id="1583" w:author="Author"/>
                <w:rFonts w:cs="Arial"/>
                <w:szCs w:val="18"/>
                <w:lang w:val="en-US" w:eastAsia="ja-JP"/>
              </w:rPr>
            </w:pPr>
            <w:ins w:id="1584" w:author="Author">
              <w:r w:rsidRPr="001F67C9">
                <w:rPr>
                  <w:rFonts w:cs="Arial"/>
                  <w:szCs w:val="18"/>
                  <w:lang w:val="en-US" w:eastAsia="ja-JP"/>
                </w:rPr>
                <w:t xml:space="preserve">Composite Available Capacity </w:t>
              </w:r>
            </w:ins>
          </w:p>
          <w:p w14:paraId="1BB39699" w14:textId="77777777" w:rsidR="00CA578F" w:rsidRPr="001F67C9" w:rsidRDefault="00CA578F" w:rsidP="004705CC">
            <w:pPr>
              <w:pStyle w:val="TAL"/>
              <w:rPr>
                <w:ins w:id="1585" w:author="Author"/>
                <w:lang w:val="en-US" w:eastAsia="ja-JP"/>
              </w:rPr>
            </w:pPr>
            <w:ins w:id="1586"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53A5202E" w14:textId="77777777" w:rsidR="00CA578F" w:rsidRPr="001F67C9" w:rsidRDefault="00CA578F" w:rsidP="004705CC">
            <w:pPr>
              <w:pStyle w:val="TAL"/>
              <w:rPr>
                <w:ins w:id="1587" w:author="Author"/>
                <w:rFonts w:cs="Arial"/>
                <w:szCs w:val="18"/>
                <w:lang w:eastAsia="ja-JP"/>
              </w:rPr>
            </w:pPr>
            <w:ins w:id="1588" w:author="Author">
              <w:r w:rsidRPr="001F67C9">
                <w:rPr>
                  <w:rFonts w:cs="Arial"/>
                  <w:szCs w:val="18"/>
                  <w:lang w:eastAsia="ja-JP"/>
                </w:rPr>
                <w:t xml:space="preserve">For the Downlink </w:t>
              </w:r>
            </w:ins>
          </w:p>
        </w:tc>
      </w:tr>
      <w:tr w:rsidR="00CA578F" w:rsidRPr="00DB4D57" w14:paraId="5F2D737C" w14:textId="77777777" w:rsidTr="004705CC">
        <w:trPr>
          <w:ins w:id="1589" w:author="Author"/>
        </w:trPr>
        <w:tc>
          <w:tcPr>
            <w:tcW w:w="2626" w:type="dxa"/>
            <w:tcBorders>
              <w:top w:val="single" w:sz="4" w:space="0" w:color="auto"/>
              <w:left w:val="single" w:sz="4" w:space="0" w:color="auto"/>
              <w:bottom w:val="single" w:sz="4" w:space="0" w:color="auto"/>
              <w:right w:val="single" w:sz="4" w:space="0" w:color="auto"/>
            </w:tcBorders>
            <w:hideMark/>
          </w:tcPr>
          <w:p w14:paraId="57B93703" w14:textId="77777777" w:rsidR="00CA578F" w:rsidRPr="001F67C9" w:rsidRDefault="00CA578F" w:rsidP="004705CC">
            <w:pPr>
              <w:pStyle w:val="TAL"/>
              <w:rPr>
                <w:ins w:id="1590" w:author="Author"/>
                <w:lang w:val="en-US" w:eastAsia="ja-JP"/>
              </w:rPr>
            </w:pPr>
            <w:ins w:id="1591"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778041EF" w14:textId="77777777" w:rsidR="00CA578F" w:rsidRPr="001F67C9" w:rsidRDefault="00CA578F" w:rsidP="004705CC">
            <w:pPr>
              <w:pStyle w:val="TAL"/>
              <w:rPr>
                <w:ins w:id="1592" w:author="Author"/>
                <w:lang w:eastAsia="ja-JP"/>
              </w:rPr>
            </w:pPr>
            <w:ins w:id="159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6E5CF2" w14:textId="77777777" w:rsidR="00CA578F" w:rsidRPr="001F67C9" w:rsidRDefault="00CA578F" w:rsidP="004705CC">
            <w:pPr>
              <w:pStyle w:val="TAL"/>
              <w:rPr>
                <w:ins w:id="159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F071C7" w14:textId="77777777" w:rsidR="00CA578F" w:rsidRPr="001F67C9" w:rsidRDefault="00CA578F" w:rsidP="004705CC">
            <w:pPr>
              <w:pStyle w:val="TAL"/>
              <w:rPr>
                <w:ins w:id="1595" w:author="Author"/>
                <w:rFonts w:cs="Arial"/>
                <w:szCs w:val="18"/>
                <w:lang w:val="en-US" w:eastAsia="ja-JP"/>
              </w:rPr>
            </w:pPr>
            <w:ins w:id="1596" w:author="Author">
              <w:r w:rsidRPr="001F67C9">
                <w:rPr>
                  <w:rFonts w:cs="Arial"/>
                  <w:szCs w:val="18"/>
                  <w:lang w:val="en-US" w:eastAsia="ja-JP"/>
                </w:rPr>
                <w:t xml:space="preserve">Composite Available Capacity </w:t>
              </w:r>
            </w:ins>
          </w:p>
          <w:p w14:paraId="3549AC2C" w14:textId="77777777" w:rsidR="00CA578F" w:rsidRPr="001F67C9" w:rsidRDefault="00CA578F" w:rsidP="004705CC">
            <w:pPr>
              <w:pStyle w:val="TAL"/>
              <w:rPr>
                <w:ins w:id="1597" w:author="Author"/>
                <w:rFonts w:cs="Arial"/>
                <w:szCs w:val="18"/>
                <w:lang w:val="en-US" w:eastAsia="ja-JP"/>
              </w:rPr>
            </w:pPr>
            <w:ins w:id="1598"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665ED565" w14:textId="77777777" w:rsidR="00CA578F" w:rsidRPr="001F67C9" w:rsidRDefault="00CA578F" w:rsidP="004705CC">
            <w:pPr>
              <w:pStyle w:val="TAL"/>
              <w:rPr>
                <w:ins w:id="1599" w:author="Author"/>
                <w:rFonts w:cs="Arial"/>
                <w:szCs w:val="18"/>
                <w:lang w:eastAsia="ja-JP"/>
              </w:rPr>
            </w:pPr>
            <w:ins w:id="1600" w:author="Author">
              <w:r w:rsidRPr="001F67C9">
                <w:rPr>
                  <w:rFonts w:cs="Arial"/>
                  <w:szCs w:val="18"/>
                  <w:lang w:eastAsia="ja-JP"/>
                </w:rPr>
                <w:t xml:space="preserve">For the Uplink </w:t>
              </w:r>
            </w:ins>
          </w:p>
        </w:tc>
      </w:tr>
    </w:tbl>
    <w:p w14:paraId="6DB4362F" w14:textId="77777777" w:rsidR="00CA578F" w:rsidRPr="00F14FAF" w:rsidRDefault="00CA578F" w:rsidP="00CA578F">
      <w:pPr>
        <w:jc w:val="both"/>
        <w:rPr>
          <w:ins w:id="1601" w:author="Author"/>
          <w:lang w:val="en-US"/>
        </w:rPr>
      </w:pPr>
    </w:p>
    <w:p w14:paraId="358F969F" w14:textId="77777777" w:rsidR="00CA578F" w:rsidRPr="001F67C9" w:rsidRDefault="00CA578F" w:rsidP="00CA578F">
      <w:pPr>
        <w:pStyle w:val="Heading4"/>
        <w:rPr>
          <w:ins w:id="1602" w:author="Author"/>
        </w:rPr>
      </w:pPr>
      <w:bookmarkStart w:id="1603" w:name="_Toc14207857"/>
      <w:ins w:id="1604" w:author="Author">
        <w:r w:rsidRPr="000C38C2">
          <w:t>9.</w:t>
        </w:r>
        <w:r>
          <w:t>3.1.x4</w:t>
        </w:r>
        <w:r w:rsidRPr="001F67C9">
          <w:t xml:space="preserve"> Composite Available Capacity</w:t>
        </w:r>
        <w:bookmarkEnd w:id="1603"/>
      </w:ins>
    </w:p>
    <w:p w14:paraId="60921AD1" w14:textId="77777777" w:rsidR="00CA578F" w:rsidRPr="001F67C9" w:rsidRDefault="00CA578F" w:rsidP="00CA578F">
      <w:pPr>
        <w:rPr>
          <w:ins w:id="1605" w:author="Author"/>
          <w:lang w:val="en-US"/>
        </w:rPr>
      </w:pPr>
      <w:ins w:id="1606"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A578F" w:rsidRPr="001F67C9" w14:paraId="0A6047B1" w14:textId="77777777" w:rsidTr="004705CC">
        <w:trPr>
          <w:ins w:id="1607" w:author="Author"/>
        </w:trPr>
        <w:tc>
          <w:tcPr>
            <w:tcW w:w="2626" w:type="dxa"/>
            <w:tcBorders>
              <w:top w:val="single" w:sz="4" w:space="0" w:color="auto"/>
              <w:left w:val="single" w:sz="4" w:space="0" w:color="auto"/>
              <w:bottom w:val="single" w:sz="4" w:space="0" w:color="auto"/>
              <w:right w:val="single" w:sz="4" w:space="0" w:color="auto"/>
            </w:tcBorders>
            <w:hideMark/>
          </w:tcPr>
          <w:p w14:paraId="601BA196" w14:textId="77777777" w:rsidR="00CA578F" w:rsidRPr="001F67C9" w:rsidRDefault="00CA578F" w:rsidP="004705CC">
            <w:pPr>
              <w:pStyle w:val="TAH"/>
              <w:rPr>
                <w:ins w:id="1608" w:author="Author"/>
                <w:lang w:eastAsia="ja-JP"/>
              </w:rPr>
            </w:pPr>
            <w:ins w:id="1609"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F12D348" w14:textId="77777777" w:rsidR="00CA578F" w:rsidRPr="001F67C9" w:rsidRDefault="00CA578F" w:rsidP="004705CC">
            <w:pPr>
              <w:pStyle w:val="TAH"/>
              <w:rPr>
                <w:ins w:id="1610" w:author="Author"/>
                <w:lang w:eastAsia="ja-JP"/>
              </w:rPr>
            </w:pPr>
            <w:ins w:id="1611"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0403831" w14:textId="77777777" w:rsidR="00CA578F" w:rsidRPr="001F67C9" w:rsidRDefault="00CA578F" w:rsidP="004705CC">
            <w:pPr>
              <w:pStyle w:val="TAH"/>
              <w:rPr>
                <w:ins w:id="1612" w:author="Author"/>
                <w:lang w:eastAsia="ja-JP"/>
              </w:rPr>
            </w:pPr>
            <w:ins w:id="1613"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AB86AC5" w14:textId="77777777" w:rsidR="00CA578F" w:rsidRPr="001F67C9" w:rsidRDefault="00CA578F" w:rsidP="004705CC">
            <w:pPr>
              <w:pStyle w:val="TAH"/>
              <w:rPr>
                <w:ins w:id="1614" w:author="Author"/>
                <w:lang w:eastAsia="ja-JP"/>
              </w:rPr>
            </w:pPr>
            <w:ins w:id="1615"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7FE4DF87" w14:textId="77777777" w:rsidR="00CA578F" w:rsidRPr="001F67C9" w:rsidRDefault="00CA578F" w:rsidP="004705CC">
            <w:pPr>
              <w:pStyle w:val="TAH"/>
              <w:rPr>
                <w:ins w:id="1616" w:author="Author"/>
                <w:lang w:eastAsia="ja-JP"/>
              </w:rPr>
            </w:pPr>
            <w:ins w:id="1617" w:author="Author">
              <w:r w:rsidRPr="001F67C9">
                <w:rPr>
                  <w:lang w:eastAsia="ja-JP"/>
                </w:rPr>
                <w:t>Semantics description</w:t>
              </w:r>
            </w:ins>
          </w:p>
        </w:tc>
      </w:tr>
      <w:tr w:rsidR="00CA578F" w:rsidRPr="001F67C9" w14:paraId="376A8CA8" w14:textId="77777777" w:rsidTr="004705CC">
        <w:trPr>
          <w:ins w:id="1618" w:author="Author"/>
        </w:trPr>
        <w:tc>
          <w:tcPr>
            <w:tcW w:w="2626" w:type="dxa"/>
            <w:tcBorders>
              <w:top w:val="single" w:sz="4" w:space="0" w:color="auto"/>
              <w:left w:val="single" w:sz="4" w:space="0" w:color="auto"/>
              <w:bottom w:val="single" w:sz="4" w:space="0" w:color="auto"/>
              <w:right w:val="single" w:sz="4" w:space="0" w:color="auto"/>
            </w:tcBorders>
            <w:hideMark/>
          </w:tcPr>
          <w:p w14:paraId="2AAAF857" w14:textId="77777777" w:rsidR="00CA578F" w:rsidRPr="001F67C9" w:rsidRDefault="00CA578F" w:rsidP="004705CC">
            <w:pPr>
              <w:pStyle w:val="TAL"/>
              <w:rPr>
                <w:ins w:id="1619" w:author="Author"/>
                <w:lang w:val="en-US" w:eastAsia="ja-JP"/>
              </w:rPr>
            </w:pPr>
            <w:ins w:id="1620"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7C05ED6E" w14:textId="77777777" w:rsidR="00CA578F" w:rsidRPr="001F67C9" w:rsidRDefault="00CA578F" w:rsidP="004705CC">
            <w:pPr>
              <w:pStyle w:val="TAL"/>
              <w:rPr>
                <w:ins w:id="1621" w:author="Author"/>
                <w:lang w:eastAsia="ja-JP"/>
              </w:rPr>
            </w:pPr>
            <w:ins w:id="1622"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728E46" w14:textId="77777777" w:rsidR="00CA578F" w:rsidRPr="001F67C9" w:rsidRDefault="00CA578F" w:rsidP="004705CC">
            <w:pPr>
              <w:pStyle w:val="TAL"/>
              <w:rPr>
                <w:ins w:id="162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C8C9E7" w14:textId="77777777" w:rsidR="00CA578F" w:rsidRPr="001F67C9" w:rsidRDefault="00CA578F" w:rsidP="004705CC">
            <w:pPr>
              <w:pStyle w:val="TAL"/>
              <w:rPr>
                <w:ins w:id="1624" w:author="Author"/>
                <w:lang w:eastAsia="ja-JP"/>
              </w:rPr>
            </w:pPr>
            <w:ins w:id="1625"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14:paraId="1CF67EC8" w14:textId="77777777" w:rsidR="00CA578F" w:rsidRPr="001F67C9" w:rsidRDefault="00CA578F" w:rsidP="004705CC">
            <w:pPr>
              <w:pStyle w:val="TAL"/>
              <w:rPr>
                <w:ins w:id="1626" w:author="Author"/>
                <w:rFonts w:cs="Arial"/>
                <w:szCs w:val="18"/>
                <w:lang w:eastAsia="ja-JP"/>
              </w:rPr>
            </w:pPr>
          </w:p>
        </w:tc>
      </w:tr>
      <w:tr w:rsidR="00CA578F" w:rsidRPr="00DB4D57" w14:paraId="284F843F" w14:textId="77777777" w:rsidTr="004705CC">
        <w:trPr>
          <w:ins w:id="1627" w:author="Author"/>
        </w:trPr>
        <w:tc>
          <w:tcPr>
            <w:tcW w:w="2626" w:type="dxa"/>
            <w:tcBorders>
              <w:top w:val="single" w:sz="4" w:space="0" w:color="auto"/>
              <w:left w:val="single" w:sz="4" w:space="0" w:color="auto"/>
              <w:bottom w:val="single" w:sz="4" w:space="0" w:color="auto"/>
              <w:right w:val="single" w:sz="4" w:space="0" w:color="auto"/>
            </w:tcBorders>
            <w:hideMark/>
          </w:tcPr>
          <w:p w14:paraId="0DA2E63F" w14:textId="77777777" w:rsidR="00CA578F" w:rsidRPr="001F67C9" w:rsidRDefault="00CA578F" w:rsidP="004705CC">
            <w:pPr>
              <w:pStyle w:val="TAL"/>
              <w:rPr>
                <w:ins w:id="1628" w:author="Author"/>
                <w:lang w:eastAsia="ja-JP"/>
              </w:rPr>
            </w:pPr>
            <w:ins w:id="1629"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3D67B0DD" w14:textId="77777777" w:rsidR="00CA578F" w:rsidRPr="001F67C9" w:rsidRDefault="00CA578F" w:rsidP="004705CC">
            <w:pPr>
              <w:pStyle w:val="TAL"/>
              <w:rPr>
                <w:ins w:id="1630" w:author="Author"/>
                <w:lang w:eastAsia="ja-JP"/>
              </w:rPr>
            </w:pPr>
            <w:ins w:id="163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F8EE0B" w14:textId="77777777" w:rsidR="00CA578F" w:rsidRPr="001F67C9" w:rsidRDefault="00CA578F" w:rsidP="004705CC">
            <w:pPr>
              <w:pStyle w:val="TAL"/>
              <w:rPr>
                <w:ins w:id="163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D0FB14" w14:textId="77777777" w:rsidR="00CA578F" w:rsidRPr="001F67C9" w:rsidRDefault="00CA578F" w:rsidP="004705CC">
            <w:pPr>
              <w:pStyle w:val="TAL"/>
              <w:rPr>
                <w:ins w:id="1633" w:author="Author"/>
                <w:rFonts w:cs="Arial"/>
                <w:szCs w:val="18"/>
                <w:lang w:eastAsia="ja-JP"/>
              </w:rPr>
            </w:pPr>
            <w:ins w:id="1634"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14:paraId="293D1B5D" w14:textId="77777777" w:rsidR="00CA578F" w:rsidRPr="001F67C9" w:rsidRDefault="00CA578F" w:rsidP="004705CC">
            <w:pPr>
              <w:pStyle w:val="TAL"/>
              <w:rPr>
                <w:ins w:id="1635" w:author="Author"/>
                <w:rFonts w:cs="Arial"/>
                <w:szCs w:val="18"/>
                <w:lang w:val="en-US" w:eastAsia="ja-JP"/>
              </w:rPr>
            </w:pPr>
            <w:ins w:id="1636" w:author="Author">
              <w:r w:rsidRPr="001F67C9">
                <w:rPr>
                  <w:rFonts w:cs="Arial"/>
                  <w:szCs w:val="18"/>
                  <w:lang w:val="en-US" w:eastAsia="ja-JP"/>
                </w:rPr>
                <w:t xml:space="preserve">‘0’ indicates no resource is available, Measured on a linear scale. </w:t>
              </w:r>
            </w:ins>
          </w:p>
        </w:tc>
      </w:tr>
    </w:tbl>
    <w:p w14:paraId="0D9126FA" w14:textId="77777777" w:rsidR="00CA578F" w:rsidRPr="00F14FAF" w:rsidRDefault="00CA578F" w:rsidP="00CA578F">
      <w:pPr>
        <w:rPr>
          <w:ins w:id="1637" w:author="Author"/>
          <w:lang w:eastAsia="en-GB"/>
        </w:rPr>
      </w:pPr>
    </w:p>
    <w:p w14:paraId="1491003E" w14:textId="77777777" w:rsidR="00CA578F" w:rsidRPr="001F67C9" w:rsidRDefault="00CA578F" w:rsidP="00CA578F">
      <w:pPr>
        <w:pStyle w:val="Heading4"/>
        <w:rPr>
          <w:ins w:id="1638" w:author="Author"/>
        </w:rPr>
      </w:pPr>
      <w:bookmarkStart w:id="1639" w:name="_Toc14207858"/>
      <w:ins w:id="1640" w:author="Author">
        <w:r w:rsidRPr="000C38C2">
          <w:t>9.</w:t>
        </w:r>
        <w:r>
          <w:t xml:space="preserve">3.1.x5 </w:t>
        </w:r>
        <w:r w:rsidRPr="001F67C9">
          <w:t>Cell Capacity Class Value</w:t>
        </w:r>
        <w:bookmarkEnd w:id="1639"/>
      </w:ins>
    </w:p>
    <w:p w14:paraId="19C2FF93" w14:textId="77777777" w:rsidR="00CA578F" w:rsidRPr="001F67C9" w:rsidRDefault="00CA578F" w:rsidP="00CA578F">
      <w:pPr>
        <w:rPr>
          <w:ins w:id="1641" w:author="Author"/>
          <w:lang w:val="en-US"/>
        </w:rPr>
      </w:pPr>
      <w:ins w:id="1642"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A578F" w:rsidRPr="001F67C9" w14:paraId="2CF1997E" w14:textId="77777777" w:rsidTr="004705CC">
        <w:trPr>
          <w:ins w:id="1643" w:author="Author"/>
        </w:trPr>
        <w:tc>
          <w:tcPr>
            <w:tcW w:w="2626" w:type="dxa"/>
            <w:tcBorders>
              <w:top w:val="single" w:sz="4" w:space="0" w:color="auto"/>
              <w:left w:val="single" w:sz="4" w:space="0" w:color="auto"/>
              <w:bottom w:val="single" w:sz="4" w:space="0" w:color="auto"/>
              <w:right w:val="single" w:sz="4" w:space="0" w:color="auto"/>
            </w:tcBorders>
            <w:hideMark/>
          </w:tcPr>
          <w:p w14:paraId="68D374F4" w14:textId="77777777" w:rsidR="00CA578F" w:rsidRPr="001F67C9" w:rsidRDefault="00CA578F" w:rsidP="004705CC">
            <w:pPr>
              <w:pStyle w:val="TAH"/>
              <w:rPr>
                <w:ins w:id="1644" w:author="Author"/>
                <w:lang w:eastAsia="ja-JP"/>
              </w:rPr>
            </w:pPr>
            <w:ins w:id="1645"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33AAA95" w14:textId="77777777" w:rsidR="00CA578F" w:rsidRPr="001F67C9" w:rsidRDefault="00CA578F" w:rsidP="004705CC">
            <w:pPr>
              <w:pStyle w:val="TAH"/>
              <w:rPr>
                <w:ins w:id="1646" w:author="Author"/>
                <w:lang w:eastAsia="ja-JP"/>
              </w:rPr>
            </w:pPr>
            <w:ins w:id="1647"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CAEC5DC" w14:textId="77777777" w:rsidR="00CA578F" w:rsidRPr="001F67C9" w:rsidRDefault="00CA578F" w:rsidP="004705CC">
            <w:pPr>
              <w:pStyle w:val="TAH"/>
              <w:rPr>
                <w:ins w:id="1648" w:author="Author"/>
                <w:lang w:eastAsia="ja-JP"/>
              </w:rPr>
            </w:pPr>
            <w:ins w:id="1649"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7E95772" w14:textId="77777777" w:rsidR="00CA578F" w:rsidRPr="001F67C9" w:rsidRDefault="00CA578F" w:rsidP="004705CC">
            <w:pPr>
              <w:pStyle w:val="TAH"/>
              <w:rPr>
                <w:ins w:id="1650" w:author="Author"/>
                <w:lang w:eastAsia="ja-JP"/>
              </w:rPr>
            </w:pPr>
            <w:ins w:id="1651"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7DCC9809" w14:textId="77777777" w:rsidR="00CA578F" w:rsidRPr="001F67C9" w:rsidRDefault="00CA578F" w:rsidP="004705CC">
            <w:pPr>
              <w:pStyle w:val="TAH"/>
              <w:rPr>
                <w:ins w:id="1652" w:author="Author"/>
                <w:lang w:eastAsia="ja-JP"/>
              </w:rPr>
            </w:pPr>
            <w:ins w:id="1653" w:author="Author">
              <w:r w:rsidRPr="001F67C9">
                <w:rPr>
                  <w:lang w:eastAsia="ja-JP"/>
                </w:rPr>
                <w:t>Semantics description</w:t>
              </w:r>
            </w:ins>
          </w:p>
        </w:tc>
      </w:tr>
      <w:tr w:rsidR="00CA578F" w:rsidRPr="00DB4D57" w14:paraId="4638CD4B" w14:textId="77777777" w:rsidTr="004705CC">
        <w:trPr>
          <w:ins w:id="1654" w:author="Author"/>
        </w:trPr>
        <w:tc>
          <w:tcPr>
            <w:tcW w:w="2626" w:type="dxa"/>
            <w:tcBorders>
              <w:top w:val="single" w:sz="4" w:space="0" w:color="auto"/>
              <w:left w:val="single" w:sz="4" w:space="0" w:color="auto"/>
              <w:bottom w:val="single" w:sz="4" w:space="0" w:color="auto"/>
              <w:right w:val="single" w:sz="4" w:space="0" w:color="auto"/>
            </w:tcBorders>
          </w:tcPr>
          <w:p w14:paraId="4B9A32F1" w14:textId="77777777" w:rsidR="00CA578F" w:rsidRPr="001F67C9" w:rsidRDefault="00CA578F" w:rsidP="004705CC">
            <w:pPr>
              <w:pStyle w:val="TAL"/>
              <w:rPr>
                <w:ins w:id="1655" w:author="Author"/>
                <w:b/>
                <w:bCs/>
                <w:lang w:val="en-US" w:eastAsia="ja-JP"/>
              </w:rPr>
            </w:pPr>
            <w:ins w:id="1656"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75A11BEB" w14:textId="77777777" w:rsidR="00CA578F" w:rsidRPr="001F67C9" w:rsidRDefault="00CA578F" w:rsidP="004705CC">
            <w:pPr>
              <w:pStyle w:val="TAL"/>
              <w:rPr>
                <w:ins w:id="1657" w:author="Author"/>
                <w:lang w:val="en-US" w:eastAsia="ja-JP"/>
              </w:rPr>
            </w:pPr>
            <w:ins w:id="165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B8F471" w14:textId="77777777" w:rsidR="00CA578F" w:rsidRPr="001F67C9" w:rsidRDefault="00CA578F" w:rsidP="004705CC">
            <w:pPr>
              <w:pStyle w:val="TAL"/>
              <w:rPr>
                <w:ins w:id="16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66673" w14:textId="77777777" w:rsidR="00CA578F" w:rsidRPr="001F67C9" w:rsidRDefault="00CA578F" w:rsidP="004705CC">
            <w:pPr>
              <w:pStyle w:val="TAL"/>
              <w:rPr>
                <w:ins w:id="1660" w:author="Author"/>
                <w:noProof/>
                <w:lang w:eastAsia="ja-JP"/>
              </w:rPr>
            </w:pPr>
            <w:ins w:id="1661"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4915039F" w14:textId="77777777" w:rsidR="00CA578F" w:rsidRPr="001F67C9" w:rsidRDefault="00CA578F" w:rsidP="004705CC">
            <w:pPr>
              <w:pStyle w:val="TAL"/>
              <w:rPr>
                <w:ins w:id="1662" w:author="Author"/>
                <w:rFonts w:cs="Arial"/>
                <w:noProof/>
                <w:szCs w:val="18"/>
                <w:lang w:val="en-US" w:eastAsia="ja-JP"/>
              </w:rPr>
            </w:pPr>
            <w:ins w:id="1663"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14:paraId="0C288A9E" w14:textId="77777777" w:rsidR="00CA578F" w:rsidRPr="00F14FAF" w:rsidRDefault="00CA578F" w:rsidP="00CA578F">
      <w:pPr>
        <w:rPr>
          <w:ins w:id="1664" w:author="Author"/>
          <w:lang w:eastAsia="en-GB"/>
        </w:rPr>
      </w:pPr>
    </w:p>
    <w:p w14:paraId="0A5A971C" w14:textId="77777777" w:rsidR="00CA578F" w:rsidRPr="001F67C9" w:rsidRDefault="00CA578F" w:rsidP="00CA578F">
      <w:pPr>
        <w:pStyle w:val="Heading4"/>
        <w:rPr>
          <w:ins w:id="1665" w:author="Author"/>
        </w:rPr>
      </w:pPr>
      <w:bookmarkStart w:id="1666" w:name="_Toc14207859"/>
      <w:ins w:id="1667" w:author="Author">
        <w:r w:rsidRPr="000C38C2">
          <w:t>9.</w:t>
        </w:r>
        <w:r>
          <w:t>3.1.x6</w:t>
        </w:r>
        <w:r w:rsidRPr="00F45469">
          <w:t xml:space="preserve"> </w:t>
        </w:r>
        <w:r w:rsidRPr="001F67C9">
          <w:t>Capacity Value</w:t>
        </w:r>
        <w:bookmarkEnd w:id="1666"/>
      </w:ins>
    </w:p>
    <w:p w14:paraId="5063BA21" w14:textId="77777777" w:rsidR="00CA578F" w:rsidRPr="001F67C9" w:rsidRDefault="00CA578F" w:rsidP="00CA578F">
      <w:pPr>
        <w:rPr>
          <w:ins w:id="1668" w:author="Author"/>
          <w:noProof/>
          <w:lang w:val="en-US"/>
        </w:rPr>
      </w:pPr>
      <w:ins w:id="1669"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A578F" w:rsidRPr="001F67C9" w14:paraId="1C486B05" w14:textId="77777777" w:rsidTr="004705CC">
        <w:trPr>
          <w:ins w:id="1670" w:author="Author"/>
        </w:trPr>
        <w:tc>
          <w:tcPr>
            <w:tcW w:w="2626" w:type="dxa"/>
            <w:tcBorders>
              <w:top w:val="single" w:sz="4" w:space="0" w:color="auto"/>
              <w:left w:val="single" w:sz="4" w:space="0" w:color="auto"/>
              <w:bottom w:val="single" w:sz="4" w:space="0" w:color="auto"/>
              <w:right w:val="single" w:sz="4" w:space="0" w:color="auto"/>
            </w:tcBorders>
            <w:hideMark/>
          </w:tcPr>
          <w:p w14:paraId="1CE85D3B" w14:textId="77777777" w:rsidR="00CA578F" w:rsidRPr="001F67C9" w:rsidRDefault="00CA578F" w:rsidP="004705CC">
            <w:pPr>
              <w:pStyle w:val="TAH"/>
              <w:rPr>
                <w:ins w:id="1671" w:author="Author"/>
                <w:lang w:eastAsia="ja-JP"/>
              </w:rPr>
            </w:pPr>
            <w:ins w:id="1672"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94D60BA" w14:textId="77777777" w:rsidR="00CA578F" w:rsidRPr="001F67C9" w:rsidRDefault="00CA578F" w:rsidP="004705CC">
            <w:pPr>
              <w:pStyle w:val="TAH"/>
              <w:rPr>
                <w:ins w:id="1673" w:author="Author"/>
                <w:lang w:eastAsia="ja-JP"/>
              </w:rPr>
            </w:pPr>
            <w:ins w:id="167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8846D34" w14:textId="77777777" w:rsidR="00CA578F" w:rsidRPr="001F67C9" w:rsidRDefault="00CA578F" w:rsidP="004705CC">
            <w:pPr>
              <w:pStyle w:val="TAH"/>
              <w:rPr>
                <w:ins w:id="1675" w:author="Author"/>
                <w:lang w:eastAsia="ja-JP"/>
              </w:rPr>
            </w:pPr>
            <w:ins w:id="167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B5E2F1F" w14:textId="77777777" w:rsidR="00CA578F" w:rsidRPr="001F67C9" w:rsidRDefault="00CA578F" w:rsidP="004705CC">
            <w:pPr>
              <w:pStyle w:val="TAH"/>
              <w:rPr>
                <w:ins w:id="1677" w:author="Author"/>
                <w:lang w:eastAsia="ja-JP"/>
              </w:rPr>
            </w:pPr>
            <w:ins w:id="167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074279D4" w14:textId="77777777" w:rsidR="00CA578F" w:rsidRPr="001F67C9" w:rsidRDefault="00CA578F" w:rsidP="004705CC">
            <w:pPr>
              <w:pStyle w:val="TAH"/>
              <w:rPr>
                <w:ins w:id="1679" w:author="Author"/>
                <w:lang w:eastAsia="ja-JP"/>
              </w:rPr>
            </w:pPr>
            <w:ins w:id="1680" w:author="Author">
              <w:r w:rsidRPr="001F67C9">
                <w:rPr>
                  <w:lang w:eastAsia="ja-JP"/>
                </w:rPr>
                <w:t>Semantics description</w:t>
              </w:r>
            </w:ins>
          </w:p>
        </w:tc>
      </w:tr>
      <w:tr w:rsidR="00CA578F" w:rsidRPr="001F67C9" w14:paraId="22EBBE59" w14:textId="77777777" w:rsidTr="004705CC">
        <w:trPr>
          <w:ins w:id="1681" w:author="Author"/>
        </w:trPr>
        <w:tc>
          <w:tcPr>
            <w:tcW w:w="2626" w:type="dxa"/>
            <w:tcBorders>
              <w:top w:val="single" w:sz="4" w:space="0" w:color="auto"/>
              <w:left w:val="single" w:sz="4" w:space="0" w:color="auto"/>
              <w:bottom w:val="single" w:sz="4" w:space="0" w:color="auto"/>
              <w:right w:val="single" w:sz="4" w:space="0" w:color="auto"/>
            </w:tcBorders>
          </w:tcPr>
          <w:p w14:paraId="213E70B7" w14:textId="77777777" w:rsidR="00CA578F" w:rsidRPr="001F67C9" w:rsidRDefault="00CA578F" w:rsidP="004705CC">
            <w:pPr>
              <w:pStyle w:val="TAL"/>
              <w:rPr>
                <w:ins w:id="1682" w:author="Author"/>
                <w:lang w:eastAsia="ja-JP"/>
              </w:rPr>
            </w:pPr>
            <w:ins w:id="1683"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7376E469" w14:textId="77777777" w:rsidR="00CA578F" w:rsidRPr="001F67C9" w:rsidRDefault="00CA578F" w:rsidP="004705CC">
            <w:pPr>
              <w:pStyle w:val="TAL"/>
              <w:rPr>
                <w:ins w:id="1684" w:author="Author"/>
                <w:lang w:eastAsia="ja-JP"/>
              </w:rPr>
            </w:pPr>
            <w:ins w:id="168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325785F" w14:textId="77777777" w:rsidR="00CA578F" w:rsidRPr="001F67C9" w:rsidRDefault="00CA578F" w:rsidP="004705CC">
            <w:pPr>
              <w:pStyle w:val="TAL"/>
              <w:rPr>
                <w:ins w:id="168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F87A177" w14:textId="77777777" w:rsidR="00CA578F" w:rsidRPr="001F67C9" w:rsidRDefault="00CA578F" w:rsidP="004705CC">
            <w:pPr>
              <w:pStyle w:val="TAL"/>
              <w:rPr>
                <w:ins w:id="1687" w:author="Author"/>
                <w:noProof/>
                <w:lang w:eastAsia="ja-JP"/>
              </w:rPr>
            </w:pPr>
            <w:ins w:id="1688"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514A1A9C" w14:textId="77777777" w:rsidR="00CA578F" w:rsidRPr="001F67C9" w:rsidRDefault="00CA578F" w:rsidP="004705CC">
            <w:pPr>
              <w:pStyle w:val="TAL"/>
              <w:rPr>
                <w:ins w:id="1689" w:author="Author"/>
                <w:noProof/>
                <w:lang w:val="en-US" w:eastAsia="ja-JP"/>
              </w:rPr>
            </w:pPr>
            <w:ins w:id="1690"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CA578F" w:rsidRPr="001F67C9" w14:paraId="025AF5CE" w14:textId="77777777" w:rsidTr="004705CC">
        <w:trPr>
          <w:ins w:id="1691" w:author="Author"/>
        </w:trPr>
        <w:tc>
          <w:tcPr>
            <w:tcW w:w="2626" w:type="dxa"/>
            <w:tcBorders>
              <w:top w:val="single" w:sz="4" w:space="0" w:color="auto"/>
              <w:left w:val="single" w:sz="4" w:space="0" w:color="auto"/>
              <w:bottom w:val="single" w:sz="4" w:space="0" w:color="auto"/>
              <w:right w:val="single" w:sz="4" w:space="0" w:color="auto"/>
            </w:tcBorders>
          </w:tcPr>
          <w:p w14:paraId="48F2107B" w14:textId="77777777" w:rsidR="00CA578F" w:rsidRPr="001F67C9" w:rsidRDefault="00CA578F" w:rsidP="004705CC">
            <w:pPr>
              <w:pStyle w:val="TAL"/>
              <w:rPr>
                <w:ins w:id="1692" w:author="Author"/>
                <w:lang w:val="en-US" w:eastAsia="ja-JP"/>
              </w:rPr>
            </w:pPr>
            <w:ins w:id="1693"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96F28B6" w14:textId="77777777" w:rsidR="00CA578F" w:rsidRPr="001F67C9" w:rsidRDefault="00CA578F" w:rsidP="004705CC">
            <w:pPr>
              <w:pStyle w:val="TAL"/>
              <w:rPr>
                <w:ins w:id="169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879826C" w14:textId="77777777" w:rsidR="00CA578F" w:rsidRPr="001F67C9" w:rsidRDefault="00CA578F" w:rsidP="004705CC">
            <w:pPr>
              <w:pStyle w:val="TAL"/>
              <w:rPr>
                <w:ins w:id="1695" w:author="Author"/>
                <w:lang w:eastAsia="ja-JP"/>
              </w:rPr>
            </w:pPr>
            <w:ins w:id="1696"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88D1478" w14:textId="77777777" w:rsidR="00CA578F" w:rsidRPr="001F67C9" w:rsidRDefault="00CA578F" w:rsidP="004705CC">
            <w:pPr>
              <w:pStyle w:val="TAL"/>
              <w:rPr>
                <w:ins w:id="169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7571205" w14:textId="77777777" w:rsidR="00CA578F" w:rsidRPr="001F67C9" w:rsidRDefault="00CA578F" w:rsidP="004705CC">
            <w:pPr>
              <w:pStyle w:val="TAL"/>
              <w:rPr>
                <w:ins w:id="1698" w:author="Author"/>
                <w:noProof/>
                <w:lang w:val="en-US" w:eastAsia="ja-JP"/>
              </w:rPr>
            </w:pPr>
          </w:p>
        </w:tc>
      </w:tr>
      <w:tr w:rsidR="00CA578F" w:rsidRPr="00E22360" w14:paraId="10E89331" w14:textId="77777777" w:rsidTr="004705CC">
        <w:trPr>
          <w:ins w:id="1699" w:author="Author"/>
        </w:trPr>
        <w:tc>
          <w:tcPr>
            <w:tcW w:w="2626" w:type="dxa"/>
            <w:tcBorders>
              <w:top w:val="single" w:sz="4" w:space="0" w:color="auto"/>
              <w:left w:val="single" w:sz="4" w:space="0" w:color="auto"/>
              <w:bottom w:val="single" w:sz="4" w:space="0" w:color="auto"/>
              <w:right w:val="single" w:sz="4" w:space="0" w:color="auto"/>
            </w:tcBorders>
          </w:tcPr>
          <w:p w14:paraId="769484D9" w14:textId="77777777" w:rsidR="00CA578F" w:rsidRPr="00E22360" w:rsidRDefault="00CA578F" w:rsidP="004705CC">
            <w:pPr>
              <w:pStyle w:val="TAL"/>
              <w:rPr>
                <w:ins w:id="1700" w:author="Author"/>
                <w:b/>
                <w:bCs/>
                <w:lang w:val="en-US" w:eastAsia="ja-JP"/>
              </w:rPr>
            </w:pPr>
            <w:ins w:id="1701"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3AB96EB2" w14:textId="77777777" w:rsidR="00CA578F" w:rsidRPr="00E22360" w:rsidRDefault="00CA578F" w:rsidP="004705CC">
            <w:pPr>
              <w:pStyle w:val="TAL"/>
              <w:rPr>
                <w:ins w:id="170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76D888CA" w14:textId="77777777" w:rsidR="00CA578F" w:rsidRPr="00E22360" w:rsidRDefault="00CA578F" w:rsidP="004705CC">
            <w:pPr>
              <w:pStyle w:val="TAL"/>
              <w:rPr>
                <w:ins w:id="1703" w:author="Author"/>
                <w:i/>
                <w:lang w:eastAsia="ja-JP"/>
              </w:rPr>
            </w:pPr>
            <w:ins w:id="1704"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6C049D53" w14:textId="77777777" w:rsidR="00CA578F" w:rsidRPr="00E22360" w:rsidRDefault="00CA578F" w:rsidP="004705CC">
            <w:pPr>
              <w:pStyle w:val="TAL"/>
              <w:rPr>
                <w:ins w:id="170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8146162" w14:textId="77777777" w:rsidR="00CA578F" w:rsidRPr="00E22360" w:rsidRDefault="00CA578F" w:rsidP="004705CC">
            <w:pPr>
              <w:pStyle w:val="TAL"/>
              <w:rPr>
                <w:ins w:id="1706" w:author="Author"/>
                <w:noProof/>
                <w:lang w:val="en-US" w:eastAsia="ja-JP"/>
              </w:rPr>
            </w:pPr>
          </w:p>
        </w:tc>
      </w:tr>
      <w:tr w:rsidR="00CA578F" w:rsidRPr="00E22360" w14:paraId="3D0DCFC8" w14:textId="77777777" w:rsidTr="004705CC">
        <w:trPr>
          <w:ins w:id="1707" w:author="Author"/>
        </w:trPr>
        <w:tc>
          <w:tcPr>
            <w:tcW w:w="2626" w:type="dxa"/>
            <w:tcBorders>
              <w:top w:val="single" w:sz="4" w:space="0" w:color="auto"/>
              <w:left w:val="single" w:sz="4" w:space="0" w:color="auto"/>
              <w:bottom w:val="single" w:sz="4" w:space="0" w:color="auto"/>
              <w:right w:val="single" w:sz="4" w:space="0" w:color="auto"/>
            </w:tcBorders>
          </w:tcPr>
          <w:p w14:paraId="4563872E" w14:textId="77777777" w:rsidR="00CA578F" w:rsidRPr="00E22360" w:rsidRDefault="00CA578F" w:rsidP="004705CC">
            <w:pPr>
              <w:pStyle w:val="TAL"/>
              <w:ind w:left="174"/>
              <w:rPr>
                <w:ins w:id="1708" w:author="Author"/>
                <w:b/>
                <w:bCs/>
                <w:lang w:val="en-US" w:eastAsia="ja-JP"/>
              </w:rPr>
            </w:pPr>
            <w:ins w:id="1709"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645DB63" w14:textId="77777777" w:rsidR="00CA578F" w:rsidRPr="00E22360" w:rsidRDefault="00CA578F" w:rsidP="004705CC">
            <w:pPr>
              <w:pStyle w:val="TAL"/>
              <w:rPr>
                <w:ins w:id="1710" w:author="Author"/>
                <w:lang w:val="en-US" w:eastAsia="ja-JP"/>
              </w:rPr>
            </w:pPr>
            <w:ins w:id="1711"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10FE191E" w14:textId="77777777" w:rsidR="00CA578F" w:rsidRPr="00E22360" w:rsidRDefault="00CA578F" w:rsidP="004705CC">
            <w:pPr>
              <w:pStyle w:val="TAL"/>
              <w:rPr>
                <w:ins w:id="17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16578E" w14:textId="77777777" w:rsidR="00CA578F" w:rsidRPr="00E22360" w:rsidRDefault="00CA578F" w:rsidP="004705CC">
            <w:pPr>
              <w:pStyle w:val="TAL"/>
              <w:rPr>
                <w:ins w:id="1713" w:author="Author"/>
                <w:noProof/>
                <w:lang w:eastAsia="ja-JP"/>
              </w:rPr>
            </w:pPr>
            <w:ins w:id="1714"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14:paraId="1729E39E" w14:textId="77777777" w:rsidR="00CA578F" w:rsidRPr="00E22360" w:rsidRDefault="00CA578F" w:rsidP="004705CC">
            <w:pPr>
              <w:pStyle w:val="TAL"/>
              <w:rPr>
                <w:ins w:id="1715" w:author="Author"/>
                <w:noProof/>
                <w:lang w:val="en-US" w:eastAsia="ja-JP"/>
              </w:rPr>
            </w:pPr>
          </w:p>
        </w:tc>
      </w:tr>
      <w:tr w:rsidR="00CA578F" w:rsidRPr="00F45469" w14:paraId="1C320C71" w14:textId="77777777" w:rsidTr="004705CC">
        <w:trPr>
          <w:ins w:id="1716" w:author="Author"/>
        </w:trPr>
        <w:tc>
          <w:tcPr>
            <w:tcW w:w="2626" w:type="dxa"/>
            <w:tcBorders>
              <w:top w:val="single" w:sz="4" w:space="0" w:color="auto"/>
              <w:left w:val="single" w:sz="4" w:space="0" w:color="auto"/>
              <w:bottom w:val="single" w:sz="4" w:space="0" w:color="auto"/>
              <w:right w:val="single" w:sz="4" w:space="0" w:color="auto"/>
            </w:tcBorders>
            <w:hideMark/>
          </w:tcPr>
          <w:p w14:paraId="55E90C03" w14:textId="77777777" w:rsidR="00CA578F" w:rsidRPr="001F67C9" w:rsidRDefault="00CA578F" w:rsidP="004705CC">
            <w:pPr>
              <w:pStyle w:val="TAL"/>
              <w:ind w:left="174"/>
              <w:rPr>
                <w:ins w:id="1717" w:author="Author"/>
                <w:lang w:eastAsia="ja-JP"/>
              </w:rPr>
            </w:pPr>
            <w:ins w:id="1718"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687EBF8E" w14:textId="77777777" w:rsidR="00CA578F" w:rsidRPr="001F67C9" w:rsidRDefault="00CA578F" w:rsidP="004705CC">
            <w:pPr>
              <w:pStyle w:val="TAL"/>
              <w:rPr>
                <w:ins w:id="1719" w:author="Author"/>
                <w:lang w:eastAsia="ja-JP"/>
              </w:rPr>
            </w:pPr>
            <w:ins w:id="172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1879D13" w14:textId="77777777" w:rsidR="00CA578F" w:rsidRPr="001F67C9" w:rsidRDefault="00CA578F" w:rsidP="004705CC">
            <w:pPr>
              <w:pStyle w:val="TAL"/>
              <w:rPr>
                <w:ins w:id="172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A1D0B9" w14:textId="77777777" w:rsidR="00CA578F" w:rsidRPr="001F67C9" w:rsidRDefault="00CA578F" w:rsidP="004705CC">
            <w:pPr>
              <w:pStyle w:val="TAL"/>
              <w:rPr>
                <w:ins w:id="1722" w:author="Author"/>
                <w:lang w:eastAsia="ja-JP"/>
              </w:rPr>
            </w:pPr>
            <w:ins w:id="1723"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1CD1157D" w14:textId="77777777" w:rsidR="00CA578F" w:rsidRPr="001F67C9" w:rsidRDefault="00CA578F" w:rsidP="004705CC">
            <w:pPr>
              <w:pStyle w:val="TAL"/>
              <w:rPr>
                <w:ins w:id="1724" w:author="Author"/>
                <w:lang w:val="en-US" w:eastAsia="ja-JP"/>
              </w:rPr>
            </w:pPr>
            <w:ins w:id="1725" w:author="Author">
              <w:r w:rsidRPr="001F67C9">
                <w:rPr>
                  <w:noProof/>
                  <w:lang w:val="en-US" w:eastAsia="ja-JP"/>
                </w:rPr>
                <w:t>Value 0 shall indicate no available capacity, and 100 shall indicate maximum available capacity . SSB Area Capacity Value should be measured on a linear scale.</w:t>
              </w:r>
            </w:ins>
          </w:p>
        </w:tc>
      </w:tr>
    </w:tbl>
    <w:p w14:paraId="47140F16" w14:textId="77777777" w:rsidR="00CA578F" w:rsidRPr="00F45469" w:rsidRDefault="00CA578F" w:rsidP="00CA578F">
      <w:pPr>
        <w:rPr>
          <w:ins w:id="1726"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78F" w:rsidRPr="00E22360" w14:paraId="4E90E90C" w14:textId="77777777" w:rsidTr="004705CC">
        <w:trPr>
          <w:ins w:id="1727" w:author="Author"/>
        </w:trPr>
        <w:tc>
          <w:tcPr>
            <w:tcW w:w="3686" w:type="dxa"/>
            <w:tcBorders>
              <w:top w:val="single" w:sz="4" w:space="0" w:color="auto"/>
              <w:left w:val="single" w:sz="4" w:space="0" w:color="auto"/>
              <w:bottom w:val="single" w:sz="4" w:space="0" w:color="auto"/>
              <w:right w:val="single" w:sz="4" w:space="0" w:color="auto"/>
            </w:tcBorders>
            <w:hideMark/>
          </w:tcPr>
          <w:p w14:paraId="67939622" w14:textId="77777777" w:rsidR="00CA578F" w:rsidRPr="00E22360" w:rsidRDefault="00CA578F" w:rsidP="004705CC">
            <w:pPr>
              <w:keepNext/>
              <w:keepLines/>
              <w:spacing w:after="0"/>
              <w:jc w:val="center"/>
              <w:rPr>
                <w:ins w:id="1728" w:author="Author"/>
                <w:rFonts w:ascii="Arial" w:hAnsi="Arial"/>
                <w:b/>
                <w:sz w:val="18"/>
                <w:lang w:eastAsia="ja-JP"/>
              </w:rPr>
            </w:pPr>
            <w:ins w:id="1729"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3F379B5" w14:textId="77777777" w:rsidR="00CA578F" w:rsidRPr="00E22360" w:rsidRDefault="00CA578F" w:rsidP="004705CC">
            <w:pPr>
              <w:keepNext/>
              <w:keepLines/>
              <w:spacing w:after="0"/>
              <w:jc w:val="center"/>
              <w:rPr>
                <w:ins w:id="1730" w:author="Author"/>
                <w:rFonts w:ascii="Arial" w:eastAsia="SimSun" w:hAnsi="Arial"/>
                <w:b/>
                <w:sz w:val="18"/>
                <w:lang w:eastAsia="ja-JP"/>
              </w:rPr>
            </w:pPr>
            <w:ins w:id="1731" w:author="Author">
              <w:r w:rsidRPr="00E22360">
                <w:rPr>
                  <w:rFonts w:ascii="Arial" w:eastAsia="SimSun" w:hAnsi="Arial"/>
                  <w:b/>
                  <w:sz w:val="18"/>
                  <w:lang w:eastAsia="ja-JP"/>
                </w:rPr>
                <w:t>Explanation</w:t>
              </w:r>
            </w:ins>
          </w:p>
        </w:tc>
      </w:tr>
      <w:tr w:rsidR="00CA578F" w:rsidRPr="00E22360" w14:paraId="6CA17590" w14:textId="77777777" w:rsidTr="004705CC">
        <w:trPr>
          <w:ins w:id="1732" w:author="Author"/>
        </w:trPr>
        <w:tc>
          <w:tcPr>
            <w:tcW w:w="3686" w:type="dxa"/>
            <w:tcBorders>
              <w:top w:val="single" w:sz="4" w:space="0" w:color="auto"/>
              <w:left w:val="single" w:sz="4" w:space="0" w:color="auto"/>
              <w:bottom w:val="single" w:sz="4" w:space="0" w:color="auto"/>
              <w:right w:val="single" w:sz="4" w:space="0" w:color="auto"/>
            </w:tcBorders>
          </w:tcPr>
          <w:p w14:paraId="28495876" w14:textId="77777777" w:rsidR="00CA578F" w:rsidRPr="00E22360" w:rsidRDefault="00CA578F" w:rsidP="004705CC">
            <w:pPr>
              <w:keepNext/>
              <w:keepLines/>
              <w:spacing w:after="0"/>
              <w:rPr>
                <w:ins w:id="1733" w:author="Author"/>
                <w:rFonts w:ascii="Arial" w:eastAsia="SimSun" w:hAnsi="Arial"/>
                <w:sz w:val="18"/>
              </w:rPr>
            </w:pPr>
            <w:ins w:id="1734"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20D37E50" w14:textId="77777777" w:rsidR="00CA578F" w:rsidRPr="00E22360" w:rsidRDefault="00CA578F" w:rsidP="004705CC">
            <w:pPr>
              <w:keepNext/>
              <w:keepLines/>
              <w:spacing w:after="0"/>
              <w:rPr>
                <w:ins w:id="1735" w:author="Author"/>
                <w:rFonts w:ascii="Arial" w:eastAsia="SimSun" w:hAnsi="Arial"/>
                <w:sz w:val="18"/>
              </w:rPr>
            </w:pPr>
            <w:ins w:id="1736" w:author="Author">
              <w:r w:rsidRPr="00E22360">
                <w:rPr>
                  <w:rFonts w:ascii="Arial" w:eastAsia="SimSun" w:hAnsi="Arial" w:cs="Arial"/>
                  <w:sz w:val="18"/>
                  <w:lang w:val="en-US" w:eastAsia="ja-JP"/>
                </w:rPr>
                <w:t>Maximum no. SSB Areas that can be served by a cell. Value is 64.</w:t>
              </w:r>
            </w:ins>
          </w:p>
        </w:tc>
      </w:tr>
    </w:tbl>
    <w:p w14:paraId="0927FF7D" w14:textId="77777777" w:rsidR="00CA578F" w:rsidRPr="00F45469" w:rsidRDefault="00CA578F" w:rsidP="00CA578F">
      <w:pPr>
        <w:rPr>
          <w:ins w:id="1737" w:author="Author"/>
          <w:lang w:eastAsia="zh-CN"/>
        </w:rPr>
      </w:pPr>
    </w:p>
    <w:p w14:paraId="5E8120B8" w14:textId="77777777" w:rsidR="00CA578F" w:rsidRPr="005D5480" w:rsidRDefault="00CA578F" w:rsidP="00CA578F">
      <w:pPr>
        <w:pStyle w:val="Heading4"/>
        <w:rPr>
          <w:ins w:id="1738" w:author="Author"/>
        </w:rPr>
      </w:pPr>
      <w:ins w:id="1739" w:author="Author">
        <w:r w:rsidRPr="000C38C2">
          <w:t>9.</w:t>
        </w:r>
        <w:r>
          <w:t>3.1.x7</w:t>
        </w:r>
        <w:r w:rsidRPr="00F45469">
          <w:t xml:space="preserve"> </w:t>
        </w:r>
        <w:r>
          <w:t>Slice Available Capacity</w:t>
        </w:r>
      </w:ins>
    </w:p>
    <w:p w14:paraId="1AD12988" w14:textId="77777777" w:rsidR="00CA578F" w:rsidRPr="005D5480" w:rsidRDefault="00CA578F" w:rsidP="00CA578F">
      <w:pPr>
        <w:rPr>
          <w:ins w:id="1740" w:author="Author"/>
          <w:noProof/>
          <w:lang w:val="en-US"/>
        </w:rPr>
      </w:pPr>
      <w:ins w:id="1741"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Pr>
            <w:lang w:val="en-US"/>
          </w:rPr>
          <w:t>gNB-DU</w:t>
        </w:r>
        <w:r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A578F" w:rsidRPr="005D5480" w14:paraId="37F1DAB1" w14:textId="77777777" w:rsidTr="004705CC">
        <w:trPr>
          <w:ins w:id="1742" w:author="Author"/>
        </w:trPr>
        <w:tc>
          <w:tcPr>
            <w:tcW w:w="2626" w:type="dxa"/>
            <w:tcBorders>
              <w:top w:val="single" w:sz="4" w:space="0" w:color="auto"/>
              <w:left w:val="single" w:sz="4" w:space="0" w:color="auto"/>
              <w:bottom w:val="single" w:sz="4" w:space="0" w:color="auto"/>
              <w:right w:val="single" w:sz="4" w:space="0" w:color="auto"/>
            </w:tcBorders>
            <w:hideMark/>
          </w:tcPr>
          <w:p w14:paraId="65331574" w14:textId="77777777" w:rsidR="00CA578F" w:rsidRPr="005D5480" w:rsidRDefault="00CA578F" w:rsidP="004705CC">
            <w:pPr>
              <w:pStyle w:val="TAH"/>
              <w:rPr>
                <w:ins w:id="1743" w:author="Author"/>
                <w:lang w:eastAsia="ja-JP"/>
              </w:rPr>
            </w:pPr>
            <w:ins w:id="1744"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3CAF52E" w14:textId="77777777" w:rsidR="00CA578F" w:rsidRPr="005D5480" w:rsidRDefault="00CA578F" w:rsidP="004705CC">
            <w:pPr>
              <w:pStyle w:val="TAH"/>
              <w:rPr>
                <w:ins w:id="1745" w:author="Author"/>
                <w:lang w:eastAsia="ja-JP"/>
              </w:rPr>
            </w:pPr>
            <w:ins w:id="1746"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C2CD115" w14:textId="77777777" w:rsidR="00CA578F" w:rsidRPr="005D5480" w:rsidRDefault="00CA578F" w:rsidP="004705CC">
            <w:pPr>
              <w:pStyle w:val="TAH"/>
              <w:rPr>
                <w:ins w:id="1747" w:author="Author"/>
                <w:lang w:eastAsia="ja-JP"/>
              </w:rPr>
            </w:pPr>
            <w:ins w:id="1748"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E5DF7B4" w14:textId="77777777" w:rsidR="00CA578F" w:rsidRPr="005D5480" w:rsidRDefault="00CA578F" w:rsidP="004705CC">
            <w:pPr>
              <w:pStyle w:val="TAH"/>
              <w:rPr>
                <w:ins w:id="1749" w:author="Author"/>
                <w:lang w:eastAsia="ja-JP"/>
              </w:rPr>
            </w:pPr>
            <w:ins w:id="1750"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25F4B5DE" w14:textId="77777777" w:rsidR="00CA578F" w:rsidRPr="005D5480" w:rsidRDefault="00CA578F" w:rsidP="004705CC">
            <w:pPr>
              <w:pStyle w:val="TAH"/>
              <w:rPr>
                <w:ins w:id="1751" w:author="Author"/>
                <w:lang w:eastAsia="ja-JP"/>
              </w:rPr>
            </w:pPr>
            <w:ins w:id="1752" w:author="Author">
              <w:r w:rsidRPr="005D5480">
                <w:rPr>
                  <w:lang w:eastAsia="ja-JP"/>
                </w:rPr>
                <w:t>Semantics description</w:t>
              </w:r>
            </w:ins>
          </w:p>
        </w:tc>
      </w:tr>
      <w:tr w:rsidR="00CA578F" w:rsidRPr="005D5480" w14:paraId="1AC86192" w14:textId="77777777" w:rsidTr="004705CC">
        <w:trPr>
          <w:ins w:id="1753" w:author="Author"/>
        </w:trPr>
        <w:tc>
          <w:tcPr>
            <w:tcW w:w="2626" w:type="dxa"/>
            <w:tcBorders>
              <w:top w:val="single" w:sz="4" w:space="0" w:color="auto"/>
              <w:left w:val="single" w:sz="4" w:space="0" w:color="auto"/>
              <w:bottom w:val="single" w:sz="4" w:space="0" w:color="auto"/>
              <w:right w:val="single" w:sz="4" w:space="0" w:color="auto"/>
            </w:tcBorders>
          </w:tcPr>
          <w:p w14:paraId="545F985C" w14:textId="77777777" w:rsidR="00CA578F" w:rsidRDefault="00CA578F" w:rsidP="004705CC">
            <w:pPr>
              <w:pStyle w:val="TAL"/>
              <w:rPr>
                <w:ins w:id="1754" w:author="Author"/>
                <w:b/>
                <w:bCs/>
                <w:lang w:val="en-US" w:eastAsia="ja-JP"/>
              </w:rPr>
            </w:pPr>
            <w:ins w:id="1755"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14:paraId="7264D603" w14:textId="77777777" w:rsidR="00CA578F" w:rsidRPr="005D5480" w:rsidRDefault="00CA578F" w:rsidP="004705CC">
            <w:pPr>
              <w:pStyle w:val="TAL"/>
              <w:rPr>
                <w:ins w:id="175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21733411" w14:textId="77777777" w:rsidR="00CA578F" w:rsidRPr="00F45469" w:rsidRDefault="00CA578F" w:rsidP="004705CC">
            <w:pPr>
              <w:pStyle w:val="TAL"/>
              <w:rPr>
                <w:ins w:id="1757" w:author="Author"/>
                <w:i/>
                <w:lang w:eastAsia="ja-JP"/>
              </w:rPr>
            </w:pPr>
            <w:ins w:id="175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BA13722" w14:textId="77777777" w:rsidR="00CA578F" w:rsidRPr="005D5480" w:rsidRDefault="00CA578F" w:rsidP="004705CC">
            <w:pPr>
              <w:pStyle w:val="TAL"/>
              <w:rPr>
                <w:ins w:id="175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52CCEDB7" w14:textId="77777777" w:rsidR="00CA578F" w:rsidRPr="005D5480" w:rsidRDefault="00CA578F" w:rsidP="004705CC">
            <w:pPr>
              <w:pStyle w:val="TAL"/>
              <w:rPr>
                <w:ins w:id="1760" w:author="Author"/>
                <w:noProof/>
                <w:lang w:val="en-US" w:eastAsia="ja-JP"/>
              </w:rPr>
            </w:pPr>
          </w:p>
        </w:tc>
      </w:tr>
      <w:tr w:rsidR="00CA578F" w:rsidRPr="005D5480" w14:paraId="3D6C4FAB" w14:textId="77777777" w:rsidTr="004705CC">
        <w:trPr>
          <w:ins w:id="1761" w:author="Author"/>
        </w:trPr>
        <w:tc>
          <w:tcPr>
            <w:tcW w:w="2626" w:type="dxa"/>
            <w:tcBorders>
              <w:top w:val="single" w:sz="4" w:space="0" w:color="auto"/>
              <w:left w:val="single" w:sz="4" w:space="0" w:color="auto"/>
              <w:bottom w:val="single" w:sz="4" w:space="0" w:color="auto"/>
              <w:right w:val="single" w:sz="4" w:space="0" w:color="auto"/>
            </w:tcBorders>
          </w:tcPr>
          <w:p w14:paraId="1453DA96" w14:textId="77777777" w:rsidR="00CA578F" w:rsidRPr="005D5480" w:rsidRDefault="00CA578F" w:rsidP="004705CC">
            <w:pPr>
              <w:pStyle w:val="TAL"/>
              <w:rPr>
                <w:ins w:id="1762" w:author="Author"/>
                <w:lang w:val="en-US" w:eastAsia="ja-JP"/>
              </w:rPr>
            </w:pPr>
            <w:ins w:id="1763"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14:paraId="6FF556F9" w14:textId="77777777" w:rsidR="00CA578F" w:rsidRPr="005D5480" w:rsidRDefault="00CA578F" w:rsidP="004705CC">
            <w:pPr>
              <w:pStyle w:val="TAL"/>
              <w:rPr>
                <w:ins w:id="176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2168E49" w14:textId="77777777" w:rsidR="00CA578F" w:rsidRPr="001F67C9" w:rsidRDefault="00CA578F" w:rsidP="004705CC">
            <w:pPr>
              <w:pStyle w:val="TAL"/>
              <w:rPr>
                <w:ins w:id="1765" w:author="Author"/>
                <w:i/>
                <w:lang w:eastAsia="ja-JP"/>
              </w:rPr>
            </w:pPr>
            <w:ins w:id="1766"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265D5BDD" w14:textId="77777777" w:rsidR="00CA578F" w:rsidRPr="005D5480" w:rsidRDefault="00CA578F" w:rsidP="004705CC">
            <w:pPr>
              <w:pStyle w:val="TAL"/>
              <w:rPr>
                <w:ins w:id="176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69A02DA" w14:textId="77777777" w:rsidR="00CA578F" w:rsidRPr="005D5480" w:rsidRDefault="00CA578F" w:rsidP="004705CC">
            <w:pPr>
              <w:pStyle w:val="TAL"/>
              <w:rPr>
                <w:ins w:id="1768" w:author="Author"/>
                <w:noProof/>
                <w:lang w:val="en-US" w:eastAsia="ja-JP"/>
              </w:rPr>
            </w:pPr>
          </w:p>
        </w:tc>
      </w:tr>
      <w:tr w:rsidR="00CA578F" w:rsidRPr="00C67B9A" w:rsidDel="00F456B9" w14:paraId="4994729E" w14:textId="77777777" w:rsidTr="004705CC">
        <w:trPr>
          <w:ins w:id="1769" w:author="Author"/>
        </w:trPr>
        <w:tc>
          <w:tcPr>
            <w:tcW w:w="2626" w:type="dxa"/>
            <w:tcBorders>
              <w:top w:val="single" w:sz="4" w:space="0" w:color="auto"/>
              <w:left w:val="single" w:sz="4" w:space="0" w:color="auto"/>
              <w:bottom w:val="single" w:sz="4" w:space="0" w:color="auto"/>
              <w:right w:val="single" w:sz="4" w:space="0" w:color="auto"/>
            </w:tcBorders>
          </w:tcPr>
          <w:p w14:paraId="7F39313A" w14:textId="77777777" w:rsidR="00CA578F" w:rsidRPr="0045525F" w:rsidRDefault="00CA578F" w:rsidP="004705CC">
            <w:pPr>
              <w:pStyle w:val="TAL"/>
              <w:rPr>
                <w:ins w:id="1770" w:author="Author"/>
                <w:bCs/>
                <w:lang w:val="en-US" w:eastAsia="ja-JP"/>
              </w:rPr>
            </w:pPr>
            <w:ins w:id="1771"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502283AB" w14:textId="77777777" w:rsidR="00CA578F" w:rsidRPr="00304A4C" w:rsidRDefault="00CA578F" w:rsidP="004705CC">
            <w:pPr>
              <w:pStyle w:val="TAL"/>
              <w:rPr>
                <w:ins w:id="1772" w:author="Author"/>
                <w:lang w:val="en-US" w:eastAsia="ja-JP"/>
              </w:rPr>
            </w:pPr>
            <w:ins w:id="1773"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57220BDD" w14:textId="77777777" w:rsidR="00CA578F" w:rsidRPr="001F67C9" w:rsidRDefault="00CA578F" w:rsidP="004705CC">
            <w:pPr>
              <w:pStyle w:val="TAL"/>
              <w:rPr>
                <w:ins w:id="177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2E07D5" w14:textId="77777777" w:rsidR="00CA578F" w:rsidRPr="00E211EB" w:rsidRDefault="00CA578F" w:rsidP="004705CC">
            <w:pPr>
              <w:pStyle w:val="TAL"/>
              <w:rPr>
                <w:ins w:id="1775" w:author="Author"/>
                <w:noProof/>
                <w:lang w:eastAsia="ja-JP"/>
              </w:rPr>
            </w:pPr>
            <w:ins w:id="1776"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14:paraId="10EF5B76" w14:textId="77777777" w:rsidR="00CA578F" w:rsidRPr="00304A4C" w:rsidRDefault="00CA578F" w:rsidP="004705CC">
            <w:pPr>
              <w:pStyle w:val="TAL"/>
              <w:rPr>
                <w:ins w:id="1777" w:author="Author"/>
                <w:noProof/>
                <w:lang w:val="en-US" w:eastAsia="ja-JP"/>
              </w:rPr>
            </w:pPr>
            <w:ins w:id="1778" w:author="Author">
              <w:r w:rsidRPr="00304A4C">
                <w:rPr>
                  <w:noProof/>
                  <w:lang w:val="en-US" w:eastAsia="ja-JP"/>
                </w:rPr>
                <w:t>Broadcast PLMN</w:t>
              </w:r>
            </w:ins>
          </w:p>
        </w:tc>
      </w:tr>
      <w:tr w:rsidR="00CA578F" w:rsidRPr="00DB4D57" w14:paraId="26827378" w14:textId="77777777" w:rsidTr="004705CC">
        <w:trPr>
          <w:ins w:id="1779" w:author="Author"/>
        </w:trPr>
        <w:tc>
          <w:tcPr>
            <w:tcW w:w="2626" w:type="dxa"/>
            <w:tcBorders>
              <w:top w:val="single" w:sz="4" w:space="0" w:color="auto"/>
              <w:left w:val="single" w:sz="4" w:space="0" w:color="auto"/>
              <w:bottom w:val="single" w:sz="4" w:space="0" w:color="auto"/>
              <w:right w:val="single" w:sz="4" w:space="0" w:color="auto"/>
            </w:tcBorders>
          </w:tcPr>
          <w:p w14:paraId="5EFDEC71" w14:textId="77777777" w:rsidR="00CA578F" w:rsidRPr="00304A4C" w:rsidRDefault="00CA578F" w:rsidP="004705CC">
            <w:pPr>
              <w:pStyle w:val="TAL"/>
              <w:rPr>
                <w:ins w:id="1780" w:author="Author"/>
                <w:b/>
                <w:bCs/>
                <w:lang w:val="en-US" w:eastAsia="ja-JP"/>
              </w:rPr>
            </w:pPr>
            <w:ins w:id="1781"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4E648B1C" w14:textId="77777777" w:rsidR="00CA578F" w:rsidRPr="00304A4C" w:rsidRDefault="00CA578F" w:rsidP="004705CC">
            <w:pPr>
              <w:pStyle w:val="TAL"/>
              <w:rPr>
                <w:ins w:id="178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23985C5" w14:textId="77777777" w:rsidR="00CA578F" w:rsidRPr="001F67C9" w:rsidRDefault="00CA578F" w:rsidP="004705CC">
            <w:pPr>
              <w:pStyle w:val="TAL"/>
              <w:rPr>
                <w:ins w:id="1783" w:author="Author"/>
                <w:i/>
                <w:lang w:eastAsia="ja-JP"/>
              </w:rPr>
            </w:pPr>
            <w:ins w:id="178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3CD8CD0" w14:textId="77777777" w:rsidR="00CA578F" w:rsidRPr="00E211EB" w:rsidRDefault="00CA578F" w:rsidP="004705CC">
            <w:pPr>
              <w:pStyle w:val="TAL"/>
              <w:rPr>
                <w:ins w:id="178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2F9FF4E3" w14:textId="77777777" w:rsidR="00CA578F" w:rsidRPr="00304A4C" w:rsidRDefault="00CA578F" w:rsidP="004705CC">
            <w:pPr>
              <w:pStyle w:val="TAL"/>
              <w:rPr>
                <w:ins w:id="1786" w:author="Author"/>
                <w:noProof/>
                <w:lang w:val="en-US" w:eastAsia="ja-JP"/>
              </w:rPr>
            </w:pPr>
          </w:p>
        </w:tc>
      </w:tr>
      <w:tr w:rsidR="00CA578F" w:rsidRPr="005D5480" w14:paraId="2436D37C" w14:textId="77777777" w:rsidTr="004705CC">
        <w:trPr>
          <w:ins w:id="1787" w:author="Author"/>
        </w:trPr>
        <w:tc>
          <w:tcPr>
            <w:tcW w:w="2626" w:type="dxa"/>
            <w:tcBorders>
              <w:top w:val="single" w:sz="4" w:space="0" w:color="auto"/>
              <w:left w:val="single" w:sz="4" w:space="0" w:color="auto"/>
              <w:bottom w:val="single" w:sz="4" w:space="0" w:color="auto"/>
              <w:right w:val="single" w:sz="4" w:space="0" w:color="auto"/>
            </w:tcBorders>
          </w:tcPr>
          <w:p w14:paraId="7594959D" w14:textId="77777777" w:rsidR="00CA578F" w:rsidRDefault="00CA578F" w:rsidP="004705CC">
            <w:pPr>
              <w:pStyle w:val="TAL"/>
              <w:ind w:left="174"/>
              <w:rPr>
                <w:ins w:id="1788" w:author="Author"/>
                <w:b/>
                <w:bCs/>
                <w:lang w:val="en-US" w:eastAsia="ja-JP"/>
              </w:rPr>
            </w:pPr>
            <w:ins w:id="1789"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603C8BC3" w14:textId="77777777" w:rsidR="00CA578F" w:rsidRPr="005D5480" w:rsidRDefault="00CA578F" w:rsidP="004705CC">
            <w:pPr>
              <w:pStyle w:val="TAL"/>
              <w:rPr>
                <w:ins w:id="1790" w:author="Author"/>
                <w:lang w:val="en-US" w:eastAsia="ja-JP"/>
              </w:rPr>
            </w:pPr>
            <w:ins w:id="179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CAAF0E" w14:textId="77777777" w:rsidR="00CA578F" w:rsidRPr="00F45469" w:rsidRDefault="00CA578F" w:rsidP="004705CC">
            <w:pPr>
              <w:pStyle w:val="TAL"/>
              <w:rPr>
                <w:ins w:id="1792" w:author="Author"/>
                <w:i/>
                <w:lang w:eastAsia="ja-JP"/>
              </w:rPr>
            </w:pPr>
            <w:ins w:id="1793"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33AA5F30" w14:textId="77777777" w:rsidR="00CA578F" w:rsidRPr="005D5480" w:rsidRDefault="00CA578F" w:rsidP="004705CC">
            <w:pPr>
              <w:pStyle w:val="TAL"/>
              <w:rPr>
                <w:ins w:id="179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2A1289A2" w14:textId="77777777" w:rsidR="00CA578F" w:rsidRPr="005D5480" w:rsidRDefault="00CA578F" w:rsidP="004705CC">
            <w:pPr>
              <w:pStyle w:val="TAL"/>
              <w:rPr>
                <w:ins w:id="1795" w:author="Author"/>
                <w:noProof/>
                <w:lang w:val="en-US" w:eastAsia="ja-JP"/>
              </w:rPr>
            </w:pPr>
          </w:p>
        </w:tc>
      </w:tr>
      <w:tr w:rsidR="00CA578F" w:rsidRPr="00DB4D57" w14:paraId="4A584AE3" w14:textId="77777777" w:rsidTr="004705CC">
        <w:trPr>
          <w:ins w:id="1796" w:author="Author"/>
        </w:trPr>
        <w:tc>
          <w:tcPr>
            <w:tcW w:w="2626" w:type="dxa"/>
            <w:tcBorders>
              <w:top w:val="single" w:sz="4" w:space="0" w:color="auto"/>
              <w:left w:val="single" w:sz="4" w:space="0" w:color="auto"/>
              <w:bottom w:val="single" w:sz="4" w:space="0" w:color="auto"/>
              <w:right w:val="single" w:sz="4" w:space="0" w:color="auto"/>
            </w:tcBorders>
          </w:tcPr>
          <w:p w14:paraId="665C0866" w14:textId="77777777" w:rsidR="00CA578F" w:rsidRPr="005D5480" w:rsidRDefault="00CA578F" w:rsidP="004705CC">
            <w:pPr>
              <w:pStyle w:val="TAL"/>
              <w:ind w:left="174"/>
              <w:rPr>
                <w:ins w:id="1797" w:author="Author"/>
                <w:lang w:eastAsia="ja-JP"/>
              </w:rPr>
            </w:pPr>
            <w:ins w:id="1798"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73BB0E6A" w14:textId="77777777" w:rsidR="00CA578F" w:rsidRPr="005D5480" w:rsidRDefault="00CA578F" w:rsidP="004705CC">
            <w:pPr>
              <w:pStyle w:val="TAL"/>
              <w:rPr>
                <w:ins w:id="1799"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6A24DEC8" w14:textId="77777777" w:rsidR="00CA578F" w:rsidRPr="005D5480" w:rsidRDefault="00CA578F" w:rsidP="004705CC">
            <w:pPr>
              <w:pStyle w:val="TAL"/>
              <w:rPr>
                <w:ins w:id="180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3839C9D" w14:textId="77777777" w:rsidR="00CA578F" w:rsidRPr="005D5480" w:rsidRDefault="00CA578F" w:rsidP="004705CC">
            <w:pPr>
              <w:pStyle w:val="TAL"/>
              <w:rPr>
                <w:ins w:id="1801" w:author="Author"/>
                <w:noProof/>
                <w:lang w:eastAsia="ja-JP"/>
              </w:rPr>
            </w:pPr>
            <w:ins w:id="1802"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0B1BF37A" w14:textId="77777777" w:rsidR="00CA578F" w:rsidRPr="005D5480" w:rsidRDefault="00CA578F" w:rsidP="004705CC">
            <w:pPr>
              <w:pStyle w:val="TAL"/>
              <w:rPr>
                <w:ins w:id="1803" w:author="Author"/>
                <w:noProof/>
                <w:lang w:val="en-US" w:eastAsia="ja-JP"/>
              </w:rPr>
            </w:pPr>
          </w:p>
        </w:tc>
      </w:tr>
      <w:tr w:rsidR="00CA578F" w:rsidRPr="005D5480" w14:paraId="55745ED9" w14:textId="77777777" w:rsidTr="004705CC">
        <w:trPr>
          <w:ins w:id="1804" w:author="Author"/>
        </w:trPr>
        <w:tc>
          <w:tcPr>
            <w:tcW w:w="2626" w:type="dxa"/>
            <w:tcBorders>
              <w:top w:val="single" w:sz="4" w:space="0" w:color="auto"/>
              <w:left w:val="single" w:sz="4" w:space="0" w:color="auto"/>
              <w:bottom w:val="single" w:sz="4" w:space="0" w:color="auto"/>
              <w:right w:val="single" w:sz="4" w:space="0" w:color="auto"/>
            </w:tcBorders>
            <w:hideMark/>
          </w:tcPr>
          <w:p w14:paraId="383DCFD1" w14:textId="77777777" w:rsidR="00CA578F" w:rsidRPr="005D5480" w:rsidRDefault="00CA578F" w:rsidP="004705CC">
            <w:pPr>
              <w:pStyle w:val="TAL"/>
              <w:ind w:left="174"/>
              <w:rPr>
                <w:ins w:id="1805" w:author="Author"/>
                <w:lang w:eastAsia="ja-JP"/>
              </w:rPr>
            </w:pPr>
            <w:ins w:id="1806" w:author="Author">
              <w:r w:rsidRPr="005D5480">
                <w:rPr>
                  <w:lang w:eastAsia="ja-JP"/>
                </w:rPr>
                <w:t>&gt;</w:t>
              </w:r>
              <w:r>
                <w:rPr>
                  <w:lang w:eastAsia="ja-JP"/>
                </w:rPr>
                <w:t xml:space="preserve">&gt;&gt;Slice </w:t>
              </w:r>
              <w:r w:rsidRPr="000745AF">
                <w:rPr>
                  <w:rFonts w:eastAsia="MS Mincho" w:cs="Arial"/>
                  <w:lang w:eastAsia="ja-JP"/>
                </w:rPr>
                <w:t xml:space="preserve">Available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365A473D" w14:textId="77777777" w:rsidR="00CA578F" w:rsidRPr="005D5480" w:rsidRDefault="00CA578F" w:rsidP="004705CC">
            <w:pPr>
              <w:pStyle w:val="TAL"/>
              <w:rPr>
                <w:ins w:id="1807" w:author="Author"/>
                <w:lang w:eastAsia="ja-JP"/>
              </w:rPr>
            </w:pPr>
            <w:ins w:id="1808"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6BBF7C" w14:textId="77777777" w:rsidR="00CA578F" w:rsidRPr="005D5480" w:rsidRDefault="00CA578F" w:rsidP="004705CC">
            <w:pPr>
              <w:pStyle w:val="TAL"/>
              <w:rPr>
                <w:ins w:id="180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9DC71A" w14:textId="77777777" w:rsidR="00CA578F" w:rsidRPr="005D5480" w:rsidRDefault="00CA578F" w:rsidP="004705CC">
            <w:pPr>
              <w:pStyle w:val="TAL"/>
              <w:rPr>
                <w:ins w:id="1810" w:author="Author"/>
                <w:lang w:eastAsia="ja-JP"/>
              </w:rPr>
            </w:pPr>
            <w:ins w:id="1811"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3FEBD5C3" w14:textId="77777777" w:rsidR="00CA578F" w:rsidRPr="005D5480" w:rsidRDefault="00CA578F" w:rsidP="004705CC">
            <w:pPr>
              <w:pStyle w:val="TAL"/>
              <w:rPr>
                <w:ins w:id="1812" w:author="Author"/>
                <w:lang w:val="en-US" w:eastAsia="ja-JP"/>
              </w:rPr>
            </w:pPr>
            <w:ins w:id="1813"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r w:rsidR="003423B6" w:rsidRPr="005D5480" w14:paraId="508CFCF6" w14:textId="77777777" w:rsidTr="004705CC">
        <w:trPr>
          <w:ins w:id="1814" w:author="Nokia" w:date="2020-05-22T07:43:00Z"/>
        </w:trPr>
        <w:tc>
          <w:tcPr>
            <w:tcW w:w="2626" w:type="dxa"/>
            <w:tcBorders>
              <w:top w:val="single" w:sz="4" w:space="0" w:color="auto"/>
              <w:left w:val="single" w:sz="4" w:space="0" w:color="auto"/>
              <w:bottom w:val="single" w:sz="4" w:space="0" w:color="auto"/>
              <w:right w:val="single" w:sz="4" w:space="0" w:color="auto"/>
            </w:tcBorders>
          </w:tcPr>
          <w:p w14:paraId="3AAAF3A9" w14:textId="0289D589" w:rsidR="003423B6" w:rsidRPr="005D5480" w:rsidRDefault="003423B6" w:rsidP="003423B6">
            <w:pPr>
              <w:pStyle w:val="TAL"/>
              <w:ind w:left="174"/>
              <w:rPr>
                <w:ins w:id="1815" w:author="Nokia" w:date="2020-05-22T07:43:00Z"/>
                <w:lang w:eastAsia="ja-JP"/>
              </w:rPr>
            </w:pPr>
            <w:ins w:id="1816" w:author="Nokia" w:date="2020-05-22T07:43:00Z">
              <w:r w:rsidRPr="001F67C9">
                <w:rPr>
                  <w:lang w:eastAsia="ja-JP"/>
                </w:rPr>
                <w:t>&gt;&gt;</w:t>
              </w:r>
              <w:r>
                <w:rPr>
                  <w:lang w:eastAsia="ja-JP"/>
                </w:rPr>
                <w:t>&gt;</w:t>
              </w:r>
              <w:r w:rsidRPr="001F67C9">
                <w:rPr>
                  <w:lang w:eastAsia="ja-JP"/>
                </w:rPr>
                <w:t xml:space="preserve">TNL </w:t>
              </w:r>
              <w:r>
                <w:rPr>
                  <w:lang w:eastAsia="ja-JP"/>
                </w:rPr>
                <w:t>Capacity</w:t>
              </w:r>
              <w:r w:rsidRPr="001F67C9">
                <w:rPr>
                  <w:lang w:eastAsia="ja-JP"/>
                </w:rPr>
                <w:t xml:space="preserve"> Load Indicator</w:t>
              </w:r>
            </w:ins>
          </w:p>
        </w:tc>
        <w:tc>
          <w:tcPr>
            <w:tcW w:w="1080" w:type="dxa"/>
            <w:tcBorders>
              <w:top w:val="single" w:sz="4" w:space="0" w:color="auto"/>
              <w:left w:val="single" w:sz="4" w:space="0" w:color="auto"/>
              <w:bottom w:val="single" w:sz="4" w:space="0" w:color="auto"/>
              <w:right w:val="single" w:sz="4" w:space="0" w:color="auto"/>
            </w:tcBorders>
          </w:tcPr>
          <w:p w14:paraId="4B525AE8" w14:textId="7CD194F9" w:rsidR="003423B6" w:rsidRPr="005D5480" w:rsidRDefault="003423B6" w:rsidP="003423B6">
            <w:pPr>
              <w:pStyle w:val="TAL"/>
              <w:rPr>
                <w:ins w:id="1817" w:author="Nokia" w:date="2020-05-22T07:43:00Z"/>
                <w:lang w:eastAsia="ja-JP"/>
              </w:rPr>
            </w:pPr>
            <w:ins w:id="1818" w:author="Nokia" w:date="2020-05-22T07:43:00Z">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765F2F" w14:textId="77777777" w:rsidR="003423B6" w:rsidRPr="005D5480" w:rsidRDefault="003423B6" w:rsidP="003423B6">
            <w:pPr>
              <w:pStyle w:val="TAL"/>
              <w:rPr>
                <w:ins w:id="1819" w:author="Nokia" w:date="2020-05-22T07:43:00Z"/>
                <w:lang w:eastAsia="ja-JP"/>
              </w:rPr>
            </w:pPr>
          </w:p>
        </w:tc>
        <w:tc>
          <w:tcPr>
            <w:tcW w:w="1260" w:type="dxa"/>
            <w:tcBorders>
              <w:top w:val="single" w:sz="4" w:space="0" w:color="auto"/>
              <w:left w:val="single" w:sz="4" w:space="0" w:color="auto"/>
              <w:bottom w:val="single" w:sz="4" w:space="0" w:color="auto"/>
              <w:right w:val="single" w:sz="4" w:space="0" w:color="auto"/>
            </w:tcBorders>
          </w:tcPr>
          <w:p w14:paraId="252E4CF1" w14:textId="0F4D1B1C" w:rsidR="003423B6" w:rsidRPr="005D5480" w:rsidRDefault="003423B6" w:rsidP="003423B6">
            <w:pPr>
              <w:pStyle w:val="TAL"/>
              <w:rPr>
                <w:ins w:id="1820" w:author="Nokia" w:date="2020-05-22T07:43:00Z"/>
                <w:noProof/>
                <w:lang w:eastAsia="ja-JP"/>
              </w:rPr>
            </w:pPr>
            <w:ins w:id="1821" w:author="Nokia" w:date="2020-05-22T07:43:00Z">
              <w:r w:rsidRPr="00AA5DA2">
                <w:rPr>
                  <w:lang w:eastAsia="ja-JP"/>
                </w:rPr>
                <w:t>9.</w:t>
              </w:r>
              <w:r>
                <w:rPr>
                  <w:lang w:eastAsia="ja-JP"/>
                </w:rPr>
                <w:t>2.1</w:t>
              </w:r>
              <w:r w:rsidRPr="00AA5DA2">
                <w:rPr>
                  <w:lang w:eastAsia="ja-JP"/>
                </w:rPr>
                <w:t>.</w:t>
              </w:r>
              <w:r>
                <w:rPr>
                  <w:lang w:eastAsia="ja-JP"/>
                </w:rPr>
                <w:t>X1</w:t>
              </w:r>
            </w:ins>
          </w:p>
        </w:tc>
        <w:tc>
          <w:tcPr>
            <w:tcW w:w="2159" w:type="dxa"/>
            <w:tcBorders>
              <w:top w:val="single" w:sz="4" w:space="0" w:color="auto"/>
              <w:left w:val="single" w:sz="4" w:space="0" w:color="auto"/>
              <w:bottom w:val="single" w:sz="4" w:space="0" w:color="auto"/>
              <w:right w:val="single" w:sz="4" w:space="0" w:color="auto"/>
            </w:tcBorders>
          </w:tcPr>
          <w:p w14:paraId="7C4A7C3C" w14:textId="77777777" w:rsidR="003423B6" w:rsidRPr="005D5480" w:rsidRDefault="003423B6" w:rsidP="003423B6">
            <w:pPr>
              <w:pStyle w:val="TAL"/>
              <w:rPr>
                <w:ins w:id="1822" w:author="Nokia" w:date="2020-05-22T07:43:00Z"/>
                <w:noProof/>
                <w:lang w:val="en-US" w:eastAsia="ja-JP"/>
              </w:rPr>
            </w:pPr>
          </w:p>
        </w:tc>
      </w:tr>
      <w:tr w:rsidR="003423B6" w:rsidRPr="005D5480" w14:paraId="7D1F3494" w14:textId="77777777" w:rsidTr="004705CC">
        <w:trPr>
          <w:ins w:id="1823" w:author="Nokia" w:date="2020-05-22T07:43:00Z"/>
        </w:trPr>
        <w:tc>
          <w:tcPr>
            <w:tcW w:w="2626" w:type="dxa"/>
            <w:tcBorders>
              <w:top w:val="single" w:sz="4" w:space="0" w:color="auto"/>
              <w:left w:val="single" w:sz="4" w:space="0" w:color="auto"/>
              <w:bottom w:val="single" w:sz="4" w:space="0" w:color="auto"/>
              <w:right w:val="single" w:sz="4" w:space="0" w:color="auto"/>
            </w:tcBorders>
          </w:tcPr>
          <w:p w14:paraId="727475D2" w14:textId="1C15B4F3" w:rsidR="003423B6" w:rsidRPr="005D5480" w:rsidRDefault="003423B6" w:rsidP="003423B6">
            <w:pPr>
              <w:pStyle w:val="TAL"/>
              <w:ind w:left="174"/>
              <w:rPr>
                <w:ins w:id="1824" w:author="Nokia" w:date="2020-05-22T07:43:00Z"/>
                <w:lang w:eastAsia="ja-JP"/>
              </w:rPr>
            </w:pPr>
            <w:ins w:id="1825" w:author="Nokia" w:date="2020-05-22T07:43:00Z">
              <w:r>
                <w:rPr>
                  <w:lang w:val="en-US" w:eastAsia="ja-JP"/>
                </w:rPr>
                <w:t>&gt;</w:t>
              </w:r>
              <w:r w:rsidRPr="001F67C9">
                <w:rPr>
                  <w:lang w:val="en-US" w:eastAsia="ja-JP"/>
                </w:rPr>
                <w:t>&gt;</w:t>
              </w:r>
              <w:r>
                <w:rPr>
                  <w:lang w:val="en-US" w:eastAsia="ja-JP"/>
                </w:rPr>
                <w:t>&gt;</w:t>
              </w:r>
              <w:r w:rsidRPr="00D0024C">
                <w:rPr>
                  <w:lang w:val="en-US" w:eastAsia="ja-JP"/>
                </w:rPr>
                <w:t>Slice Radio Resource Status</w:t>
              </w:r>
            </w:ins>
          </w:p>
        </w:tc>
        <w:tc>
          <w:tcPr>
            <w:tcW w:w="1080" w:type="dxa"/>
            <w:tcBorders>
              <w:top w:val="single" w:sz="4" w:space="0" w:color="auto"/>
              <w:left w:val="single" w:sz="4" w:space="0" w:color="auto"/>
              <w:bottom w:val="single" w:sz="4" w:space="0" w:color="auto"/>
              <w:right w:val="single" w:sz="4" w:space="0" w:color="auto"/>
            </w:tcBorders>
          </w:tcPr>
          <w:p w14:paraId="78D8E183" w14:textId="07CB9577" w:rsidR="003423B6" w:rsidRPr="005D5480" w:rsidRDefault="003423B6" w:rsidP="003423B6">
            <w:pPr>
              <w:pStyle w:val="TAL"/>
              <w:rPr>
                <w:ins w:id="1826" w:author="Nokia" w:date="2020-05-22T07:43:00Z"/>
                <w:lang w:eastAsia="ja-JP"/>
              </w:rPr>
            </w:pPr>
            <w:ins w:id="1827" w:author="Nokia" w:date="2020-05-22T07:4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35051E8" w14:textId="77777777" w:rsidR="003423B6" w:rsidRPr="005D5480" w:rsidRDefault="003423B6" w:rsidP="003423B6">
            <w:pPr>
              <w:pStyle w:val="TAL"/>
              <w:rPr>
                <w:ins w:id="1828" w:author="Nokia" w:date="2020-05-22T07:43:00Z"/>
                <w:lang w:eastAsia="ja-JP"/>
              </w:rPr>
            </w:pPr>
          </w:p>
        </w:tc>
        <w:tc>
          <w:tcPr>
            <w:tcW w:w="1260" w:type="dxa"/>
            <w:tcBorders>
              <w:top w:val="single" w:sz="4" w:space="0" w:color="auto"/>
              <w:left w:val="single" w:sz="4" w:space="0" w:color="auto"/>
              <w:bottom w:val="single" w:sz="4" w:space="0" w:color="auto"/>
              <w:right w:val="single" w:sz="4" w:space="0" w:color="auto"/>
            </w:tcBorders>
          </w:tcPr>
          <w:p w14:paraId="2B62F9BD" w14:textId="283198C6" w:rsidR="003423B6" w:rsidRPr="005D5480" w:rsidRDefault="003423B6" w:rsidP="003423B6">
            <w:pPr>
              <w:pStyle w:val="TAL"/>
              <w:rPr>
                <w:ins w:id="1829" w:author="Nokia" w:date="2020-05-22T07:43:00Z"/>
                <w:noProof/>
                <w:lang w:eastAsia="ja-JP"/>
              </w:rPr>
            </w:pPr>
            <w:ins w:id="1830" w:author="Nokia" w:date="2020-05-22T07:43:00Z">
              <w:r>
                <w:rPr>
                  <w:rFonts w:cs="Arial"/>
                  <w:szCs w:val="18"/>
                  <w:lang w:eastAsia="ja-JP"/>
                </w:rPr>
                <w:t>9.3.1.xy</w:t>
              </w:r>
            </w:ins>
          </w:p>
        </w:tc>
        <w:tc>
          <w:tcPr>
            <w:tcW w:w="2159" w:type="dxa"/>
            <w:tcBorders>
              <w:top w:val="single" w:sz="4" w:space="0" w:color="auto"/>
              <w:left w:val="single" w:sz="4" w:space="0" w:color="auto"/>
              <w:bottom w:val="single" w:sz="4" w:space="0" w:color="auto"/>
              <w:right w:val="single" w:sz="4" w:space="0" w:color="auto"/>
            </w:tcBorders>
          </w:tcPr>
          <w:p w14:paraId="0F1393F1" w14:textId="77777777" w:rsidR="003423B6" w:rsidRPr="005D5480" w:rsidRDefault="003423B6" w:rsidP="003423B6">
            <w:pPr>
              <w:pStyle w:val="TAL"/>
              <w:rPr>
                <w:ins w:id="1831" w:author="Nokia" w:date="2020-05-22T07:43:00Z"/>
                <w:noProof/>
                <w:lang w:val="en-US" w:eastAsia="ja-JP"/>
              </w:rPr>
            </w:pPr>
          </w:p>
        </w:tc>
      </w:tr>
    </w:tbl>
    <w:p w14:paraId="6C679B4C" w14:textId="77777777" w:rsidR="00CA578F" w:rsidRDefault="00CA578F" w:rsidP="00CA578F">
      <w:pPr>
        <w:rPr>
          <w:ins w:id="1832"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78F" w:rsidRPr="005D5480" w14:paraId="21A3D032" w14:textId="77777777" w:rsidTr="004705CC">
        <w:trPr>
          <w:ins w:id="1833" w:author="Author"/>
        </w:trPr>
        <w:tc>
          <w:tcPr>
            <w:tcW w:w="3686" w:type="dxa"/>
            <w:tcBorders>
              <w:top w:val="single" w:sz="4" w:space="0" w:color="auto"/>
              <w:left w:val="single" w:sz="4" w:space="0" w:color="auto"/>
              <w:bottom w:val="single" w:sz="4" w:space="0" w:color="auto"/>
              <w:right w:val="single" w:sz="4" w:space="0" w:color="auto"/>
            </w:tcBorders>
            <w:hideMark/>
          </w:tcPr>
          <w:p w14:paraId="5DBDA519" w14:textId="77777777" w:rsidR="00CA578F" w:rsidRPr="005D5480" w:rsidRDefault="00CA578F" w:rsidP="004705CC">
            <w:pPr>
              <w:pStyle w:val="TAH"/>
              <w:rPr>
                <w:ins w:id="1834" w:author="Author"/>
                <w:lang w:eastAsia="ja-JP"/>
              </w:rPr>
            </w:pPr>
            <w:ins w:id="1835"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F739EE6" w14:textId="77777777" w:rsidR="00CA578F" w:rsidRPr="005D5480" w:rsidRDefault="00CA578F" w:rsidP="004705CC">
            <w:pPr>
              <w:pStyle w:val="TAH"/>
              <w:rPr>
                <w:ins w:id="1836" w:author="Author"/>
                <w:lang w:eastAsia="ja-JP"/>
              </w:rPr>
            </w:pPr>
            <w:ins w:id="1837" w:author="Author">
              <w:r w:rsidRPr="005D5480">
                <w:rPr>
                  <w:lang w:eastAsia="ja-JP"/>
                </w:rPr>
                <w:t>Explanation</w:t>
              </w:r>
            </w:ins>
          </w:p>
        </w:tc>
      </w:tr>
      <w:tr w:rsidR="00CA578F" w:rsidRPr="0097152D" w14:paraId="0D916BB1" w14:textId="77777777" w:rsidTr="004705CC">
        <w:trPr>
          <w:ins w:id="1838" w:author="Author"/>
        </w:trPr>
        <w:tc>
          <w:tcPr>
            <w:tcW w:w="3686" w:type="dxa"/>
            <w:tcBorders>
              <w:top w:val="single" w:sz="4" w:space="0" w:color="auto"/>
              <w:left w:val="single" w:sz="4" w:space="0" w:color="auto"/>
              <w:bottom w:val="single" w:sz="4" w:space="0" w:color="auto"/>
              <w:right w:val="single" w:sz="4" w:space="0" w:color="auto"/>
            </w:tcBorders>
          </w:tcPr>
          <w:p w14:paraId="2476E48F" w14:textId="77777777" w:rsidR="00CA578F" w:rsidRPr="0097152D" w:rsidRDefault="00CA578F" w:rsidP="004705CC">
            <w:pPr>
              <w:pStyle w:val="TAL"/>
              <w:rPr>
                <w:ins w:id="1839" w:author="Author"/>
              </w:rPr>
            </w:pPr>
            <w:ins w:id="1840"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14:paraId="002B05FD" w14:textId="77777777" w:rsidR="00CA578F" w:rsidRPr="0097152D" w:rsidRDefault="00CA578F" w:rsidP="004705CC">
            <w:pPr>
              <w:pStyle w:val="TAL"/>
              <w:rPr>
                <w:ins w:id="1841" w:author="Author"/>
                <w:rFonts w:cs="Arial"/>
                <w:lang w:val="en-US" w:eastAsia="ja-JP"/>
              </w:rPr>
            </w:pPr>
            <w:ins w:id="1842" w:author="Author">
              <w:r>
                <w:t xml:space="preserve">Maximum no. of signalled slice support items. Value is </w:t>
              </w:r>
              <w:r>
                <w:rPr>
                  <w:lang w:eastAsia="zh-CN"/>
                </w:rPr>
                <w:t>1024</w:t>
              </w:r>
              <w:r>
                <w:t xml:space="preserve">. </w:t>
              </w:r>
            </w:ins>
          </w:p>
        </w:tc>
      </w:tr>
      <w:tr w:rsidR="00CA578F" w14:paraId="6346A374" w14:textId="77777777" w:rsidTr="004705CC">
        <w:trPr>
          <w:ins w:id="1843" w:author="Author"/>
        </w:trPr>
        <w:tc>
          <w:tcPr>
            <w:tcW w:w="3686" w:type="dxa"/>
            <w:tcBorders>
              <w:top w:val="single" w:sz="4" w:space="0" w:color="auto"/>
              <w:left w:val="single" w:sz="4" w:space="0" w:color="auto"/>
              <w:bottom w:val="single" w:sz="4" w:space="0" w:color="auto"/>
              <w:right w:val="single" w:sz="4" w:space="0" w:color="auto"/>
            </w:tcBorders>
          </w:tcPr>
          <w:p w14:paraId="1EDD224C" w14:textId="77777777" w:rsidR="00CA578F" w:rsidRDefault="00CA578F" w:rsidP="004705CC">
            <w:pPr>
              <w:pStyle w:val="TAL"/>
              <w:rPr>
                <w:ins w:id="1844" w:author="Author"/>
              </w:rPr>
            </w:pPr>
            <w:ins w:id="1845"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14:paraId="247979E9" w14:textId="77777777" w:rsidR="00CA578F" w:rsidRDefault="00CA578F" w:rsidP="004705CC">
            <w:pPr>
              <w:pStyle w:val="TAL"/>
              <w:rPr>
                <w:ins w:id="1846" w:author="Author"/>
              </w:rPr>
            </w:pPr>
            <w:ins w:id="1847" w:author="Author">
              <w:r w:rsidRPr="00EA5FA7">
                <w:rPr>
                  <w:lang w:eastAsia="ja-JP"/>
                </w:rPr>
                <w:t>Maximum no. of PLMN Ids.broadcast in a cell</w:t>
              </w:r>
              <w:r>
                <w:rPr>
                  <w:lang w:eastAsia="ja-JP"/>
                </w:rPr>
                <w:t>. Value is 12</w:t>
              </w:r>
              <w:r w:rsidRPr="00EA5FA7">
                <w:rPr>
                  <w:lang w:eastAsia="ja-JP"/>
                </w:rPr>
                <w:t>.</w:t>
              </w:r>
            </w:ins>
          </w:p>
        </w:tc>
      </w:tr>
    </w:tbl>
    <w:p w14:paraId="27F981BE" w14:textId="77777777" w:rsidR="00CA578F" w:rsidRPr="00C14C65" w:rsidRDefault="00CA578F" w:rsidP="00CA578F">
      <w:pPr>
        <w:rPr>
          <w:ins w:id="1848" w:author="Author"/>
          <w:noProof/>
        </w:rPr>
      </w:pPr>
    </w:p>
    <w:p w14:paraId="29F31F61" w14:textId="5C776885" w:rsidR="00CA578F" w:rsidDel="00A72E67" w:rsidRDefault="00CA578F" w:rsidP="00CA578F">
      <w:pPr>
        <w:keepNext/>
        <w:keepLines/>
        <w:spacing w:before="120"/>
        <w:ind w:left="1418" w:hanging="1418"/>
        <w:outlineLvl w:val="3"/>
        <w:rPr>
          <w:ins w:id="1849" w:author="Author"/>
          <w:del w:id="1850" w:author="Nokia" w:date="2020-05-22T07:43:00Z"/>
          <w:rFonts w:ascii="Arial" w:eastAsia="SimSun" w:hAnsi="Arial"/>
          <w:sz w:val="24"/>
        </w:rPr>
      </w:pPr>
      <w:ins w:id="1851" w:author="Author">
        <w:del w:id="1852" w:author="Nokia" w:date="2020-05-22T07:43:00Z">
          <w:r w:rsidRPr="00D0552F" w:rsidDel="00A72E67">
            <w:rPr>
              <w:rFonts w:ascii="Arial" w:eastAsia="SimSun" w:hAnsi="Arial"/>
              <w:sz w:val="24"/>
            </w:rPr>
            <w:delText>9.3.1.x</w:delText>
          </w:r>
          <w:r w:rsidDel="00A72E67">
            <w:rPr>
              <w:rFonts w:ascii="Arial" w:eastAsia="SimSun" w:hAnsi="Arial"/>
              <w:sz w:val="24"/>
            </w:rPr>
            <w:delText>8</w:delText>
          </w:r>
          <w:r w:rsidRPr="00D0552F" w:rsidDel="00A72E67">
            <w:rPr>
              <w:rFonts w:ascii="Arial" w:eastAsia="SimSun" w:hAnsi="Arial"/>
              <w:sz w:val="24"/>
            </w:rPr>
            <w:delText xml:space="preserve"> </w:delText>
          </w:r>
          <w:r w:rsidRPr="000613C9" w:rsidDel="00A72E67">
            <w:rPr>
              <w:rFonts w:ascii="Arial" w:eastAsia="SimSun" w:hAnsi="Arial"/>
              <w:sz w:val="24"/>
            </w:rPr>
            <w:delText>Number of Active UEs</w:delText>
          </w:r>
        </w:del>
      </w:ins>
    </w:p>
    <w:p w14:paraId="6F079F68" w14:textId="2C7668BD" w:rsidR="00CA578F" w:rsidRPr="00D0552F" w:rsidDel="00A72E67" w:rsidRDefault="00CA578F" w:rsidP="00CA578F">
      <w:pPr>
        <w:pStyle w:val="EditorsNote"/>
        <w:rPr>
          <w:ins w:id="1853" w:author="Author"/>
          <w:del w:id="1854" w:author="Nokia" w:date="2020-05-22T07:43:00Z"/>
          <w:rFonts w:eastAsia="SimSun"/>
        </w:rPr>
      </w:pPr>
      <w:ins w:id="1855" w:author="Author">
        <w:del w:id="1856" w:author="Nokia" w:date="2020-05-22T07:43:00Z">
          <w:r w:rsidDel="00A72E67">
            <w:rPr>
              <w:rFonts w:eastAsia="SimSun"/>
            </w:rPr>
            <w:delText>Editor’s Note: The definition of this IE is FFS</w:delText>
          </w:r>
        </w:del>
      </w:ins>
    </w:p>
    <w:p w14:paraId="127B4A73" w14:textId="0EFDEB5C" w:rsidR="00CA578F" w:rsidRPr="00D0552F" w:rsidDel="00A72E67" w:rsidRDefault="00CA578F" w:rsidP="00CA578F">
      <w:pPr>
        <w:rPr>
          <w:ins w:id="1857" w:author="Author"/>
          <w:del w:id="1858" w:author="Nokia" w:date="2020-05-22T07:43:00Z"/>
          <w:noProof/>
          <w:lang w:val="en-US"/>
        </w:rPr>
      </w:pPr>
      <w:ins w:id="1859" w:author="Author">
        <w:del w:id="1860" w:author="Nokia" w:date="2020-05-22T07:43:00Z">
          <w:r w:rsidRPr="00D0552F" w:rsidDel="00A72E67">
            <w:rPr>
              <w:rFonts w:eastAsia="SimSun"/>
              <w:lang w:val="en-US"/>
            </w:rPr>
            <w:delText>The</w:delText>
          </w:r>
          <w:r w:rsidRPr="00D0552F" w:rsidDel="00A72E67">
            <w:rPr>
              <w:rFonts w:eastAsia="SimSun"/>
              <w:i/>
              <w:iCs/>
              <w:lang w:val="en-US"/>
            </w:rPr>
            <w:delText xml:space="preserve"> </w:delText>
          </w:r>
          <w:r w:rsidRPr="000613C9" w:rsidDel="00A72E67">
            <w:rPr>
              <w:rFonts w:eastAsia="SimSun"/>
              <w:i/>
              <w:iCs/>
              <w:lang w:val="en-US"/>
            </w:rPr>
            <w:delText xml:space="preserve">Number of Active UEs </w:delText>
          </w:r>
          <w:r w:rsidRPr="00D0552F" w:rsidDel="00A72E67">
            <w:rPr>
              <w:rFonts w:eastAsia="SimSun"/>
              <w:lang w:val="en-US"/>
            </w:rPr>
            <w:delText xml:space="preserve">IE indicates the </w:delText>
          </w:r>
          <w:r w:rsidDel="00A72E67">
            <w:rPr>
              <w:rFonts w:eastAsia="SimSun"/>
              <w:lang w:val="en-US"/>
            </w:rPr>
            <w:delText>number of active UEs</w:delText>
          </w:r>
          <w:r w:rsidRPr="00D0552F" w:rsidDel="00A72E67">
            <w:rPr>
              <w:rFonts w:eastAsia="SimSun"/>
              <w:lang w:val="en-US"/>
            </w:rPr>
            <w:delText>.</w:delText>
          </w:r>
        </w:del>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A578F" w:rsidRPr="00D0552F" w:rsidDel="00A72E67" w14:paraId="3FC41DCC" w14:textId="35904853" w:rsidTr="004705CC">
        <w:trPr>
          <w:ins w:id="1861" w:author="Author"/>
          <w:del w:id="1862" w:author="Nokia" w:date="2020-05-22T07:43:00Z"/>
        </w:trPr>
        <w:tc>
          <w:tcPr>
            <w:tcW w:w="2626" w:type="dxa"/>
            <w:tcBorders>
              <w:top w:val="single" w:sz="4" w:space="0" w:color="auto"/>
              <w:left w:val="single" w:sz="4" w:space="0" w:color="auto"/>
              <w:bottom w:val="single" w:sz="4" w:space="0" w:color="auto"/>
              <w:right w:val="single" w:sz="4" w:space="0" w:color="auto"/>
            </w:tcBorders>
            <w:hideMark/>
          </w:tcPr>
          <w:p w14:paraId="1EE3E663" w14:textId="75F2B71E" w:rsidR="00CA578F" w:rsidRPr="00D0552F" w:rsidDel="00A72E67" w:rsidRDefault="00CA578F" w:rsidP="004705CC">
            <w:pPr>
              <w:keepNext/>
              <w:keepLines/>
              <w:spacing w:after="0"/>
              <w:jc w:val="center"/>
              <w:rPr>
                <w:ins w:id="1863" w:author="Author"/>
                <w:del w:id="1864" w:author="Nokia" w:date="2020-05-22T07:43:00Z"/>
                <w:rFonts w:ascii="Arial" w:eastAsia="SimSun" w:hAnsi="Arial" w:cs="Arial"/>
                <w:b/>
                <w:sz w:val="18"/>
                <w:lang w:eastAsia="ja-JP"/>
              </w:rPr>
            </w:pPr>
            <w:ins w:id="1865" w:author="Author">
              <w:del w:id="1866" w:author="Nokia" w:date="2020-05-22T07:43:00Z">
                <w:r w:rsidRPr="00D0552F" w:rsidDel="00A72E67">
                  <w:rPr>
                    <w:rFonts w:ascii="Arial" w:eastAsia="MS Mincho" w:hAnsi="Arial" w:cs="Arial"/>
                    <w:b/>
                    <w:sz w:val="18"/>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14:paraId="280A17D1" w14:textId="5C016B13" w:rsidR="00CA578F" w:rsidRPr="00D0552F" w:rsidDel="00A72E67" w:rsidRDefault="00CA578F" w:rsidP="004705CC">
            <w:pPr>
              <w:keepNext/>
              <w:keepLines/>
              <w:spacing w:after="0"/>
              <w:jc w:val="center"/>
              <w:rPr>
                <w:ins w:id="1867" w:author="Author"/>
                <w:del w:id="1868" w:author="Nokia" w:date="2020-05-22T07:43:00Z"/>
                <w:rFonts w:ascii="Arial" w:eastAsia="MS Mincho" w:hAnsi="Arial" w:cs="Arial"/>
                <w:b/>
                <w:sz w:val="18"/>
                <w:lang w:eastAsia="ja-JP"/>
              </w:rPr>
            </w:pPr>
            <w:ins w:id="1869" w:author="Author">
              <w:del w:id="1870" w:author="Nokia" w:date="2020-05-22T07:43:00Z">
                <w:r w:rsidRPr="00D0552F" w:rsidDel="00A72E67">
                  <w:rPr>
                    <w:rFonts w:ascii="Arial" w:eastAsia="MS Mincho" w:hAnsi="Arial" w:cs="Arial"/>
                    <w:b/>
                    <w:sz w:val="18"/>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14:paraId="26407B14" w14:textId="6436A2BE" w:rsidR="00CA578F" w:rsidRPr="00D0552F" w:rsidDel="00A72E67" w:rsidRDefault="00CA578F" w:rsidP="004705CC">
            <w:pPr>
              <w:keepNext/>
              <w:keepLines/>
              <w:spacing w:after="0"/>
              <w:jc w:val="center"/>
              <w:rPr>
                <w:ins w:id="1871" w:author="Author"/>
                <w:del w:id="1872" w:author="Nokia" w:date="2020-05-22T07:43:00Z"/>
                <w:rFonts w:ascii="Arial" w:eastAsia="MS Mincho" w:hAnsi="Arial" w:cs="Arial"/>
                <w:b/>
                <w:sz w:val="18"/>
                <w:lang w:eastAsia="ja-JP"/>
              </w:rPr>
            </w:pPr>
            <w:ins w:id="1873" w:author="Author">
              <w:del w:id="1874" w:author="Nokia" w:date="2020-05-22T07:43:00Z">
                <w:r w:rsidRPr="00D0552F" w:rsidDel="00A72E67">
                  <w:rPr>
                    <w:rFonts w:ascii="Arial" w:eastAsia="MS Mincho" w:hAnsi="Arial" w:cs="Arial"/>
                    <w:b/>
                    <w:sz w:val="18"/>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14:paraId="12BE730E" w14:textId="013A452A" w:rsidR="00CA578F" w:rsidRPr="00D0552F" w:rsidDel="00A72E67" w:rsidRDefault="00CA578F" w:rsidP="004705CC">
            <w:pPr>
              <w:keepNext/>
              <w:keepLines/>
              <w:spacing w:after="0"/>
              <w:jc w:val="center"/>
              <w:rPr>
                <w:ins w:id="1875" w:author="Author"/>
                <w:del w:id="1876" w:author="Nokia" w:date="2020-05-22T07:43:00Z"/>
                <w:rFonts w:ascii="Arial" w:eastAsia="MS Mincho" w:hAnsi="Arial" w:cs="Arial"/>
                <w:b/>
                <w:sz w:val="18"/>
                <w:lang w:eastAsia="ja-JP"/>
              </w:rPr>
            </w:pPr>
            <w:ins w:id="1877" w:author="Author">
              <w:del w:id="1878" w:author="Nokia" w:date="2020-05-22T07:43:00Z">
                <w:r w:rsidRPr="00D0552F" w:rsidDel="00A72E67">
                  <w:rPr>
                    <w:rFonts w:ascii="Arial" w:eastAsia="MS Mincho" w:hAnsi="Arial" w:cs="Arial"/>
                    <w:b/>
                    <w:sz w:val="18"/>
                    <w:lang w:eastAsia="ja-JP"/>
                  </w:rPr>
                  <w:delText>IE type and reference</w:delText>
                </w:r>
              </w:del>
            </w:ins>
          </w:p>
        </w:tc>
        <w:tc>
          <w:tcPr>
            <w:tcW w:w="2159" w:type="dxa"/>
            <w:tcBorders>
              <w:top w:val="single" w:sz="4" w:space="0" w:color="auto"/>
              <w:left w:val="single" w:sz="4" w:space="0" w:color="auto"/>
              <w:bottom w:val="single" w:sz="4" w:space="0" w:color="auto"/>
              <w:right w:val="single" w:sz="4" w:space="0" w:color="auto"/>
            </w:tcBorders>
            <w:hideMark/>
          </w:tcPr>
          <w:p w14:paraId="2F5089D3" w14:textId="3815C0C0" w:rsidR="00CA578F" w:rsidRPr="00D0552F" w:rsidDel="00A72E67" w:rsidRDefault="00CA578F" w:rsidP="004705CC">
            <w:pPr>
              <w:keepNext/>
              <w:keepLines/>
              <w:spacing w:after="0"/>
              <w:jc w:val="center"/>
              <w:rPr>
                <w:ins w:id="1879" w:author="Author"/>
                <w:del w:id="1880" w:author="Nokia" w:date="2020-05-22T07:43:00Z"/>
                <w:rFonts w:ascii="Arial" w:eastAsia="MS Mincho" w:hAnsi="Arial" w:cs="Arial"/>
                <w:b/>
                <w:sz w:val="18"/>
                <w:lang w:eastAsia="ja-JP"/>
              </w:rPr>
            </w:pPr>
            <w:ins w:id="1881" w:author="Author">
              <w:del w:id="1882" w:author="Nokia" w:date="2020-05-22T07:43:00Z">
                <w:r w:rsidRPr="00D0552F" w:rsidDel="00A72E67">
                  <w:rPr>
                    <w:rFonts w:ascii="Arial" w:eastAsia="MS Mincho" w:hAnsi="Arial" w:cs="Arial"/>
                    <w:b/>
                    <w:sz w:val="18"/>
                    <w:lang w:eastAsia="ja-JP"/>
                  </w:rPr>
                  <w:delText>Semantics description</w:delText>
                </w:r>
              </w:del>
            </w:ins>
          </w:p>
        </w:tc>
      </w:tr>
      <w:tr w:rsidR="00CA578F" w:rsidRPr="00D0552F" w:rsidDel="00A72E67" w14:paraId="0A1F4025" w14:textId="6A87FFB6" w:rsidTr="004705CC">
        <w:trPr>
          <w:ins w:id="1883" w:author="Author"/>
          <w:del w:id="1884" w:author="Nokia" w:date="2020-05-22T07:43:00Z"/>
        </w:trPr>
        <w:tc>
          <w:tcPr>
            <w:tcW w:w="2626" w:type="dxa"/>
            <w:tcBorders>
              <w:top w:val="single" w:sz="4" w:space="0" w:color="auto"/>
              <w:left w:val="single" w:sz="4" w:space="0" w:color="auto"/>
              <w:bottom w:val="single" w:sz="4" w:space="0" w:color="auto"/>
              <w:right w:val="single" w:sz="4" w:space="0" w:color="auto"/>
            </w:tcBorders>
          </w:tcPr>
          <w:p w14:paraId="61B7F326" w14:textId="7F051650" w:rsidR="00CA578F" w:rsidRPr="00177BF8" w:rsidDel="00A72E67" w:rsidRDefault="00CA578F" w:rsidP="004705CC">
            <w:pPr>
              <w:keepNext/>
              <w:keepLines/>
              <w:spacing w:after="0"/>
              <w:rPr>
                <w:ins w:id="1885" w:author="Author"/>
                <w:del w:id="1886" w:author="Nokia" w:date="2020-05-22T07:43:00Z"/>
                <w:rFonts w:ascii="Arial" w:eastAsia="MS Mincho" w:hAnsi="Arial" w:cs="Arial"/>
                <w:bCs/>
                <w:sz w:val="18"/>
                <w:lang w:val="en-US" w:eastAsia="ja-JP"/>
              </w:rPr>
            </w:pPr>
            <w:ins w:id="1887" w:author="Author">
              <w:del w:id="1888" w:author="Nokia" w:date="2020-05-22T07:43:00Z">
                <w:r w:rsidRPr="004D128B" w:rsidDel="00A72E67">
                  <w:rPr>
                    <w:rFonts w:ascii="Arial" w:eastAsia="MS Mincho" w:hAnsi="Arial" w:cs="Arial"/>
                    <w:bCs/>
                    <w:sz w:val="18"/>
                    <w:lang w:val="en-US" w:eastAsia="ja-JP"/>
                  </w:rPr>
                  <w:delText>Mean number of Active UEs in the DL</w:delText>
                </w:r>
              </w:del>
            </w:ins>
          </w:p>
        </w:tc>
        <w:tc>
          <w:tcPr>
            <w:tcW w:w="1080" w:type="dxa"/>
            <w:tcBorders>
              <w:top w:val="single" w:sz="4" w:space="0" w:color="auto"/>
              <w:left w:val="single" w:sz="4" w:space="0" w:color="auto"/>
              <w:bottom w:val="single" w:sz="4" w:space="0" w:color="auto"/>
              <w:right w:val="single" w:sz="4" w:space="0" w:color="auto"/>
            </w:tcBorders>
          </w:tcPr>
          <w:p w14:paraId="68F7E30D" w14:textId="0F9BE9F4" w:rsidR="00CA578F" w:rsidRPr="00D0552F" w:rsidDel="00A72E67" w:rsidRDefault="00CA578F" w:rsidP="004705CC">
            <w:pPr>
              <w:keepNext/>
              <w:keepLines/>
              <w:spacing w:after="0"/>
              <w:rPr>
                <w:ins w:id="1889" w:author="Author"/>
                <w:del w:id="1890" w:author="Nokia" w:date="2020-05-22T07:43:00Z"/>
                <w:rFonts w:ascii="Arial" w:eastAsia="MS Mincho" w:hAnsi="Arial" w:cs="Arial"/>
                <w:sz w:val="18"/>
                <w:lang w:val="en-US" w:eastAsia="ja-JP"/>
              </w:rPr>
            </w:pPr>
            <w:ins w:id="1891" w:author="Author">
              <w:del w:id="1892" w:author="Nokia" w:date="2020-05-22T07:43:00Z">
                <w:r w:rsidDel="00A72E67">
                  <w:rPr>
                    <w:rFonts w:ascii="Arial" w:eastAsia="MS Mincho" w:hAnsi="Arial" w:cs="Arial"/>
                    <w:sz w:val="18"/>
                    <w:lang w:val="en-US"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08CE594B" w14:textId="6B6AE6CB" w:rsidR="00CA578F" w:rsidRPr="00D0552F" w:rsidDel="00A72E67" w:rsidRDefault="00CA578F" w:rsidP="004705CC">
            <w:pPr>
              <w:keepNext/>
              <w:keepLines/>
              <w:spacing w:after="0"/>
              <w:rPr>
                <w:ins w:id="1893" w:author="Author"/>
                <w:del w:id="1894" w:author="Nokia" w:date="2020-05-22T07:43: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44577A" w14:textId="45752514" w:rsidR="00CA578F" w:rsidRPr="004D128B" w:rsidDel="00A72E67" w:rsidRDefault="00CA578F" w:rsidP="004705CC">
            <w:pPr>
              <w:keepNext/>
              <w:keepLines/>
              <w:spacing w:after="0"/>
              <w:rPr>
                <w:ins w:id="1895" w:author="Author"/>
                <w:del w:id="1896" w:author="Nokia" w:date="2020-05-22T07:43:00Z"/>
                <w:rFonts w:ascii="Arial" w:eastAsia="MS Mincho" w:hAnsi="Arial" w:cs="Arial"/>
                <w:noProof/>
                <w:sz w:val="18"/>
                <w:lang w:eastAsia="ja-JP"/>
              </w:rPr>
            </w:pPr>
            <w:ins w:id="1897" w:author="Author">
              <w:del w:id="1898" w:author="Nokia" w:date="2020-05-22T07:43:00Z">
                <w:r w:rsidRPr="004D128B" w:rsidDel="00A72E67">
                  <w:rPr>
                    <w:rFonts w:ascii="Arial" w:eastAsia="MS Mincho" w:hAnsi="Arial" w:cs="Arial"/>
                    <w:noProof/>
                    <w:sz w:val="18"/>
                    <w:lang w:eastAsia="ja-JP"/>
                  </w:rPr>
                  <w:delText>BIT STRING</w:delText>
                </w:r>
              </w:del>
            </w:ins>
          </w:p>
          <w:p w14:paraId="2BDCDD3B" w14:textId="6B5C3395" w:rsidR="00CA578F" w:rsidRPr="00D0552F" w:rsidDel="00A72E67" w:rsidRDefault="00CA578F" w:rsidP="004705CC">
            <w:pPr>
              <w:keepNext/>
              <w:keepLines/>
              <w:spacing w:after="0"/>
              <w:rPr>
                <w:ins w:id="1899" w:author="Author"/>
                <w:del w:id="1900" w:author="Nokia" w:date="2020-05-22T07:43:00Z"/>
                <w:rFonts w:ascii="Arial" w:eastAsia="MS Mincho" w:hAnsi="Arial" w:cs="Arial"/>
                <w:noProof/>
                <w:sz w:val="18"/>
                <w:lang w:eastAsia="ja-JP"/>
              </w:rPr>
            </w:pPr>
            <w:ins w:id="1901" w:author="Author">
              <w:del w:id="1902" w:author="Nokia" w:date="2020-05-22T07:43:00Z">
                <w:r w:rsidRPr="004D128B" w:rsidDel="00A72E67">
                  <w:rPr>
                    <w:rFonts w:ascii="Arial" w:eastAsia="MS Mincho" w:hAnsi="Arial" w:cs="Arial"/>
                    <w:noProof/>
                    <w:sz w:val="18"/>
                    <w:lang w:eastAsia="ja-JP"/>
                  </w:rPr>
                  <w:delText>(SIZE(24))</w:delText>
                </w:r>
              </w:del>
            </w:ins>
          </w:p>
        </w:tc>
        <w:tc>
          <w:tcPr>
            <w:tcW w:w="2159" w:type="dxa"/>
            <w:tcBorders>
              <w:top w:val="single" w:sz="4" w:space="0" w:color="auto"/>
              <w:left w:val="single" w:sz="4" w:space="0" w:color="auto"/>
              <w:bottom w:val="single" w:sz="4" w:space="0" w:color="auto"/>
              <w:right w:val="single" w:sz="4" w:space="0" w:color="auto"/>
            </w:tcBorders>
          </w:tcPr>
          <w:p w14:paraId="531FE84A" w14:textId="39E392EA" w:rsidR="00CA578F" w:rsidRPr="00D0552F" w:rsidDel="00A72E67" w:rsidRDefault="00CA578F" w:rsidP="004705CC">
            <w:pPr>
              <w:keepNext/>
              <w:keepLines/>
              <w:spacing w:after="0"/>
              <w:rPr>
                <w:ins w:id="1903" w:author="Author"/>
                <w:del w:id="1904" w:author="Nokia" w:date="2020-05-22T07:43:00Z"/>
                <w:rFonts w:ascii="Arial" w:eastAsia="MS Mincho" w:hAnsi="Arial" w:cs="Arial"/>
                <w:noProof/>
                <w:sz w:val="18"/>
                <w:lang w:val="en-US" w:eastAsia="ja-JP"/>
              </w:rPr>
            </w:pPr>
            <w:ins w:id="1905" w:author="Author">
              <w:del w:id="1906" w:author="Nokia" w:date="2020-05-22T07:43:00Z">
                <w:r w:rsidDel="00A72E67">
                  <w:rPr>
                    <w:rFonts w:ascii="Arial" w:eastAsia="MS Mincho" w:hAnsi="Arial" w:cs="Arial"/>
                    <w:noProof/>
                    <w:sz w:val="18"/>
                    <w:lang w:val="en-US" w:eastAsia="ja-JP"/>
                  </w:rPr>
                  <w:delText xml:space="preserve">As defined in TS 38.314 [ref1] and where </w:delText>
                </w:r>
                <w:r w:rsidRPr="00691D25" w:rsidDel="00A72E67">
                  <w:rPr>
                    <w:rFonts w:ascii="Arial" w:hAnsi="Arial" w:cs="Arial"/>
                    <w:color w:val="000000"/>
                    <w:sz w:val="18"/>
                    <w:szCs w:val="18"/>
                  </w:rPr>
                  <w:delText xml:space="preserve">value "1" is equivalent to 0.1 Active  UEs, value "2" is equivalent to 0.2 Active UEs, value </w:delText>
                </w:r>
                <w:r w:rsidRPr="00691D25" w:rsidDel="00A72E67">
                  <w:rPr>
                    <w:rFonts w:ascii="Arial" w:hAnsi="Arial" w:cs="Arial"/>
                    <w:i/>
                    <w:iCs/>
                    <w:color w:val="000000"/>
                    <w:sz w:val="18"/>
                    <w:szCs w:val="18"/>
                  </w:rPr>
                  <w:delText>n</w:delText>
                </w:r>
                <w:r w:rsidRPr="00691D25" w:rsidDel="00A72E67">
                  <w:rPr>
                    <w:rFonts w:ascii="Arial" w:hAnsi="Arial" w:cs="Arial"/>
                    <w:color w:val="000000"/>
                    <w:sz w:val="18"/>
                    <w:szCs w:val="18"/>
                  </w:rPr>
                  <w:delText xml:space="preserve"> is equivalent to n/10 Active UEs</w:delText>
                </w:r>
                <w:r w:rsidDel="00A72E67">
                  <w:rPr>
                    <w:rFonts w:ascii="Arial" w:hAnsi="Arial" w:cs="Arial"/>
                    <w:color w:val="000000"/>
                    <w:sz w:val="18"/>
                    <w:szCs w:val="18"/>
                  </w:rPr>
                  <w:delText>.</w:delText>
                </w:r>
              </w:del>
            </w:ins>
          </w:p>
        </w:tc>
      </w:tr>
      <w:tr w:rsidR="00CA578F" w:rsidRPr="00D0552F" w:rsidDel="00A72E67" w14:paraId="2EC766C2" w14:textId="5F0C6D42" w:rsidTr="004705CC">
        <w:trPr>
          <w:ins w:id="1907" w:author="Author"/>
          <w:del w:id="1908" w:author="Nokia" w:date="2020-05-22T07:43:00Z"/>
        </w:trPr>
        <w:tc>
          <w:tcPr>
            <w:tcW w:w="2626" w:type="dxa"/>
            <w:tcBorders>
              <w:top w:val="single" w:sz="4" w:space="0" w:color="auto"/>
              <w:left w:val="single" w:sz="4" w:space="0" w:color="auto"/>
              <w:bottom w:val="single" w:sz="4" w:space="0" w:color="auto"/>
              <w:right w:val="single" w:sz="4" w:space="0" w:color="auto"/>
            </w:tcBorders>
          </w:tcPr>
          <w:p w14:paraId="6BEC7613" w14:textId="6D963F1A" w:rsidR="00CA578F" w:rsidRPr="001132DA" w:rsidDel="00A72E67" w:rsidRDefault="00CA578F" w:rsidP="004705CC">
            <w:pPr>
              <w:keepNext/>
              <w:keepLines/>
              <w:spacing w:after="0"/>
              <w:rPr>
                <w:ins w:id="1909" w:author="Author"/>
                <w:del w:id="1910" w:author="Nokia" w:date="2020-05-22T07:43:00Z"/>
                <w:rFonts w:ascii="Arial" w:eastAsia="MS Mincho" w:hAnsi="Arial" w:cs="Arial"/>
                <w:bCs/>
                <w:sz w:val="18"/>
                <w:lang w:val="en-US" w:eastAsia="ja-JP"/>
              </w:rPr>
            </w:pPr>
            <w:ins w:id="1911" w:author="Author">
              <w:del w:id="1912" w:author="Nokia" w:date="2020-05-22T07:43:00Z">
                <w:r w:rsidRPr="004D128B" w:rsidDel="00A72E67">
                  <w:rPr>
                    <w:rFonts w:ascii="Arial" w:eastAsia="MS Mincho" w:hAnsi="Arial" w:cs="Arial"/>
                    <w:bCs/>
                    <w:sz w:val="18"/>
                    <w:lang w:val="en-US" w:eastAsia="ja-JP"/>
                  </w:rPr>
                  <w:delText>Me</w:delText>
                </w:r>
                <w:r w:rsidDel="00A72E67">
                  <w:rPr>
                    <w:rFonts w:ascii="Arial" w:eastAsia="MS Mincho" w:hAnsi="Arial" w:cs="Arial"/>
                    <w:bCs/>
                    <w:sz w:val="18"/>
                    <w:lang w:val="en-US" w:eastAsia="ja-JP"/>
                  </w:rPr>
                  <w:delText>an number of Active UEs in the U</w:delText>
                </w:r>
                <w:r w:rsidRPr="004D128B" w:rsidDel="00A72E67">
                  <w:rPr>
                    <w:rFonts w:ascii="Arial" w:eastAsia="MS Mincho" w:hAnsi="Arial" w:cs="Arial"/>
                    <w:bCs/>
                    <w:sz w:val="18"/>
                    <w:lang w:val="en-US" w:eastAsia="ja-JP"/>
                  </w:rPr>
                  <w:delText>L</w:delText>
                </w:r>
              </w:del>
            </w:ins>
          </w:p>
        </w:tc>
        <w:tc>
          <w:tcPr>
            <w:tcW w:w="1080" w:type="dxa"/>
            <w:tcBorders>
              <w:top w:val="single" w:sz="4" w:space="0" w:color="auto"/>
              <w:left w:val="single" w:sz="4" w:space="0" w:color="auto"/>
              <w:bottom w:val="single" w:sz="4" w:space="0" w:color="auto"/>
              <w:right w:val="single" w:sz="4" w:space="0" w:color="auto"/>
            </w:tcBorders>
          </w:tcPr>
          <w:p w14:paraId="697A9E4D" w14:textId="6826780E" w:rsidR="00CA578F" w:rsidRPr="00D0552F" w:rsidDel="00A72E67" w:rsidRDefault="00CA578F" w:rsidP="004705CC">
            <w:pPr>
              <w:keepNext/>
              <w:keepLines/>
              <w:spacing w:after="0"/>
              <w:rPr>
                <w:ins w:id="1913" w:author="Author"/>
                <w:del w:id="1914" w:author="Nokia" w:date="2020-05-22T07:43:00Z"/>
                <w:rFonts w:ascii="Arial" w:eastAsia="MS Mincho" w:hAnsi="Arial" w:cs="Arial"/>
                <w:sz w:val="18"/>
                <w:lang w:val="en-US" w:eastAsia="ja-JP"/>
              </w:rPr>
            </w:pPr>
            <w:ins w:id="1915" w:author="Author">
              <w:del w:id="1916" w:author="Nokia" w:date="2020-05-22T07:43:00Z">
                <w:r w:rsidDel="00A72E67">
                  <w:rPr>
                    <w:rFonts w:ascii="Arial" w:eastAsia="MS Mincho" w:hAnsi="Arial" w:cs="Arial"/>
                    <w:sz w:val="18"/>
                    <w:lang w:val="en-US"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017E34A" w14:textId="26D88E73" w:rsidR="00CA578F" w:rsidDel="00A72E67" w:rsidRDefault="00CA578F" w:rsidP="004705CC">
            <w:pPr>
              <w:keepNext/>
              <w:keepLines/>
              <w:spacing w:after="0"/>
              <w:rPr>
                <w:ins w:id="1917" w:author="Author"/>
                <w:del w:id="1918" w:author="Nokia" w:date="2020-05-22T07:43:00Z"/>
                <w:rFonts w:ascii="Arial" w:eastAsia="MS Mincho" w:hAnsi="Arial" w:cs="Arial"/>
                <w:i/>
                <w:sz w:val="18"/>
                <w:lang w:eastAsia="ja-JP"/>
              </w:rPr>
            </w:pPr>
          </w:p>
          <w:p w14:paraId="4F775643" w14:textId="5CDD91B1" w:rsidR="00CA578F" w:rsidRPr="00D0552F" w:rsidDel="00A72E67" w:rsidRDefault="00CA578F" w:rsidP="004705CC">
            <w:pPr>
              <w:keepNext/>
              <w:keepLines/>
              <w:spacing w:after="0"/>
              <w:rPr>
                <w:ins w:id="1919" w:author="Author"/>
                <w:del w:id="1920" w:author="Nokia" w:date="2020-05-22T07:43: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353403" w14:textId="7D4AD3C1" w:rsidR="00CA578F" w:rsidRPr="004D128B" w:rsidDel="00A72E67" w:rsidRDefault="00CA578F" w:rsidP="004705CC">
            <w:pPr>
              <w:keepNext/>
              <w:keepLines/>
              <w:spacing w:after="0"/>
              <w:rPr>
                <w:ins w:id="1921" w:author="Author"/>
                <w:del w:id="1922" w:author="Nokia" w:date="2020-05-22T07:43:00Z"/>
                <w:rFonts w:ascii="Arial" w:eastAsia="MS Mincho" w:hAnsi="Arial" w:cs="Arial"/>
                <w:noProof/>
                <w:sz w:val="18"/>
                <w:lang w:eastAsia="ja-JP"/>
              </w:rPr>
            </w:pPr>
            <w:ins w:id="1923" w:author="Author">
              <w:del w:id="1924" w:author="Nokia" w:date="2020-05-22T07:43:00Z">
                <w:r w:rsidRPr="004D128B" w:rsidDel="00A72E67">
                  <w:rPr>
                    <w:rFonts w:ascii="Arial" w:eastAsia="MS Mincho" w:hAnsi="Arial" w:cs="Arial"/>
                    <w:noProof/>
                    <w:sz w:val="18"/>
                    <w:lang w:eastAsia="ja-JP"/>
                  </w:rPr>
                  <w:delText>BIT STRING</w:delText>
                </w:r>
              </w:del>
            </w:ins>
          </w:p>
          <w:p w14:paraId="0419319B" w14:textId="3EB6E72B" w:rsidR="00CA578F" w:rsidRPr="00D0552F" w:rsidDel="00A72E67" w:rsidRDefault="00CA578F" w:rsidP="004705CC">
            <w:pPr>
              <w:keepNext/>
              <w:keepLines/>
              <w:spacing w:after="0"/>
              <w:rPr>
                <w:ins w:id="1925" w:author="Author"/>
                <w:del w:id="1926" w:author="Nokia" w:date="2020-05-22T07:43:00Z"/>
                <w:rFonts w:ascii="Arial" w:eastAsia="MS Mincho" w:hAnsi="Arial" w:cs="Arial"/>
                <w:noProof/>
                <w:sz w:val="18"/>
                <w:lang w:eastAsia="ja-JP"/>
              </w:rPr>
            </w:pPr>
            <w:ins w:id="1927" w:author="Author">
              <w:del w:id="1928" w:author="Nokia" w:date="2020-05-22T07:43:00Z">
                <w:r w:rsidRPr="004D128B" w:rsidDel="00A72E67">
                  <w:rPr>
                    <w:rFonts w:ascii="Arial" w:eastAsia="MS Mincho" w:hAnsi="Arial" w:cs="Arial"/>
                    <w:noProof/>
                    <w:sz w:val="18"/>
                    <w:lang w:eastAsia="ja-JP"/>
                  </w:rPr>
                  <w:delText>(SIZE(24))</w:delText>
                </w:r>
              </w:del>
            </w:ins>
          </w:p>
        </w:tc>
        <w:tc>
          <w:tcPr>
            <w:tcW w:w="2159" w:type="dxa"/>
            <w:tcBorders>
              <w:top w:val="single" w:sz="4" w:space="0" w:color="auto"/>
              <w:left w:val="single" w:sz="4" w:space="0" w:color="auto"/>
              <w:bottom w:val="single" w:sz="4" w:space="0" w:color="auto"/>
              <w:right w:val="single" w:sz="4" w:space="0" w:color="auto"/>
            </w:tcBorders>
          </w:tcPr>
          <w:p w14:paraId="5590CAF8" w14:textId="3008DCD4" w:rsidR="00CA578F" w:rsidRPr="00D0552F" w:rsidDel="00A72E67" w:rsidRDefault="00CA578F" w:rsidP="004705CC">
            <w:pPr>
              <w:keepNext/>
              <w:keepLines/>
              <w:spacing w:after="0"/>
              <w:rPr>
                <w:ins w:id="1929" w:author="Author"/>
                <w:del w:id="1930" w:author="Nokia" w:date="2020-05-22T07:43:00Z"/>
                <w:rFonts w:ascii="Arial" w:eastAsia="MS Mincho" w:hAnsi="Arial" w:cs="Arial"/>
                <w:noProof/>
                <w:sz w:val="18"/>
                <w:lang w:val="en-US" w:eastAsia="ja-JP"/>
              </w:rPr>
            </w:pPr>
            <w:ins w:id="1931" w:author="Author">
              <w:del w:id="1932" w:author="Nokia" w:date="2020-05-22T07:43:00Z">
                <w:r w:rsidDel="00A72E67">
                  <w:rPr>
                    <w:rFonts w:ascii="Arial" w:eastAsia="MS Mincho" w:hAnsi="Arial" w:cs="Arial"/>
                    <w:noProof/>
                    <w:sz w:val="18"/>
                    <w:lang w:val="en-US" w:eastAsia="ja-JP"/>
                  </w:rPr>
                  <w:delText xml:space="preserve">As defined in TS 38.314 [ref1] and where </w:delText>
                </w:r>
                <w:r w:rsidRPr="00691D25" w:rsidDel="00A72E67">
                  <w:rPr>
                    <w:rFonts w:ascii="Arial" w:hAnsi="Arial" w:cs="Arial"/>
                    <w:color w:val="000000"/>
                    <w:sz w:val="18"/>
                    <w:szCs w:val="18"/>
                  </w:rPr>
                  <w:delText xml:space="preserve">value "1" is equivalent to 0.1 Active  UEs, value "2" is equivalent to 0.2 Active UEs, value </w:delText>
                </w:r>
                <w:r w:rsidRPr="00691D25" w:rsidDel="00A72E67">
                  <w:rPr>
                    <w:rFonts w:ascii="Arial" w:hAnsi="Arial" w:cs="Arial"/>
                    <w:i/>
                    <w:iCs/>
                    <w:color w:val="000000"/>
                    <w:sz w:val="18"/>
                    <w:szCs w:val="18"/>
                  </w:rPr>
                  <w:delText>n</w:delText>
                </w:r>
                <w:r w:rsidRPr="00691D25" w:rsidDel="00A72E67">
                  <w:rPr>
                    <w:rFonts w:ascii="Arial" w:hAnsi="Arial" w:cs="Arial"/>
                    <w:color w:val="000000"/>
                    <w:sz w:val="18"/>
                    <w:szCs w:val="18"/>
                  </w:rPr>
                  <w:delText xml:space="preserve"> is equivalent to n/10 Active UEs</w:delText>
                </w:r>
                <w:r w:rsidDel="00A72E67">
                  <w:rPr>
                    <w:rFonts w:ascii="Arial" w:hAnsi="Arial" w:cs="Arial"/>
                    <w:color w:val="000000"/>
                    <w:sz w:val="18"/>
                    <w:szCs w:val="18"/>
                  </w:rPr>
                  <w:delText>.</w:delText>
                </w:r>
              </w:del>
            </w:ins>
          </w:p>
        </w:tc>
      </w:tr>
    </w:tbl>
    <w:p w14:paraId="32BDF213" w14:textId="77777777" w:rsidR="00CA578F" w:rsidRDefault="00CA578F" w:rsidP="00CA578F">
      <w:pPr>
        <w:rPr>
          <w:ins w:id="1933" w:author="Author"/>
        </w:rPr>
      </w:pPr>
    </w:p>
    <w:p w14:paraId="3BFC9553" w14:textId="77777777" w:rsidR="00CA578F" w:rsidRDefault="00CA578F" w:rsidP="00CA578F">
      <w:pPr>
        <w:pStyle w:val="Heading4"/>
        <w:rPr>
          <w:ins w:id="1934" w:author="Author"/>
          <w:rFonts w:eastAsia="Yu Mincho"/>
        </w:rPr>
      </w:pPr>
      <w:ins w:id="1935" w:author="Author">
        <w:r w:rsidRPr="00DD6EAB">
          <w:rPr>
            <w:rFonts w:eastAsia="Yu Mincho"/>
          </w:rPr>
          <w:t>9.</w:t>
        </w:r>
        <w:r>
          <w:rPr>
            <w:rFonts w:eastAsia="Yu Mincho"/>
          </w:rPr>
          <w:t>3</w:t>
        </w:r>
        <w:r w:rsidRPr="00DD6EAB">
          <w:rPr>
            <w:rFonts w:eastAsia="Yu Mincho"/>
          </w:rPr>
          <w:t>.1.</w:t>
        </w:r>
        <w:r>
          <w:rPr>
            <w:rFonts w:eastAsia="Yu Mincho"/>
          </w:rPr>
          <w:t>x9</w:t>
        </w:r>
        <w:r>
          <w:rPr>
            <w:rFonts w:eastAsia="Yu Mincho"/>
          </w:rPr>
          <w:tab/>
          <w:t>Hardware Load</w:t>
        </w:r>
        <w:r>
          <w:rPr>
            <w:rFonts w:eastAsia="Yu Mincho"/>
            <w:lang w:eastAsia="ja-JP"/>
          </w:rPr>
          <w:t xml:space="preserve"> </w:t>
        </w:r>
        <w:r>
          <w:rPr>
            <w:rFonts w:eastAsia="Yu Mincho"/>
          </w:rPr>
          <w:t>Indicator</w:t>
        </w:r>
      </w:ins>
    </w:p>
    <w:p w14:paraId="63F9637F" w14:textId="77777777" w:rsidR="00CA578F" w:rsidRDefault="00CA578F" w:rsidP="00CA578F">
      <w:pPr>
        <w:overflowPunct w:val="0"/>
        <w:autoSpaceDE w:val="0"/>
        <w:autoSpaceDN w:val="0"/>
        <w:rPr>
          <w:ins w:id="1936" w:author="Author"/>
          <w:lang w:eastAsia="en-GB"/>
        </w:rPr>
      </w:pPr>
      <w:ins w:id="1937"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CA578F" w14:paraId="03441BD0" w14:textId="77777777" w:rsidTr="004705CC">
        <w:trPr>
          <w:jc w:val="center"/>
          <w:ins w:id="1938" w:author="Author"/>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AF0E0" w14:textId="77777777" w:rsidR="00CA578F" w:rsidRDefault="00CA578F" w:rsidP="004705CC">
            <w:pPr>
              <w:keepNext/>
              <w:overflowPunct w:val="0"/>
              <w:autoSpaceDE w:val="0"/>
              <w:autoSpaceDN w:val="0"/>
              <w:jc w:val="center"/>
              <w:rPr>
                <w:ins w:id="1939" w:author="Author"/>
                <w:rFonts w:ascii="Arial" w:hAnsi="Arial" w:cs="Arial"/>
                <w:b/>
                <w:bCs/>
                <w:sz w:val="18"/>
                <w:szCs w:val="18"/>
                <w:lang w:eastAsia="ja-JP"/>
              </w:rPr>
            </w:pPr>
            <w:ins w:id="1940" w:author="Author">
              <w:r>
                <w:rPr>
                  <w:rFonts w:ascii="Arial" w:hAnsi="Arial" w:cs="Arial"/>
                  <w:b/>
                  <w:bCs/>
                  <w:sz w:val="18"/>
                  <w:szCs w:val="18"/>
                  <w:lang w:eastAsia="ja-JP"/>
                </w:rPr>
                <w:lastRenderedPageBreak/>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7B73D" w14:textId="77777777" w:rsidR="00CA578F" w:rsidRDefault="00CA578F" w:rsidP="004705CC">
            <w:pPr>
              <w:keepNext/>
              <w:overflowPunct w:val="0"/>
              <w:autoSpaceDE w:val="0"/>
              <w:autoSpaceDN w:val="0"/>
              <w:jc w:val="center"/>
              <w:rPr>
                <w:ins w:id="1941" w:author="Author"/>
                <w:rFonts w:ascii="Arial" w:hAnsi="Arial" w:cs="Arial"/>
                <w:b/>
                <w:bCs/>
                <w:sz w:val="18"/>
                <w:szCs w:val="18"/>
                <w:lang w:eastAsia="ja-JP"/>
              </w:rPr>
            </w:pPr>
            <w:ins w:id="1942" w:author="Author">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D6E5B" w14:textId="77777777" w:rsidR="00CA578F" w:rsidRDefault="00CA578F" w:rsidP="004705CC">
            <w:pPr>
              <w:keepNext/>
              <w:overflowPunct w:val="0"/>
              <w:autoSpaceDE w:val="0"/>
              <w:autoSpaceDN w:val="0"/>
              <w:jc w:val="center"/>
              <w:rPr>
                <w:ins w:id="1943" w:author="Author"/>
                <w:rFonts w:ascii="Arial" w:hAnsi="Arial" w:cs="Arial"/>
                <w:b/>
                <w:bCs/>
                <w:sz w:val="18"/>
                <w:szCs w:val="18"/>
                <w:lang w:eastAsia="ja-JP"/>
              </w:rPr>
            </w:pPr>
            <w:ins w:id="1944" w:author="Author">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F990A" w14:textId="77777777" w:rsidR="00CA578F" w:rsidRDefault="00CA578F" w:rsidP="004705CC">
            <w:pPr>
              <w:keepNext/>
              <w:overflowPunct w:val="0"/>
              <w:autoSpaceDE w:val="0"/>
              <w:autoSpaceDN w:val="0"/>
              <w:jc w:val="center"/>
              <w:rPr>
                <w:ins w:id="1945" w:author="Author"/>
                <w:rFonts w:ascii="Arial" w:hAnsi="Arial" w:cs="Arial"/>
                <w:b/>
                <w:bCs/>
                <w:sz w:val="18"/>
                <w:szCs w:val="18"/>
                <w:lang w:eastAsia="ja-JP"/>
              </w:rPr>
            </w:pPr>
            <w:ins w:id="1946" w:author="Author">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ED166" w14:textId="77777777" w:rsidR="00CA578F" w:rsidRDefault="00CA578F" w:rsidP="004705CC">
            <w:pPr>
              <w:keepNext/>
              <w:overflowPunct w:val="0"/>
              <w:autoSpaceDE w:val="0"/>
              <w:autoSpaceDN w:val="0"/>
              <w:jc w:val="center"/>
              <w:rPr>
                <w:ins w:id="1947" w:author="Author"/>
                <w:rFonts w:ascii="Arial" w:hAnsi="Arial" w:cs="Arial"/>
                <w:b/>
                <w:bCs/>
                <w:sz w:val="18"/>
                <w:szCs w:val="18"/>
                <w:lang w:eastAsia="ja-JP"/>
              </w:rPr>
            </w:pPr>
            <w:ins w:id="1948" w:author="Author">
              <w:r>
                <w:rPr>
                  <w:rFonts w:ascii="Arial" w:hAnsi="Arial" w:cs="Arial"/>
                  <w:b/>
                  <w:bCs/>
                  <w:sz w:val="18"/>
                  <w:szCs w:val="18"/>
                  <w:lang w:eastAsia="ja-JP"/>
                </w:rPr>
                <w:t>Semantics description</w:t>
              </w:r>
            </w:ins>
          </w:p>
        </w:tc>
      </w:tr>
      <w:tr w:rsidR="00CA578F" w14:paraId="7F8FB23A" w14:textId="77777777" w:rsidTr="004705CC">
        <w:trPr>
          <w:jc w:val="center"/>
          <w:ins w:id="1949"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BA173" w14:textId="77777777" w:rsidR="00CA578F" w:rsidRDefault="00CA578F" w:rsidP="004705CC">
            <w:pPr>
              <w:keepNext/>
              <w:overflowPunct w:val="0"/>
              <w:autoSpaceDE w:val="0"/>
              <w:autoSpaceDN w:val="0"/>
              <w:rPr>
                <w:ins w:id="1950" w:author="Author"/>
                <w:rFonts w:ascii="Arial" w:hAnsi="Arial" w:cs="Arial"/>
                <w:sz w:val="18"/>
                <w:szCs w:val="18"/>
                <w:lang w:eastAsia="ja-JP"/>
              </w:rPr>
            </w:pPr>
            <w:ins w:id="1951" w:author="Author">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789D9D08" w14:textId="77777777" w:rsidR="00CA578F" w:rsidRDefault="00CA578F" w:rsidP="004705CC">
            <w:pPr>
              <w:keepNext/>
              <w:overflowPunct w:val="0"/>
              <w:autoSpaceDE w:val="0"/>
              <w:autoSpaceDN w:val="0"/>
              <w:rPr>
                <w:ins w:id="1952" w:author="Author"/>
                <w:rFonts w:ascii="Arial" w:hAnsi="Arial" w:cs="Arial"/>
                <w:sz w:val="18"/>
                <w:szCs w:val="18"/>
                <w:lang w:eastAsia="ja-JP"/>
              </w:rPr>
            </w:pPr>
            <w:ins w:id="1953"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14:paraId="519E2E19" w14:textId="77777777" w:rsidR="00CA578F" w:rsidRDefault="00CA578F" w:rsidP="004705CC">
            <w:pPr>
              <w:keepNext/>
              <w:overflowPunct w:val="0"/>
              <w:autoSpaceDE w:val="0"/>
              <w:autoSpaceDN w:val="0"/>
              <w:rPr>
                <w:ins w:id="1954"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14:paraId="3C5B4807" w14:textId="77777777" w:rsidR="00CA578F" w:rsidRPr="00CA578F" w:rsidRDefault="00CA578F" w:rsidP="004705CC">
            <w:pPr>
              <w:keepNext/>
              <w:overflowPunct w:val="0"/>
              <w:autoSpaceDE w:val="0"/>
              <w:autoSpaceDN w:val="0"/>
              <w:rPr>
                <w:ins w:id="1955" w:author="Author"/>
                <w:rFonts w:ascii="Calibri" w:eastAsia="MS Mincho" w:hAnsi="Calibri"/>
                <w:sz w:val="21"/>
                <w:szCs w:val="22"/>
                <w:lang w:eastAsia="ja-JP"/>
              </w:rPr>
            </w:pPr>
            <w:ins w:id="1956"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14:paraId="14E7114F" w14:textId="77777777" w:rsidR="00CA578F" w:rsidRPr="00D42C27" w:rsidRDefault="00CA578F" w:rsidP="004705CC">
            <w:pPr>
              <w:keepNext/>
              <w:overflowPunct w:val="0"/>
              <w:autoSpaceDE w:val="0"/>
              <w:autoSpaceDN w:val="0"/>
              <w:rPr>
                <w:ins w:id="1957" w:author="Author"/>
                <w:rFonts w:ascii="Arial" w:eastAsia="SimSun" w:hAnsi="Arial" w:cs="Arial"/>
                <w:sz w:val="18"/>
                <w:szCs w:val="18"/>
                <w:lang w:eastAsia="ja-JP"/>
              </w:rPr>
            </w:pPr>
            <w:ins w:id="1958" w:author="Author">
              <w:r w:rsidRPr="00D42C27">
                <w:rPr>
                  <w:rFonts w:ascii="Arial" w:hAnsi="Arial" w:cs="Arial"/>
                  <w:sz w:val="18"/>
                  <w:szCs w:val="18"/>
                  <w:lang w:eastAsia="ja-JP"/>
                </w:rPr>
                <w:t>This indicates the load in percent</w:t>
              </w:r>
            </w:ins>
          </w:p>
        </w:tc>
      </w:tr>
      <w:tr w:rsidR="00CA578F" w14:paraId="30B7F172" w14:textId="77777777" w:rsidTr="004705CC">
        <w:trPr>
          <w:jc w:val="center"/>
          <w:ins w:id="1959"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5538E" w14:textId="77777777" w:rsidR="00CA578F" w:rsidRDefault="00CA578F" w:rsidP="004705CC">
            <w:pPr>
              <w:keepNext/>
              <w:overflowPunct w:val="0"/>
              <w:autoSpaceDE w:val="0"/>
              <w:autoSpaceDN w:val="0"/>
              <w:rPr>
                <w:ins w:id="1960" w:author="Author"/>
                <w:rFonts w:ascii="Arial" w:hAnsi="Arial" w:cs="Arial"/>
                <w:sz w:val="18"/>
                <w:szCs w:val="18"/>
                <w:lang w:eastAsia="ja-JP"/>
              </w:rPr>
            </w:pPr>
            <w:ins w:id="1961" w:author="Author">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35534B6C" w14:textId="77777777" w:rsidR="00CA578F" w:rsidRDefault="00CA578F" w:rsidP="004705CC">
            <w:pPr>
              <w:keepNext/>
              <w:overflowPunct w:val="0"/>
              <w:autoSpaceDE w:val="0"/>
              <w:autoSpaceDN w:val="0"/>
              <w:rPr>
                <w:ins w:id="1962" w:author="Author"/>
                <w:rFonts w:ascii="Arial" w:hAnsi="Arial" w:cs="Arial"/>
                <w:sz w:val="18"/>
                <w:szCs w:val="18"/>
                <w:lang w:eastAsia="ja-JP"/>
              </w:rPr>
            </w:pPr>
            <w:ins w:id="1963"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14:paraId="57814A18" w14:textId="77777777" w:rsidR="00CA578F" w:rsidRDefault="00CA578F" w:rsidP="004705CC">
            <w:pPr>
              <w:keepNext/>
              <w:overflowPunct w:val="0"/>
              <w:autoSpaceDE w:val="0"/>
              <w:autoSpaceDN w:val="0"/>
              <w:rPr>
                <w:ins w:id="1964"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14:paraId="16046F16" w14:textId="77777777" w:rsidR="00CA578F" w:rsidRPr="00CA578F" w:rsidRDefault="00CA578F" w:rsidP="004705CC">
            <w:pPr>
              <w:keepNext/>
              <w:overflowPunct w:val="0"/>
              <w:autoSpaceDE w:val="0"/>
              <w:autoSpaceDN w:val="0"/>
              <w:rPr>
                <w:ins w:id="1965" w:author="Author"/>
                <w:rFonts w:ascii="Calibri" w:eastAsia="MS Mincho" w:hAnsi="Calibri"/>
                <w:sz w:val="21"/>
                <w:szCs w:val="22"/>
                <w:lang w:eastAsia="ja-JP"/>
              </w:rPr>
            </w:pPr>
            <w:ins w:id="1966"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14:paraId="432655D7" w14:textId="77777777" w:rsidR="00CA578F" w:rsidRPr="00D42C27" w:rsidRDefault="00CA578F" w:rsidP="004705CC">
            <w:pPr>
              <w:keepNext/>
              <w:overflowPunct w:val="0"/>
              <w:autoSpaceDE w:val="0"/>
              <w:autoSpaceDN w:val="0"/>
              <w:rPr>
                <w:ins w:id="1967" w:author="Author"/>
                <w:rFonts w:ascii="Arial" w:eastAsia="SimSun" w:hAnsi="Arial" w:cs="Arial"/>
                <w:sz w:val="18"/>
                <w:szCs w:val="18"/>
                <w:lang w:eastAsia="ja-JP"/>
              </w:rPr>
            </w:pPr>
            <w:ins w:id="1968" w:author="Author">
              <w:r w:rsidRPr="00D42C27">
                <w:rPr>
                  <w:rFonts w:ascii="Arial" w:hAnsi="Arial" w:cs="Arial"/>
                  <w:sz w:val="18"/>
                  <w:szCs w:val="18"/>
                  <w:lang w:eastAsia="ja-JP"/>
                </w:rPr>
                <w:t>This indicates the load in percent</w:t>
              </w:r>
            </w:ins>
          </w:p>
        </w:tc>
      </w:tr>
    </w:tbl>
    <w:p w14:paraId="1BB6822D" w14:textId="77777777" w:rsidR="00CA578F" w:rsidRDefault="00CA578F" w:rsidP="00CA578F">
      <w:pPr>
        <w:rPr>
          <w:ins w:id="1969" w:author="Author"/>
          <w:noProof/>
        </w:rPr>
      </w:pPr>
    </w:p>
    <w:p w14:paraId="43ACB112" w14:textId="77777777" w:rsidR="00CA578F" w:rsidRPr="00FD0425" w:rsidRDefault="00CA578F" w:rsidP="00CA578F">
      <w:pPr>
        <w:pStyle w:val="Heading4"/>
        <w:rPr>
          <w:ins w:id="1970" w:author="Author"/>
          <w:lang w:val="fr-FR"/>
        </w:rPr>
      </w:pPr>
      <w:ins w:id="1971" w:author="Author">
        <w:r w:rsidRPr="00FD0425">
          <w:rPr>
            <w:lang w:val="fr-FR"/>
          </w:rPr>
          <w:t>9.</w:t>
        </w:r>
        <w:r>
          <w:rPr>
            <w:lang w:val="fr-FR"/>
          </w:rPr>
          <w:t>3.1.x10</w:t>
        </w:r>
        <w:r w:rsidRPr="00FD0425">
          <w:rPr>
            <w:lang w:val="fr-FR"/>
          </w:rPr>
          <w:tab/>
          <w:t xml:space="preserve">NR </w:t>
        </w:r>
        <w:r>
          <w:rPr>
            <w:lang w:val="fr-FR"/>
          </w:rPr>
          <w:t>Carrier List</w:t>
        </w:r>
      </w:ins>
    </w:p>
    <w:p w14:paraId="5311C645" w14:textId="77777777" w:rsidR="00CA578F" w:rsidRPr="00FD0425" w:rsidRDefault="00CA578F" w:rsidP="00CA578F">
      <w:pPr>
        <w:rPr>
          <w:ins w:id="1972" w:author="Author"/>
          <w:lang w:eastAsia="zh-CN"/>
        </w:rPr>
      </w:pPr>
      <w:ins w:id="1973"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A578F" w:rsidRPr="00FD0425" w14:paraId="5FC8B5C7" w14:textId="77777777" w:rsidTr="004705CC">
        <w:trPr>
          <w:ins w:id="1974" w:author="Author"/>
        </w:trPr>
        <w:tc>
          <w:tcPr>
            <w:tcW w:w="2518" w:type="dxa"/>
          </w:tcPr>
          <w:p w14:paraId="6BF030E3" w14:textId="77777777" w:rsidR="00CA578F" w:rsidRPr="00FD0425" w:rsidRDefault="00CA578F" w:rsidP="004705CC">
            <w:pPr>
              <w:pStyle w:val="TAH"/>
              <w:rPr>
                <w:ins w:id="1975" w:author="Author"/>
                <w:lang w:eastAsia="ja-JP"/>
              </w:rPr>
            </w:pPr>
            <w:ins w:id="1976" w:author="Author">
              <w:r w:rsidRPr="00FD0425">
                <w:rPr>
                  <w:szCs w:val="18"/>
                  <w:lang w:eastAsia="ja-JP"/>
                </w:rPr>
                <w:t>IE/Group Name</w:t>
              </w:r>
            </w:ins>
          </w:p>
        </w:tc>
        <w:tc>
          <w:tcPr>
            <w:tcW w:w="1134" w:type="dxa"/>
          </w:tcPr>
          <w:p w14:paraId="78905CE9" w14:textId="77777777" w:rsidR="00CA578F" w:rsidRPr="00FD0425" w:rsidRDefault="00CA578F" w:rsidP="004705CC">
            <w:pPr>
              <w:pStyle w:val="TAH"/>
              <w:rPr>
                <w:ins w:id="1977" w:author="Author"/>
                <w:lang w:eastAsia="ja-JP"/>
              </w:rPr>
            </w:pPr>
            <w:ins w:id="1978" w:author="Author">
              <w:r w:rsidRPr="00FD0425">
                <w:rPr>
                  <w:szCs w:val="18"/>
                  <w:lang w:eastAsia="ja-JP"/>
                </w:rPr>
                <w:t>Presence</w:t>
              </w:r>
            </w:ins>
          </w:p>
        </w:tc>
        <w:tc>
          <w:tcPr>
            <w:tcW w:w="1418" w:type="dxa"/>
          </w:tcPr>
          <w:p w14:paraId="55495EF0" w14:textId="77777777" w:rsidR="00CA578F" w:rsidRPr="00FD0425" w:rsidRDefault="00CA578F" w:rsidP="004705CC">
            <w:pPr>
              <w:pStyle w:val="TAH"/>
              <w:rPr>
                <w:ins w:id="1979" w:author="Author"/>
                <w:lang w:eastAsia="ja-JP"/>
              </w:rPr>
            </w:pPr>
            <w:ins w:id="1980" w:author="Author">
              <w:r w:rsidRPr="00FD0425">
                <w:rPr>
                  <w:szCs w:val="18"/>
                  <w:lang w:eastAsia="ja-JP"/>
                </w:rPr>
                <w:t>Range</w:t>
              </w:r>
            </w:ins>
          </w:p>
        </w:tc>
        <w:tc>
          <w:tcPr>
            <w:tcW w:w="1842" w:type="dxa"/>
          </w:tcPr>
          <w:p w14:paraId="7ACC069C" w14:textId="77777777" w:rsidR="00CA578F" w:rsidRPr="00FD0425" w:rsidRDefault="00CA578F" w:rsidP="004705CC">
            <w:pPr>
              <w:pStyle w:val="TAH"/>
              <w:rPr>
                <w:ins w:id="1981" w:author="Author"/>
                <w:lang w:eastAsia="ja-JP"/>
              </w:rPr>
            </w:pPr>
            <w:ins w:id="1982" w:author="Author">
              <w:r w:rsidRPr="00FD0425">
                <w:rPr>
                  <w:szCs w:val="18"/>
                  <w:lang w:eastAsia="ja-JP"/>
                </w:rPr>
                <w:t>IE Type and Reference</w:t>
              </w:r>
            </w:ins>
          </w:p>
        </w:tc>
        <w:tc>
          <w:tcPr>
            <w:tcW w:w="2444" w:type="dxa"/>
          </w:tcPr>
          <w:p w14:paraId="00267E52" w14:textId="77777777" w:rsidR="00CA578F" w:rsidRPr="00FD0425" w:rsidRDefault="00CA578F" w:rsidP="004705CC">
            <w:pPr>
              <w:pStyle w:val="TAH"/>
              <w:rPr>
                <w:ins w:id="1983" w:author="Author"/>
                <w:lang w:eastAsia="ja-JP"/>
              </w:rPr>
            </w:pPr>
            <w:ins w:id="1984" w:author="Author">
              <w:r w:rsidRPr="00FD0425">
                <w:rPr>
                  <w:szCs w:val="18"/>
                  <w:lang w:eastAsia="ja-JP"/>
                </w:rPr>
                <w:t>Semantics Description</w:t>
              </w:r>
            </w:ins>
          </w:p>
        </w:tc>
      </w:tr>
      <w:tr w:rsidR="00CA578F" w:rsidRPr="0058293E" w14:paraId="3573C4EF" w14:textId="77777777" w:rsidTr="004705CC">
        <w:trPr>
          <w:ins w:id="1985" w:author="Author"/>
        </w:trPr>
        <w:tc>
          <w:tcPr>
            <w:tcW w:w="2518" w:type="dxa"/>
            <w:tcBorders>
              <w:top w:val="single" w:sz="4" w:space="0" w:color="auto"/>
              <w:left w:val="single" w:sz="4" w:space="0" w:color="auto"/>
              <w:bottom w:val="single" w:sz="4" w:space="0" w:color="auto"/>
              <w:right w:val="single" w:sz="4" w:space="0" w:color="auto"/>
            </w:tcBorders>
          </w:tcPr>
          <w:p w14:paraId="31F270A8" w14:textId="77777777" w:rsidR="00CA578F" w:rsidRPr="00785027" w:rsidRDefault="00CA578F" w:rsidP="004705CC">
            <w:pPr>
              <w:pStyle w:val="TAL"/>
              <w:rPr>
                <w:ins w:id="1986" w:author="Author"/>
                <w:rFonts w:eastAsia="SimSun" w:cs="Arial"/>
                <w:b/>
                <w:bCs/>
                <w:lang w:eastAsia="zh-CN"/>
              </w:rPr>
            </w:pPr>
            <w:ins w:id="1987"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3CD8AB55" w14:textId="77777777" w:rsidR="00CA578F" w:rsidRPr="0058293E" w:rsidRDefault="00CA578F" w:rsidP="004705CC">
            <w:pPr>
              <w:pStyle w:val="TAL"/>
              <w:rPr>
                <w:ins w:id="1988"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5F31AE99" w14:textId="77777777" w:rsidR="00CA578F" w:rsidRPr="00785027" w:rsidRDefault="00CA578F" w:rsidP="004705CC">
            <w:pPr>
              <w:pStyle w:val="TAL"/>
              <w:rPr>
                <w:ins w:id="1989" w:author="Author"/>
                <w:i/>
                <w:iCs/>
                <w:lang w:eastAsia="ja-JP"/>
              </w:rPr>
            </w:pPr>
            <w:ins w:id="1990"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00411CE" w14:textId="77777777" w:rsidR="00CA578F" w:rsidRPr="0058293E" w:rsidRDefault="00CA578F" w:rsidP="004705CC">
            <w:pPr>
              <w:pStyle w:val="TAL"/>
              <w:rPr>
                <w:ins w:id="1991"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072BC6BC" w14:textId="77777777" w:rsidR="00CA578F" w:rsidRPr="0058293E" w:rsidRDefault="00CA578F" w:rsidP="004705CC">
            <w:pPr>
              <w:pStyle w:val="TAL"/>
              <w:rPr>
                <w:ins w:id="1992" w:author="Author"/>
              </w:rPr>
            </w:pPr>
          </w:p>
        </w:tc>
      </w:tr>
      <w:tr w:rsidR="00CA578F" w:rsidRPr="0058293E" w14:paraId="6FA06E5A" w14:textId="77777777" w:rsidTr="004705CC">
        <w:trPr>
          <w:ins w:id="1993" w:author="Author"/>
        </w:trPr>
        <w:tc>
          <w:tcPr>
            <w:tcW w:w="2518" w:type="dxa"/>
            <w:tcBorders>
              <w:top w:val="single" w:sz="4" w:space="0" w:color="auto"/>
              <w:left w:val="single" w:sz="4" w:space="0" w:color="auto"/>
              <w:bottom w:val="single" w:sz="4" w:space="0" w:color="auto"/>
              <w:right w:val="single" w:sz="4" w:space="0" w:color="auto"/>
            </w:tcBorders>
          </w:tcPr>
          <w:p w14:paraId="3556C5DD" w14:textId="77777777" w:rsidR="00CA578F" w:rsidRPr="00785027" w:rsidRDefault="00CA578F" w:rsidP="004705CC">
            <w:pPr>
              <w:pStyle w:val="TAL"/>
              <w:ind w:left="113"/>
              <w:rPr>
                <w:ins w:id="1994" w:author="Author"/>
                <w:rFonts w:cs="Arial"/>
                <w:bCs/>
                <w:lang w:eastAsia="ja-JP"/>
              </w:rPr>
            </w:pPr>
            <w:ins w:id="1995"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14:paraId="5CF17C3C" w14:textId="77777777" w:rsidR="00CA578F" w:rsidRPr="0058293E" w:rsidRDefault="00CA578F" w:rsidP="004705CC">
            <w:pPr>
              <w:pStyle w:val="TAL"/>
              <w:rPr>
                <w:ins w:id="1996" w:author="Author"/>
                <w:lang w:eastAsia="ja-JP"/>
              </w:rPr>
            </w:pPr>
            <w:ins w:id="1997"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3737F88B" w14:textId="77777777" w:rsidR="00CA578F" w:rsidRPr="0058293E" w:rsidRDefault="00CA578F" w:rsidP="004705CC">
            <w:pPr>
              <w:pStyle w:val="TAL"/>
              <w:rPr>
                <w:ins w:id="1998"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7946B1CD" w14:textId="77777777" w:rsidR="00CA578F" w:rsidRPr="0058293E" w:rsidRDefault="00CA578F" w:rsidP="004705CC">
            <w:pPr>
              <w:pStyle w:val="TAL"/>
              <w:rPr>
                <w:ins w:id="1999" w:author="Author"/>
                <w:lang w:eastAsia="ja-JP"/>
              </w:rPr>
            </w:pPr>
            <w:ins w:id="2000"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2820065A" w14:textId="77777777" w:rsidR="00CA578F" w:rsidRPr="0058293E" w:rsidRDefault="00CA578F" w:rsidP="004705CC">
            <w:pPr>
              <w:pStyle w:val="TAL"/>
              <w:rPr>
                <w:ins w:id="2001" w:author="Author"/>
                <w:lang w:eastAsia="zh-CN"/>
              </w:rPr>
            </w:pPr>
            <w:ins w:id="2002" w:author="Author">
              <w:r>
                <w:rPr>
                  <w:rFonts w:hint="eastAsia"/>
                  <w:lang w:eastAsia="zh-CN"/>
                </w:rPr>
                <w:t>S</w:t>
              </w:r>
              <w:r>
                <w:rPr>
                  <w:lang w:eastAsia="zh-CN"/>
                </w:rPr>
                <w:t>CS for the corresponding carrier.</w:t>
              </w:r>
            </w:ins>
          </w:p>
        </w:tc>
      </w:tr>
      <w:tr w:rsidR="00CA578F" w:rsidRPr="0058293E" w14:paraId="45EC1AD9" w14:textId="77777777" w:rsidTr="004705CC">
        <w:trPr>
          <w:ins w:id="2003" w:author="Author"/>
        </w:trPr>
        <w:tc>
          <w:tcPr>
            <w:tcW w:w="2518" w:type="dxa"/>
            <w:tcBorders>
              <w:top w:val="single" w:sz="4" w:space="0" w:color="auto"/>
              <w:left w:val="single" w:sz="4" w:space="0" w:color="auto"/>
              <w:bottom w:val="single" w:sz="4" w:space="0" w:color="auto"/>
              <w:right w:val="single" w:sz="4" w:space="0" w:color="auto"/>
            </w:tcBorders>
          </w:tcPr>
          <w:p w14:paraId="78B673B8" w14:textId="77777777" w:rsidR="00CA578F" w:rsidRPr="00785027" w:rsidRDefault="00CA578F" w:rsidP="004705CC">
            <w:pPr>
              <w:pStyle w:val="TAL"/>
              <w:ind w:left="113"/>
              <w:rPr>
                <w:ins w:id="2004" w:author="Author"/>
                <w:rFonts w:cs="Arial"/>
                <w:bCs/>
                <w:lang w:eastAsia="ja-JP"/>
              </w:rPr>
            </w:pPr>
            <w:ins w:id="2005"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14:paraId="0A8251F5" w14:textId="77777777" w:rsidR="00CA578F" w:rsidRPr="0058293E" w:rsidRDefault="00CA578F" w:rsidP="004705CC">
            <w:pPr>
              <w:pStyle w:val="TAL"/>
              <w:rPr>
                <w:ins w:id="2006" w:author="Author"/>
                <w:lang w:eastAsia="ja-JP"/>
              </w:rPr>
            </w:pPr>
            <w:ins w:id="2007"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448EDE13" w14:textId="77777777" w:rsidR="00CA578F" w:rsidRPr="0058293E" w:rsidRDefault="00CA578F" w:rsidP="004705CC">
            <w:pPr>
              <w:pStyle w:val="TAL"/>
              <w:rPr>
                <w:ins w:id="2008"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37EA4FFA" w14:textId="77777777" w:rsidR="00CA578F" w:rsidRPr="0058293E" w:rsidRDefault="00CA578F" w:rsidP="004705CC">
            <w:pPr>
              <w:pStyle w:val="TAL"/>
              <w:rPr>
                <w:ins w:id="2009" w:author="Author"/>
                <w:lang w:eastAsia="ja-JP"/>
              </w:rPr>
            </w:pPr>
            <w:ins w:id="2010"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330AF1D4" w14:textId="77777777" w:rsidR="00CA578F" w:rsidRPr="00B264BF" w:rsidRDefault="00CA578F" w:rsidP="004705CC">
            <w:pPr>
              <w:pStyle w:val="TAL"/>
              <w:rPr>
                <w:ins w:id="2011" w:author="Author"/>
              </w:rPr>
            </w:pPr>
            <w:ins w:id="2012"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CA578F" w:rsidRPr="0058293E" w14:paraId="0CE5DD93" w14:textId="77777777" w:rsidTr="004705CC">
        <w:trPr>
          <w:ins w:id="2013" w:author="Author"/>
        </w:trPr>
        <w:tc>
          <w:tcPr>
            <w:tcW w:w="2518" w:type="dxa"/>
            <w:tcBorders>
              <w:top w:val="single" w:sz="4" w:space="0" w:color="auto"/>
              <w:left w:val="single" w:sz="4" w:space="0" w:color="auto"/>
              <w:bottom w:val="single" w:sz="4" w:space="0" w:color="auto"/>
              <w:right w:val="single" w:sz="4" w:space="0" w:color="auto"/>
            </w:tcBorders>
          </w:tcPr>
          <w:p w14:paraId="0DCEBF97" w14:textId="77777777" w:rsidR="00CA578F" w:rsidRPr="00785027" w:rsidRDefault="00CA578F" w:rsidP="004705CC">
            <w:pPr>
              <w:pStyle w:val="TAL"/>
              <w:ind w:left="113"/>
              <w:rPr>
                <w:ins w:id="2014" w:author="Author"/>
                <w:rFonts w:cs="Arial"/>
                <w:bCs/>
                <w:lang w:eastAsia="ja-JP"/>
              </w:rPr>
            </w:pPr>
            <w:ins w:id="2015"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14:paraId="4F98C5A4" w14:textId="77777777" w:rsidR="00CA578F" w:rsidRPr="0058293E" w:rsidRDefault="00CA578F" w:rsidP="004705CC">
            <w:pPr>
              <w:pStyle w:val="TAL"/>
              <w:rPr>
                <w:ins w:id="2016" w:author="Author"/>
                <w:lang w:eastAsia="ja-JP"/>
              </w:rPr>
            </w:pPr>
            <w:ins w:id="2017"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32E310DA" w14:textId="77777777" w:rsidR="00CA578F" w:rsidRPr="0058293E" w:rsidRDefault="00CA578F" w:rsidP="004705CC">
            <w:pPr>
              <w:pStyle w:val="TAL"/>
              <w:rPr>
                <w:ins w:id="2018"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4C0A40BA" w14:textId="77777777" w:rsidR="00CA578F" w:rsidRPr="0058293E" w:rsidRDefault="00CA578F" w:rsidP="004705CC">
            <w:pPr>
              <w:pStyle w:val="TAL"/>
              <w:rPr>
                <w:ins w:id="2019" w:author="Author"/>
                <w:lang w:eastAsia="ja-JP"/>
              </w:rPr>
            </w:pPr>
            <w:ins w:id="2020"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40620EFD" w14:textId="77777777" w:rsidR="00CA578F" w:rsidRPr="00B264BF" w:rsidRDefault="00CA578F" w:rsidP="004705CC">
            <w:pPr>
              <w:pStyle w:val="TAL"/>
              <w:rPr>
                <w:ins w:id="2021" w:author="Author"/>
              </w:rPr>
            </w:pPr>
            <w:ins w:id="2022"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14:paraId="697205D3" w14:textId="77777777" w:rsidR="00CA578F" w:rsidRPr="00FD0425" w:rsidRDefault="00CA578F" w:rsidP="00CA578F">
      <w:pPr>
        <w:rPr>
          <w:ins w:id="2023"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A578F" w:rsidRPr="00FD0425" w14:paraId="0CA23C45" w14:textId="77777777" w:rsidTr="004705CC">
        <w:trPr>
          <w:ins w:id="2024" w:author="Author"/>
        </w:trPr>
        <w:tc>
          <w:tcPr>
            <w:tcW w:w="3110" w:type="dxa"/>
          </w:tcPr>
          <w:p w14:paraId="56565D0C" w14:textId="77777777" w:rsidR="00CA578F" w:rsidRPr="00FD0425" w:rsidRDefault="00CA578F" w:rsidP="004705CC">
            <w:pPr>
              <w:pStyle w:val="TAH"/>
              <w:rPr>
                <w:ins w:id="2025" w:author="Author"/>
              </w:rPr>
            </w:pPr>
            <w:ins w:id="2026" w:author="Author">
              <w:r w:rsidRPr="00FD0425">
                <w:t>Range bound</w:t>
              </w:r>
            </w:ins>
          </w:p>
        </w:tc>
        <w:tc>
          <w:tcPr>
            <w:tcW w:w="5670" w:type="dxa"/>
          </w:tcPr>
          <w:p w14:paraId="4A3C76B1" w14:textId="77777777" w:rsidR="00CA578F" w:rsidRPr="00FD0425" w:rsidRDefault="00CA578F" w:rsidP="004705CC">
            <w:pPr>
              <w:pStyle w:val="TAH"/>
              <w:rPr>
                <w:ins w:id="2027" w:author="Author"/>
              </w:rPr>
            </w:pPr>
            <w:ins w:id="2028" w:author="Author">
              <w:r w:rsidRPr="00FD0425">
                <w:t>Explanation</w:t>
              </w:r>
            </w:ins>
          </w:p>
        </w:tc>
      </w:tr>
      <w:tr w:rsidR="00CA578F" w:rsidRPr="00FD0425" w14:paraId="6B1CBD3B" w14:textId="77777777" w:rsidTr="004705CC">
        <w:trPr>
          <w:ins w:id="2029" w:author="Author"/>
        </w:trPr>
        <w:tc>
          <w:tcPr>
            <w:tcW w:w="3110" w:type="dxa"/>
          </w:tcPr>
          <w:p w14:paraId="46EEDFFC" w14:textId="77777777" w:rsidR="00CA578F" w:rsidRPr="00FD0425" w:rsidRDefault="00CA578F" w:rsidP="004705CC">
            <w:pPr>
              <w:pStyle w:val="TAL"/>
              <w:rPr>
                <w:ins w:id="2030" w:author="Author"/>
              </w:rPr>
            </w:pPr>
            <w:ins w:id="2031" w:author="Author">
              <w:r w:rsidRPr="002E1B0B">
                <w:t>max</w:t>
              </w:r>
              <w:r>
                <w:t>noof</w:t>
              </w:r>
              <w:r w:rsidRPr="002E1B0B">
                <w:t>NRSCSs</w:t>
              </w:r>
            </w:ins>
          </w:p>
        </w:tc>
        <w:tc>
          <w:tcPr>
            <w:tcW w:w="5670" w:type="dxa"/>
          </w:tcPr>
          <w:p w14:paraId="551393DF" w14:textId="77777777" w:rsidR="00CA578F" w:rsidRPr="00FD0425" w:rsidRDefault="00CA578F" w:rsidP="004705CC">
            <w:pPr>
              <w:pStyle w:val="TAL"/>
              <w:rPr>
                <w:ins w:id="2032" w:author="Author"/>
              </w:rPr>
            </w:pPr>
            <w:ins w:id="2033" w:author="Author">
              <w:r w:rsidRPr="002E1B0B">
                <w:t>Maximum no. of SCS-specific carriers per TDD, per DL, per UL or per SUL of an NR cell. Value is 5.</w:t>
              </w:r>
            </w:ins>
          </w:p>
        </w:tc>
      </w:tr>
      <w:tr w:rsidR="00CA578F" w:rsidRPr="00FD0425" w14:paraId="2DDB55A4" w14:textId="77777777" w:rsidTr="004705CC">
        <w:trPr>
          <w:ins w:id="2034" w:author="Author"/>
        </w:trPr>
        <w:tc>
          <w:tcPr>
            <w:tcW w:w="3110" w:type="dxa"/>
          </w:tcPr>
          <w:p w14:paraId="48947DDD" w14:textId="77777777" w:rsidR="00CA578F" w:rsidRPr="00FD0425" w:rsidRDefault="00CA578F" w:rsidP="004705CC">
            <w:pPr>
              <w:pStyle w:val="TAL"/>
              <w:rPr>
                <w:ins w:id="2035" w:author="Author"/>
              </w:rPr>
            </w:pPr>
            <w:ins w:id="2036" w:author="Author">
              <w:r w:rsidRPr="00D7134F">
                <w:rPr>
                  <w:rFonts w:cs="Arial"/>
                  <w:bCs/>
                  <w:lang w:eastAsia="ja-JP"/>
                </w:rPr>
                <w:t>maxnoofPhysicalResourceBlocks</w:t>
              </w:r>
            </w:ins>
          </w:p>
        </w:tc>
        <w:tc>
          <w:tcPr>
            <w:tcW w:w="5670" w:type="dxa"/>
          </w:tcPr>
          <w:p w14:paraId="03AD63D3" w14:textId="77777777" w:rsidR="00CA578F" w:rsidRPr="00FD0425" w:rsidRDefault="00CA578F" w:rsidP="004705CC">
            <w:pPr>
              <w:pStyle w:val="TAL"/>
              <w:rPr>
                <w:ins w:id="2037" w:author="Author"/>
              </w:rPr>
            </w:pPr>
            <w:ins w:id="2038" w:author="Author">
              <w:r w:rsidRPr="00D7134F">
                <w:rPr>
                  <w:rFonts w:cs="Arial"/>
                  <w:lang w:eastAsia="ja-JP"/>
                </w:rPr>
                <w:t>Maximum no. of Physical Resource Blocks. Value is 275.</w:t>
              </w:r>
            </w:ins>
          </w:p>
        </w:tc>
      </w:tr>
    </w:tbl>
    <w:p w14:paraId="52715310" w14:textId="77777777" w:rsidR="00CA578F" w:rsidRPr="00FD0425" w:rsidRDefault="00CA578F" w:rsidP="00CA578F">
      <w:pPr>
        <w:rPr>
          <w:ins w:id="2039" w:author="Author"/>
          <w:lang w:eastAsia="zh-CN"/>
        </w:rPr>
      </w:pPr>
    </w:p>
    <w:p w14:paraId="608C6886" w14:textId="77777777" w:rsidR="00CA578F" w:rsidRPr="00FD0425" w:rsidRDefault="00CA578F" w:rsidP="00CA578F">
      <w:pPr>
        <w:pStyle w:val="Heading4"/>
        <w:rPr>
          <w:ins w:id="2040" w:author="Author"/>
          <w:lang w:val="fr-FR" w:eastAsia="zh-CN"/>
        </w:rPr>
      </w:pPr>
      <w:ins w:id="2041" w:author="Author">
        <w:r w:rsidRPr="00FD0425">
          <w:rPr>
            <w:lang w:val="fr-FR"/>
          </w:rPr>
          <w:t>9.</w:t>
        </w:r>
        <w:r>
          <w:rPr>
            <w:lang w:val="fr-FR"/>
          </w:rPr>
          <w:t>3.1.x11</w:t>
        </w:r>
        <w:r w:rsidRPr="00FD0425">
          <w:rPr>
            <w:lang w:val="fr-FR"/>
          </w:rPr>
          <w:tab/>
        </w:r>
        <w:r>
          <w:rPr>
            <w:rFonts w:hint="eastAsia"/>
            <w:lang w:val="fr-FR" w:eastAsia="zh-CN"/>
          </w:rPr>
          <w:t>SSB Positions In Burst</w:t>
        </w:r>
      </w:ins>
    </w:p>
    <w:p w14:paraId="0592C31C" w14:textId="77777777" w:rsidR="00CA578F" w:rsidRPr="00FD0425" w:rsidRDefault="00CA578F" w:rsidP="00CA578F">
      <w:pPr>
        <w:rPr>
          <w:ins w:id="2042" w:author="Author"/>
          <w:lang w:eastAsia="zh-CN"/>
        </w:rPr>
      </w:pPr>
      <w:ins w:id="2043"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A578F" w:rsidRPr="00FD0425" w14:paraId="002A0530" w14:textId="77777777" w:rsidTr="004705CC">
        <w:trPr>
          <w:ins w:id="2044" w:author="Author"/>
        </w:trPr>
        <w:tc>
          <w:tcPr>
            <w:tcW w:w="2518" w:type="dxa"/>
          </w:tcPr>
          <w:p w14:paraId="6A53C842" w14:textId="77777777" w:rsidR="00CA578F" w:rsidRPr="00FD0425" w:rsidRDefault="00CA578F" w:rsidP="004705CC">
            <w:pPr>
              <w:pStyle w:val="TAH"/>
              <w:rPr>
                <w:ins w:id="2045" w:author="Author"/>
                <w:lang w:eastAsia="ja-JP"/>
              </w:rPr>
            </w:pPr>
            <w:ins w:id="2046" w:author="Author">
              <w:r w:rsidRPr="00FD0425">
                <w:rPr>
                  <w:szCs w:val="18"/>
                  <w:lang w:eastAsia="ja-JP"/>
                </w:rPr>
                <w:lastRenderedPageBreak/>
                <w:t>IE/Group Name</w:t>
              </w:r>
            </w:ins>
          </w:p>
        </w:tc>
        <w:tc>
          <w:tcPr>
            <w:tcW w:w="1134" w:type="dxa"/>
          </w:tcPr>
          <w:p w14:paraId="2B3689EF" w14:textId="77777777" w:rsidR="00CA578F" w:rsidRPr="00FD0425" w:rsidRDefault="00CA578F" w:rsidP="004705CC">
            <w:pPr>
              <w:pStyle w:val="TAH"/>
              <w:rPr>
                <w:ins w:id="2047" w:author="Author"/>
                <w:lang w:eastAsia="ja-JP"/>
              </w:rPr>
            </w:pPr>
            <w:ins w:id="2048" w:author="Author">
              <w:r w:rsidRPr="00FD0425">
                <w:rPr>
                  <w:szCs w:val="18"/>
                  <w:lang w:eastAsia="ja-JP"/>
                </w:rPr>
                <w:t>Presence</w:t>
              </w:r>
            </w:ins>
          </w:p>
        </w:tc>
        <w:tc>
          <w:tcPr>
            <w:tcW w:w="1418" w:type="dxa"/>
          </w:tcPr>
          <w:p w14:paraId="66565643" w14:textId="77777777" w:rsidR="00CA578F" w:rsidRPr="00FD0425" w:rsidRDefault="00CA578F" w:rsidP="004705CC">
            <w:pPr>
              <w:pStyle w:val="TAH"/>
              <w:rPr>
                <w:ins w:id="2049" w:author="Author"/>
                <w:lang w:eastAsia="ja-JP"/>
              </w:rPr>
            </w:pPr>
            <w:ins w:id="2050" w:author="Author">
              <w:r w:rsidRPr="00FD0425">
                <w:rPr>
                  <w:szCs w:val="18"/>
                  <w:lang w:eastAsia="ja-JP"/>
                </w:rPr>
                <w:t>Range</w:t>
              </w:r>
            </w:ins>
          </w:p>
        </w:tc>
        <w:tc>
          <w:tcPr>
            <w:tcW w:w="1842" w:type="dxa"/>
          </w:tcPr>
          <w:p w14:paraId="19382A46" w14:textId="77777777" w:rsidR="00CA578F" w:rsidRPr="00FD0425" w:rsidRDefault="00CA578F" w:rsidP="004705CC">
            <w:pPr>
              <w:pStyle w:val="TAH"/>
              <w:rPr>
                <w:ins w:id="2051" w:author="Author"/>
                <w:lang w:eastAsia="ja-JP"/>
              </w:rPr>
            </w:pPr>
            <w:ins w:id="2052" w:author="Author">
              <w:r w:rsidRPr="00FD0425">
                <w:rPr>
                  <w:szCs w:val="18"/>
                  <w:lang w:eastAsia="ja-JP"/>
                </w:rPr>
                <w:t>IE Type and Reference</w:t>
              </w:r>
            </w:ins>
          </w:p>
        </w:tc>
        <w:tc>
          <w:tcPr>
            <w:tcW w:w="2444" w:type="dxa"/>
          </w:tcPr>
          <w:p w14:paraId="1ABA826B" w14:textId="77777777" w:rsidR="00CA578F" w:rsidRPr="00FD0425" w:rsidRDefault="00CA578F" w:rsidP="004705CC">
            <w:pPr>
              <w:pStyle w:val="TAH"/>
              <w:rPr>
                <w:ins w:id="2053" w:author="Author"/>
                <w:lang w:eastAsia="ja-JP"/>
              </w:rPr>
            </w:pPr>
            <w:ins w:id="2054" w:author="Author">
              <w:r w:rsidRPr="00FD0425">
                <w:rPr>
                  <w:szCs w:val="18"/>
                  <w:lang w:eastAsia="ja-JP"/>
                </w:rPr>
                <w:t>Semantics Description</w:t>
              </w:r>
            </w:ins>
          </w:p>
        </w:tc>
      </w:tr>
      <w:tr w:rsidR="00CA578F" w:rsidRPr="0058293E" w14:paraId="5B9A2C73" w14:textId="77777777" w:rsidTr="004705CC">
        <w:trPr>
          <w:ins w:id="2055" w:author="Author"/>
        </w:trPr>
        <w:tc>
          <w:tcPr>
            <w:tcW w:w="2518" w:type="dxa"/>
            <w:tcBorders>
              <w:top w:val="single" w:sz="4" w:space="0" w:color="auto"/>
              <w:left w:val="single" w:sz="4" w:space="0" w:color="auto"/>
              <w:bottom w:val="single" w:sz="4" w:space="0" w:color="auto"/>
              <w:right w:val="single" w:sz="4" w:space="0" w:color="auto"/>
            </w:tcBorders>
          </w:tcPr>
          <w:p w14:paraId="6715AC65" w14:textId="77777777" w:rsidR="00CA578F" w:rsidRPr="00785027" w:rsidRDefault="00CA578F" w:rsidP="004705CC">
            <w:pPr>
              <w:pStyle w:val="TAL"/>
              <w:rPr>
                <w:ins w:id="2056" w:author="Author"/>
                <w:rFonts w:eastAsia="SimSun" w:cs="Arial"/>
                <w:b/>
                <w:bCs/>
                <w:lang w:eastAsia="zh-CN"/>
              </w:rPr>
            </w:pPr>
            <w:ins w:id="2057"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14:paraId="4583941B" w14:textId="77777777" w:rsidR="00CA578F" w:rsidRPr="0058293E" w:rsidRDefault="00CA578F" w:rsidP="004705CC">
            <w:pPr>
              <w:pStyle w:val="TAL"/>
              <w:rPr>
                <w:ins w:id="2058" w:author="Author"/>
                <w:lang w:eastAsia="zh-CN"/>
              </w:rPr>
            </w:pPr>
            <w:ins w:id="205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3D5A9DF" w14:textId="77777777" w:rsidR="00CA578F" w:rsidRPr="00785027" w:rsidRDefault="00CA578F" w:rsidP="004705CC">
            <w:pPr>
              <w:pStyle w:val="TAL"/>
              <w:rPr>
                <w:ins w:id="2060"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16E2B697" w14:textId="77777777" w:rsidR="00CA578F" w:rsidRPr="0058293E" w:rsidRDefault="00CA578F" w:rsidP="004705CC">
            <w:pPr>
              <w:pStyle w:val="TAL"/>
              <w:rPr>
                <w:ins w:id="2061"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12838BE3" w14:textId="77777777" w:rsidR="00CA578F" w:rsidRPr="0058293E" w:rsidRDefault="00CA578F" w:rsidP="004705CC">
            <w:pPr>
              <w:pStyle w:val="TAL"/>
              <w:rPr>
                <w:ins w:id="2062" w:author="Author"/>
              </w:rPr>
            </w:pPr>
            <w:ins w:id="2063"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CA578F" w:rsidRPr="0058293E" w14:paraId="3419EC5F" w14:textId="77777777" w:rsidTr="004705CC">
        <w:trPr>
          <w:ins w:id="2064" w:author="Author"/>
        </w:trPr>
        <w:tc>
          <w:tcPr>
            <w:tcW w:w="2518" w:type="dxa"/>
            <w:tcBorders>
              <w:top w:val="single" w:sz="4" w:space="0" w:color="auto"/>
              <w:left w:val="single" w:sz="4" w:space="0" w:color="auto"/>
              <w:bottom w:val="single" w:sz="4" w:space="0" w:color="auto"/>
              <w:right w:val="single" w:sz="4" w:space="0" w:color="auto"/>
            </w:tcBorders>
          </w:tcPr>
          <w:p w14:paraId="44A81F54" w14:textId="77777777" w:rsidR="00CA578F" w:rsidRPr="00785027" w:rsidRDefault="00CA578F" w:rsidP="004705CC">
            <w:pPr>
              <w:pStyle w:val="TAL"/>
              <w:ind w:left="113"/>
              <w:rPr>
                <w:ins w:id="2065" w:author="Author"/>
                <w:rFonts w:cs="Arial"/>
                <w:bCs/>
                <w:lang w:eastAsia="zh-CN"/>
              </w:rPr>
            </w:pPr>
            <w:ins w:id="2066"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00C6B468" w14:textId="77777777" w:rsidR="00CA578F" w:rsidRPr="0058293E" w:rsidRDefault="00CA578F" w:rsidP="004705CC">
            <w:pPr>
              <w:pStyle w:val="TAL"/>
              <w:rPr>
                <w:ins w:id="2067"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6203B9EB" w14:textId="77777777" w:rsidR="00CA578F" w:rsidRPr="0058293E" w:rsidRDefault="00CA578F" w:rsidP="004705CC">
            <w:pPr>
              <w:pStyle w:val="TAL"/>
              <w:rPr>
                <w:ins w:id="2068"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440058CB" w14:textId="77777777" w:rsidR="00CA578F" w:rsidRPr="0058293E" w:rsidRDefault="00CA578F" w:rsidP="004705CC">
            <w:pPr>
              <w:pStyle w:val="TAL"/>
              <w:rPr>
                <w:ins w:id="2069"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5C5B42AE" w14:textId="77777777" w:rsidR="00CA578F" w:rsidRPr="0058293E" w:rsidRDefault="00CA578F" w:rsidP="004705CC">
            <w:pPr>
              <w:pStyle w:val="TAL"/>
              <w:rPr>
                <w:ins w:id="2070" w:author="Author"/>
                <w:lang w:eastAsia="zh-CN"/>
              </w:rPr>
            </w:pPr>
          </w:p>
        </w:tc>
      </w:tr>
      <w:tr w:rsidR="00CA578F" w:rsidRPr="0058293E" w14:paraId="5697737B" w14:textId="77777777" w:rsidTr="004705CC">
        <w:trPr>
          <w:ins w:id="2071" w:author="Author"/>
        </w:trPr>
        <w:tc>
          <w:tcPr>
            <w:tcW w:w="2518" w:type="dxa"/>
            <w:tcBorders>
              <w:top w:val="single" w:sz="4" w:space="0" w:color="auto"/>
              <w:left w:val="single" w:sz="4" w:space="0" w:color="auto"/>
              <w:bottom w:val="single" w:sz="4" w:space="0" w:color="auto"/>
              <w:right w:val="single" w:sz="4" w:space="0" w:color="auto"/>
            </w:tcBorders>
          </w:tcPr>
          <w:p w14:paraId="618DC636" w14:textId="77777777" w:rsidR="00CA578F" w:rsidRPr="00785027" w:rsidRDefault="00CA578F" w:rsidP="004705CC">
            <w:pPr>
              <w:pStyle w:val="TAL"/>
              <w:ind w:left="227"/>
              <w:rPr>
                <w:ins w:id="2072" w:author="Author"/>
                <w:rFonts w:cs="Arial"/>
                <w:bCs/>
                <w:lang w:eastAsia="zh-CN"/>
              </w:rPr>
            </w:pPr>
            <w:ins w:id="2073"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16F9ED52" w14:textId="77777777" w:rsidR="00CA578F" w:rsidRPr="0058293E" w:rsidRDefault="00CA578F" w:rsidP="004705CC">
            <w:pPr>
              <w:pStyle w:val="TAL"/>
              <w:rPr>
                <w:ins w:id="2074" w:author="Author"/>
                <w:lang w:eastAsia="zh-CN"/>
              </w:rPr>
            </w:pPr>
            <w:ins w:id="207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D122541" w14:textId="77777777" w:rsidR="00CA578F" w:rsidRPr="00C7312C" w:rsidRDefault="00CA578F" w:rsidP="004705CC">
            <w:pPr>
              <w:pStyle w:val="TAL"/>
              <w:rPr>
                <w:ins w:id="207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C2BE683" w14:textId="77777777" w:rsidR="00CA578F" w:rsidRPr="0058293E" w:rsidRDefault="00CA578F" w:rsidP="004705CC">
            <w:pPr>
              <w:pStyle w:val="TAL"/>
              <w:rPr>
                <w:ins w:id="2077" w:author="Author"/>
                <w:lang w:eastAsia="ja-JP"/>
              </w:rPr>
            </w:pPr>
            <w:ins w:id="2078"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0B36F667" w14:textId="77777777" w:rsidR="00CA578F" w:rsidRPr="0058293E" w:rsidRDefault="00CA578F" w:rsidP="004705CC">
            <w:pPr>
              <w:pStyle w:val="TAL"/>
              <w:rPr>
                <w:ins w:id="2079" w:author="Author"/>
                <w:lang w:eastAsia="zh-CN"/>
              </w:rPr>
            </w:pPr>
          </w:p>
        </w:tc>
      </w:tr>
      <w:tr w:rsidR="00CA578F" w:rsidRPr="0058293E" w14:paraId="1CCF52F7" w14:textId="77777777" w:rsidTr="004705CC">
        <w:trPr>
          <w:ins w:id="2080" w:author="Author"/>
        </w:trPr>
        <w:tc>
          <w:tcPr>
            <w:tcW w:w="2518" w:type="dxa"/>
            <w:tcBorders>
              <w:top w:val="single" w:sz="4" w:space="0" w:color="auto"/>
              <w:left w:val="single" w:sz="4" w:space="0" w:color="auto"/>
              <w:bottom w:val="single" w:sz="4" w:space="0" w:color="auto"/>
              <w:right w:val="single" w:sz="4" w:space="0" w:color="auto"/>
            </w:tcBorders>
          </w:tcPr>
          <w:p w14:paraId="0B361A04" w14:textId="77777777" w:rsidR="00CA578F" w:rsidRPr="00785027" w:rsidRDefault="00CA578F" w:rsidP="004705CC">
            <w:pPr>
              <w:pStyle w:val="TAL"/>
              <w:ind w:left="113"/>
              <w:rPr>
                <w:ins w:id="2081" w:author="Author"/>
                <w:rFonts w:cs="Arial"/>
                <w:bCs/>
                <w:lang w:eastAsia="ja-JP"/>
              </w:rPr>
            </w:pPr>
            <w:ins w:id="2082"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3590C73F" w14:textId="77777777" w:rsidR="00CA578F" w:rsidRPr="0058293E" w:rsidRDefault="00CA578F" w:rsidP="004705CC">
            <w:pPr>
              <w:pStyle w:val="TAL"/>
              <w:rPr>
                <w:ins w:id="2083"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0E3893C8" w14:textId="77777777" w:rsidR="00CA578F" w:rsidRPr="0058293E" w:rsidRDefault="00CA578F" w:rsidP="004705CC">
            <w:pPr>
              <w:pStyle w:val="TAL"/>
              <w:rPr>
                <w:ins w:id="2084"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2B8A159B" w14:textId="77777777" w:rsidR="00CA578F" w:rsidRPr="0058293E" w:rsidRDefault="00CA578F" w:rsidP="004705CC">
            <w:pPr>
              <w:pStyle w:val="TAL"/>
              <w:rPr>
                <w:ins w:id="2085"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6B6BACC1" w14:textId="77777777" w:rsidR="00CA578F" w:rsidRPr="00785027" w:rsidRDefault="00CA578F" w:rsidP="004705CC">
            <w:pPr>
              <w:pStyle w:val="TAL"/>
              <w:rPr>
                <w:ins w:id="2086" w:author="Author"/>
              </w:rPr>
            </w:pPr>
          </w:p>
        </w:tc>
      </w:tr>
      <w:tr w:rsidR="00CA578F" w:rsidRPr="0058293E" w14:paraId="499DA1F3" w14:textId="77777777" w:rsidTr="004705CC">
        <w:trPr>
          <w:ins w:id="2087" w:author="Author"/>
        </w:trPr>
        <w:tc>
          <w:tcPr>
            <w:tcW w:w="2518" w:type="dxa"/>
            <w:tcBorders>
              <w:top w:val="single" w:sz="4" w:space="0" w:color="auto"/>
              <w:left w:val="single" w:sz="4" w:space="0" w:color="auto"/>
              <w:bottom w:val="single" w:sz="4" w:space="0" w:color="auto"/>
              <w:right w:val="single" w:sz="4" w:space="0" w:color="auto"/>
            </w:tcBorders>
          </w:tcPr>
          <w:p w14:paraId="58AE821B" w14:textId="77777777" w:rsidR="00CA578F" w:rsidRPr="00785027" w:rsidRDefault="00CA578F" w:rsidP="004705CC">
            <w:pPr>
              <w:pStyle w:val="TAL"/>
              <w:ind w:left="227"/>
              <w:rPr>
                <w:ins w:id="2088" w:author="Author"/>
                <w:rFonts w:cs="Arial"/>
                <w:bCs/>
                <w:lang w:eastAsia="zh-CN"/>
              </w:rPr>
            </w:pPr>
            <w:ins w:id="2089"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39C21E60" w14:textId="77777777" w:rsidR="00CA578F" w:rsidRPr="0058293E" w:rsidRDefault="00CA578F" w:rsidP="004705CC">
            <w:pPr>
              <w:pStyle w:val="TAL"/>
              <w:rPr>
                <w:ins w:id="2090" w:author="Author"/>
                <w:lang w:eastAsia="zh-CN"/>
              </w:rPr>
            </w:pPr>
            <w:ins w:id="209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714172C" w14:textId="77777777" w:rsidR="00CA578F" w:rsidRPr="00C7312C" w:rsidRDefault="00CA578F" w:rsidP="004705CC">
            <w:pPr>
              <w:pStyle w:val="TAL"/>
              <w:rPr>
                <w:ins w:id="209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8C9EC12" w14:textId="77777777" w:rsidR="00CA578F" w:rsidRPr="0058293E" w:rsidRDefault="00CA578F" w:rsidP="004705CC">
            <w:pPr>
              <w:pStyle w:val="TAL"/>
              <w:rPr>
                <w:ins w:id="2093" w:author="Author"/>
                <w:lang w:eastAsia="ja-JP"/>
              </w:rPr>
            </w:pPr>
            <w:ins w:id="2094"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45723665" w14:textId="77777777" w:rsidR="00CA578F" w:rsidRPr="0058293E" w:rsidRDefault="00CA578F" w:rsidP="004705CC">
            <w:pPr>
              <w:pStyle w:val="TAL"/>
              <w:rPr>
                <w:ins w:id="2095" w:author="Author"/>
                <w:lang w:eastAsia="zh-CN"/>
              </w:rPr>
            </w:pPr>
          </w:p>
        </w:tc>
      </w:tr>
      <w:tr w:rsidR="00CA578F" w:rsidRPr="0058293E" w14:paraId="2B79AE90" w14:textId="77777777" w:rsidTr="004705CC">
        <w:trPr>
          <w:ins w:id="2096" w:author="Author"/>
        </w:trPr>
        <w:tc>
          <w:tcPr>
            <w:tcW w:w="2518" w:type="dxa"/>
            <w:tcBorders>
              <w:top w:val="single" w:sz="4" w:space="0" w:color="auto"/>
              <w:left w:val="single" w:sz="4" w:space="0" w:color="auto"/>
              <w:bottom w:val="single" w:sz="4" w:space="0" w:color="auto"/>
              <w:right w:val="single" w:sz="4" w:space="0" w:color="auto"/>
            </w:tcBorders>
          </w:tcPr>
          <w:p w14:paraId="3F5AB846" w14:textId="77777777" w:rsidR="00CA578F" w:rsidRPr="00785027" w:rsidRDefault="00CA578F" w:rsidP="004705CC">
            <w:pPr>
              <w:pStyle w:val="TAL"/>
              <w:ind w:left="113"/>
              <w:rPr>
                <w:ins w:id="2097" w:author="Author"/>
                <w:rFonts w:cs="Arial"/>
                <w:bCs/>
                <w:lang w:eastAsia="ja-JP"/>
              </w:rPr>
            </w:pPr>
            <w:ins w:id="2098"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165C3CD5" w14:textId="77777777" w:rsidR="00CA578F" w:rsidRPr="0058293E" w:rsidRDefault="00CA578F" w:rsidP="004705CC">
            <w:pPr>
              <w:pStyle w:val="TAL"/>
              <w:rPr>
                <w:ins w:id="2099"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14:paraId="6B968454" w14:textId="77777777" w:rsidR="00CA578F" w:rsidRPr="0058293E" w:rsidRDefault="00CA578F" w:rsidP="004705CC">
            <w:pPr>
              <w:pStyle w:val="TAL"/>
              <w:rPr>
                <w:ins w:id="2100"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085F7943" w14:textId="77777777" w:rsidR="00CA578F" w:rsidRPr="0058293E" w:rsidRDefault="00CA578F" w:rsidP="004705CC">
            <w:pPr>
              <w:pStyle w:val="TAL"/>
              <w:rPr>
                <w:ins w:id="2101"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14:paraId="51BBC4CC" w14:textId="77777777" w:rsidR="00CA578F" w:rsidRPr="0058293E" w:rsidRDefault="00CA578F" w:rsidP="004705CC">
            <w:pPr>
              <w:pStyle w:val="TAL"/>
              <w:rPr>
                <w:ins w:id="2102" w:author="Author"/>
              </w:rPr>
            </w:pPr>
          </w:p>
        </w:tc>
      </w:tr>
      <w:tr w:rsidR="00CA578F" w:rsidRPr="0058293E" w14:paraId="3ABC34D6" w14:textId="77777777" w:rsidTr="004705CC">
        <w:trPr>
          <w:ins w:id="2103" w:author="Author"/>
        </w:trPr>
        <w:tc>
          <w:tcPr>
            <w:tcW w:w="2518" w:type="dxa"/>
            <w:tcBorders>
              <w:top w:val="single" w:sz="4" w:space="0" w:color="auto"/>
              <w:left w:val="single" w:sz="4" w:space="0" w:color="auto"/>
              <w:bottom w:val="single" w:sz="4" w:space="0" w:color="auto"/>
              <w:right w:val="single" w:sz="4" w:space="0" w:color="auto"/>
            </w:tcBorders>
          </w:tcPr>
          <w:p w14:paraId="762A85BA" w14:textId="77777777" w:rsidR="00CA578F" w:rsidRPr="00785027" w:rsidRDefault="00CA578F" w:rsidP="004705CC">
            <w:pPr>
              <w:pStyle w:val="TAL"/>
              <w:ind w:left="227"/>
              <w:rPr>
                <w:ins w:id="2104" w:author="Author"/>
                <w:rFonts w:cs="Arial"/>
                <w:bCs/>
                <w:lang w:eastAsia="zh-CN"/>
              </w:rPr>
            </w:pPr>
            <w:ins w:id="2105"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58593258" w14:textId="77777777" w:rsidR="00CA578F" w:rsidRPr="0058293E" w:rsidRDefault="00CA578F" w:rsidP="004705CC">
            <w:pPr>
              <w:pStyle w:val="TAL"/>
              <w:rPr>
                <w:ins w:id="2106" w:author="Author"/>
                <w:lang w:eastAsia="zh-CN"/>
              </w:rPr>
            </w:pPr>
            <w:ins w:id="210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70ED4AE2" w14:textId="77777777" w:rsidR="00CA578F" w:rsidRPr="00C7312C" w:rsidRDefault="00CA578F" w:rsidP="004705CC">
            <w:pPr>
              <w:pStyle w:val="TAL"/>
              <w:rPr>
                <w:ins w:id="210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5A5EB60A" w14:textId="77777777" w:rsidR="00CA578F" w:rsidRPr="0058293E" w:rsidRDefault="00CA578F" w:rsidP="004705CC">
            <w:pPr>
              <w:pStyle w:val="TAL"/>
              <w:rPr>
                <w:ins w:id="2109" w:author="Author"/>
                <w:lang w:eastAsia="ja-JP"/>
              </w:rPr>
            </w:pPr>
            <w:ins w:id="2110"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7E7A73DF" w14:textId="77777777" w:rsidR="00CA578F" w:rsidRPr="0058293E" w:rsidRDefault="00CA578F" w:rsidP="004705CC">
            <w:pPr>
              <w:pStyle w:val="TAL"/>
              <w:rPr>
                <w:ins w:id="2111" w:author="Author"/>
                <w:lang w:eastAsia="zh-CN"/>
              </w:rPr>
            </w:pPr>
          </w:p>
        </w:tc>
      </w:tr>
    </w:tbl>
    <w:p w14:paraId="6143D546" w14:textId="77777777" w:rsidR="00CA578F" w:rsidRPr="00FD0425" w:rsidRDefault="00CA578F" w:rsidP="00CA578F">
      <w:pPr>
        <w:rPr>
          <w:ins w:id="2112" w:author="Author"/>
          <w:lang w:eastAsia="zh-CN"/>
        </w:rPr>
      </w:pPr>
    </w:p>
    <w:p w14:paraId="0259CEFA" w14:textId="77777777" w:rsidR="00CA578F" w:rsidRPr="00FD0425" w:rsidRDefault="00CA578F" w:rsidP="00CA578F">
      <w:pPr>
        <w:pStyle w:val="Heading4"/>
        <w:rPr>
          <w:ins w:id="2113" w:author="Author"/>
          <w:lang w:val="fr-FR"/>
        </w:rPr>
      </w:pPr>
      <w:ins w:id="2114" w:author="Author">
        <w:r w:rsidRPr="00FD0425">
          <w:rPr>
            <w:lang w:val="fr-FR"/>
          </w:rPr>
          <w:t>9.</w:t>
        </w:r>
        <w:r>
          <w:rPr>
            <w:lang w:val="fr-FR"/>
          </w:rPr>
          <w:t>3.1.x12</w:t>
        </w:r>
        <w:r w:rsidRPr="00FD0425">
          <w:rPr>
            <w:lang w:val="fr-FR"/>
          </w:rPr>
          <w:tab/>
        </w:r>
        <w:r w:rsidRPr="009860C4">
          <w:rPr>
            <w:lang w:val="fr-FR"/>
          </w:rPr>
          <w:t>NR PRACH Configuration List</w:t>
        </w:r>
      </w:ins>
    </w:p>
    <w:p w14:paraId="4A65F98D" w14:textId="77777777" w:rsidR="00CA578F" w:rsidRDefault="00CA578F" w:rsidP="00CA578F">
      <w:pPr>
        <w:rPr>
          <w:ins w:id="2115" w:author="Author"/>
        </w:rPr>
      </w:pPr>
      <w:ins w:id="2116" w:author="Author">
        <w:r w:rsidRPr="004534F4">
          <w:t>This IE indicates the PRACH resources used or reserved in the UL carrier(s) or SUL carrier(s) of the current NR cell.</w:t>
        </w:r>
      </w:ins>
    </w:p>
    <w:p w14:paraId="452380EC" w14:textId="77777777" w:rsidR="00CA578F" w:rsidRPr="00DD5A6B" w:rsidRDefault="00CA578F" w:rsidP="00CA578F">
      <w:pPr>
        <w:rPr>
          <w:ins w:id="2117" w:author="Author"/>
          <w:lang w:eastAsia="zh-CN"/>
        </w:rPr>
      </w:pPr>
      <w:bookmarkStart w:id="2118" w:name="OLE_LINK21"/>
      <w:ins w:id="2119" w:author="Author">
        <w:r>
          <w:rPr>
            <w:rFonts w:hint="eastAsia"/>
            <w:lang w:eastAsia="zh-CN"/>
          </w:rPr>
          <w:t>Editor</w:t>
        </w:r>
        <w:r>
          <w:rPr>
            <w:lang w:eastAsia="zh-CN"/>
          </w:rPr>
          <w:t>’</w:t>
        </w:r>
        <w:r>
          <w:rPr>
            <w:rFonts w:hint="eastAsia"/>
            <w:lang w:eastAsia="zh-CN"/>
          </w:rPr>
          <w:t>s note:It  is FFS whether it should be a list.</w:t>
        </w:r>
        <w:bookmarkEnd w:id="2118"/>
      </w:ins>
    </w:p>
    <w:p w14:paraId="7E15C163" w14:textId="77777777" w:rsidR="00CA578F" w:rsidRPr="00DD5A6B" w:rsidRDefault="00CA578F" w:rsidP="00CA578F">
      <w:pPr>
        <w:rPr>
          <w:ins w:id="2120"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A578F" w:rsidRPr="00FD0425" w14:paraId="26B79135" w14:textId="77777777" w:rsidTr="004705CC">
        <w:trPr>
          <w:ins w:id="2121" w:author="Author"/>
        </w:trPr>
        <w:tc>
          <w:tcPr>
            <w:tcW w:w="2518" w:type="dxa"/>
          </w:tcPr>
          <w:p w14:paraId="23A8E322" w14:textId="77777777" w:rsidR="00CA578F" w:rsidRPr="00FD0425" w:rsidRDefault="00CA578F" w:rsidP="004705CC">
            <w:pPr>
              <w:pStyle w:val="TAH"/>
              <w:rPr>
                <w:ins w:id="2122" w:author="Author"/>
                <w:lang w:eastAsia="ja-JP"/>
              </w:rPr>
            </w:pPr>
            <w:ins w:id="2123" w:author="Author">
              <w:r w:rsidRPr="00FD0425">
                <w:rPr>
                  <w:szCs w:val="18"/>
                  <w:lang w:eastAsia="ja-JP"/>
                </w:rPr>
                <w:lastRenderedPageBreak/>
                <w:t>IE/Group Name</w:t>
              </w:r>
            </w:ins>
          </w:p>
        </w:tc>
        <w:tc>
          <w:tcPr>
            <w:tcW w:w="1134" w:type="dxa"/>
          </w:tcPr>
          <w:p w14:paraId="211E660C" w14:textId="77777777" w:rsidR="00CA578F" w:rsidRPr="00FD0425" w:rsidRDefault="00CA578F" w:rsidP="004705CC">
            <w:pPr>
              <w:pStyle w:val="TAH"/>
              <w:rPr>
                <w:ins w:id="2124" w:author="Author"/>
                <w:lang w:eastAsia="ja-JP"/>
              </w:rPr>
            </w:pPr>
            <w:ins w:id="2125" w:author="Author">
              <w:r w:rsidRPr="00FD0425">
                <w:rPr>
                  <w:szCs w:val="18"/>
                  <w:lang w:eastAsia="ja-JP"/>
                </w:rPr>
                <w:t>Presence</w:t>
              </w:r>
            </w:ins>
          </w:p>
        </w:tc>
        <w:tc>
          <w:tcPr>
            <w:tcW w:w="1418" w:type="dxa"/>
          </w:tcPr>
          <w:p w14:paraId="263D93E8" w14:textId="77777777" w:rsidR="00CA578F" w:rsidRPr="00FD0425" w:rsidRDefault="00CA578F" w:rsidP="004705CC">
            <w:pPr>
              <w:pStyle w:val="TAH"/>
              <w:rPr>
                <w:ins w:id="2126" w:author="Author"/>
                <w:lang w:eastAsia="ja-JP"/>
              </w:rPr>
            </w:pPr>
            <w:ins w:id="2127" w:author="Author">
              <w:r w:rsidRPr="00FD0425">
                <w:rPr>
                  <w:szCs w:val="18"/>
                  <w:lang w:eastAsia="ja-JP"/>
                </w:rPr>
                <w:t>Range</w:t>
              </w:r>
            </w:ins>
          </w:p>
        </w:tc>
        <w:tc>
          <w:tcPr>
            <w:tcW w:w="1842" w:type="dxa"/>
          </w:tcPr>
          <w:p w14:paraId="235FF1F1" w14:textId="77777777" w:rsidR="00CA578F" w:rsidRPr="00FD0425" w:rsidRDefault="00CA578F" w:rsidP="004705CC">
            <w:pPr>
              <w:pStyle w:val="TAH"/>
              <w:rPr>
                <w:ins w:id="2128" w:author="Author"/>
                <w:lang w:eastAsia="ja-JP"/>
              </w:rPr>
            </w:pPr>
            <w:ins w:id="2129" w:author="Author">
              <w:r w:rsidRPr="00FD0425">
                <w:rPr>
                  <w:szCs w:val="18"/>
                  <w:lang w:eastAsia="ja-JP"/>
                </w:rPr>
                <w:t>IE Type and Reference</w:t>
              </w:r>
            </w:ins>
          </w:p>
        </w:tc>
        <w:tc>
          <w:tcPr>
            <w:tcW w:w="2444" w:type="dxa"/>
          </w:tcPr>
          <w:p w14:paraId="32D1690B" w14:textId="77777777" w:rsidR="00CA578F" w:rsidRPr="00FD0425" w:rsidRDefault="00CA578F" w:rsidP="004705CC">
            <w:pPr>
              <w:pStyle w:val="TAH"/>
              <w:rPr>
                <w:ins w:id="2130" w:author="Author"/>
                <w:lang w:eastAsia="ja-JP"/>
              </w:rPr>
            </w:pPr>
            <w:ins w:id="2131" w:author="Author">
              <w:r w:rsidRPr="00FD0425">
                <w:rPr>
                  <w:szCs w:val="18"/>
                  <w:lang w:eastAsia="ja-JP"/>
                </w:rPr>
                <w:t>Semantics Description</w:t>
              </w:r>
            </w:ins>
          </w:p>
        </w:tc>
      </w:tr>
      <w:tr w:rsidR="00CA578F" w:rsidRPr="00FD0425" w14:paraId="60EDA8F4" w14:textId="77777777" w:rsidTr="004705CC">
        <w:trPr>
          <w:ins w:id="2132" w:author="Author"/>
        </w:trPr>
        <w:tc>
          <w:tcPr>
            <w:tcW w:w="2518" w:type="dxa"/>
          </w:tcPr>
          <w:p w14:paraId="6B4A594C" w14:textId="77777777" w:rsidR="00CA578F" w:rsidRPr="00FD0425" w:rsidRDefault="00CA578F" w:rsidP="004705CC">
            <w:pPr>
              <w:pStyle w:val="TAL"/>
              <w:rPr>
                <w:ins w:id="2133" w:author="Author"/>
                <w:rFonts w:eastAsia="SimSun" w:cs="Arial"/>
                <w:lang w:eastAsia="zh-CN"/>
              </w:rPr>
            </w:pPr>
            <w:ins w:id="2134" w:author="Author">
              <w:r w:rsidRPr="00A2614D">
                <w:rPr>
                  <w:rFonts w:cs="Arial"/>
                  <w:b/>
                  <w:lang w:eastAsia="zh-CN"/>
                </w:rPr>
                <w:t>NR PRACH Configuration Item</w:t>
              </w:r>
            </w:ins>
          </w:p>
        </w:tc>
        <w:tc>
          <w:tcPr>
            <w:tcW w:w="1134" w:type="dxa"/>
          </w:tcPr>
          <w:p w14:paraId="1E50978C" w14:textId="77777777" w:rsidR="00CA578F" w:rsidRPr="00FD0425" w:rsidRDefault="00CA578F" w:rsidP="004705CC">
            <w:pPr>
              <w:pStyle w:val="TAL"/>
              <w:rPr>
                <w:ins w:id="2135" w:author="Author"/>
                <w:lang w:eastAsia="ja-JP"/>
              </w:rPr>
            </w:pPr>
          </w:p>
        </w:tc>
        <w:tc>
          <w:tcPr>
            <w:tcW w:w="1418" w:type="dxa"/>
          </w:tcPr>
          <w:p w14:paraId="14D28EBC" w14:textId="77777777" w:rsidR="00CA578F" w:rsidRPr="00FD0425" w:rsidRDefault="00CA578F" w:rsidP="004705CC">
            <w:pPr>
              <w:pStyle w:val="TAL"/>
              <w:rPr>
                <w:ins w:id="2136" w:author="Author"/>
                <w:b/>
                <w:i/>
              </w:rPr>
            </w:pPr>
            <w:ins w:id="2137" w:author="Author">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14:paraId="6CBA709A" w14:textId="77777777" w:rsidR="00CA578F" w:rsidRPr="00FD0425" w:rsidRDefault="00CA578F" w:rsidP="004705CC">
            <w:pPr>
              <w:pStyle w:val="TAL"/>
              <w:rPr>
                <w:ins w:id="2138" w:author="Author"/>
                <w:lang w:eastAsia="ja-JP"/>
              </w:rPr>
            </w:pPr>
          </w:p>
        </w:tc>
        <w:tc>
          <w:tcPr>
            <w:tcW w:w="2444" w:type="dxa"/>
          </w:tcPr>
          <w:p w14:paraId="477EA786" w14:textId="77777777" w:rsidR="00CA578F" w:rsidRPr="00FD0425" w:rsidRDefault="00CA578F" w:rsidP="004705CC">
            <w:pPr>
              <w:pStyle w:val="TAL"/>
              <w:rPr>
                <w:ins w:id="2139" w:author="Author"/>
                <w:rFonts w:ascii="Geneva" w:hAnsi="Geneva"/>
                <w:iCs/>
                <w:szCs w:val="18"/>
                <w:lang w:eastAsia="ja-JP"/>
              </w:rPr>
            </w:pPr>
            <w:ins w:id="2140" w:author="Author">
              <w:r>
                <w:rPr>
                  <w:rFonts w:hint="eastAsia"/>
                  <w:lang w:eastAsia="zh-CN"/>
                </w:rPr>
                <w:t>Length=0 means releasing of all NR PRACH Configuration Items for this UL or SUL.</w:t>
              </w:r>
            </w:ins>
          </w:p>
        </w:tc>
      </w:tr>
      <w:tr w:rsidR="00CA578F" w:rsidRPr="00FD0425" w14:paraId="15EAF68E" w14:textId="77777777" w:rsidTr="004705CC">
        <w:trPr>
          <w:ins w:id="2141" w:author="Author"/>
        </w:trPr>
        <w:tc>
          <w:tcPr>
            <w:tcW w:w="2518" w:type="dxa"/>
          </w:tcPr>
          <w:p w14:paraId="18777A5A" w14:textId="77777777" w:rsidR="00CA578F" w:rsidRPr="00FD0425" w:rsidRDefault="00CA578F" w:rsidP="004705CC">
            <w:pPr>
              <w:pStyle w:val="TAL"/>
              <w:ind w:left="113"/>
              <w:rPr>
                <w:ins w:id="2142" w:author="Author"/>
                <w:rFonts w:eastAsia="SimSun" w:cs="Arial"/>
                <w:lang w:eastAsia="zh-CN"/>
              </w:rPr>
            </w:pPr>
            <w:ins w:id="2143" w:author="Author">
              <w:r w:rsidRPr="0058293E">
                <w:rPr>
                  <w:lang w:eastAsia="en-GB"/>
                </w:rPr>
                <w:t>&gt;</w:t>
              </w:r>
              <w:r>
                <w:rPr>
                  <w:lang w:eastAsia="zh-CN"/>
                </w:rPr>
                <w:t>NR</w:t>
              </w:r>
              <w:r w:rsidRPr="0058293E">
                <w:rPr>
                  <w:lang w:eastAsia="zh-CN"/>
                </w:rPr>
                <w:t xml:space="preserve"> SCS</w:t>
              </w:r>
            </w:ins>
          </w:p>
        </w:tc>
        <w:tc>
          <w:tcPr>
            <w:tcW w:w="1134" w:type="dxa"/>
          </w:tcPr>
          <w:p w14:paraId="3A9D7CC7" w14:textId="77777777" w:rsidR="00CA578F" w:rsidRPr="00FD0425" w:rsidRDefault="00CA578F" w:rsidP="004705CC">
            <w:pPr>
              <w:pStyle w:val="TAL"/>
              <w:rPr>
                <w:ins w:id="2144" w:author="Author"/>
                <w:lang w:eastAsia="zh-CN"/>
              </w:rPr>
            </w:pPr>
            <w:ins w:id="2145" w:author="Author">
              <w:r>
                <w:rPr>
                  <w:rFonts w:hint="eastAsia"/>
                  <w:lang w:eastAsia="zh-CN"/>
                </w:rPr>
                <w:t>M</w:t>
              </w:r>
            </w:ins>
          </w:p>
        </w:tc>
        <w:tc>
          <w:tcPr>
            <w:tcW w:w="1418" w:type="dxa"/>
          </w:tcPr>
          <w:p w14:paraId="46C8ACF8" w14:textId="77777777" w:rsidR="00CA578F" w:rsidRPr="00FD0425" w:rsidRDefault="00CA578F" w:rsidP="004705CC">
            <w:pPr>
              <w:pStyle w:val="TAL"/>
              <w:rPr>
                <w:ins w:id="2146" w:author="Author"/>
                <w:i/>
              </w:rPr>
            </w:pPr>
          </w:p>
        </w:tc>
        <w:tc>
          <w:tcPr>
            <w:tcW w:w="1842" w:type="dxa"/>
          </w:tcPr>
          <w:p w14:paraId="1BA0754C" w14:textId="77777777" w:rsidR="00CA578F" w:rsidRPr="00FD0425" w:rsidRDefault="00CA578F" w:rsidP="004705CC">
            <w:pPr>
              <w:pStyle w:val="TAL"/>
              <w:rPr>
                <w:ins w:id="2147" w:author="Author"/>
                <w:lang w:eastAsia="ja-JP"/>
              </w:rPr>
            </w:pPr>
            <w:ins w:id="2148" w:author="Author">
              <w:r w:rsidRPr="00EC4691">
                <w:rPr>
                  <w:rFonts w:eastAsia="SimSun" w:cs="Arial"/>
                  <w:lang w:eastAsia="zh-CN"/>
                </w:rPr>
                <w:t>ENUMERATED (scs15, scs30, scs60, scs120, …)</w:t>
              </w:r>
            </w:ins>
          </w:p>
        </w:tc>
        <w:tc>
          <w:tcPr>
            <w:tcW w:w="2444" w:type="dxa"/>
          </w:tcPr>
          <w:p w14:paraId="75C097DB" w14:textId="4D4C6251" w:rsidR="00CA578F" w:rsidRPr="002356A7" w:rsidRDefault="00CA578F" w:rsidP="004705CC">
            <w:pPr>
              <w:pStyle w:val="TAL"/>
              <w:rPr>
                <w:ins w:id="2149" w:author="Author"/>
                <w:rFonts w:ascii="Geneva" w:hAnsi="Geneva"/>
                <w:iCs/>
                <w:szCs w:val="18"/>
                <w:lang w:eastAsia="ja-JP"/>
              </w:rPr>
            </w:pPr>
            <w:ins w:id="2150"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w:ins>
            <w:r w:rsidRPr="00CA578F">
              <w:rPr>
                <w:lang w:eastAsia="zh-CN"/>
              </w:rPr>
              <w:fldChar w:fldCharType="begin"/>
            </w:r>
            <w:r w:rsidRPr="00CA578F">
              <w:rPr>
                <w:lang w:eastAsia="zh-CN"/>
              </w:rPr>
              <w:instrText xml:space="preserve"> QUOTE </w:instrText>
            </w:r>
            <w:r w:rsidRPr="00CA578F">
              <w:rPr>
                <w:position w:val="-4"/>
              </w:rPr>
              <w:pict w14:anchorId="453DADC1">
                <v:shape id="_x0000_i1640"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44179&quot;/&gt;&lt;wsp:rsid wsp:val=&quot;00055401&quot;/&gt;&lt;wsp:rsid wsp:val=&quot;0005563E&quot;/&gt;&lt;wsp:rsid wsp:val=&quot;00062107&quot;/&gt;&lt;wsp:rsid wsp:val=&quot;00080512&quot;/&gt;&lt;wsp:rsid wsp:val=&quot;0009239C&quot;/&gt;&lt;wsp:rsid wsp:val=&quot;000B23B9&quot;/&gt;&lt;wsp:rsid wsp:val=&quot;000B7BCF&quot;/&gt;&lt;wsp:rsid wsp:val=&quot;000C556D&quot;/&gt;&lt;wsp:rsid wsp:val=&quot;000D58AB&quot;/&gt;&lt;wsp:rsid wsp:val=&quot;00143FE7&quot;/&gt;&lt;wsp:rsid wsp:val=&quot;001549DD&quot;/&gt;&lt;wsp:rsid wsp:val=&quot;00175545&quot;/&gt;&lt;wsp:rsid wsp:val=&quot;00176705&quot;/&gt;&lt;wsp:rsid wsp:val=&quot;00194CD0&quot;/&gt;&lt;wsp:rsid wsp:val=&quot;00195240&quot;/&gt;&lt;wsp:rsid wsp:val=&quot;001B5A2A&quot;/&gt;&lt;wsp:rsid wsp:val=&quot;001C4281&quot;/&gt;&lt;wsp:rsid wsp:val=&quot;001D4C86&quot;/&gt;&lt;wsp:rsid wsp:val=&quot;001E7E8F&quot;/&gt;&lt;wsp:rsid wsp:val=&quot;001F168B&quot;/&gt;&lt;wsp:rsid wsp:val=&quot;00200905&quot;/&gt;&lt;wsp:rsid wsp:val=&quot;00205158&quot;/&gt;&lt;wsp:rsid wsp:val=&quot;00207067&quot;/&gt;&lt;wsp:rsid wsp:val=&quot;002074F5&quot;/&gt;&lt;wsp:rsid wsp:val=&quot;00223411&quot;/&gt;&lt;wsp:rsid wsp:val=&quot;0022606D&quot;/&gt;&lt;wsp:rsid wsp:val=&quot;00231672&quot;/&gt;&lt;wsp:rsid wsp:val=&quot;002424FE&quot;/&gt;&lt;wsp:rsid wsp:val=&quot;00243BC7&quot;/&gt;&lt;wsp:rsid wsp:val=&quot;002747EC&quot;/&gt;&lt;wsp:rsid wsp:val=&quot;002855BF&quot;/&gt;&lt;wsp:rsid wsp:val=&quot;002E1692&quot;/&gt;&lt;wsp:rsid wsp:val=&quot;002F0D22&quot;/&gt;&lt;wsp:rsid wsp:val=&quot;00316C0B&quot;/&gt;&lt;wsp:rsid wsp:val=&quot;003172DC&quot;/&gt;&lt;wsp:rsid wsp:val=&quot;00326069&quot;/&gt;&lt;wsp:rsid wsp:val=&quot;003454FC&quot;/&gt;&lt;wsp:rsid wsp:val=&quot;0035462D&quot;/&gt;&lt;wsp:rsid wsp:val=&quot;00385395&quot;/&gt;&lt;wsp:rsid wsp:val=&quot;003B3FB3&quot;/&gt;&lt;wsp:rsid wsp:val=&quot;003C4E37&quot;/&gt;&lt;wsp:rsid wsp:val=&quot;003E16BE&quot;/&gt;&lt;wsp:rsid wsp:val=&quot;00401855&quot;/&gt;&lt;wsp:rsid wsp:val=&quot;00426064&quot;/&gt;&lt;wsp:rsid wsp:val=&quot;00437342&quot;/&gt;&lt;wsp:rsid wsp:val=&quot;00442845&quot;/&gt;&lt;wsp:rsid wsp:val=&quot;00455850&quot;/&gt;&lt;wsp:rsid wsp:val=&quot;00464695&quot;/&gt;&lt;wsp:rsid wsp:val=&quot;00473B42&quot;/&gt;&lt;wsp:rsid wsp:val=&quot;004B3944&quot;/&gt;&lt;wsp:rsid wsp:val=&quot;004D3578&quot;/&gt;&lt;wsp:rsid wsp:val=&quot;004D380D&quot;/&gt;&lt;wsp:rsid wsp:val=&quot;004D3F58&quot;/&gt;&lt;wsp:rsid wsp:val=&quot;004D5E47&quot;/&gt;&lt;wsp:rsid wsp:val=&quot;004E213A&quot;/&gt;&lt;wsp:rsid wsp:val=&quot;004F4DCD&quot;/&gt;&lt;wsp:rsid wsp:val=&quot;00503171&quot;/&gt;&lt;wsp:rsid wsp:val=&quot;005114F4&quot;/&gt;&lt;wsp:rsid wsp:val=&quot;005153FE&quot;/&gt;&lt;wsp:rsid wsp:val=&quot;00523777&quot;/&gt;&lt;wsp:rsid wsp:val=&quot;005240A4&quot;/&gt;&lt;wsp:rsid wsp:val=&quot;005247B1&quot;/&gt;&lt;wsp:rsid wsp:val=&quot;0052656C&quot;/&gt;&lt;wsp:rsid wsp:val=&quot;00534DA0&quot;/&gt;&lt;wsp:rsid wsp:val=&quot;00543E6C&quot;/&gt;&lt;wsp:rsid wsp:val=&quot;00544635&quot;/&gt;&lt;wsp:rsid wsp:val=&quot;00565087&quot;/&gt;&lt;wsp:rsid wsp:val=&quot;0056573F&quot;/&gt;&lt;wsp:rsid wsp:val=&quot;00571CE2&quot;/&gt;&lt;wsp:rsid wsp:val=&quot;005B1232&quot;/&gt;&lt;wsp:rsid wsp:val=&quot;005C2BAD&quot;/&gt;&lt;wsp:rsid wsp:val=&quot;005D4274&quot;/&gt;&lt;wsp:rsid wsp:val=&quot;00606DA9&quot;/&gt;&lt;wsp:rsid wsp:val=&quot;00611566&quot;/&gt;&lt;wsp:rsid wsp:val=&quot;0064056C&quot;/&gt;&lt;wsp:rsid wsp:val=&quot;00656043&quot;/&gt;&lt;wsp:rsid wsp:val=&quot;00656E1E&quot;/&gt;&lt;wsp:rsid wsp:val=&quot;006653AF&quot;/&gt;&lt;wsp:rsid wsp:val=&quot;006B48BE&quot;/&gt;&lt;wsp:rsid wsp:val=&quot;006C54B5&quot;/&gt;&lt;wsp:rsid wsp:val=&quot;006D1E24&quot;/&gt;&lt;wsp:rsid wsp:val=&quot;00734A5B&quot;/&gt;&lt;wsp:rsid wsp:val=&quot;00744E76&quot;/&gt;&lt;wsp:rsid wsp:val=&quot;007476DB&quot;/&gt;&lt;wsp:rsid wsp:val=&quot;00757D40&quot;/&gt;&lt;wsp:rsid wsp:val=&quot;00766D21&quot;/&gt;&lt;wsp:rsid wsp:val=&quot;00770380&quot;/&gt;&lt;wsp:rsid wsp:val=&quot;00781F0F&quot;/&gt;&lt;wsp:rsid wsp:val=&quot;007846A0&quot;/&gt;&lt;wsp:rsid wsp:val=&quot;00784E85&quot;/&gt;&lt;wsp:rsid wsp:val=&quot;0078727C&quot;/&gt;&lt;wsp:rsid wsp:val=&quot;007923B6&quot;/&gt;&lt;wsp:rsid wsp:val=&quot;007950BC&quot;/&gt;&lt;wsp:rsid wsp:val=&quot;007C095F&quot;/&gt;&lt;wsp:rsid wsp:val=&quot;008003B1&quot;/&gt;&lt;wsp:rsid wsp:val=&quot;008028A4&quot;/&gt;&lt;wsp:rsid wsp:val=&quot;00806520&quot;/&gt;&lt;wsp:rsid wsp:val=&quot;00840916&quot;/&gt;&lt;wsp:rsid wsp:val=&quot;008604EE&quot;/&gt;&lt;wsp:rsid wsp:val=&quot;008748CE&quot;/&gt;&lt;wsp:rsid wsp:val=&quot;008768CA&quot;/&gt;&lt;wsp:rsid wsp:val=&quot;00880559&quot;/&gt;&lt;wsp:rsid wsp:val=&quot;00883092&quot;/&gt;&lt;wsp:rsid wsp:val=&quot;008A3264&quot;/&gt;&lt;wsp:rsid wsp:val=&quot;008B3F35&quot;/&gt;&lt;wsp:rsid wsp:val=&quot;008E0582&quot;/&gt;&lt;wsp:rsid wsp:val=&quot;0090271F&quot;/&gt;&lt;wsp:rsid wsp:val=&quot;00903D8C&quot;/&gt;&lt;wsp:rsid wsp:val=&quot;009113D5&quot;/&gt;&lt;wsp:rsid wsp:val=&quot;00920BF9&quot;/&gt;&lt;wsp:rsid wsp:val=&quot;009261A0&quot;/&gt;&lt;wsp:rsid wsp:val=&quot;00932B63&quot;/&gt;&lt;wsp:rsid wsp:val=&quot;00942EC2&quot;/&gt;&lt;wsp:rsid wsp:val=&quot;009435F2&quot;/&gt;&lt;wsp:rsid wsp:val=&quot;0095633A&quot;/&gt;&lt;wsp:rsid wsp:val=&quot;00961B32&quot;/&gt;&lt;wsp:rsid wsp:val=&quot;00971683&quot;/&gt;&lt;wsp:rsid wsp:val=&quot;00972FD7&quot;/&gt;&lt;wsp:rsid wsp:val=&quot;00974BB0&quot;/&gt;&lt;wsp:rsid wsp:val=&quot;009857AD&quot;/&gt;&lt;wsp:rsid wsp:val=&quot;009C4D5C&quot;/&gt;&lt;wsp:rsid wsp:val=&quot;009D0A28&quot;/&gt;&lt;wsp:rsid wsp:val=&quot;009E4950&quot;/&gt;&lt;wsp:rsid wsp:val=&quot;009F3B54&quot;/&gt;&lt;wsp:rsid wsp:val=&quot;00A06335&quot;/&gt;&lt;wsp:rsid wsp:val=&quot;00A10F02&quot;/&gt;&lt;wsp:rsid wsp:val=&quot;00A30194&quot;/&gt;&lt;wsp:rsid wsp:val=&quot;00A53724&quot;/&gt;&lt;wsp:rsid wsp:val=&quot;00A82346&quot;/&gt;&lt;wsp:rsid wsp:val=&quot;00A8361A&quot;/&gt;&lt;wsp:rsid wsp:val=&quot;00A95782&quot;/&gt;&lt;wsp:rsid wsp:val=&quot;00A9671C&quot;/&gt;&lt;wsp:rsid wsp:val=&quot;00AE41CC&quot;/&gt;&lt;wsp:rsid wsp:val=&quot;00AF26FC&quot;/&gt;&lt;wsp:rsid wsp:val=&quot;00AF39A0&quot;/&gt;&lt;wsp:rsid wsp:val=&quot;00AF78D5&quot;/&gt;&lt;wsp:rsid wsp:val=&quot;00B15449&quot;/&gt;&lt;wsp:rsid wsp:val=&quot;00B202D4&quot;/&gt;&lt;wsp:rsid wsp:val=&quot;00B46658&quot;/&gt;&lt;wsp:rsid wsp:val=&quot;00B9781E&quot;/&gt;&lt;wsp:rsid wsp:val=&quot;00BC1D47&quot;/&gt;&lt;wsp:rsid wsp:val=&quot;00BC38D1&quot;/&gt;&lt;wsp:rsid wsp:val=&quot;00BF0636&quot;/&gt;&lt;wsp:rsid wsp:val=&quot;00BF79F1&quot;/&gt;&lt;wsp:rsid wsp:val=&quot;00C03035&quot;/&gt;&lt;wsp:rsid wsp:val=&quot;00C139ED&quot;/&gt;&lt;wsp:rsid wsp:val=&quot;00C33079&quot;/&gt;&lt;wsp:rsid wsp:val=&quot;00C66142&quot;/&gt;&lt;wsp:rsid wsp:val=&quot;00C66B56&quot;/&gt;&lt;wsp:rsid wsp:val=&quot;00C67E53&quot;/&gt;&lt;wsp:rsid wsp:val=&quot;00CA3D0C&quot;/&gt;&lt;wsp:rsid wsp:val=&quot;00CA578F&quot;/&gt;&lt;wsp:rsid wsp:val=&quot;00CB5D24&quot;/&gt;&lt;wsp:rsid wsp:val=&quot;00CB6887&quot;/&gt;&lt;wsp:rsid wsp:val=&quot;00CC09E2&quot;/&gt;&lt;wsp:rsid wsp:val=&quot;00CC373D&quot;/&gt;&lt;wsp:rsid wsp:val=&quot;00CD4C7B&quot;/&gt;&lt;wsp:rsid wsp:val=&quot;00D37BB8&quot;/&gt;&lt;wsp:rsid wsp:val=&quot;00D6137C&quot;/&gt;&lt;wsp:rsid wsp:val=&quot;00D70737&quot;/&gt;&lt;wsp:rsid wsp:val=&quot;00D738D6&quot;/&gt;&lt;wsp:rsid wsp:val=&quot;00D80795&quot;/&gt;&lt;wsp:rsid wsp:val=&quot;00D87E00&quot;/&gt;&lt;wsp:rsid wsp:val=&quot;00D9134D&quot;/&gt;&lt;wsp:rsid wsp:val=&quot;00D9267F&quot;/&gt;&lt;wsp:rsid wsp:val=&quot;00DA7703&quot;/&gt;&lt;wsp:rsid wsp:val=&quot;00DA7A03&quot;/&gt;&lt;wsp:rsid wsp:val=&quot;00DB1818&quot;/&gt;&lt;wsp:rsid wsp:val=&quot;00DC0AF0&quot;/&gt;&lt;wsp:rsid wsp:val=&quot;00DC309B&quot;/&gt;&lt;wsp:rsid wsp:val=&quot;00DC48B7&quot;/&gt;&lt;wsp:rsid wsp:val=&quot;00DC4DA2&quot;/&gt;&lt;wsp:rsid wsp:val=&quot;00DE0C24&quot;/&gt;&lt;wsp:rsid wsp:val=&quot;00DF26DC&quot;/&gt;&lt;wsp:rsid wsp:val=&quot;00E07838&quot;/&gt;&lt;wsp:rsid wsp:val=&quot;00E62835&quot;/&gt;&lt;wsp:rsid wsp:val=&quot;00E77645&quot;/&gt;&lt;wsp:rsid wsp:val=&quot;00E852FF&quot;/&gt;&lt;wsp:rsid wsp:val=&quot;00E93BE3&quot;/&gt;&lt;wsp:rsid wsp:val=&quot;00EA22F8&quot;/&gt;&lt;wsp:rsid wsp:val=&quot;00EA2670&quot;/&gt;&lt;wsp:rsid wsp:val=&quot;00EC4A25&quot;/&gt;&lt;wsp:rsid wsp:val=&quot;00EF66AA&quot;/&gt;&lt;wsp:rsid wsp:val=&quot;00F025A2&quot;/&gt;&lt;wsp:rsid wsp:val=&quot;00F2026E&quot;/&gt;&lt;wsp:rsid wsp:val=&quot;00F2210A&quot;/&gt;&lt;wsp:rsid wsp:val=&quot;00F37743&quot;/&gt;&lt;wsp:rsid wsp:val=&quot;00F423EA&quot;/&gt;&lt;wsp:rsid wsp:val=&quot;00F54A3D&quot;/&gt;&lt;wsp:rsid wsp:val=&quot;00F653B8&quot;/&gt;&lt;wsp:rsid wsp:val=&quot;00F76F8F&quot;/&gt;&lt;wsp:rsid wsp:val=&quot;00F771B1&quot;/&gt;&lt;wsp:rsid wsp:val=&quot;00FA1266&quot;/&gt;&lt;wsp:rsid wsp:val=&quot;00FA512C&quot;/&gt;&lt;wsp:rsid wsp:val=&quot;00FB2BEA&quot;/&gt;&lt;wsp:rsid wsp:val=&quot;00FB2F48&quot;/&gt;&lt;wsp:rsid wsp:val=&quot;00FB7C46&quot;/&gt;&lt;wsp:rsid wsp:val=&quot;00FC1192&quot;/&gt;&lt;wsp:rsid wsp:val=&quot;00FE38CB&quot;/&gt;&lt;/wsp:rsids&gt;&lt;/w:docPr&gt;&lt;w:body&gt;&lt;wx:sect&gt;&lt;w:p wsp:rsidR=&quot;00000000&quot; wsp:rsidRDefault=&quot;00A95782&quot; wsp:rsidP=&quot;00A95782&quot;&gt;&lt;m:oMathPara&gt;&lt;m:oMath&gt;&lt;m:r&gt;&lt;aml:annotation aml:id=&quot;0&quot; w:type=&quot;Word.Insertion&quot; aml:author=&quot;Author&quot;&gt;&lt;aml:content&gt;&lt;m:rPr&gt;&lt;m:sty m:val=&quot;p&quot;/&gt;&lt;/m:rPr&gt;&lt;w:rPr&gt;&lt;w:rFonts w:ascii=&quot;Cambria Math&quot; w:h-ansi=&quot;Cambria Math&quot;/&gt;&lt;wx:font wx:val=&quot;Cambria Math&quot;/&gt;&lt;w:lang w:fareast=&quot;ZH-CN&quot;/&gt;&lt;/w:rPr&gt;&lt;m:t&gt;Î”&lt;/m:t&gt;&lt;/aml:content&gt;&lt;/aml:annotation&gt;&lt;/m:r&gt;&lt;m:r&gt;&lt;aml:annotation aml:id=&quot;1&quot; w:type=&quot;Word.Insertion&quot; aml:author=&quot;Author&quot;&gt;&lt;aml:content&gt;&lt;w:rPr&gt;&lt;w:rFonts w:ascii=&quot;Cambria Math&quot; w:h-ansi=&quot;Cambria Math&quot;/&gt;&lt;wx:font wx:val=&quot;Cambria Math&quot;/&gt;&lt;w:i/&gt;&lt;w:lang w:fareast=&quot;ZH-CN&quot;/&gt;&lt;/w:rPr&gt;&lt;m:t&gt;f&lt;/m:t&gt;&lt;/aml:content&gt;&lt;/aml:annotation&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7" o:title="" chromakey="white"/>
                </v:shape>
              </w:pict>
            </w:r>
            <w:r w:rsidRPr="00CA578F">
              <w:rPr>
                <w:lang w:eastAsia="zh-CN"/>
              </w:rPr>
              <w:instrText xml:space="preserve"> </w:instrText>
            </w:r>
            <w:r w:rsidRPr="00CA578F">
              <w:rPr>
                <w:lang w:eastAsia="zh-CN"/>
              </w:rPr>
              <w:fldChar w:fldCharType="separate"/>
            </w:r>
            <w:r w:rsidRPr="00CA578F">
              <w:rPr>
                <w:position w:val="-4"/>
              </w:rPr>
              <w:pict w14:anchorId="5E506555">
                <v:shape id="_x0000_i1641"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44179&quot;/&gt;&lt;wsp:rsid wsp:val=&quot;00055401&quot;/&gt;&lt;wsp:rsid wsp:val=&quot;0005563E&quot;/&gt;&lt;wsp:rsid wsp:val=&quot;00062107&quot;/&gt;&lt;wsp:rsid wsp:val=&quot;00080512&quot;/&gt;&lt;wsp:rsid wsp:val=&quot;0009239C&quot;/&gt;&lt;wsp:rsid wsp:val=&quot;000B23B9&quot;/&gt;&lt;wsp:rsid wsp:val=&quot;000B7BCF&quot;/&gt;&lt;wsp:rsid wsp:val=&quot;000C556D&quot;/&gt;&lt;wsp:rsid wsp:val=&quot;000D58AB&quot;/&gt;&lt;wsp:rsid wsp:val=&quot;00143FE7&quot;/&gt;&lt;wsp:rsid wsp:val=&quot;001549DD&quot;/&gt;&lt;wsp:rsid wsp:val=&quot;00175545&quot;/&gt;&lt;wsp:rsid wsp:val=&quot;00176705&quot;/&gt;&lt;wsp:rsid wsp:val=&quot;00194CD0&quot;/&gt;&lt;wsp:rsid wsp:val=&quot;00195240&quot;/&gt;&lt;wsp:rsid wsp:val=&quot;001B5A2A&quot;/&gt;&lt;wsp:rsid wsp:val=&quot;001C4281&quot;/&gt;&lt;wsp:rsid wsp:val=&quot;001D4C86&quot;/&gt;&lt;wsp:rsid wsp:val=&quot;001E7E8F&quot;/&gt;&lt;wsp:rsid wsp:val=&quot;001F168B&quot;/&gt;&lt;wsp:rsid wsp:val=&quot;00200905&quot;/&gt;&lt;wsp:rsid wsp:val=&quot;00205158&quot;/&gt;&lt;wsp:rsid wsp:val=&quot;00207067&quot;/&gt;&lt;wsp:rsid wsp:val=&quot;002074F5&quot;/&gt;&lt;wsp:rsid wsp:val=&quot;00223411&quot;/&gt;&lt;wsp:rsid wsp:val=&quot;0022606D&quot;/&gt;&lt;wsp:rsid wsp:val=&quot;00231672&quot;/&gt;&lt;wsp:rsid wsp:val=&quot;002424FE&quot;/&gt;&lt;wsp:rsid wsp:val=&quot;00243BC7&quot;/&gt;&lt;wsp:rsid wsp:val=&quot;002747EC&quot;/&gt;&lt;wsp:rsid wsp:val=&quot;002855BF&quot;/&gt;&lt;wsp:rsid wsp:val=&quot;002E1692&quot;/&gt;&lt;wsp:rsid wsp:val=&quot;002F0D22&quot;/&gt;&lt;wsp:rsid wsp:val=&quot;00316C0B&quot;/&gt;&lt;wsp:rsid wsp:val=&quot;003172DC&quot;/&gt;&lt;wsp:rsid wsp:val=&quot;00326069&quot;/&gt;&lt;wsp:rsid wsp:val=&quot;003454FC&quot;/&gt;&lt;wsp:rsid wsp:val=&quot;0035462D&quot;/&gt;&lt;wsp:rsid wsp:val=&quot;00385395&quot;/&gt;&lt;wsp:rsid wsp:val=&quot;003B3FB3&quot;/&gt;&lt;wsp:rsid wsp:val=&quot;003C4E37&quot;/&gt;&lt;wsp:rsid wsp:val=&quot;003E16BE&quot;/&gt;&lt;wsp:rsid wsp:val=&quot;00401855&quot;/&gt;&lt;wsp:rsid wsp:val=&quot;00426064&quot;/&gt;&lt;wsp:rsid wsp:val=&quot;00437342&quot;/&gt;&lt;wsp:rsid wsp:val=&quot;00442845&quot;/&gt;&lt;wsp:rsid wsp:val=&quot;00455850&quot;/&gt;&lt;wsp:rsid wsp:val=&quot;00464695&quot;/&gt;&lt;wsp:rsid wsp:val=&quot;00473B42&quot;/&gt;&lt;wsp:rsid wsp:val=&quot;004B3944&quot;/&gt;&lt;wsp:rsid wsp:val=&quot;004D3578&quot;/&gt;&lt;wsp:rsid wsp:val=&quot;004D380D&quot;/&gt;&lt;wsp:rsid wsp:val=&quot;004D3F58&quot;/&gt;&lt;wsp:rsid wsp:val=&quot;004D5E47&quot;/&gt;&lt;wsp:rsid wsp:val=&quot;004E213A&quot;/&gt;&lt;wsp:rsid wsp:val=&quot;004F4DCD&quot;/&gt;&lt;wsp:rsid wsp:val=&quot;00503171&quot;/&gt;&lt;wsp:rsid wsp:val=&quot;005114F4&quot;/&gt;&lt;wsp:rsid wsp:val=&quot;005153FE&quot;/&gt;&lt;wsp:rsid wsp:val=&quot;00523777&quot;/&gt;&lt;wsp:rsid wsp:val=&quot;005240A4&quot;/&gt;&lt;wsp:rsid wsp:val=&quot;005247B1&quot;/&gt;&lt;wsp:rsid wsp:val=&quot;0052656C&quot;/&gt;&lt;wsp:rsid wsp:val=&quot;00534DA0&quot;/&gt;&lt;wsp:rsid wsp:val=&quot;00543E6C&quot;/&gt;&lt;wsp:rsid wsp:val=&quot;00544635&quot;/&gt;&lt;wsp:rsid wsp:val=&quot;00565087&quot;/&gt;&lt;wsp:rsid wsp:val=&quot;0056573F&quot;/&gt;&lt;wsp:rsid wsp:val=&quot;00571CE2&quot;/&gt;&lt;wsp:rsid wsp:val=&quot;005B1232&quot;/&gt;&lt;wsp:rsid wsp:val=&quot;005C2BAD&quot;/&gt;&lt;wsp:rsid wsp:val=&quot;005D4274&quot;/&gt;&lt;wsp:rsid wsp:val=&quot;00606DA9&quot;/&gt;&lt;wsp:rsid wsp:val=&quot;00611566&quot;/&gt;&lt;wsp:rsid wsp:val=&quot;0064056C&quot;/&gt;&lt;wsp:rsid wsp:val=&quot;00656043&quot;/&gt;&lt;wsp:rsid wsp:val=&quot;00656E1E&quot;/&gt;&lt;wsp:rsid wsp:val=&quot;006653AF&quot;/&gt;&lt;wsp:rsid wsp:val=&quot;006B48BE&quot;/&gt;&lt;wsp:rsid wsp:val=&quot;006C54B5&quot;/&gt;&lt;wsp:rsid wsp:val=&quot;006D1E24&quot;/&gt;&lt;wsp:rsid wsp:val=&quot;00734A5B&quot;/&gt;&lt;wsp:rsid wsp:val=&quot;00744E76&quot;/&gt;&lt;wsp:rsid wsp:val=&quot;007476DB&quot;/&gt;&lt;wsp:rsid wsp:val=&quot;00757D40&quot;/&gt;&lt;wsp:rsid wsp:val=&quot;00766D21&quot;/&gt;&lt;wsp:rsid wsp:val=&quot;00770380&quot;/&gt;&lt;wsp:rsid wsp:val=&quot;00781F0F&quot;/&gt;&lt;wsp:rsid wsp:val=&quot;007846A0&quot;/&gt;&lt;wsp:rsid wsp:val=&quot;00784E85&quot;/&gt;&lt;wsp:rsid wsp:val=&quot;0078727C&quot;/&gt;&lt;wsp:rsid wsp:val=&quot;007923B6&quot;/&gt;&lt;wsp:rsid wsp:val=&quot;007950BC&quot;/&gt;&lt;wsp:rsid wsp:val=&quot;007C095F&quot;/&gt;&lt;wsp:rsid wsp:val=&quot;008003B1&quot;/&gt;&lt;wsp:rsid wsp:val=&quot;008028A4&quot;/&gt;&lt;wsp:rsid wsp:val=&quot;00806520&quot;/&gt;&lt;wsp:rsid wsp:val=&quot;00840916&quot;/&gt;&lt;wsp:rsid wsp:val=&quot;008604EE&quot;/&gt;&lt;wsp:rsid wsp:val=&quot;008748CE&quot;/&gt;&lt;wsp:rsid wsp:val=&quot;008768CA&quot;/&gt;&lt;wsp:rsid wsp:val=&quot;00880559&quot;/&gt;&lt;wsp:rsid wsp:val=&quot;00883092&quot;/&gt;&lt;wsp:rsid wsp:val=&quot;008A3264&quot;/&gt;&lt;wsp:rsid wsp:val=&quot;008B3F35&quot;/&gt;&lt;wsp:rsid wsp:val=&quot;008E0582&quot;/&gt;&lt;wsp:rsid wsp:val=&quot;0090271F&quot;/&gt;&lt;wsp:rsid wsp:val=&quot;00903D8C&quot;/&gt;&lt;wsp:rsid wsp:val=&quot;009113D5&quot;/&gt;&lt;wsp:rsid wsp:val=&quot;00920BF9&quot;/&gt;&lt;wsp:rsid wsp:val=&quot;009261A0&quot;/&gt;&lt;wsp:rsid wsp:val=&quot;00932B63&quot;/&gt;&lt;wsp:rsid wsp:val=&quot;00942EC2&quot;/&gt;&lt;wsp:rsid wsp:val=&quot;009435F2&quot;/&gt;&lt;wsp:rsid wsp:val=&quot;0095633A&quot;/&gt;&lt;wsp:rsid wsp:val=&quot;00961B32&quot;/&gt;&lt;wsp:rsid wsp:val=&quot;00971683&quot;/&gt;&lt;wsp:rsid wsp:val=&quot;00972FD7&quot;/&gt;&lt;wsp:rsid wsp:val=&quot;00974BB0&quot;/&gt;&lt;wsp:rsid wsp:val=&quot;009857AD&quot;/&gt;&lt;wsp:rsid wsp:val=&quot;009C4D5C&quot;/&gt;&lt;wsp:rsid wsp:val=&quot;009D0A28&quot;/&gt;&lt;wsp:rsid wsp:val=&quot;009E4950&quot;/&gt;&lt;wsp:rsid wsp:val=&quot;009F3B54&quot;/&gt;&lt;wsp:rsid wsp:val=&quot;00A06335&quot;/&gt;&lt;wsp:rsid wsp:val=&quot;00A10F02&quot;/&gt;&lt;wsp:rsid wsp:val=&quot;00A30194&quot;/&gt;&lt;wsp:rsid wsp:val=&quot;00A53724&quot;/&gt;&lt;wsp:rsid wsp:val=&quot;00A82346&quot;/&gt;&lt;wsp:rsid wsp:val=&quot;00A8361A&quot;/&gt;&lt;wsp:rsid wsp:val=&quot;00A95782&quot;/&gt;&lt;wsp:rsid wsp:val=&quot;00A9671C&quot;/&gt;&lt;wsp:rsid wsp:val=&quot;00AE41CC&quot;/&gt;&lt;wsp:rsid wsp:val=&quot;00AF26FC&quot;/&gt;&lt;wsp:rsid wsp:val=&quot;00AF39A0&quot;/&gt;&lt;wsp:rsid wsp:val=&quot;00AF78D5&quot;/&gt;&lt;wsp:rsid wsp:val=&quot;00B15449&quot;/&gt;&lt;wsp:rsid wsp:val=&quot;00B202D4&quot;/&gt;&lt;wsp:rsid wsp:val=&quot;00B46658&quot;/&gt;&lt;wsp:rsid wsp:val=&quot;00B9781E&quot;/&gt;&lt;wsp:rsid wsp:val=&quot;00BC1D47&quot;/&gt;&lt;wsp:rsid wsp:val=&quot;00BC38D1&quot;/&gt;&lt;wsp:rsid wsp:val=&quot;00BF0636&quot;/&gt;&lt;wsp:rsid wsp:val=&quot;00BF79F1&quot;/&gt;&lt;wsp:rsid wsp:val=&quot;00C03035&quot;/&gt;&lt;wsp:rsid wsp:val=&quot;00C139ED&quot;/&gt;&lt;wsp:rsid wsp:val=&quot;00C33079&quot;/&gt;&lt;wsp:rsid wsp:val=&quot;00C66142&quot;/&gt;&lt;wsp:rsid wsp:val=&quot;00C66B56&quot;/&gt;&lt;wsp:rsid wsp:val=&quot;00C67E53&quot;/&gt;&lt;wsp:rsid wsp:val=&quot;00CA3D0C&quot;/&gt;&lt;wsp:rsid wsp:val=&quot;00CA578F&quot;/&gt;&lt;wsp:rsid wsp:val=&quot;00CB5D24&quot;/&gt;&lt;wsp:rsid wsp:val=&quot;00CB6887&quot;/&gt;&lt;wsp:rsid wsp:val=&quot;00CC09E2&quot;/&gt;&lt;wsp:rsid wsp:val=&quot;00CC373D&quot;/&gt;&lt;wsp:rsid wsp:val=&quot;00CD4C7B&quot;/&gt;&lt;wsp:rsid wsp:val=&quot;00D37BB8&quot;/&gt;&lt;wsp:rsid wsp:val=&quot;00D6137C&quot;/&gt;&lt;wsp:rsid wsp:val=&quot;00D70737&quot;/&gt;&lt;wsp:rsid wsp:val=&quot;00D738D6&quot;/&gt;&lt;wsp:rsid wsp:val=&quot;00D80795&quot;/&gt;&lt;wsp:rsid wsp:val=&quot;00D87E00&quot;/&gt;&lt;wsp:rsid wsp:val=&quot;00D9134D&quot;/&gt;&lt;wsp:rsid wsp:val=&quot;00D9267F&quot;/&gt;&lt;wsp:rsid wsp:val=&quot;00DA7703&quot;/&gt;&lt;wsp:rsid wsp:val=&quot;00DA7A03&quot;/&gt;&lt;wsp:rsid wsp:val=&quot;00DB1818&quot;/&gt;&lt;wsp:rsid wsp:val=&quot;00DC0AF0&quot;/&gt;&lt;wsp:rsid wsp:val=&quot;00DC309B&quot;/&gt;&lt;wsp:rsid wsp:val=&quot;00DC48B7&quot;/&gt;&lt;wsp:rsid wsp:val=&quot;00DC4DA2&quot;/&gt;&lt;wsp:rsid wsp:val=&quot;00DE0C24&quot;/&gt;&lt;wsp:rsid wsp:val=&quot;00DF26DC&quot;/&gt;&lt;wsp:rsid wsp:val=&quot;00E07838&quot;/&gt;&lt;wsp:rsid wsp:val=&quot;00E62835&quot;/&gt;&lt;wsp:rsid wsp:val=&quot;00E77645&quot;/&gt;&lt;wsp:rsid wsp:val=&quot;00E852FF&quot;/&gt;&lt;wsp:rsid wsp:val=&quot;00E93BE3&quot;/&gt;&lt;wsp:rsid wsp:val=&quot;00EA22F8&quot;/&gt;&lt;wsp:rsid wsp:val=&quot;00EA2670&quot;/&gt;&lt;wsp:rsid wsp:val=&quot;00EC4A25&quot;/&gt;&lt;wsp:rsid wsp:val=&quot;00EF66AA&quot;/&gt;&lt;wsp:rsid wsp:val=&quot;00F025A2&quot;/&gt;&lt;wsp:rsid wsp:val=&quot;00F2026E&quot;/&gt;&lt;wsp:rsid wsp:val=&quot;00F2210A&quot;/&gt;&lt;wsp:rsid wsp:val=&quot;00F37743&quot;/&gt;&lt;wsp:rsid wsp:val=&quot;00F423EA&quot;/&gt;&lt;wsp:rsid wsp:val=&quot;00F54A3D&quot;/&gt;&lt;wsp:rsid wsp:val=&quot;00F653B8&quot;/&gt;&lt;wsp:rsid wsp:val=&quot;00F76F8F&quot;/&gt;&lt;wsp:rsid wsp:val=&quot;00F771B1&quot;/&gt;&lt;wsp:rsid wsp:val=&quot;00FA1266&quot;/&gt;&lt;wsp:rsid wsp:val=&quot;00FA512C&quot;/&gt;&lt;wsp:rsid wsp:val=&quot;00FB2BEA&quot;/&gt;&lt;wsp:rsid wsp:val=&quot;00FB2F48&quot;/&gt;&lt;wsp:rsid wsp:val=&quot;00FB7C46&quot;/&gt;&lt;wsp:rsid wsp:val=&quot;00FC1192&quot;/&gt;&lt;wsp:rsid wsp:val=&quot;00FE38CB&quot;/&gt;&lt;/wsp:rsids&gt;&lt;/w:docPr&gt;&lt;w:body&gt;&lt;wx:sect&gt;&lt;w:p wsp:rsidR=&quot;00000000&quot; wsp:rsidRDefault=&quot;00A95782&quot; wsp:rsidP=&quot;00A95782&quot;&gt;&lt;m:oMathPara&gt;&lt;m:oMath&gt;&lt;m:r&gt;&lt;aml:annotation aml:id=&quot;0&quot; w:type=&quot;Word.Insertion&quot; aml:author=&quot;Author&quot;&gt;&lt;aml:content&gt;&lt;m:rPr&gt;&lt;m:sty m:val=&quot;p&quot;/&gt;&lt;/m:rPr&gt;&lt;w:rPr&gt;&lt;w:rFonts w:ascii=&quot;Cambria Math&quot; w:h-ansi=&quot;Cambria Math&quot;/&gt;&lt;wx:font wx:val=&quot;Cambria Math&quot;/&gt;&lt;w:lang w:fareast=&quot;ZH-CN&quot;/&gt;&lt;/w:rPr&gt;&lt;m:t&gt;Î”&lt;/m:t&gt;&lt;/aml:content&gt;&lt;/aml:annotation&gt;&lt;/m:r&gt;&lt;m:r&gt;&lt;aml:annotation aml:id=&quot;1&quot; w:type=&quot;Word.Insertion&quot; aml:author=&quot;Author&quot;&gt;&lt;aml:content&gt;&lt;w:rPr&gt;&lt;w:rFonts w:ascii=&quot;Cambria Math&quot; w:h-ansi=&quot;Cambria Math&quot;/&gt;&lt;wx:font wx:val=&quot;Cambria Math&quot;/&gt;&lt;w:i/&gt;&lt;w:lang w:fareast=&quot;ZH-CN&quot;/&gt;&lt;/w:rPr&gt;&lt;m:t&gt;f&lt;/m:t&gt;&lt;/aml:content&gt;&lt;/aml:annotation&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7" o:title="" chromakey="white"/>
                </v:shape>
              </w:pict>
            </w:r>
            <w:r w:rsidRPr="00CA578F">
              <w:rPr>
                <w:lang w:eastAsia="zh-CN"/>
              </w:rPr>
              <w:fldChar w:fldCharType="end"/>
            </w:r>
            <w:ins w:id="2151" w:author="Author">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14:paraId="788EB60D" w14:textId="77777777" w:rsidR="00CA578F" w:rsidRPr="00FD0425" w:rsidRDefault="00CA578F" w:rsidP="004705CC">
            <w:pPr>
              <w:pStyle w:val="TAL"/>
              <w:rPr>
                <w:ins w:id="2152" w:author="Author"/>
                <w:rFonts w:ascii="Geneva" w:hAnsi="Geneva"/>
                <w:iCs/>
                <w:szCs w:val="18"/>
                <w:lang w:eastAsia="ja-JP"/>
              </w:rPr>
            </w:pPr>
            <w:ins w:id="2153" w:author="Author">
              <w:r w:rsidRPr="002356A7">
                <w:rPr>
                  <w:rFonts w:ascii="Geneva" w:hAnsi="Geneva"/>
                  <w:iCs/>
                  <w:szCs w:val="18"/>
                  <w:lang w:eastAsia="ja-JP"/>
                </w:rPr>
                <w:t>NOTE: Its value may not be identical to the SCS of MSG1.</w:t>
              </w:r>
            </w:ins>
          </w:p>
        </w:tc>
      </w:tr>
      <w:tr w:rsidR="00CA578F" w:rsidRPr="00FD0425" w14:paraId="6EBA5DCE" w14:textId="77777777" w:rsidTr="004705CC">
        <w:trPr>
          <w:ins w:id="2154" w:author="Author"/>
        </w:trPr>
        <w:tc>
          <w:tcPr>
            <w:tcW w:w="2518" w:type="dxa"/>
            <w:tcBorders>
              <w:top w:val="single" w:sz="4" w:space="0" w:color="auto"/>
              <w:left w:val="single" w:sz="4" w:space="0" w:color="auto"/>
              <w:bottom w:val="single" w:sz="4" w:space="0" w:color="auto"/>
              <w:right w:val="single" w:sz="4" w:space="0" w:color="auto"/>
            </w:tcBorders>
          </w:tcPr>
          <w:p w14:paraId="7201535D" w14:textId="77777777" w:rsidR="00CA578F" w:rsidRPr="00F40767" w:rsidRDefault="00CA578F" w:rsidP="004705CC">
            <w:pPr>
              <w:pStyle w:val="TAL"/>
              <w:ind w:left="113"/>
              <w:rPr>
                <w:ins w:id="2155" w:author="Author"/>
                <w:lang w:eastAsia="zh-CN"/>
              </w:rPr>
            </w:pPr>
            <w:ins w:id="2156"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157" w:name="OLE_LINK19"/>
              <w:r>
                <w:rPr>
                  <w:highlight w:val="yellow"/>
                  <w:lang w:eastAsia="zh-CN"/>
                </w:rPr>
                <w:t>[FFS on whether use “location and bandwidth” and “</w:t>
              </w:r>
              <w:r>
                <w:rPr>
                  <w:highlight w:val="yellow"/>
                  <w:lang w:eastAsia="en-GB"/>
                </w:rPr>
                <w:t>MSG1 Frequency Start</w:t>
              </w:r>
              <w:r>
                <w:rPr>
                  <w:highlight w:val="yellow"/>
                  <w:lang w:eastAsia="zh-CN"/>
                </w:rPr>
                <w:t>”]</w:t>
              </w:r>
              <w:bookmarkEnd w:id="2157"/>
            </w:ins>
          </w:p>
        </w:tc>
        <w:tc>
          <w:tcPr>
            <w:tcW w:w="1134" w:type="dxa"/>
            <w:tcBorders>
              <w:top w:val="single" w:sz="4" w:space="0" w:color="auto"/>
              <w:left w:val="single" w:sz="4" w:space="0" w:color="auto"/>
              <w:bottom w:val="single" w:sz="4" w:space="0" w:color="auto"/>
              <w:right w:val="single" w:sz="4" w:space="0" w:color="auto"/>
            </w:tcBorders>
          </w:tcPr>
          <w:p w14:paraId="37E81650" w14:textId="77777777" w:rsidR="00CA578F" w:rsidRPr="00FD0425" w:rsidRDefault="00CA578F" w:rsidP="004705CC">
            <w:pPr>
              <w:pStyle w:val="TAL"/>
              <w:rPr>
                <w:ins w:id="2158" w:author="Author"/>
                <w:lang w:eastAsia="zh-CN"/>
              </w:rPr>
            </w:pPr>
            <w:ins w:id="215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5DACDAE5" w14:textId="77777777" w:rsidR="00CA578F" w:rsidRPr="00FD0425" w:rsidRDefault="00CA578F" w:rsidP="004705CC">
            <w:pPr>
              <w:pStyle w:val="TAL"/>
              <w:rPr>
                <w:ins w:id="2160" w:author="Author"/>
                <w:i/>
              </w:rPr>
            </w:pPr>
          </w:p>
        </w:tc>
        <w:tc>
          <w:tcPr>
            <w:tcW w:w="1842" w:type="dxa"/>
            <w:tcBorders>
              <w:top w:val="single" w:sz="4" w:space="0" w:color="auto"/>
              <w:left w:val="single" w:sz="4" w:space="0" w:color="auto"/>
              <w:bottom w:val="single" w:sz="4" w:space="0" w:color="auto"/>
              <w:right w:val="single" w:sz="4" w:space="0" w:color="auto"/>
            </w:tcBorders>
          </w:tcPr>
          <w:p w14:paraId="4B56693E" w14:textId="77777777" w:rsidR="00CA578F" w:rsidRPr="00F40767" w:rsidRDefault="00CA578F" w:rsidP="004705CC">
            <w:pPr>
              <w:pStyle w:val="TAL"/>
              <w:rPr>
                <w:ins w:id="2161" w:author="Author"/>
                <w:rFonts w:eastAsia="SimSun" w:cs="Arial"/>
                <w:lang w:eastAsia="zh-CN"/>
              </w:rPr>
            </w:pPr>
            <w:ins w:id="2162"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14:paraId="4D10587F" w14:textId="77777777" w:rsidR="00CA578F" w:rsidRPr="009F4292" w:rsidRDefault="00CA578F" w:rsidP="004705CC">
            <w:pPr>
              <w:pStyle w:val="TAL"/>
              <w:rPr>
                <w:ins w:id="2163" w:author="Author"/>
                <w:rFonts w:ascii="Geneva" w:hAnsi="Geneva"/>
                <w:iCs/>
                <w:szCs w:val="18"/>
                <w:lang w:eastAsia="ja-JP"/>
              </w:rPr>
            </w:pPr>
            <w:ins w:id="2164"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14:paraId="071FEC56" w14:textId="77777777" w:rsidR="00CA578F" w:rsidRPr="00FD0425" w:rsidRDefault="00CA578F" w:rsidP="004705CC">
            <w:pPr>
              <w:pStyle w:val="TAL"/>
              <w:rPr>
                <w:ins w:id="2165" w:author="Author"/>
                <w:rFonts w:ascii="Geneva" w:hAnsi="Geneva"/>
                <w:iCs/>
                <w:szCs w:val="18"/>
                <w:lang w:eastAsia="ja-JP"/>
              </w:rPr>
            </w:pPr>
            <w:ins w:id="2166"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2167" w:author="Author">
              <w:r w:rsidRPr="009F4292">
                <w:rPr>
                  <w:rFonts w:ascii="Geneva" w:hAnsi="Geneva"/>
                  <w:iCs/>
                  <w:szCs w:val="18"/>
                  <w:lang w:val="en-US" w:eastAsia="ja-JP"/>
                </w:rPr>
                <w:object w:dxaOrig="600" w:dyaOrig="300" w14:anchorId="268EA823">
                  <v:shape id="_x0000_i1036" type="#_x0000_t75" style="width:30pt;height:15.5pt" o:ole="">
                    <v:imagedata r:id="rId18" o:title=""/>
                  </v:shape>
                  <o:OLEObject Type="Embed" ProgID="Equation.3" ShapeID="_x0000_i1036" DrawAspect="Content" ObjectID="_1651639555" r:id="rId19"/>
                </w:object>
              </w:r>
            </w:ins>
            <w:ins w:id="2168"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CA578F" w:rsidRPr="00FD0425" w14:paraId="315FB204" w14:textId="77777777" w:rsidTr="004705CC">
        <w:trPr>
          <w:ins w:id="2169" w:author="Author"/>
        </w:trPr>
        <w:tc>
          <w:tcPr>
            <w:tcW w:w="2518" w:type="dxa"/>
            <w:tcBorders>
              <w:top w:val="single" w:sz="4" w:space="0" w:color="auto"/>
              <w:left w:val="single" w:sz="4" w:space="0" w:color="auto"/>
              <w:bottom w:val="single" w:sz="4" w:space="0" w:color="auto"/>
              <w:right w:val="single" w:sz="4" w:space="0" w:color="auto"/>
            </w:tcBorders>
          </w:tcPr>
          <w:p w14:paraId="7EAD9B5F" w14:textId="77777777" w:rsidR="00CA578F" w:rsidRPr="00F40767" w:rsidRDefault="00CA578F" w:rsidP="004705CC">
            <w:pPr>
              <w:pStyle w:val="TAL"/>
              <w:ind w:left="113"/>
              <w:rPr>
                <w:ins w:id="2170" w:author="Author"/>
                <w:lang w:eastAsia="en-GB"/>
              </w:rPr>
            </w:pPr>
            <w:ins w:id="2171"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14:paraId="652E8F4F" w14:textId="77777777" w:rsidR="00CA578F" w:rsidRPr="00FD0425" w:rsidRDefault="00CA578F" w:rsidP="004705CC">
            <w:pPr>
              <w:pStyle w:val="TAL"/>
              <w:rPr>
                <w:ins w:id="2172" w:author="Author"/>
                <w:lang w:eastAsia="zh-CN"/>
              </w:rPr>
            </w:pPr>
            <w:ins w:id="217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63CB705" w14:textId="77777777" w:rsidR="00CA578F" w:rsidRPr="00FD0425" w:rsidRDefault="00CA578F" w:rsidP="004705CC">
            <w:pPr>
              <w:pStyle w:val="TAL"/>
              <w:rPr>
                <w:ins w:id="2174" w:author="Author"/>
                <w:i/>
              </w:rPr>
            </w:pPr>
          </w:p>
        </w:tc>
        <w:tc>
          <w:tcPr>
            <w:tcW w:w="1842" w:type="dxa"/>
            <w:tcBorders>
              <w:top w:val="single" w:sz="4" w:space="0" w:color="auto"/>
              <w:left w:val="single" w:sz="4" w:space="0" w:color="auto"/>
              <w:bottom w:val="single" w:sz="4" w:space="0" w:color="auto"/>
              <w:right w:val="single" w:sz="4" w:space="0" w:color="auto"/>
            </w:tcBorders>
          </w:tcPr>
          <w:p w14:paraId="2246152F" w14:textId="77777777" w:rsidR="00CA578F" w:rsidRPr="00F40767" w:rsidRDefault="00CA578F" w:rsidP="004705CC">
            <w:pPr>
              <w:pStyle w:val="TAL"/>
              <w:rPr>
                <w:ins w:id="2175" w:author="Author"/>
                <w:rFonts w:eastAsia="SimSun" w:cs="Arial"/>
                <w:lang w:eastAsia="zh-CN"/>
              </w:rPr>
            </w:pPr>
            <w:ins w:id="2176"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14:paraId="75A761CB" w14:textId="3C83CAA3" w:rsidR="00CA578F" w:rsidRPr="00FD0425" w:rsidRDefault="00CA578F" w:rsidP="004705CC">
            <w:pPr>
              <w:pStyle w:val="TAL"/>
              <w:rPr>
                <w:ins w:id="2177" w:author="Author"/>
                <w:rFonts w:ascii="Geneva" w:hAnsi="Geneva"/>
                <w:iCs/>
                <w:szCs w:val="18"/>
                <w:lang w:eastAsia="ja-JP"/>
              </w:rPr>
            </w:pPr>
            <w:r w:rsidRPr="00CA578F">
              <w:rPr>
                <w:rFonts w:ascii="Geneva" w:hAnsi="Geneva"/>
                <w:iCs/>
                <w:szCs w:val="18"/>
                <w:lang w:eastAsia="ja-JP"/>
              </w:rPr>
              <w:fldChar w:fldCharType="begin"/>
            </w:r>
            <w:r w:rsidRPr="00CA578F">
              <w:rPr>
                <w:rFonts w:ascii="Geneva" w:hAnsi="Geneva"/>
                <w:iCs/>
                <w:szCs w:val="18"/>
                <w:lang w:eastAsia="ja-JP"/>
              </w:rPr>
              <w:instrText xml:space="preserve"> QUOTE </w:instrText>
            </w:r>
            <w:r w:rsidRPr="00CA578F">
              <w:rPr>
                <w:rFonts w:eastAsia="SimSun"/>
                <w:position w:val="-4"/>
              </w:rPr>
              <w:pict w14:anchorId="15347BB7">
                <v:shape id="_x0000_i1642" type="#_x0000_t75" style="width:8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44179&quot;/&gt;&lt;wsp:rsid wsp:val=&quot;00055401&quot;/&gt;&lt;wsp:rsid wsp:val=&quot;0005563E&quot;/&gt;&lt;wsp:rsid wsp:val=&quot;00062107&quot;/&gt;&lt;wsp:rsid wsp:val=&quot;00080512&quot;/&gt;&lt;wsp:rsid wsp:val=&quot;0009239C&quot;/&gt;&lt;wsp:rsid wsp:val=&quot;000B23B9&quot;/&gt;&lt;wsp:rsid wsp:val=&quot;000B7BCF&quot;/&gt;&lt;wsp:rsid wsp:val=&quot;000C556D&quot;/&gt;&lt;wsp:rsid wsp:val=&quot;000D58AB&quot;/&gt;&lt;wsp:rsid wsp:val=&quot;00143FE7&quot;/&gt;&lt;wsp:rsid wsp:val=&quot;001549DD&quot;/&gt;&lt;wsp:rsid wsp:val=&quot;00175545&quot;/&gt;&lt;wsp:rsid wsp:val=&quot;00176705&quot;/&gt;&lt;wsp:rsid wsp:val=&quot;00194CD0&quot;/&gt;&lt;wsp:rsid wsp:val=&quot;00195240&quot;/&gt;&lt;wsp:rsid wsp:val=&quot;001B5A2A&quot;/&gt;&lt;wsp:rsid wsp:val=&quot;001C4281&quot;/&gt;&lt;wsp:rsid wsp:val=&quot;001D4C86&quot;/&gt;&lt;wsp:rsid wsp:val=&quot;001E7E8F&quot;/&gt;&lt;wsp:rsid wsp:val=&quot;001F168B&quot;/&gt;&lt;wsp:rsid wsp:val=&quot;00200905&quot;/&gt;&lt;wsp:rsid wsp:val=&quot;00205158&quot;/&gt;&lt;wsp:rsid wsp:val=&quot;00207067&quot;/&gt;&lt;wsp:rsid wsp:val=&quot;002074F5&quot;/&gt;&lt;wsp:rsid wsp:val=&quot;00223411&quot;/&gt;&lt;wsp:rsid wsp:val=&quot;0022606D&quot;/&gt;&lt;wsp:rsid wsp:val=&quot;00231672&quot;/&gt;&lt;wsp:rsid wsp:val=&quot;002424FE&quot;/&gt;&lt;wsp:rsid wsp:val=&quot;00243BC7&quot;/&gt;&lt;wsp:rsid wsp:val=&quot;002747EC&quot;/&gt;&lt;wsp:rsid wsp:val=&quot;002855BF&quot;/&gt;&lt;wsp:rsid wsp:val=&quot;002E1692&quot;/&gt;&lt;wsp:rsid wsp:val=&quot;002F0D22&quot;/&gt;&lt;wsp:rsid wsp:val=&quot;00316C0B&quot;/&gt;&lt;wsp:rsid wsp:val=&quot;003172DC&quot;/&gt;&lt;wsp:rsid wsp:val=&quot;00326069&quot;/&gt;&lt;wsp:rsid wsp:val=&quot;003454FC&quot;/&gt;&lt;wsp:rsid wsp:val=&quot;0035462D&quot;/&gt;&lt;wsp:rsid wsp:val=&quot;00385395&quot;/&gt;&lt;wsp:rsid wsp:val=&quot;003B3FB3&quot;/&gt;&lt;wsp:rsid wsp:val=&quot;003C4E37&quot;/&gt;&lt;wsp:rsid wsp:val=&quot;003E16BE&quot;/&gt;&lt;wsp:rsid wsp:val=&quot;00401855&quot;/&gt;&lt;wsp:rsid wsp:val=&quot;00426064&quot;/&gt;&lt;wsp:rsid wsp:val=&quot;00437342&quot;/&gt;&lt;wsp:rsid wsp:val=&quot;00442845&quot;/&gt;&lt;wsp:rsid wsp:val=&quot;00455850&quot;/&gt;&lt;wsp:rsid wsp:val=&quot;00464695&quot;/&gt;&lt;wsp:rsid wsp:val=&quot;00473B42&quot;/&gt;&lt;wsp:rsid wsp:val=&quot;004B3944&quot;/&gt;&lt;wsp:rsid wsp:val=&quot;004D3578&quot;/&gt;&lt;wsp:rsid wsp:val=&quot;004D380D&quot;/&gt;&lt;wsp:rsid wsp:val=&quot;004D3F58&quot;/&gt;&lt;wsp:rsid wsp:val=&quot;004D5E47&quot;/&gt;&lt;wsp:rsid wsp:val=&quot;004E213A&quot;/&gt;&lt;wsp:rsid wsp:val=&quot;004F4DCD&quot;/&gt;&lt;wsp:rsid wsp:val=&quot;00503171&quot;/&gt;&lt;wsp:rsid wsp:val=&quot;005114F4&quot;/&gt;&lt;wsp:rsid wsp:val=&quot;005153FE&quot;/&gt;&lt;wsp:rsid wsp:val=&quot;00523777&quot;/&gt;&lt;wsp:rsid wsp:val=&quot;005240A4&quot;/&gt;&lt;wsp:rsid wsp:val=&quot;005247B1&quot;/&gt;&lt;wsp:rsid wsp:val=&quot;0052656C&quot;/&gt;&lt;wsp:rsid wsp:val=&quot;00534DA0&quot;/&gt;&lt;wsp:rsid wsp:val=&quot;00543E6C&quot;/&gt;&lt;wsp:rsid wsp:val=&quot;00544635&quot;/&gt;&lt;wsp:rsid wsp:val=&quot;00565087&quot;/&gt;&lt;wsp:rsid wsp:val=&quot;0056573F&quot;/&gt;&lt;wsp:rsid wsp:val=&quot;00571CE2&quot;/&gt;&lt;wsp:rsid wsp:val=&quot;005B1232&quot;/&gt;&lt;wsp:rsid wsp:val=&quot;005C2BAD&quot;/&gt;&lt;wsp:rsid wsp:val=&quot;005D4274&quot;/&gt;&lt;wsp:rsid wsp:val=&quot;00606DA9&quot;/&gt;&lt;wsp:rsid wsp:val=&quot;00611566&quot;/&gt;&lt;wsp:rsid wsp:val=&quot;0064056C&quot;/&gt;&lt;wsp:rsid wsp:val=&quot;00656043&quot;/&gt;&lt;wsp:rsid wsp:val=&quot;00656E1E&quot;/&gt;&lt;wsp:rsid wsp:val=&quot;006653AF&quot;/&gt;&lt;wsp:rsid wsp:val=&quot;006B48BE&quot;/&gt;&lt;wsp:rsid wsp:val=&quot;006C54B5&quot;/&gt;&lt;wsp:rsid wsp:val=&quot;006D1E24&quot;/&gt;&lt;wsp:rsid wsp:val=&quot;00734A5B&quot;/&gt;&lt;wsp:rsid wsp:val=&quot;00744E76&quot;/&gt;&lt;wsp:rsid wsp:val=&quot;007476DB&quot;/&gt;&lt;wsp:rsid wsp:val=&quot;00757D40&quot;/&gt;&lt;wsp:rsid wsp:val=&quot;00766D21&quot;/&gt;&lt;wsp:rsid wsp:val=&quot;00770380&quot;/&gt;&lt;wsp:rsid wsp:val=&quot;00781F0F&quot;/&gt;&lt;wsp:rsid wsp:val=&quot;007846A0&quot;/&gt;&lt;wsp:rsid wsp:val=&quot;00784E85&quot;/&gt;&lt;wsp:rsid wsp:val=&quot;0078727C&quot;/&gt;&lt;wsp:rsid wsp:val=&quot;007923B6&quot;/&gt;&lt;wsp:rsid wsp:val=&quot;007950BC&quot;/&gt;&lt;wsp:rsid wsp:val=&quot;007C095F&quot;/&gt;&lt;wsp:rsid wsp:val=&quot;008003B1&quot;/&gt;&lt;wsp:rsid wsp:val=&quot;008028A4&quot;/&gt;&lt;wsp:rsid wsp:val=&quot;00804E83&quot;/&gt;&lt;wsp:rsid wsp:val=&quot;00806520&quot;/&gt;&lt;wsp:rsid wsp:val=&quot;00840916&quot;/&gt;&lt;wsp:rsid wsp:val=&quot;008604EE&quot;/&gt;&lt;wsp:rsid wsp:val=&quot;008748CE&quot;/&gt;&lt;wsp:rsid wsp:val=&quot;008768CA&quot;/&gt;&lt;wsp:rsid wsp:val=&quot;00880559&quot;/&gt;&lt;wsp:rsid wsp:val=&quot;00883092&quot;/&gt;&lt;wsp:rsid wsp:val=&quot;008A3264&quot;/&gt;&lt;wsp:rsid wsp:val=&quot;008B3F35&quot;/&gt;&lt;wsp:rsid wsp:val=&quot;008E0582&quot;/&gt;&lt;wsp:rsid wsp:val=&quot;0090271F&quot;/&gt;&lt;wsp:rsid wsp:val=&quot;00903D8C&quot;/&gt;&lt;wsp:rsid wsp:val=&quot;009113D5&quot;/&gt;&lt;wsp:rsid wsp:val=&quot;00920BF9&quot;/&gt;&lt;wsp:rsid wsp:val=&quot;009261A0&quot;/&gt;&lt;wsp:rsid wsp:val=&quot;00932B63&quot;/&gt;&lt;wsp:rsid wsp:val=&quot;00942EC2&quot;/&gt;&lt;wsp:rsid wsp:val=&quot;009435F2&quot;/&gt;&lt;wsp:rsid wsp:val=&quot;0095633A&quot;/&gt;&lt;wsp:rsid wsp:val=&quot;00961B32&quot;/&gt;&lt;wsp:rsid wsp:val=&quot;00971683&quot;/&gt;&lt;wsp:rsid wsp:val=&quot;00972FD7&quot;/&gt;&lt;wsp:rsid wsp:val=&quot;00974BB0&quot;/&gt;&lt;wsp:rsid wsp:val=&quot;009857AD&quot;/&gt;&lt;wsp:rsid wsp:val=&quot;009C4D5C&quot;/&gt;&lt;wsp:rsid wsp:val=&quot;009D0A28&quot;/&gt;&lt;wsp:rsid wsp:val=&quot;009E4950&quot;/&gt;&lt;wsp:rsid wsp:val=&quot;009F3B54&quot;/&gt;&lt;wsp:rsid wsp:val=&quot;00A06335&quot;/&gt;&lt;wsp:rsid wsp:val=&quot;00A10F02&quot;/&gt;&lt;wsp:rsid wsp:val=&quot;00A30194&quot;/&gt;&lt;wsp:rsid wsp:val=&quot;00A53724&quot;/&gt;&lt;wsp:rsid wsp:val=&quot;00A82346&quot;/&gt;&lt;wsp:rsid wsp:val=&quot;00A8361A&quot;/&gt;&lt;wsp:rsid wsp:val=&quot;00A9671C&quot;/&gt;&lt;wsp:rsid wsp:val=&quot;00AE41CC&quot;/&gt;&lt;wsp:rsid wsp:val=&quot;00AF26FC&quot;/&gt;&lt;wsp:rsid wsp:val=&quot;00AF39A0&quot;/&gt;&lt;wsp:rsid wsp:val=&quot;00AF78D5&quot;/&gt;&lt;wsp:rsid wsp:val=&quot;00B15449&quot;/&gt;&lt;wsp:rsid wsp:val=&quot;00B202D4&quot;/&gt;&lt;wsp:rsid wsp:val=&quot;00B46658&quot;/&gt;&lt;wsp:rsid wsp:val=&quot;00B9781E&quot;/&gt;&lt;wsp:rsid wsp:val=&quot;00BC1D47&quot;/&gt;&lt;wsp:rsid wsp:val=&quot;00BC38D1&quot;/&gt;&lt;wsp:rsid wsp:val=&quot;00BF0636&quot;/&gt;&lt;wsp:rsid wsp:val=&quot;00BF79F1&quot;/&gt;&lt;wsp:rsid wsp:val=&quot;00C03035&quot;/&gt;&lt;wsp:rsid wsp:val=&quot;00C139ED&quot;/&gt;&lt;wsp:rsid wsp:val=&quot;00C33079&quot;/&gt;&lt;wsp:rsid wsp:val=&quot;00C66142&quot;/&gt;&lt;wsp:rsid wsp:val=&quot;00C66B56&quot;/&gt;&lt;wsp:rsid wsp:val=&quot;00C67E53&quot;/&gt;&lt;wsp:rsid wsp:val=&quot;00CA3D0C&quot;/&gt;&lt;wsp:rsid wsp:val=&quot;00CA578F&quot;/&gt;&lt;wsp:rsid wsp:val=&quot;00CB5D24&quot;/&gt;&lt;wsp:rsid wsp:val=&quot;00CB6887&quot;/&gt;&lt;wsp:rsid wsp:val=&quot;00CC09E2&quot;/&gt;&lt;wsp:rsid wsp:val=&quot;00CC373D&quot;/&gt;&lt;wsp:rsid wsp:val=&quot;00CD4C7B&quot;/&gt;&lt;wsp:rsid wsp:val=&quot;00D37BB8&quot;/&gt;&lt;wsp:rsid wsp:val=&quot;00D6137C&quot;/&gt;&lt;wsp:rsid wsp:val=&quot;00D70737&quot;/&gt;&lt;wsp:rsid wsp:val=&quot;00D738D6&quot;/&gt;&lt;wsp:rsid wsp:val=&quot;00D80795&quot;/&gt;&lt;wsp:rsid wsp:val=&quot;00D87E00&quot;/&gt;&lt;wsp:rsid wsp:val=&quot;00D9134D&quot;/&gt;&lt;wsp:rsid wsp:val=&quot;00D9267F&quot;/&gt;&lt;wsp:rsid wsp:val=&quot;00DA7703&quot;/&gt;&lt;wsp:rsid wsp:val=&quot;00DA7A03&quot;/&gt;&lt;wsp:rsid wsp:val=&quot;00DB1818&quot;/&gt;&lt;wsp:rsid wsp:val=&quot;00DC0AF0&quot;/&gt;&lt;wsp:rsid wsp:val=&quot;00DC309B&quot;/&gt;&lt;wsp:rsid wsp:val=&quot;00DC48B7&quot;/&gt;&lt;wsp:rsid wsp:val=&quot;00DC4DA2&quot;/&gt;&lt;wsp:rsid wsp:val=&quot;00DE0C24&quot;/&gt;&lt;wsp:rsid wsp:val=&quot;00DF26DC&quot;/&gt;&lt;wsp:rsid wsp:val=&quot;00E07838&quot;/&gt;&lt;wsp:rsid wsp:val=&quot;00E62835&quot;/&gt;&lt;wsp:rsid wsp:val=&quot;00E77645&quot;/&gt;&lt;wsp:rsid wsp:val=&quot;00E852FF&quot;/&gt;&lt;wsp:rsid wsp:val=&quot;00E93BE3&quot;/&gt;&lt;wsp:rsid wsp:val=&quot;00EA22F8&quot;/&gt;&lt;wsp:rsid wsp:val=&quot;00EA2670&quot;/&gt;&lt;wsp:rsid wsp:val=&quot;00EC4A25&quot;/&gt;&lt;wsp:rsid wsp:val=&quot;00EF66AA&quot;/&gt;&lt;wsp:rsid wsp:val=&quot;00F025A2&quot;/&gt;&lt;wsp:rsid wsp:val=&quot;00F2026E&quot;/&gt;&lt;wsp:rsid wsp:val=&quot;00F2210A&quot;/&gt;&lt;wsp:rsid wsp:val=&quot;00F37743&quot;/&gt;&lt;wsp:rsid wsp:val=&quot;00F423EA&quot;/&gt;&lt;wsp:rsid wsp:val=&quot;00F54A3D&quot;/&gt;&lt;wsp:rsid wsp:val=&quot;00F653B8&quot;/&gt;&lt;wsp:rsid wsp:val=&quot;00F76F8F&quot;/&gt;&lt;wsp:rsid wsp:val=&quot;00F771B1&quot;/&gt;&lt;wsp:rsid wsp:val=&quot;00FA1266&quot;/&gt;&lt;wsp:rsid wsp:val=&quot;00FA512C&quot;/&gt;&lt;wsp:rsid wsp:val=&quot;00FB2BEA&quot;/&gt;&lt;wsp:rsid wsp:val=&quot;00FB2F48&quot;/&gt;&lt;wsp:rsid wsp:val=&quot;00FB7C46&quot;/&gt;&lt;wsp:rsid wsp:val=&quot;00FC1192&quot;/&gt;&lt;wsp:rsid wsp:val=&quot;00FE38CB&quot;/&gt;&lt;/wsp:rsids&gt;&lt;/w:docPr&gt;&lt;w:body&gt;&lt;wx:sect&gt;&lt;w:p wsp:rsidR=&quot;00000000&quot; wsp:rsidRDefault=&quot;00804E83&quot; wsp:rsidP=&quot;00804E83&quot;&gt;&lt;m:oMathPara&gt;&lt;m:oMath&gt;&lt;m:r&gt;&lt;aml:annotation aml:id=&quot;0&quot; w:type=&quot;Word.Insertion&quot; aml:author=&quot;Author&quot;&gt;&lt;aml:content&gt;&lt;w:rPr&gt;&lt;w:rFonts w:ascii=&quot;Cambria Math&quot; w:h-ansi=&quot;Cambria Math&quot;/&gt;&lt;wx:font wx:val=&quot;Cambria Math&quot;/&gt;&lt;w:i/&gt;&lt;w:sz-cs w:val=&quot;18&quot;/&gt;&lt;w:lang w:fareast=&quot;JA&quot;/&gt;&lt;/w:rPr&gt;&lt;m:t&gt;M&lt;/m:t&gt;&lt;/aml:content&gt;&lt;/aml:annotation&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20" o:title="" chromakey="white"/>
                </v:shape>
              </w:pict>
            </w:r>
            <w:r w:rsidRPr="00CA578F">
              <w:rPr>
                <w:rFonts w:ascii="Geneva" w:hAnsi="Geneva"/>
                <w:iCs/>
                <w:szCs w:val="18"/>
                <w:lang w:eastAsia="ja-JP"/>
              </w:rPr>
              <w:instrText xml:space="preserve"> </w:instrText>
            </w:r>
            <w:r w:rsidRPr="00CA578F">
              <w:rPr>
                <w:rFonts w:ascii="Geneva" w:hAnsi="Geneva"/>
                <w:iCs/>
                <w:szCs w:val="18"/>
                <w:lang w:eastAsia="ja-JP"/>
              </w:rPr>
              <w:fldChar w:fldCharType="separate"/>
            </w:r>
            <w:r w:rsidRPr="00CA578F">
              <w:rPr>
                <w:rFonts w:eastAsia="SimSun"/>
                <w:position w:val="-4"/>
              </w:rPr>
              <w:pict w14:anchorId="1B02264B">
                <v:shape id="_x0000_i1643" type="#_x0000_t75" style="width:8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44179&quot;/&gt;&lt;wsp:rsid wsp:val=&quot;00055401&quot;/&gt;&lt;wsp:rsid wsp:val=&quot;0005563E&quot;/&gt;&lt;wsp:rsid wsp:val=&quot;00062107&quot;/&gt;&lt;wsp:rsid wsp:val=&quot;00080512&quot;/&gt;&lt;wsp:rsid wsp:val=&quot;0009239C&quot;/&gt;&lt;wsp:rsid wsp:val=&quot;000B23B9&quot;/&gt;&lt;wsp:rsid wsp:val=&quot;000B7BCF&quot;/&gt;&lt;wsp:rsid wsp:val=&quot;000C556D&quot;/&gt;&lt;wsp:rsid wsp:val=&quot;000D58AB&quot;/&gt;&lt;wsp:rsid wsp:val=&quot;00143FE7&quot;/&gt;&lt;wsp:rsid wsp:val=&quot;001549DD&quot;/&gt;&lt;wsp:rsid wsp:val=&quot;00175545&quot;/&gt;&lt;wsp:rsid wsp:val=&quot;00176705&quot;/&gt;&lt;wsp:rsid wsp:val=&quot;00194CD0&quot;/&gt;&lt;wsp:rsid wsp:val=&quot;00195240&quot;/&gt;&lt;wsp:rsid wsp:val=&quot;001B5A2A&quot;/&gt;&lt;wsp:rsid wsp:val=&quot;001C4281&quot;/&gt;&lt;wsp:rsid wsp:val=&quot;001D4C86&quot;/&gt;&lt;wsp:rsid wsp:val=&quot;001E7E8F&quot;/&gt;&lt;wsp:rsid wsp:val=&quot;001F168B&quot;/&gt;&lt;wsp:rsid wsp:val=&quot;00200905&quot;/&gt;&lt;wsp:rsid wsp:val=&quot;00205158&quot;/&gt;&lt;wsp:rsid wsp:val=&quot;00207067&quot;/&gt;&lt;wsp:rsid wsp:val=&quot;002074F5&quot;/&gt;&lt;wsp:rsid wsp:val=&quot;00223411&quot;/&gt;&lt;wsp:rsid wsp:val=&quot;0022606D&quot;/&gt;&lt;wsp:rsid wsp:val=&quot;00231672&quot;/&gt;&lt;wsp:rsid wsp:val=&quot;002424FE&quot;/&gt;&lt;wsp:rsid wsp:val=&quot;00243BC7&quot;/&gt;&lt;wsp:rsid wsp:val=&quot;002747EC&quot;/&gt;&lt;wsp:rsid wsp:val=&quot;002855BF&quot;/&gt;&lt;wsp:rsid wsp:val=&quot;002E1692&quot;/&gt;&lt;wsp:rsid wsp:val=&quot;002F0D22&quot;/&gt;&lt;wsp:rsid wsp:val=&quot;00316C0B&quot;/&gt;&lt;wsp:rsid wsp:val=&quot;003172DC&quot;/&gt;&lt;wsp:rsid wsp:val=&quot;00326069&quot;/&gt;&lt;wsp:rsid wsp:val=&quot;003454FC&quot;/&gt;&lt;wsp:rsid wsp:val=&quot;0035462D&quot;/&gt;&lt;wsp:rsid wsp:val=&quot;00385395&quot;/&gt;&lt;wsp:rsid wsp:val=&quot;003B3FB3&quot;/&gt;&lt;wsp:rsid wsp:val=&quot;003C4E37&quot;/&gt;&lt;wsp:rsid wsp:val=&quot;003E16BE&quot;/&gt;&lt;wsp:rsid wsp:val=&quot;00401855&quot;/&gt;&lt;wsp:rsid wsp:val=&quot;00426064&quot;/&gt;&lt;wsp:rsid wsp:val=&quot;00437342&quot;/&gt;&lt;wsp:rsid wsp:val=&quot;00442845&quot;/&gt;&lt;wsp:rsid wsp:val=&quot;00455850&quot;/&gt;&lt;wsp:rsid wsp:val=&quot;00464695&quot;/&gt;&lt;wsp:rsid wsp:val=&quot;00473B42&quot;/&gt;&lt;wsp:rsid wsp:val=&quot;004B3944&quot;/&gt;&lt;wsp:rsid wsp:val=&quot;004D3578&quot;/&gt;&lt;wsp:rsid wsp:val=&quot;004D380D&quot;/&gt;&lt;wsp:rsid wsp:val=&quot;004D3F58&quot;/&gt;&lt;wsp:rsid wsp:val=&quot;004D5E47&quot;/&gt;&lt;wsp:rsid wsp:val=&quot;004E213A&quot;/&gt;&lt;wsp:rsid wsp:val=&quot;004F4DCD&quot;/&gt;&lt;wsp:rsid wsp:val=&quot;00503171&quot;/&gt;&lt;wsp:rsid wsp:val=&quot;005114F4&quot;/&gt;&lt;wsp:rsid wsp:val=&quot;005153FE&quot;/&gt;&lt;wsp:rsid wsp:val=&quot;00523777&quot;/&gt;&lt;wsp:rsid wsp:val=&quot;005240A4&quot;/&gt;&lt;wsp:rsid wsp:val=&quot;005247B1&quot;/&gt;&lt;wsp:rsid wsp:val=&quot;0052656C&quot;/&gt;&lt;wsp:rsid wsp:val=&quot;00534DA0&quot;/&gt;&lt;wsp:rsid wsp:val=&quot;00543E6C&quot;/&gt;&lt;wsp:rsid wsp:val=&quot;00544635&quot;/&gt;&lt;wsp:rsid wsp:val=&quot;00565087&quot;/&gt;&lt;wsp:rsid wsp:val=&quot;0056573F&quot;/&gt;&lt;wsp:rsid wsp:val=&quot;00571CE2&quot;/&gt;&lt;wsp:rsid wsp:val=&quot;005B1232&quot;/&gt;&lt;wsp:rsid wsp:val=&quot;005C2BAD&quot;/&gt;&lt;wsp:rsid wsp:val=&quot;005D4274&quot;/&gt;&lt;wsp:rsid wsp:val=&quot;00606DA9&quot;/&gt;&lt;wsp:rsid wsp:val=&quot;00611566&quot;/&gt;&lt;wsp:rsid wsp:val=&quot;0064056C&quot;/&gt;&lt;wsp:rsid wsp:val=&quot;00656043&quot;/&gt;&lt;wsp:rsid wsp:val=&quot;00656E1E&quot;/&gt;&lt;wsp:rsid wsp:val=&quot;006653AF&quot;/&gt;&lt;wsp:rsid wsp:val=&quot;006B48BE&quot;/&gt;&lt;wsp:rsid wsp:val=&quot;006C54B5&quot;/&gt;&lt;wsp:rsid wsp:val=&quot;006D1E24&quot;/&gt;&lt;wsp:rsid wsp:val=&quot;00734A5B&quot;/&gt;&lt;wsp:rsid wsp:val=&quot;00744E76&quot;/&gt;&lt;wsp:rsid wsp:val=&quot;007476DB&quot;/&gt;&lt;wsp:rsid wsp:val=&quot;00757D40&quot;/&gt;&lt;wsp:rsid wsp:val=&quot;00766D21&quot;/&gt;&lt;wsp:rsid wsp:val=&quot;00770380&quot;/&gt;&lt;wsp:rsid wsp:val=&quot;00781F0F&quot;/&gt;&lt;wsp:rsid wsp:val=&quot;007846A0&quot;/&gt;&lt;wsp:rsid wsp:val=&quot;00784E85&quot;/&gt;&lt;wsp:rsid wsp:val=&quot;0078727C&quot;/&gt;&lt;wsp:rsid wsp:val=&quot;007923B6&quot;/&gt;&lt;wsp:rsid wsp:val=&quot;007950BC&quot;/&gt;&lt;wsp:rsid wsp:val=&quot;007C095F&quot;/&gt;&lt;wsp:rsid wsp:val=&quot;008003B1&quot;/&gt;&lt;wsp:rsid wsp:val=&quot;008028A4&quot;/&gt;&lt;wsp:rsid wsp:val=&quot;00804E83&quot;/&gt;&lt;wsp:rsid wsp:val=&quot;00806520&quot;/&gt;&lt;wsp:rsid wsp:val=&quot;00840916&quot;/&gt;&lt;wsp:rsid wsp:val=&quot;008604EE&quot;/&gt;&lt;wsp:rsid wsp:val=&quot;008748CE&quot;/&gt;&lt;wsp:rsid wsp:val=&quot;008768CA&quot;/&gt;&lt;wsp:rsid wsp:val=&quot;00880559&quot;/&gt;&lt;wsp:rsid wsp:val=&quot;00883092&quot;/&gt;&lt;wsp:rsid wsp:val=&quot;008A3264&quot;/&gt;&lt;wsp:rsid wsp:val=&quot;008B3F35&quot;/&gt;&lt;wsp:rsid wsp:val=&quot;008E0582&quot;/&gt;&lt;wsp:rsid wsp:val=&quot;0090271F&quot;/&gt;&lt;wsp:rsid wsp:val=&quot;00903D8C&quot;/&gt;&lt;wsp:rsid wsp:val=&quot;009113D5&quot;/&gt;&lt;wsp:rsid wsp:val=&quot;00920BF9&quot;/&gt;&lt;wsp:rsid wsp:val=&quot;009261A0&quot;/&gt;&lt;wsp:rsid wsp:val=&quot;00932B63&quot;/&gt;&lt;wsp:rsid wsp:val=&quot;00942EC2&quot;/&gt;&lt;wsp:rsid wsp:val=&quot;009435F2&quot;/&gt;&lt;wsp:rsid wsp:val=&quot;0095633A&quot;/&gt;&lt;wsp:rsid wsp:val=&quot;00961B32&quot;/&gt;&lt;wsp:rsid wsp:val=&quot;00971683&quot;/&gt;&lt;wsp:rsid wsp:val=&quot;00972FD7&quot;/&gt;&lt;wsp:rsid wsp:val=&quot;00974BB0&quot;/&gt;&lt;wsp:rsid wsp:val=&quot;009857AD&quot;/&gt;&lt;wsp:rsid wsp:val=&quot;009C4D5C&quot;/&gt;&lt;wsp:rsid wsp:val=&quot;009D0A28&quot;/&gt;&lt;wsp:rsid wsp:val=&quot;009E4950&quot;/&gt;&lt;wsp:rsid wsp:val=&quot;009F3B54&quot;/&gt;&lt;wsp:rsid wsp:val=&quot;00A06335&quot;/&gt;&lt;wsp:rsid wsp:val=&quot;00A10F02&quot;/&gt;&lt;wsp:rsid wsp:val=&quot;00A30194&quot;/&gt;&lt;wsp:rsid wsp:val=&quot;00A53724&quot;/&gt;&lt;wsp:rsid wsp:val=&quot;00A82346&quot;/&gt;&lt;wsp:rsid wsp:val=&quot;00A8361A&quot;/&gt;&lt;wsp:rsid wsp:val=&quot;00A9671C&quot;/&gt;&lt;wsp:rsid wsp:val=&quot;00AE41CC&quot;/&gt;&lt;wsp:rsid wsp:val=&quot;00AF26FC&quot;/&gt;&lt;wsp:rsid wsp:val=&quot;00AF39A0&quot;/&gt;&lt;wsp:rsid wsp:val=&quot;00AF78D5&quot;/&gt;&lt;wsp:rsid wsp:val=&quot;00B15449&quot;/&gt;&lt;wsp:rsid wsp:val=&quot;00B202D4&quot;/&gt;&lt;wsp:rsid wsp:val=&quot;00B46658&quot;/&gt;&lt;wsp:rsid wsp:val=&quot;00B9781E&quot;/&gt;&lt;wsp:rsid wsp:val=&quot;00BC1D47&quot;/&gt;&lt;wsp:rsid wsp:val=&quot;00BC38D1&quot;/&gt;&lt;wsp:rsid wsp:val=&quot;00BF0636&quot;/&gt;&lt;wsp:rsid wsp:val=&quot;00BF79F1&quot;/&gt;&lt;wsp:rsid wsp:val=&quot;00C03035&quot;/&gt;&lt;wsp:rsid wsp:val=&quot;00C139ED&quot;/&gt;&lt;wsp:rsid wsp:val=&quot;00C33079&quot;/&gt;&lt;wsp:rsid wsp:val=&quot;00C66142&quot;/&gt;&lt;wsp:rsid wsp:val=&quot;00C66B56&quot;/&gt;&lt;wsp:rsid wsp:val=&quot;00C67E53&quot;/&gt;&lt;wsp:rsid wsp:val=&quot;00CA3D0C&quot;/&gt;&lt;wsp:rsid wsp:val=&quot;00CA578F&quot;/&gt;&lt;wsp:rsid wsp:val=&quot;00CB5D24&quot;/&gt;&lt;wsp:rsid wsp:val=&quot;00CB6887&quot;/&gt;&lt;wsp:rsid wsp:val=&quot;00CC09E2&quot;/&gt;&lt;wsp:rsid wsp:val=&quot;00CC373D&quot;/&gt;&lt;wsp:rsid wsp:val=&quot;00CD4C7B&quot;/&gt;&lt;wsp:rsid wsp:val=&quot;00D37BB8&quot;/&gt;&lt;wsp:rsid wsp:val=&quot;00D6137C&quot;/&gt;&lt;wsp:rsid wsp:val=&quot;00D70737&quot;/&gt;&lt;wsp:rsid wsp:val=&quot;00D738D6&quot;/&gt;&lt;wsp:rsid wsp:val=&quot;00D80795&quot;/&gt;&lt;wsp:rsid wsp:val=&quot;00D87E00&quot;/&gt;&lt;wsp:rsid wsp:val=&quot;00D9134D&quot;/&gt;&lt;wsp:rsid wsp:val=&quot;00D9267F&quot;/&gt;&lt;wsp:rsid wsp:val=&quot;00DA7703&quot;/&gt;&lt;wsp:rsid wsp:val=&quot;00DA7A03&quot;/&gt;&lt;wsp:rsid wsp:val=&quot;00DB1818&quot;/&gt;&lt;wsp:rsid wsp:val=&quot;00DC0AF0&quot;/&gt;&lt;wsp:rsid wsp:val=&quot;00DC309B&quot;/&gt;&lt;wsp:rsid wsp:val=&quot;00DC48B7&quot;/&gt;&lt;wsp:rsid wsp:val=&quot;00DC4DA2&quot;/&gt;&lt;wsp:rsid wsp:val=&quot;00DE0C24&quot;/&gt;&lt;wsp:rsid wsp:val=&quot;00DF26DC&quot;/&gt;&lt;wsp:rsid wsp:val=&quot;00E07838&quot;/&gt;&lt;wsp:rsid wsp:val=&quot;00E62835&quot;/&gt;&lt;wsp:rsid wsp:val=&quot;00E77645&quot;/&gt;&lt;wsp:rsid wsp:val=&quot;00E852FF&quot;/&gt;&lt;wsp:rsid wsp:val=&quot;00E93BE3&quot;/&gt;&lt;wsp:rsid wsp:val=&quot;00EA22F8&quot;/&gt;&lt;wsp:rsid wsp:val=&quot;00EA2670&quot;/&gt;&lt;wsp:rsid wsp:val=&quot;00EC4A25&quot;/&gt;&lt;wsp:rsid wsp:val=&quot;00EF66AA&quot;/&gt;&lt;wsp:rsid wsp:val=&quot;00F025A2&quot;/&gt;&lt;wsp:rsid wsp:val=&quot;00F2026E&quot;/&gt;&lt;wsp:rsid wsp:val=&quot;00F2210A&quot;/&gt;&lt;wsp:rsid wsp:val=&quot;00F37743&quot;/&gt;&lt;wsp:rsid wsp:val=&quot;00F423EA&quot;/&gt;&lt;wsp:rsid wsp:val=&quot;00F54A3D&quot;/&gt;&lt;wsp:rsid wsp:val=&quot;00F653B8&quot;/&gt;&lt;wsp:rsid wsp:val=&quot;00F76F8F&quot;/&gt;&lt;wsp:rsid wsp:val=&quot;00F771B1&quot;/&gt;&lt;wsp:rsid wsp:val=&quot;00FA1266&quot;/&gt;&lt;wsp:rsid wsp:val=&quot;00FA512C&quot;/&gt;&lt;wsp:rsid wsp:val=&quot;00FB2BEA&quot;/&gt;&lt;wsp:rsid wsp:val=&quot;00FB2F48&quot;/&gt;&lt;wsp:rsid wsp:val=&quot;00FB7C46&quot;/&gt;&lt;wsp:rsid wsp:val=&quot;00FC1192&quot;/&gt;&lt;wsp:rsid wsp:val=&quot;00FE38CB&quot;/&gt;&lt;/wsp:rsids&gt;&lt;/w:docPr&gt;&lt;w:body&gt;&lt;wx:sect&gt;&lt;w:p wsp:rsidR=&quot;00000000&quot; wsp:rsidRDefault=&quot;00804E83&quot; wsp:rsidP=&quot;00804E83&quot;&gt;&lt;m:oMathPara&gt;&lt;m:oMath&gt;&lt;m:r&gt;&lt;aml:annotation aml:id=&quot;0&quot; w:type=&quot;Word.Insertion&quot; aml:author=&quot;Author&quot;&gt;&lt;aml:content&gt;&lt;w:rPr&gt;&lt;w:rFonts w:ascii=&quot;Cambria Math&quot; w:h-ansi=&quot;Cambria Math&quot;/&gt;&lt;wx:font wx:val=&quot;Cambria Math&quot;/&gt;&lt;w:i/&gt;&lt;w:sz-cs w:val=&quot;18&quot;/&gt;&lt;w:lang w:fareast=&quot;JA&quot;/&gt;&lt;/w:rPr&gt;&lt;m:t&gt;M&lt;/m:t&gt;&lt;/aml:content&gt;&lt;/aml:annotation&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20" o:title="" chromakey="white"/>
                </v:shape>
              </w:pict>
            </w:r>
            <w:r w:rsidRPr="00CA578F">
              <w:rPr>
                <w:rFonts w:ascii="Geneva" w:hAnsi="Geneva"/>
                <w:iCs/>
                <w:szCs w:val="18"/>
                <w:lang w:eastAsia="ja-JP"/>
              </w:rPr>
              <w:fldChar w:fldCharType="end"/>
            </w:r>
            <w:ins w:id="2178" w:author="Author">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CA578F" w:rsidRPr="00FD0425" w14:paraId="4E7DCABD" w14:textId="77777777" w:rsidTr="004705CC">
        <w:trPr>
          <w:ins w:id="2179" w:author="Author"/>
        </w:trPr>
        <w:tc>
          <w:tcPr>
            <w:tcW w:w="2518" w:type="dxa"/>
            <w:tcBorders>
              <w:top w:val="single" w:sz="4" w:space="0" w:color="auto"/>
              <w:left w:val="single" w:sz="4" w:space="0" w:color="auto"/>
              <w:bottom w:val="single" w:sz="4" w:space="0" w:color="auto"/>
              <w:right w:val="single" w:sz="4" w:space="0" w:color="auto"/>
            </w:tcBorders>
          </w:tcPr>
          <w:p w14:paraId="3F3D144D" w14:textId="77777777" w:rsidR="00CA578F" w:rsidRPr="00F40767" w:rsidRDefault="00CA578F" w:rsidP="004705CC">
            <w:pPr>
              <w:pStyle w:val="TAL"/>
              <w:ind w:left="113"/>
              <w:rPr>
                <w:ins w:id="2180" w:author="Author"/>
                <w:lang w:eastAsia="en-GB"/>
              </w:rPr>
            </w:pPr>
            <w:ins w:id="2181"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14:paraId="2540A770" w14:textId="77777777" w:rsidR="00CA578F" w:rsidRPr="00FD0425" w:rsidRDefault="00CA578F" w:rsidP="004705CC">
            <w:pPr>
              <w:pStyle w:val="TAL"/>
              <w:rPr>
                <w:ins w:id="2182" w:author="Author"/>
                <w:lang w:eastAsia="zh-CN"/>
              </w:rPr>
            </w:pPr>
            <w:ins w:id="218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C6448E2" w14:textId="77777777" w:rsidR="00CA578F" w:rsidRPr="00FD0425" w:rsidRDefault="00CA578F" w:rsidP="004705CC">
            <w:pPr>
              <w:pStyle w:val="TAL"/>
              <w:rPr>
                <w:ins w:id="2184" w:author="Author"/>
                <w:i/>
              </w:rPr>
            </w:pPr>
          </w:p>
        </w:tc>
        <w:tc>
          <w:tcPr>
            <w:tcW w:w="1842" w:type="dxa"/>
            <w:tcBorders>
              <w:top w:val="single" w:sz="4" w:space="0" w:color="auto"/>
              <w:left w:val="single" w:sz="4" w:space="0" w:color="auto"/>
              <w:bottom w:val="single" w:sz="4" w:space="0" w:color="auto"/>
              <w:right w:val="single" w:sz="4" w:space="0" w:color="auto"/>
            </w:tcBorders>
          </w:tcPr>
          <w:p w14:paraId="6E4CCDBB" w14:textId="77777777" w:rsidR="00CA578F" w:rsidRPr="00F40767" w:rsidRDefault="00CA578F" w:rsidP="004705CC">
            <w:pPr>
              <w:pStyle w:val="TAL"/>
              <w:rPr>
                <w:ins w:id="2185" w:author="Author"/>
                <w:rFonts w:eastAsia="SimSun" w:cs="Arial"/>
                <w:lang w:eastAsia="zh-CN"/>
              </w:rPr>
            </w:pPr>
            <w:ins w:id="2186"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14:paraId="137D71A7" w14:textId="77777777" w:rsidR="00CA578F" w:rsidRPr="00FD0425" w:rsidRDefault="00CA578F" w:rsidP="004705CC">
            <w:pPr>
              <w:pStyle w:val="TAL"/>
              <w:rPr>
                <w:ins w:id="2187" w:author="Author"/>
                <w:rFonts w:ascii="Geneva" w:hAnsi="Geneva"/>
                <w:iCs/>
                <w:szCs w:val="18"/>
                <w:lang w:eastAsia="ja-JP"/>
              </w:rPr>
            </w:pPr>
            <w:ins w:id="2188" w:author="Author">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CA578F" w:rsidRPr="00FD0425" w14:paraId="0E06926D" w14:textId="77777777" w:rsidTr="004705CC">
        <w:trPr>
          <w:ins w:id="2189" w:author="Author"/>
        </w:trPr>
        <w:tc>
          <w:tcPr>
            <w:tcW w:w="2518" w:type="dxa"/>
            <w:tcBorders>
              <w:top w:val="single" w:sz="4" w:space="0" w:color="auto"/>
              <w:left w:val="single" w:sz="4" w:space="0" w:color="auto"/>
              <w:bottom w:val="single" w:sz="4" w:space="0" w:color="auto"/>
              <w:right w:val="single" w:sz="4" w:space="0" w:color="auto"/>
            </w:tcBorders>
          </w:tcPr>
          <w:p w14:paraId="4AD7A1E8" w14:textId="77777777" w:rsidR="00CA578F" w:rsidRPr="00F40767" w:rsidRDefault="00CA578F" w:rsidP="004705CC">
            <w:pPr>
              <w:pStyle w:val="TAL"/>
              <w:ind w:left="113"/>
              <w:rPr>
                <w:ins w:id="2190" w:author="Author"/>
                <w:lang w:eastAsia="zh-CN"/>
              </w:rPr>
            </w:pPr>
            <w:ins w:id="2191"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D6B14AD" w14:textId="77777777" w:rsidR="00CA578F" w:rsidRPr="00FD0425" w:rsidRDefault="00CA578F" w:rsidP="004705CC">
            <w:pPr>
              <w:pStyle w:val="TAL"/>
              <w:rPr>
                <w:ins w:id="2192" w:author="Author"/>
                <w:lang w:eastAsia="zh-CN"/>
              </w:rPr>
            </w:pPr>
            <w:ins w:id="219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005110F" w14:textId="77777777" w:rsidR="00CA578F" w:rsidRPr="00FD0425" w:rsidRDefault="00CA578F" w:rsidP="004705CC">
            <w:pPr>
              <w:pStyle w:val="TAL"/>
              <w:rPr>
                <w:ins w:id="2194" w:author="Author"/>
                <w:i/>
              </w:rPr>
            </w:pPr>
          </w:p>
        </w:tc>
        <w:tc>
          <w:tcPr>
            <w:tcW w:w="1842" w:type="dxa"/>
            <w:tcBorders>
              <w:top w:val="single" w:sz="4" w:space="0" w:color="auto"/>
              <w:left w:val="single" w:sz="4" w:space="0" w:color="auto"/>
              <w:bottom w:val="single" w:sz="4" w:space="0" w:color="auto"/>
              <w:right w:val="single" w:sz="4" w:space="0" w:color="auto"/>
            </w:tcBorders>
          </w:tcPr>
          <w:p w14:paraId="7D6C289D" w14:textId="77777777" w:rsidR="00CA578F" w:rsidRPr="00F40767" w:rsidRDefault="00CA578F" w:rsidP="004705CC">
            <w:pPr>
              <w:pStyle w:val="TAL"/>
              <w:rPr>
                <w:ins w:id="2195" w:author="Author"/>
                <w:rFonts w:eastAsia="SimSun" w:cs="Arial"/>
                <w:lang w:eastAsia="zh-CN"/>
              </w:rPr>
            </w:pPr>
            <w:ins w:id="2196"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14:paraId="395F09C5" w14:textId="77777777" w:rsidR="00CA578F" w:rsidRPr="00FD0425" w:rsidRDefault="00CA578F" w:rsidP="004705CC">
            <w:pPr>
              <w:pStyle w:val="TAL"/>
              <w:rPr>
                <w:ins w:id="2197" w:author="Author"/>
                <w:rFonts w:ascii="Geneva" w:hAnsi="Geneva"/>
                <w:iCs/>
                <w:szCs w:val="18"/>
                <w:lang w:eastAsia="ja-JP"/>
              </w:rPr>
            </w:pPr>
            <w:ins w:id="2198"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CA578F" w:rsidRPr="00FD0425" w14:paraId="56A17155" w14:textId="77777777" w:rsidTr="004705CC">
        <w:trPr>
          <w:ins w:id="2199" w:author="Author"/>
        </w:trPr>
        <w:tc>
          <w:tcPr>
            <w:tcW w:w="2518" w:type="dxa"/>
            <w:tcBorders>
              <w:top w:val="single" w:sz="4" w:space="0" w:color="auto"/>
              <w:left w:val="single" w:sz="4" w:space="0" w:color="auto"/>
              <w:bottom w:val="single" w:sz="4" w:space="0" w:color="auto"/>
              <w:right w:val="single" w:sz="4" w:space="0" w:color="auto"/>
            </w:tcBorders>
          </w:tcPr>
          <w:p w14:paraId="2D2C1A7E" w14:textId="77777777" w:rsidR="00CA578F" w:rsidRPr="00F40767" w:rsidRDefault="00CA578F" w:rsidP="004705CC">
            <w:pPr>
              <w:pStyle w:val="TAL"/>
              <w:ind w:left="113"/>
              <w:rPr>
                <w:ins w:id="2200" w:author="Author"/>
                <w:lang w:eastAsia="en-GB"/>
              </w:rPr>
            </w:pPr>
            <w:ins w:id="2201"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14:paraId="100124C6" w14:textId="77777777" w:rsidR="00CA578F" w:rsidRPr="00FD0425" w:rsidRDefault="00CA578F" w:rsidP="004705CC">
            <w:pPr>
              <w:pStyle w:val="TAL"/>
              <w:rPr>
                <w:ins w:id="2202" w:author="Author"/>
                <w:lang w:eastAsia="zh-CN"/>
              </w:rPr>
            </w:pPr>
            <w:ins w:id="220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16EC80F8" w14:textId="77777777" w:rsidR="00CA578F" w:rsidRPr="00FD0425" w:rsidRDefault="00CA578F" w:rsidP="004705CC">
            <w:pPr>
              <w:pStyle w:val="TAL"/>
              <w:rPr>
                <w:ins w:id="2204" w:author="Author"/>
                <w:i/>
              </w:rPr>
            </w:pPr>
          </w:p>
        </w:tc>
        <w:tc>
          <w:tcPr>
            <w:tcW w:w="1842" w:type="dxa"/>
            <w:tcBorders>
              <w:top w:val="single" w:sz="4" w:space="0" w:color="auto"/>
              <w:left w:val="single" w:sz="4" w:space="0" w:color="auto"/>
              <w:bottom w:val="single" w:sz="4" w:space="0" w:color="auto"/>
              <w:right w:val="single" w:sz="4" w:space="0" w:color="auto"/>
            </w:tcBorders>
          </w:tcPr>
          <w:p w14:paraId="0A1C770C" w14:textId="77777777" w:rsidR="00CA578F" w:rsidRPr="00F40767" w:rsidRDefault="00CA578F" w:rsidP="004705CC">
            <w:pPr>
              <w:pStyle w:val="TAL"/>
              <w:rPr>
                <w:ins w:id="2205"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010FCFBF" w14:textId="77777777" w:rsidR="00CA578F" w:rsidRPr="00FD0425" w:rsidRDefault="00CA578F" w:rsidP="004705CC">
            <w:pPr>
              <w:pStyle w:val="TAL"/>
              <w:rPr>
                <w:ins w:id="2206" w:author="Author"/>
                <w:rFonts w:ascii="Geneva" w:hAnsi="Geneva"/>
                <w:iCs/>
                <w:szCs w:val="18"/>
                <w:lang w:eastAsia="zh-CN"/>
              </w:rPr>
            </w:pPr>
            <w:ins w:id="2207"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CA578F" w:rsidRPr="00FD0425" w14:paraId="4018B7F7" w14:textId="77777777" w:rsidTr="004705CC">
        <w:trPr>
          <w:ins w:id="2208" w:author="Author"/>
        </w:trPr>
        <w:tc>
          <w:tcPr>
            <w:tcW w:w="2518" w:type="dxa"/>
            <w:tcBorders>
              <w:top w:val="single" w:sz="4" w:space="0" w:color="auto"/>
              <w:left w:val="single" w:sz="4" w:space="0" w:color="auto"/>
              <w:bottom w:val="single" w:sz="4" w:space="0" w:color="auto"/>
              <w:right w:val="single" w:sz="4" w:space="0" w:color="auto"/>
            </w:tcBorders>
          </w:tcPr>
          <w:p w14:paraId="0A85A466" w14:textId="77777777" w:rsidR="00CA578F" w:rsidRPr="00F40767" w:rsidRDefault="00CA578F" w:rsidP="004705CC">
            <w:pPr>
              <w:pStyle w:val="TAL"/>
              <w:ind w:left="227"/>
              <w:rPr>
                <w:ins w:id="2209" w:author="Author"/>
                <w:lang w:eastAsia="en-GB"/>
              </w:rPr>
            </w:pPr>
            <w:ins w:id="2210"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14:paraId="440085D1" w14:textId="77777777" w:rsidR="00CA578F" w:rsidRPr="00FD0425" w:rsidRDefault="00CA578F" w:rsidP="004705CC">
            <w:pPr>
              <w:pStyle w:val="TAL"/>
              <w:rPr>
                <w:ins w:id="2211"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14:paraId="631A7592" w14:textId="77777777" w:rsidR="00CA578F" w:rsidRPr="00FD0425" w:rsidRDefault="00CA578F" w:rsidP="004705CC">
            <w:pPr>
              <w:pStyle w:val="TAL"/>
              <w:rPr>
                <w:ins w:id="2212" w:author="Author"/>
                <w:i/>
              </w:rPr>
            </w:pPr>
          </w:p>
        </w:tc>
        <w:tc>
          <w:tcPr>
            <w:tcW w:w="1842" w:type="dxa"/>
            <w:tcBorders>
              <w:top w:val="single" w:sz="4" w:space="0" w:color="auto"/>
              <w:left w:val="single" w:sz="4" w:space="0" w:color="auto"/>
              <w:bottom w:val="single" w:sz="4" w:space="0" w:color="auto"/>
              <w:right w:val="single" w:sz="4" w:space="0" w:color="auto"/>
            </w:tcBorders>
          </w:tcPr>
          <w:p w14:paraId="091D494B" w14:textId="77777777" w:rsidR="00CA578F" w:rsidRPr="00F40767" w:rsidRDefault="00CA578F" w:rsidP="004705CC">
            <w:pPr>
              <w:pStyle w:val="TAL"/>
              <w:rPr>
                <w:ins w:id="2213"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43918143" w14:textId="77777777" w:rsidR="00CA578F" w:rsidRPr="00FD0425" w:rsidRDefault="00CA578F" w:rsidP="004705CC">
            <w:pPr>
              <w:pStyle w:val="TAL"/>
              <w:rPr>
                <w:ins w:id="2214" w:author="Author"/>
                <w:rFonts w:ascii="Geneva" w:hAnsi="Geneva"/>
                <w:iCs/>
                <w:szCs w:val="18"/>
                <w:lang w:eastAsia="ja-JP"/>
              </w:rPr>
            </w:pPr>
          </w:p>
        </w:tc>
      </w:tr>
      <w:tr w:rsidR="00CA578F" w:rsidRPr="00FD0425" w14:paraId="5B675CA1" w14:textId="77777777" w:rsidTr="004705CC">
        <w:trPr>
          <w:ins w:id="2215" w:author="Author"/>
        </w:trPr>
        <w:tc>
          <w:tcPr>
            <w:tcW w:w="2518" w:type="dxa"/>
            <w:tcBorders>
              <w:top w:val="single" w:sz="4" w:space="0" w:color="auto"/>
              <w:left w:val="single" w:sz="4" w:space="0" w:color="auto"/>
              <w:bottom w:val="single" w:sz="4" w:space="0" w:color="auto"/>
              <w:right w:val="single" w:sz="4" w:space="0" w:color="auto"/>
            </w:tcBorders>
          </w:tcPr>
          <w:p w14:paraId="0F56434B" w14:textId="77777777" w:rsidR="00CA578F" w:rsidRPr="00F40767" w:rsidRDefault="00CA578F" w:rsidP="004705CC">
            <w:pPr>
              <w:pStyle w:val="TAL"/>
              <w:ind w:left="340"/>
              <w:rPr>
                <w:ins w:id="2216" w:author="Author"/>
                <w:lang w:eastAsia="en-GB"/>
              </w:rPr>
            </w:pPr>
            <w:ins w:id="2217"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14:paraId="7B604F70" w14:textId="77777777" w:rsidR="00CA578F" w:rsidRPr="00FD0425" w:rsidRDefault="00CA578F" w:rsidP="004705CC">
            <w:pPr>
              <w:pStyle w:val="TAL"/>
              <w:rPr>
                <w:ins w:id="2218"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14:paraId="38D4688F" w14:textId="77777777" w:rsidR="00CA578F" w:rsidRPr="00FD0425" w:rsidRDefault="00CA578F" w:rsidP="004705CC">
            <w:pPr>
              <w:pStyle w:val="TAL"/>
              <w:rPr>
                <w:ins w:id="2219" w:author="Author"/>
                <w:i/>
                <w:lang w:eastAsia="zh-CN"/>
              </w:rPr>
            </w:pPr>
            <w:ins w:id="2220"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47BC0CF1" w14:textId="77777777" w:rsidR="00CA578F" w:rsidRPr="00F40767" w:rsidRDefault="00CA578F" w:rsidP="004705CC">
            <w:pPr>
              <w:pStyle w:val="TAL"/>
              <w:rPr>
                <w:ins w:id="2221"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14494EF9" w14:textId="77777777" w:rsidR="00CA578F" w:rsidRPr="00FD0425" w:rsidRDefault="00CA578F" w:rsidP="004705CC">
            <w:pPr>
              <w:pStyle w:val="TAL"/>
              <w:rPr>
                <w:ins w:id="2222" w:author="Author"/>
                <w:rFonts w:ascii="Geneva" w:hAnsi="Geneva"/>
                <w:iCs/>
                <w:szCs w:val="18"/>
                <w:lang w:eastAsia="ja-JP"/>
              </w:rPr>
            </w:pPr>
          </w:p>
        </w:tc>
      </w:tr>
      <w:tr w:rsidR="00CA578F" w:rsidRPr="00FD0425" w14:paraId="0E130626" w14:textId="77777777" w:rsidTr="004705CC">
        <w:trPr>
          <w:ins w:id="2223" w:author="Author"/>
        </w:trPr>
        <w:tc>
          <w:tcPr>
            <w:tcW w:w="2518" w:type="dxa"/>
            <w:tcBorders>
              <w:top w:val="single" w:sz="4" w:space="0" w:color="auto"/>
              <w:left w:val="single" w:sz="4" w:space="0" w:color="auto"/>
              <w:bottom w:val="single" w:sz="4" w:space="0" w:color="auto"/>
              <w:right w:val="single" w:sz="4" w:space="0" w:color="auto"/>
            </w:tcBorders>
          </w:tcPr>
          <w:p w14:paraId="275972D8" w14:textId="77777777" w:rsidR="00CA578F" w:rsidRPr="00F40767" w:rsidRDefault="00CA578F" w:rsidP="004705CC">
            <w:pPr>
              <w:pStyle w:val="TAL"/>
              <w:ind w:left="454"/>
              <w:rPr>
                <w:ins w:id="2224" w:author="Author"/>
                <w:lang w:eastAsia="en-GB"/>
              </w:rPr>
            </w:pPr>
            <w:ins w:id="2225"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14:paraId="2D978097" w14:textId="77777777" w:rsidR="00CA578F" w:rsidRPr="00FD0425" w:rsidRDefault="00CA578F" w:rsidP="004705CC">
            <w:pPr>
              <w:pStyle w:val="TAL"/>
              <w:rPr>
                <w:ins w:id="2226" w:author="Author"/>
                <w:lang w:eastAsia="zh-CN"/>
              </w:rPr>
            </w:pPr>
            <w:ins w:id="222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82CFC92" w14:textId="77777777" w:rsidR="00CA578F" w:rsidRPr="00FD0425" w:rsidRDefault="00CA578F" w:rsidP="004705CC">
            <w:pPr>
              <w:pStyle w:val="TAL"/>
              <w:rPr>
                <w:ins w:id="222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60E22D1A" w14:textId="77777777" w:rsidR="00CA578F" w:rsidRPr="00F40767" w:rsidRDefault="00CA578F" w:rsidP="004705CC">
            <w:pPr>
              <w:pStyle w:val="TAL"/>
              <w:rPr>
                <w:ins w:id="2229" w:author="Author"/>
                <w:rFonts w:eastAsia="SimSun" w:cs="Arial"/>
                <w:lang w:eastAsia="zh-CN"/>
              </w:rPr>
            </w:pPr>
            <w:ins w:id="2230"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14:paraId="5FE923E6" w14:textId="77777777" w:rsidR="00CA578F" w:rsidRPr="00FD0425" w:rsidRDefault="00CA578F" w:rsidP="004705CC">
            <w:pPr>
              <w:pStyle w:val="TAL"/>
              <w:rPr>
                <w:ins w:id="2231" w:author="Author"/>
                <w:rFonts w:ascii="Geneva" w:hAnsi="Geneva"/>
                <w:iCs/>
                <w:szCs w:val="18"/>
                <w:lang w:eastAsia="ja-JP"/>
              </w:rPr>
            </w:pPr>
            <w:ins w:id="2232"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A578F" w:rsidRPr="00FD0425" w14:paraId="6E8B6579" w14:textId="77777777" w:rsidTr="004705CC">
        <w:trPr>
          <w:ins w:id="2233" w:author="Author"/>
        </w:trPr>
        <w:tc>
          <w:tcPr>
            <w:tcW w:w="2518" w:type="dxa"/>
            <w:tcBorders>
              <w:top w:val="single" w:sz="4" w:space="0" w:color="auto"/>
              <w:left w:val="single" w:sz="4" w:space="0" w:color="auto"/>
              <w:bottom w:val="single" w:sz="4" w:space="0" w:color="auto"/>
              <w:right w:val="single" w:sz="4" w:space="0" w:color="auto"/>
            </w:tcBorders>
          </w:tcPr>
          <w:p w14:paraId="0ADFA03F" w14:textId="77777777" w:rsidR="00CA578F" w:rsidRPr="00F40767" w:rsidRDefault="00CA578F" w:rsidP="004705CC">
            <w:pPr>
              <w:pStyle w:val="TAL"/>
              <w:ind w:left="454"/>
              <w:rPr>
                <w:ins w:id="2234" w:author="Author"/>
                <w:lang w:eastAsia="en-GB"/>
              </w:rPr>
            </w:pPr>
            <w:ins w:id="2235" w:author="Author">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40134C74" w14:textId="77777777" w:rsidR="00CA578F" w:rsidRPr="00FD0425" w:rsidRDefault="00CA578F" w:rsidP="004705CC">
            <w:pPr>
              <w:pStyle w:val="TAL"/>
              <w:rPr>
                <w:ins w:id="2236" w:author="Author"/>
                <w:lang w:eastAsia="zh-CN"/>
              </w:rPr>
            </w:pPr>
            <w:ins w:id="223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F68E77D" w14:textId="77777777" w:rsidR="00CA578F" w:rsidRPr="00FD0425" w:rsidRDefault="00CA578F" w:rsidP="004705CC">
            <w:pPr>
              <w:pStyle w:val="TAL"/>
              <w:rPr>
                <w:ins w:id="223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36858F16" w14:textId="77777777" w:rsidR="00CA578F" w:rsidRPr="00F40767" w:rsidRDefault="00CA578F" w:rsidP="004705CC">
            <w:pPr>
              <w:pStyle w:val="TAL"/>
              <w:rPr>
                <w:ins w:id="2239" w:author="Author"/>
                <w:rFonts w:eastAsia="SimSun" w:cs="Arial"/>
                <w:lang w:eastAsia="zh-CN"/>
              </w:rPr>
            </w:pPr>
            <w:ins w:id="2240"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3CCF0F51" w14:textId="77777777" w:rsidR="00CA578F" w:rsidRPr="00FD0425" w:rsidRDefault="00CA578F" w:rsidP="004705CC">
            <w:pPr>
              <w:pStyle w:val="TAL"/>
              <w:rPr>
                <w:ins w:id="2241" w:author="Author"/>
                <w:rFonts w:ascii="Geneva" w:hAnsi="Geneva"/>
                <w:iCs/>
                <w:szCs w:val="18"/>
                <w:lang w:eastAsia="ja-JP"/>
              </w:rPr>
            </w:pPr>
            <w:ins w:id="2242"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A578F" w:rsidRPr="00FD0425" w14:paraId="1ADE2796" w14:textId="77777777" w:rsidTr="004705CC">
        <w:trPr>
          <w:ins w:id="2243" w:author="Author"/>
        </w:trPr>
        <w:tc>
          <w:tcPr>
            <w:tcW w:w="2518" w:type="dxa"/>
            <w:tcBorders>
              <w:top w:val="single" w:sz="4" w:space="0" w:color="auto"/>
              <w:left w:val="single" w:sz="4" w:space="0" w:color="auto"/>
              <w:bottom w:val="single" w:sz="4" w:space="0" w:color="auto"/>
              <w:right w:val="single" w:sz="4" w:space="0" w:color="auto"/>
            </w:tcBorders>
          </w:tcPr>
          <w:p w14:paraId="74C0C4FF" w14:textId="77777777" w:rsidR="00CA578F" w:rsidRPr="00F40767" w:rsidRDefault="00CA578F" w:rsidP="004705CC">
            <w:pPr>
              <w:pStyle w:val="TAL"/>
              <w:ind w:left="454"/>
              <w:rPr>
                <w:ins w:id="2244" w:author="Author"/>
                <w:lang w:eastAsia="en-GB"/>
              </w:rPr>
            </w:pPr>
            <w:ins w:id="2245"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14:paraId="22525629" w14:textId="77777777" w:rsidR="00CA578F" w:rsidRPr="00FD0425" w:rsidRDefault="00CA578F" w:rsidP="004705CC">
            <w:pPr>
              <w:pStyle w:val="TAL"/>
              <w:rPr>
                <w:ins w:id="2246" w:author="Author"/>
                <w:lang w:eastAsia="zh-CN"/>
              </w:rPr>
            </w:pPr>
            <w:ins w:id="224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BC02F8C" w14:textId="77777777" w:rsidR="00CA578F" w:rsidRPr="00FD0425" w:rsidRDefault="00CA578F" w:rsidP="004705CC">
            <w:pPr>
              <w:pStyle w:val="TAL"/>
              <w:rPr>
                <w:ins w:id="224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26ECE0BB" w14:textId="77777777" w:rsidR="00CA578F" w:rsidRPr="00F40767" w:rsidRDefault="00CA578F" w:rsidP="004705CC">
            <w:pPr>
              <w:pStyle w:val="TAL"/>
              <w:rPr>
                <w:ins w:id="2249" w:author="Author"/>
                <w:rFonts w:eastAsia="SimSun" w:cs="Arial"/>
                <w:lang w:eastAsia="zh-CN"/>
              </w:rPr>
            </w:pPr>
            <w:ins w:id="2250"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14:paraId="68763BB9" w14:textId="77777777" w:rsidR="00CA578F" w:rsidRPr="00FD0425" w:rsidRDefault="00CA578F" w:rsidP="004705CC">
            <w:pPr>
              <w:pStyle w:val="TAL"/>
              <w:rPr>
                <w:ins w:id="2251" w:author="Author"/>
                <w:rFonts w:ascii="Geneva" w:hAnsi="Geneva"/>
                <w:iCs/>
                <w:szCs w:val="18"/>
                <w:lang w:eastAsia="ja-JP"/>
              </w:rPr>
            </w:pPr>
            <w:ins w:id="2252"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A578F" w:rsidRPr="00FD0425" w14:paraId="2D031FCE" w14:textId="77777777" w:rsidTr="004705CC">
        <w:trPr>
          <w:ins w:id="2253" w:author="Author"/>
        </w:trPr>
        <w:tc>
          <w:tcPr>
            <w:tcW w:w="2518" w:type="dxa"/>
            <w:tcBorders>
              <w:top w:val="single" w:sz="4" w:space="0" w:color="auto"/>
              <w:left w:val="single" w:sz="4" w:space="0" w:color="auto"/>
              <w:bottom w:val="single" w:sz="4" w:space="0" w:color="auto"/>
              <w:right w:val="single" w:sz="4" w:space="0" w:color="auto"/>
            </w:tcBorders>
          </w:tcPr>
          <w:p w14:paraId="57A1773D" w14:textId="77777777" w:rsidR="00CA578F" w:rsidRPr="00F40767" w:rsidRDefault="00CA578F" w:rsidP="004705CC">
            <w:pPr>
              <w:pStyle w:val="TAL"/>
              <w:ind w:left="227"/>
              <w:rPr>
                <w:ins w:id="2254" w:author="Author"/>
                <w:lang w:eastAsia="en-GB"/>
              </w:rPr>
            </w:pPr>
            <w:ins w:id="2255"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14:paraId="68683F84" w14:textId="77777777" w:rsidR="00CA578F" w:rsidRPr="00FD0425" w:rsidRDefault="00CA578F" w:rsidP="004705CC">
            <w:pPr>
              <w:pStyle w:val="TAL"/>
              <w:rPr>
                <w:ins w:id="2256"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14:paraId="02599B6D" w14:textId="77777777" w:rsidR="00CA578F" w:rsidRPr="00FD0425" w:rsidRDefault="00CA578F" w:rsidP="004705CC">
            <w:pPr>
              <w:pStyle w:val="TAL"/>
              <w:rPr>
                <w:ins w:id="2257" w:author="Author"/>
                <w:i/>
              </w:rPr>
            </w:pPr>
          </w:p>
        </w:tc>
        <w:tc>
          <w:tcPr>
            <w:tcW w:w="1842" w:type="dxa"/>
            <w:tcBorders>
              <w:top w:val="single" w:sz="4" w:space="0" w:color="auto"/>
              <w:left w:val="single" w:sz="4" w:space="0" w:color="auto"/>
              <w:bottom w:val="single" w:sz="4" w:space="0" w:color="auto"/>
              <w:right w:val="single" w:sz="4" w:space="0" w:color="auto"/>
            </w:tcBorders>
          </w:tcPr>
          <w:p w14:paraId="42AC4A5D" w14:textId="77777777" w:rsidR="00CA578F" w:rsidRPr="00F40767" w:rsidRDefault="00CA578F" w:rsidP="004705CC">
            <w:pPr>
              <w:pStyle w:val="TAL"/>
              <w:rPr>
                <w:ins w:id="2258"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66AD9A3E" w14:textId="77777777" w:rsidR="00CA578F" w:rsidRPr="00FD0425" w:rsidRDefault="00CA578F" w:rsidP="004705CC">
            <w:pPr>
              <w:pStyle w:val="TAL"/>
              <w:rPr>
                <w:ins w:id="2259" w:author="Author"/>
                <w:rFonts w:ascii="Geneva" w:hAnsi="Geneva"/>
                <w:iCs/>
                <w:szCs w:val="18"/>
                <w:lang w:eastAsia="ja-JP"/>
              </w:rPr>
            </w:pPr>
          </w:p>
        </w:tc>
      </w:tr>
      <w:tr w:rsidR="00CA578F" w:rsidRPr="00FD0425" w14:paraId="651FAAFD" w14:textId="77777777" w:rsidTr="004705CC">
        <w:trPr>
          <w:ins w:id="2260" w:author="Author"/>
        </w:trPr>
        <w:tc>
          <w:tcPr>
            <w:tcW w:w="2518" w:type="dxa"/>
            <w:tcBorders>
              <w:top w:val="single" w:sz="4" w:space="0" w:color="auto"/>
              <w:left w:val="single" w:sz="4" w:space="0" w:color="auto"/>
              <w:bottom w:val="single" w:sz="4" w:space="0" w:color="auto"/>
              <w:right w:val="single" w:sz="4" w:space="0" w:color="auto"/>
            </w:tcBorders>
          </w:tcPr>
          <w:p w14:paraId="6BE7EF29" w14:textId="77777777" w:rsidR="00CA578F" w:rsidRPr="00F40767" w:rsidRDefault="00CA578F" w:rsidP="004705CC">
            <w:pPr>
              <w:pStyle w:val="TAL"/>
              <w:ind w:left="340"/>
              <w:rPr>
                <w:ins w:id="2261" w:author="Author"/>
                <w:lang w:eastAsia="en-GB"/>
              </w:rPr>
            </w:pPr>
            <w:ins w:id="2262"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14:paraId="3BCEE31E" w14:textId="77777777" w:rsidR="00CA578F" w:rsidRPr="00FD0425" w:rsidRDefault="00CA578F" w:rsidP="004705CC">
            <w:pPr>
              <w:pStyle w:val="TAL"/>
              <w:rPr>
                <w:ins w:id="2263"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14:paraId="0AEBCD0B" w14:textId="77777777" w:rsidR="00CA578F" w:rsidRPr="00FD0425" w:rsidRDefault="00CA578F" w:rsidP="004705CC">
            <w:pPr>
              <w:pStyle w:val="TAL"/>
              <w:rPr>
                <w:ins w:id="2264" w:author="Author"/>
                <w:i/>
                <w:lang w:eastAsia="zh-CN"/>
              </w:rPr>
            </w:pPr>
            <w:ins w:id="2265"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1325DBFE" w14:textId="77777777" w:rsidR="00CA578F" w:rsidRPr="00F40767" w:rsidRDefault="00CA578F" w:rsidP="004705CC">
            <w:pPr>
              <w:pStyle w:val="TAL"/>
              <w:rPr>
                <w:ins w:id="2266"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2E754D35" w14:textId="77777777" w:rsidR="00CA578F" w:rsidRPr="00FD0425" w:rsidRDefault="00CA578F" w:rsidP="004705CC">
            <w:pPr>
              <w:pStyle w:val="TAL"/>
              <w:rPr>
                <w:ins w:id="2267" w:author="Author"/>
                <w:rFonts w:ascii="Geneva" w:hAnsi="Geneva"/>
                <w:iCs/>
                <w:szCs w:val="18"/>
                <w:lang w:eastAsia="ja-JP"/>
              </w:rPr>
            </w:pPr>
          </w:p>
        </w:tc>
      </w:tr>
      <w:tr w:rsidR="00CA578F" w:rsidRPr="00FD0425" w14:paraId="4B913AD9" w14:textId="77777777" w:rsidTr="004705CC">
        <w:trPr>
          <w:ins w:id="2268" w:author="Author"/>
        </w:trPr>
        <w:tc>
          <w:tcPr>
            <w:tcW w:w="2518" w:type="dxa"/>
            <w:tcBorders>
              <w:top w:val="single" w:sz="4" w:space="0" w:color="auto"/>
              <w:left w:val="single" w:sz="4" w:space="0" w:color="auto"/>
              <w:bottom w:val="single" w:sz="4" w:space="0" w:color="auto"/>
              <w:right w:val="single" w:sz="4" w:space="0" w:color="auto"/>
            </w:tcBorders>
          </w:tcPr>
          <w:p w14:paraId="0AEFA9B8" w14:textId="77777777" w:rsidR="00CA578F" w:rsidRPr="00F40767" w:rsidRDefault="00CA578F" w:rsidP="004705CC">
            <w:pPr>
              <w:pStyle w:val="TAL"/>
              <w:ind w:left="454"/>
              <w:rPr>
                <w:ins w:id="2269" w:author="Author"/>
                <w:lang w:eastAsia="en-GB"/>
              </w:rPr>
            </w:pPr>
            <w:ins w:id="2270"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14:paraId="274EAA59" w14:textId="77777777" w:rsidR="00CA578F" w:rsidRPr="00FD0425" w:rsidRDefault="00CA578F" w:rsidP="004705CC">
            <w:pPr>
              <w:pStyle w:val="TAL"/>
              <w:rPr>
                <w:ins w:id="2271" w:author="Author"/>
                <w:lang w:eastAsia="zh-CN"/>
              </w:rPr>
            </w:pPr>
            <w:ins w:id="2272"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FE9DC25" w14:textId="77777777" w:rsidR="00CA578F" w:rsidRPr="00FD0425" w:rsidRDefault="00CA578F" w:rsidP="004705CC">
            <w:pPr>
              <w:pStyle w:val="TAL"/>
              <w:rPr>
                <w:ins w:id="2273"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19AF39AE" w14:textId="77777777" w:rsidR="00CA578F" w:rsidRPr="00F40767" w:rsidRDefault="00CA578F" w:rsidP="004705CC">
            <w:pPr>
              <w:pStyle w:val="TAL"/>
              <w:rPr>
                <w:ins w:id="2274" w:author="Author"/>
                <w:rFonts w:eastAsia="SimSun" w:cs="Arial"/>
                <w:lang w:eastAsia="zh-CN"/>
              </w:rPr>
            </w:pPr>
            <w:ins w:id="2275"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72449190" w14:textId="4113B0D5" w:rsidR="00CA578F" w:rsidRPr="00FD0425" w:rsidRDefault="00CA578F" w:rsidP="004705CC">
            <w:pPr>
              <w:pStyle w:val="TAL"/>
              <w:rPr>
                <w:ins w:id="2276" w:author="Author"/>
                <w:rFonts w:ascii="Geneva" w:hAnsi="Geneva"/>
                <w:iCs/>
                <w:szCs w:val="18"/>
                <w:lang w:eastAsia="ja-JP"/>
              </w:rPr>
            </w:pPr>
            <w:ins w:id="2277" w:author="Author">
              <w:r w:rsidRPr="002D7D3B">
                <w:rPr>
                  <w:rFonts w:ascii="Geneva" w:hAnsi="Geneva"/>
                  <w:iCs/>
                  <w:szCs w:val="18"/>
                  <w:lang w:eastAsia="ja-JP"/>
                </w:rPr>
                <w:t xml:space="preserve">Subcarrier Spacing used in sending MSG1, i.e. </w:t>
              </w:r>
            </w:ins>
            <w:r w:rsidRPr="00CA578F">
              <w:rPr>
                <w:rFonts w:ascii="Geneva" w:hAnsi="Geneva"/>
                <w:iCs/>
                <w:szCs w:val="18"/>
                <w:lang w:eastAsia="ja-JP"/>
              </w:rPr>
              <w:fldChar w:fldCharType="begin"/>
            </w:r>
            <w:r w:rsidRPr="00CA578F">
              <w:rPr>
                <w:rFonts w:ascii="Geneva" w:hAnsi="Geneva"/>
                <w:iCs/>
                <w:szCs w:val="18"/>
                <w:lang w:eastAsia="ja-JP"/>
              </w:rPr>
              <w:instrText xml:space="preserve"> QUOTE </w:instrText>
            </w:r>
            <w:r w:rsidRPr="00CA578F">
              <w:rPr>
                <w:position w:val="-4"/>
              </w:rPr>
              <w:pict w14:anchorId="31F47955">
                <v:shape id="_x0000_i1644" type="#_x0000_t75" style="width:18.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44179&quot;/&gt;&lt;wsp:rsid wsp:val=&quot;00055401&quot;/&gt;&lt;wsp:rsid wsp:val=&quot;0005563E&quot;/&gt;&lt;wsp:rsid wsp:val=&quot;00062107&quot;/&gt;&lt;wsp:rsid wsp:val=&quot;00080512&quot;/&gt;&lt;wsp:rsid wsp:val=&quot;0009239C&quot;/&gt;&lt;wsp:rsid wsp:val=&quot;000B23B9&quot;/&gt;&lt;wsp:rsid wsp:val=&quot;000B7BCF&quot;/&gt;&lt;wsp:rsid wsp:val=&quot;000C556D&quot;/&gt;&lt;wsp:rsid wsp:val=&quot;000D58AB&quot;/&gt;&lt;wsp:rsid wsp:val=&quot;00143FE7&quot;/&gt;&lt;wsp:rsid wsp:val=&quot;001549DD&quot;/&gt;&lt;wsp:rsid wsp:val=&quot;00175545&quot;/&gt;&lt;wsp:rsid wsp:val=&quot;00176705&quot;/&gt;&lt;wsp:rsid wsp:val=&quot;00194CD0&quot;/&gt;&lt;wsp:rsid wsp:val=&quot;00195240&quot;/&gt;&lt;wsp:rsid wsp:val=&quot;001B5A2A&quot;/&gt;&lt;wsp:rsid wsp:val=&quot;001C4281&quot;/&gt;&lt;wsp:rsid wsp:val=&quot;001D4C86&quot;/&gt;&lt;wsp:rsid wsp:val=&quot;001E7E8F&quot;/&gt;&lt;wsp:rsid wsp:val=&quot;001F168B&quot;/&gt;&lt;wsp:rsid wsp:val=&quot;00200905&quot;/&gt;&lt;wsp:rsid wsp:val=&quot;00205158&quot;/&gt;&lt;wsp:rsid wsp:val=&quot;00207067&quot;/&gt;&lt;wsp:rsid wsp:val=&quot;002074F5&quot;/&gt;&lt;wsp:rsid wsp:val=&quot;00223411&quot;/&gt;&lt;wsp:rsid wsp:val=&quot;0022606D&quot;/&gt;&lt;wsp:rsid wsp:val=&quot;00231672&quot;/&gt;&lt;wsp:rsid wsp:val=&quot;002424FE&quot;/&gt;&lt;wsp:rsid wsp:val=&quot;00243BC7&quot;/&gt;&lt;wsp:rsid wsp:val=&quot;002747EC&quot;/&gt;&lt;wsp:rsid wsp:val=&quot;002855BF&quot;/&gt;&lt;wsp:rsid wsp:val=&quot;002E1692&quot;/&gt;&lt;wsp:rsid wsp:val=&quot;002F0D22&quot;/&gt;&lt;wsp:rsid wsp:val=&quot;00316C0B&quot;/&gt;&lt;wsp:rsid wsp:val=&quot;003172DC&quot;/&gt;&lt;wsp:rsid wsp:val=&quot;00326069&quot;/&gt;&lt;wsp:rsid wsp:val=&quot;003454FC&quot;/&gt;&lt;wsp:rsid wsp:val=&quot;0035462D&quot;/&gt;&lt;wsp:rsid wsp:val=&quot;00385395&quot;/&gt;&lt;wsp:rsid wsp:val=&quot;003B3FB3&quot;/&gt;&lt;wsp:rsid wsp:val=&quot;003C4E37&quot;/&gt;&lt;wsp:rsid wsp:val=&quot;003E16BE&quot;/&gt;&lt;wsp:rsid wsp:val=&quot;00401855&quot;/&gt;&lt;wsp:rsid wsp:val=&quot;00426064&quot;/&gt;&lt;wsp:rsid wsp:val=&quot;00437342&quot;/&gt;&lt;wsp:rsid wsp:val=&quot;00442845&quot;/&gt;&lt;wsp:rsid wsp:val=&quot;00455850&quot;/&gt;&lt;wsp:rsid wsp:val=&quot;00464695&quot;/&gt;&lt;wsp:rsid wsp:val=&quot;00473B42&quot;/&gt;&lt;wsp:rsid wsp:val=&quot;00482EB8&quot;/&gt;&lt;wsp:rsid wsp:val=&quot;004B3944&quot;/&gt;&lt;wsp:rsid wsp:val=&quot;004D3578&quot;/&gt;&lt;wsp:rsid wsp:val=&quot;004D380D&quot;/&gt;&lt;wsp:rsid wsp:val=&quot;004D3F58&quot;/&gt;&lt;wsp:rsid wsp:val=&quot;004D5E47&quot;/&gt;&lt;wsp:rsid wsp:val=&quot;004E213A&quot;/&gt;&lt;wsp:rsid wsp:val=&quot;004F4DCD&quot;/&gt;&lt;wsp:rsid wsp:val=&quot;00503171&quot;/&gt;&lt;wsp:rsid wsp:val=&quot;005114F4&quot;/&gt;&lt;wsp:rsid wsp:val=&quot;005153FE&quot;/&gt;&lt;wsp:rsid wsp:val=&quot;00523777&quot;/&gt;&lt;wsp:rsid wsp:val=&quot;005240A4&quot;/&gt;&lt;wsp:rsid wsp:val=&quot;005247B1&quot;/&gt;&lt;wsp:rsid wsp:val=&quot;0052656C&quot;/&gt;&lt;wsp:rsid wsp:val=&quot;00534DA0&quot;/&gt;&lt;wsp:rsid wsp:val=&quot;00543E6C&quot;/&gt;&lt;wsp:rsid wsp:val=&quot;00544635&quot;/&gt;&lt;wsp:rsid wsp:val=&quot;00565087&quot;/&gt;&lt;wsp:rsid wsp:val=&quot;0056573F&quot;/&gt;&lt;wsp:rsid wsp:val=&quot;00571CE2&quot;/&gt;&lt;wsp:rsid wsp:val=&quot;005B1232&quot;/&gt;&lt;wsp:rsid wsp:val=&quot;005C2BAD&quot;/&gt;&lt;wsp:rsid wsp:val=&quot;005D4274&quot;/&gt;&lt;wsp:rsid wsp:val=&quot;00606DA9&quot;/&gt;&lt;wsp:rsid wsp:val=&quot;00611566&quot;/&gt;&lt;wsp:rsid wsp:val=&quot;0064056C&quot;/&gt;&lt;wsp:rsid wsp:val=&quot;00656043&quot;/&gt;&lt;wsp:rsid wsp:val=&quot;00656E1E&quot;/&gt;&lt;wsp:rsid wsp:val=&quot;006653AF&quot;/&gt;&lt;wsp:rsid wsp:val=&quot;006B48BE&quot;/&gt;&lt;wsp:rsid wsp:val=&quot;006C54B5&quot;/&gt;&lt;wsp:rsid wsp:val=&quot;006D1E24&quot;/&gt;&lt;wsp:rsid wsp:val=&quot;00734A5B&quot;/&gt;&lt;wsp:rsid wsp:val=&quot;00744E76&quot;/&gt;&lt;wsp:rsid wsp:val=&quot;007476DB&quot;/&gt;&lt;wsp:rsid wsp:val=&quot;00757D40&quot;/&gt;&lt;wsp:rsid wsp:val=&quot;00766D21&quot;/&gt;&lt;wsp:rsid wsp:val=&quot;00770380&quot;/&gt;&lt;wsp:rsid wsp:val=&quot;00781F0F&quot;/&gt;&lt;wsp:rsid wsp:val=&quot;007846A0&quot;/&gt;&lt;wsp:rsid wsp:val=&quot;00784E85&quot;/&gt;&lt;wsp:rsid wsp:val=&quot;0078727C&quot;/&gt;&lt;wsp:rsid wsp:val=&quot;007923B6&quot;/&gt;&lt;wsp:rsid wsp:val=&quot;007950BC&quot;/&gt;&lt;wsp:rsid wsp:val=&quot;007C095F&quot;/&gt;&lt;wsp:rsid wsp:val=&quot;008003B1&quot;/&gt;&lt;wsp:rsid wsp:val=&quot;008028A4&quot;/&gt;&lt;wsp:rsid wsp:val=&quot;00806520&quot;/&gt;&lt;wsp:rsid wsp:val=&quot;00840916&quot;/&gt;&lt;wsp:rsid wsp:val=&quot;008604EE&quot;/&gt;&lt;wsp:rsid wsp:val=&quot;008748CE&quot;/&gt;&lt;wsp:rsid wsp:val=&quot;008768CA&quot;/&gt;&lt;wsp:rsid wsp:val=&quot;00880559&quot;/&gt;&lt;wsp:rsid wsp:val=&quot;00883092&quot;/&gt;&lt;wsp:rsid wsp:val=&quot;008A3264&quot;/&gt;&lt;wsp:rsid wsp:val=&quot;008B3F35&quot;/&gt;&lt;wsp:rsid wsp:val=&quot;008E0582&quot;/&gt;&lt;wsp:rsid wsp:val=&quot;0090271F&quot;/&gt;&lt;wsp:rsid wsp:val=&quot;00903D8C&quot;/&gt;&lt;wsp:rsid wsp:val=&quot;009113D5&quot;/&gt;&lt;wsp:rsid wsp:val=&quot;00920BF9&quot;/&gt;&lt;wsp:rsid wsp:val=&quot;009261A0&quot;/&gt;&lt;wsp:rsid wsp:val=&quot;00932B63&quot;/&gt;&lt;wsp:rsid wsp:val=&quot;00942EC2&quot;/&gt;&lt;wsp:rsid wsp:val=&quot;009435F2&quot;/&gt;&lt;wsp:rsid wsp:val=&quot;0095633A&quot;/&gt;&lt;wsp:rsid wsp:val=&quot;00961B32&quot;/&gt;&lt;wsp:rsid wsp:val=&quot;00971683&quot;/&gt;&lt;wsp:rsid wsp:val=&quot;00972FD7&quot;/&gt;&lt;wsp:rsid wsp:val=&quot;00974BB0&quot;/&gt;&lt;wsp:rsid wsp:val=&quot;009857AD&quot;/&gt;&lt;wsp:rsid wsp:val=&quot;009C4D5C&quot;/&gt;&lt;wsp:rsid wsp:val=&quot;009D0A28&quot;/&gt;&lt;wsp:rsid wsp:val=&quot;009E4950&quot;/&gt;&lt;wsp:rsid wsp:val=&quot;009F3B54&quot;/&gt;&lt;wsp:rsid wsp:val=&quot;00A06335&quot;/&gt;&lt;wsp:rsid wsp:val=&quot;00A10F02&quot;/&gt;&lt;wsp:rsid wsp:val=&quot;00A30194&quot;/&gt;&lt;wsp:rsid wsp:val=&quot;00A53724&quot;/&gt;&lt;wsp:rsid wsp:val=&quot;00A82346&quot;/&gt;&lt;wsp:rsid wsp:val=&quot;00A8361A&quot;/&gt;&lt;wsp:rsid wsp:val=&quot;00A9671C&quot;/&gt;&lt;wsp:rsid wsp:val=&quot;00AE41CC&quot;/&gt;&lt;wsp:rsid wsp:val=&quot;00AF26FC&quot;/&gt;&lt;wsp:rsid wsp:val=&quot;00AF39A0&quot;/&gt;&lt;wsp:rsid wsp:val=&quot;00AF78D5&quot;/&gt;&lt;wsp:rsid wsp:val=&quot;00B15449&quot;/&gt;&lt;wsp:rsid wsp:val=&quot;00B202D4&quot;/&gt;&lt;wsp:rsid wsp:val=&quot;00B46658&quot;/&gt;&lt;wsp:rsid wsp:val=&quot;00B9781E&quot;/&gt;&lt;wsp:rsid wsp:val=&quot;00BC1D47&quot;/&gt;&lt;wsp:rsid wsp:val=&quot;00BC38D1&quot;/&gt;&lt;wsp:rsid wsp:val=&quot;00BF0636&quot;/&gt;&lt;wsp:rsid wsp:val=&quot;00BF79F1&quot;/&gt;&lt;wsp:rsid wsp:val=&quot;00C03035&quot;/&gt;&lt;wsp:rsid wsp:val=&quot;00C139ED&quot;/&gt;&lt;wsp:rsid wsp:val=&quot;00C33079&quot;/&gt;&lt;wsp:rsid wsp:val=&quot;00C66142&quot;/&gt;&lt;wsp:rsid wsp:val=&quot;00C66B56&quot;/&gt;&lt;wsp:rsid wsp:val=&quot;00C67E53&quot;/&gt;&lt;wsp:rsid wsp:val=&quot;00CA3D0C&quot;/&gt;&lt;wsp:rsid wsp:val=&quot;00CA578F&quot;/&gt;&lt;wsp:rsid wsp:val=&quot;00CB5D24&quot;/&gt;&lt;wsp:rsid wsp:val=&quot;00CB6887&quot;/&gt;&lt;wsp:rsid wsp:val=&quot;00CC09E2&quot;/&gt;&lt;wsp:rsid wsp:val=&quot;00CC373D&quot;/&gt;&lt;wsp:rsid wsp:val=&quot;00CD4C7B&quot;/&gt;&lt;wsp:rsid wsp:val=&quot;00D37BB8&quot;/&gt;&lt;wsp:rsid wsp:val=&quot;00D6137C&quot;/&gt;&lt;wsp:rsid wsp:val=&quot;00D70737&quot;/&gt;&lt;wsp:rsid wsp:val=&quot;00D738D6&quot;/&gt;&lt;wsp:rsid wsp:val=&quot;00D80795&quot;/&gt;&lt;wsp:rsid wsp:val=&quot;00D87E00&quot;/&gt;&lt;wsp:rsid wsp:val=&quot;00D9134D&quot;/&gt;&lt;wsp:rsid wsp:val=&quot;00D9267F&quot;/&gt;&lt;wsp:rsid wsp:val=&quot;00DA7703&quot;/&gt;&lt;wsp:rsid wsp:val=&quot;00DA7A03&quot;/&gt;&lt;wsp:rsid wsp:val=&quot;00DB1818&quot;/&gt;&lt;wsp:rsid wsp:val=&quot;00DC0AF0&quot;/&gt;&lt;wsp:rsid wsp:val=&quot;00DC309B&quot;/&gt;&lt;wsp:rsid wsp:val=&quot;00DC48B7&quot;/&gt;&lt;wsp:rsid wsp:val=&quot;00DC4DA2&quot;/&gt;&lt;wsp:rsid wsp:val=&quot;00DE0C24&quot;/&gt;&lt;wsp:rsid wsp:val=&quot;00DF26DC&quot;/&gt;&lt;wsp:rsid wsp:val=&quot;00E07838&quot;/&gt;&lt;wsp:rsid wsp:val=&quot;00E62835&quot;/&gt;&lt;wsp:rsid wsp:val=&quot;00E77645&quot;/&gt;&lt;wsp:rsid wsp:val=&quot;00E852FF&quot;/&gt;&lt;wsp:rsid wsp:val=&quot;00E93BE3&quot;/&gt;&lt;wsp:rsid wsp:val=&quot;00EA22F8&quot;/&gt;&lt;wsp:rsid wsp:val=&quot;00EA2670&quot;/&gt;&lt;wsp:rsid wsp:val=&quot;00EC4A25&quot;/&gt;&lt;wsp:rsid wsp:val=&quot;00EF66AA&quot;/&gt;&lt;wsp:rsid wsp:val=&quot;00F025A2&quot;/&gt;&lt;wsp:rsid wsp:val=&quot;00F2026E&quot;/&gt;&lt;wsp:rsid wsp:val=&quot;00F2210A&quot;/&gt;&lt;wsp:rsid wsp:val=&quot;00F37743&quot;/&gt;&lt;wsp:rsid wsp:val=&quot;00F423EA&quot;/&gt;&lt;wsp:rsid wsp:val=&quot;00F54A3D&quot;/&gt;&lt;wsp:rsid wsp:val=&quot;00F653B8&quot;/&gt;&lt;wsp:rsid wsp:val=&quot;00F76F8F&quot;/&gt;&lt;wsp:rsid wsp:val=&quot;00F771B1&quot;/&gt;&lt;wsp:rsid wsp:val=&quot;00FA1266&quot;/&gt;&lt;wsp:rsid wsp:val=&quot;00FA512C&quot;/&gt;&lt;wsp:rsid wsp:val=&quot;00FB2BEA&quot;/&gt;&lt;wsp:rsid wsp:val=&quot;00FB2F48&quot;/&gt;&lt;wsp:rsid wsp:val=&quot;00FB7C46&quot;/&gt;&lt;wsp:rsid wsp:val=&quot;00FC1192&quot;/&gt;&lt;wsp:rsid wsp:val=&quot;00FE38CB&quot;/&gt;&lt;/wsp:rsids&gt;&lt;/w:docPr&gt;&lt;w:body&gt;&lt;wx:sect&gt;&lt;w:p wsp:rsidR=&quot;00000000&quot; wsp:rsidRDefault=&quot;00482EB8&quot; wsp:rsidP=&quot;00482EB8&quot;&gt;&lt;m:oMathPara&gt;&lt;m:oMath&gt;&lt;m:r&gt;&lt;aml:annotation aml:id=&quot;0&quot; w:type=&quot;Word.Insertion&quot; aml:author=&quot;Author&quot;&gt;&lt;aml:content&gt;&lt;m:rPr&gt;&lt;m:sty m:val=&quot;p&quot;/&gt;&lt;/m:rPr&gt;&lt;w:rPr&gt;&lt;w:rFonts w:ascii=&quot;Cambria Math&quot; w:h-ansi=&quot;Cambria Math&quot;/&gt;&lt;wx:font wx:val=&quot;Cambria Math&quot;/&gt;&lt;w:sz-cs w:val=&quot;18&quot;/&gt;&lt;w:lang w:fareast=&quot;JA&quot;/&gt;&lt;/w:rPr&gt;&lt;m:t&gt;Î”&lt;/m:t&gt;&lt;/aml:content&gt;&lt;/aml:annotation&gt;&lt;/m:r&gt;&lt;m:sSub&gt;&lt;m:sSubPr&gt;&lt;m:ctrlPr&gt;&lt;aml:annotation aml:id=&quot;1&quot; w:type=&quot;Word.Insertion&quot; aml:author=&quot;Author&quot;&gt;&lt;aml:content&gt;&lt;w:rPr&gt;&lt;w:rFonts w:ascii=&quot;Cambria Math&quot; w:h-ansi=&quot;Cambria Math&quot;/&gt;&lt;wx:font wx:val=&quot;Cambria Math&quot;/&gt;&lt;w:i-cs/&gt;&lt;w:sz-cs w:val=&quot;18&quot;/&gt;&lt;w:lang w:fareast=&quot;JA&quot;/&gt;&lt;/w:rPr&gt;&lt;/aml:content&gt;&lt;/aml:annotation&gt;&lt;/m:ctrlPr&gt;&lt;/m:sSubPr&gt;&lt;m:e&gt;&lt;m:r&gt;&lt;aml:annotation aml:id=&quot;2&quot; w:type=&quot;Word.Insertion&quot; aml:author=&quot;Author&quot;&gt;&lt;aml:content&gt;&lt;w:rPr&gt;&lt;w:rFonts w:ascii=&quot;Cambria Math&quot; w:h-ansi=&quot;Cambria Math&quot;/&gt;&lt;wx:font wx:val=&quot;Cambria Math&quot;/&gt;&lt;w:i/&gt;&lt;w:sz-cs w:val=&quot;18&quot;/&gt;&lt;w:lang w:fareast=&quot;JA&quot;/&gt;&lt;/w:rPr&gt;&lt;m:t&gt;f&lt;/m:t&gt;&lt;/aml:content&gt;&lt;/aml:annotation&gt;&lt;/m:r&gt;&lt;/m:e&gt;&lt;m:sub&gt;&lt;m:r&gt;&lt;aml:annotation aml:id=&quot;3&quot; w:type=&quot;Word.Insertion&quot; aml:author=&quot;Author&quot;&gt;&lt;aml:content&gt;&lt;m:rPr&gt;&lt;m:nor/&gt;&lt;/m:rPr&gt;&lt;w:rPr&gt;&lt;w:rFonts w:ascii=&quot;Geneva&quot; w:h-ansi=&quot;Geneva&quot;/&gt;&lt;wx:font wx:val=&quot;Geneva&quot;/&gt;&lt;w:i-cs/&gt;&lt;w:sz-cs w:val=&quot;18&quot;/&gt;&lt;w:lang w:fareast=&quot;JA&quot;/&gt;&lt;/w:rPr&gt;&lt;m:t&gt;RA&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21" o:title="" chromakey="white"/>
                </v:shape>
              </w:pict>
            </w:r>
            <w:r w:rsidRPr="00CA578F">
              <w:rPr>
                <w:rFonts w:ascii="Geneva" w:hAnsi="Geneva"/>
                <w:iCs/>
                <w:szCs w:val="18"/>
                <w:lang w:eastAsia="ja-JP"/>
              </w:rPr>
              <w:instrText xml:space="preserve"> </w:instrText>
            </w:r>
            <w:r w:rsidRPr="00CA578F">
              <w:rPr>
                <w:rFonts w:ascii="Geneva" w:hAnsi="Geneva"/>
                <w:iCs/>
                <w:szCs w:val="18"/>
                <w:lang w:eastAsia="ja-JP"/>
              </w:rPr>
              <w:fldChar w:fldCharType="separate"/>
            </w:r>
            <w:r w:rsidRPr="00CA578F">
              <w:rPr>
                <w:position w:val="-4"/>
              </w:rPr>
              <w:pict w14:anchorId="3D03424F">
                <v:shape id="_x0000_i1645" type="#_x0000_t75" style="width:18.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33397&quot;/&gt;&lt;wsp:rsid wsp:val=&quot;000342C7&quot;/&gt;&lt;wsp:rsid wsp:val=&quot;00040095&quot;/&gt;&lt;wsp:rsid wsp:val=&quot;00044179&quot;/&gt;&lt;wsp:rsid wsp:val=&quot;00055401&quot;/&gt;&lt;wsp:rsid wsp:val=&quot;0005563E&quot;/&gt;&lt;wsp:rsid wsp:val=&quot;00062107&quot;/&gt;&lt;wsp:rsid wsp:val=&quot;00080512&quot;/&gt;&lt;wsp:rsid wsp:val=&quot;0009239C&quot;/&gt;&lt;wsp:rsid wsp:val=&quot;000B23B9&quot;/&gt;&lt;wsp:rsid wsp:val=&quot;000B7BCF&quot;/&gt;&lt;wsp:rsid wsp:val=&quot;000C556D&quot;/&gt;&lt;wsp:rsid wsp:val=&quot;000D58AB&quot;/&gt;&lt;wsp:rsid wsp:val=&quot;00143FE7&quot;/&gt;&lt;wsp:rsid wsp:val=&quot;001549DD&quot;/&gt;&lt;wsp:rsid wsp:val=&quot;00175545&quot;/&gt;&lt;wsp:rsid wsp:val=&quot;00176705&quot;/&gt;&lt;wsp:rsid wsp:val=&quot;00194CD0&quot;/&gt;&lt;wsp:rsid wsp:val=&quot;00195240&quot;/&gt;&lt;wsp:rsid wsp:val=&quot;001B5A2A&quot;/&gt;&lt;wsp:rsid wsp:val=&quot;001C4281&quot;/&gt;&lt;wsp:rsid wsp:val=&quot;001D4C86&quot;/&gt;&lt;wsp:rsid wsp:val=&quot;001E7E8F&quot;/&gt;&lt;wsp:rsid wsp:val=&quot;001F168B&quot;/&gt;&lt;wsp:rsid wsp:val=&quot;00200905&quot;/&gt;&lt;wsp:rsid wsp:val=&quot;00205158&quot;/&gt;&lt;wsp:rsid wsp:val=&quot;00207067&quot;/&gt;&lt;wsp:rsid wsp:val=&quot;002074F5&quot;/&gt;&lt;wsp:rsid wsp:val=&quot;00223411&quot;/&gt;&lt;wsp:rsid wsp:val=&quot;0022606D&quot;/&gt;&lt;wsp:rsid wsp:val=&quot;00231672&quot;/&gt;&lt;wsp:rsid wsp:val=&quot;002424FE&quot;/&gt;&lt;wsp:rsid wsp:val=&quot;00243BC7&quot;/&gt;&lt;wsp:rsid wsp:val=&quot;002747EC&quot;/&gt;&lt;wsp:rsid wsp:val=&quot;002855BF&quot;/&gt;&lt;wsp:rsid wsp:val=&quot;002E1692&quot;/&gt;&lt;wsp:rsid wsp:val=&quot;002F0D22&quot;/&gt;&lt;wsp:rsid wsp:val=&quot;00316C0B&quot;/&gt;&lt;wsp:rsid wsp:val=&quot;003172DC&quot;/&gt;&lt;wsp:rsid wsp:val=&quot;00326069&quot;/&gt;&lt;wsp:rsid wsp:val=&quot;003454FC&quot;/&gt;&lt;wsp:rsid wsp:val=&quot;0035462D&quot;/&gt;&lt;wsp:rsid wsp:val=&quot;00385395&quot;/&gt;&lt;wsp:rsid wsp:val=&quot;003B3FB3&quot;/&gt;&lt;wsp:rsid wsp:val=&quot;003C4E37&quot;/&gt;&lt;wsp:rsid wsp:val=&quot;003E16BE&quot;/&gt;&lt;wsp:rsid wsp:val=&quot;00401855&quot;/&gt;&lt;wsp:rsid wsp:val=&quot;00426064&quot;/&gt;&lt;wsp:rsid wsp:val=&quot;00437342&quot;/&gt;&lt;wsp:rsid wsp:val=&quot;00442845&quot;/&gt;&lt;wsp:rsid wsp:val=&quot;00455850&quot;/&gt;&lt;wsp:rsid wsp:val=&quot;00464695&quot;/&gt;&lt;wsp:rsid wsp:val=&quot;00473B42&quot;/&gt;&lt;wsp:rsid wsp:val=&quot;00482EB8&quot;/&gt;&lt;wsp:rsid wsp:val=&quot;004B3944&quot;/&gt;&lt;wsp:rsid wsp:val=&quot;004D3578&quot;/&gt;&lt;wsp:rsid wsp:val=&quot;004D380D&quot;/&gt;&lt;wsp:rsid wsp:val=&quot;004D3F58&quot;/&gt;&lt;wsp:rsid wsp:val=&quot;004D5E47&quot;/&gt;&lt;wsp:rsid wsp:val=&quot;004E213A&quot;/&gt;&lt;wsp:rsid wsp:val=&quot;004F4DCD&quot;/&gt;&lt;wsp:rsid wsp:val=&quot;00503171&quot;/&gt;&lt;wsp:rsid wsp:val=&quot;005114F4&quot;/&gt;&lt;wsp:rsid wsp:val=&quot;005153FE&quot;/&gt;&lt;wsp:rsid wsp:val=&quot;00523777&quot;/&gt;&lt;wsp:rsid wsp:val=&quot;005240A4&quot;/&gt;&lt;wsp:rsid wsp:val=&quot;005247B1&quot;/&gt;&lt;wsp:rsid wsp:val=&quot;0052656C&quot;/&gt;&lt;wsp:rsid wsp:val=&quot;00534DA0&quot;/&gt;&lt;wsp:rsid wsp:val=&quot;00543E6C&quot;/&gt;&lt;wsp:rsid wsp:val=&quot;00544635&quot;/&gt;&lt;wsp:rsid wsp:val=&quot;00565087&quot;/&gt;&lt;wsp:rsid wsp:val=&quot;0056573F&quot;/&gt;&lt;wsp:rsid wsp:val=&quot;00571CE2&quot;/&gt;&lt;wsp:rsid wsp:val=&quot;005B1232&quot;/&gt;&lt;wsp:rsid wsp:val=&quot;005C2BAD&quot;/&gt;&lt;wsp:rsid wsp:val=&quot;005D4274&quot;/&gt;&lt;wsp:rsid wsp:val=&quot;00606DA9&quot;/&gt;&lt;wsp:rsid wsp:val=&quot;00611566&quot;/&gt;&lt;wsp:rsid wsp:val=&quot;0064056C&quot;/&gt;&lt;wsp:rsid wsp:val=&quot;00656043&quot;/&gt;&lt;wsp:rsid wsp:val=&quot;00656E1E&quot;/&gt;&lt;wsp:rsid wsp:val=&quot;006653AF&quot;/&gt;&lt;wsp:rsid wsp:val=&quot;006B48BE&quot;/&gt;&lt;wsp:rsid wsp:val=&quot;006C54B5&quot;/&gt;&lt;wsp:rsid wsp:val=&quot;006D1E24&quot;/&gt;&lt;wsp:rsid wsp:val=&quot;00734A5B&quot;/&gt;&lt;wsp:rsid wsp:val=&quot;00744E76&quot;/&gt;&lt;wsp:rsid wsp:val=&quot;007476DB&quot;/&gt;&lt;wsp:rsid wsp:val=&quot;00757D40&quot;/&gt;&lt;wsp:rsid wsp:val=&quot;00766D21&quot;/&gt;&lt;wsp:rsid wsp:val=&quot;00770380&quot;/&gt;&lt;wsp:rsid wsp:val=&quot;00781F0F&quot;/&gt;&lt;wsp:rsid wsp:val=&quot;007846A0&quot;/&gt;&lt;wsp:rsid wsp:val=&quot;00784E85&quot;/&gt;&lt;wsp:rsid wsp:val=&quot;0078727C&quot;/&gt;&lt;wsp:rsid wsp:val=&quot;007923B6&quot;/&gt;&lt;wsp:rsid wsp:val=&quot;007950BC&quot;/&gt;&lt;wsp:rsid wsp:val=&quot;007C095F&quot;/&gt;&lt;wsp:rsid wsp:val=&quot;008003B1&quot;/&gt;&lt;wsp:rsid wsp:val=&quot;008028A4&quot;/&gt;&lt;wsp:rsid wsp:val=&quot;00806520&quot;/&gt;&lt;wsp:rsid wsp:val=&quot;00840916&quot;/&gt;&lt;wsp:rsid wsp:val=&quot;008604EE&quot;/&gt;&lt;wsp:rsid wsp:val=&quot;008748CE&quot;/&gt;&lt;wsp:rsid wsp:val=&quot;008768CA&quot;/&gt;&lt;wsp:rsid wsp:val=&quot;00880559&quot;/&gt;&lt;wsp:rsid wsp:val=&quot;00883092&quot;/&gt;&lt;wsp:rsid wsp:val=&quot;008A3264&quot;/&gt;&lt;wsp:rsid wsp:val=&quot;008B3F35&quot;/&gt;&lt;wsp:rsid wsp:val=&quot;008E0582&quot;/&gt;&lt;wsp:rsid wsp:val=&quot;0090271F&quot;/&gt;&lt;wsp:rsid wsp:val=&quot;00903D8C&quot;/&gt;&lt;wsp:rsid wsp:val=&quot;009113D5&quot;/&gt;&lt;wsp:rsid wsp:val=&quot;00920BF9&quot;/&gt;&lt;wsp:rsid wsp:val=&quot;009261A0&quot;/&gt;&lt;wsp:rsid wsp:val=&quot;00932B63&quot;/&gt;&lt;wsp:rsid wsp:val=&quot;00942EC2&quot;/&gt;&lt;wsp:rsid wsp:val=&quot;009435F2&quot;/&gt;&lt;wsp:rsid wsp:val=&quot;0095633A&quot;/&gt;&lt;wsp:rsid wsp:val=&quot;00961B32&quot;/&gt;&lt;wsp:rsid wsp:val=&quot;00971683&quot;/&gt;&lt;wsp:rsid wsp:val=&quot;00972FD7&quot;/&gt;&lt;wsp:rsid wsp:val=&quot;00974BB0&quot;/&gt;&lt;wsp:rsid wsp:val=&quot;009857AD&quot;/&gt;&lt;wsp:rsid wsp:val=&quot;009C4D5C&quot;/&gt;&lt;wsp:rsid wsp:val=&quot;009D0A28&quot;/&gt;&lt;wsp:rsid wsp:val=&quot;009E4950&quot;/&gt;&lt;wsp:rsid wsp:val=&quot;009F3B54&quot;/&gt;&lt;wsp:rsid wsp:val=&quot;00A06335&quot;/&gt;&lt;wsp:rsid wsp:val=&quot;00A10F02&quot;/&gt;&lt;wsp:rsid wsp:val=&quot;00A30194&quot;/&gt;&lt;wsp:rsid wsp:val=&quot;00A53724&quot;/&gt;&lt;wsp:rsid wsp:val=&quot;00A82346&quot;/&gt;&lt;wsp:rsid wsp:val=&quot;00A8361A&quot;/&gt;&lt;wsp:rsid wsp:val=&quot;00A9671C&quot;/&gt;&lt;wsp:rsid wsp:val=&quot;00AE41CC&quot;/&gt;&lt;wsp:rsid wsp:val=&quot;00AF26FC&quot;/&gt;&lt;wsp:rsid wsp:val=&quot;00AF39A0&quot;/&gt;&lt;wsp:rsid wsp:val=&quot;00AF78D5&quot;/&gt;&lt;wsp:rsid wsp:val=&quot;00B15449&quot;/&gt;&lt;wsp:rsid wsp:val=&quot;00B202D4&quot;/&gt;&lt;wsp:rsid wsp:val=&quot;00B46658&quot;/&gt;&lt;wsp:rsid wsp:val=&quot;00B9781E&quot;/&gt;&lt;wsp:rsid wsp:val=&quot;00BC1D47&quot;/&gt;&lt;wsp:rsid wsp:val=&quot;00BC38D1&quot;/&gt;&lt;wsp:rsid wsp:val=&quot;00BF0636&quot;/&gt;&lt;wsp:rsid wsp:val=&quot;00BF79F1&quot;/&gt;&lt;wsp:rsid wsp:val=&quot;00C03035&quot;/&gt;&lt;wsp:rsid wsp:val=&quot;00C139ED&quot;/&gt;&lt;wsp:rsid wsp:val=&quot;00C33079&quot;/&gt;&lt;wsp:rsid wsp:val=&quot;00C66142&quot;/&gt;&lt;wsp:rsid wsp:val=&quot;00C66B56&quot;/&gt;&lt;wsp:rsid wsp:val=&quot;00C67E53&quot;/&gt;&lt;wsp:rsid wsp:val=&quot;00CA3D0C&quot;/&gt;&lt;wsp:rsid wsp:val=&quot;00CA578F&quot;/&gt;&lt;wsp:rsid wsp:val=&quot;00CB5D24&quot;/&gt;&lt;wsp:rsid wsp:val=&quot;00CB6887&quot;/&gt;&lt;wsp:rsid wsp:val=&quot;00CC09E2&quot;/&gt;&lt;wsp:rsid wsp:val=&quot;00CC373D&quot;/&gt;&lt;wsp:rsid wsp:val=&quot;00CD4C7B&quot;/&gt;&lt;wsp:rsid wsp:val=&quot;00D37BB8&quot;/&gt;&lt;wsp:rsid wsp:val=&quot;00D6137C&quot;/&gt;&lt;wsp:rsid wsp:val=&quot;00D70737&quot;/&gt;&lt;wsp:rsid wsp:val=&quot;00D738D6&quot;/&gt;&lt;wsp:rsid wsp:val=&quot;00D80795&quot;/&gt;&lt;wsp:rsid wsp:val=&quot;00D87E00&quot;/&gt;&lt;wsp:rsid wsp:val=&quot;00D9134D&quot;/&gt;&lt;wsp:rsid wsp:val=&quot;00D9267F&quot;/&gt;&lt;wsp:rsid wsp:val=&quot;00DA7703&quot;/&gt;&lt;wsp:rsid wsp:val=&quot;00DA7A03&quot;/&gt;&lt;wsp:rsid wsp:val=&quot;00DB1818&quot;/&gt;&lt;wsp:rsid wsp:val=&quot;00DC0AF0&quot;/&gt;&lt;wsp:rsid wsp:val=&quot;00DC309B&quot;/&gt;&lt;wsp:rsid wsp:val=&quot;00DC48B7&quot;/&gt;&lt;wsp:rsid wsp:val=&quot;00DC4DA2&quot;/&gt;&lt;wsp:rsid wsp:val=&quot;00DE0C24&quot;/&gt;&lt;wsp:rsid wsp:val=&quot;00DF26DC&quot;/&gt;&lt;wsp:rsid wsp:val=&quot;00E07838&quot;/&gt;&lt;wsp:rsid wsp:val=&quot;00E62835&quot;/&gt;&lt;wsp:rsid wsp:val=&quot;00E77645&quot;/&gt;&lt;wsp:rsid wsp:val=&quot;00E852FF&quot;/&gt;&lt;wsp:rsid wsp:val=&quot;00E93BE3&quot;/&gt;&lt;wsp:rsid wsp:val=&quot;00EA22F8&quot;/&gt;&lt;wsp:rsid wsp:val=&quot;00EA2670&quot;/&gt;&lt;wsp:rsid wsp:val=&quot;00EC4A25&quot;/&gt;&lt;wsp:rsid wsp:val=&quot;00EF66AA&quot;/&gt;&lt;wsp:rsid wsp:val=&quot;00F025A2&quot;/&gt;&lt;wsp:rsid wsp:val=&quot;00F2026E&quot;/&gt;&lt;wsp:rsid wsp:val=&quot;00F2210A&quot;/&gt;&lt;wsp:rsid wsp:val=&quot;00F37743&quot;/&gt;&lt;wsp:rsid wsp:val=&quot;00F423EA&quot;/&gt;&lt;wsp:rsid wsp:val=&quot;00F54A3D&quot;/&gt;&lt;wsp:rsid wsp:val=&quot;00F653B8&quot;/&gt;&lt;wsp:rsid wsp:val=&quot;00F76F8F&quot;/&gt;&lt;wsp:rsid wsp:val=&quot;00F771B1&quot;/&gt;&lt;wsp:rsid wsp:val=&quot;00FA1266&quot;/&gt;&lt;wsp:rsid wsp:val=&quot;00FA512C&quot;/&gt;&lt;wsp:rsid wsp:val=&quot;00FB2BEA&quot;/&gt;&lt;wsp:rsid wsp:val=&quot;00FB2F48&quot;/&gt;&lt;wsp:rsid wsp:val=&quot;00FB7C46&quot;/&gt;&lt;wsp:rsid wsp:val=&quot;00FC1192&quot;/&gt;&lt;wsp:rsid wsp:val=&quot;00FE38CB&quot;/&gt;&lt;/wsp:rsids&gt;&lt;/w:docPr&gt;&lt;w:body&gt;&lt;wx:sect&gt;&lt;w:p wsp:rsidR=&quot;00000000&quot; wsp:rsidRDefault=&quot;00482EB8&quot; wsp:rsidP=&quot;00482EB8&quot;&gt;&lt;m:oMathPara&gt;&lt;m:oMath&gt;&lt;m:r&gt;&lt;aml:annotation aml:id=&quot;0&quot; w:type=&quot;Word.Insertion&quot; aml:author=&quot;Author&quot;&gt;&lt;aml:content&gt;&lt;m:rPr&gt;&lt;m:sty m:val=&quot;p&quot;/&gt;&lt;/m:rPr&gt;&lt;w:rPr&gt;&lt;w:rFonts w:ascii=&quot;Cambria Math&quot; w:h-ansi=&quot;Cambria Math&quot;/&gt;&lt;wx:font wx:val=&quot;Cambria Math&quot;/&gt;&lt;w:sz-cs w:val=&quot;18&quot;/&gt;&lt;w:lang w:fareast=&quot;JA&quot;/&gt;&lt;/w:rPr&gt;&lt;m:t&gt;Î”&lt;/m:t&gt;&lt;/aml:content&gt;&lt;/aml:annotation&gt;&lt;/m:r&gt;&lt;m:sSub&gt;&lt;m:sSubPr&gt;&lt;m:ctrlPr&gt;&lt;aml:annotation aml:id=&quot;1&quot; w:type=&quot;Word.Insertion&quot; aml:author=&quot;Author&quot;&gt;&lt;aml:content&gt;&lt;w:rPr&gt;&lt;w:rFonts w:ascii=&quot;Cambria Math&quot; w:h-ansi=&quot;Cambria Math&quot;/&gt;&lt;wx:font wx:val=&quot;Cambria Math&quot;/&gt;&lt;w:i-cs/&gt;&lt;w:sz-cs w:val=&quot;18&quot;/&gt;&lt;w:lang w:fareast=&quot;JA&quot;/&gt;&lt;/w:rPr&gt;&lt;/aml:content&gt;&lt;/aml:annotation&gt;&lt;/m:ctrlPr&gt;&lt;/m:sSubPr&gt;&lt;m:e&gt;&lt;m:r&gt;&lt;aml:annotation aml:id=&quot;2&quot; w:type=&quot;Word.Insertion&quot; aml:author=&quot;Author&quot;&gt;&lt;aml:content&gt;&lt;w:rPr&gt;&lt;w:rFonts w:ascii=&quot;Cambria Math&quot; w:h-ansi=&quot;Cambria Math&quot;/&gt;&lt;wx:font wx:val=&quot;Cambria Math&quot;/&gt;&lt;w:i/&gt;&lt;w:sz-cs w:val=&quot;18&quot;/&gt;&lt;w:lang w:fareast=&quot;JA&quot;/&gt;&lt;/w:rPr&gt;&lt;m:t&gt;f&lt;/m:t&gt;&lt;/aml:content&gt;&lt;/aml:annotation&gt;&lt;/m:r&gt;&lt;/m:e&gt;&lt;m:sub&gt;&lt;m:r&gt;&lt;aml:annotation aml:id=&quot;3&quot; w:type=&quot;Word.Insertion&quot; aml:author=&quot;Author&quot;&gt;&lt;aml:content&gt;&lt;m:rPr&gt;&lt;m:nor/&gt;&lt;/m:rPr&gt;&lt;w:rPr&gt;&lt;w:rFonts w:ascii=&quot;Geneva&quot; w:h-ansi=&quot;Geneva&quot;/&gt;&lt;wx:font wx:val=&quot;Geneva&quot;/&gt;&lt;w:i-cs/&gt;&lt;w:sz-cs w:val=&quot;18&quot;/&gt;&lt;w:lang w:fareast=&quot;JA&quot;/&gt;&lt;/w:rPr&gt;&lt;m:t&gt;RA&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21" o:title="" chromakey="white"/>
                </v:shape>
              </w:pict>
            </w:r>
            <w:r w:rsidRPr="00CA578F">
              <w:rPr>
                <w:rFonts w:ascii="Geneva" w:hAnsi="Geneva"/>
                <w:iCs/>
                <w:szCs w:val="18"/>
                <w:lang w:eastAsia="ja-JP"/>
              </w:rPr>
              <w:fldChar w:fldCharType="end"/>
            </w:r>
            <w:ins w:id="2278" w:author="Author">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CA578F" w:rsidRPr="00FD0425" w14:paraId="12676635" w14:textId="77777777" w:rsidTr="004705CC">
        <w:trPr>
          <w:ins w:id="2279" w:author="Author"/>
        </w:trPr>
        <w:tc>
          <w:tcPr>
            <w:tcW w:w="2518" w:type="dxa"/>
            <w:tcBorders>
              <w:top w:val="single" w:sz="4" w:space="0" w:color="auto"/>
              <w:left w:val="single" w:sz="4" w:space="0" w:color="auto"/>
              <w:bottom w:val="single" w:sz="4" w:space="0" w:color="auto"/>
              <w:right w:val="single" w:sz="4" w:space="0" w:color="auto"/>
            </w:tcBorders>
          </w:tcPr>
          <w:p w14:paraId="1D8B624A" w14:textId="77777777" w:rsidR="00CA578F" w:rsidRPr="00F40767" w:rsidRDefault="00CA578F" w:rsidP="004705CC">
            <w:pPr>
              <w:pStyle w:val="TAL"/>
              <w:ind w:left="454"/>
              <w:rPr>
                <w:ins w:id="2280" w:author="Author"/>
                <w:lang w:eastAsia="zh-CN"/>
              </w:rPr>
            </w:pPr>
            <w:ins w:id="2281"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bookmarkStart w:id="2282" w:name="OLE_LINK18"/>
              <w:r w:rsidRPr="00D26BBA">
                <w:rPr>
                  <w:rFonts w:hint="eastAsia"/>
                  <w:highlight w:val="yellow"/>
                  <w:lang w:eastAsia="zh-CN"/>
                </w:rPr>
                <w:t xml:space="preserve">[FFS whether a separate </w:t>
              </w:r>
              <w:r w:rsidRPr="00D26BBA">
                <w:rPr>
                  <w:highlight w:val="yellow"/>
                  <w:lang w:eastAsia="zh-CN"/>
                </w:rPr>
                <w:t>“</w:t>
              </w:r>
              <w:r w:rsidRPr="00D26BBA">
                <w:rPr>
                  <w:rFonts w:hint="eastAsia"/>
                  <w:highlight w:val="yellow"/>
                  <w:lang w:eastAsia="zh-CN"/>
                </w:rPr>
                <w:t>Root Sequence Index BFR</w:t>
              </w:r>
              <w:r w:rsidRPr="00D26BBA">
                <w:rPr>
                  <w:highlight w:val="yellow"/>
                  <w:lang w:eastAsia="zh-CN"/>
                </w:rPr>
                <w:t>”</w:t>
              </w:r>
              <w:r w:rsidRPr="00D26BBA">
                <w:rPr>
                  <w:rFonts w:hint="eastAsia"/>
                  <w:highlight w:val="yellow"/>
                  <w:lang w:eastAsia="zh-CN"/>
                </w:rPr>
                <w:t>]</w:t>
              </w:r>
              <w:bookmarkEnd w:id="2282"/>
            </w:ins>
          </w:p>
        </w:tc>
        <w:tc>
          <w:tcPr>
            <w:tcW w:w="1134" w:type="dxa"/>
            <w:tcBorders>
              <w:top w:val="single" w:sz="4" w:space="0" w:color="auto"/>
              <w:left w:val="single" w:sz="4" w:space="0" w:color="auto"/>
              <w:bottom w:val="single" w:sz="4" w:space="0" w:color="auto"/>
              <w:right w:val="single" w:sz="4" w:space="0" w:color="auto"/>
            </w:tcBorders>
          </w:tcPr>
          <w:p w14:paraId="074660FE" w14:textId="77777777" w:rsidR="00CA578F" w:rsidRPr="00FD0425" w:rsidRDefault="00CA578F" w:rsidP="004705CC">
            <w:pPr>
              <w:pStyle w:val="TAL"/>
              <w:rPr>
                <w:ins w:id="2283" w:author="Author"/>
                <w:lang w:eastAsia="zh-CN"/>
              </w:rPr>
            </w:pPr>
            <w:ins w:id="2284"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20394EA" w14:textId="77777777" w:rsidR="00CA578F" w:rsidRPr="00FD0425" w:rsidRDefault="00CA578F" w:rsidP="004705CC">
            <w:pPr>
              <w:pStyle w:val="TAL"/>
              <w:rPr>
                <w:ins w:id="228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E74A807" w14:textId="77777777" w:rsidR="00CA578F" w:rsidRPr="00F40767" w:rsidRDefault="00CA578F" w:rsidP="004705CC">
            <w:pPr>
              <w:pStyle w:val="TAL"/>
              <w:rPr>
                <w:ins w:id="2286" w:author="Author"/>
                <w:rFonts w:eastAsia="SimSun" w:cs="Arial"/>
                <w:lang w:eastAsia="zh-CN"/>
              </w:rPr>
            </w:pPr>
            <w:ins w:id="2287"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14:paraId="6C5EF845" w14:textId="77777777" w:rsidR="00CA578F" w:rsidRPr="00FD0425" w:rsidRDefault="00CA578F" w:rsidP="004705CC">
            <w:pPr>
              <w:pStyle w:val="TAL"/>
              <w:rPr>
                <w:ins w:id="2288" w:author="Author"/>
                <w:rFonts w:ascii="Geneva" w:hAnsi="Geneva"/>
                <w:iCs/>
                <w:szCs w:val="18"/>
                <w:lang w:eastAsia="ja-JP"/>
              </w:rPr>
            </w:pPr>
            <w:ins w:id="2289"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A578F" w:rsidRPr="00FD0425" w14:paraId="312BA91C" w14:textId="77777777" w:rsidTr="004705CC">
        <w:trPr>
          <w:ins w:id="2290" w:author="Author"/>
        </w:trPr>
        <w:tc>
          <w:tcPr>
            <w:tcW w:w="2518" w:type="dxa"/>
            <w:tcBorders>
              <w:top w:val="single" w:sz="4" w:space="0" w:color="auto"/>
              <w:left w:val="single" w:sz="4" w:space="0" w:color="auto"/>
              <w:bottom w:val="single" w:sz="4" w:space="0" w:color="auto"/>
              <w:right w:val="single" w:sz="4" w:space="0" w:color="auto"/>
            </w:tcBorders>
          </w:tcPr>
          <w:p w14:paraId="23C8AB8A" w14:textId="77777777" w:rsidR="00CA578F" w:rsidRPr="00F40767" w:rsidRDefault="00CA578F" w:rsidP="004705CC">
            <w:pPr>
              <w:pStyle w:val="TAL"/>
              <w:ind w:left="454"/>
              <w:rPr>
                <w:ins w:id="2291" w:author="Author"/>
                <w:lang w:eastAsia="en-GB"/>
              </w:rPr>
            </w:pPr>
            <w:ins w:id="2292" w:author="Author">
              <w:r w:rsidRPr="0058293E">
                <w:rPr>
                  <w:lang w:eastAsia="en-GB"/>
                </w:rPr>
                <w:lastRenderedPageBreak/>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64698E05" w14:textId="77777777" w:rsidR="00CA578F" w:rsidRPr="00FD0425" w:rsidRDefault="00CA578F" w:rsidP="004705CC">
            <w:pPr>
              <w:pStyle w:val="TAL"/>
              <w:rPr>
                <w:ins w:id="2293" w:author="Author"/>
                <w:lang w:eastAsia="zh-CN"/>
              </w:rPr>
            </w:pPr>
            <w:ins w:id="229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07A3B32" w14:textId="77777777" w:rsidR="00CA578F" w:rsidRPr="00FD0425" w:rsidRDefault="00CA578F" w:rsidP="004705CC">
            <w:pPr>
              <w:pStyle w:val="TAL"/>
              <w:rPr>
                <w:ins w:id="229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14:paraId="2C3DBDCA" w14:textId="77777777" w:rsidR="00CA578F" w:rsidRPr="00F40767" w:rsidRDefault="00CA578F" w:rsidP="004705CC">
            <w:pPr>
              <w:pStyle w:val="TAL"/>
              <w:rPr>
                <w:ins w:id="2296" w:author="Author"/>
                <w:rFonts w:eastAsia="SimSun" w:cs="Arial"/>
                <w:lang w:eastAsia="zh-CN"/>
              </w:rPr>
            </w:pPr>
            <w:ins w:id="2297"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57A6B2F1" w14:textId="77777777" w:rsidR="00CA578F" w:rsidRPr="00FD0425" w:rsidRDefault="00CA578F" w:rsidP="004705CC">
            <w:pPr>
              <w:pStyle w:val="TAL"/>
              <w:rPr>
                <w:ins w:id="2298" w:author="Author"/>
                <w:rFonts w:ascii="Geneva" w:hAnsi="Geneva"/>
                <w:iCs/>
                <w:szCs w:val="18"/>
                <w:lang w:eastAsia="ja-JP"/>
              </w:rPr>
            </w:pPr>
            <w:ins w:id="2299"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14:paraId="73035DAD" w14:textId="77777777" w:rsidR="00CA578F" w:rsidRPr="00A92B92" w:rsidRDefault="00CA578F" w:rsidP="00CA578F">
      <w:pPr>
        <w:rPr>
          <w:ins w:id="2300"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A578F" w:rsidRPr="00FD0425" w14:paraId="3C18F458" w14:textId="77777777" w:rsidTr="004705CC">
        <w:trPr>
          <w:ins w:id="2301" w:author="Author"/>
        </w:trPr>
        <w:tc>
          <w:tcPr>
            <w:tcW w:w="3110" w:type="dxa"/>
          </w:tcPr>
          <w:p w14:paraId="632DB320" w14:textId="77777777" w:rsidR="00CA578F" w:rsidRPr="00FD0425" w:rsidRDefault="00CA578F" w:rsidP="004705CC">
            <w:pPr>
              <w:pStyle w:val="TAH"/>
              <w:rPr>
                <w:ins w:id="2302" w:author="Author"/>
              </w:rPr>
            </w:pPr>
            <w:ins w:id="2303" w:author="Author">
              <w:r w:rsidRPr="00FD0425">
                <w:t>Range bound</w:t>
              </w:r>
            </w:ins>
          </w:p>
        </w:tc>
        <w:tc>
          <w:tcPr>
            <w:tcW w:w="5670" w:type="dxa"/>
          </w:tcPr>
          <w:p w14:paraId="6B3DC770" w14:textId="77777777" w:rsidR="00CA578F" w:rsidRPr="00FD0425" w:rsidRDefault="00CA578F" w:rsidP="004705CC">
            <w:pPr>
              <w:pStyle w:val="TAH"/>
              <w:rPr>
                <w:ins w:id="2304" w:author="Author"/>
              </w:rPr>
            </w:pPr>
            <w:ins w:id="2305" w:author="Author">
              <w:r w:rsidRPr="00FD0425">
                <w:t>Explanation</w:t>
              </w:r>
            </w:ins>
          </w:p>
        </w:tc>
      </w:tr>
      <w:tr w:rsidR="00CA578F" w:rsidRPr="00FD0425" w14:paraId="1F2DAD79" w14:textId="77777777" w:rsidTr="004705CC">
        <w:trPr>
          <w:ins w:id="2306" w:author="Author"/>
        </w:trPr>
        <w:tc>
          <w:tcPr>
            <w:tcW w:w="3110" w:type="dxa"/>
          </w:tcPr>
          <w:p w14:paraId="2462BA19" w14:textId="77777777" w:rsidR="00CA578F" w:rsidRPr="00FD0425" w:rsidRDefault="00CA578F" w:rsidP="004705CC">
            <w:pPr>
              <w:pStyle w:val="TAL"/>
              <w:jc w:val="center"/>
              <w:rPr>
                <w:ins w:id="2307" w:author="Author"/>
              </w:rPr>
            </w:pPr>
            <w:ins w:id="2308" w:author="Author">
              <w:r w:rsidRPr="007D11FB">
                <w:rPr>
                  <w:rFonts w:cs="Arial"/>
                  <w:bCs/>
                  <w:lang w:eastAsia="ja-JP"/>
                </w:rPr>
                <w:t>maxnoofPhysicalResourceBlocks-1</w:t>
              </w:r>
            </w:ins>
          </w:p>
        </w:tc>
        <w:tc>
          <w:tcPr>
            <w:tcW w:w="5670" w:type="dxa"/>
          </w:tcPr>
          <w:p w14:paraId="7A8A1AA9" w14:textId="77777777" w:rsidR="00CA578F" w:rsidRPr="00FD0425" w:rsidRDefault="00CA578F" w:rsidP="004705CC">
            <w:pPr>
              <w:pStyle w:val="TAL"/>
              <w:jc w:val="center"/>
              <w:rPr>
                <w:ins w:id="2309" w:author="Author"/>
              </w:rPr>
            </w:pPr>
            <w:ins w:id="2310" w:author="Author">
              <w:r w:rsidRPr="007D11FB">
                <w:rPr>
                  <w:rFonts w:cs="Arial"/>
                  <w:lang w:eastAsia="ja-JP"/>
                </w:rPr>
                <w:t>Maximum no. of Physical Resource Blocks minus 1. Value is 274.</w:t>
              </w:r>
            </w:ins>
          </w:p>
        </w:tc>
      </w:tr>
    </w:tbl>
    <w:p w14:paraId="3664B9F9" w14:textId="77777777" w:rsidR="00CA578F" w:rsidRPr="00FD0425" w:rsidRDefault="00CA578F" w:rsidP="00CA578F">
      <w:pPr>
        <w:jc w:val="center"/>
        <w:rPr>
          <w:ins w:id="2311" w:author="Author"/>
          <w:lang w:eastAsia="zh-CN"/>
        </w:rPr>
      </w:pPr>
    </w:p>
    <w:p w14:paraId="2953E716" w14:textId="77777777" w:rsidR="00A72E67" w:rsidRPr="001F67C9" w:rsidRDefault="00A72E67" w:rsidP="00A72E67">
      <w:pPr>
        <w:pStyle w:val="Heading4"/>
        <w:rPr>
          <w:ins w:id="2312" w:author="Nokia" w:date="2020-05-22T07:49:00Z"/>
        </w:rPr>
      </w:pPr>
      <w:ins w:id="2313" w:author="Nokia" w:date="2020-05-22T07:49:00Z">
        <w:r w:rsidRPr="000C38C2">
          <w:t>9.</w:t>
        </w:r>
        <w:r>
          <w:t>3.1.xy</w:t>
        </w:r>
        <w:r w:rsidRPr="001F67C9">
          <w:tab/>
        </w:r>
        <w:r>
          <w:t xml:space="preserve">Slice </w:t>
        </w:r>
        <w:r w:rsidRPr="001F67C9">
          <w:t>Radio Resource Status</w:t>
        </w:r>
      </w:ins>
    </w:p>
    <w:p w14:paraId="12D50C43" w14:textId="77777777" w:rsidR="00A72E67" w:rsidRPr="001F67C9" w:rsidRDefault="00A72E67" w:rsidP="00A72E67">
      <w:pPr>
        <w:rPr>
          <w:ins w:id="2314" w:author="Nokia" w:date="2020-05-22T07:49:00Z"/>
          <w:lang w:val="en-US"/>
        </w:rPr>
      </w:pPr>
      <w:ins w:id="2315" w:author="Nokia" w:date="2020-05-22T07:49:00Z">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w:t>
        </w:r>
        <w:r>
          <w:rPr>
            <w:lang w:val="en-US"/>
          </w:rPr>
          <w:t>within a slice</w:t>
        </w:r>
        <w:r w:rsidRPr="001F67C9">
          <w:rPr>
            <w:lang w:val="en-US"/>
          </w:rPr>
          <w:t xml:space="preserve"> </w:t>
        </w:r>
        <w:r w:rsidRPr="001F67C9">
          <w:rPr>
            <w:lang w:val="en-US" w:eastAsia="zh-CN"/>
          </w:rPr>
          <w:t xml:space="preserve">for all traffic </w:t>
        </w:r>
        <w:r w:rsidRPr="001F67C9">
          <w:rPr>
            <w:lang w:val="en-US"/>
          </w:rPr>
          <w:t xml:space="preserve">in </w:t>
        </w:r>
        <w:r>
          <w:rPr>
            <w:lang w:val="en-US"/>
          </w:rPr>
          <w:t>d</w:t>
        </w:r>
        <w:r w:rsidRPr="001F67C9">
          <w:rPr>
            <w:lang w:val="en-US"/>
          </w:rPr>
          <w:t xml:space="preserve">ownlink and </w:t>
        </w:r>
        <w:r>
          <w:rPr>
            <w:lang w:val="en-US"/>
          </w:rPr>
          <w:t>u</w:t>
        </w:r>
        <w:r w:rsidRPr="001F67C9">
          <w:rPr>
            <w:lang w:val="en-US"/>
          </w:rPr>
          <w:t>plink</w:t>
        </w:r>
        <w:r>
          <w:rPr>
            <w:lang w:val="en-US"/>
          </w:rPr>
          <w:t xml:space="preserve"> </w:t>
        </w:r>
        <w:r w:rsidRPr="00C37D2B">
          <w:rPr>
            <w:lang w:eastAsia="zh-CN"/>
          </w:rPr>
          <w:t xml:space="preserve">and the usage of PDCCH CCEs for </w:t>
        </w:r>
        <w:r>
          <w:rPr>
            <w:lang w:eastAsia="zh-CN"/>
          </w:rPr>
          <w:t>d</w:t>
        </w:r>
        <w:r w:rsidRPr="00C37D2B">
          <w:rPr>
            <w:lang w:eastAsia="zh-CN"/>
          </w:rPr>
          <w:t xml:space="preserve">ownlink and </w:t>
        </w:r>
        <w:r>
          <w:rPr>
            <w:lang w:eastAsia="zh-CN"/>
          </w:rPr>
          <w:t>u</w:t>
        </w:r>
        <w:r w:rsidRPr="00C37D2B">
          <w:rPr>
            <w:lang w:eastAsia="zh-CN"/>
          </w:rPr>
          <w:t>plink scheduling</w:t>
        </w:r>
        <w:r>
          <w:rPr>
            <w:lang w:eastAsia="zh-CN"/>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A72E67" w:rsidRPr="001F67C9" w14:paraId="4705F3A0" w14:textId="77777777" w:rsidTr="004705CC">
        <w:trPr>
          <w:jc w:val="center"/>
          <w:ins w:id="2316" w:author="Nokia" w:date="2020-05-22T07:49:00Z"/>
        </w:trPr>
        <w:tc>
          <w:tcPr>
            <w:tcW w:w="3427" w:type="dxa"/>
            <w:tcBorders>
              <w:top w:val="single" w:sz="4" w:space="0" w:color="auto"/>
              <w:left w:val="single" w:sz="4" w:space="0" w:color="auto"/>
              <w:bottom w:val="single" w:sz="4" w:space="0" w:color="auto"/>
              <w:right w:val="single" w:sz="4" w:space="0" w:color="auto"/>
            </w:tcBorders>
            <w:hideMark/>
          </w:tcPr>
          <w:p w14:paraId="124434F1" w14:textId="77777777" w:rsidR="00A72E67" w:rsidRPr="001F67C9" w:rsidRDefault="00A72E67" w:rsidP="004705CC">
            <w:pPr>
              <w:pStyle w:val="TAH"/>
              <w:rPr>
                <w:ins w:id="2317" w:author="Nokia" w:date="2020-05-22T07:49:00Z"/>
                <w:lang w:eastAsia="ja-JP"/>
              </w:rPr>
            </w:pPr>
            <w:ins w:id="2318" w:author="Nokia" w:date="2020-05-22T07:49:00Z">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5DAFC9C8" w14:textId="77777777" w:rsidR="00A72E67" w:rsidRPr="001F67C9" w:rsidRDefault="00A72E67" w:rsidP="004705CC">
            <w:pPr>
              <w:pStyle w:val="TAH"/>
              <w:rPr>
                <w:ins w:id="2319" w:author="Nokia" w:date="2020-05-22T07:49:00Z"/>
                <w:lang w:eastAsia="ja-JP"/>
              </w:rPr>
            </w:pPr>
            <w:ins w:id="2320" w:author="Nokia" w:date="2020-05-22T07:49:00Z">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3BDCDB64" w14:textId="77777777" w:rsidR="00A72E67" w:rsidRPr="001F67C9" w:rsidRDefault="00A72E67" w:rsidP="004705CC">
            <w:pPr>
              <w:pStyle w:val="TAH"/>
              <w:rPr>
                <w:ins w:id="2321" w:author="Nokia" w:date="2020-05-22T07:49:00Z"/>
                <w:lang w:eastAsia="ja-JP"/>
              </w:rPr>
            </w:pPr>
            <w:ins w:id="2322" w:author="Nokia" w:date="2020-05-22T07:49:00Z">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22D96E16" w14:textId="77777777" w:rsidR="00A72E67" w:rsidRPr="001F67C9" w:rsidRDefault="00A72E67" w:rsidP="004705CC">
            <w:pPr>
              <w:pStyle w:val="TAH"/>
              <w:rPr>
                <w:ins w:id="2323" w:author="Nokia" w:date="2020-05-22T07:49:00Z"/>
                <w:lang w:eastAsia="ja-JP"/>
              </w:rPr>
            </w:pPr>
            <w:ins w:id="2324" w:author="Nokia" w:date="2020-05-22T07:49:00Z">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0A6104E8" w14:textId="77777777" w:rsidR="00A72E67" w:rsidRPr="001F67C9" w:rsidRDefault="00A72E67" w:rsidP="004705CC">
            <w:pPr>
              <w:pStyle w:val="TAH"/>
              <w:rPr>
                <w:ins w:id="2325" w:author="Nokia" w:date="2020-05-22T07:49:00Z"/>
                <w:lang w:eastAsia="ja-JP"/>
              </w:rPr>
            </w:pPr>
            <w:ins w:id="2326" w:author="Nokia" w:date="2020-05-22T07:49:00Z">
              <w:r w:rsidRPr="001F67C9">
                <w:rPr>
                  <w:lang w:eastAsia="ja-JP"/>
                </w:rPr>
                <w:t>Semantics description</w:t>
              </w:r>
            </w:ins>
          </w:p>
        </w:tc>
      </w:tr>
      <w:tr w:rsidR="00A72E67" w:rsidRPr="001F67C9" w14:paraId="7A417E68" w14:textId="77777777" w:rsidTr="004705CC">
        <w:trPr>
          <w:jc w:val="center"/>
          <w:ins w:id="2327" w:author="Nokia" w:date="2020-05-22T07:49:00Z"/>
        </w:trPr>
        <w:tc>
          <w:tcPr>
            <w:tcW w:w="3427" w:type="dxa"/>
            <w:tcBorders>
              <w:top w:val="single" w:sz="4" w:space="0" w:color="auto"/>
              <w:left w:val="single" w:sz="4" w:space="0" w:color="auto"/>
              <w:bottom w:val="single" w:sz="4" w:space="0" w:color="auto"/>
              <w:right w:val="single" w:sz="4" w:space="0" w:color="auto"/>
            </w:tcBorders>
            <w:hideMark/>
          </w:tcPr>
          <w:p w14:paraId="4A601592" w14:textId="77777777" w:rsidR="00A72E67" w:rsidRPr="001F67C9" w:rsidRDefault="00A72E67" w:rsidP="004705CC">
            <w:pPr>
              <w:pStyle w:val="TAL"/>
              <w:rPr>
                <w:ins w:id="2328" w:author="Nokia" w:date="2020-05-22T07:49:00Z"/>
                <w:lang w:val="en-US" w:eastAsia="ja-JP"/>
              </w:rPr>
              <w:pPrChange w:id="2329" w:author="Nokia" w:date="2020-03-27T18:25:00Z">
                <w:pPr>
                  <w:pStyle w:val="TAL"/>
                  <w:ind w:left="174"/>
                </w:pPr>
              </w:pPrChange>
            </w:pPr>
            <w:bookmarkStart w:id="2330" w:name="_Hlk36225341"/>
            <w:ins w:id="2331" w:author="Nokia" w:date="2020-05-22T07:49:00Z">
              <w:r w:rsidRPr="001F67C9">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2850B6" w14:textId="77777777" w:rsidR="00A72E67" w:rsidRPr="001F67C9" w:rsidRDefault="00A72E67" w:rsidP="004705CC">
            <w:pPr>
              <w:pStyle w:val="TAL"/>
              <w:rPr>
                <w:ins w:id="2332" w:author="Nokia" w:date="2020-05-22T07:49:00Z"/>
                <w:lang w:eastAsia="ja-JP"/>
              </w:rPr>
            </w:pPr>
            <w:ins w:id="2333" w:author="Nokia" w:date="2020-05-22T07:49: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CAD4BAF" w14:textId="77777777" w:rsidR="00A72E67" w:rsidRPr="001F67C9" w:rsidRDefault="00A72E67" w:rsidP="004705CC">
            <w:pPr>
              <w:pStyle w:val="TAL"/>
              <w:rPr>
                <w:ins w:id="2334" w:author="Nokia" w:date="2020-05-22T07:49: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F3D2BD3" w14:textId="77777777" w:rsidR="00A72E67" w:rsidRPr="001F67C9" w:rsidRDefault="00A72E67" w:rsidP="004705CC">
            <w:pPr>
              <w:pStyle w:val="TAL"/>
              <w:rPr>
                <w:ins w:id="2335" w:author="Nokia" w:date="2020-05-22T07:49:00Z"/>
                <w:szCs w:val="18"/>
                <w:lang w:eastAsia="ja-JP"/>
              </w:rPr>
            </w:pPr>
            <w:ins w:id="2336" w:author="Nokia" w:date="2020-05-22T07:49: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28C720C9" w14:textId="77777777" w:rsidR="00A72E67" w:rsidRPr="001F67C9" w:rsidRDefault="00A72E67" w:rsidP="004705CC">
            <w:pPr>
              <w:pStyle w:val="TAL"/>
              <w:rPr>
                <w:ins w:id="2337" w:author="Nokia" w:date="2020-05-22T07:49:00Z"/>
                <w:lang w:eastAsia="ja-JP"/>
              </w:rPr>
            </w:pPr>
            <w:ins w:id="2338" w:author="Nokia" w:date="2020-05-22T07:49:00Z">
              <w:r w:rsidRPr="0073773A">
                <w:rPr>
                  <w:lang w:val="en-US" w:eastAsia="ja-JP"/>
                </w:rPr>
                <w:t>DL GBR PRB</w:t>
              </w:r>
              <w:r>
                <w:rPr>
                  <w:lang w:val="en-US" w:eastAsia="ja-JP"/>
                </w:rPr>
                <w:t xml:space="preserve"> usage</w:t>
              </w:r>
            </w:ins>
          </w:p>
        </w:tc>
      </w:tr>
      <w:tr w:rsidR="00A72E67" w:rsidRPr="001F67C9" w14:paraId="71BD9693" w14:textId="77777777" w:rsidTr="004705CC">
        <w:trPr>
          <w:jc w:val="center"/>
          <w:ins w:id="2339" w:author="Nokia" w:date="2020-05-22T07:49:00Z"/>
        </w:trPr>
        <w:tc>
          <w:tcPr>
            <w:tcW w:w="3427" w:type="dxa"/>
            <w:tcBorders>
              <w:top w:val="single" w:sz="4" w:space="0" w:color="auto"/>
              <w:left w:val="single" w:sz="4" w:space="0" w:color="auto"/>
              <w:bottom w:val="single" w:sz="4" w:space="0" w:color="auto"/>
              <w:right w:val="single" w:sz="4" w:space="0" w:color="auto"/>
            </w:tcBorders>
            <w:hideMark/>
          </w:tcPr>
          <w:p w14:paraId="3D9B4F3F" w14:textId="77777777" w:rsidR="00A72E67" w:rsidRPr="001F67C9" w:rsidRDefault="00A72E67" w:rsidP="004705CC">
            <w:pPr>
              <w:pStyle w:val="TAL"/>
              <w:rPr>
                <w:ins w:id="2340" w:author="Nokia" w:date="2020-05-22T07:49:00Z"/>
                <w:lang w:val="en-US" w:eastAsia="ja-JP"/>
              </w:rPr>
              <w:pPrChange w:id="2341" w:author="Nokia" w:date="2020-03-27T18:25:00Z">
                <w:pPr>
                  <w:pStyle w:val="TAL"/>
                  <w:ind w:left="174"/>
                </w:pPr>
              </w:pPrChange>
            </w:pPr>
            <w:ins w:id="2342" w:author="Nokia" w:date="2020-05-22T07:49:00Z">
              <w:r w:rsidRPr="001F67C9">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0A3BFA48" w14:textId="77777777" w:rsidR="00A72E67" w:rsidRPr="001F67C9" w:rsidRDefault="00A72E67" w:rsidP="004705CC">
            <w:pPr>
              <w:pStyle w:val="TAL"/>
              <w:rPr>
                <w:ins w:id="2343" w:author="Nokia" w:date="2020-05-22T07:49:00Z"/>
                <w:lang w:eastAsia="ja-JP"/>
              </w:rPr>
            </w:pPr>
            <w:ins w:id="2344" w:author="Nokia" w:date="2020-05-22T07:49: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9FD6031" w14:textId="77777777" w:rsidR="00A72E67" w:rsidRPr="001F67C9" w:rsidRDefault="00A72E67" w:rsidP="004705CC">
            <w:pPr>
              <w:pStyle w:val="TAL"/>
              <w:rPr>
                <w:ins w:id="2345" w:author="Nokia" w:date="2020-05-22T07:49: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8600EF1" w14:textId="77777777" w:rsidR="00A72E67" w:rsidRPr="001F67C9" w:rsidRDefault="00A72E67" w:rsidP="004705CC">
            <w:pPr>
              <w:pStyle w:val="TAL"/>
              <w:rPr>
                <w:ins w:id="2346" w:author="Nokia" w:date="2020-05-22T07:49:00Z"/>
                <w:lang w:eastAsia="ja-JP"/>
              </w:rPr>
            </w:pPr>
            <w:ins w:id="2347" w:author="Nokia" w:date="2020-05-22T07:49: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282A16E8" w14:textId="77777777" w:rsidR="00A72E67" w:rsidRPr="001F67C9" w:rsidRDefault="00A72E67" w:rsidP="004705CC">
            <w:pPr>
              <w:pStyle w:val="TAL"/>
              <w:rPr>
                <w:ins w:id="2348" w:author="Nokia" w:date="2020-05-22T07:49:00Z"/>
                <w:lang w:eastAsia="ja-JP"/>
              </w:rPr>
            </w:pPr>
            <w:ins w:id="2349" w:author="Nokia" w:date="2020-05-22T07:49:00Z">
              <w:r>
                <w:rPr>
                  <w:lang w:val="en-US" w:eastAsia="ja-JP"/>
                </w:rPr>
                <w:t>U</w:t>
              </w:r>
              <w:r w:rsidRPr="0073773A">
                <w:rPr>
                  <w:lang w:val="en-US" w:eastAsia="ja-JP"/>
                </w:rPr>
                <w:t>L GBR PRB</w:t>
              </w:r>
              <w:r>
                <w:rPr>
                  <w:lang w:val="en-US" w:eastAsia="ja-JP"/>
                </w:rPr>
                <w:t xml:space="preserve"> usage</w:t>
              </w:r>
            </w:ins>
          </w:p>
        </w:tc>
      </w:tr>
      <w:tr w:rsidR="00A72E67" w:rsidRPr="001F67C9" w14:paraId="124BEBD9" w14:textId="77777777" w:rsidTr="004705CC">
        <w:trPr>
          <w:jc w:val="center"/>
          <w:ins w:id="2350" w:author="Nokia" w:date="2020-05-22T07:49:00Z"/>
        </w:trPr>
        <w:tc>
          <w:tcPr>
            <w:tcW w:w="3427" w:type="dxa"/>
            <w:tcBorders>
              <w:top w:val="single" w:sz="4" w:space="0" w:color="auto"/>
              <w:left w:val="single" w:sz="4" w:space="0" w:color="auto"/>
              <w:bottom w:val="single" w:sz="4" w:space="0" w:color="auto"/>
              <w:right w:val="single" w:sz="4" w:space="0" w:color="auto"/>
            </w:tcBorders>
            <w:hideMark/>
          </w:tcPr>
          <w:p w14:paraId="11466C82" w14:textId="77777777" w:rsidR="00A72E67" w:rsidRPr="001F67C9" w:rsidRDefault="00A72E67" w:rsidP="004705CC">
            <w:pPr>
              <w:pStyle w:val="TAL"/>
              <w:rPr>
                <w:ins w:id="2351" w:author="Nokia" w:date="2020-05-22T07:49:00Z"/>
                <w:lang w:val="en-US" w:eastAsia="ja-JP"/>
              </w:rPr>
              <w:pPrChange w:id="2352" w:author="Nokia" w:date="2020-03-27T18:25:00Z">
                <w:pPr>
                  <w:pStyle w:val="TAL"/>
                  <w:ind w:left="174"/>
                </w:pPr>
              </w:pPrChange>
            </w:pPr>
            <w:ins w:id="2353" w:author="Nokia" w:date="2020-05-22T07:49:00Z">
              <w:r w:rsidRPr="001F67C9">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55BD684E" w14:textId="77777777" w:rsidR="00A72E67" w:rsidRPr="001F67C9" w:rsidRDefault="00A72E67" w:rsidP="004705CC">
            <w:pPr>
              <w:pStyle w:val="TAL"/>
              <w:rPr>
                <w:ins w:id="2354" w:author="Nokia" w:date="2020-05-22T07:49:00Z"/>
                <w:lang w:eastAsia="ja-JP"/>
              </w:rPr>
            </w:pPr>
            <w:ins w:id="2355" w:author="Nokia" w:date="2020-05-22T07:49: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E575133" w14:textId="77777777" w:rsidR="00A72E67" w:rsidRPr="001F67C9" w:rsidRDefault="00A72E67" w:rsidP="004705CC">
            <w:pPr>
              <w:pStyle w:val="TAL"/>
              <w:rPr>
                <w:ins w:id="2356" w:author="Nokia" w:date="2020-05-22T07:49: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6D2FBB3" w14:textId="77777777" w:rsidR="00A72E67" w:rsidRPr="001F67C9" w:rsidRDefault="00A72E67" w:rsidP="004705CC">
            <w:pPr>
              <w:pStyle w:val="TAL"/>
              <w:rPr>
                <w:ins w:id="2357" w:author="Nokia" w:date="2020-05-22T07:49:00Z"/>
                <w:lang w:eastAsia="ja-JP"/>
              </w:rPr>
            </w:pPr>
            <w:ins w:id="2358" w:author="Nokia" w:date="2020-05-22T07:49: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70EEAA0" w14:textId="77777777" w:rsidR="00A72E67" w:rsidRPr="001F67C9" w:rsidRDefault="00A72E67" w:rsidP="004705CC">
            <w:pPr>
              <w:pStyle w:val="TAL"/>
              <w:rPr>
                <w:ins w:id="2359" w:author="Nokia" w:date="2020-05-22T07:49:00Z"/>
                <w:lang w:eastAsia="ja-JP"/>
              </w:rPr>
            </w:pPr>
            <w:ins w:id="2360" w:author="Nokia" w:date="2020-05-22T07:49:00Z">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A72E67" w:rsidRPr="001F67C9" w14:paraId="2ABE7744" w14:textId="77777777" w:rsidTr="004705CC">
        <w:trPr>
          <w:jc w:val="center"/>
          <w:ins w:id="2361" w:author="Nokia" w:date="2020-05-22T07:49:00Z"/>
        </w:trPr>
        <w:tc>
          <w:tcPr>
            <w:tcW w:w="3427" w:type="dxa"/>
            <w:tcBorders>
              <w:top w:val="single" w:sz="4" w:space="0" w:color="auto"/>
              <w:left w:val="single" w:sz="4" w:space="0" w:color="auto"/>
              <w:bottom w:val="single" w:sz="4" w:space="0" w:color="auto"/>
              <w:right w:val="single" w:sz="4" w:space="0" w:color="auto"/>
            </w:tcBorders>
            <w:hideMark/>
          </w:tcPr>
          <w:p w14:paraId="05A390B8" w14:textId="77777777" w:rsidR="00A72E67" w:rsidRPr="001F67C9" w:rsidRDefault="00A72E67" w:rsidP="004705CC">
            <w:pPr>
              <w:pStyle w:val="TAL"/>
              <w:rPr>
                <w:ins w:id="2362" w:author="Nokia" w:date="2020-05-22T07:49:00Z"/>
                <w:lang w:val="en-US" w:eastAsia="ja-JP"/>
              </w:rPr>
              <w:pPrChange w:id="2363" w:author="Nokia" w:date="2020-03-27T18:25:00Z">
                <w:pPr>
                  <w:pStyle w:val="TAL"/>
                  <w:ind w:left="174"/>
                </w:pPr>
              </w:pPrChange>
            </w:pPr>
            <w:ins w:id="2364" w:author="Nokia" w:date="2020-05-22T07:49:00Z">
              <w:r w:rsidRPr="001F67C9">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6EF38EC0" w14:textId="77777777" w:rsidR="00A72E67" w:rsidRPr="001F67C9" w:rsidRDefault="00A72E67" w:rsidP="004705CC">
            <w:pPr>
              <w:pStyle w:val="TAL"/>
              <w:rPr>
                <w:ins w:id="2365" w:author="Nokia" w:date="2020-05-22T07:49:00Z"/>
                <w:lang w:eastAsia="ja-JP"/>
              </w:rPr>
            </w:pPr>
            <w:ins w:id="2366" w:author="Nokia" w:date="2020-05-22T07:49: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0B84687" w14:textId="77777777" w:rsidR="00A72E67" w:rsidRPr="001F67C9" w:rsidRDefault="00A72E67" w:rsidP="004705CC">
            <w:pPr>
              <w:pStyle w:val="TAL"/>
              <w:rPr>
                <w:ins w:id="2367" w:author="Nokia" w:date="2020-05-22T07:49: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8765661" w14:textId="77777777" w:rsidR="00A72E67" w:rsidRPr="001F67C9" w:rsidRDefault="00A72E67" w:rsidP="004705CC">
            <w:pPr>
              <w:pStyle w:val="TAL"/>
              <w:rPr>
                <w:ins w:id="2368" w:author="Nokia" w:date="2020-05-22T07:49:00Z"/>
                <w:lang w:eastAsia="ja-JP"/>
              </w:rPr>
            </w:pPr>
            <w:ins w:id="2369" w:author="Nokia" w:date="2020-05-22T07:49: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3EDC7698" w14:textId="77777777" w:rsidR="00A72E67" w:rsidRPr="001F67C9" w:rsidRDefault="00A72E67" w:rsidP="004705CC">
            <w:pPr>
              <w:pStyle w:val="TAL"/>
              <w:rPr>
                <w:ins w:id="2370" w:author="Nokia" w:date="2020-05-22T07:49:00Z"/>
                <w:lang w:eastAsia="ja-JP"/>
              </w:rPr>
            </w:pPr>
            <w:ins w:id="2371" w:author="Nokia" w:date="2020-05-22T07:49:00Z">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bookmarkEnd w:id="2330"/>
      <w:tr w:rsidR="00A72E67" w:rsidRPr="00DB4D57" w14:paraId="160690A6" w14:textId="77777777" w:rsidTr="004705CC">
        <w:trPr>
          <w:jc w:val="center"/>
          <w:ins w:id="2372" w:author="Nokia" w:date="2020-05-22T07:49:00Z"/>
        </w:trPr>
        <w:tc>
          <w:tcPr>
            <w:tcW w:w="3427" w:type="dxa"/>
            <w:tcBorders>
              <w:top w:val="single" w:sz="4" w:space="0" w:color="auto"/>
              <w:left w:val="single" w:sz="4" w:space="0" w:color="auto"/>
              <w:bottom w:val="single" w:sz="4" w:space="0" w:color="auto"/>
              <w:right w:val="single" w:sz="4" w:space="0" w:color="auto"/>
            </w:tcBorders>
          </w:tcPr>
          <w:p w14:paraId="67F24192" w14:textId="77777777" w:rsidR="00A72E67" w:rsidRPr="0073773A" w:rsidRDefault="00A72E67" w:rsidP="004705CC">
            <w:pPr>
              <w:pStyle w:val="TAL"/>
              <w:rPr>
                <w:ins w:id="2373" w:author="Nokia" w:date="2020-05-22T07:49:00Z"/>
                <w:lang w:val="en-US" w:eastAsia="ja-JP"/>
              </w:rPr>
              <w:pPrChange w:id="2374" w:author="Nokia" w:date="2020-03-27T18:25:00Z">
                <w:pPr>
                  <w:pStyle w:val="TAL"/>
                  <w:ind w:left="174"/>
                </w:pPr>
              </w:pPrChange>
            </w:pPr>
            <w:ins w:id="2375" w:author="Nokia" w:date="2020-05-22T07:49:00Z">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53CA5E05" w14:textId="77777777" w:rsidR="00A72E67" w:rsidRPr="0073773A" w:rsidRDefault="00A72E67" w:rsidP="004705CC">
            <w:pPr>
              <w:pStyle w:val="TAL"/>
              <w:rPr>
                <w:ins w:id="2376" w:author="Nokia" w:date="2020-05-22T07:49:00Z"/>
                <w:lang w:eastAsia="ja-JP"/>
              </w:rPr>
            </w:pPr>
            <w:ins w:id="2377" w:author="Nokia" w:date="2020-05-22T07:49: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1585D9CF" w14:textId="77777777" w:rsidR="00A72E67" w:rsidRPr="001F67C9" w:rsidRDefault="00A72E67" w:rsidP="004705CC">
            <w:pPr>
              <w:pStyle w:val="TAL"/>
              <w:rPr>
                <w:ins w:id="2378" w:author="Nokia" w:date="2020-05-22T07:49: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4B019491" w14:textId="77777777" w:rsidR="00A72E67" w:rsidRPr="0073773A" w:rsidRDefault="00A72E67" w:rsidP="004705CC">
            <w:pPr>
              <w:pStyle w:val="TAL"/>
              <w:rPr>
                <w:ins w:id="2379" w:author="Nokia" w:date="2020-05-22T07:49:00Z"/>
                <w:rFonts w:cs="Arial"/>
                <w:szCs w:val="18"/>
                <w:lang w:eastAsia="ja-JP"/>
              </w:rPr>
            </w:pPr>
            <w:ins w:id="2380" w:author="Nokia" w:date="2020-05-22T07:49: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6AD6BA0" w14:textId="77777777" w:rsidR="00A72E67" w:rsidRDefault="00A72E67" w:rsidP="004705CC">
            <w:pPr>
              <w:pStyle w:val="TAL"/>
              <w:rPr>
                <w:ins w:id="2381" w:author="Nokia" w:date="2020-05-22T07:49:00Z"/>
                <w:lang w:eastAsia="ja-JP"/>
              </w:rPr>
            </w:pPr>
          </w:p>
        </w:tc>
      </w:tr>
      <w:tr w:rsidR="00A72E67" w:rsidRPr="00DB4D57" w14:paraId="5F166BA0" w14:textId="77777777" w:rsidTr="004705CC">
        <w:trPr>
          <w:jc w:val="center"/>
          <w:ins w:id="2382" w:author="Nokia" w:date="2020-05-22T07:49:00Z"/>
        </w:trPr>
        <w:tc>
          <w:tcPr>
            <w:tcW w:w="3427" w:type="dxa"/>
            <w:tcBorders>
              <w:top w:val="single" w:sz="4" w:space="0" w:color="auto"/>
              <w:left w:val="single" w:sz="4" w:space="0" w:color="auto"/>
              <w:bottom w:val="single" w:sz="4" w:space="0" w:color="auto"/>
              <w:right w:val="single" w:sz="4" w:space="0" w:color="auto"/>
            </w:tcBorders>
          </w:tcPr>
          <w:p w14:paraId="14E7FAA3" w14:textId="77777777" w:rsidR="00A72E67" w:rsidRPr="0073773A" w:rsidRDefault="00A72E67" w:rsidP="004705CC">
            <w:pPr>
              <w:pStyle w:val="TAL"/>
              <w:rPr>
                <w:ins w:id="2383" w:author="Nokia" w:date="2020-05-22T07:49:00Z"/>
                <w:lang w:val="en-US" w:eastAsia="ja-JP"/>
              </w:rPr>
              <w:pPrChange w:id="2384" w:author="Nokia" w:date="2020-03-27T18:25:00Z">
                <w:pPr>
                  <w:pStyle w:val="TAL"/>
                  <w:ind w:left="174"/>
                </w:pPr>
              </w:pPrChange>
            </w:pPr>
            <w:ins w:id="2385" w:author="Nokia" w:date="2020-05-22T07:49:00Z">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2286F9E3" w14:textId="77777777" w:rsidR="00A72E67" w:rsidRPr="0073773A" w:rsidRDefault="00A72E67" w:rsidP="004705CC">
            <w:pPr>
              <w:pStyle w:val="TAL"/>
              <w:rPr>
                <w:ins w:id="2386" w:author="Nokia" w:date="2020-05-22T07:49:00Z"/>
                <w:lang w:eastAsia="ja-JP"/>
              </w:rPr>
            </w:pPr>
            <w:ins w:id="2387" w:author="Nokia" w:date="2020-05-22T07:49: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2F2D358F" w14:textId="77777777" w:rsidR="00A72E67" w:rsidRPr="001F67C9" w:rsidRDefault="00A72E67" w:rsidP="004705CC">
            <w:pPr>
              <w:pStyle w:val="TAL"/>
              <w:rPr>
                <w:ins w:id="2388" w:author="Nokia" w:date="2020-05-22T07:49: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746C7C59" w14:textId="77777777" w:rsidR="00A72E67" w:rsidRPr="0073773A" w:rsidRDefault="00A72E67" w:rsidP="004705CC">
            <w:pPr>
              <w:pStyle w:val="TAL"/>
              <w:rPr>
                <w:ins w:id="2389" w:author="Nokia" w:date="2020-05-22T07:49:00Z"/>
                <w:rFonts w:cs="Arial"/>
                <w:szCs w:val="18"/>
                <w:lang w:eastAsia="ja-JP"/>
              </w:rPr>
            </w:pPr>
            <w:ins w:id="2390" w:author="Nokia" w:date="2020-05-22T07:49: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0EB5487" w14:textId="77777777" w:rsidR="00A72E67" w:rsidRDefault="00A72E67" w:rsidP="004705CC">
            <w:pPr>
              <w:pStyle w:val="TAL"/>
              <w:rPr>
                <w:ins w:id="2391" w:author="Nokia" w:date="2020-05-22T07:49:00Z"/>
                <w:lang w:eastAsia="ja-JP"/>
              </w:rPr>
            </w:pPr>
          </w:p>
        </w:tc>
      </w:tr>
    </w:tbl>
    <w:p w14:paraId="7A2BB5E2" w14:textId="77777777" w:rsidR="00A72E67" w:rsidRPr="00F45469" w:rsidRDefault="00A72E67" w:rsidP="00A72E67">
      <w:pPr>
        <w:rPr>
          <w:ins w:id="2392" w:author="Nokia" w:date="2020-05-22T07:49:00Z"/>
          <w:lang w:eastAsia="en-GB"/>
        </w:rPr>
      </w:pPr>
      <w:ins w:id="2393" w:author="Nokia" w:date="2020-05-22T07:49:00Z">
        <w:r w:rsidRPr="00F45469">
          <w:rPr>
            <w:lang w:eastAsia="en-GB"/>
          </w:rPr>
          <w:t xml:space="preserve"> </w:t>
        </w:r>
      </w:ins>
    </w:p>
    <w:p w14:paraId="513F5614" w14:textId="77777777" w:rsidR="00CA578F" w:rsidRDefault="00CA578F" w:rsidP="00CA578F">
      <w:pPr>
        <w:rPr>
          <w:noProof/>
        </w:rPr>
      </w:pPr>
    </w:p>
    <w:p w14:paraId="05D62831" w14:textId="77777777" w:rsidR="00CA578F" w:rsidRPr="00EA5FA7" w:rsidRDefault="00CA578F" w:rsidP="00CA578F">
      <w:pPr>
        <w:pStyle w:val="Heading2"/>
      </w:pPr>
      <w:bookmarkStart w:id="2394" w:name="_Toc20955998"/>
      <w:bookmarkStart w:id="2395" w:name="_Toc29893124"/>
      <w:r w:rsidRPr="00EA5FA7">
        <w:t>9.4</w:t>
      </w:r>
      <w:r w:rsidRPr="00EA5FA7">
        <w:tab/>
        <w:t>Message and Information Element Abstract Syntax (with ASN.1)</w:t>
      </w:r>
      <w:bookmarkEnd w:id="2394"/>
      <w:bookmarkEnd w:id="2395"/>
    </w:p>
    <w:p w14:paraId="03D09B00" w14:textId="77777777" w:rsidR="00CA578F" w:rsidRPr="00EA5FA7" w:rsidRDefault="00CA578F" w:rsidP="00CA578F">
      <w:pPr>
        <w:pStyle w:val="Heading3"/>
      </w:pPr>
      <w:bookmarkStart w:id="2396" w:name="_Toc20955999"/>
      <w:bookmarkStart w:id="2397" w:name="_Toc29893125"/>
      <w:r w:rsidRPr="00EA5FA7">
        <w:t>9.4.1</w:t>
      </w:r>
      <w:r w:rsidRPr="00EA5FA7">
        <w:tab/>
        <w:t>General</w:t>
      </w:r>
      <w:bookmarkEnd w:id="2396"/>
      <w:bookmarkEnd w:id="2397"/>
    </w:p>
    <w:p w14:paraId="74D6EF24" w14:textId="77777777" w:rsidR="00CA578F" w:rsidRPr="00EA5FA7" w:rsidRDefault="00CA578F" w:rsidP="00CA578F">
      <w:r w:rsidRPr="00EA5FA7">
        <w:rPr>
          <w:snapToGrid w:val="0"/>
        </w:rPr>
        <w:t>F1AP ASN.1 definition conforms to ITU-T Recommendation X.691 [5], ITU-T Recommendation X.680 [12] and ITU-T Recommendation X.681 [13].</w:t>
      </w:r>
    </w:p>
    <w:p w14:paraId="74A1355B" w14:textId="77777777" w:rsidR="00CA578F" w:rsidRPr="00EA5FA7" w:rsidRDefault="00CA578F" w:rsidP="00CA578F">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6788D8DF" w14:textId="77777777" w:rsidR="00CA578F" w:rsidRPr="00EA5FA7" w:rsidRDefault="00CA578F" w:rsidP="00CA578F">
      <w:pPr>
        <w:pStyle w:val="B10"/>
        <w:rPr>
          <w:snapToGrid w:val="0"/>
        </w:rPr>
      </w:pPr>
      <w:r w:rsidRPr="00EA5FA7">
        <w:rPr>
          <w:snapToGrid w:val="0"/>
        </w:rPr>
        <w:t>-</w:t>
      </w:r>
      <w:r w:rsidRPr="00EA5FA7">
        <w:rPr>
          <w:snapToGrid w:val="0"/>
        </w:rPr>
        <w:tab/>
        <w:t>IEs shall be ordered (in an IE container) in the order they appear in object set definitions.</w:t>
      </w:r>
    </w:p>
    <w:p w14:paraId="07F4C3BF" w14:textId="77777777" w:rsidR="00CA578F" w:rsidRPr="00EA5FA7" w:rsidRDefault="00CA578F" w:rsidP="00CA578F">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4063CF8" w14:textId="77777777" w:rsidR="00CA578F" w:rsidRPr="00EA5FA7" w:rsidRDefault="00CA578F" w:rsidP="00CA578F">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E5DD3FB" w14:textId="77777777" w:rsidR="00CA578F" w:rsidRPr="00EA5FA7" w:rsidRDefault="00CA578F" w:rsidP="00CA578F">
      <w:r w:rsidRPr="00EA5FA7">
        <w:t>If an F1AP message that is not constructed as defined above is received, this shall be considered as Abstract Syntax Error, and the message shall be handled as defined for Abstract Syntax Error in clause 10.</w:t>
      </w:r>
    </w:p>
    <w:p w14:paraId="409A0E83" w14:textId="77777777" w:rsidR="00CA578F" w:rsidRPr="00EA5FA7" w:rsidRDefault="00CA578F" w:rsidP="00CA578F">
      <w:pPr>
        <w:pStyle w:val="Heading3"/>
      </w:pPr>
      <w:bookmarkStart w:id="2398" w:name="_Toc20956000"/>
      <w:bookmarkStart w:id="2399" w:name="_Toc29893126"/>
      <w:r w:rsidRPr="00EA5FA7">
        <w:t>9.4.2</w:t>
      </w:r>
      <w:r w:rsidRPr="00EA5FA7">
        <w:tab/>
        <w:t>Usage of private message mechanism for non-standard use</w:t>
      </w:r>
      <w:bookmarkEnd w:id="2398"/>
      <w:bookmarkEnd w:id="2399"/>
    </w:p>
    <w:p w14:paraId="712B989F" w14:textId="77777777" w:rsidR="00CA578F" w:rsidRPr="00EA5FA7" w:rsidRDefault="00CA578F" w:rsidP="00CA578F">
      <w:r w:rsidRPr="00EA5FA7">
        <w:t>The private message mechanism for non-standard use may be used:</w:t>
      </w:r>
    </w:p>
    <w:p w14:paraId="308AEE38" w14:textId="77777777" w:rsidR="00CA578F" w:rsidRPr="00EA5FA7" w:rsidRDefault="00CA578F" w:rsidP="00CA578F">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5CE1A7E5" w14:textId="77777777" w:rsidR="00CA578F" w:rsidRPr="00EA5FA7" w:rsidRDefault="00CA578F" w:rsidP="00CA578F">
      <w:pPr>
        <w:ind w:left="568" w:hanging="284"/>
      </w:pPr>
      <w:r w:rsidRPr="00EA5FA7">
        <w:lastRenderedPageBreak/>
        <w:t>-</w:t>
      </w:r>
      <w:r w:rsidRPr="00EA5FA7">
        <w:tab/>
        <w:t>by vendors for research purposes, e.g., to implement and evaluate new algorithms/features before such features are proposed for standardisation.</w:t>
      </w:r>
    </w:p>
    <w:p w14:paraId="57F2D5F4" w14:textId="77777777" w:rsidR="00CA578F" w:rsidRPr="00EA5FA7" w:rsidRDefault="00CA578F" w:rsidP="00CA578F">
      <w:pPr>
        <w:sectPr w:rsidR="00CA578F" w:rsidRPr="00EA5FA7" w:rsidSect="00CA578F">
          <w:headerReference w:type="default" r:id="rId22"/>
          <w:footerReference w:type="default" r:id="rId23"/>
          <w:footnotePr>
            <w:numRestart w:val="eachSect"/>
          </w:footnotePr>
          <w:type w:val="continuous"/>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1A06E2B6" w14:textId="77777777" w:rsidR="00CA578F" w:rsidRPr="00EA5FA7" w:rsidRDefault="00CA578F" w:rsidP="00CA578F">
      <w:pPr>
        <w:pStyle w:val="Heading3"/>
      </w:pPr>
      <w:bookmarkStart w:id="2400" w:name="_Toc20956001"/>
      <w:bookmarkStart w:id="2401" w:name="_Toc29893127"/>
      <w:r w:rsidRPr="00EA5FA7">
        <w:t>9.4.3</w:t>
      </w:r>
      <w:r w:rsidRPr="00EA5FA7">
        <w:tab/>
        <w:t>Elementary Procedure Definitions</w:t>
      </w:r>
      <w:bookmarkEnd w:id="2400"/>
      <w:bookmarkEnd w:id="2401"/>
    </w:p>
    <w:p w14:paraId="15341744" w14:textId="77777777" w:rsidR="00CA578F" w:rsidRPr="00EA5FA7" w:rsidRDefault="00CA578F" w:rsidP="00CA578F">
      <w:pPr>
        <w:pStyle w:val="PL"/>
        <w:rPr>
          <w:noProof w:val="0"/>
          <w:snapToGrid w:val="0"/>
        </w:rPr>
      </w:pPr>
      <w:r w:rsidRPr="00EA5FA7">
        <w:rPr>
          <w:noProof w:val="0"/>
          <w:snapToGrid w:val="0"/>
        </w:rPr>
        <w:t xml:space="preserve">-- ASN1START </w:t>
      </w:r>
    </w:p>
    <w:p w14:paraId="0A6D598F" w14:textId="77777777" w:rsidR="00CA578F" w:rsidRPr="00EA5FA7" w:rsidRDefault="00CA578F" w:rsidP="00CA578F">
      <w:pPr>
        <w:pStyle w:val="PL"/>
        <w:rPr>
          <w:noProof w:val="0"/>
          <w:snapToGrid w:val="0"/>
        </w:rPr>
      </w:pPr>
      <w:r w:rsidRPr="00EA5FA7">
        <w:rPr>
          <w:noProof w:val="0"/>
          <w:snapToGrid w:val="0"/>
        </w:rPr>
        <w:t>-- **************************************************************</w:t>
      </w:r>
    </w:p>
    <w:p w14:paraId="20116BDD" w14:textId="77777777" w:rsidR="00CA578F" w:rsidRPr="00EA5FA7" w:rsidRDefault="00CA578F" w:rsidP="00CA578F">
      <w:pPr>
        <w:pStyle w:val="PL"/>
        <w:rPr>
          <w:noProof w:val="0"/>
          <w:snapToGrid w:val="0"/>
        </w:rPr>
      </w:pPr>
      <w:r w:rsidRPr="00EA5FA7">
        <w:rPr>
          <w:noProof w:val="0"/>
          <w:snapToGrid w:val="0"/>
        </w:rPr>
        <w:t>--</w:t>
      </w:r>
    </w:p>
    <w:p w14:paraId="5763B781" w14:textId="77777777" w:rsidR="00CA578F" w:rsidRPr="00EA5FA7" w:rsidRDefault="00CA578F" w:rsidP="00CA578F">
      <w:pPr>
        <w:pStyle w:val="PL"/>
        <w:rPr>
          <w:noProof w:val="0"/>
          <w:snapToGrid w:val="0"/>
        </w:rPr>
      </w:pPr>
      <w:r w:rsidRPr="00EA5FA7">
        <w:rPr>
          <w:noProof w:val="0"/>
          <w:snapToGrid w:val="0"/>
        </w:rPr>
        <w:t>-- Elementary Procedure definitions</w:t>
      </w:r>
    </w:p>
    <w:p w14:paraId="2783AEE0" w14:textId="77777777" w:rsidR="00CA578F" w:rsidRPr="00EA5FA7" w:rsidRDefault="00CA578F" w:rsidP="00CA578F">
      <w:pPr>
        <w:pStyle w:val="PL"/>
        <w:rPr>
          <w:noProof w:val="0"/>
          <w:snapToGrid w:val="0"/>
        </w:rPr>
      </w:pPr>
      <w:r w:rsidRPr="00EA5FA7">
        <w:rPr>
          <w:noProof w:val="0"/>
          <w:snapToGrid w:val="0"/>
        </w:rPr>
        <w:t>--</w:t>
      </w:r>
    </w:p>
    <w:p w14:paraId="01D88725" w14:textId="77777777" w:rsidR="00CA578F" w:rsidRPr="00EA5FA7" w:rsidRDefault="00CA578F" w:rsidP="00CA578F">
      <w:pPr>
        <w:pStyle w:val="PL"/>
        <w:rPr>
          <w:noProof w:val="0"/>
          <w:snapToGrid w:val="0"/>
        </w:rPr>
      </w:pPr>
      <w:r w:rsidRPr="00EA5FA7">
        <w:rPr>
          <w:noProof w:val="0"/>
          <w:snapToGrid w:val="0"/>
        </w:rPr>
        <w:t>-- **************************************************************</w:t>
      </w:r>
    </w:p>
    <w:p w14:paraId="6AC539A8" w14:textId="77777777" w:rsidR="00CA578F" w:rsidRPr="00EA5FA7" w:rsidRDefault="00CA578F" w:rsidP="00CA578F">
      <w:pPr>
        <w:pStyle w:val="PL"/>
        <w:rPr>
          <w:noProof w:val="0"/>
          <w:snapToGrid w:val="0"/>
        </w:rPr>
      </w:pPr>
    </w:p>
    <w:p w14:paraId="2B41CA1C" w14:textId="77777777" w:rsidR="00CA578F" w:rsidRPr="00EA5FA7" w:rsidRDefault="00CA578F" w:rsidP="00CA578F">
      <w:pPr>
        <w:pStyle w:val="PL"/>
        <w:rPr>
          <w:noProof w:val="0"/>
          <w:snapToGrid w:val="0"/>
        </w:rPr>
      </w:pPr>
      <w:r w:rsidRPr="00EA5FA7">
        <w:rPr>
          <w:noProof w:val="0"/>
          <w:snapToGrid w:val="0"/>
        </w:rPr>
        <w:t xml:space="preserve">F1AP-PDU-Descriptions  { </w:t>
      </w:r>
    </w:p>
    <w:p w14:paraId="15F36A1E" w14:textId="77777777" w:rsidR="00CA578F" w:rsidRPr="00EA5FA7" w:rsidRDefault="00CA578F" w:rsidP="00CA578F">
      <w:pPr>
        <w:pStyle w:val="PL"/>
        <w:rPr>
          <w:noProof w:val="0"/>
          <w:snapToGrid w:val="0"/>
        </w:rPr>
      </w:pPr>
      <w:r w:rsidRPr="00EA5FA7">
        <w:rPr>
          <w:noProof w:val="0"/>
          <w:snapToGrid w:val="0"/>
        </w:rPr>
        <w:t xml:space="preserve">itu-t (0) identified-organization (4) etsi (0) mobileDomain (0) </w:t>
      </w:r>
    </w:p>
    <w:p w14:paraId="363AC17D" w14:textId="77777777" w:rsidR="00CA578F" w:rsidRPr="00EA5FA7" w:rsidRDefault="00CA578F" w:rsidP="00CA578F">
      <w:pPr>
        <w:pStyle w:val="PL"/>
        <w:rPr>
          <w:noProof w:val="0"/>
          <w:snapToGrid w:val="0"/>
        </w:rPr>
      </w:pPr>
      <w:r w:rsidRPr="00EA5FA7">
        <w:rPr>
          <w:noProof w:val="0"/>
          <w:snapToGrid w:val="0"/>
        </w:rPr>
        <w:t>ngran-access (22) modules (3) f1ap (3) version1 (1) f1ap-PDU-Descriptions (0)}</w:t>
      </w:r>
    </w:p>
    <w:p w14:paraId="071DA1EB" w14:textId="77777777" w:rsidR="00CA578F" w:rsidRPr="00EA5FA7" w:rsidRDefault="00CA578F" w:rsidP="00CA578F">
      <w:pPr>
        <w:pStyle w:val="PL"/>
        <w:rPr>
          <w:noProof w:val="0"/>
          <w:snapToGrid w:val="0"/>
        </w:rPr>
      </w:pPr>
    </w:p>
    <w:p w14:paraId="16D96F1E" w14:textId="77777777" w:rsidR="00CA578F" w:rsidRPr="00EA5FA7" w:rsidRDefault="00CA578F" w:rsidP="00CA578F">
      <w:pPr>
        <w:pStyle w:val="PL"/>
        <w:rPr>
          <w:noProof w:val="0"/>
          <w:snapToGrid w:val="0"/>
        </w:rPr>
      </w:pPr>
      <w:r w:rsidRPr="00EA5FA7">
        <w:rPr>
          <w:noProof w:val="0"/>
          <w:snapToGrid w:val="0"/>
        </w:rPr>
        <w:t xml:space="preserve">DEFINITIONS AUTOMATIC TAGS ::= </w:t>
      </w:r>
    </w:p>
    <w:p w14:paraId="2E8894F6" w14:textId="77777777" w:rsidR="00CA578F" w:rsidRPr="00EA5FA7" w:rsidRDefault="00CA578F" w:rsidP="00CA578F">
      <w:pPr>
        <w:pStyle w:val="PL"/>
        <w:rPr>
          <w:noProof w:val="0"/>
          <w:snapToGrid w:val="0"/>
        </w:rPr>
      </w:pPr>
    </w:p>
    <w:p w14:paraId="48C76AA6" w14:textId="77777777" w:rsidR="00CA578F" w:rsidRPr="00EA5FA7" w:rsidRDefault="00CA578F" w:rsidP="00CA578F">
      <w:pPr>
        <w:pStyle w:val="PL"/>
        <w:rPr>
          <w:noProof w:val="0"/>
          <w:snapToGrid w:val="0"/>
        </w:rPr>
      </w:pPr>
      <w:r w:rsidRPr="00EA5FA7">
        <w:rPr>
          <w:noProof w:val="0"/>
          <w:snapToGrid w:val="0"/>
        </w:rPr>
        <w:t>BEGIN</w:t>
      </w:r>
    </w:p>
    <w:p w14:paraId="25532E82" w14:textId="77777777" w:rsidR="00CA578F" w:rsidRPr="00EA5FA7" w:rsidRDefault="00CA578F" w:rsidP="00CA578F">
      <w:pPr>
        <w:pStyle w:val="PL"/>
        <w:rPr>
          <w:noProof w:val="0"/>
          <w:snapToGrid w:val="0"/>
        </w:rPr>
      </w:pPr>
    </w:p>
    <w:p w14:paraId="032C00A8" w14:textId="77777777" w:rsidR="00CA578F" w:rsidRPr="00EA5FA7" w:rsidRDefault="00CA578F" w:rsidP="00CA578F">
      <w:pPr>
        <w:pStyle w:val="PL"/>
        <w:rPr>
          <w:noProof w:val="0"/>
          <w:snapToGrid w:val="0"/>
        </w:rPr>
      </w:pPr>
      <w:r w:rsidRPr="00EA5FA7">
        <w:rPr>
          <w:noProof w:val="0"/>
          <w:snapToGrid w:val="0"/>
        </w:rPr>
        <w:t>-- **************************************************************</w:t>
      </w:r>
    </w:p>
    <w:p w14:paraId="4A21CED3" w14:textId="77777777" w:rsidR="00CA578F" w:rsidRPr="00EA5FA7" w:rsidRDefault="00CA578F" w:rsidP="00CA578F">
      <w:pPr>
        <w:pStyle w:val="PL"/>
        <w:rPr>
          <w:noProof w:val="0"/>
          <w:snapToGrid w:val="0"/>
        </w:rPr>
      </w:pPr>
      <w:r w:rsidRPr="00EA5FA7">
        <w:rPr>
          <w:noProof w:val="0"/>
          <w:snapToGrid w:val="0"/>
        </w:rPr>
        <w:t>--</w:t>
      </w:r>
    </w:p>
    <w:p w14:paraId="0E084B6D" w14:textId="77777777" w:rsidR="00CA578F" w:rsidRPr="00EA5FA7" w:rsidRDefault="00CA578F" w:rsidP="00CA578F">
      <w:pPr>
        <w:pStyle w:val="PL"/>
        <w:rPr>
          <w:noProof w:val="0"/>
          <w:snapToGrid w:val="0"/>
        </w:rPr>
      </w:pPr>
      <w:r w:rsidRPr="00EA5FA7">
        <w:rPr>
          <w:noProof w:val="0"/>
          <w:snapToGrid w:val="0"/>
        </w:rPr>
        <w:t>-- IE parameter types from other modules.</w:t>
      </w:r>
    </w:p>
    <w:p w14:paraId="6F4245C0" w14:textId="77777777" w:rsidR="00CA578F" w:rsidRPr="00EA5FA7" w:rsidRDefault="00CA578F" w:rsidP="00CA578F">
      <w:pPr>
        <w:pStyle w:val="PL"/>
        <w:rPr>
          <w:noProof w:val="0"/>
          <w:snapToGrid w:val="0"/>
        </w:rPr>
      </w:pPr>
      <w:r w:rsidRPr="00EA5FA7">
        <w:rPr>
          <w:noProof w:val="0"/>
          <w:snapToGrid w:val="0"/>
        </w:rPr>
        <w:t>--</w:t>
      </w:r>
    </w:p>
    <w:p w14:paraId="5C7AB695" w14:textId="77777777" w:rsidR="00CA578F" w:rsidRPr="00EA5FA7" w:rsidRDefault="00CA578F" w:rsidP="00CA578F">
      <w:pPr>
        <w:pStyle w:val="PL"/>
        <w:rPr>
          <w:noProof w:val="0"/>
          <w:snapToGrid w:val="0"/>
        </w:rPr>
      </w:pPr>
      <w:r w:rsidRPr="00EA5FA7">
        <w:rPr>
          <w:noProof w:val="0"/>
          <w:snapToGrid w:val="0"/>
        </w:rPr>
        <w:t>-- **************************************************************</w:t>
      </w:r>
    </w:p>
    <w:p w14:paraId="6ABB5841" w14:textId="77777777" w:rsidR="00CA578F" w:rsidRPr="00EA5FA7" w:rsidRDefault="00CA578F" w:rsidP="00CA578F">
      <w:pPr>
        <w:pStyle w:val="PL"/>
        <w:rPr>
          <w:noProof w:val="0"/>
          <w:snapToGrid w:val="0"/>
        </w:rPr>
      </w:pPr>
    </w:p>
    <w:p w14:paraId="3035A58F" w14:textId="77777777" w:rsidR="00CA578F" w:rsidRPr="00EA5FA7" w:rsidRDefault="00CA578F" w:rsidP="00CA578F">
      <w:pPr>
        <w:pStyle w:val="PL"/>
        <w:rPr>
          <w:noProof w:val="0"/>
          <w:snapToGrid w:val="0"/>
        </w:rPr>
      </w:pPr>
      <w:r w:rsidRPr="00EA5FA7">
        <w:rPr>
          <w:noProof w:val="0"/>
          <w:snapToGrid w:val="0"/>
        </w:rPr>
        <w:t>IMPORTS</w:t>
      </w:r>
    </w:p>
    <w:p w14:paraId="151D20AA" w14:textId="77777777" w:rsidR="00CA578F" w:rsidRPr="00EA5FA7" w:rsidRDefault="00CA578F" w:rsidP="00CA578F">
      <w:pPr>
        <w:pStyle w:val="PL"/>
        <w:rPr>
          <w:noProof w:val="0"/>
          <w:snapToGrid w:val="0"/>
        </w:rPr>
      </w:pPr>
      <w:r w:rsidRPr="00EA5FA7">
        <w:rPr>
          <w:noProof w:val="0"/>
          <w:snapToGrid w:val="0"/>
        </w:rPr>
        <w:tab/>
        <w:t>Criticality,</w:t>
      </w:r>
    </w:p>
    <w:p w14:paraId="197AD8B3" w14:textId="77777777" w:rsidR="00CA578F" w:rsidRPr="00EA5FA7" w:rsidRDefault="00CA578F" w:rsidP="00CA578F">
      <w:pPr>
        <w:pStyle w:val="PL"/>
        <w:rPr>
          <w:noProof w:val="0"/>
          <w:snapToGrid w:val="0"/>
        </w:rPr>
      </w:pPr>
      <w:r w:rsidRPr="00EA5FA7">
        <w:rPr>
          <w:noProof w:val="0"/>
          <w:snapToGrid w:val="0"/>
        </w:rPr>
        <w:tab/>
        <w:t>ProcedureCode</w:t>
      </w:r>
    </w:p>
    <w:p w14:paraId="18D814AF" w14:textId="77777777" w:rsidR="00CA578F" w:rsidRPr="00EA5FA7" w:rsidRDefault="00CA578F" w:rsidP="00CA578F">
      <w:pPr>
        <w:pStyle w:val="PL"/>
        <w:rPr>
          <w:noProof w:val="0"/>
          <w:snapToGrid w:val="0"/>
        </w:rPr>
      </w:pPr>
    </w:p>
    <w:p w14:paraId="349E4641" w14:textId="77777777" w:rsidR="00CA578F" w:rsidRPr="00EA5FA7" w:rsidRDefault="00CA578F" w:rsidP="00CA578F">
      <w:pPr>
        <w:pStyle w:val="PL"/>
        <w:rPr>
          <w:noProof w:val="0"/>
          <w:snapToGrid w:val="0"/>
        </w:rPr>
      </w:pPr>
      <w:r w:rsidRPr="00EA5FA7">
        <w:rPr>
          <w:noProof w:val="0"/>
          <w:snapToGrid w:val="0"/>
        </w:rPr>
        <w:t>FROM F1AP-CommonDataTypes</w:t>
      </w:r>
    </w:p>
    <w:p w14:paraId="36FA0CCC" w14:textId="77777777" w:rsidR="00CA578F" w:rsidRPr="00EA5FA7" w:rsidRDefault="00CA578F" w:rsidP="00CA578F">
      <w:pPr>
        <w:pStyle w:val="PL"/>
        <w:rPr>
          <w:noProof w:val="0"/>
          <w:snapToGrid w:val="0"/>
        </w:rPr>
      </w:pPr>
      <w:r w:rsidRPr="00EA5FA7">
        <w:rPr>
          <w:noProof w:val="0"/>
          <w:snapToGrid w:val="0"/>
        </w:rPr>
        <w:tab/>
        <w:t>Reset,</w:t>
      </w:r>
    </w:p>
    <w:p w14:paraId="31C9B824" w14:textId="77777777" w:rsidR="00CA578F" w:rsidRPr="00EA5FA7" w:rsidRDefault="00CA578F" w:rsidP="00CA578F">
      <w:pPr>
        <w:pStyle w:val="PL"/>
        <w:rPr>
          <w:noProof w:val="0"/>
          <w:snapToGrid w:val="0"/>
        </w:rPr>
      </w:pPr>
      <w:r w:rsidRPr="00EA5FA7">
        <w:rPr>
          <w:noProof w:val="0"/>
          <w:snapToGrid w:val="0"/>
        </w:rPr>
        <w:tab/>
        <w:t>ResetAcknowledge,</w:t>
      </w:r>
    </w:p>
    <w:p w14:paraId="22AA023D" w14:textId="77777777" w:rsidR="00CA578F" w:rsidRPr="00EA5FA7" w:rsidRDefault="00CA578F" w:rsidP="00CA578F">
      <w:pPr>
        <w:pStyle w:val="PL"/>
        <w:rPr>
          <w:noProof w:val="0"/>
          <w:snapToGrid w:val="0"/>
        </w:rPr>
      </w:pPr>
      <w:r w:rsidRPr="00EA5FA7">
        <w:rPr>
          <w:noProof w:val="0"/>
          <w:snapToGrid w:val="0"/>
        </w:rPr>
        <w:tab/>
        <w:t>F1SetupRequest,</w:t>
      </w:r>
    </w:p>
    <w:p w14:paraId="6F24AABC" w14:textId="77777777" w:rsidR="00CA578F" w:rsidRPr="00EA5FA7" w:rsidRDefault="00CA578F" w:rsidP="00CA578F">
      <w:pPr>
        <w:pStyle w:val="PL"/>
        <w:rPr>
          <w:noProof w:val="0"/>
          <w:snapToGrid w:val="0"/>
        </w:rPr>
      </w:pPr>
      <w:r w:rsidRPr="00EA5FA7">
        <w:rPr>
          <w:noProof w:val="0"/>
          <w:snapToGrid w:val="0"/>
        </w:rPr>
        <w:tab/>
        <w:t>F1SetupResponse,</w:t>
      </w:r>
    </w:p>
    <w:p w14:paraId="6CB6E08F" w14:textId="77777777" w:rsidR="00CA578F" w:rsidRPr="00EA5FA7" w:rsidRDefault="00CA578F" w:rsidP="00CA578F">
      <w:pPr>
        <w:pStyle w:val="PL"/>
        <w:rPr>
          <w:noProof w:val="0"/>
          <w:snapToGrid w:val="0"/>
        </w:rPr>
      </w:pPr>
      <w:r w:rsidRPr="00EA5FA7">
        <w:rPr>
          <w:noProof w:val="0"/>
          <w:snapToGrid w:val="0"/>
        </w:rPr>
        <w:tab/>
        <w:t>F1SetupFailure,</w:t>
      </w:r>
      <w:r w:rsidRPr="00EA5FA7">
        <w:rPr>
          <w:noProof w:val="0"/>
        </w:rPr>
        <w:t xml:space="preserve"> </w:t>
      </w:r>
    </w:p>
    <w:p w14:paraId="3ED1CE4D" w14:textId="77777777" w:rsidR="00CA578F" w:rsidRPr="00EA5FA7" w:rsidRDefault="00CA578F" w:rsidP="00CA578F">
      <w:pPr>
        <w:pStyle w:val="PL"/>
        <w:rPr>
          <w:noProof w:val="0"/>
          <w:snapToGrid w:val="0"/>
        </w:rPr>
      </w:pPr>
      <w:r w:rsidRPr="00EA5FA7">
        <w:rPr>
          <w:noProof w:val="0"/>
          <w:snapToGrid w:val="0"/>
        </w:rPr>
        <w:tab/>
        <w:t>GNBDUConfigurationUpdate,</w:t>
      </w:r>
    </w:p>
    <w:p w14:paraId="11E43FA9" w14:textId="77777777" w:rsidR="00CA578F" w:rsidRPr="00EA5FA7" w:rsidRDefault="00CA578F" w:rsidP="00CA578F">
      <w:pPr>
        <w:pStyle w:val="PL"/>
        <w:rPr>
          <w:noProof w:val="0"/>
          <w:snapToGrid w:val="0"/>
        </w:rPr>
      </w:pPr>
      <w:r w:rsidRPr="00EA5FA7">
        <w:rPr>
          <w:noProof w:val="0"/>
          <w:snapToGrid w:val="0"/>
        </w:rPr>
        <w:tab/>
        <w:t>GNBDUConfigurationUpdateAcknowledge,</w:t>
      </w:r>
    </w:p>
    <w:p w14:paraId="7C6AE825" w14:textId="77777777" w:rsidR="00CA578F" w:rsidRPr="00EA5FA7" w:rsidRDefault="00CA578F" w:rsidP="00CA578F">
      <w:pPr>
        <w:pStyle w:val="PL"/>
        <w:rPr>
          <w:noProof w:val="0"/>
          <w:snapToGrid w:val="0"/>
        </w:rPr>
      </w:pPr>
      <w:r w:rsidRPr="00EA5FA7">
        <w:rPr>
          <w:noProof w:val="0"/>
          <w:snapToGrid w:val="0"/>
        </w:rPr>
        <w:tab/>
        <w:t>GNBDUConfigurationUpdateFailure,</w:t>
      </w:r>
    </w:p>
    <w:p w14:paraId="2C58C4A9" w14:textId="77777777" w:rsidR="00CA578F" w:rsidRPr="00EA5FA7" w:rsidRDefault="00CA578F" w:rsidP="00CA578F">
      <w:pPr>
        <w:pStyle w:val="PL"/>
        <w:rPr>
          <w:noProof w:val="0"/>
          <w:snapToGrid w:val="0"/>
        </w:rPr>
      </w:pPr>
      <w:r w:rsidRPr="00EA5FA7">
        <w:rPr>
          <w:noProof w:val="0"/>
          <w:snapToGrid w:val="0"/>
        </w:rPr>
        <w:tab/>
        <w:t>GNBCUConfigurationUpdate,</w:t>
      </w:r>
    </w:p>
    <w:p w14:paraId="647D4C8D" w14:textId="77777777" w:rsidR="00CA578F" w:rsidRPr="00EA5FA7" w:rsidRDefault="00CA578F" w:rsidP="00CA578F">
      <w:pPr>
        <w:pStyle w:val="PL"/>
        <w:rPr>
          <w:noProof w:val="0"/>
          <w:snapToGrid w:val="0"/>
        </w:rPr>
      </w:pPr>
      <w:r w:rsidRPr="00EA5FA7">
        <w:rPr>
          <w:noProof w:val="0"/>
          <w:snapToGrid w:val="0"/>
        </w:rPr>
        <w:tab/>
        <w:t>GNBCUConfigurationUpdateAcknowledge,</w:t>
      </w:r>
    </w:p>
    <w:p w14:paraId="35EEB02A" w14:textId="77777777" w:rsidR="00CA578F" w:rsidRPr="00EA5FA7" w:rsidRDefault="00CA578F" w:rsidP="00CA578F">
      <w:pPr>
        <w:pStyle w:val="PL"/>
        <w:rPr>
          <w:noProof w:val="0"/>
          <w:snapToGrid w:val="0"/>
        </w:rPr>
      </w:pPr>
      <w:r w:rsidRPr="00EA5FA7">
        <w:rPr>
          <w:noProof w:val="0"/>
          <w:snapToGrid w:val="0"/>
        </w:rPr>
        <w:tab/>
        <w:t>GNBCUConfigurationUpdateFailure,</w:t>
      </w:r>
    </w:p>
    <w:p w14:paraId="20E9072A" w14:textId="77777777" w:rsidR="00CA578F" w:rsidRPr="00EA5FA7" w:rsidRDefault="00CA578F" w:rsidP="00CA578F">
      <w:pPr>
        <w:pStyle w:val="PL"/>
        <w:rPr>
          <w:noProof w:val="0"/>
          <w:snapToGrid w:val="0"/>
        </w:rPr>
      </w:pPr>
      <w:r w:rsidRPr="00EA5FA7">
        <w:rPr>
          <w:noProof w:val="0"/>
          <w:snapToGrid w:val="0"/>
        </w:rPr>
        <w:tab/>
        <w:t>UEContextSetupRequest,</w:t>
      </w:r>
    </w:p>
    <w:p w14:paraId="26C489CF" w14:textId="77777777" w:rsidR="00CA578F" w:rsidRPr="00EA5FA7" w:rsidRDefault="00CA578F" w:rsidP="00CA578F">
      <w:pPr>
        <w:pStyle w:val="PL"/>
        <w:rPr>
          <w:noProof w:val="0"/>
          <w:snapToGrid w:val="0"/>
        </w:rPr>
      </w:pPr>
      <w:r w:rsidRPr="00EA5FA7">
        <w:rPr>
          <w:noProof w:val="0"/>
          <w:snapToGrid w:val="0"/>
        </w:rPr>
        <w:tab/>
        <w:t>UEContextSetupResponse,</w:t>
      </w:r>
    </w:p>
    <w:p w14:paraId="5CE7A2D7" w14:textId="77777777" w:rsidR="00CA578F" w:rsidRPr="00EA5FA7" w:rsidRDefault="00CA578F" w:rsidP="00CA578F">
      <w:pPr>
        <w:pStyle w:val="PL"/>
        <w:rPr>
          <w:noProof w:val="0"/>
          <w:snapToGrid w:val="0"/>
        </w:rPr>
      </w:pPr>
      <w:r w:rsidRPr="00EA5FA7">
        <w:rPr>
          <w:noProof w:val="0"/>
          <w:snapToGrid w:val="0"/>
        </w:rPr>
        <w:tab/>
        <w:t>UEContextSetupFailure,</w:t>
      </w:r>
    </w:p>
    <w:p w14:paraId="3D5EE760" w14:textId="77777777" w:rsidR="00CA578F" w:rsidRPr="00EA5FA7" w:rsidRDefault="00CA578F" w:rsidP="00CA578F">
      <w:pPr>
        <w:pStyle w:val="PL"/>
        <w:rPr>
          <w:noProof w:val="0"/>
          <w:snapToGrid w:val="0"/>
        </w:rPr>
      </w:pPr>
      <w:r w:rsidRPr="00EA5FA7">
        <w:rPr>
          <w:noProof w:val="0"/>
          <w:snapToGrid w:val="0"/>
        </w:rPr>
        <w:tab/>
        <w:t>UEContextReleaseCommand,</w:t>
      </w:r>
    </w:p>
    <w:p w14:paraId="7CDF1C79" w14:textId="77777777" w:rsidR="00CA578F" w:rsidRPr="00EA5FA7" w:rsidRDefault="00CA578F" w:rsidP="00CA578F">
      <w:pPr>
        <w:pStyle w:val="PL"/>
        <w:rPr>
          <w:noProof w:val="0"/>
          <w:snapToGrid w:val="0"/>
        </w:rPr>
      </w:pPr>
      <w:r w:rsidRPr="00EA5FA7">
        <w:rPr>
          <w:noProof w:val="0"/>
          <w:snapToGrid w:val="0"/>
        </w:rPr>
        <w:tab/>
        <w:t>UEContextReleaseComplete,</w:t>
      </w:r>
    </w:p>
    <w:p w14:paraId="16543C8E" w14:textId="77777777" w:rsidR="00CA578F" w:rsidRPr="00EA5FA7" w:rsidRDefault="00CA578F" w:rsidP="00CA578F">
      <w:pPr>
        <w:pStyle w:val="PL"/>
        <w:rPr>
          <w:noProof w:val="0"/>
          <w:snapToGrid w:val="0"/>
        </w:rPr>
      </w:pPr>
      <w:r w:rsidRPr="00EA5FA7">
        <w:rPr>
          <w:noProof w:val="0"/>
          <w:snapToGrid w:val="0"/>
        </w:rPr>
        <w:tab/>
        <w:t>UEContextModificationRequest,</w:t>
      </w:r>
    </w:p>
    <w:p w14:paraId="38A3CAF5" w14:textId="77777777" w:rsidR="00CA578F" w:rsidRPr="00EA5FA7" w:rsidRDefault="00CA578F" w:rsidP="00CA578F">
      <w:pPr>
        <w:pStyle w:val="PL"/>
        <w:rPr>
          <w:noProof w:val="0"/>
          <w:snapToGrid w:val="0"/>
        </w:rPr>
      </w:pPr>
      <w:r w:rsidRPr="00EA5FA7">
        <w:rPr>
          <w:noProof w:val="0"/>
          <w:snapToGrid w:val="0"/>
        </w:rPr>
        <w:tab/>
        <w:t>UEContextModificationResponse,</w:t>
      </w:r>
    </w:p>
    <w:p w14:paraId="7EADFBC2" w14:textId="77777777" w:rsidR="00CA578F" w:rsidRPr="00EA5FA7" w:rsidRDefault="00CA578F" w:rsidP="00CA578F">
      <w:pPr>
        <w:pStyle w:val="PL"/>
        <w:rPr>
          <w:noProof w:val="0"/>
          <w:snapToGrid w:val="0"/>
        </w:rPr>
      </w:pPr>
      <w:r w:rsidRPr="00EA5FA7">
        <w:rPr>
          <w:noProof w:val="0"/>
          <w:snapToGrid w:val="0"/>
        </w:rPr>
        <w:tab/>
        <w:t>UEContextModificationFailure,</w:t>
      </w:r>
    </w:p>
    <w:p w14:paraId="73A02ABF" w14:textId="77777777" w:rsidR="00CA578F" w:rsidRPr="00EA5FA7" w:rsidRDefault="00CA578F" w:rsidP="00CA578F">
      <w:pPr>
        <w:pStyle w:val="PL"/>
        <w:rPr>
          <w:noProof w:val="0"/>
          <w:snapToGrid w:val="0"/>
        </w:rPr>
      </w:pPr>
      <w:r w:rsidRPr="00EA5FA7">
        <w:rPr>
          <w:noProof w:val="0"/>
          <w:snapToGrid w:val="0"/>
        </w:rPr>
        <w:tab/>
        <w:t>UEContextModificationRequired,</w:t>
      </w:r>
    </w:p>
    <w:p w14:paraId="6294E988" w14:textId="77777777" w:rsidR="00CA578F" w:rsidRPr="00EA5FA7" w:rsidRDefault="00CA578F" w:rsidP="00CA578F">
      <w:pPr>
        <w:pStyle w:val="PL"/>
        <w:rPr>
          <w:noProof w:val="0"/>
          <w:snapToGrid w:val="0"/>
        </w:rPr>
      </w:pPr>
      <w:r w:rsidRPr="00EA5FA7">
        <w:rPr>
          <w:noProof w:val="0"/>
          <w:snapToGrid w:val="0"/>
        </w:rPr>
        <w:tab/>
        <w:t>UEContextModificationConfirm,</w:t>
      </w:r>
    </w:p>
    <w:p w14:paraId="05CFE1E6" w14:textId="77777777" w:rsidR="00CA578F" w:rsidRPr="00EA5FA7" w:rsidRDefault="00CA578F" w:rsidP="00CA578F">
      <w:pPr>
        <w:pStyle w:val="PL"/>
        <w:rPr>
          <w:noProof w:val="0"/>
          <w:snapToGrid w:val="0"/>
        </w:rPr>
      </w:pPr>
      <w:r w:rsidRPr="00EA5FA7">
        <w:rPr>
          <w:noProof w:val="0"/>
          <w:snapToGrid w:val="0"/>
        </w:rPr>
        <w:tab/>
        <w:t>ErrorIndication,</w:t>
      </w:r>
    </w:p>
    <w:p w14:paraId="1319DFB7" w14:textId="77777777" w:rsidR="00CA578F" w:rsidRPr="00EA5FA7" w:rsidRDefault="00CA578F" w:rsidP="00CA578F">
      <w:pPr>
        <w:pStyle w:val="PL"/>
        <w:rPr>
          <w:noProof w:val="0"/>
          <w:snapToGrid w:val="0"/>
        </w:rPr>
      </w:pPr>
      <w:r w:rsidRPr="00EA5FA7">
        <w:rPr>
          <w:noProof w:val="0"/>
          <w:snapToGrid w:val="0"/>
        </w:rPr>
        <w:tab/>
        <w:t>UEContextReleaseRequest,</w:t>
      </w:r>
    </w:p>
    <w:p w14:paraId="62A83AEE" w14:textId="77777777" w:rsidR="00CA578F" w:rsidRPr="00EA5FA7" w:rsidRDefault="00CA578F" w:rsidP="00CA578F">
      <w:pPr>
        <w:pStyle w:val="PL"/>
        <w:rPr>
          <w:noProof w:val="0"/>
          <w:snapToGrid w:val="0"/>
        </w:rPr>
      </w:pPr>
      <w:r w:rsidRPr="00EA5FA7">
        <w:rPr>
          <w:noProof w:val="0"/>
          <w:snapToGrid w:val="0"/>
        </w:rPr>
        <w:tab/>
        <w:t>DLRRCMessageTransfer,</w:t>
      </w:r>
    </w:p>
    <w:p w14:paraId="6AE9B94A" w14:textId="77777777" w:rsidR="00CA578F" w:rsidRPr="00EA5FA7" w:rsidRDefault="00CA578F" w:rsidP="00CA578F">
      <w:pPr>
        <w:pStyle w:val="PL"/>
        <w:rPr>
          <w:noProof w:val="0"/>
          <w:snapToGrid w:val="0"/>
        </w:rPr>
      </w:pPr>
      <w:r w:rsidRPr="00EA5FA7">
        <w:rPr>
          <w:noProof w:val="0"/>
          <w:snapToGrid w:val="0"/>
        </w:rPr>
        <w:tab/>
        <w:t>ULRRCMessageTransfer,</w:t>
      </w:r>
    </w:p>
    <w:p w14:paraId="23763D40" w14:textId="77777777" w:rsidR="00CA578F" w:rsidRPr="00EA5FA7" w:rsidRDefault="00CA578F" w:rsidP="00CA578F">
      <w:pPr>
        <w:pStyle w:val="PL"/>
        <w:rPr>
          <w:noProof w:val="0"/>
          <w:snapToGrid w:val="0"/>
        </w:rPr>
      </w:pPr>
      <w:r w:rsidRPr="00EA5FA7">
        <w:rPr>
          <w:noProof w:val="0"/>
          <w:snapToGrid w:val="0"/>
        </w:rPr>
        <w:tab/>
        <w:t>GNBDUResourceCoordinationRequest,</w:t>
      </w:r>
    </w:p>
    <w:p w14:paraId="0A189359" w14:textId="77777777" w:rsidR="00CA578F" w:rsidRPr="00EA5FA7" w:rsidRDefault="00CA578F" w:rsidP="00CA578F">
      <w:pPr>
        <w:pStyle w:val="PL"/>
        <w:rPr>
          <w:noProof w:val="0"/>
          <w:snapToGrid w:val="0"/>
        </w:rPr>
      </w:pPr>
      <w:r w:rsidRPr="00EA5FA7">
        <w:rPr>
          <w:noProof w:val="0"/>
          <w:snapToGrid w:val="0"/>
        </w:rPr>
        <w:tab/>
        <w:t>GNBDUResourceCoordinationResponse,</w:t>
      </w:r>
    </w:p>
    <w:p w14:paraId="6BD981AA" w14:textId="77777777" w:rsidR="00CA578F" w:rsidRPr="00EA5FA7" w:rsidRDefault="00CA578F" w:rsidP="00CA578F">
      <w:pPr>
        <w:pStyle w:val="PL"/>
        <w:rPr>
          <w:snapToGrid w:val="0"/>
        </w:rPr>
      </w:pPr>
      <w:r w:rsidRPr="00EA5FA7">
        <w:rPr>
          <w:snapToGrid w:val="0"/>
        </w:rPr>
        <w:tab/>
        <w:t>PrivateMessage,</w:t>
      </w:r>
    </w:p>
    <w:p w14:paraId="125049C7" w14:textId="77777777" w:rsidR="00CA578F" w:rsidRPr="00EA5FA7" w:rsidRDefault="00CA578F" w:rsidP="00CA578F">
      <w:pPr>
        <w:pStyle w:val="PL"/>
        <w:tabs>
          <w:tab w:val="left" w:pos="685"/>
        </w:tabs>
        <w:rPr>
          <w:noProof w:val="0"/>
          <w:snapToGrid w:val="0"/>
        </w:rPr>
      </w:pPr>
      <w:r w:rsidRPr="00EA5FA7">
        <w:rPr>
          <w:noProof w:val="0"/>
          <w:snapToGrid w:val="0"/>
        </w:rPr>
        <w:tab/>
        <w:t>UEInactivityNotification,</w:t>
      </w:r>
    </w:p>
    <w:p w14:paraId="2D2B03E0" w14:textId="77777777" w:rsidR="00CA578F" w:rsidRPr="00EA5FA7" w:rsidRDefault="00CA578F" w:rsidP="00CA578F">
      <w:pPr>
        <w:pStyle w:val="PL"/>
        <w:tabs>
          <w:tab w:val="left" w:pos="685"/>
        </w:tabs>
        <w:rPr>
          <w:noProof w:val="0"/>
          <w:snapToGrid w:val="0"/>
        </w:rPr>
      </w:pPr>
      <w:r w:rsidRPr="00EA5FA7">
        <w:rPr>
          <w:noProof w:val="0"/>
          <w:snapToGrid w:val="0"/>
        </w:rPr>
        <w:tab/>
        <w:t>InitialULRRCMessageTransfer,</w:t>
      </w:r>
    </w:p>
    <w:p w14:paraId="66408522" w14:textId="77777777" w:rsidR="00CA578F" w:rsidRPr="00EA5FA7" w:rsidRDefault="00CA578F" w:rsidP="00CA578F">
      <w:pPr>
        <w:pStyle w:val="PL"/>
        <w:tabs>
          <w:tab w:val="left" w:pos="685"/>
        </w:tabs>
        <w:rPr>
          <w:noProof w:val="0"/>
          <w:snapToGrid w:val="0"/>
        </w:rPr>
      </w:pPr>
      <w:r w:rsidRPr="00EA5FA7">
        <w:rPr>
          <w:noProof w:val="0"/>
          <w:snapToGrid w:val="0"/>
        </w:rPr>
        <w:tab/>
        <w:t>SystemInformationDeliveryCommand,</w:t>
      </w:r>
    </w:p>
    <w:p w14:paraId="5440649C" w14:textId="77777777" w:rsidR="00CA578F" w:rsidRPr="00EA5FA7" w:rsidRDefault="00CA578F" w:rsidP="00CA578F">
      <w:pPr>
        <w:pStyle w:val="PL"/>
        <w:tabs>
          <w:tab w:val="left" w:pos="685"/>
        </w:tabs>
        <w:rPr>
          <w:noProof w:val="0"/>
          <w:snapToGrid w:val="0"/>
        </w:rPr>
      </w:pPr>
      <w:r w:rsidRPr="00EA5FA7">
        <w:rPr>
          <w:noProof w:val="0"/>
          <w:snapToGrid w:val="0"/>
        </w:rPr>
        <w:tab/>
        <w:t>Paging,</w:t>
      </w:r>
    </w:p>
    <w:p w14:paraId="456086CB" w14:textId="77777777" w:rsidR="00CA578F" w:rsidRPr="00EA5FA7" w:rsidRDefault="00CA578F" w:rsidP="00CA578F">
      <w:pPr>
        <w:pStyle w:val="PL"/>
        <w:tabs>
          <w:tab w:val="left" w:pos="685"/>
        </w:tabs>
        <w:rPr>
          <w:noProof w:val="0"/>
          <w:snapToGrid w:val="0"/>
        </w:rPr>
      </w:pPr>
      <w:r w:rsidRPr="00EA5FA7">
        <w:rPr>
          <w:noProof w:val="0"/>
          <w:snapToGrid w:val="0"/>
        </w:rPr>
        <w:tab/>
        <w:t>Notify,</w:t>
      </w:r>
    </w:p>
    <w:p w14:paraId="231FF696" w14:textId="77777777" w:rsidR="00CA578F" w:rsidRPr="00EA5FA7" w:rsidRDefault="00CA578F" w:rsidP="00CA578F">
      <w:pPr>
        <w:pStyle w:val="PL"/>
        <w:tabs>
          <w:tab w:val="left" w:pos="685"/>
        </w:tabs>
        <w:rPr>
          <w:noProof w:val="0"/>
          <w:snapToGrid w:val="0"/>
        </w:rPr>
      </w:pPr>
      <w:r w:rsidRPr="00EA5FA7">
        <w:rPr>
          <w:noProof w:val="0"/>
          <w:snapToGrid w:val="0"/>
        </w:rPr>
        <w:tab/>
        <w:t>WriteReplaceWarningRequest,</w:t>
      </w:r>
    </w:p>
    <w:p w14:paraId="1C438DFE" w14:textId="77777777" w:rsidR="00CA578F" w:rsidRPr="00EA5FA7" w:rsidRDefault="00CA578F" w:rsidP="00CA578F">
      <w:pPr>
        <w:pStyle w:val="PL"/>
        <w:tabs>
          <w:tab w:val="left" w:pos="685"/>
        </w:tabs>
        <w:rPr>
          <w:noProof w:val="0"/>
          <w:snapToGrid w:val="0"/>
        </w:rPr>
      </w:pPr>
      <w:r w:rsidRPr="00EA5FA7">
        <w:rPr>
          <w:noProof w:val="0"/>
          <w:snapToGrid w:val="0"/>
        </w:rPr>
        <w:tab/>
        <w:t>WriteReplaceWarningResponse,</w:t>
      </w:r>
    </w:p>
    <w:p w14:paraId="66AB1746" w14:textId="77777777" w:rsidR="00CA578F" w:rsidRPr="00EA5FA7" w:rsidRDefault="00CA578F" w:rsidP="00CA578F">
      <w:pPr>
        <w:pStyle w:val="PL"/>
        <w:tabs>
          <w:tab w:val="left" w:pos="685"/>
        </w:tabs>
        <w:rPr>
          <w:noProof w:val="0"/>
          <w:snapToGrid w:val="0"/>
        </w:rPr>
      </w:pPr>
      <w:r w:rsidRPr="00EA5FA7">
        <w:rPr>
          <w:noProof w:val="0"/>
          <w:snapToGrid w:val="0"/>
        </w:rPr>
        <w:tab/>
        <w:t>PWSCancelRequest,</w:t>
      </w:r>
    </w:p>
    <w:p w14:paraId="4CA8B5A4" w14:textId="77777777" w:rsidR="00CA578F" w:rsidRPr="00EA5FA7" w:rsidRDefault="00CA578F" w:rsidP="00CA578F">
      <w:pPr>
        <w:pStyle w:val="PL"/>
        <w:tabs>
          <w:tab w:val="left" w:pos="685"/>
        </w:tabs>
        <w:rPr>
          <w:noProof w:val="0"/>
          <w:snapToGrid w:val="0"/>
        </w:rPr>
      </w:pPr>
      <w:r w:rsidRPr="00EA5FA7">
        <w:rPr>
          <w:noProof w:val="0"/>
          <w:snapToGrid w:val="0"/>
        </w:rPr>
        <w:tab/>
        <w:t>PWSCancelResponse,</w:t>
      </w:r>
    </w:p>
    <w:p w14:paraId="7F4D2CEA" w14:textId="77777777" w:rsidR="00CA578F" w:rsidRPr="00EA5FA7" w:rsidRDefault="00CA578F" w:rsidP="00CA578F">
      <w:pPr>
        <w:pStyle w:val="PL"/>
        <w:tabs>
          <w:tab w:val="left" w:pos="685"/>
        </w:tabs>
        <w:rPr>
          <w:noProof w:val="0"/>
          <w:snapToGrid w:val="0"/>
        </w:rPr>
      </w:pPr>
      <w:r w:rsidRPr="00EA5FA7">
        <w:rPr>
          <w:noProof w:val="0"/>
          <w:snapToGrid w:val="0"/>
        </w:rPr>
        <w:tab/>
        <w:t>PWSRestartIndication,</w:t>
      </w:r>
    </w:p>
    <w:p w14:paraId="4EC11321" w14:textId="77777777" w:rsidR="00CA578F" w:rsidRPr="00EA5FA7" w:rsidRDefault="00CA578F" w:rsidP="00CA578F">
      <w:pPr>
        <w:pStyle w:val="PL"/>
        <w:tabs>
          <w:tab w:val="left" w:pos="685"/>
        </w:tabs>
        <w:rPr>
          <w:noProof w:val="0"/>
          <w:snapToGrid w:val="0"/>
        </w:rPr>
      </w:pPr>
      <w:r w:rsidRPr="00EA5FA7">
        <w:rPr>
          <w:noProof w:val="0"/>
          <w:snapToGrid w:val="0"/>
        </w:rPr>
        <w:tab/>
        <w:t>PWSFailureIndication,</w:t>
      </w:r>
    </w:p>
    <w:p w14:paraId="6007B838" w14:textId="77777777" w:rsidR="00CA578F" w:rsidRPr="00EA5FA7" w:rsidRDefault="00CA578F" w:rsidP="00CA578F">
      <w:pPr>
        <w:pStyle w:val="PL"/>
        <w:tabs>
          <w:tab w:val="left" w:pos="685"/>
        </w:tabs>
        <w:rPr>
          <w:noProof w:val="0"/>
          <w:snapToGrid w:val="0"/>
        </w:rPr>
      </w:pPr>
      <w:r w:rsidRPr="00EA5FA7">
        <w:rPr>
          <w:noProof w:val="0"/>
          <w:snapToGrid w:val="0"/>
        </w:rPr>
        <w:tab/>
        <w:t>GNBDUStatusIndication,</w:t>
      </w:r>
    </w:p>
    <w:p w14:paraId="23333761" w14:textId="77777777" w:rsidR="00CA578F" w:rsidRPr="00EA5FA7" w:rsidRDefault="00CA578F" w:rsidP="00CA578F">
      <w:pPr>
        <w:pStyle w:val="PL"/>
        <w:tabs>
          <w:tab w:val="left" w:pos="685"/>
        </w:tabs>
        <w:rPr>
          <w:noProof w:val="0"/>
          <w:snapToGrid w:val="0"/>
        </w:rPr>
      </w:pPr>
      <w:r w:rsidRPr="00EA5FA7">
        <w:rPr>
          <w:noProof w:val="0"/>
          <w:snapToGrid w:val="0"/>
        </w:rPr>
        <w:tab/>
        <w:t>RRCDeliveryReport,</w:t>
      </w:r>
    </w:p>
    <w:p w14:paraId="7EE04174" w14:textId="77777777" w:rsidR="00CA578F" w:rsidRPr="00EA5FA7" w:rsidRDefault="00CA578F" w:rsidP="00CA578F">
      <w:pPr>
        <w:pStyle w:val="PL"/>
        <w:tabs>
          <w:tab w:val="left" w:pos="685"/>
        </w:tabs>
        <w:rPr>
          <w:noProof w:val="0"/>
          <w:snapToGrid w:val="0"/>
        </w:rPr>
      </w:pPr>
      <w:r w:rsidRPr="00EA5FA7">
        <w:rPr>
          <w:noProof w:val="0"/>
          <w:snapToGrid w:val="0"/>
        </w:rPr>
        <w:tab/>
        <w:t>UEContextModificationRefuse,</w:t>
      </w:r>
    </w:p>
    <w:p w14:paraId="7C3BE856" w14:textId="77777777" w:rsidR="00CA578F" w:rsidRPr="00EA5FA7" w:rsidRDefault="00CA578F" w:rsidP="00CA578F">
      <w:pPr>
        <w:pStyle w:val="PL"/>
        <w:rPr>
          <w:noProof w:val="0"/>
          <w:snapToGrid w:val="0"/>
        </w:rPr>
      </w:pPr>
      <w:r w:rsidRPr="00EA5FA7">
        <w:rPr>
          <w:noProof w:val="0"/>
          <w:snapToGrid w:val="0"/>
        </w:rPr>
        <w:tab/>
        <w:t>F1RemovalRequest,</w:t>
      </w:r>
    </w:p>
    <w:p w14:paraId="214D2C59" w14:textId="77777777" w:rsidR="00CA578F" w:rsidRPr="00EA5FA7" w:rsidRDefault="00CA578F" w:rsidP="00CA578F">
      <w:pPr>
        <w:pStyle w:val="PL"/>
        <w:rPr>
          <w:noProof w:val="0"/>
          <w:snapToGrid w:val="0"/>
        </w:rPr>
      </w:pPr>
      <w:r w:rsidRPr="00EA5FA7">
        <w:rPr>
          <w:noProof w:val="0"/>
          <w:snapToGrid w:val="0"/>
        </w:rPr>
        <w:lastRenderedPageBreak/>
        <w:tab/>
        <w:t>F1RemovalResponse,</w:t>
      </w:r>
    </w:p>
    <w:p w14:paraId="28AB049C" w14:textId="77777777" w:rsidR="00CA578F" w:rsidRPr="00EA5FA7" w:rsidRDefault="00CA578F" w:rsidP="00CA578F">
      <w:pPr>
        <w:pStyle w:val="PL"/>
        <w:tabs>
          <w:tab w:val="left" w:pos="685"/>
        </w:tabs>
        <w:rPr>
          <w:noProof w:val="0"/>
          <w:snapToGrid w:val="0"/>
        </w:rPr>
      </w:pPr>
      <w:r w:rsidRPr="00EA5FA7">
        <w:rPr>
          <w:noProof w:val="0"/>
          <w:snapToGrid w:val="0"/>
        </w:rPr>
        <w:tab/>
        <w:t>F1RemovalFailure,</w:t>
      </w:r>
    </w:p>
    <w:p w14:paraId="43DCA9F1" w14:textId="77777777" w:rsidR="00CA578F" w:rsidRPr="00EA5FA7" w:rsidRDefault="00CA578F" w:rsidP="00CA578F">
      <w:pPr>
        <w:pStyle w:val="PL"/>
        <w:rPr>
          <w:noProof w:val="0"/>
          <w:snapToGrid w:val="0"/>
        </w:rPr>
      </w:pPr>
      <w:r w:rsidRPr="00EA5FA7">
        <w:rPr>
          <w:noProof w:val="0"/>
          <w:snapToGrid w:val="0"/>
        </w:rPr>
        <w:tab/>
        <w:t>NetworkAccessRateReduction,</w:t>
      </w:r>
    </w:p>
    <w:p w14:paraId="03705128" w14:textId="77777777" w:rsidR="00CA578F" w:rsidRPr="00EA5FA7" w:rsidRDefault="00CA578F" w:rsidP="00CA578F">
      <w:pPr>
        <w:pStyle w:val="PL"/>
        <w:rPr>
          <w:noProof w:val="0"/>
          <w:snapToGrid w:val="0"/>
        </w:rPr>
      </w:pPr>
      <w:r w:rsidRPr="00EA5FA7">
        <w:rPr>
          <w:noProof w:val="0"/>
          <w:snapToGrid w:val="0"/>
        </w:rPr>
        <w:tab/>
        <w:t>TraceStart,</w:t>
      </w:r>
    </w:p>
    <w:p w14:paraId="06E60D67" w14:textId="77777777" w:rsidR="00CA578F" w:rsidRPr="00EA5FA7" w:rsidRDefault="00CA578F" w:rsidP="00CA578F">
      <w:pPr>
        <w:pStyle w:val="PL"/>
        <w:rPr>
          <w:noProof w:val="0"/>
          <w:snapToGrid w:val="0"/>
        </w:rPr>
      </w:pPr>
      <w:r w:rsidRPr="00EA5FA7">
        <w:rPr>
          <w:noProof w:val="0"/>
          <w:snapToGrid w:val="0"/>
        </w:rPr>
        <w:tab/>
        <w:t>DeactivateTrace,</w:t>
      </w:r>
    </w:p>
    <w:p w14:paraId="429CDFCA" w14:textId="77777777" w:rsidR="00CA578F" w:rsidRPr="00EA5FA7" w:rsidRDefault="00CA578F" w:rsidP="00CA578F">
      <w:pPr>
        <w:pStyle w:val="PL"/>
        <w:rPr>
          <w:noProof w:val="0"/>
          <w:snapToGrid w:val="0"/>
        </w:rPr>
      </w:pPr>
      <w:r w:rsidRPr="00EA5FA7">
        <w:rPr>
          <w:noProof w:val="0"/>
          <w:snapToGrid w:val="0"/>
        </w:rPr>
        <w:tab/>
        <w:t>DUCURadioInformationTransfer,</w:t>
      </w:r>
    </w:p>
    <w:p w14:paraId="17422B24" w14:textId="77777777" w:rsidR="00CA578F" w:rsidRDefault="00CA578F" w:rsidP="00CA578F">
      <w:pPr>
        <w:pStyle w:val="PL"/>
        <w:rPr>
          <w:ins w:id="2402" w:author="Author"/>
          <w:noProof w:val="0"/>
          <w:snapToGrid w:val="0"/>
        </w:rPr>
      </w:pPr>
      <w:r w:rsidRPr="00EA5FA7">
        <w:rPr>
          <w:noProof w:val="0"/>
          <w:snapToGrid w:val="0"/>
        </w:rPr>
        <w:tab/>
        <w:t>CUDURadioInformationTransfer</w:t>
      </w:r>
      <w:ins w:id="2403" w:author="Author">
        <w:r>
          <w:rPr>
            <w:noProof w:val="0"/>
            <w:snapToGrid w:val="0"/>
          </w:rPr>
          <w:t>,</w:t>
        </w:r>
      </w:ins>
    </w:p>
    <w:p w14:paraId="607DC6FD" w14:textId="77777777" w:rsidR="00CA578F" w:rsidRPr="000838AE" w:rsidRDefault="00CA578F" w:rsidP="00CA578F">
      <w:pPr>
        <w:pStyle w:val="PL"/>
        <w:rPr>
          <w:ins w:id="2404" w:author="Author"/>
          <w:noProof w:val="0"/>
          <w:snapToGrid w:val="0"/>
        </w:rPr>
      </w:pPr>
      <w:ins w:id="2405" w:author="Author">
        <w:r>
          <w:rPr>
            <w:noProof w:val="0"/>
            <w:snapToGrid w:val="0"/>
          </w:rPr>
          <w:tab/>
        </w:r>
        <w:r w:rsidRPr="000838AE">
          <w:rPr>
            <w:noProof w:val="0"/>
            <w:snapToGrid w:val="0"/>
          </w:rPr>
          <w:t>ResourceStatusRequest</w:t>
        </w:r>
        <w:r>
          <w:rPr>
            <w:noProof w:val="0"/>
            <w:snapToGrid w:val="0"/>
          </w:rPr>
          <w:t>,</w:t>
        </w:r>
      </w:ins>
    </w:p>
    <w:p w14:paraId="5447B99E" w14:textId="77777777" w:rsidR="00CA578F" w:rsidRPr="000838AE" w:rsidRDefault="00CA578F" w:rsidP="00CA578F">
      <w:pPr>
        <w:pStyle w:val="PL"/>
        <w:rPr>
          <w:ins w:id="2406" w:author="Author"/>
          <w:noProof w:val="0"/>
          <w:snapToGrid w:val="0"/>
        </w:rPr>
      </w:pPr>
      <w:ins w:id="2407" w:author="Author">
        <w:r>
          <w:rPr>
            <w:noProof w:val="0"/>
            <w:snapToGrid w:val="0"/>
          </w:rPr>
          <w:tab/>
        </w:r>
        <w:r w:rsidRPr="000838AE">
          <w:rPr>
            <w:noProof w:val="0"/>
            <w:snapToGrid w:val="0"/>
          </w:rPr>
          <w:t>ResourceStatusResponse</w:t>
        </w:r>
        <w:r>
          <w:rPr>
            <w:noProof w:val="0"/>
            <w:snapToGrid w:val="0"/>
          </w:rPr>
          <w:t>,</w:t>
        </w:r>
      </w:ins>
    </w:p>
    <w:p w14:paraId="5EA8B6D7" w14:textId="77777777" w:rsidR="00CA578F" w:rsidRPr="000838AE" w:rsidRDefault="00CA578F" w:rsidP="00CA578F">
      <w:pPr>
        <w:pStyle w:val="PL"/>
        <w:rPr>
          <w:ins w:id="2408" w:author="Author"/>
          <w:noProof w:val="0"/>
          <w:snapToGrid w:val="0"/>
        </w:rPr>
      </w:pPr>
      <w:ins w:id="2409" w:author="Author">
        <w:r>
          <w:rPr>
            <w:noProof w:val="0"/>
            <w:snapToGrid w:val="0"/>
          </w:rPr>
          <w:tab/>
        </w:r>
        <w:r w:rsidRPr="000838AE">
          <w:rPr>
            <w:noProof w:val="0"/>
            <w:snapToGrid w:val="0"/>
          </w:rPr>
          <w:t>ResourceStatusFailure</w:t>
        </w:r>
        <w:r>
          <w:rPr>
            <w:noProof w:val="0"/>
            <w:snapToGrid w:val="0"/>
          </w:rPr>
          <w:t>,</w:t>
        </w:r>
      </w:ins>
    </w:p>
    <w:p w14:paraId="097B4B26" w14:textId="77777777" w:rsidR="00CA578F" w:rsidRPr="00CA578F" w:rsidRDefault="00CA578F" w:rsidP="00CA578F">
      <w:pPr>
        <w:pStyle w:val="PL"/>
        <w:rPr>
          <w:ins w:id="2410" w:author="Author"/>
          <w:rFonts w:ascii="Times New Roman" w:hAnsi="Times New Roman"/>
          <w:noProof w:val="0"/>
          <w:snapToGrid w:val="0"/>
          <w:lang w:eastAsia="zh-CN"/>
        </w:rPr>
      </w:pPr>
      <w:ins w:id="2411" w:author="Author">
        <w:r>
          <w:rPr>
            <w:noProof w:val="0"/>
            <w:snapToGrid w:val="0"/>
          </w:rPr>
          <w:tab/>
        </w:r>
        <w:r w:rsidRPr="000838AE">
          <w:rPr>
            <w:noProof w:val="0"/>
            <w:snapToGrid w:val="0"/>
          </w:rPr>
          <w:t>ResourceStatusUpdate</w:t>
        </w:r>
        <w:r w:rsidRPr="00CA578F">
          <w:rPr>
            <w:rFonts w:ascii="Times New Roman" w:hAnsi="Times New Roman" w:hint="eastAsia"/>
            <w:noProof w:val="0"/>
            <w:snapToGrid w:val="0"/>
            <w:lang w:eastAsia="zh-CN"/>
          </w:rPr>
          <w:t>,</w:t>
        </w:r>
      </w:ins>
    </w:p>
    <w:p w14:paraId="59FE99A4" w14:textId="77777777" w:rsidR="00CA578F" w:rsidRPr="00EA5FA7" w:rsidRDefault="00CA578F" w:rsidP="00CA578F">
      <w:pPr>
        <w:pStyle w:val="PL"/>
        <w:rPr>
          <w:noProof w:val="0"/>
          <w:snapToGrid w:val="0"/>
        </w:rPr>
      </w:pPr>
      <w:ins w:id="2412" w:author="Author">
        <w:r w:rsidRPr="00EA5FA7">
          <w:rPr>
            <w:noProof w:val="0"/>
            <w:snapToGrid w:val="0"/>
          </w:rPr>
          <w:tab/>
        </w:r>
        <w:bookmarkStart w:id="2413" w:name="OLE_LINK124"/>
        <w:r>
          <w:rPr>
            <w:noProof w:val="0"/>
            <w:snapToGrid w:val="0"/>
          </w:rPr>
          <w:t>AccessAndMobilityIndication</w:t>
        </w:r>
      </w:ins>
      <w:bookmarkEnd w:id="2413"/>
    </w:p>
    <w:p w14:paraId="17590232" w14:textId="77777777" w:rsidR="00CA578F" w:rsidRPr="00EA5FA7" w:rsidRDefault="00CA578F" w:rsidP="00CA578F">
      <w:pPr>
        <w:pStyle w:val="PL"/>
        <w:tabs>
          <w:tab w:val="left" w:pos="685"/>
        </w:tabs>
        <w:rPr>
          <w:noProof w:val="0"/>
          <w:snapToGrid w:val="0"/>
        </w:rPr>
      </w:pPr>
    </w:p>
    <w:p w14:paraId="4CB5F4EE" w14:textId="77777777" w:rsidR="00CA578F" w:rsidRPr="00EA5FA7" w:rsidRDefault="00CA578F" w:rsidP="00CA578F">
      <w:pPr>
        <w:pStyle w:val="PL"/>
        <w:rPr>
          <w:noProof w:val="0"/>
          <w:snapToGrid w:val="0"/>
        </w:rPr>
      </w:pPr>
    </w:p>
    <w:p w14:paraId="7B823436" w14:textId="77777777" w:rsidR="00CA578F" w:rsidRPr="00EA5FA7" w:rsidRDefault="00CA578F" w:rsidP="00CA578F">
      <w:pPr>
        <w:pStyle w:val="PL"/>
        <w:rPr>
          <w:noProof w:val="0"/>
          <w:snapToGrid w:val="0"/>
        </w:rPr>
      </w:pPr>
      <w:r w:rsidRPr="00EA5FA7">
        <w:rPr>
          <w:noProof w:val="0"/>
          <w:snapToGrid w:val="0"/>
        </w:rPr>
        <w:t>FROM F1AP-PDU-Contents</w:t>
      </w:r>
    </w:p>
    <w:p w14:paraId="4D19EF15" w14:textId="77777777" w:rsidR="00CA578F" w:rsidRPr="00EA5FA7" w:rsidRDefault="00CA578F" w:rsidP="00CA578F">
      <w:pPr>
        <w:pStyle w:val="PL"/>
        <w:rPr>
          <w:noProof w:val="0"/>
          <w:snapToGrid w:val="0"/>
        </w:rPr>
      </w:pPr>
      <w:r w:rsidRPr="00EA5FA7">
        <w:rPr>
          <w:noProof w:val="0"/>
          <w:snapToGrid w:val="0"/>
        </w:rPr>
        <w:tab/>
        <w:t>id-Reset,</w:t>
      </w:r>
    </w:p>
    <w:p w14:paraId="76F5CF05" w14:textId="77777777" w:rsidR="00CA578F" w:rsidRPr="00EA5FA7" w:rsidRDefault="00CA578F" w:rsidP="00CA578F">
      <w:pPr>
        <w:pStyle w:val="PL"/>
        <w:rPr>
          <w:noProof w:val="0"/>
          <w:snapToGrid w:val="0"/>
        </w:rPr>
      </w:pPr>
      <w:r w:rsidRPr="00EA5FA7">
        <w:rPr>
          <w:noProof w:val="0"/>
          <w:snapToGrid w:val="0"/>
        </w:rPr>
        <w:tab/>
        <w:t>id-F1Setup,</w:t>
      </w:r>
    </w:p>
    <w:p w14:paraId="4F13DD37" w14:textId="77777777" w:rsidR="00CA578F" w:rsidRPr="00EA5FA7" w:rsidRDefault="00CA578F" w:rsidP="00CA578F">
      <w:pPr>
        <w:pStyle w:val="PL"/>
        <w:rPr>
          <w:noProof w:val="0"/>
          <w:snapToGrid w:val="0"/>
        </w:rPr>
      </w:pPr>
      <w:r w:rsidRPr="00EA5FA7">
        <w:rPr>
          <w:noProof w:val="0"/>
          <w:snapToGrid w:val="0"/>
        </w:rPr>
        <w:tab/>
        <w:t>id-gNBDUConfigurationUpdate,</w:t>
      </w:r>
    </w:p>
    <w:p w14:paraId="481A5E1F" w14:textId="77777777" w:rsidR="00CA578F" w:rsidRPr="00EA5FA7" w:rsidRDefault="00CA578F" w:rsidP="00CA578F">
      <w:pPr>
        <w:pStyle w:val="PL"/>
        <w:rPr>
          <w:noProof w:val="0"/>
          <w:snapToGrid w:val="0"/>
        </w:rPr>
      </w:pPr>
      <w:r w:rsidRPr="00EA5FA7">
        <w:rPr>
          <w:noProof w:val="0"/>
          <w:snapToGrid w:val="0"/>
        </w:rPr>
        <w:tab/>
        <w:t>id-gNBCUConfigurationUpdate,</w:t>
      </w:r>
    </w:p>
    <w:p w14:paraId="3699AE9E" w14:textId="77777777" w:rsidR="00CA578F" w:rsidRPr="00EA5FA7" w:rsidRDefault="00CA578F" w:rsidP="00CA578F">
      <w:pPr>
        <w:pStyle w:val="PL"/>
        <w:rPr>
          <w:noProof w:val="0"/>
          <w:snapToGrid w:val="0"/>
        </w:rPr>
      </w:pPr>
      <w:r w:rsidRPr="00EA5FA7">
        <w:rPr>
          <w:noProof w:val="0"/>
          <w:snapToGrid w:val="0"/>
        </w:rPr>
        <w:tab/>
        <w:t>id-UEContextSetup,</w:t>
      </w:r>
    </w:p>
    <w:p w14:paraId="40CCB7B1" w14:textId="77777777" w:rsidR="00CA578F" w:rsidRPr="00EA5FA7" w:rsidRDefault="00CA578F" w:rsidP="00CA578F">
      <w:pPr>
        <w:pStyle w:val="PL"/>
        <w:rPr>
          <w:noProof w:val="0"/>
          <w:snapToGrid w:val="0"/>
        </w:rPr>
      </w:pPr>
      <w:r w:rsidRPr="00EA5FA7">
        <w:rPr>
          <w:noProof w:val="0"/>
          <w:snapToGrid w:val="0"/>
        </w:rPr>
        <w:tab/>
        <w:t>id-UEContextRelease,</w:t>
      </w:r>
    </w:p>
    <w:p w14:paraId="08AFE868" w14:textId="77777777" w:rsidR="00CA578F" w:rsidRPr="00EA5FA7" w:rsidRDefault="00CA578F" w:rsidP="00CA578F">
      <w:pPr>
        <w:pStyle w:val="PL"/>
        <w:rPr>
          <w:noProof w:val="0"/>
          <w:snapToGrid w:val="0"/>
        </w:rPr>
      </w:pPr>
      <w:r w:rsidRPr="00EA5FA7">
        <w:rPr>
          <w:noProof w:val="0"/>
          <w:snapToGrid w:val="0"/>
        </w:rPr>
        <w:tab/>
        <w:t>id-UEContextModification,</w:t>
      </w:r>
    </w:p>
    <w:p w14:paraId="5F738EDC" w14:textId="77777777" w:rsidR="00CA578F" w:rsidRPr="00EA5FA7" w:rsidRDefault="00CA578F" w:rsidP="00CA578F">
      <w:pPr>
        <w:pStyle w:val="PL"/>
        <w:rPr>
          <w:noProof w:val="0"/>
          <w:snapToGrid w:val="0"/>
        </w:rPr>
      </w:pPr>
      <w:r w:rsidRPr="00EA5FA7">
        <w:rPr>
          <w:noProof w:val="0"/>
          <w:snapToGrid w:val="0"/>
        </w:rPr>
        <w:tab/>
        <w:t>id-UEContextModificationRequired,</w:t>
      </w:r>
    </w:p>
    <w:p w14:paraId="6F3C66C9" w14:textId="77777777" w:rsidR="00CA578F" w:rsidRPr="00EA5FA7" w:rsidRDefault="00CA578F" w:rsidP="00CA578F">
      <w:pPr>
        <w:pStyle w:val="PL"/>
        <w:rPr>
          <w:noProof w:val="0"/>
          <w:snapToGrid w:val="0"/>
        </w:rPr>
      </w:pPr>
      <w:r w:rsidRPr="00EA5FA7">
        <w:rPr>
          <w:noProof w:val="0"/>
          <w:snapToGrid w:val="0"/>
        </w:rPr>
        <w:tab/>
        <w:t>id-ErrorIndication,</w:t>
      </w:r>
      <w:r w:rsidRPr="00EA5FA7">
        <w:rPr>
          <w:noProof w:val="0"/>
        </w:rPr>
        <w:t xml:space="preserve"> </w:t>
      </w:r>
    </w:p>
    <w:p w14:paraId="7B401731" w14:textId="77777777" w:rsidR="00CA578F" w:rsidRPr="00EA5FA7" w:rsidRDefault="00CA578F" w:rsidP="00CA578F">
      <w:pPr>
        <w:pStyle w:val="PL"/>
        <w:rPr>
          <w:noProof w:val="0"/>
          <w:snapToGrid w:val="0"/>
        </w:rPr>
      </w:pPr>
      <w:r w:rsidRPr="00EA5FA7">
        <w:rPr>
          <w:noProof w:val="0"/>
          <w:snapToGrid w:val="0"/>
        </w:rPr>
        <w:tab/>
        <w:t>id-UEContextReleaseRequest,</w:t>
      </w:r>
    </w:p>
    <w:p w14:paraId="64C69B79" w14:textId="77777777" w:rsidR="00CA578F" w:rsidRPr="00EA5FA7" w:rsidRDefault="00CA578F" w:rsidP="00CA578F">
      <w:pPr>
        <w:pStyle w:val="PL"/>
        <w:rPr>
          <w:noProof w:val="0"/>
          <w:snapToGrid w:val="0"/>
        </w:rPr>
      </w:pPr>
      <w:r w:rsidRPr="00EA5FA7">
        <w:rPr>
          <w:noProof w:val="0"/>
          <w:snapToGrid w:val="0"/>
        </w:rPr>
        <w:tab/>
        <w:t>id-DLRRCMessageTransfer,</w:t>
      </w:r>
    </w:p>
    <w:p w14:paraId="324767B8" w14:textId="77777777" w:rsidR="00CA578F" w:rsidRPr="00EA5FA7" w:rsidRDefault="00CA578F" w:rsidP="00CA578F">
      <w:pPr>
        <w:pStyle w:val="PL"/>
        <w:rPr>
          <w:noProof w:val="0"/>
          <w:snapToGrid w:val="0"/>
        </w:rPr>
      </w:pPr>
      <w:r w:rsidRPr="00EA5FA7">
        <w:rPr>
          <w:noProof w:val="0"/>
          <w:snapToGrid w:val="0"/>
        </w:rPr>
        <w:tab/>
        <w:t>id-ULRRCMessageTransfer,</w:t>
      </w:r>
    </w:p>
    <w:p w14:paraId="7862D3DC" w14:textId="77777777" w:rsidR="00CA578F" w:rsidRPr="00EA5FA7" w:rsidRDefault="00CA578F" w:rsidP="00CA578F">
      <w:pPr>
        <w:pStyle w:val="PL"/>
        <w:rPr>
          <w:noProof w:val="0"/>
          <w:snapToGrid w:val="0"/>
        </w:rPr>
      </w:pPr>
      <w:r w:rsidRPr="00EA5FA7">
        <w:rPr>
          <w:noProof w:val="0"/>
          <w:snapToGrid w:val="0"/>
        </w:rPr>
        <w:tab/>
        <w:t>id-GNBDUResourceCoordination,</w:t>
      </w:r>
    </w:p>
    <w:p w14:paraId="02668CD9" w14:textId="77777777" w:rsidR="00CA578F" w:rsidRPr="00EA5FA7" w:rsidRDefault="00CA578F" w:rsidP="00CA578F">
      <w:pPr>
        <w:pStyle w:val="PL"/>
        <w:rPr>
          <w:noProof w:val="0"/>
          <w:snapToGrid w:val="0"/>
        </w:rPr>
      </w:pPr>
      <w:r w:rsidRPr="00EA5FA7">
        <w:rPr>
          <w:noProof w:val="0"/>
          <w:snapToGrid w:val="0"/>
        </w:rPr>
        <w:tab/>
        <w:t>id-privateMessage,</w:t>
      </w:r>
    </w:p>
    <w:p w14:paraId="3335FFEE" w14:textId="77777777" w:rsidR="00CA578F" w:rsidRPr="00EA5FA7" w:rsidRDefault="00CA578F" w:rsidP="00CA578F">
      <w:pPr>
        <w:pStyle w:val="PL"/>
        <w:rPr>
          <w:noProof w:val="0"/>
          <w:snapToGrid w:val="0"/>
        </w:rPr>
      </w:pPr>
      <w:r w:rsidRPr="00EA5FA7">
        <w:rPr>
          <w:noProof w:val="0"/>
          <w:snapToGrid w:val="0"/>
        </w:rPr>
        <w:tab/>
        <w:t>id-UEInactivityNotification,</w:t>
      </w:r>
    </w:p>
    <w:p w14:paraId="39A80F8D" w14:textId="77777777" w:rsidR="00CA578F" w:rsidRPr="00EA5FA7" w:rsidRDefault="00CA578F" w:rsidP="00CA578F">
      <w:pPr>
        <w:pStyle w:val="PL"/>
        <w:rPr>
          <w:noProof w:val="0"/>
          <w:snapToGrid w:val="0"/>
        </w:rPr>
      </w:pPr>
      <w:r w:rsidRPr="00EA5FA7">
        <w:rPr>
          <w:noProof w:val="0"/>
          <w:snapToGrid w:val="0"/>
        </w:rPr>
        <w:tab/>
        <w:t>id-InitialULRRCMessageTransfer,</w:t>
      </w:r>
    </w:p>
    <w:p w14:paraId="7F6966A4" w14:textId="77777777" w:rsidR="00CA578F" w:rsidRPr="00EA5FA7" w:rsidRDefault="00CA578F" w:rsidP="00CA578F">
      <w:pPr>
        <w:pStyle w:val="PL"/>
        <w:rPr>
          <w:noProof w:val="0"/>
          <w:snapToGrid w:val="0"/>
        </w:rPr>
      </w:pPr>
      <w:r w:rsidRPr="00EA5FA7">
        <w:rPr>
          <w:noProof w:val="0"/>
          <w:snapToGrid w:val="0"/>
        </w:rPr>
        <w:tab/>
        <w:t>id-SystemInformationDeliveryCommand,</w:t>
      </w:r>
    </w:p>
    <w:p w14:paraId="09939A4B" w14:textId="77777777" w:rsidR="00CA578F" w:rsidRPr="00EA5FA7" w:rsidRDefault="00CA578F" w:rsidP="00CA578F">
      <w:pPr>
        <w:pStyle w:val="PL"/>
        <w:rPr>
          <w:noProof w:val="0"/>
          <w:snapToGrid w:val="0"/>
        </w:rPr>
      </w:pPr>
      <w:r w:rsidRPr="00EA5FA7">
        <w:rPr>
          <w:noProof w:val="0"/>
          <w:snapToGrid w:val="0"/>
        </w:rPr>
        <w:tab/>
        <w:t>id-Paging,</w:t>
      </w:r>
    </w:p>
    <w:p w14:paraId="7E92D455" w14:textId="77777777" w:rsidR="00CA578F" w:rsidRPr="00EA5FA7" w:rsidRDefault="00CA578F" w:rsidP="00CA578F">
      <w:pPr>
        <w:pStyle w:val="PL"/>
        <w:rPr>
          <w:noProof w:val="0"/>
          <w:snapToGrid w:val="0"/>
        </w:rPr>
      </w:pPr>
      <w:r w:rsidRPr="00EA5FA7">
        <w:rPr>
          <w:noProof w:val="0"/>
          <w:snapToGrid w:val="0"/>
        </w:rPr>
        <w:tab/>
        <w:t>id-Notify,</w:t>
      </w:r>
    </w:p>
    <w:p w14:paraId="61E8BDB5" w14:textId="77777777" w:rsidR="00CA578F" w:rsidRPr="00EA5FA7" w:rsidRDefault="00CA578F" w:rsidP="00CA578F">
      <w:pPr>
        <w:pStyle w:val="PL"/>
        <w:rPr>
          <w:noProof w:val="0"/>
          <w:snapToGrid w:val="0"/>
        </w:rPr>
      </w:pPr>
      <w:r w:rsidRPr="00EA5FA7">
        <w:rPr>
          <w:noProof w:val="0"/>
          <w:snapToGrid w:val="0"/>
        </w:rPr>
        <w:tab/>
        <w:t>id-WriteReplaceWarning,</w:t>
      </w:r>
    </w:p>
    <w:p w14:paraId="38C2BA45" w14:textId="77777777" w:rsidR="00CA578F" w:rsidRPr="00EA5FA7" w:rsidRDefault="00CA578F" w:rsidP="00CA578F">
      <w:pPr>
        <w:pStyle w:val="PL"/>
        <w:rPr>
          <w:noProof w:val="0"/>
          <w:snapToGrid w:val="0"/>
        </w:rPr>
      </w:pPr>
      <w:r w:rsidRPr="00EA5FA7">
        <w:rPr>
          <w:noProof w:val="0"/>
          <w:snapToGrid w:val="0"/>
        </w:rPr>
        <w:tab/>
        <w:t>id-PWSCancel,</w:t>
      </w:r>
    </w:p>
    <w:p w14:paraId="2170CA07" w14:textId="77777777" w:rsidR="00CA578F" w:rsidRPr="00EA5FA7" w:rsidRDefault="00CA578F" w:rsidP="00CA578F">
      <w:pPr>
        <w:pStyle w:val="PL"/>
        <w:rPr>
          <w:noProof w:val="0"/>
          <w:snapToGrid w:val="0"/>
        </w:rPr>
      </w:pPr>
      <w:r w:rsidRPr="00EA5FA7">
        <w:rPr>
          <w:noProof w:val="0"/>
          <w:snapToGrid w:val="0"/>
        </w:rPr>
        <w:tab/>
        <w:t>id-PWSRestartIndication,</w:t>
      </w:r>
    </w:p>
    <w:p w14:paraId="7F0323AA" w14:textId="77777777" w:rsidR="00CA578F" w:rsidRPr="00EA5FA7" w:rsidRDefault="00CA578F" w:rsidP="00CA578F">
      <w:pPr>
        <w:pStyle w:val="PL"/>
        <w:rPr>
          <w:noProof w:val="0"/>
          <w:snapToGrid w:val="0"/>
        </w:rPr>
      </w:pPr>
      <w:r w:rsidRPr="00EA5FA7">
        <w:rPr>
          <w:noProof w:val="0"/>
          <w:snapToGrid w:val="0"/>
        </w:rPr>
        <w:tab/>
        <w:t>id-PWSFailureIndication,</w:t>
      </w:r>
    </w:p>
    <w:p w14:paraId="367C28A5" w14:textId="77777777" w:rsidR="00CA578F" w:rsidRPr="00EA5FA7" w:rsidRDefault="00CA578F" w:rsidP="00CA578F">
      <w:pPr>
        <w:pStyle w:val="PL"/>
        <w:rPr>
          <w:noProof w:val="0"/>
          <w:snapToGrid w:val="0"/>
        </w:rPr>
      </w:pPr>
      <w:r w:rsidRPr="00EA5FA7">
        <w:rPr>
          <w:noProof w:val="0"/>
          <w:snapToGrid w:val="0"/>
        </w:rPr>
        <w:tab/>
        <w:t>id-GNBDUStatusIndication,</w:t>
      </w:r>
    </w:p>
    <w:p w14:paraId="54300D65" w14:textId="77777777" w:rsidR="00CA578F" w:rsidRPr="00EA5FA7" w:rsidRDefault="00CA578F" w:rsidP="00CA578F">
      <w:pPr>
        <w:pStyle w:val="PL"/>
        <w:rPr>
          <w:noProof w:val="0"/>
          <w:snapToGrid w:val="0"/>
        </w:rPr>
      </w:pPr>
      <w:r w:rsidRPr="00EA5FA7">
        <w:rPr>
          <w:noProof w:val="0"/>
          <w:snapToGrid w:val="0"/>
        </w:rPr>
        <w:tab/>
        <w:t>id-RRCDeliveryReport,</w:t>
      </w:r>
    </w:p>
    <w:p w14:paraId="527EB228" w14:textId="77777777" w:rsidR="00CA578F" w:rsidRPr="00EA5FA7" w:rsidRDefault="00CA578F" w:rsidP="00CA578F">
      <w:pPr>
        <w:pStyle w:val="PL"/>
        <w:rPr>
          <w:noProof w:val="0"/>
          <w:snapToGrid w:val="0"/>
        </w:rPr>
      </w:pPr>
      <w:r w:rsidRPr="00EA5FA7">
        <w:rPr>
          <w:noProof w:val="0"/>
          <w:snapToGrid w:val="0"/>
        </w:rPr>
        <w:tab/>
        <w:t>id-F1Removal,</w:t>
      </w:r>
    </w:p>
    <w:p w14:paraId="618599E5" w14:textId="77777777" w:rsidR="00CA578F" w:rsidRPr="00EA5FA7" w:rsidRDefault="00CA578F" w:rsidP="00CA578F">
      <w:pPr>
        <w:pStyle w:val="PL"/>
        <w:rPr>
          <w:noProof w:val="0"/>
          <w:snapToGrid w:val="0"/>
        </w:rPr>
      </w:pPr>
      <w:r w:rsidRPr="00EA5FA7">
        <w:rPr>
          <w:noProof w:val="0"/>
          <w:snapToGrid w:val="0"/>
        </w:rPr>
        <w:tab/>
        <w:t>id-NetworkAccessRateReduction,</w:t>
      </w:r>
    </w:p>
    <w:p w14:paraId="5D6DDF93" w14:textId="77777777" w:rsidR="00CA578F" w:rsidRPr="00EA5FA7" w:rsidRDefault="00CA578F" w:rsidP="00CA578F">
      <w:pPr>
        <w:pStyle w:val="PL"/>
        <w:rPr>
          <w:noProof w:val="0"/>
          <w:snapToGrid w:val="0"/>
        </w:rPr>
      </w:pPr>
      <w:r w:rsidRPr="00EA5FA7">
        <w:rPr>
          <w:noProof w:val="0"/>
          <w:snapToGrid w:val="0"/>
        </w:rPr>
        <w:tab/>
        <w:t>id-TraceStart,</w:t>
      </w:r>
    </w:p>
    <w:p w14:paraId="5B26EE21" w14:textId="77777777" w:rsidR="00CA578F" w:rsidRPr="00EA5FA7" w:rsidRDefault="00CA578F" w:rsidP="00CA578F">
      <w:pPr>
        <w:pStyle w:val="PL"/>
        <w:rPr>
          <w:noProof w:val="0"/>
          <w:snapToGrid w:val="0"/>
        </w:rPr>
      </w:pPr>
      <w:r w:rsidRPr="00EA5FA7">
        <w:rPr>
          <w:noProof w:val="0"/>
          <w:snapToGrid w:val="0"/>
        </w:rPr>
        <w:tab/>
        <w:t>id-DeactivateTrace,</w:t>
      </w:r>
    </w:p>
    <w:p w14:paraId="7F8A5F1F" w14:textId="77777777" w:rsidR="00CA578F" w:rsidRPr="00EA5FA7" w:rsidRDefault="00CA578F" w:rsidP="00CA578F">
      <w:pPr>
        <w:pStyle w:val="PL"/>
        <w:rPr>
          <w:noProof w:val="0"/>
          <w:snapToGrid w:val="0"/>
        </w:rPr>
      </w:pPr>
      <w:r w:rsidRPr="00EA5FA7">
        <w:rPr>
          <w:noProof w:val="0"/>
          <w:snapToGrid w:val="0"/>
        </w:rPr>
        <w:tab/>
        <w:t>id-DUCURadioInformationTransfer,</w:t>
      </w:r>
    </w:p>
    <w:p w14:paraId="7A70211E" w14:textId="77777777" w:rsidR="00CA578F" w:rsidRDefault="00CA578F" w:rsidP="00CA578F">
      <w:pPr>
        <w:pStyle w:val="PL"/>
        <w:rPr>
          <w:ins w:id="2414" w:author="Author"/>
          <w:noProof w:val="0"/>
          <w:snapToGrid w:val="0"/>
        </w:rPr>
      </w:pPr>
      <w:r w:rsidRPr="00EA5FA7">
        <w:rPr>
          <w:noProof w:val="0"/>
          <w:snapToGrid w:val="0"/>
        </w:rPr>
        <w:tab/>
        <w:t>id-CUDURadioInformationTransfer</w:t>
      </w:r>
      <w:ins w:id="2415" w:author="Author">
        <w:r>
          <w:rPr>
            <w:noProof w:val="0"/>
            <w:snapToGrid w:val="0"/>
          </w:rPr>
          <w:t>,</w:t>
        </w:r>
      </w:ins>
    </w:p>
    <w:p w14:paraId="3AB37BA7" w14:textId="77777777" w:rsidR="00CA578F" w:rsidRPr="000838AE" w:rsidRDefault="00CA578F" w:rsidP="00CA578F">
      <w:pPr>
        <w:pStyle w:val="PL"/>
        <w:rPr>
          <w:ins w:id="2416" w:author="Author"/>
          <w:noProof w:val="0"/>
          <w:snapToGrid w:val="0"/>
        </w:rPr>
      </w:pPr>
      <w:ins w:id="2417" w:author="Author">
        <w:r>
          <w:rPr>
            <w:noProof w:val="0"/>
            <w:snapToGrid w:val="0"/>
          </w:rPr>
          <w:tab/>
        </w:r>
        <w:r w:rsidRPr="000838AE">
          <w:rPr>
            <w:noProof w:val="0"/>
            <w:snapToGrid w:val="0"/>
          </w:rPr>
          <w:t>id-resourceStatusReportingInitiation</w:t>
        </w:r>
        <w:r>
          <w:rPr>
            <w:noProof w:val="0"/>
            <w:snapToGrid w:val="0"/>
          </w:rPr>
          <w:t>,</w:t>
        </w:r>
      </w:ins>
    </w:p>
    <w:p w14:paraId="129B83F9" w14:textId="77777777" w:rsidR="00CA578F" w:rsidRDefault="00CA578F" w:rsidP="00CA578F">
      <w:pPr>
        <w:pStyle w:val="PL"/>
        <w:rPr>
          <w:ins w:id="2418" w:author="Author"/>
          <w:noProof w:val="0"/>
          <w:snapToGrid w:val="0"/>
        </w:rPr>
      </w:pPr>
      <w:ins w:id="2419" w:author="Author">
        <w:r>
          <w:rPr>
            <w:noProof w:val="0"/>
            <w:snapToGrid w:val="0"/>
          </w:rPr>
          <w:tab/>
        </w:r>
        <w:r w:rsidRPr="000838AE">
          <w:rPr>
            <w:noProof w:val="0"/>
            <w:snapToGrid w:val="0"/>
          </w:rPr>
          <w:t>id-resourceStatusReporting</w:t>
        </w:r>
        <w:r>
          <w:rPr>
            <w:noProof w:val="0"/>
            <w:snapToGrid w:val="0"/>
          </w:rPr>
          <w:t>,</w:t>
        </w:r>
      </w:ins>
    </w:p>
    <w:p w14:paraId="732293D0" w14:textId="77777777" w:rsidR="00CA578F" w:rsidRPr="00EA5FA7" w:rsidRDefault="00CA578F" w:rsidP="00CA578F">
      <w:pPr>
        <w:pStyle w:val="PL"/>
        <w:rPr>
          <w:noProof w:val="0"/>
          <w:snapToGrid w:val="0"/>
        </w:rPr>
      </w:pPr>
      <w:ins w:id="2420" w:author="Author">
        <w:r w:rsidRPr="00EA5FA7">
          <w:rPr>
            <w:noProof w:val="0"/>
            <w:snapToGrid w:val="0"/>
          </w:rPr>
          <w:tab/>
          <w:t>id-</w:t>
        </w:r>
        <w:r>
          <w:rPr>
            <w:noProof w:val="0"/>
            <w:snapToGrid w:val="0"/>
          </w:rPr>
          <w:t>accessAndMobilityIndication</w:t>
        </w:r>
      </w:ins>
    </w:p>
    <w:p w14:paraId="108D80C9" w14:textId="77777777" w:rsidR="00CA578F" w:rsidRPr="00EA5FA7" w:rsidRDefault="00CA578F" w:rsidP="00CA578F">
      <w:pPr>
        <w:pStyle w:val="PL"/>
        <w:rPr>
          <w:noProof w:val="0"/>
          <w:snapToGrid w:val="0"/>
        </w:rPr>
      </w:pPr>
    </w:p>
    <w:p w14:paraId="1F9259FE" w14:textId="77777777" w:rsidR="00CA578F" w:rsidRPr="00EA5FA7" w:rsidRDefault="00CA578F" w:rsidP="00CA578F">
      <w:pPr>
        <w:pStyle w:val="PL"/>
        <w:rPr>
          <w:noProof w:val="0"/>
          <w:snapToGrid w:val="0"/>
        </w:rPr>
      </w:pPr>
    </w:p>
    <w:p w14:paraId="4C9316E0" w14:textId="77777777" w:rsidR="00CA578F" w:rsidRPr="00EA5FA7" w:rsidRDefault="00CA578F" w:rsidP="00CA578F">
      <w:pPr>
        <w:pStyle w:val="PL"/>
        <w:rPr>
          <w:noProof w:val="0"/>
          <w:snapToGrid w:val="0"/>
        </w:rPr>
      </w:pPr>
    </w:p>
    <w:p w14:paraId="41E172A8" w14:textId="77777777" w:rsidR="00CA578F" w:rsidRPr="00EA5FA7" w:rsidRDefault="00CA578F" w:rsidP="00CA578F">
      <w:pPr>
        <w:pStyle w:val="PL"/>
        <w:rPr>
          <w:noProof w:val="0"/>
          <w:snapToGrid w:val="0"/>
        </w:rPr>
      </w:pPr>
      <w:r w:rsidRPr="00EA5FA7">
        <w:rPr>
          <w:noProof w:val="0"/>
          <w:snapToGrid w:val="0"/>
        </w:rPr>
        <w:t>FROM F1AP-Constants</w:t>
      </w:r>
    </w:p>
    <w:p w14:paraId="00F8645D" w14:textId="77777777" w:rsidR="00CA578F" w:rsidRPr="00EA5FA7" w:rsidRDefault="00CA578F" w:rsidP="00CA578F">
      <w:pPr>
        <w:pStyle w:val="PL"/>
        <w:rPr>
          <w:noProof w:val="0"/>
          <w:snapToGrid w:val="0"/>
        </w:rPr>
      </w:pPr>
    </w:p>
    <w:p w14:paraId="542EE248" w14:textId="77777777" w:rsidR="00CA578F" w:rsidRPr="00EA5FA7" w:rsidRDefault="00CA578F" w:rsidP="00CA578F">
      <w:pPr>
        <w:pStyle w:val="PL"/>
        <w:rPr>
          <w:noProof w:val="0"/>
          <w:snapToGrid w:val="0"/>
        </w:rPr>
      </w:pPr>
      <w:r w:rsidRPr="00EA5FA7">
        <w:rPr>
          <w:noProof w:val="0"/>
          <w:snapToGrid w:val="0"/>
        </w:rPr>
        <w:tab/>
        <w:t>ProtocolIE-SingleContainer{},</w:t>
      </w:r>
    </w:p>
    <w:p w14:paraId="25ABBB3A" w14:textId="77777777" w:rsidR="00CA578F" w:rsidRPr="00EA5FA7" w:rsidRDefault="00CA578F" w:rsidP="00CA578F">
      <w:pPr>
        <w:pStyle w:val="PL"/>
        <w:rPr>
          <w:noProof w:val="0"/>
          <w:snapToGrid w:val="0"/>
        </w:rPr>
      </w:pPr>
      <w:r w:rsidRPr="00EA5FA7">
        <w:rPr>
          <w:noProof w:val="0"/>
          <w:snapToGrid w:val="0"/>
        </w:rPr>
        <w:tab/>
        <w:t>F1AP-PROTOCOL-IES</w:t>
      </w:r>
    </w:p>
    <w:p w14:paraId="483A618F" w14:textId="77777777" w:rsidR="00CA578F" w:rsidRPr="00EA5FA7" w:rsidRDefault="00CA578F" w:rsidP="00CA578F">
      <w:pPr>
        <w:pStyle w:val="PL"/>
        <w:rPr>
          <w:noProof w:val="0"/>
          <w:snapToGrid w:val="0"/>
        </w:rPr>
      </w:pPr>
    </w:p>
    <w:p w14:paraId="02BD7B5A" w14:textId="77777777" w:rsidR="00CA578F" w:rsidRPr="00EA5FA7" w:rsidRDefault="00CA578F" w:rsidP="00CA578F">
      <w:pPr>
        <w:pStyle w:val="PL"/>
        <w:rPr>
          <w:noProof w:val="0"/>
          <w:snapToGrid w:val="0"/>
        </w:rPr>
      </w:pPr>
      <w:r w:rsidRPr="00EA5FA7">
        <w:rPr>
          <w:noProof w:val="0"/>
          <w:snapToGrid w:val="0"/>
        </w:rPr>
        <w:t>FROM F1AP-Containers;</w:t>
      </w:r>
    </w:p>
    <w:p w14:paraId="3A31DB5A" w14:textId="77777777" w:rsidR="00CA578F" w:rsidRPr="00EA5FA7" w:rsidRDefault="00CA578F" w:rsidP="00CA578F">
      <w:pPr>
        <w:pStyle w:val="PL"/>
        <w:rPr>
          <w:noProof w:val="0"/>
          <w:snapToGrid w:val="0"/>
        </w:rPr>
      </w:pPr>
    </w:p>
    <w:p w14:paraId="25B8D342" w14:textId="77777777" w:rsidR="00CA578F" w:rsidRPr="00EA5FA7" w:rsidRDefault="00CA578F" w:rsidP="00CA578F">
      <w:pPr>
        <w:pStyle w:val="PL"/>
        <w:rPr>
          <w:noProof w:val="0"/>
          <w:snapToGrid w:val="0"/>
        </w:rPr>
      </w:pPr>
    </w:p>
    <w:p w14:paraId="3E8D4100" w14:textId="77777777" w:rsidR="00CA578F" w:rsidRPr="00EA5FA7" w:rsidRDefault="00CA578F" w:rsidP="00CA578F">
      <w:pPr>
        <w:pStyle w:val="PL"/>
        <w:rPr>
          <w:noProof w:val="0"/>
          <w:snapToGrid w:val="0"/>
        </w:rPr>
      </w:pPr>
      <w:r w:rsidRPr="00EA5FA7">
        <w:rPr>
          <w:noProof w:val="0"/>
          <w:snapToGrid w:val="0"/>
        </w:rPr>
        <w:t>-- **************************************************************</w:t>
      </w:r>
    </w:p>
    <w:p w14:paraId="4C03756A" w14:textId="77777777" w:rsidR="00CA578F" w:rsidRPr="00EA5FA7" w:rsidRDefault="00CA578F" w:rsidP="00CA578F">
      <w:pPr>
        <w:pStyle w:val="PL"/>
        <w:rPr>
          <w:noProof w:val="0"/>
          <w:snapToGrid w:val="0"/>
        </w:rPr>
      </w:pPr>
      <w:r w:rsidRPr="00EA5FA7">
        <w:rPr>
          <w:noProof w:val="0"/>
          <w:snapToGrid w:val="0"/>
        </w:rPr>
        <w:t>--</w:t>
      </w:r>
    </w:p>
    <w:p w14:paraId="3BBC4A3C" w14:textId="77777777" w:rsidR="00CA578F" w:rsidRPr="00EA5FA7" w:rsidRDefault="00CA578F" w:rsidP="00CA578F">
      <w:pPr>
        <w:pStyle w:val="PL"/>
        <w:rPr>
          <w:noProof w:val="0"/>
          <w:snapToGrid w:val="0"/>
        </w:rPr>
      </w:pPr>
      <w:r w:rsidRPr="00EA5FA7">
        <w:rPr>
          <w:noProof w:val="0"/>
          <w:snapToGrid w:val="0"/>
        </w:rPr>
        <w:t>-- Interface Elementary Procedure Class</w:t>
      </w:r>
    </w:p>
    <w:p w14:paraId="4178BAC3" w14:textId="77777777" w:rsidR="00CA578F" w:rsidRPr="00EA5FA7" w:rsidRDefault="00CA578F" w:rsidP="00CA578F">
      <w:pPr>
        <w:pStyle w:val="PL"/>
        <w:rPr>
          <w:noProof w:val="0"/>
          <w:snapToGrid w:val="0"/>
        </w:rPr>
      </w:pPr>
      <w:r w:rsidRPr="00EA5FA7">
        <w:rPr>
          <w:noProof w:val="0"/>
          <w:snapToGrid w:val="0"/>
        </w:rPr>
        <w:t>--</w:t>
      </w:r>
    </w:p>
    <w:p w14:paraId="4FA191F2" w14:textId="77777777" w:rsidR="00CA578F" w:rsidRPr="00EA5FA7" w:rsidRDefault="00CA578F" w:rsidP="00CA578F">
      <w:pPr>
        <w:pStyle w:val="PL"/>
        <w:rPr>
          <w:noProof w:val="0"/>
          <w:snapToGrid w:val="0"/>
        </w:rPr>
      </w:pPr>
      <w:r w:rsidRPr="00EA5FA7">
        <w:rPr>
          <w:noProof w:val="0"/>
          <w:snapToGrid w:val="0"/>
        </w:rPr>
        <w:t>-- **************************************************************</w:t>
      </w:r>
    </w:p>
    <w:p w14:paraId="0468D938" w14:textId="77777777" w:rsidR="00CA578F" w:rsidRPr="00EA5FA7" w:rsidRDefault="00CA578F" w:rsidP="00CA578F">
      <w:pPr>
        <w:pStyle w:val="PL"/>
        <w:rPr>
          <w:noProof w:val="0"/>
          <w:snapToGrid w:val="0"/>
        </w:rPr>
      </w:pPr>
    </w:p>
    <w:p w14:paraId="4561E6D3" w14:textId="77777777" w:rsidR="00CA578F" w:rsidRPr="00EA5FA7" w:rsidRDefault="00CA578F" w:rsidP="00CA578F">
      <w:pPr>
        <w:pStyle w:val="PL"/>
        <w:rPr>
          <w:noProof w:val="0"/>
          <w:snapToGrid w:val="0"/>
        </w:rPr>
      </w:pPr>
      <w:r w:rsidRPr="00EA5FA7">
        <w:rPr>
          <w:noProof w:val="0"/>
          <w:snapToGrid w:val="0"/>
        </w:rPr>
        <w:t>F1AP-ELEMENTARY-PROCEDURE ::= CLASS {</w:t>
      </w:r>
    </w:p>
    <w:p w14:paraId="57E1104E" w14:textId="77777777" w:rsidR="00CA578F" w:rsidRPr="00EA5FA7" w:rsidRDefault="00CA578F" w:rsidP="00CA578F">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03B7080" w14:textId="77777777" w:rsidR="00CA578F" w:rsidRPr="00EA5FA7" w:rsidRDefault="00CA578F" w:rsidP="00CA578F">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357DB7B" w14:textId="77777777" w:rsidR="00CA578F" w:rsidRPr="00EA5FA7" w:rsidRDefault="00CA578F" w:rsidP="00CA578F">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C8BD69F" w14:textId="77777777" w:rsidR="00CA578F" w:rsidRPr="00EA5FA7" w:rsidRDefault="00CA578F" w:rsidP="00CA578F">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2BB582E8" w14:textId="77777777" w:rsidR="00CA578F" w:rsidRPr="00EA5FA7" w:rsidRDefault="00CA578F" w:rsidP="00CA578F">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6D6BBC65" w14:textId="77777777" w:rsidR="00CA578F" w:rsidRPr="00EA5FA7" w:rsidRDefault="00CA578F" w:rsidP="00CA578F">
      <w:pPr>
        <w:pStyle w:val="PL"/>
        <w:rPr>
          <w:noProof w:val="0"/>
          <w:snapToGrid w:val="0"/>
        </w:rPr>
      </w:pPr>
      <w:r w:rsidRPr="00EA5FA7">
        <w:rPr>
          <w:noProof w:val="0"/>
          <w:snapToGrid w:val="0"/>
        </w:rPr>
        <w:t>}</w:t>
      </w:r>
    </w:p>
    <w:p w14:paraId="59275EC8" w14:textId="77777777" w:rsidR="00CA578F" w:rsidRPr="00EA5FA7" w:rsidRDefault="00CA578F" w:rsidP="00CA578F">
      <w:pPr>
        <w:pStyle w:val="PL"/>
        <w:rPr>
          <w:noProof w:val="0"/>
          <w:snapToGrid w:val="0"/>
        </w:rPr>
      </w:pPr>
      <w:r w:rsidRPr="00EA5FA7">
        <w:rPr>
          <w:noProof w:val="0"/>
          <w:snapToGrid w:val="0"/>
        </w:rPr>
        <w:t>WITH SYNTAX {</w:t>
      </w:r>
    </w:p>
    <w:p w14:paraId="566C14AB" w14:textId="77777777" w:rsidR="00CA578F" w:rsidRPr="00EA5FA7" w:rsidRDefault="00CA578F" w:rsidP="00CA578F">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B61C130" w14:textId="77777777" w:rsidR="00CA578F" w:rsidRPr="00EA5FA7" w:rsidRDefault="00CA578F" w:rsidP="00CA578F">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403CF27A" w14:textId="77777777" w:rsidR="00CA578F" w:rsidRPr="00EA5FA7" w:rsidRDefault="00CA578F" w:rsidP="00CA578F">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7D2F1A51" w14:textId="77777777" w:rsidR="00CA578F" w:rsidRPr="00EA5FA7" w:rsidRDefault="00CA578F" w:rsidP="00CA578F">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3119A20" w14:textId="77777777" w:rsidR="00CA578F" w:rsidRPr="00EA5FA7" w:rsidRDefault="00CA578F" w:rsidP="00CA578F">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25528B7A" w14:textId="77777777" w:rsidR="00CA578F" w:rsidRPr="00EA5FA7" w:rsidRDefault="00CA578F" w:rsidP="00CA578F">
      <w:pPr>
        <w:pStyle w:val="PL"/>
        <w:rPr>
          <w:noProof w:val="0"/>
          <w:snapToGrid w:val="0"/>
        </w:rPr>
      </w:pPr>
      <w:r w:rsidRPr="00EA5FA7">
        <w:rPr>
          <w:noProof w:val="0"/>
          <w:snapToGrid w:val="0"/>
        </w:rPr>
        <w:t>}</w:t>
      </w:r>
    </w:p>
    <w:p w14:paraId="6ABD9698" w14:textId="77777777" w:rsidR="00CA578F" w:rsidRPr="00EA5FA7" w:rsidRDefault="00CA578F" w:rsidP="00CA578F">
      <w:pPr>
        <w:pStyle w:val="PL"/>
        <w:rPr>
          <w:noProof w:val="0"/>
          <w:snapToGrid w:val="0"/>
        </w:rPr>
      </w:pPr>
    </w:p>
    <w:p w14:paraId="064725CE" w14:textId="77777777" w:rsidR="00CA578F" w:rsidRPr="00EA5FA7" w:rsidRDefault="00CA578F" w:rsidP="00CA578F">
      <w:pPr>
        <w:pStyle w:val="PL"/>
        <w:rPr>
          <w:noProof w:val="0"/>
          <w:snapToGrid w:val="0"/>
        </w:rPr>
      </w:pPr>
      <w:r w:rsidRPr="00EA5FA7">
        <w:rPr>
          <w:noProof w:val="0"/>
          <w:snapToGrid w:val="0"/>
        </w:rPr>
        <w:t>-- **************************************************************</w:t>
      </w:r>
    </w:p>
    <w:p w14:paraId="7282087B" w14:textId="77777777" w:rsidR="00CA578F" w:rsidRPr="00EA5FA7" w:rsidRDefault="00CA578F" w:rsidP="00CA578F">
      <w:pPr>
        <w:pStyle w:val="PL"/>
        <w:rPr>
          <w:noProof w:val="0"/>
          <w:snapToGrid w:val="0"/>
        </w:rPr>
      </w:pPr>
      <w:r w:rsidRPr="00EA5FA7">
        <w:rPr>
          <w:noProof w:val="0"/>
          <w:snapToGrid w:val="0"/>
        </w:rPr>
        <w:t>--</w:t>
      </w:r>
    </w:p>
    <w:p w14:paraId="018C3CD1" w14:textId="77777777" w:rsidR="00CA578F" w:rsidRPr="00EA5FA7" w:rsidRDefault="00CA578F" w:rsidP="00CA578F">
      <w:pPr>
        <w:pStyle w:val="PL"/>
        <w:rPr>
          <w:noProof w:val="0"/>
          <w:snapToGrid w:val="0"/>
        </w:rPr>
      </w:pPr>
      <w:r w:rsidRPr="00EA5FA7">
        <w:rPr>
          <w:noProof w:val="0"/>
          <w:snapToGrid w:val="0"/>
        </w:rPr>
        <w:t>-- Interface PDU Definition</w:t>
      </w:r>
    </w:p>
    <w:p w14:paraId="7C05C137" w14:textId="77777777" w:rsidR="00CA578F" w:rsidRPr="00EA5FA7" w:rsidRDefault="00CA578F" w:rsidP="00CA578F">
      <w:pPr>
        <w:pStyle w:val="PL"/>
        <w:rPr>
          <w:noProof w:val="0"/>
          <w:snapToGrid w:val="0"/>
        </w:rPr>
      </w:pPr>
      <w:r w:rsidRPr="00EA5FA7">
        <w:rPr>
          <w:noProof w:val="0"/>
          <w:snapToGrid w:val="0"/>
        </w:rPr>
        <w:t>--</w:t>
      </w:r>
    </w:p>
    <w:p w14:paraId="03D24A08" w14:textId="77777777" w:rsidR="00CA578F" w:rsidRPr="00EA5FA7" w:rsidRDefault="00CA578F" w:rsidP="00CA578F">
      <w:pPr>
        <w:pStyle w:val="PL"/>
        <w:rPr>
          <w:noProof w:val="0"/>
          <w:snapToGrid w:val="0"/>
        </w:rPr>
      </w:pPr>
      <w:r w:rsidRPr="00EA5FA7">
        <w:rPr>
          <w:noProof w:val="0"/>
          <w:snapToGrid w:val="0"/>
        </w:rPr>
        <w:t>-- **************************************************************</w:t>
      </w:r>
    </w:p>
    <w:p w14:paraId="356EB4E7" w14:textId="77777777" w:rsidR="00CA578F" w:rsidRPr="00EA5FA7" w:rsidRDefault="00CA578F" w:rsidP="00CA578F">
      <w:pPr>
        <w:pStyle w:val="PL"/>
        <w:rPr>
          <w:noProof w:val="0"/>
          <w:snapToGrid w:val="0"/>
        </w:rPr>
      </w:pPr>
    </w:p>
    <w:p w14:paraId="731ECAE5" w14:textId="77777777" w:rsidR="00CA578F" w:rsidRPr="00EA5FA7" w:rsidRDefault="00CA578F" w:rsidP="00CA578F">
      <w:pPr>
        <w:pStyle w:val="PL"/>
        <w:rPr>
          <w:noProof w:val="0"/>
          <w:snapToGrid w:val="0"/>
        </w:rPr>
      </w:pPr>
      <w:r w:rsidRPr="00EA5FA7">
        <w:rPr>
          <w:noProof w:val="0"/>
          <w:snapToGrid w:val="0"/>
        </w:rPr>
        <w:t>F1AP-PDU ::= CHOICE {</w:t>
      </w:r>
    </w:p>
    <w:p w14:paraId="7F5AB03E" w14:textId="77777777" w:rsidR="00CA578F" w:rsidRPr="00EA5FA7" w:rsidRDefault="00CA578F" w:rsidP="00CA578F">
      <w:pPr>
        <w:pStyle w:val="PL"/>
        <w:rPr>
          <w:noProof w:val="0"/>
          <w:snapToGrid w:val="0"/>
        </w:rPr>
      </w:pPr>
      <w:r w:rsidRPr="00EA5FA7">
        <w:rPr>
          <w:noProof w:val="0"/>
          <w:snapToGrid w:val="0"/>
        </w:rPr>
        <w:tab/>
        <w:t>initiatingMessage</w:t>
      </w:r>
      <w:r w:rsidRPr="00EA5FA7">
        <w:rPr>
          <w:noProof w:val="0"/>
          <w:snapToGrid w:val="0"/>
        </w:rPr>
        <w:tab/>
        <w:t>InitiatingMessage,</w:t>
      </w:r>
    </w:p>
    <w:p w14:paraId="552840DE" w14:textId="77777777" w:rsidR="00CA578F" w:rsidRPr="00EA5FA7" w:rsidRDefault="00CA578F" w:rsidP="00CA578F">
      <w:pPr>
        <w:pStyle w:val="PL"/>
        <w:rPr>
          <w:noProof w:val="0"/>
          <w:snapToGrid w:val="0"/>
        </w:rPr>
      </w:pPr>
      <w:r w:rsidRPr="00EA5FA7">
        <w:rPr>
          <w:noProof w:val="0"/>
          <w:snapToGrid w:val="0"/>
        </w:rPr>
        <w:tab/>
        <w:t>successfulOutcome</w:t>
      </w:r>
      <w:r w:rsidRPr="00EA5FA7">
        <w:rPr>
          <w:noProof w:val="0"/>
          <w:snapToGrid w:val="0"/>
        </w:rPr>
        <w:tab/>
        <w:t>SuccessfulOutcome,</w:t>
      </w:r>
    </w:p>
    <w:p w14:paraId="044D78B7" w14:textId="77777777" w:rsidR="00CA578F" w:rsidRPr="00EA5FA7" w:rsidRDefault="00CA578F" w:rsidP="00CA578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2B1CC5D2" w14:textId="77777777" w:rsidR="00CA578F" w:rsidRPr="00EA5FA7" w:rsidRDefault="00CA578F" w:rsidP="00CA578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9DDCBC1" w14:textId="77777777" w:rsidR="00CA578F" w:rsidRPr="00EA5FA7" w:rsidRDefault="00CA578F" w:rsidP="00CA578F">
      <w:pPr>
        <w:pStyle w:val="PL"/>
        <w:rPr>
          <w:noProof w:val="0"/>
          <w:snapToGrid w:val="0"/>
        </w:rPr>
      </w:pPr>
      <w:r w:rsidRPr="00EA5FA7">
        <w:rPr>
          <w:noProof w:val="0"/>
          <w:snapToGrid w:val="0"/>
        </w:rPr>
        <w:t>}</w:t>
      </w:r>
    </w:p>
    <w:p w14:paraId="1CDE6303" w14:textId="77777777" w:rsidR="00CA578F" w:rsidRPr="00EA5FA7" w:rsidRDefault="00CA578F" w:rsidP="00CA578F">
      <w:pPr>
        <w:pStyle w:val="PL"/>
        <w:rPr>
          <w:noProof w:val="0"/>
          <w:snapToGrid w:val="0"/>
        </w:rPr>
      </w:pPr>
    </w:p>
    <w:p w14:paraId="1A8930E6" w14:textId="77777777" w:rsidR="00CA578F" w:rsidRPr="00EA5FA7" w:rsidRDefault="00CA578F" w:rsidP="00CA578F">
      <w:pPr>
        <w:pStyle w:val="PL"/>
        <w:rPr>
          <w:noProof w:val="0"/>
          <w:snapToGrid w:val="0"/>
        </w:rPr>
      </w:pPr>
      <w:r w:rsidRPr="00EA5FA7">
        <w:rPr>
          <w:noProof w:val="0"/>
          <w:snapToGrid w:val="0"/>
        </w:rPr>
        <w:t>F1AP-PDU-ExtIEs F1AP-PROTOCOL-IES ::= { -- this extension is not used</w:t>
      </w:r>
    </w:p>
    <w:p w14:paraId="1C25B3FC" w14:textId="77777777" w:rsidR="00CA578F" w:rsidRPr="00EA5FA7" w:rsidRDefault="00CA578F" w:rsidP="00CA578F">
      <w:pPr>
        <w:pStyle w:val="PL"/>
        <w:rPr>
          <w:noProof w:val="0"/>
          <w:snapToGrid w:val="0"/>
        </w:rPr>
      </w:pPr>
      <w:r w:rsidRPr="00EA5FA7">
        <w:rPr>
          <w:noProof w:val="0"/>
          <w:snapToGrid w:val="0"/>
        </w:rPr>
        <w:tab/>
        <w:t>...</w:t>
      </w:r>
    </w:p>
    <w:p w14:paraId="6D768883" w14:textId="77777777" w:rsidR="00CA578F" w:rsidRPr="00EA5FA7" w:rsidRDefault="00CA578F" w:rsidP="00CA578F">
      <w:pPr>
        <w:pStyle w:val="PL"/>
        <w:rPr>
          <w:noProof w:val="0"/>
          <w:snapToGrid w:val="0"/>
        </w:rPr>
      </w:pPr>
      <w:r w:rsidRPr="00EA5FA7">
        <w:rPr>
          <w:noProof w:val="0"/>
          <w:snapToGrid w:val="0"/>
        </w:rPr>
        <w:t>}</w:t>
      </w:r>
    </w:p>
    <w:p w14:paraId="775FEBBE" w14:textId="77777777" w:rsidR="00CA578F" w:rsidRPr="00EA5FA7" w:rsidRDefault="00CA578F" w:rsidP="00CA578F">
      <w:pPr>
        <w:pStyle w:val="PL"/>
        <w:rPr>
          <w:noProof w:val="0"/>
          <w:snapToGrid w:val="0"/>
        </w:rPr>
      </w:pPr>
    </w:p>
    <w:p w14:paraId="35E3D66E" w14:textId="77777777" w:rsidR="00CA578F" w:rsidRPr="00EA5FA7" w:rsidRDefault="00CA578F" w:rsidP="00CA578F">
      <w:pPr>
        <w:pStyle w:val="PL"/>
        <w:rPr>
          <w:noProof w:val="0"/>
          <w:snapToGrid w:val="0"/>
        </w:rPr>
      </w:pPr>
      <w:r w:rsidRPr="00EA5FA7">
        <w:rPr>
          <w:noProof w:val="0"/>
          <w:snapToGrid w:val="0"/>
        </w:rPr>
        <w:t>InitiatingMessage ::= SEQUENCE {</w:t>
      </w:r>
    </w:p>
    <w:p w14:paraId="00A5FDED" w14:textId="77777777" w:rsidR="00CA578F" w:rsidRPr="00EA5FA7" w:rsidRDefault="00CA578F" w:rsidP="00CA578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B0B16E8"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37AA9C1" w14:textId="77777777" w:rsidR="00CA578F" w:rsidRPr="00EA5FA7" w:rsidRDefault="00CA578F" w:rsidP="00CA57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3CF5703" w14:textId="77777777" w:rsidR="00CA578F" w:rsidRPr="00EA5FA7" w:rsidRDefault="00CA578F" w:rsidP="00CA578F">
      <w:pPr>
        <w:pStyle w:val="PL"/>
        <w:rPr>
          <w:noProof w:val="0"/>
          <w:snapToGrid w:val="0"/>
        </w:rPr>
      </w:pPr>
      <w:r w:rsidRPr="00EA5FA7">
        <w:rPr>
          <w:noProof w:val="0"/>
          <w:snapToGrid w:val="0"/>
        </w:rPr>
        <w:t>}</w:t>
      </w:r>
    </w:p>
    <w:p w14:paraId="0449D859" w14:textId="77777777" w:rsidR="00CA578F" w:rsidRPr="00EA5FA7" w:rsidRDefault="00CA578F" w:rsidP="00CA578F">
      <w:pPr>
        <w:pStyle w:val="PL"/>
        <w:rPr>
          <w:noProof w:val="0"/>
          <w:snapToGrid w:val="0"/>
        </w:rPr>
      </w:pPr>
    </w:p>
    <w:p w14:paraId="1FFD8209" w14:textId="77777777" w:rsidR="00CA578F" w:rsidRPr="00EA5FA7" w:rsidRDefault="00CA578F" w:rsidP="00CA578F">
      <w:pPr>
        <w:pStyle w:val="PL"/>
        <w:rPr>
          <w:noProof w:val="0"/>
          <w:snapToGrid w:val="0"/>
        </w:rPr>
      </w:pPr>
      <w:r w:rsidRPr="00EA5FA7">
        <w:rPr>
          <w:noProof w:val="0"/>
          <w:snapToGrid w:val="0"/>
        </w:rPr>
        <w:t>SuccessfulOutcome ::= SEQUENCE {</w:t>
      </w:r>
    </w:p>
    <w:p w14:paraId="5B72537B" w14:textId="77777777" w:rsidR="00CA578F" w:rsidRPr="00EA5FA7" w:rsidRDefault="00CA578F" w:rsidP="00CA578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BF98913"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F0C6D40" w14:textId="77777777" w:rsidR="00CA578F" w:rsidRPr="00EA5FA7" w:rsidRDefault="00CA578F" w:rsidP="00CA57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AC817CD" w14:textId="77777777" w:rsidR="00CA578F" w:rsidRPr="00EA5FA7" w:rsidRDefault="00CA578F" w:rsidP="00CA578F">
      <w:pPr>
        <w:pStyle w:val="PL"/>
        <w:rPr>
          <w:noProof w:val="0"/>
          <w:snapToGrid w:val="0"/>
        </w:rPr>
      </w:pPr>
      <w:r w:rsidRPr="00EA5FA7">
        <w:rPr>
          <w:noProof w:val="0"/>
          <w:snapToGrid w:val="0"/>
        </w:rPr>
        <w:t>}</w:t>
      </w:r>
    </w:p>
    <w:p w14:paraId="4945EE5C" w14:textId="77777777" w:rsidR="00CA578F" w:rsidRPr="00EA5FA7" w:rsidRDefault="00CA578F" w:rsidP="00CA578F">
      <w:pPr>
        <w:pStyle w:val="PL"/>
        <w:rPr>
          <w:noProof w:val="0"/>
          <w:snapToGrid w:val="0"/>
        </w:rPr>
      </w:pPr>
    </w:p>
    <w:p w14:paraId="1AD625ED" w14:textId="77777777" w:rsidR="00CA578F" w:rsidRPr="00EA5FA7" w:rsidRDefault="00CA578F" w:rsidP="00CA578F">
      <w:pPr>
        <w:pStyle w:val="PL"/>
        <w:rPr>
          <w:noProof w:val="0"/>
          <w:snapToGrid w:val="0"/>
        </w:rPr>
      </w:pPr>
      <w:r w:rsidRPr="00EA5FA7">
        <w:rPr>
          <w:noProof w:val="0"/>
          <w:snapToGrid w:val="0"/>
        </w:rPr>
        <w:t>UnsuccessfulOutcome ::= SEQUENCE {</w:t>
      </w:r>
    </w:p>
    <w:p w14:paraId="2479BB28" w14:textId="77777777" w:rsidR="00CA578F" w:rsidRPr="00EA5FA7" w:rsidRDefault="00CA578F" w:rsidP="00CA578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D0DC100"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3B2042D" w14:textId="77777777" w:rsidR="00CA578F" w:rsidRPr="00EA5FA7" w:rsidRDefault="00CA578F" w:rsidP="00CA57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F5710D6" w14:textId="77777777" w:rsidR="00CA578F" w:rsidRPr="00EA5FA7" w:rsidRDefault="00CA578F" w:rsidP="00CA578F">
      <w:pPr>
        <w:pStyle w:val="PL"/>
        <w:rPr>
          <w:noProof w:val="0"/>
          <w:snapToGrid w:val="0"/>
        </w:rPr>
      </w:pPr>
      <w:r w:rsidRPr="00EA5FA7">
        <w:rPr>
          <w:noProof w:val="0"/>
          <w:snapToGrid w:val="0"/>
        </w:rPr>
        <w:t>}</w:t>
      </w:r>
    </w:p>
    <w:p w14:paraId="6A2D9717" w14:textId="77777777" w:rsidR="00CA578F" w:rsidRPr="00EA5FA7" w:rsidRDefault="00CA578F" w:rsidP="00CA578F">
      <w:pPr>
        <w:pStyle w:val="PL"/>
        <w:rPr>
          <w:noProof w:val="0"/>
          <w:snapToGrid w:val="0"/>
        </w:rPr>
      </w:pPr>
    </w:p>
    <w:p w14:paraId="720A33C8" w14:textId="77777777" w:rsidR="00CA578F" w:rsidRPr="00EA5FA7" w:rsidRDefault="00CA578F" w:rsidP="00CA578F">
      <w:pPr>
        <w:pStyle w:val="PL"/>
        <w:rPr>
          <w:noProof w:val="0"/>
          <w:snapToGrid w:val="0"/>
        </w:rPr>
      </w:pPr>
      <w:r w:rsidRPr="00EA5FA7">
        <w:rPr>
          <w:noProof w:val="0"/>
          <w:snapToGrid w:val="0"/>
        </w:rPr>
        <w:t>-- **************************************************************</w:t>
      </w:r>
    </w:p>
    <w:p w14:paraId="0C71651D" w14:textId="77777777" w:rsidR="00CA578F" w:rsidRPr="00EA5FA7" w:rsidRDefault="00CA578F" w:rsidP="00CA578F">
      <w:pPr>
        <w:pStyle w:val="PL"/>
        <w:rPr>
          <w:noProof w:val="0"/>
          <w:snapToGrid w:val="0"/>
        </w:rPr>
      </w:pPr>
      <w:r w:rsidRPr="00EA5FA7">
        <w:rPr>
          <w:noProof w:val="0"/>
          <w:snapToGrid w:val="0"/>
        </w:rPr>
        <w:t>--</w:t>
      </w:r>
    </w:p>
    <w:p w14:paraId="7540BAE9" w14:textId="77777777" w:rsidR="00CA578F" w:rsidRPr="00EA5FA7" w:rsidRDefault="00CA578F" w:rsidP="00CA578F">
      <w:pPr>
        <w:pStyle w:val="PL"/>
        <w:rPr>
          <w:noProof w:val="0"/>
          <w:snapToGrid w:val="0"/>
        </w:rPr>
      </w:pPr>
      <w:r w:rsidRPr="00EA5FA7">
        <w:rPr>
          <w:noProof w:val="0"/>
          <w:snapToGrid w:val="0"/>
        </w:rPr>
        <w:t>-- Interface Elementary Procedure List</w:t>
      </w:r>
    </w:p>
    <w:p w14:paraId="4F4F7162" w14:textId="77777777" w:rsidR="00CA578F" w:rsidRPr="00EA5FA7" w:rsidRDefault="00CA578F" w:rsidP="00CA578F">
      <w:pPr>
        <w:pStyle w:val="PL"/>
        <w:rPr>
          <w:noProof w:val="0"/>
          <w:snapToGrid w:val="0"/>
        </w:rPr>
      </w:pPr>
      <w:r w:rsidRPr="00EA5FA7">
        <w:rPr>
          <w:noProof w:val="0"/>
          <w:snapToGrid w:val="0"/>
        </w:rPr>
        <w:t>--</w:t>
      </w:r>
    </w:p>
    <w:p w14:paraId="35BD9671" w14:textId="77777777" w:rsidR="00CA578F" w:rsidRPr="00EA5FA7" w:rsidRDefault="00CA578F" w:rsidP="00CA578F">
      <w:pPr>
        <w:pStyle w:val="PL"/>
        <w:rPr>
          <w:noProof w:val="0"/>
          <w:snapToGrid w:val="0"/>
        </w:rPr>
      </w:pPr>
      <w:r w:rsidRPr="00EA5FA7">
        <w:rPr>
          <w:noProof w:val="0"/>
          <w:snapToGrid w:val="0"/>
        </w:rPr>
        <w:t>-- **************************************************************</w:t>
      </w:r>
    </w:p>
    <w:p w14:paraId="45413EB9" w14:textId="77777777" w:rsidR="00CA578F" w:rsidRPr="00EA5FA7" w:rsidRDefault="00CA578F" w:rsidP="00CA578F">
      <w:pPr>
        <w:pStyle w:val="PL"/>
        <w:rPr>
          <w:noProof w:val="0"/>
          <w:snapToGrid w:val="0"/>
        </w:rPr>
      </w:pPr>
    </w:p>
    <w:p w14:paraId="73101898" w14:textId="77777777" w:rsidR="00CA578F" w:rsidRPr="00EA5FA7" w:rsidRDefault="00CA578F" w:rsidP="00CA578F">
      <w:pPr>
        <w:pStyle w:val="PL"/>
        <w:rPr>
          <w:noProof w:val="0"/>
          <w:snapToGrid w:val="0"/>
        </w:rPr>
      </w:pPr>
      <w:r w:rsidRPr="00EA5FA7">
        <w:rPr>
          <w:noProof w:val="0"/>
          <w:snapToGrid w:val="0"/>
        </w:rPr>
        <w:t>F1AP-ELEMENTARY-PROCEDURES F1AP-ELEMENTARY-PROCEDURE ::= {</w:t>
      </w:r>
    </w:p>
    <w:p w14:paraId="4B8C73CF" w14:textId="77777777" w:rsidR="00CA578F" w:rsidRPr="00EA5FA7" w:rsidRDefault="00CA578F" w:rsidP="00CA578F">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64397F3" w14:textId="77777777" w:rsidR="00CA578F" w:rsidRPr="00EA5FA7" w:rsidRDefault="00CA578F" w:rsidP="00CA578F">
      <w:pPr>
        <w:pStyle w:val="PL"/>
        <w:rPr>
          <w:noProof w:val="0"/>
          <w:snapToGrid w:val="0"/>
        </w:rPr>
      </w:pPr>
      <w:r w:rsidRPr="00EA5FA7">
        <w:rPr>
          <w:noProof w:val="0"/>
          <w:snapToGrid w:val="0"/>
        </w:rPr>
        <w:tab/>
        <w:t>F1AP-ELEMENTARY-PROCEDURES-CLASS-2,</w:t>
      </w:r>
      <w:r w:rsidRPr="00EA5FA7">
        <w:rPr>
          <w:noProof w:val="0"/>
          <w:snapToGrid w:val="0"/>
        </w:rPr>
        <w:tab/>
      </w:r>
    </w:p>
    <w:p w14:paraId="4A29379E" w14:textId="77777777" w:rsidR="00CA578F" w:rsidRPr="00EA5FA7" w:rsidRDefault="00CA578F" w:rsidP="00CA578F">
      <w:pPr>
        <w:pStyle w:val="PL"/>
        <w:rPr>
          <w:noProof w:val="0"/>
          <w:snapToGrid w:val="0"/>
        </w:rPr>
      </w:pPr>
      <w:r w:rsidRPr="00EA5FA7">
        <w:rPr>
          <w:noProof w:val="0"/>
          <w:snapToGrid w:val="0"/>
        </w:rPr>
        <w:tab/>
        <w:t>...</w:t>
      </w:r>
    </w:p>
    <w:p w14:paraId="2A478948" w14:textId="77777777" w:rsidR="00CA578F" w:rsidRPr="00EA5FA7" w:rsidRDefault="00CA578F" w:rsidP="00CA578F">
      <w:pPr>
        <w:pStyle w:val="PL"/>
        <w:rPr>
          <w:noProof w:val="0"/>
          <w:snapToGrid w:val="0"/>
        </w:rPr>
      </w:pPr>
      <w:r w:rsidRPr="00EA5FA7">
        <w:rPr>
          <w:noProof w:val="0"/>
          <w:snapToGrid w:val="0"/>
        </w:rPr>
        <w:t>}</w:t>
      </w:r>
    </w:p>
    <w:p w14:paraId="156A63AE" w14:textId="77777777" w:rsidR="00CA578F" w:rsidRPr="00EA5FA7" w:rsidRDefault="00CA578F" w:rsidP="00CA578F">
      <w:pPr>
        <w:pStyle w:val="PL"/>
        <w:rPr>
          <w:noProof w:val="0"/>
          <w:snapToGrid w:val="0"/>
        </w:rPr>
      </w:pPr>
    </w:p>
    <w:p w14:paraId="2D7EB97E" w14:textId="77777777" w:rsidR="00CA578F" w:rsidRPr="00EA5FA7" w:rsidRDefault="00CA578F" w:rsidP="00CA578F">
      <w:pPr>
        <w:pStyle w:val="PL"/>
        <w:rPr>
          <w:noProof w:val="0"/>
          <w:snapToGrid w:val="0"/>
        </w:rPr>
      </w:pPr>
    </w:p>
    <w:p w14:paraId="719EE1D9" w14:textId="77777777" w:rsidR="00CA578F" w:rsidRPr="00EA5FA7" w:rsidRDefault="00CA578F" w:rsidP="00CA578F">
      <w:pPr>
        <w:pStyle w:val="PL"/>
        <w:rPr>
          <w:noProof w:val="0"/>
          <w:snapToGrid w:val="0"/>
        </w:rPr>
      </w:pPr>
      <w:r w:rsidRPr="00EA5FA7">
        <w:rPr>
          <w:noProof w:val="0"/>
          <w:snapToGrid w:val="0"/>
        </w:rPr>
        <w:t>F1AP-ELEMENTARY-PROCEDURES-CLASS-1 F1AP-ELEMENTARY-PROCEDURE ::= {</w:t>
      </w:r>
    </w:p>
    <w:p w14:paraId="774B422E" w14:textId="77777777" w:rsidR="00CA578F" w:rsidRPr="00EA5FA7" w:rsidRDefault="00CA578F" w:rsidP="00CA578F">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D36E4C3" w14:textId="77777777" w:rsidR="00CA578F" w:rsidRPr="00EA5FA7" w:rsidRDefault="00CA578F" w:rsidP="00CA578F">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DF2BEAA" w14:textId="77777777" w:rsidR="00CA578F" w:rsidRPr="00EA5FA7" w:rsidRDefault="00CA578F" w:rsidP="00CA578F">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48977F1" w14:textId="77777777" w:rsidR="00CA578F" w:rsidRPr="00EA5FA7" w:rsidRDefault="00CA578F" w:rsidP="00CA578F">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68CB3FE0" w14:textId="77777777" w:rsidR="00CA578F" w:rsidRPr="00EA5FA7" w:rsidRDefault="00CA578F" w:rsidP="00CA578F">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85E60B8" w14:textId="77777777" w:rsidR="00CA578F" w:rsidRPr="00EA5FA7" w:rsidRDefault="00CA578F" w:rsidP="00CA578F">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7B165B6" w14:textId="77777777" w:rsidR="00CA578F" w:rsidRPr="00EA5FA7" w:rsidRDefault="00CA578F" w:rsidP="00CA578F">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2B97BC0E" w14:textId="77777777" w:rsidR="00CA578F" w:rsidRPr="00EA5FA7" w:rsidRDefault="00CA578F" w:rsidP="00CA578F">
      <w:pPr>
        <w:pStyle w:val="PL"/>
        <w:rPr>
          <w:noProof w:val="0"/>
          <w:snapToGrid w:val="0"/>
        </w:rPr>
      </w:pPr>
      <w:r w:rsidRPr="00EA5FA7">
        <w:rPr>
          <w:noProof w:val="0"/>
          <w:snapToGrid w:val="0"/>
        </w:rPr>
        <w:tab/>
        <w:t>uEContextModificationRequired</w:t>
      </w:r>
      <w:r w:rsidRPr="00EA5FA7">
        <w:rPr>
          <w:noProof w:val="0"/>
          <w:snapToGrid w:val="0"/>
        </w:rPr>
        <w:tab/>
        <w:t>|</w:t>
      </w:r>
    </w:p>
    <w:p w14:paraId="77161CC1" w14:textId="77777777" w:rsidR="00CA578F" w:rsidRPr="00EA5FA7" w:rsidRDefault="00CA578F" w:rsidP="00CA578F">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65A16BE" w14:textId="77777777" w:rsidR="00CA578F" w:rsidRPr="00EA5FA7" w:rsidRDefault="00CA578F" w:rsidP="00CA578F">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274FF6" w14:textId="77777777" w:rsidR="00CA578F" w:rsidRPr="00EA5FA7" w:rsidRDefault="00CA578F" w:rsidP="00CA578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4338183" w14:textId="77777777" w:rsidR="00CA578F" w:rsidRPr="00EA5FA7" w:rsidRDefault="00CA578F" w:rsidP="00CA578F">
      <w:pPr>
        <w:pStyle w:val="PL"/>
        <w:tabs>
          <w:tab w:val="clear" w:pos="2304"/>
        </w:tabs>
        <w:rPr>
          <w:ins w:id="2421"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422" w:author="Author">
        <w:r w:rsidRPr="00EA5FA7">
          <w:rPr>
            <w:snapToGrid w:val="0"/>
          </w:rPr>
          <w:t>|</w:t>
        </w:r>
      </w:ins>
    </w:p>
    <w:p w14:paraId="66FC3CB4" w14:textId="77777777" w:rsidR="00CA578F" w:rsidRPr="00EA5FA7" w:rsidRDefault="00CA578F" w:rsidP="00CA578F">
      <w:pPr>
        <w:pStyle w:val="PL"/>
        <w:tabs>
          <w:tab w:val="clear" w:pos="2304"/>
        </w:tabs>
        <w:rPr>
          <w:noProof w:val="0"/>
          <w:snapToGrid w:val="0"/>
        </w:rPr>
      </w:pPr>
      <w:ins w:id="2423" w:author="Author">
        <w:r w:rsidRPr="00EA5FA7">
          <w:rPr>
            <w:noProof w:val="0"/>
            <w:snapToGrid w:val="0"/>
          </w:rPr>
          <w:tab/>
        </w:r>
        <w:r w:rsidRPr="000838AE">
          <w:rPr>
            <w:noProof w:val="0"/>
            <w:snapToGrid w:val="0"/>
          </w:rPr>
          <w:t>resourceStatusReportingInitiation</w:t>
        </w:r>
      </w:ins>
      <w:r w:rsidRPr="00EA5FA7">
        <w:rPr>
          <w:noProof w:val="0"/>
          <w:snapToGrid w:val="0"/>
        </w:rPr>
        <w:t>,</w:t>
      </w:r>
    </w:p>
    <w:p w14:paraId="75B1B57B" w14:textId="77777777" w:rsidR="00CA578F" w:rsidRPr="00EA5FA7" w:rsidRDefault="00CA578F" w:rsidP="00CA578F">
      <w:pPr>
        <w:pStyle w:val="PL"/>
        <w:rPr>
          <w:noProof w:val="0"/>
          <w:snapToGrid w:val="0"/>
        </w:rPr>
      </w:pPr>
      <w:r w:rsidRPr="00EA5FA7">
        <w:rPr>
          <w:noProof w:val="0"/>
          <w:snapToGrid w:val="0"/>
        </w:rPr>
        <w:tab/>
        <w:t>...</w:t>
      </w:r>
    </w:p>
    <w:p w14:paraId="3D8C25B2" w14:textId="77777777" w:rsidR="00CA578F" w:rsidRPr="00EA5FA7" w:rsidRDefault="00CA578F" w:rsidP="00CA578F">
      <w:pPr>
        <w:pStyle w:val="PL"/>
        <w:rPr>
          <w:noProof w:val="0"/>
          <w:snapToGrid w:val="0"/>
        </w:rPr>
      </w:pPr>
      <w:r w:rsidRPr="00EA5FA7">
        <w:rPr>
          <w:noProof w:val="0"/>
          <w:snapToGrid w:val="0"/>
        </w:rPr>
        <w:t>}</w:t>
      </w:r>
    </w:p>
    <w:p w14:paraId="448EFACD" w14:textId="77777777" w:rsidR="00CA578F" w:rsidRPr="00EA5FA7" w:rsidRDefault="00CA578F" w:rsidP="00CA578F">
      <w:pPr>
        <w:pStyle w:val="PL"/>
        <w:rPr>
          <w:noProof w:val="0"/>
          <w:snapToGrid w:val="0"/>
        </w:rPr>
      </w:pPr>
    </w:p>
    <w:p w14:paraId="3C385BD8" w14:textId="77777777" w:rsidR="00CA578F" w:rsidRPr="00EA5FA7" w:rsidRDefault="00CA578F" w:rsidP="00CA578F">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59285159" w14:textId="77777777" w:rsidR="00CA578F" w:rsidRPr="00EA5FA7" w:rsidRDefault="00CA578F" w:rsidP="00CA578F">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AC5A20A" w14:textId="77777777" w:rsidR="00CA578F" w:rsidRPr="00EA5FA7" w:rsidRDefault="00CA578F" w:rsidP="00CA578F">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0AE64A41" w14:textId="77777777" w:rsidR="00CA578F" w:rsidRPr="00EA5FA7" w:rsidRDefault="00CA578F" w:rsidP="00CA578F">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3FBB5364" w14:textId="77777777" w:rsidR="00CA578F" w:rsidRPr="00EA5FA7" w:rsidRDefault="00CA578F" w:rsidP="00CA578F">
      <w:pPr>
        <w:pStyle w:val="PL"/>
        <w:rPr>
          <w:noProof w:val="0"/>
          <w:snapToGrid w:val="0"/>
        </w:rPr>
      </w:pPr>
      <w:r w:rsidRPr="00EA5FA7">
        <w:rPr>
          <w:noProof w:val="0"/>
          <w:snapToGrid w:val="0"/>
        </w:rPr>
        <w:lastRenderedPageBreak/>
        <w:tab/>
        <w:t>uLRRCMessageTransfer</w:t>
      </w:r>
      <w:r w:rsidRPr="00EA5FA7">
        <w:rPr>
          <w:noProof w:val="0"/>
          <w:snapToGrid w:val="0"/>
        </w:rPr>
        <w:tab/>
      </w:r>
      <w:r w:rsidRPr="00EA5FA7">
        <w:rPr>
          <w:noProof w:val="0"/>
          <w:snapToGrid w:val="0"/>
        </w:rPr>
        <w:tab/>
      </w:r>
      <w:r w:rsidRPr="00EA5FA7">
        <w:rPr>
          <w:noProof w:val="0"/>
          <w:snapToGrid w:val="0"/>
        </w:rPr>
        <w:tab/>
        <w:t>|</w:t>
      </w:r>
    </w:p>
    <w:p w14:paraId="107AEA83" w14:textId="77777777" w:rsidR="00CA578F" w:rsidRPr="00EA5FA7" w:rsidRDefault="00CA578F" w:rsidP="00CA578F">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56836C7E" w14:textId="77777777" w:rsidR="00CA578F" w:rsidRPr="00EA5FA7" w:rsidRDefault="00CA578F" w:rsidP="00CA578F">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E613DD" w14:textId="77777777" w:rsidR="00CA578F" w:rsidRPr="00EA5FA7" w:rsidRDefault="00CA578F" w:rsidP="00CA578F">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3794C2F4" w14:textId="77777777" w:rsidR="00CA578F" w:rsidRPr="00EA5FA7" w:rsidRDefault="00CA578F" w:rsidP="00CA578F">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6107D0EC" w14:textId="77777777" w:rsidR="00CA578F" w:rsidRPr="00EA5FA7" w:rsidRDefault="00CA578F" w:rsidP="00CA578F">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E6D61D" w14:textId="77777777" w:rsidR="00CA578F" w:rsidRPr="00EA5FA7" w:rsidRDefault="00CA578F" w:rsidP="00CA578F">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9B0CAFC" w14:textId="77777777" w:rsidR="00CA578F" w:rsidRPr="00EA5FA7" w:rsidRDefault="00CA578F" w:rsidP="00CA578F">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E680515" w14:textId="77777777" w:rsidR="00CA578F" w:rsidRPr="00EA5FA7" w:rsidRDefault="00CA578F" w:rsidP="00CA578F">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1797C0D0" w14:textId="77777777" w:rsidR="00CA578F" w:rsidRPr="00EA5FA7" w:rsidRDefault="00CA578F" w:rsidP="00CA578F">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33CC984C" w14:textId="77777777" w:rsidR="00CA578F" w:rsidRPr="00EA5FA7" w:rsidRDefault="00CA578F" w:rsidP="00CA578F">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AFB5FF2" w14:textId="77777777" w:rsidR="00CA578F" w:rsidRPr="00EA5FA7" w:rsidRDefault="00CA578F" w:rsidP="00CA578F">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289C9391" w14:textId="77777777" w:rsidR="00CA578F" w:rsidRPr="00EA5FA7" w:rsidRDefault="00CA578F" w:rsidP="00CA578F">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19D5F48D" w14:textId="77777777" w:rsidR="00CA578F" w:rsidRPr="00EA5FA7" w:rsidRDefault="00CA578F" w:rsidP="00CA578F">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401374A7" w14:textId="77777777" w:rsidR="00CA578F" w:rsidRPr="00EA5FA7" w:rsidRDefault="00CA578F" w:rsidP="00CA578F">
      <w:pPr>
        <w:pStyle w:val="PL"/>
      </w:pPr>
      <w:r w:rsidRPr="00EA5FA7">
        <w:tab/>
        <w:t>dUCURadioInformationTransfer</w:t>
      </w:r>
      <w:r w:rsidRPr="00EA5FA7">
        <w:tab/>
      </w:r>
      <w:r w:rsidRPr="00EA5FA7">
        <w:tab/>
      </w:r>
      <w:r w:rsidRPr="00EA5FA7">
        <w:tab/>
        <w:t>|</w:t>
      </w:r>
    </w:p>
    <w:p w14:paraId="456F03AF" w14:textId="77777777" w:rsidR="00CA578F" w:rsidRDefault="00CA578F" w:rsidP="00CA578F">
      <w:pPr>
        <w:pStyle w:val="PL"/>
        <w:rPr>
          <w:ins w:id="2424" w:author="Author"/>
        </w:rPr>
      </w:pPr>
      <w:r w:rsidRPr="00EA5FA7">
        <w:tab/>
        <w:t>cUDURadioInformationTransfer</w:t>
      </w:r>
      <w:r w:rsidRPr="00EA5FA7">
        <w:tab/>
      </w:r>
      <w:r w:rsidRPr="00EA5FA7">
        <w:tab/>
      </w:r>
      <w:r w:rsidRPr="00EA5FA7">
        <w:tab/>
      </w:r>
      <w:ins w:id="2425" w:author="Author">
        <w:r>
          <w:t>|</w:t>
        </w:r>
      </w:ins>
    </w:p>
    <w:p w14:paraId="4EED2252" w14:textId="77777777" w:rsidR="00CA578F" w:rsidRDefault="00CA578F" w:rsidP="00CA578F">
      <w:pPr>
        <w:pStyle w:val="PL"/>
        <w:rPr>
          <w:ins w:id="2426" w:author="Author"/>
        </w:rPr>
      </w:pPr>
      <w:ins w:id="2427" w:author="Author">
        <w:r>
          <w:tab/>
        </w:r>
        <w:r w:rsidRPr="000838AE">
          <w:t>resourceStatusReporting</w:t>
        </w:r>
        <w:r>
          <w:tab/>
        </w:r>
        <w:r>
          <w:tab/>
        </w:r>
        <w:r>
          <w:tab/>
        </w:r>
        <w:r w:rsidRPr="00EA5FA7">
          <w:t>|</w:t>
        </w:r>
      </w:ins>
    </w:p>
    <w:p w14:paraId="7A4A8425" w14:textId="77777777" w:rsidR="00CA578F" w:rsidRPr="00EA5FA7" w:rsidRDefault="00CA578F" w:rsidP="00CA578F">
      <w:pPr>
        <w:pStyle w:val="PL"/>
        <w:rPr>
          <w:noProof w:val="0"/>
          <w:snapToGrid w:val="0"/>
        </w:rPr>
      </w:pPr>
      <w:ins w:id="2428" w:author="Author">
        <w:r w:rsidRPr="00EA5FA7">
          <w:tab/>
        </w:r>
        <w:r>
          <w:rPr>
            <w:noProof w:val="0"/>
            <w:snapToGrid w:val="0"/>
          </w:rPr>
          <w:t>accessAndMobilityIndication</w:t>
        </w:r>
        <w:r>
          <w:tab/>
        </w:r>
        <w:r>
          <w:tab/>
        </w:r>
      </w:ins>
      <w:r w:rsidRPr="00EA5FA7">
        <w:rPr>
          <w:noProof w:val="0"/>
          <w:snapToGrid w:val="0"/>
        </w:rPr>
        <w:t>,</w:t>
      </w:r>
    </w:p>
    <w:p w14:paraId="17BC6FE9" w14:textId="77777777" w:rsidR="00CA578F" w:rsidRPr="00EA5FA7" w:rsidRDefault="00CA578F" w:rsidP="00CA578F">
      <w:pPr>
        <w:pStyle w:val="PL"/>
        <w:rPr>
          <w:noProof w:val="0"/>
          <w:snapToGrid w:val="0"/>
        </w:rPr>
      </w:pPr>
      <w:r w:rsidRPr="00EA5FA7">
        <w:rPr>
          <w:noProof w:val="0"/>
          <w:snapToGrid w:val="0"/>
        </w:rPr>
        <w:tab/>
        <w:t>...</w:t>
      </w:r>
    </w:p>
    <w:p w14:paraId="331E09D9" w14:textId="77777777" w:rsidR="00CA578F" w:rsidRPr="00EA5FA7" w:rsidRDefault="00CA578F" w:rsidP="00CA578F">
      <w:pPr>
        <w:pStyle w:val="PL"/>
        <w:rPr>
          <w:noProof w:val="0"/>
          <w:snapToGrid w:val="0"/>
        </w:rPr>
      </w:pPr>
      <w:r w:rsidRPr="00EA5FA7">
        <w:rPr>
          <w:noProof w:val="0"/>
          <w:snapToGrid w:val="0"/>
        </w:rPr>
        <w:t>}</w:t>
      </w:r>
    </w:p>
    <w:p w14:paraId="226C9942" w14:textId="77777777" w:rsidR="00CA578F" w:rsidRPr="00EA5FA7" w:rsidRDefault="00CA578F" w:rsidP="00CA578F">
      <w:pPr>
        <w:pStyle w:val="PL"/>
        <w:rPr>
          <w:noProof w:val="0"/>
          <w:snapToGrid w:val="0"/>
        </w:rPr>
      </w:pPr>
      <w:r w:rsidRPr="00EA5FA7">
        <w:rPr>
          <w:noProof w:val="0"/>
          <w:snapToGrid w:val="0"/>
        </w:rPr>
        <w:t>-- **************************************************************</w:t>
      </w:r>
    </w:p>
    <w:p w14:paraId="3B404122" w14:textId="77777777" w:rsidR="00CA578F" w:rsidRPr="00EA5FA7" w:rsidRDefault="00CA578F" w:rsidP="00CA578F">
      <w:pPr>
        <w:pStyle w:val="PL"/>
        <w:rPr>
          <w:noProof w:val="0"/>
          <w:snapToGrid w:val="0"/>
        </w:rPr>
      </w:pPr>
      <w:r w:rsidRPr="00EA5FA7">
        <w:rPr>
          <w:noProof w:val="0"/>
          <w:snapToGrid w:val="0"/>
        </w:rPr>
        <w:t>--</w:t>
      </w:r>
    </w:p>
    <w:p w14:paraId="2B0F8C1F" w14:textId="77777777" w:rsidR="00CA578F" w:rsidRPr="00EA5FA7" w:rsidRDefault="00CA578F" w:rsidP="00CA578F">
      <w:pPr>
        <w:pStyle w:val="PL"/>
        <w:rPr>
          <w:noProof w:val="0"/>
          <w:snapToGrid w:val="0"/>
        </w:rPr>
      </w:pPr>
      <w:r w:rsidRPr="00EA5FA7">
        <w:rPr>
          <w:noProof w:val="0"/>
          <w:snapToGrid w:val="0"/>
        </w:rPr>
        <w:t>-- Interface Elementary Procedures</w:t>
      </w:r>
    </w:p>
    <w:p w14:paraId="0E7F41C7" w14:textId="77777777" w:rsidR="00CA578F" w:rsidRPr="00EA5FA7" w:rsidRDefault="00CA578F" w:rsidP="00CA578F">
      <w:pPr>
        <w:pStyle w:val="PL"/>
        <w:rPr>
          <w:noProof w:val="0"/>
          <w:snapToGrid w:val="0"/>
        </w:rPr>
      </w:pPr>
      <w:r w:rsidRPr="00EA5FA7">
        <w:rPr>
          <w:noProof w:val="0"/>
          <w:snapToGrid w:val="0"/>
        </w:rPr>
        <w:t>--</w:t>
      </w:r>
    </w:p>
    <w:p w14:paraId="430B31D4" w14:textId="77777777" w:rsidR="00CA578F" w:rsidRPr="00EA5FA7" w:rsidRDefault="00CA578F" w:rsidP="00CA578F">
      <w:pPr>
        <w:pStyle w:val="PL"/>
        <w:rPr>
          <w:noProof w:val="0"/>
          <w:snapToGrid w:val="0"/>
        </w:rPr>
      </w:pPr>
      <w:r w:rsidRPr="00EA5FA7">
        <w:rPr>
          <w:noProof w:val="0"/>
          <w:snapToGrid w:val="0"/>
        </w:rPr>
        <w:t>-- **************************************************************</w:t>
      </w:r>
    </w:p>
    <w:p w14:paraId="1F83773F" w14:textId="77777777" w:rsidR="00CA578F" w:rsidRPr="00EA5FA7" w:rsidRDefault="00CA578F" w:rsidP="00CA578F">
      <w:pPr>
        <w:pStyle w:val="PL"/>
        <w:rPr>
          <w:noProof w:val="0"/>
          <w:snapToGrid w:val="0"/>
        </w:rPr>
      </w:pPr>
    </w:p>
    <w:p w14:paraId="11826E93" w14:textId="77777777" w:rsidR="00CA578F" w:rsidRPr="00EA5FA7" w:rsidRDefault="00CA578F" w:rsidP="00CA578F">
      <w:pPr>
        <w:pStyle w:val="PL"/>
        <w:rPr>
          <w:noProof w:val="0"/>
        </w:rPr>
      </w:pPr>
      <w:r w:rsidRPr="00EA5FA7">
        <w:rPr>
          <w:noProof w:val="0"/>
        </w:rPr>
        <w:t>reset F1AP-ELEMENTARY-PROCEDURE ::= {</w:t>
      </w:r>
    </w:p>
    <w:p w14:paraId="53D8CA34"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Reset</w:t>
      </w:r>
    </w:p>
    <w:p w14:paraId="3ED20DB3"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ResetAcknowledge</w:t>
      </w:r>
    </w:p>
    <w:p w14:paraId="1B645995"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3CD5C87"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63981D" w14:textId="77777777" w:rsidR="00CA578F" w:rsidRPr="00EA5FA7" w:rsidRDefault="00CA578F" w:rsidP="00CA578F">
      <w:pPr>
        <w:pStyle w:val="PL"/>
        <w:rPr>
          <w:noProof w:val="0"/>
        </w:rPr>
      </w:pPr>
      <w:r w:rsidRPr="00EA5FA7">
        <w:rPr>
          <w:noProof w:val="0"/>
        </w:rPr>
        <w:t>}</w:t>
      </w:r>
    </w:p>
    <w:p w14:paraId="0FCF47C3" w14:textId="77777777" w:rsidR="00CA578F" w:rsidRPr="00EA5FA7" w:rsidRDefault="00CA578F" w:rsidP="00CA578F">
      <w:pPr>
        <w:pStyle w:val="PL"/>
        <w:rPr>
          <w:noProof w:val="0"/>
        </w:rPr>
      </w:pPr>
    </w:p>
    <w:p w14:paraId="1E00B24C" w14:textId="77777777" w:rsidR="00CA578F" w:rsidRPr="00EA5FA7" w:rsidRDefault="00CA578F" w:rsidP="00CA578F">
      <w:pPr>
        <w:pStyle w:val="PL"/>
        <w:rPr>
          <w:noProof w:val="0"/>
        </w:rPr>
      </w:pPr>
      <w:r w:rsidRPr="00EA5FA7">
        <w:rPr>
          <w:noProof w:val="0"/>
        </w:rPr>
        <w:t>f1Setup F1AP-ELEMENTARY-PROCEDURE ::= {</w:t>
      </w:r>
    </w:p>
    <w:p w14:paraId="1BC4D8C4"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F1SetupRequest</w:t>
      </w:r>
    </w:p>
    <w:p w14:paraId="69BC91CB"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F1SetupResponse</w:t>
      </w:r>
    </w:p>
    <w:p w14:paraId="02321A9A" w14:textId="77777777" w:rsidR="00CA578F" w:rsidRPr="00EA5FA7" w:rsidRDefault="00CA578F" w:rsidP="00CA578F">
      <w:pPr>
        <w:pStyle w:val="PL"/>
        <w:rPr>
          <w:noProof w:val="0"/>
        </w:rPr>
      </w:pPr>
      <w:r w:rsidRPr="00EA5FA7">
        <w:rPr>
          <w:noProof w:val="0"/>
        </w:rPr>
        <w:tab/>
        <w:t>UNSUCCESSFUL OUTCOME</w:t>
      </w:r>
      <w:r w:rsidRPr="00EA5FA7">
        <w:rPr>
          <w:noProof w:val="0"/>
        </w:rPr>
        <w:tab/>
        <w:t>F1SetupFailure</w:t>
      </w:r>
    </w:p>
    <w:p w14:paraId="5733311A"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1EFA443"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17D8BCF" w14:textId="77777777" w:rsidR="00CA578F" w:rsidRPr="00EA5FA7" w:rsidRDefault="00CA578F" w:rsidP="00CA578F">
      <w:pPr>
        <w:pStyle w:val="PL"/>
        <w:rPr>
          <w:noProof w:val="0"/>
        </w:rPr>
      </w:pPr>
      <w:r w:rsidRPr="00EA5FA7">
        <w:rPr>
          <w:noProof w:val="0"/>
        </w:rPr>
        <w:t>}</w:t>
      </w:r>
    </w:p>
    <w:p w14:paraId="08696C81" w14:textId="77777777" w:rsidR="00CA578F" w:rsidRPr="00EA5FA7" w:rsidRDefault="00CA578F" w:rsidP="00CA578F">
      <w:pPr>
        <w:pStyle w:val="PL"/>
        <w:rPr>
          <w:noProof w:val="0"/>
        </w:rPr>
      </w:pPr>
    </w:p>
    <w:p w14:paraId="4F743E58" w14:textId="77777777" w:rsidR="00CA578F" w:rsidRPr="00EA5FA7" w:rsidRDefault="00CA578F" w:rsidP="00CA578F">
      <w:pPr>
        <w:pStyle w:val="PL"/>
        <w:rPr>
          <w:noProof w:val="0"/>
        </w:rPr>
      </w:pPr>
      <w:r w:rsidRPr="00EA5FA7">
        <w:rPr>
          <w:noProof w:val="0"/>
        </w:rPr>
        <w:t>gNBDUConfigurationUpdate F1AP-ELEMENTARY-PROCEDURE ::= {</w:t>
      </w:r>
    </w:p>
    <w:p w14:paraId="398899A0"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GNBDUConfigurationUpdate</w:t>
      </w:r>
    </w:p>
    <w:p w14:paraId="487A58EE"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18B27915" w14:textId="77777777" w:rsidR="00CA578F" w:rsidRPr="00EA5FA7" w:rsidRDefault="00CA578F" w:rsidP="00CA578F">
      <w:pPr>
        <w:pStyle w:val="PL"/>
        <w:rPr>
          <w:noProof w:val="0"/>
        </w:rPr>
      </w:pPr>
      <w:r w:rsidRPr="00EA5FA7">
        <w:rPr>
          <w:noProof w:val="0"/>
        </w:rPr>
        <w:tab/>
        <w:t>UNSUCCESSFUL OUTCOME</w:t>
      </w:r>
      <w:r w:rsidRPr="00EA5FA7">
        <w:rPr>
          <w:noProof w:val="0"/>
        </w:rPr>
        <w:tab/>
        <w:t>GNBDUConfigurationUpdateFailure</w:t>
      </w:r>
    </w:p>
    <w:p w14:paraId="11DBCD35"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385C3508"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46B5863" w14:textId="77777777" w:rsidR="00CA578F" w:rsidRPr="00EA5FA7" w:rsidRDefault="00CA578F" w:rsidP="00CA578F">
      <w:pPr>
        <w:pStyle w:val="PL"/>
        <w:rPr>
          <w:noProof w:val="0"/>
        </w:rPr>
      </w:pPr>
      <w:r w:rsidRPr="00EA5FA7">
        <w:rPr>
          <w:noProof w:val="0"/>
        </w:rPr>
        <w:t>}</w:t>
      </w:r>
    </w:p>
    <w:p w14:paraId="652A97B1" w14:textId="77777777" w:rsidR="00CA578F" w:rsidRPr="00EA5FA7" w:rsidRDefault="00CA578F" w:rsidP="00CA578F">
      <w:pPr>
        <w:pStyle w:val="PL"/>
        <w:rPr>
          <w:noProof w:val="0"/>
        </w:rPr>
      </w:pPr>
    </w:p>
    <w:p w14:paraId="2E0A5750" w14:textId="77777777" w:rsidR="00CA578F" w:rsidRPr="00EA5FA7" w:rsidRDefault="00CA578F" w:rsidP="00CA578F">
      <w:pPr>
        <w:pStyle w:val="PL"/>
        <w:rPr>
          <w:noProof w:val="0"/>
        </w:rPr>
      </w:pPr>
      <w:r w:rsidRPr="00EA5FA7">
        <w:rPr>
          <w:noProof w:val="0"/>
        </w:rPr>
        <w:t>gNBCUConfigurationUpdate F1AP-ELEMENTARY-PROCEDURE ::= {</w:t>
      </w:r>
    </w:p>
    <w:p w14:paraId="5DC4751F"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GNBCUConfigurationUpdate</w:t>
      </w:r>
    </w:p>
    <w:p w14:paraId="54CE1707"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1564F8C" w14:textId="77777777" w:rsidR="00CA578F" w:rsidRPr="00EA5FA7" w:rsidRDefault="00CA578F" w:rsidP="00CA578F">
      <w:pPr>
        <w:pStyle w:val="PL"/>
        <w:rPr>
          <w:noProof w:val="0"/>
        </w:rPr>
      </w:pPr>
      <w:r w:rsidRPr="00EA5FA7">
        <w:rPr>
          <w:noProof w:val="0"/>
        </w:rPr>
        <w:tab/>
        <w:t>UNSUCCESSFUL OUTCOME</w:t>
      </w:r>
      <w:r w:rsidRPr="00EA5FA7">
        <w:rPr>
          <w:noProof w:val="0"/>
        </w:rPr>
        <w:tab/>
        <w:t>GNBCUConfigurationUpdateFailure</w:t>
      </w:r>
    </w:p>
    <w:p w14:paraId="673665D4"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CED6A28"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0E544D" w14:textId="77777777" w:rsidR="00CA578F" w:rsidRPr="00EA5FA7" w:rsidRDefault="00CA578F" w:rsidP="00CA578F">
      <w:pPr>
        <w:pStyle w:val="PL"/>
        <w:rPr>
          <w:noProof w:val="0"/>
        </w:rPr>
      </w:pPr>
      <w:r w:rsidRPr="00EA5FA7">
        <w:rPr>
          <w:noProof w:val="0"/>
        </w:rPr>
        <w:t>}</w:t>
      </w:r>
    </w:p>
    <w:p w14:paraId="5FC4EAA8" w14:textId="77777777" w:rsidR="00CA578F" w:rsidRPr="00EA5FA7" w:rsidRDefault="00CA578F" w:rsidP="00CA578F">
      <w:pPr>
        <w:pStyle w:val="PL"/>
        <w:rPr>
          <w:noProof w:val="0"/>
        </w:rPr>
      </w:pPr>
    </w:p>
    <w:p w14:paraId="206B2352" w14:textId="77777777" w:rsidR="00CA578F" w:rsidRPr="00EA5FA7" w:rsidRDefault="00CA578F" w:rsidP="00CA578F">
      <w:pPr>
        <w:pStyle w:val="PL"/>
        <w:rPr>
          <w:noProof w:val="0"/>
        </w:rPr>
      </w:pPr>
      <w:r w:rsidRPr="00EA5FA7">
        <w:rPr>
          <w:noProof w:val="0"/>
        </w:rPr>
        <w:t>uEContextSetup F1AP-ELEMENTARY-PROCEDURE ::= {</w:t>
      </w:r>
    </w:p>
    <w:p w14:paraId="4936D708"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UEContextSetupRequest</w:t>
      </w:r>
    </w:p>
    <w:p w14:paraId="57E42A5E"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UEContextSetupResponse</w:t>
      </w:r>
    </w:p>
    <w:p w14:paraId="673A3788" w14:textId="77777777" w:rsidR="00CA578F" w:rsidRPr="00EA5FA7" w:rsidRDefault="00CA578F" w:rsidP="00CA578F">
      <w:pPr>
        <w:pStyle w:val="PL"/>
        <w:rPr>
          <w:noProof w:val="0"/>
        </w:rPr>
      </w:pPr>
      <w:r w:rsidRPr="00EA5FA7">
        <w:rPr>
          <w:noProof w:val="0"/>
        </w:rPr>
        <w:tab/>
        <w:t>UNSUCCESSFUL OUTCOME</w:t>
      </w:r>
      <w:r w:rsidRPr="00EA5FA7">
        <w:rPr>
          <w:noProof w:val="0"/>
        </w:rPr>
        <w:tab/>
        <w:t>UEContextSetupFailure</w:t>
      </w:r>
    </w:p>
    <w:p w14:paraId="3F713F03"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768B316D"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4F40C8C" w14:textId="77777777" w:rsidR="00CA578F" w:rsidRPr="00EA5FA7" w:rsidRDefault="00CA578F" w:rsidP="00CA578F">
      <w:pPr>
        <w:pStyle w:val="PL"/>
        <w:rPr>
          <w:noProof w:val="0"/>
        </w:rPr>
      </w:pPr>
      <w:r w:rsidRPr="00EA5FA7">
        <w:rPr>
          <w:noProof w:val="0"/>
        </w:rPr>
        <w:t>}</w:t>
      </w:r>
    </w:p>
    <w:p w14:paraId="31922AB5" w14:textId="77777777" w:rsidR="00CA578F" w:rsidRPr="00EA5FA7" w:rsidRDefault="00CA578F" w:rsidP="00CA578F">
      <w:pPr>
        <w:pStyle w:val="PL"/>
        <w:rPr>
          <w:noProof w:val="0"/>
        </w:rPr>
      </w:pPr>
    </w:p>
    <w:p w14:paraId="4F7D1F0B" w14:textId="77777777" w:rsidR="00CA578F" w:rsidRPr="00EA5FA7" w:rsidRDefault="00CA578F" w:rsidP="00CA578F">
      <w:pPr>
        <w:pStyle w:val="PL"/>
        <w:rPr>
          <w:noProof w:val="0"/>
        </w:rPr>
      </w:pPr>
      <w:r w:rsidRPr="00EA5FA7">
        <w:rPr>
          <w:noProof w:val="0"/>
        </w:rPr>
        <w:t>uEContextRelease F1AP-ELEMENTARY-PROCEDURE ::= {</w:t>
      </w:r>
    </w:p>
    <w:p w14:paraId="0E1CD92B"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UEContextReleaseCommand</w:t>
      </w:r>
    </w:p>
    <w:p w14:paraId="03C3F6E1"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UEContextReleaseComplete</w:t>
      </w:r>
    </w:p>
    <w:p w14:paraId="0FE2C851"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0A2B9635"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52E2D5F" w14:textId="77777777" w:rsidR="00CA578F" w:rsidRPr="00EA5FA7" w:rsidRDefault="00CA578F" w:rsidP="00CA578F">
      <w:pPr>
        <w:pStyle w:val="PL"/>
        <w:rPr>
          <w:noProof w:val="0"/>
        </w:rPr>
      </w:pPr>
      <w:r w:rsidRPr="00EA5FA7">
        <w:rPr>
          <w:noProof w:val="0"/>
        </w:rPr>
        <w:t>}</w:t>
      </w:r>
    </w:p>
    <w:p w14:paraId="178F5F3E" w14:textId="77777777" w:rsidR="00CA578F" w:rsidRPr="00EA5FA7" w:rsidRDefault="00CA578F" w:rsidP="00CA578F">
      <w:pPr>
        <w:pStyle w:val="PL"/>
        <w:rPr>
          <w:noProof w:val="0"/>
        </w:rPr>
      </w:pPr>
    </w:p>
    <w:p w14:paraId="72459D2B" w14:textId="77777777" w:rsidR="00CA578F" w:rsidRPr="00EA5FA7" w:rsidRDefault="00CA578F" w:rsidP="00CA578F">
      <w:pPr>
        <w:pStyle w:val="PL"/>
        <w:rPr>
          <w:noProof w:val="0"/>
        </w:rPr>
      </w:pPr>
      <w:r w:rsidRPr="00EA5FA7">
        <w:rPr>
          <w:noProof w:val="0"/>
        </w:rPr>
        <w:t>uEContextModification F1AP-ELEMENTARY-PROCEDURE ::= {</w:t>
      </w:r>
    </w:p>
    <w:p w14:paraId="73AB7E0B"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50F5CEA"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96C4CA9" w14:textId="77777777" w:rsidR="00CA578F" w:rsidRPr="00EA5FA7" w:rsidRDefault="00CA578F" w:rsidP="00CA578F">
      <w:pPr>
        <w:pStyle w:val="PL"/>
        <w:rPr>
          <w:noProof w:val="0"/>
        </w:rPr>
      </w:pPr>
      <w:r w:rsidRPr="00EA5FA7">
        <w:rPr>
          <w:noProof w:val="0"/>
        </w:rPr>
        <w:tab/>
        <w:t>UNSUCCESSFUL OUTCOME</w:t>
      </w:r>
      <w:r w:rsidRPr="00EA5FA7">
        <w:rPr>
          <w:noProof w:val="0"/>
        </w:rPr>
        <w:tab/>
        <w:t>UEContextModificationFailure</w:t>
      </w:r>
    </w:p>
    <w:p w14:paraId="1AC5A618"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B81B120"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974DA44" w14:textId="77777777" w:rsidR="00CA578F" w:rsidRPr="00EA5FA7" w:rsidRDefault="00CA578F" w:rsidP="00CA578F">
      <w:pPr>
        <w:pStyle w:val="PL"/>
        <w:rPr>
          <w:noProof w:val="0"/>
        </w:rPr>
      </w:pPr>
      <w:r w:rsidRPr="00EA5FA7">
        <w:rPr>
          <w:noProof w:val="0"/>
        </w:rPr>
        <w:lastRenderedPageBreak/>
        <w:t>}</w:t>
      </w:r>
    </w:p>
    <w:p w14:paraId="02E61AAE" w14:textId="77777777" w:rsidR="00CA578F" w:rsidRPr="00EA5FA7" w:rsidRDefault="00CA578F" w:rsidP="00CA578F">
      <w:pPr>
        <w:pStyle w:val="PL"/>
        <w:rPr>
          <w:noProof w:val="0"/>
        </w:rPr>
      </w:pPr>
    </w:p>
    <w:p w14:paraId="509A2C9F" w14:textId="77777777" w:rsidR="00CA578F" w:rsidRPr="00EA5FA7" w:rsidRDefault="00CA578F" w:rsidP="00CA578F">
      <w:pPr>
        <w:pStyle w:val="PL"/>
        <w:rPr>
          <w:noProof w:val="0"/>
        </w:rPr>
      </w:pPr>
      <w:r w:rsidRPr="00EA5FA7">
        <w:rPr>
          <w:noProof w:val="0"/>
        </w:rPr>
        <w:t>uEContextModificationRequired F1AP-ELEMENTARY-PROCEDURE ::= {</w:t>
      </w:r>
    </w:p>
    <w:p w14:paraId="45AEBE6F"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5BCC7DAB"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EFDDEB0" w14:textId="77777777" w:rsidR="00CA578F" w:rsidRPr="00EA5FA7" w:rsidRDefault="00CA578F" w:rsidP="00CA578F">
      <w:pPr>
        <w:pStyle w:val="PL"/>
        <w:rPr>
          <w:noProof w:val="0"/>
        </w:rPr>
      </w:pPr>
      <w:r w:rsidRPr="00EA5FA7">
        <w:rPr>
          <w:noProof w:val="0"/>
        </w:rPr>
        <w:tab/>
        <w:t>UNSUCCESSFUL OUTCOME</w:t>
      </w:r>
      <w:r w:rsidRPr="00EA5FA7">
        <w:rPr>
          <w:noProof w:val="0"/>
        </w:rPr>
        <w:tab/>
        <w:t>UEContextModificationRefuse</w:t>
      </w:r>
    </w:p>
    <w:p w14:paraId="7C54F068"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6197CA41"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736FEDA" w14:textId="77777777" w:rsidR="00CA578F" w:rsidRPr="00EA5FA7" w:rsidRDefault="00CA578F" w:rsidP="00CA578F">
      <w:pPr>
        <w:pStyle w:val="PL"/>
        <w:rPr>
          <w:noProof w:val="0"/>
        </w:rPr>
      </w:pPr>
      <w:r w:rsidRPr="00EA5FA7">
        <w:rPr>
          <w:noProof w:val="0"/>
        </w:rPr>
        <w:t>}</w:t>
      </w:r>
    </w:p>
    <w:p w14:paraId="33DB9F81" w14:textId="77777777" w:rsidR="00CA578F" w:rsidRPr="00EA5FA7" w:rsidRDefault="00CA578F" w:rsidP="00CA578F">
      <w:pPr>
        <w:pStyle w:val="PL"/>
        <w:rPr>
          <w:noProof w:val="0"/>
        </w:rPr>
      </w:pPr>
    </w:p>
    <w:p w14:paraId="0B82D515" w14:textId="77777777" w:rsidR="00CA578F" w:rsidRPr="00EA5FA7" w:rsidRDefault="00CA578F" w:rsidP="00CA578F">
      <w:pPr>
        <w:pStyle w:val="PL"/>
        <w:rPr>
          <w:noProof w:val="0"/>
        </w:rPr>
      </w:pPr>
      <w:r w:rsidRPr="00EA5FA7">
        <w:rPr>
          <w:noProof w:val="0"/>
        </w:rPr>
        <w:t>writeReplaceWarning F1AP-ELEMENTARY-PROCEDURE ::= {</w:t>
      </w:r>
    </w:p>
    <w:p w14:paraId="35354977"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WriteReplaceWarningRequest</w:t>
      </w:r>
    </w:p>
    <w:p w14:paraId="585034F8"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80CE6A9"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41F9AFB2"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2D61263" w14:textId="77777777" w:rsidR="00CA578F" w:rsidRPr="00EA5FA7" w:rsidRDefault="00CA578F" w:rsidP="00CA578F">
      <w:pPr>
        <w:pStyle w:val="PL"/>
        <w:rPr>
          <w:noProof w:val="0"/>
        </w:rPr>
      </w:pPr>
      <w:r w:rsidRPr="00EA5FA7">
        <w:rPr>
          <w:noProof w:val="0"/>
        </w:rPr>
        <w:t>}</w:t>
      </w:r>
    </w:p>
    <w:p w14:paraId="098C27D3" w14:textId="77777777" w:rsidR="00CA578F" w:rsidRPr="00EA5FA7" w:rsidRDefault="00CA578F" w:rsidP="00CA578F">
      <w:pPr>
        <w:pStyle w:val="PL"/>
        <w:rPr>
          <w:noProof w:val="0"/>
        </w:rPr>
      </w:pPr>
    </w:p>
    <w:p w14:paraId="60E0848B" w14:textId="77777777" w:rsidR="00CA578F" w:rsidRPr="00EA5FA7" w:rsidRDefault="00CA578F" w:rsidP="00CA578F">
      <w:pPr>
        <w:pStyle w:val="PL"/>
        <w:rPr>
          <w:noProof w:val="0"/>
        </w:rPr>
      </w:pPr>
      <w:r w:rsidRPr="00EA5FA7">
        <w:rPr>
          <w:noProof w:val="0"/>
        </w:rPr>
        <w:t>pWSCancel F1AP-ELEMENTARY-PROCEDURE ::= {</w:t>
      </w:r>
    </w:p>
    <w:p w14:paraId="2049BFDC"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PWSCancelRequest</w:t>
      </w:r>
    </w:p>
    <w:p w14:paraId="48521BF6"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PWSCancelResponse</w:t>
      </w:r>
    </w:p>
    <w:p w14:paraId="11077952"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6C6072B"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60DE84B" w14:textId="77777777" w:rsidR="00CA578F" w:rsidRPr="00EA5FA7" w:rsidRDefault="00CA578F" w:rsidP="00CA578F">
      <w:pPr>
        <w:pStyle w:val="PL"/>
        <w:rPr>
          <w:noProof w:val="0"/>
        </w:rPr>
      </w:pPr>
      <w:r w:rsidRPr="00EA5FA7">
        <w:rPr>
          <w:noProof w:val="0"/>
        </w:rPr>
        <w:t>}</w:t>
      </w:r>
    </w:p>
    <w:p w14:paraId="6E955FC2" w14:textId="77777777" w:rsidR="00CA578F" w:rsidRPr="00EA5FA7" w:rsidRDefault="00CA578F" w:rsidP="00CA578F">
      <w:pPr>
        <w:pStyle w:val="PL"/>
        <w:rPr>
          <w:noProof w:val="0"/>
        </w:rPr>
      </w:pPr>
    </w:p>
    <w:p w14:paraId="73877F7F" w14:textId="77777777" w:rsidR="00CA578F" w:rsidRPr="00EA5FA7" w:rsidRDefault="00CA578F" w:rsidP="00CA578F">
      <w:pPr>
        <w:pStyle w:val="PL"/>
        <w:rPr>
          <w:noProof w:val="0"/>
        </w:rPr>
      </w:pPr>
      <w:r w:rsidRPr="00EA5FA7">
        <w:rPr>
          <w:noProof w:val="0"/>
        </w:rPr>
        <w:t>errorIndication F1AP-ELEMENTARY-PROCEDURE ::= {</w:t>
      </w:r>
    </w:p>
    <w:p w14:paraId="30332C3D"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ErrorIndication</w:t>
      </w:r>
    </w:p>
    <w:p w14:paraId="3634F8CD"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2939A5BE"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9838A0" w14:textId="77777777" w:rsidR="00CA578F" w:rsidRPr="00EA5FA7" w:rsidRDefault="00CA578F" w:rsidP="00CA578F">
      <w:pPr>
        <w:pStyle w:val="PL"/>
        <w:rPr>
          <w:noProof w:val="0"/>
        </w:rPr>
      </w:pPr>
      <w:r w:rsidRPr="00EA5FA7">
        <w:rPr>
          <w:noProof w:val="0"/>
        </w:rPr>
        <w:t>}</w:t>
      </w:r>
    </w:p>
    <w:p w14:paraId="21C11A5C" w14:textId="77777777" w:rsidR="00CA578F" w:rsidRPr="00EA5FA7" w:rsidRDefault="00CA578F" w:rsidP="00CA578F">
      <w:pPr>
        <w:pStyle w:val="PL"/>
        <w:rPr>
          <w:noProof w:val="0"/>
        </w:rPr>
      </w:pPr>
    </w:p>
    <w:p w14:paraId="081CF2CC" w14:textId="77777777" w:rsidR="00CA578F" w:rsidRPr="00EA5FA7" w:rsidRDefault="00CA578F" w:rsidP="00CA578F">
      <w:pPr>
        <w:pStyle w:val="PL"/>
        <w:rPr>
          <w:noProof w:val="0"/>
        </w:rPr>
      </w:pPr>
      <w:r w:rsidRPr="00EA5FA7">
        <w:rPr>
          <w:noProof w:val="0"/>
        </w:rPr>
        <w:t>uEContextReleaseRequest F1AP-ELEMENTARY-PROCEDURE ::= {</w:t>
      </w:r>
    </w:p>
    <w:p w14:paraId="599B3880"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UEContextReleaseRequest</w:t>
      </w:r>
    </w:p>
    <w:p w14:paraId="32D36FC6"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7473E0A2"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7DA1A9" w14:textId="77777777" w:rsidR="00CA578F" w:rsidRPr="00EA5FA7" w:rsidRDefault="00CA578F" w:rsidP="00CA578F">
      <w:pPr>
        <w:pStyle w:val="PL"/>
        <w:rPr>
          <w:noProof w:val="0"/>
        </w:rPr>
      </w:pPr>
      <w:r w:rsidRPr="00EA5FA7">
        <w:rPr>
          <w:noProof w:val="0"/>
        </w:rPr>
        <w:t>}</w:t>
      </w:r>
    </w:p>
    <w:p w14:paraId="1AAF9F26" w14:textId="77777777" w:rsidR="00CA578F" w:rsidRPr="00EA5FA7" w:rsidRDefault="00CA578F" w:rsidP="00CA578F">
      <w:pPr>
        <w:pStyle w:val="PL"/>
        <w:rPr>
          <w:noProof w:val="0"/>
        </w:rPr>
      </w:pPr>
    </w:p>
    <w:p w14:paraId="5E79249B" w14:textId="77777777" w:rsidR="00CA578F" w:rsidRPr="00EA5FA7" w:rsidRDefault="00CA578F" w:rsidP="00CA578F">
      <w:pPr>
        <w:pStyle w:val="PL"/>
        <w:rPr>
          <w:noProof w:val="0"/>
        </w:rPr>
      </w:pPr>
    </w:p>
    <w:p w14:paraId="687E4A2A" w14:textId="77777777" w:rsidR="00CA578F" w:rsidRPr="00EA5FA7" w:rsidRDefault="00CA578F" w:rsidP="00CA578F">
      <w:pPr>
        <w:pStyle w:val="PL"/>
        <w:rPr>
          <w:noProof w:val="0"/>
        </w:rPr>
      </w:pPr>
      <w:r w:rsidRPr="00EA5FA7">
        <w:rPr>
          <w:noProof w:val="0"/>
        </w:rPr>
        <w:t>initialULRRCMessageTransfer F1AP-ELEMENTARY-PROCEDURE ::= {</w:t>
      </w:r>
    </w:p>
    <w:p w14:paraId="4FF010C3"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7BFEB12"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28A9F066"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A78513F" w14:textId="77777777" w:rsidR="00CA578F" w:rsidRPr="00EA5FA7" w:rsidRDefault="00CA578F" w:rsidP="00CA578F">
      <w:pPr>
        <w:pStyle w:val="PL"/>
        <w:rPr>
          <w:noProof w:val="0"/>
        </w:rPr>
      </w:pPr>
      <w:r w:rsidRPr="00EA5FA7">
        <w:rPr>
          <w:noProof w:val="0"/>
        </w:rPr>
        <w:t>}</w:t>
      </w:r>
    </w:p>
    <w:p w14:paraId="14D1AFB6" w14:textId="77777777" w:rsidR="00CA578F" w:rsidRPr="00EA5FA7" w:rsidRDefault="00CA578F" w:rsidP="00CA578F">
      <w:pPr>
        <w:pStyle w:val="PL"/>
        <w:rPr>
          <w:noProof w:val="0"/>
        </w:rPr>
      </w:pPr>
    </w:p>
    <w:p w14:paraId="4B4E9A14" w14:textId="77777777" w:rsidR="00CA578F" w:rsidRPr="00EA5FA7" w:rsidRDefault="00CA578F" w:rsidP="00CA578F">
      <w:pPr>
        <w:pStyle w:val="PL"/>
        <w:rPr>
          <w:noProof w:val="0"/>
        </w:rPr>
      </w:pPr>
      <w:r w:rsidRPr="00EA5FA7">
        <w:rPr>
          <w:noProof w:val="0"/>
        </w:rPr>
        <w:t>dLRRCMessageTransfer F1AP-ELEMENTARY-PROCEDURE ::= {</w:t>
      </w:r>
    </w:p>
    <w:p w14:paraId="2179DD9D"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DLRRCMessageTransfer</w:t>
      </w:r>
    </w:p>
    <w:p w14:paraId="5B379C89"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7F7D1F10"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E1DAD35" w14:textId="77777777" w:rsidR="00CA578F" w:rsidRPr="00EA5FA7" w:rsidRDefault="00CA578F" w:rsidP="00CA578F">
      <w:pPr>
        <w:pStyle w:val="PL"/>
        <w:rPr>
          <w:noProof w:val="0"/>
        </w:rPr>
      </w:pPr>
      <w:r w:rsidRPr="00EA5FA7">
        <w:rPr>
          <w:noProof w:val="0"/>
        </w:rPr>
        <w:t>}</w:t>
      </w:r>
    </w:p>
    <w:p w14:paraId="538AC8F5" w14:textId="77777777" w:rsidR="00CA578F" w:rsidRPr="00EA5FA7" w:rsidRDefault="00CA578F" w:rsidP="00CA578F">
      <w:pPr>
        <w:pStyle w:val="PL"/>
        <w:rPr>
          <w:noProof w:val="0"/>
        </w:rPr>
      </w:pPr>
    </w:p>
    <w:p w14:paraId="0E4C3ED7" w14:textId="77777777" w:rsidR="00CA578F" w:rsidRPr="00EA5FA7" w:rsidRDefault="00CA578F" w:rsidP="00CA578F">
      <w:pPr>
        <w:pStyle w:val="PL"/>
        <w:rPr>
          <w:noProof w:val="0"/>
        </w:rPr>
      </w:pPr>
      <w:r w:rsidRPr="00EA5FA7">
        <w:rPr>
          <w:noProof w:val="0"/>
        </w:rPr>
        <w:t>uLRRCMessageTransfer F1AP-ELEMENTARY-PROCEDURE ::= {</w:t>
      </w:r>
    </w:p>
    <w:p w14:paraId="1E137DCC"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ULRRCMessageTransfer</w:t>
      </w:r>
    </w:p>
    <w:p w14:paraId="6CCDBDB8"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2BF4280B"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B0EC8F" w14:textId="77777777" w:rsidR="00CA578F" w:rsidRPr="00EA5FA7" w:rsidRDefault="00CA578F" w:rsidP="00CA578F">
      <w:pPr>
        <w:pStyle w:val="PL"/>
        <w:rPr>
          <w:noProof w:val="0"/>
        </w:rPr>
      </w:pPr>
      <w:r w:rsidRPr="00EA5FA7">
        <w:rPr>
          <w:noProof w:val="0"/>
        </w:rPr>
        <w:t>}</w:t>
      </w:r>
    </w:p>
    <w:p w14:paraId="2E701D7D" w14:textId="77777777" w:rsidR="00CA578F" w:rsidRPr="00EA5FA7" w:rsidRDefault="00CA578F" w:rsidP="00CA578F">
      <w:pPr>
        <w:pStyle w:val="PL"/>
        <w:rPr>
          <w:noProof w:val="0"/>
        </w:rPr>
      </w:pPr>
    </w:p>
    <w:p w14:paraId="1E2821B3" w14:textId="77777777" w:rsidR="00CA578F" w:rsidRPr="00EA5FA7" w:rsidRDefault="00CA578F" w:rsidP="00CA578F">
      <w:pPr>
        <w:pStyle w:val="PL"/>
        <w:rPr>
          <w:noProof w:val="0"/>
        </w:rPr>
      </w:pPr>
    </w:p>
    <w:p w14:paraId="04A188FA" w14:textId="77777777" w:rsidR="00CA578F" w:rsidRPr="00EA5FA7" w:rsidRDefault="00CA578F" w:rsidP="00CA578F">
      <w:pPr>
        <w:pStyle w:val="PL"/>
        <w:rPr>
          <w:noProof w:val="0"/>
        </w:rPr>
      </w:pPr>
      <w:r w:rsidRPr="00EA5FA7">
        <w:rPr>
          <w:noProof w:val="0"/>
        </w:rPr>
        <w:t>uEInactivityNotification  F1AP-ELEMENTARY-PROCEDURE ::= {</w:t>
      </w:r>
    </w:p>
    <w:p w14:paraId="44109418"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UEInactivityNotification</w:t>
      </w:r>
    </w:p>
    <w:p w14:paraId="4B0E3C2D"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7C2773EB"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096FBF4" w14:textId="77777777" w:rsidR="00CA578F" w:rsidRPr="00EA5FA7" w:rsidRDefault="00CA578F" w:rsidP="00CA578F">
      <w:pPr>
        <w:pStyle w:val="PL"/>
        <w:rPr>
          <w:noProof w:val="0"/>
        </w:rPr>
      </w:pPr>
      <w:r w:rsidRPr="00EA5FA7">
        <w:rPr>
          <w:noProof w:val="0"/>
        </w:rPr>
        <w:t>}</w:t>
      </w:r>
    </w:p>
    <w:p w14:paraId="0B4C839B" w14:textId="77777777" w:rsidR="00CA578F" w:rsidRPr="00EA5FA7" w:rsidRDefault="00CA578F" w:rsidP="00CA578F">
      <w:pPr>
        <w:pStyle w:val="PL"/>
        <w:rPr>
          <w:noProof w:val="0"/>
        </w:rPr>
      </w:pPr>
    </w:p>
    <w:p w14:paraId="11617B1F" w14:textId="77777777" w:rsidR="00CA578F" w:rsidRPr="00EA5FA7" w:rsidRDefault="00CA578F" w:rsidP="00CA578F">
      <w:pPr>
        <w:pStyle w:val="PL"/>
        <w:rPr>
          <w:noProof w:val="0"/>
        </w:rPr>
      </w:pPr>
      <w:r w:rsidRPr="00EA5FA7">
        <w:rPr>
          <w:noProof w:val="0"/>
        </w:rPr>
        <w:t>gNBDUResourceCoordination F1AP-ELEMENTARY-PROCEDURE ::= {</w:t>
      </w:r>
    </w:p>
    <w:p w14:paraId="63BD155F"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67E9D7CB"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1108715F"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0BF20F33"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03DC827" w14:textId="77777777" w:rsidR="00CA578F" w:rsidRPr="00EA5FA7" w:rsidRDefault="00CA578F" w:rsidP="00CA578F">
      <w:pPr>
        <w:pStyle w:val="PL"/>
        <w:rPr>
          <w:noProof w:val="0"/>
        </w:rPr>
      </w:pPr>
      <w:r w:rsidRPr="00EA5FA7">
        <w:rPr>
          <w:noProof w:val="0"/>
        </w:rPr>
        <w:t>}</w:t>
      </w:r>
    </w:p>
    <w:p w14:paraId="3D347BF3" w14:textId="77777777" w:rsidR="00CA578F" w:rsidRPr="00EA5FA7" w:rsidRDefault="00CA578F" w:rsidP="00CA578F">
      <w:pPr>
        <w:pStyle w:val="PL"/>
        <w:rPr>
          <w:noProof w:val="0"/>
        </w:rPr>
      </w:pPr>
    </w:p>
    <w:p w14:paraId="2183F5D1" w14:textId="77777777" w:rsidR="00CA578F" w:rsidRPr="00EA5FA7" w:rsidRDefault="00CA578F" w:rsidP="00CA578F">
      <w:pPr>
        <w:pStyle w:val="PL"/>
        <w:rPr>
          <w:noProof w:val="0"/>
        </w:rPr>
      </w:pPr>
      <w:r w:rsidRPr="00EA5FA7">
        <w:rPr>
          <w:noProof w:val="0"/>
        </w:rPr>
        <w:t>privateMessage F1AP-ELEMENTARY-PROCEDURE ::= {</w:t>
      </w:r>
    </w:p>
    <w:p w14:paraId="5E7A12EA"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PrivateMessage</w:t>
      </w:r>
    </w:p>
    <w:p w14:paraId="0C34797F"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5425B27C"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3D2579" w14:textId="77777777" w:rsidR="00CA578F" w:rsidRPr="00EA5FA7" w:rsidRDefault="00CA578F" w:rsidP="00CA578F">
      <w:pPr>
        <w:pStyle w:val="PL"/>
        <w:rPr>
          <w:noProof w:val="0"/>
        </w:rPr>
      </w:pPr>
      <w:r w:rsidRPr="00EA5FA7">
        <w:rPr>
          <w:noProof w:val="0"/>
        </w:rPr>
        <w:t>}</w:t>
      </w:r>
    </w:p>
    <w:p w14:paraId="55D37869" w14:textId="77777777" w:rsidR="00CA578F" w:rsidRPr="00EA5FA7" w:rsidRDefault="00CA578F" w:rsidP="00CA578F">
      <w:pPr>
        <w:pStyle w:val="PL"/>
        <w:rPr>
          <w:noProof w:val="0"/>
        </w:rPr>
      </w:pPr>
    </w:p>
    <w:p w14:paraId="2CBF2BBD" w14:textId="77777777" w:rsidR="00CA578F" w:rsidRPr="00EA5FA7" w:rsidRDefault="00CA578F" w:rsidP="00CA578F">
      <w:pPr>
        <w:pStyle w:val="PL"/>
        <w:rPr>
          <w:noProof w:val="0"/>
        </w:rPr>
      </w:pPr>
      <w:r w:rsidRPr="00EA5FA7">
        <w:rPr>
          <w:noProof w:val="0"/>
        </w:rPr>
        <w:t>systemInformationDelivery F1AP-ELEMENTARY-PROCEDURE ::= {</w:t>
      </w:r>
    </w:p>
    <w:p w14:paraId="3CFDB219"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BA64B03"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5989B70" w14:textId="77777777" w:rsidR="00CA578F" w:rsidRPr="00EA5FA7" w:rsidRDefault="00CA578F" w:rsidP="00CA578F">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2A900084" w14:textId="77777777" w:rsidR="00CA578F" w:rsidRPr="00EA5FA7" w:rsidRDefault="00CA578F" w:rsidP="00CA578F">
      <w:pPr>
        <w:pStyle w:val="PL"/>
        <w:rPr>
          <w:noProof w:val="0"/>
        </w:rPr>
      </w:pPr>
      <w:r w:rsidRPr="00EA5FA7">
        <w:rPr>
          <w:noProof w:val="0"/>
        </w:rPr>
        <w:t>}</w:t>
      </w:r>
    </w:p>
    <w:p w14:paraId="71707FD9" w14:textId="77777777" w:rsidR="00CA578F" w:rsidRPr="00EA5FA7" w:rsidRDefault="00CA578F" w:rsidP="00CA578F">
      <w:pPr>
        <w:pStyle w:val="PL"/>
        <w:rPr>
          <w:noProof w:val="0"/>
        </w:rPr>
      </w:pPr>
    </w:p>
    <w:p w14:paraId="03E59502" w14:textId="77777777" w:rsidR="00CA578F" w:rsidRPr="00EA5FA7" w:rsidRDefault="00CA578F" w:rsidP="00CA578F">
      <w:pPr>
        <w:pStyle w:val="PL"/>
        <w:rPr>
          <w:noProof w:val="0"/>
        </w:rPr>
      </w:pPr>
    </w:p>
    <w:p w14:paraId="199213DE" w14:textId="77777777" w:rsidR="00CA578F" w:rsidRPr="00EA5FA7" w:rsidRDefault="00CA578F" w:rsidP="00CA578F">
      <w:pPr>
        <w:pStyle w:val="PL"/>
        <w:rPr>
          <w:noProof w:val="0"/>
        </w:rPr>
      </w:pPr>
      <w:r w:rsidRPr="00EA5FA7">
        <w:rPr>
          <w:noProof w:val="0"/>
        </w:rPr>
        <w:t>paging F1AP-ELEMENTARY-PROCEDURE ::= {</w:t>
      </w:r>
    </w:p>
    <w:p w14:paraId="1410F096"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Paging</w:t>
      </w:r>
    </w:p>
    <w:p w14:paraId="68EA6229"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02C4BD87"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A79678" w14:textId="77777777" w:rsidR="00CA578F" w:rsidRPr="00EA5FA7" w:rsidRDefault="00CA578F" w:rsidP="00CA578F">
      <w:pPr>
        <w:pStyle w:val="PL"/>
        <w:rPr>
          <w:noProof w:val="0"/>
        </w:rPr>
      </w:pPr>
      <w:r w:rsidRPr="00EA5FA7">
        <w:rPr>
          <w:noProof w:val="0"/>
        </w:rPr>
        <w:t>}</w:t>
      </w:r>
    </w:p>
    <w:p w14:paraId="48445CCD" w14:textId="77777777" w:rsidR="00CA578F" w:rsidRPr="00EA5FA7" w:rsidRDefault="00CA578F" w:rsidP="00CA578F">
      <w:pPr>
        <w:pStyle w:val="PL"/>
        <w:rPr>
          <w:noProof w:val="0"/>
        </w:rPr>
      </w:pPr>
    </w:p>
    <w:p w14:paraId="01A901D6" w14:textId="77777777" w:rsidR="00CA578F" w:rsidRPr="00EA5FA7" w:rsidRDefault="00CA578F" w:rsidP="00CA578F">
      <w:pPr>
        <w:pStyle w:val="PL"/>
        <w:rPr>
          <w:noProof w:val="0"/>
        </w:rPr>
      </w:pPr>
      <w:r w:rsidRPr="00EA5FA7">
        <w:rPr>
          <w:noProof w:val="0"/>
        </w:rPr>
        <w:t>notify F1AP-ELEMENTARY-PROCEDURE ::= {</w:t>
      </w:r>
    </w:p>
    <w:p w14:paraId="4BB82EA8"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Notify</w:t>
      </w:r>
    </w:p>
    <w:p w14:paraId="73E2BA8C"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C1B7828"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4DD7491" w14:textId="77777777" w:rsidR="00CA578F" w:rsidRPr="00EA5FA7" w:rsidRDefault="00CA578F" w:rsidP="00CA578F">
      <w:pPr>
        <w:pStyle w:val="PL"/>
        <w:rPr>
          <w:noProof w:val="0"/>
        </w:rPr>
      </w:pPr>
      <w:r w:rsidRPr="00EA5FA7">
        <w:rPr>
          <w:noProof w:val="0"/>
        </w:rPr>
        <w:t>}</w:t>
      </w:r>
    </w:p>
    <w:p w14:paraId="5ECDB6F1" w14:textId="77777777" w:rsidR="00CA578F" w:rsidRPr="00EA5FA7" w:rsidRDefault="00CA578F" w:rsidP="00CA578F">
      <w:pPr>
        <w:pStyle w:val="PL"/>
        <w:rPr>
          <w:noProof w:val="0"/>
        </w:rPr>
      </w:pPr>
    </w:p>
    <w:p w14:paraId="14F01458" w14:textId="77777777" w:rsidR="00CA578F" w:rsidRPr="00EA5FA7" w:rsidRDefault="00CA578F" w:rsidP="00CA578F">
      <w:pPr>
        <w:pStyle w:val="PL"/>
        <w:rPr>
          <w:noProof w:val="0"/>
        </w:rPr>
      </w:pPr>
      <w:r w:rsidRPr="00EA5FA7">
        <w:rPr>
          <w:noProof w:val="0"/>
        </w:rPr>
        <w:t>networkAccessRateReduction F1AP-ELEMENTARY-PROCEDURE ::= {</w:t>
      </w:r>
    </w:p>
    <w:p w14:paraId="594930CF"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NetworkAccessRateReduction</w:t>
      </w:r>
    </w:p>
    <w:p w14:paraId="67E261EB"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72D363B6"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2A53A2C" w14:textId="77777777" w:rsidR="00CA578F" w:rsidRPr="00EA5FA7" w:rsidRDefault="00CA578F" w:rsidP="00CA578F">
      <w:pPr>
        <w:pStyle w:val="PL"/>
        <w:rPr>
          <w:noProof w:val="0"/>
        </w:rPr>
      </w:pPr>
      <w:r w:rsidRPr="00EA5FA7">
        <w:rPr>
          <w:noProof w:val="0"/>
        </w:rPr>
        <w:t>}</w:t>
      </w:r>
    </w:p>
    <w:p w14:paraId="07B589F9" w14:textId="77777777" w:rsidR="00CA578F" w:rsidRPr="00EA5FA7" w:rsidRDefault="00CA578F" w:rsidP="00CA578F">
      <w:pPr>
        <w:pStyle w:val="PL"/>
        <w:rPr>
          <w:noProof w:val="0"/>
        </w:rPr>
      </w:pPr>
    </w:p>
    <w:p w14:paraId="5A7ABCB8" w14:textId="77777777" w:rsidR="00CA578F" w:rsidRPr="00EA5FA7" w:rsidRDefault="00CA578F" w:rsidP="00CA578F">
      <w:pPr>
        <w:pStyle w:val="PL"/>
        <w:rPr>
          <w:noProof w:val="0"/>
        </w:rPr>
      </w:pPr>
    </w:p>
    <w:p w14:paraId="31A6BF94" w14:textId="77777777" w:rsidR="00CA578F" w:rsidRPr="00EA5FA7" w:rsidRDefault="00CA578F" w:rsidP="00CA578F">
      <w:pPr>
        <w:pStyle w:val="PL"/>
        <w:rPr>
          <w:noProof w:val="0"/>
        </w:rPr>
      </w:pPr>
      <w:r w:rsidRPr="00EA5FA7">
        <w:rPr>
          <w:noProof w:val="0"/>
        </w:rPr>
        <w:t>pWSRestartIndication F1AP-ELEMENTARY-PROCEDURE ::= {</w:t>
      </w:r>
    </w:p>
    <w:p w14:paraId="65105759"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PWSRestartIndication</w:t>
      </w:r>
    </w:p>
    <w:p w14:paraId="3EF3CF38"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A6161AD"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4ECE483" w14:textId="77777777" w:rsidR="00CA578F" w:rsidRPr="00EA5FA7" w:rsidRDefault="00CA578F" w:rsidP="00CA578F">
      <w:pPr>
        <w:pStyle w:val="PL"/>
        <w:rPr>
          <w:noProof w:val="0"/>
        </w:rPr>
      </w:pPr>
      <w:r w:rsidRPr="00EA5FA7">
        <w:rPr>
          <w:noProof w:val="0"/>
        </w:rPr>
        <w:t>}</w:t>
      </w:r>
    </w:p>
    <w:p w14:paraId="3F077E69" w14:textId="77777777" w:rsidR="00CA578F" w:rsidRPr="00EA5FA7" w:rsidRDefault="00CA578F" w:rsidP="00CA578F">
      <w:pPr>
        <w:pStyle w:val="PL"/>
        <w:rPr>
          <w:noProof w:val="0"/>
        </w:rPr>
      </w:pPr>
    </w:p>
    <w:p w14:paraId="1D894FB3" w14:textId="77777777" w:rsidR="00CA578F" w:rsidRPr="00EA5FA7" w:rsidRDefault="00CA578F" w:rsidP="00CA578F">
      <w:pPr>
        <w:pStyle w:val="PL"/>
        <w:rPr>
          <w:noProof w:val="0"/>
        </w:rPr>
      </w:pPr>
      <w:r w:rsidRPr="00EA5FA7">
        <w:rPr>
          <w:noProof w:val="0"/>
        </w:rPr>
        <w:t>pWSFailureIndication F1AP-ELEMENTARY-PROCEDURE ::= {</w:t>
      </w:r>
    </w:p>
    <w:p w14:paraId="37C3396E"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PWSFailureIndication</w:t>
      </w:r>
    </w:p>
    <w:p w14:paraId="577EFBAA"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D898645"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FF0D2EA" w14:textId="77777777" w:rsidR="00CA578F" w:rsidRPr="00EA5FA7" w:rsidRDefault="00CA578F" w:rsidP="00CA578F">
      <w:pPr>
        <w:pStyle w:val="PL"/>
      </w:pPr>
      <w:r w:rsidRPr="00EA5FA7">
        <w:t>}</w:t>
      </w:r>
    </w:p>
    <w:p w14:paraId="34D850A5" w14:textId="77777777" w:rsidR="00CA578F" w:rsidRPr="00EA5FA7" w:rsidRDefault="00CA578F" w:rsidP="00CA578F">
      <w:pPr>
        <w:pStyle w:val="PL"/>
      </w:pPr>
    </w:p>
    <w:p w14:paraId="699AAA86" w14:textId="77777777" w:rsidR="00CA578F" w:rsidRPr="00EA5FA7" w:rsidRDefault="00CA578F" w:rsidP="00CA578F">
      <w:pPr>
        <w:pStyle w:val="PL"/>
      </w:pPr>
      <w:r w:rsidRPr="00EA5FA7">
        <w:t xml:space="preserve">gNBDUStatusIndication </w:t>
      </w:r>
      <w:r w:rsidRPr="00EA5FA7">
        <w:tab/>
        <w:t>F1AP-ELEMENTARY-PROCEDURE ::= {</w:t>
      </w:r>
    </w:p>
    <w:p w14:paraId="6D8CB5B0" w14:textId="77777777" w:rsidR="00CA578F" w:rsidRPr="00EA5FA7" w:rsidRDefault="00CA578F" w:rsidP="00CA578F">
      <w:pPr>
        <w:pStyle w:val="PL"/>
      </w:pPr>
      <w:r w:rsidRPr="00EA5FA7">
        <w:tab/>
        <w:t>INITIATING MESSAGE</w:t>
      </w:r>
      <w:r w:rsidRPr="00EA5FA7">
        <w:tab/>
      </w:r>
      <w:r w:rsidRPr="00EA5FA7">
        <w:tab/>
        <w:t>GNBDUStatusIndication</w:t>
      </w:r>
    </w:p>
    <w:p w14:paraId="4A230711" w14:textId="77777777" w:rsidR="00CA578F" w:rsidRPr="00EA5FA7" w:rsidRDefault="00CA578F" w:rsidP="00CA578F">
      <w:pPr>
        <w:pStyle w:val="PL"/>
      </w:pPr>
      <w:r w:rsidRPr="00EA5FA7">
        <w:tab/>
        <w:t>PROCEDURE CODE</w:t>
      </w:r>
      <w:r w:rsidRPr="00EA5FA7">
        <w:tab/>
      </w:r>
      <w:r w:rsidRPr="00EA5FA7">
        <w:tab/>
      </w:r>
      <w:r w:rsidRPr="00EA5FA7">
        <w:tab/>
        <w:t>id-GNBDUStatusIndication</w:t>
      </w:r>
    </w:p>
    <w:p w14:paraId="3CD2E0D5" w14:textId="77777777" w:rsidR="00CA578F" w:rsidRPr="00EA5FA7" w:rsidRDefault="00CA578F" w:rsidP="00CA578F">
      <w:pPr>
        <w:pStyle w:val="PL"/>
      </w:pPr>
      <w:r w:rsidRPr="00EA5FA7">
        <w:tab/>
        <w:t>CRITICALITY</w:t>
      </w:r>
      <w:r w:rsidRPr="00EA5FA7">
        <w:tab/>
      </w:r>
      <w:r w:rsidRPr="00EA5FA7">
        <w:tab/>
      </w:r>
      <w:r w:rsidRPr="00EA5FA7">
        <w:tab/>
      </w:r>
      <w:r w:rsidRPr="00EA5FA7">
        <w:tab/>
        <w:t>ignore</w:t>
      </w:r>
    </w:p>
    <w:p w14:paraId="01081410" w14:textId="77777777" w:rsidR="00CA578F" w:rsidRPr="00EA5FA7" w:rsidRDefault="00CA578F" w:rsidP="00CA578F">
      <w:pPr>
        <w:pStyle w:val="PL"/>
      </w:pPr>
      <w:r w:rsidRPr="00EA5FA7">
        <w:t>}</w:t>
      </w:r>
    </w:p>
    <w:p w14:paraId="2DF664A2" w14:textId="77777777" w:rsidR="00CA578F" w:rsidRPr="00EA5FA7" w:rsidRDefault="00CA578F" w:rsidP="00CA578F">
      <w:pPr>
        <w:pStyle w:val="PL"/>
      </w:pPr>
    </w:p>
    <w:p w14:paraId="607F64E1" w14:textId="77777777" w:rsidR="00CA578F" w:rsidRPr="00EA5FA7" w:rsidRDefault="00CA578F" w:rsidP="00CA578F">
      <w:pPr>
        <w:pStyle w:val="PL"/>
      </w:pPr>
    </w:p>
    <w:p w14:paraId="124E02C4" w14:textId="77777777" w:rsidR="00CA578F" w:rsidRPr="00EA5FA7" w:rsidRDefault="00CA578F" w:rsidP="00CA578F">
      <w:pPr>
        <w:pStyle w:val="PL"/>
      </w:pPr>
      <w:r w:rsidRPr="00EA5FA7">
        <w:t>rRCDeliveryReport F1AP-ELEMENTARY-PROCEDURE ::= {</w:t>
      </w:r>
    </w:p>
    <w:p w14:paraId="55CCCE1A" w14:textId="77777777" w:rsidR="00CA578F" w:rsidRPr="00EA5FA7" w:rsidRDefault="00CA578F" w:rsidP="00CA578F">
      <w:pPr>
        <w:pStyle w:val="PL"/>
      </w:pPr>
      <w:r w:rsidRPr="00EA5FA7">
        <w:tab/>
        <w:t>INITIATING MESSAGE</w:t>
      </w:r>
      <w:r w:rsidRPr="00EA5FA7">
        <w:tab/>
      </w:r>
      <w:r w:rsidRPr="00EA5FA7">
        <w:tab/>
        <w:t>RRCDeliveryReport</w:t>
      </w:r>
    </w:p>
    <w:p w14:paraId="2D0B9E6D" w14:textId="77777777" w:rsidR="00CA578F" w:rsidRPr="00EA5FA7" w:rsidRDefault="00CA578F" w:rsidP="00CA578F">
      <w:pPr>
        <w:pStyle w:val="PL"/>
      </w:pPr>
      <w:r w:rsidRPr="00EA5FA7">
        <w:tab/>
        <w:t>PROCEDURE CODE</w:t>
      </w:r>
      <w:r w:rsidRPr="00EA5FA7">
        <w:tab/>
      </w:r>
      <w:r w:rsidRPr="00EA5FA7">
        <w:tab/>
      </w:r>
      <w:r w:rsidRPr="00EA5FA7">
        <w:tab/>
        <w:t>id-RRCDeliveryReport</w:t>
      </w:r>
    </w:p>
    <w:p w14:paraId="31C9936A" w14:textId="77777777" w:rsidR="00CA578F" w:rsidRPr="00EA5FA7" w:rsidRDefault="00CA578F" w:rsidP="00CA578F">
      <w:pPr>
        <w:pStyle w:val="PL"/>
      </w:pPr>
      <w:r w:rsidRPr="00EA5FA7">
        <w:tab/>
        <w:t>CRITICALITY</w:t>
      </w:r>
      <w:r w:rsidRPr="00EA5FA7">
        <w:tab/>
      </w:r>
      <w:r w:rsidRPr="00EA5FA7">
        <w:tab/>
      </w:r>
      <w:r w:rsidRPr="00EA5FA7">
        <w:tab/>
      </w:r>
      <w:r w:rsidRPr="00EA5FA7">
        <w:tab/>
        <w:t>ignore</w:t>
      </w:r>
    </w:p>
    <w:p w14:paraId="1D291EDB" w14:textId="77777777" w:rsidR="00CA578F" w:rsidRPr="00EA5FA7" w:rsidRDefault="00CA578F" w:rsidP="00CA578F">
      <w:pPr>
        <w:pStyle w:val="PL"/>
      </w:pPr>
      <w:r w:rsidRPr="00EA5FA7">
        <w:t>}</w:t>
      </w:r>
    </w:p>
    <w:p w14:paraId="4D9166C3" w14:textId="77777777" w:rsidR="00CA578F" w:rsidRPr="00EA5FA7" w:rsidRDefault="00CA578F" w:rsidP="00CA578F">
      <w:pPr>
        <w:pStyle w:val="PL"/>
      </w:pPr>
    </w:p>
    <w:p w14:paraId="5E203150" w14:textId="77777777" w:rsidR="00CA578F" w:rsidRPr="00EA5FA7" w:rsidRDefault="00CA578F" w:rsidP="00CA578F">
      <w:pPr>
        <w:pStyle w:val="PL"/>
        <w:rPr>
          <w:noProof w:val="0"/>
        </w:rPr>
      </w:pPr>
      <w:r w:rsidRPr="00EA5FA7">
        <w:rPr>
          <w:noProof w:val="0"/>
        </w:rPr>
        <w:t>f1Removal F1AP-ELEMENTARY-PROCEDURE ::= {</w:t>
      </w:r>
    </w:p>
    <w:p w14:paraId="1410A82D"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F1RemovalRequest</w:t>
      </w:r>
    </w:p>
    <w:p w14:paraId="5E107F37" w14:textId="77777777" w:rsidR="00CA578F" w:rsidRPr="00EA5FA7" w:rsidRDefault="00CA578F" w:rsidP="00CA578F">
      <w:pPr>
        <w:pStyle w:val="PL"/>
        <w:rPr>
          <w:noProof w:val="0"/>
        </w:rPr>
      </w:pPr>
      <w:r w:rsidRPr="00EA5FA7">
        <w:rPr>
          <w:noProof w:val="0"/>
        </w:rPr>
        <w:tab/>
        <w:t>SUCCESSFUL OUTCOME</w:t>
      </w:r>
      <w:r w:rsidRPr="00EA5FA7">
        <w:rPr>
          <w:noProof w:val="0"/>
        </w:rPr>
        <w:tab/>
      </w:r>
      <w:r w:rsidRPr="00EA5FA7">
        <w:rPr>
          <w:noProof w:val="0"/>
        </w:rPr>
        <w:tab/>
        <w:t>F1RemovalResponse</w:t>
      </w:r>
    </w:p>
    <w:p w14:paraId="39ED5C03" w14:textId="77777777" w:rsidR="00CA578F" w:rsidRPr="00EA5FA7" w:rsidRDefault="00CA578F" w:rsidP="00CA578F">
      <w:pPr>
        <w:pStyle w:val="PL"/>
        <w:rPr>
          <w:noProof w:val="0"/>
        </w:rPr>
      </w:pPr>
      <w:r w:rsidRPr="00EA5FA7">
        <w:rPr>
          <w:noProof w:val="0"/>
        </w:rPr>
        <w:tab/>
        <w:t>UNSUCCESSFUL OUTCOME</w:t>
      </w:r>
      <w:r w:rsidRPr="00EA5FA7">
        <w:rPr>
          <w:noProof w:val="0"/>
        </w:rPr>
        <w:tab/>
        <w:t>F1RemovalFailure</w:t>
      </w:r>
    </w:p>
    <w:p w14:paraId="61EFC2AB"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460C0352"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5E83B87" w14:textId="77777777" w:rsidR="00CA578F" w:rsidRPr="00EA5FA7" w:rsidRDefault="00CA578F" w:rsidP="00CA578F">
      <w:pPr>
        <w:pStyle w:val="PL"/>
        <w:rPr>
          <w:noProof w:val="0"/>
        </w:rPr>
      </w:pPr>
      <w:r w:rsidRPr="00EA5FA7">
        <w:rPr>
          <w:noProof w:val="0"/>
        </w:rPr>
        <w:t>}</w:t>
      </w:r>
    </w:p>
    <w:p w14:paraId="4940829C" w14:textId="77777777" w:rsidR="00CA578F" w:rsidRPr="00EA5FA7" w:rsidRDefault="00CA578F" w:rsidP="00CA578F">
      <w:pPr>
        <w:pStyle w:val="PL"/>
        <w:rPr>
          <w:noProof w:val="0"/>
        </w:rPr>
      </w:pPr>
    </w:p>
    <w:p w14:paraId="4ADF68F9" w14:textId="77777777" w:rsidR="00CA578F" w:rsidRPr="00EA5FA7" w:rsidRDefault="00CA578F" w:rsidP="00CA578F">
      <w:pPr>
        <w:pStyle w:val="PL"/>
      </w:pPr>
      <w:r w:rsidRPr="00EA5FA7">
        <w:t>traceStart F1AP-ELEMENTARY-PROCEDURE ::= {</w:t>
      </w:r>
    </w:p>
    <w:p w14:paraId="77CAEB2D" w14:textId="77777777" w:rsidR="00CA578F" w:rsidRPr="00EA5FA7" w:rsidRDefault="00CA578F" w:rsidP="00CA578F">
      <w:pPr>
        <w:pStyle w:val="PL"/>
      </w:pPr>
      <w:r w:rsidRPr="00EA5FA7">
        <w:tab/>
        <w:t>INITIATING MESSAGE</w:t>
      </w:r>
      <w:r w:rsidRPr="00EA5FA7">
        <w:tab/>
      </w:r>
      <w:r w:rsidRPr="00EA5FA7">
        <w:tab/>
        <w:t>TraceStart</w:t>
      </w:r>
    </w:p>
    <w:p w14:paraId="3EAD0B91" w14:textId="77777777" w:rsidR="00CA578F" w:rsidRPr="00EA5FA7" w:rsidRDefault="00CA578F" w:rsidP="00CA578F">
      <w:pPr>
        <w:pStyle w:val="PL"/>
      </w:pPr>
      <w:r w:rsidRPr="00EA5FA7">
        <w:tab/>
        <w:t>PROCEDURE CODE</w:t>
      </w:r>
      <w:r w:rsidRPr="00EA5FA7">
        <w:tab/>
      </w:r>
      <w:r w:rsidRPr="00EA5FA7">
        <w:tab/>
      </w:r>
      <w:r w:rsidRPr="00EA5FA7">
        <w:tab/>
        <w:t>id-TraceStart</w:t>
      </w:r>
    </w:p>
    <w:p w14:paraId="0FA19B03" w14:textId="77777777" w:rsidR="00CA578F" w:rsidRPr="00EA5FA7" w:rsidRDefault="00CA578F" w:rsidP="00CA578F">
      <w:pPr>
        <w:pStyle w:val="PL"/>
      </w:pPr>
      <w:r w:rsidRPr="00EA5FA7">
        <w:tab/>
        <w:t>CRITICALITY</w:t>
      </w:r>
      <w:r w:rsidRPr="00EA5FA7">
        <w:tab/>
      </w:r>
      <w:r w:rsidRPr="00EA5FA7">
        <w:tab/>
      </w:r>
      <w:r w:rsidRPr="00EA5FA7">
        <w:tab/>
      </w:r>
      <w:r w:rsidRPr="00EA5FA7">
        <w:tab/>
        <w:t>ignore</w:t>
      </w:r>
    </w:p>
    <w:p w14:paraId="45C473B1" w14:textId="77777777" w:rsidR="00CA578F" w:rsidRPr="00EA5FA7" w:rsidRDefault="00CA578F" w:rsidP="00CA578F">
      <w:pPr>
        <w:pStyle w:val="PL"/>
      </w:pPr>
      <w:r w:rsidRPr="00EA5FA7">
        <w:t>}</w:t>
      </w:r>
    </w:p>
    <w:p w14:paraId="1C973095" w14:textId="77777777" w:rsidR="00CA578F" w:rsidRPr="00EA5FA7" w:rsidRDefault="00CA578F" w:rsidP="00CA578F">
      <w:pPr>
        <w:pStyle w:val="PL"/>
        <w:rPr>
          <w:noProof w:val="0"/>
        </w:rPr>
      </w:pPr>
    </w:p>
    <w:p w14:paraId="6F2F9174" w14:textId="77777777" w:rsidR="00CA578F" w:rsidRPr="00EA5FA7" w:rsidRDefault="00CA578F" w:rsidP="00CA578F">
      <w:pPr>
        <w:pStyle w:val="PL"/>
      </w:pPr>
      <w:r w:rsidRPr="00EA5FA7">
        <w:t>deactivateTrace F1AP-ELEMENTARY-PROCEDURE ::= {</w:t>
      </w:r>
    </w:p>
    <w:p w14:paraId="0EEBFA5E" w14:textId="77777777" w:rsidR="00CA578F" w:rsidRPr="00EA5FA7" w:rsidRDefault="00CA578F" w:rsidP="00CA578F">
      <w:pPr>
        <w:pStyle w:val="PL"/>
      </w:pPr>
      <w:r w:rsidRPr="00EA5FA7">
        <w:tab/>
        <w:t>INITIATING MESSAGE</w:t>
      </w:r>
      <w:r w:rsidRPr="00EA5FA7">
        <w:tab/>
      </w:r>
      <w:r w:rsidRPr="00EA5FA7">
        <w:tab/>
        <w:t>DeactivateTrace</w:t>
      </w:r>
    </w:p>
    <w:p w14:paraId="0DF098EE" w14:textId="77777777" w:rsidR="00CA578F" w:rsidRPr="00EA5FA7" w:rsidRDefault="00CA578F" w:rsidP="00CA578F">
      <w:pPr>
        <w:pStyle w:val="PL"/>
      </w:pPr>
      <w:r w:rsidRPr="00EA5FA7">
        <w:tab/>
        <w:t>PROCEDURE CODE</w:t>
      </w:r>
      <w:r w:rsidRPr="00EA5FA7">
        <w:tab/>
      </w:r>
      <w:r w:rsidRPr="00EA5FA7">
        <w:tab/>
      </w:r>
      <w:r w:rsidRPr="00EA5FA7">
        <w:tab/>
        <w:t>id-DeactivateTrace</w:t>
      </w:r>
    </w:p>
    <w:p w14:paraId="62279F73" w14:textId="77777777" w:rsidR="00CA578F" w:rsidRPr="00EA5FA7" w:rsidRDefault="00CA578F" w:rsidP="00CA578F">
      <w:pPr>
        <w:pStyle w:val="PL"/>
      </w:pPr>
      <w:r w:rsidRPr="00EA5FA7">
        <w:tab/>
        <w:t>CRITICALITY</w:t>
      </w:r>
      <w:r w:rsidRPr="00EA5FA7">
        <w:tab/>
      </w:r>
      <w:r w:rsidRPr="00EA5FA7">
        <w:tab/>
      </w:r>
      <w:r w:rsidRPr="00EA5FA7">
        <w:tab/>
      </w:r>
      <w:r w:rsidRPr="00EA5FA7">
        <w:tab/>
        <w:t>ignore</w:t>
      </w:r>
    </w:p>
    <w:p w14:paraId="251CF970" w14:textId="77777777" w:rsidR="00CA578F" w:rsidRPr="00EA5FA7" w:rsidRDefault="00CA578F" w:rsidP="00CA578F">
      <w:pPr>
        <w:pStyle w:val="PL"/>
      </w:pPr>
      <w:r w:rsidRPr="00EA5FA7">
        <w:t>}</w:t>
      </w:r>
    </w:p>
    <w:p w14:paraId="6399FE6C" w14:textId="77777777" w:rsidR="00CA578F" w:rsidRPr="00EA5FA7" w:rsidRDefault="00CA578F" w:rsidP="00CA578F">
      <w:pPr>
        <w:pStyle w:val="PL"/>
        <w:rPr>
          <w:noProof w:val="0"/>
        </w:rPr>
      </w:pPr>
    </w:p>
    <w:p w14:paraId="25C2730A" w14:textId="77777777" w:rsidR="00CA578F" w:rsidRPr="00EA5FA7" w:rsidRDefault="00CA578F" w:rsidP="00CA578F">
      <w:pPr>
        <w:pStyle w:val="PL"/>
        <w:rPr>
          <w:noProof w:val="0"/>
        </w:rPr>
      </w:pPr>
      <w:r w:rsidRPr="00EA5FA7">
        <w:rPr>
          <w:noProof w:val="0"/>
        </w:rPr>
        <w:t>dUCURadioInformationTransfer F1AP-ELEMENTARY-PROCEDURE ::= {</w:t>
      </w:r>
    </w:p>
    <w:p w14:paraId="2FC41F80"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11F93550"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207F004D"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33B5354" w14:textId="77777777" w:rsidR="00CA578F" w:rsidRPr="00EA5FA7" w:rsidRDefault="00CA578F" w:rsidP="00CA578F">
      <w:pPr>
        <w:pStyle w:val="PL"/>
        <w:rPr>
          <w:noProof w:val="0"/>
        </w:rPr>
      </w:pPr>
      <w:r w:rsidRPr="00EA5FA7">
        <w:rPr>
          <w:noProof w:val="0"/>
        </w:rPr>
        <w:t>}</w:t>
      </w:r>
    </w:p>
    <w:p w14:paraId="55F890AF" w14:textId="77777777" w:rsidR="00CA578F" w:rsidRPr="00EA5FA7" w:rsidRDefault="00CA578F" w:rsidP="00CA578F">
      <w:pPr>
        <w:pStyle w:val="PL"/>
        <w:rPr>
          <w:noProof w:val="0"/>
        </w:rPr>
      </w:pPr>
    </w:p>
    <w:p w14:paraId="3BD37B3E" w14:textId="77777777" w:rsidR="00CA578F" w:rsidRPr="00EA5FA7" w:rsidRDefault="00CA578F" w:rsidP="00CA578F">
      <w:pPr>
        <w:pStyle w:val="PL"/>
        <w:rPr>
          <w:noProof w:val="0"/>
        </w:rPr>
      </w:pPr>
      <w:r w:rsidRPr="00EA5FA7">
        <w:rPr>
          <w:noProof w:val="0"/>
        </w:rPr>
        <w:t>cUDURadioInformationTransfer F1AP-ELEMENTARY-PROCEDURE ::= {</w:t>
      </w:r>
    </w:p>
    <w:p w14:paraId="3B2BC20E" w14:textId="77777777" w:rsidR="00CA578F" w:rsidRPr="00EA5FA7" w:rsidRDefault="00CA578F" w:rsidP="00CA578F">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18C06656" w14:textId="77777777" w:rsidR="00CA578F" w:rsidRPr="00EA5FA7" w:rsidRDefault="00CA578F" w:rsidP="00CA57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28229D27" w14:textId="77777777" w:rsidR="00CA578F" w:rsidRPr="00EA5FA7" w:rsidRDefault="00CA578F" w:rsidP="00CA57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2F3A594" w14:textId="77777777" w:rsidR="00CA578F" w:rsidRPr="00EA5FA7" w:rsidRDefault="00CA578F" w:rsidP="00CA578F">
      <w:pPr>
        <w:pStyle w:val="PL"/>
        <w:rPr>
          <w:noProof w:val="0"/>
        </w:rPr>
      </w:pPr>
      <w:r w:rsidRPr="00EA5FA7">
        <w:rPr>
          <w:noProof w:val="0"/>
        </w:rPr>
        <w:lastRenderedPageBreak/>
        <w:t>}</w:t>
      </w:r>
    </w:p>
    <w:p w14:paraId="6823F262" w14:textId="77777777" w:rsidR="00CA578F" w:rsidRDefault="00CA578F" w:rsidP="00CA578F">
      <w:pPr>
        <w:pStyle w:val="PL"/>
        <w:rPr>
          <w:ins w:id="2429" w:author="Author"/>
          <w:noProof w:val="0"/>
        </w:rPr>
      </w:pPr>
    </w:p>
    <w:p w14:paraId="46168EB7" w14:textId="77777777" w:rsidR="00CA578F" w:rsidRPr="00EA5FA7" w:rsidRDefault="00CA578F" w:rsidP="00CA578F">
      <w:pPr>
        <w:pStyle w:val="PL"/>
        <w:rPr>
          <w:ins w:id="2430" w:author="Author"/>
          <w:noProof w:val="0"/>
        </w:rPr>
      </w:pPr>
      <w:ins w:id="2431" w:author="Author">
        <w:r w:rsidRPr="000838AE">
          <w:rPr>
            <w:noProof w:val="0"/>
          </w:rPr>
          <w:t>resourceStatusReportingInitiation</w:t>
        </w:r>
        <w:r>
          <w:rPr>
            <w:noProof w:val="0"/>
          </w:rPr>
          <w:t xml:space="preserve"> </w:t>
        </w:r>
        <w:r w:rsidRPr="00EA5FA7">
          <w:rPr>
            <w:noProof w:val="0"/>
          </w:rPr>
          <w:t>F1AP-ELEMENTARY-PROCEDURE ::= {</w:t>
        </w:r>
      </w:ins>
    </w:p>
    <w:p w14:paraId="6A6DD8A5" w14:textId="77777777" w:rsidR="00CA578F" w:rsidRPr="00EA5FA7" w:rsidRDefault="00CA578F" w:rsidP="00CA578F">
      <w:pPr>
        <w:pStyle w:val="PL"/>
        <w:rPr>
          <w:ins w:id="2432" w:author="Author"/>
          <w:noProof w:val="0"/>
        </w:rPr>
      </w:pPr>
      <w:ins w:id="2433"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14:paraId="131D2DCD" w14:textId="77777777" w:rsidR="00CA578F" w:rsidRPr="00EA5FA7" w:rsidRDefault="00CA578F" w:rsidP="00CA578F">
      <w:pPr>
        <w:pStyle w:val="PL"/>
        <w:rPr>
          <w:ins w:id="2434" w:author="Author"/>
          <w:noProof w:val="0"/>
        </w:rPr>
      </w:pPr>
      <w:ins w:id="2435"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14:paraId="6172CE9D" w14:textId="77777777" w:rsidR="00CA578F" w:rsidRPr="00EA5FA7" w:rsidRDefault="00CA578F" w:rsidP="00CA578F">
      <w:pPr>
        <w:pStyle w:val="PL"/>
        <w:rPr>
          <w:ins w:id="2436" w:author="Author"/>
          <w:noProof w:val="0"/>
        </w:rPr>
      </w:pPr>
      <w:ins w:id="2437" w:author="Author">
        <w:r w:rsidRPr="00EA5FA7">
          <w:rPr>
            <w:noProof w:val="0"/>
          </w:rPr>
          <w:tab/>
          <w:t>UNSUCCESSFUL OUTCOME</w:t>
        </w:r>
        <w:r w:rsidRPr="00EA5FA7">
          <w:rPr>
            <w:noProof w:val="0"/>
          </w:rPr>
          <w:tab/>
        </w:r>
        <w:r w:rsidRPr="000838AE">
          <w:rPr>
            <w:noProof w:val="0"/>
          </w:rPr>
          <w:t>ResourceStatusFailure</w:t>
        </w:r>
      </w:ins>
    </w:p>
    <w:p w14:paraId="0C6D3F45" w14:textId="77777777" w:rsidR="00CA578F" w:rsidRPr="00EA5FA7" w:rsidRDefault="00CA578F" w:rsidP="00CA578F">
      <w:pPr>
        <w:pStyle w:val="PL"/>
        <w:rPr>
          <w:ins w:id="2438" w:author="Author"/>
          <w:noProof w:val="0"/>
        </w:rPr>
      </w:pPr>
      <w:ins w:id="2439"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14:paraId="5620F290" w14:textId="77777777" w:rsidR="00CA578F" w:rsidRPr="00EA5FA7" w:rsidRDefault="00CA578F" w:rsidP="00CA578F">
      <w:pPr>
        <w:pStyle w:val="PL"/>
        <w:rPr>
          <w:ins w:id="2440" w:author="Author"/>
          <w:noProof w:val="0"/>
        </w:rPr>
      </w:pPr>
      <w:ins w:id="2441"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49065681" w14:textId="77777777" w:rsidR="00CA578F" w:rsidRPr="00EA5FA7" w:rsidRDefault="00CA578F" w:rsidP="00CA578F">
      <w:pPr>
        <w:pStyle w:val="PL"/>
        <w:rPr>
          <w:ins w:id="2442" w:author="Author"/>
          <w:noProof w:val="0"/>
        </w:rPr>
      </w:pPr>
      <w:ins w:id="2443" w:author="Author">
        <w:r w:rsidRPr="00EA5FA7">
          <w:rPr>
            <w:noProof w:val="0"/>
          </w:rPr>
          <w:t>}</w:t>
        </w:r>
      </w:ins>
    </w:p>
    <w:p w14:paraId="133164B0" w14:textId="77777777" w:rsidR="00CA578F" w:rsidRDefault="00CA578F" w:rsidP="00CA578F">
      <w:pPr>
        <w:pStyle w:val="PL"/>
        <w:rPr>
          <w:ins w:id="2444" w:author="Author"/>
        </w:rPr>
      </w:pPr>
    </w:p>
    <w:p w14:paraId="68F074E6" w14:textId="77777777" w:rsidR="00CA578F" w:rsidRPr="00EA5FA7" w:rsidRDefault="00CA578F" w:rsidP="00CA578F">
      <w:pPr>
        <w:pStyle w:val="PL"/>
        <w:rPr>
          <w:ins w:id="2445" w:author="Author"/>
        </w:rPr>
      </w:pPr>
      <w:ins w:id="2446" w:author="Author">
        <w:r w:rsidRPr="000838AE">
          <w:t>resourceStatusReporting</w:t>
        </w:r>
        <w:r>
          <w:t xml:space="preserve"> </w:t>
        </w:r>
        <w:r w:rsidRPr="00EA5FA7">
          <w:t>F1AP-ELEMENTARY-PROCEDURE ::= {</w:t>
        </w:r>
      </w:ins>
    </w:p>
    <w:p w14:paraId="6BC187E6" w14:textId="77777777" w:rsidR="00CA578F" w:rsidRPr="00EA5FA7" w:rsidRDefault="00CA578F" w:rsidP="00CA578F">
      <w:pPr>
        <w:pStyle w:val="PL"/>
        <w:rPr>
          <w:ins w:id="2447" w:author="Author"/>
        </w:rPr>
      </w:pPr>
      <w:ins w:id="2448" w:author="Author">
        <w:r w:rsidRPr="00EA5FA7">
          <w:tab/>
          <w:t>INITIATING MESSAGE</w:t>
        </w:r>
        <w:r w:rsidRPr="00EA5FA7">
          <w:tab/>
        </w:r>
        <w:r w:rsidRPr="00EA5FA7">
          <w:tab/>
        </w:r>
        <w:r w:rsidRPr="000838AE">
          <w:t>ResourceStatusUpdate</w:t>
        </w:r>
      </w:ins>
    </w:p>
    <w:p w14:paraId="7A87756B" w14:textId="77777777" w:rsidR="00CA578F" w:rsidRPr="00EA5FA7" w:rsidRDefault="00CA578F" w:rsidP="00CA578F">
      <w:pPr>
        <w:pStyle w:val="PL"/>
        <w:rPr>
          <w:ins w:id="2449" w:author="Author"/>
        </w:rPr>
      </w:pPr>
      <w:ins w:id="2450" w:author="Author">
        <w:r>
          <w:tab/>
          <w:t>PROCEDURE CODE</w:t>
        </w:r>
        <w:r>
          <w:tab/>
        </w:r>
        <w:r>
          <w:tab/>
        </w:r>
        <w:r>
          <w:tab/>
        </w:r>
        <w:r w:rsidRPr="000838AE">
          <w:t>id-resourceStatusReporting</w:t>
        </w:r>
      </w:ins>
    </w:p>
    <w:p w14:paraId="39B0753E" w14:textId="77777777" w:rsidR="00CA578F" w:rsidRPr="00EA5FA7" w:rsidRDefault="00CA578F" w:rsidP="00CA578F">
      <w:pPr>
        <w:pStyle w:val="PL"/>
        <w:rPr>
          <w:ins w:id="2451" w:author="Author"/>
        </w:rPr>
      </w:pPr>
      <w:ins w:id="2452" w:author="Author">
        <w:r w:rsidRPr="00EA5FA7">
          <w:tab/>
          <w:t>CRITICALITY</w:t>
        </w:r>
        <w:r w:rsidRPr="00EA5FA7">
          <w:tab/>
        </w:r>
        <w:r w:rsidRPr="00EA5FA7">
          <w:tab/>
        </w:r>
        <w:r w:rsidRPr="00EA5FA7">
          <w:tab/>
        </w:r>
        <w:r w:rsidRPr="00EA5FA7">
          <w:tab/>
          <w:t>ignore</w:t>
        </w:r>
      </w:ins>
    </w:p>
    <w:p w14:paraId="418EB09A" w14:textId="77777777" w:rsidR="00CA578F" w:rsidRPr="00EA5FA7" w:rsidRDefault="00CA578F" w:rsidP="00CA578F">
      <w:pPr>
        <w:pStyle w:val="PL"/>
        <w:rPr>
          <w:ins w:id="2453" w:author="Author"/>
        </w:rPr>
      </w:pPr>
      <w:ins w:id="2454" w:author="Author">
        <w:r w:rsidRPr="00EA5FA7">
          <w:t>}</w:t>
        </w:r>
      </w:ins>
    </w:p>
    <w:p w14:paraId="1A19DF10" w14:textId="77777777" w:rsidR="00CA578F" w:rsidRDefault="00CA578F" w:rsidP="00CA578F">
      <w:pPr>
        <w:pStyle w:val="PL"/>
        <w:rPr>
          <w:ins w:id="2455" w:author="Author"/>
          <w:noProof w:val="0"/>
        </w:rPr>
      </w:pPr>
    </w:p>
    <w:p w14:paraId="6D8F177E" w14:textId="77777777" w:rsidR="00CA578F" w:rsidRPr="00EA5FA7" w:rsidRDefault="00CA578F" w:rsidP="00CA578F">
      <w:pPr>
        <w:pStyle w:val="PL"/>
        <w:tabs>
          <w:tab w:val="clear" w:pos="1152"/>
        </w:tabs>
        <w:rPr>
          <w:ins w:id="2456" w:author="Author"/>
          <w:noProof w:val="0"/>
        </w:rPr>
      </w:pPr>
      <w:ins w:id="2457" w:author="Author">
        <w:r>
          <w:rPr>
            <w:noProof w:val="0"/>
            <w:snapToGrid w:val="0"/>
          </w:rPr>
          <w:t>accessAndMobilityIndication</w:t>
        </w:r>
        <w:r w:rsidRPr="00EA5FA7">
          <w:rPr>
            <w:noProof w:val="0"/>
          </w:rPr>
          <w:t xml:space="preserve"> F1AP-ELEMENTARY-PROCEDURE ::= {</w:t>
        </w:r>
      </w:ins>
    </w:p>
    <w:p w14:paraId="25851CD5" w14:textId="77777777" w:rsidR="00CA578F" w:rsidRPr="00EA5FA7" w:rsidRDefault="00CA578F" w:rsidP="00CA578F">
      <w:pPr>
        <w:pStyle w:val="PL"/>
        <w:rPr>
          <w:ins w:id="2458" w:author="Author"/>
          <w:noProof w:val="0"/>
        </w:rPr>
      </w:pPr>
      <w:ins w:id="2459"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14:paraId="7EAFEC1F" w14:textId="77777777" w:rsidR="00CA578F" w:rsidRPr="00EA5FA7" w:rsidRDefault="00CA578F" w:rsidP="00CA578F">
      <w:pPr>
        <w:pStyle w:val="PL"/>
        <w:rPr>
          <w:ins w:id="2460" w:author="Author"/>
          <w:noProof w:val="0"/>
        </w:rPr>
      </w:pPr>
      <w:ins w:id="2461" w:author="Author">
        <w:r w:rsidRPr="00EA5FA7">
          <w:rPr>
            <w:noProof w:val="0"/>
          </w:rPr>
          <w:tab/>
          <w:t>PROCEDURE CODE</w:t>
        </w:r>
        <w:r w:rsidRPr="00EA5FA7">
          <w:rPr>
            <w:noProof w:val="0"/>
          </w:rPr>
          <w:tab/>
        </w:r>
        <w:r w:rsidRPr="00EA5FA7">
          <w:rPr>
            <w:noProof w:val="0"/>
          </w:rPr>
          <w:tab/>
        </w:r>
        <w:r w:rsidRPr="00EA5FA7">
          <w:rPr>
            <w:noProof w:val="0"/>
          </w:rPr>
          <w:tab/>
          <w:t>id-</w:t>
        </w:r>
        <w:r>
          <w:rPr>
            <w:noProof w:val="0"/>
            <w:snapToGrid w:val="0"/>
          </w:rPr>
          <w:t>accessAndMobilityIndication</w:t>
        </w:r>
      </w:ins>
    </w:p>
    <w:p w14:paraId="3E024BCF" w14:textId="77777777" w:rsidR="00CA578F" w:rsidRPr="00EA5FA7" w:rsidRDefault="00CA578F" w:rsidP="00CA578F">
      <w:pPr>
        <w:pStyle w:val="PL"/>
        <w:rPr>
          <w:ins w:id="2462" w:author="Author"/>
          <w:noProof w:val="0"/>
        </w:rPr>
      </w:pPr>
      <w:ins w:id="2463"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7923296D" w14:textId="77777777" w:rsidR="00CA578F" w:rsidRPr="00EA5FA7" w:rsidRDefault="00CA578F" w:rsidP="00CA578F">
      <w:pPr>
        <w:pStyle w:val="PL"/>
        <w:rPr>
          <w:ins w:id="2464" w:author="Author"/>
          <w:noProof w:val="0"/>
        </w:rPr>
      </w:pPr>
      <w:ins w:id="2465" w:author="Author">
        <w:r w:rsidRPr="00EA5FA7">
          <w:rPr>
            <w:noProof w:val="0"/>
          </w:rPr>
          <w:t>}</w:t>
        </w:r>
      </w:ins>
    </w:p>
    <w:p w14:paraId="54F923A5" w14:textId="77777777" w:rsidR="00CA578F" w:rsidRDefault="00CA578F" w:rsidP="00CA578F">
      <w:pPr>
        <w:pStyle w:val="PL"/>
        <w:rPr>
          <w:ins w:id="2466" w:author="Author"/>
          <w:noProof w:val="0"/>
        </w:rPr>
      </w:pPr>
    </w:p>
    <w:p w14:paraId="74D96441" w14:textId="77777777" w:rsidR="00CA578F" w:rsidRPr="00EA5FA7" w:rsidRDefault="00CA578F" w:rsidP="00CA578F">
      <w:pPr>
        <w:pStyle w:val="PL"/>
        <w:rPr>
          <w:noProof w:val="0"/>
        </w:rPr>
      </w:pPr>
    </w:p>
    <w:p w14:paraId="52E8005B" w14:textId="77777777" w:rsidR="00CA578F" w:rsidRPr="00EA5FA7" w:rsidRDefault="00CA578F" w:rsidP="00CA578F">
      <w:pPr>
        <w:pStyle w:val="PL"/>
        <w:rPr>
          <w:noProof w:val="0"/>
        </w:rPr>
      </w:pPr>
      <w:r w:rsidRPr="00EA5FA7">
        <w:rPr>
          <w:noProof w:val="0"/>
        </w:rPr>
        <w:t>END</w:t>
      </w:r>
    </w:p>
    <w:p w14:paraId="29628EE2" w14:textId="77777777" w:rsidR="00CA578F" w:rsidRPr="00EA5FA7" w:rsidRDefault="00CA578F" w:rsidP="00CA578F">
      <w:pPr>
        <w:pStyle w:val="PL"/>
        <w:rPr>
          <w:noProof w:val="0"/>
          <w:snapToGrid w:val="0"/>
        </w:rPr>
      </w:pPr>
      <w:r w:rsidRPr="00EA5FA7">
        <w:rPr>
          <w:noProof w:val="0"/>
          <w:snapToGrid w:val="0"/>
        </w:rPr>
        <w:t xml:space="preserve">-- ASN1STOP </w:t>
      </w:r>
    </w:p>
    <w:p w14:paraId="45103630" w14:textId="77777777" w:rsidR="00CA578F" w:rsidRPr="00EA5FA7" w:rsidRDefault="00CA578F" w:rsidP="00CA578F">
      <w:pPr>
        <w:pStyle w:val="PL"/>
        <w:rPr>
          <w:noProof w:val="0"/>
        </w:rPr>
      </w:pPr>
    </w:p>
    <w:p w14:paraId="19FBB139" w14:textId="77777777" w:rsidR="00CA578F" w:rsidRPr="00EA5FA7" w:rsidRDefault="00CA578F" w:rsidP="00CA578F">
      <w:pPr>
        <w:pStyle w:val="Heading3"/>
      </w:pPr>
      <w:bookmarkStart w:id="2467" w:name="_Toc20956002"/>
      <w:bookmarkStart w:id="2468" w:name="_Toc29893128"/>
      <w:r w:rsidRPr="00EA5FA7">
        <w:t>9.4.4</w:t>
      </w:r>
      <w:r w:rsidRPr="00EA5FA7">
        <w:tab/>
        <w:t>PDU Definitions</w:t>
      </w:r>
      <w:bookmarkEnd w:id="2467"/>
      <w:bookmarkEnd w:id="2468"/>
    </w:p>
    <w:p w14:paraId="67CA8CC1" w14:textId="77777777" w:rsidR="00CA578F" w:rsidRPr="00EA5FA7" w:rsidRDefault="00CA578F" w:rsidP="00CA578F">
      <w:pPr>
        <w:pStyle w:val="PL"/>
        <w:rPr>
          <w:noProof w:val="0"/>
          <w:snapToGrid w:val="0"/>
        </w:rPr>
      </w:pPr>
      <w:r w:rsidRPr="00EA5FA7">
        <w:rPr>
          <w:noProof w:val="0"/>
          <w:snapToGrid w:val="0"/>
        </w:rPr>
        <w:t xml:space="preserve">-- ASN1START </w:t>
      </w:r>
    </w:p>
    <w:p w14:paraId="6086B907" w14:textId="77777777" w:rsidR="00CA578F" w:rsidRPr="00EA5FA7" w:rsidRDefault="00CA578F" w:rsidP="00CA578F">
      <w:pPr>
        <w:pStyle w:val="PL"/>
        <w:rPr>
          <w:noProof w:val="0"/>
          <w:snapToGrid w:val="0"/>
        </w:rPr>
      </w:pPr>
      <w:r w:rsidRPr="00EA5FA7">
        <w:rPr>
          <w:noProof w:val="0"/>
          <w:snapToGrid w:val="0"/>
        </w:rPr>
        <w:t>-- **************************************************************</w:t>
      </w:r>
    </w:p>
    <w:p w14:paraId="2B75377B" w14:textId="77777777" w:rsidR="00CA578F" w:rsidRPr="00EA5FA7" w:rsidRDefault="00CA578F" w:rsidP="00CA578F">
      <w:pPr>
        <w:pStyle w:val="PL"/>
        <w:rPr>
          <w:noProof w:val="0"/>
          <w:snapToGrid w:val="0"/>
        </w:rPr>
      </w:pPr>
      <w:r w:rsidRPr="00EA5FA7">
        <w:rPr>
          <w:noProof w:val="0"/>
          <w:snapToGrid w:val="0"/>
        </w:rPr>
        <w:t>--</w:t>
      </w:r>
    </w:p>
    <w:p w14:paraId="4ADE3FC7" w14:textId="77777777" w:rsidR="00CA578F" w:rsidRPr="00EA5FA7" w:rsidRDefault="00CA578F" w:rsidP="00CA578F">
      <w:pPr>
        <w:pStyle w:val="PL"/>
        <w:rPr>
          <w:noProof w:val="0"/>
          <w:snapToGrid w:val="0"/>
        </w:rPr>
      </w:pPr>
      <w:r w:rsidRPr="00EA5FA7">
        <w:rPr>
          <w:noProof w:val="0"/>
          <w:snapToGrid w:val="0"/>
        </w:rPr>
        <w:t>-- PDU definitions for F1AP.</w:t>
      </w:r>
    </w:p>
    <w:p w14:paraId="4B4183D1" w14:textId="77777777" w:rsidR="00CA578F" w:rsidRPr="00EA5FA7" w:rsidRDefault="00CA578F" w:rsidP="00CA578F">
      <w:pPr>
        <w:pStyle w:val="PL"/>
        <w:rPr>
          <w:noProof w:val="0"/>
          <w:snapToGrid w:val="0"/>
        </w:rPr>
      </w:pPr>
      <w:r w:rsidRPr="00EA5FA7">
        <w:rPr>
          <w:noProof w:val="0"/>
          <w:snapToGrid w:val="0"/>
        </w:rPr>
        <w:t>--</w:t>
      </w:r>
    </w:p>
    <w:p w14:paraId="2B6AD08E" w14:textId="77777777" w:rsidR="00CA578F" w:rsidRPr="00EA5FA7" w:rsidRDefault="00CA578F" w:rsidP="00CA578F">
      <w:pPr>
        <w:pStyle w:val="PL"/>
        <w:rPr>
          <w:noProof w:val="0"/>
          <w:snapToGrid w:val="0"/>
        </w:rPr>
      </w:pPr>
      <w:r w:rsidRPr="00EA5FA7">
        <w:rPr>
          <w:noProof w:val="0"/>
          <w:snapToGrid w:val="0"/>
        </w:rPr>
        <w:t>-- **************************************************************</w:t>
      </w:r>
    </w:p>
    <w:p w14:paraId="3BCF9314" w14:textId="77777777" w:rsidR="00CA578F" w:rsidRPr="00EA5FA7" w:rsidRDefault="00CA578F" w:rsidP="00CA578F">
      <w:pPr>
        <w:pStyle w:val="PL"/>
        <w:rPr>
          <w:noProof w:val="0"/>
          <w:snapToGrid w:val="0"/>
        </w:rPr>
      </w:pPr>
    </w:p>
    <w:p w14:paraId="254A48A6" w14:textId="77777777" w:rsidR="00CA578F" w:rsidRPr="00EA5FA7" w:rsidRDefault="00CA578F" w:rsidP="00CA578F">
      <w:pPr>
        <w:pStyle w:val="PL"/>
        <w:rPr>
          <w:noProof w:val="0"/>
          <w:snapToGrid w:val="0"/>
        </w:rPr>
      </w:pPr>
      <w:r w:rsidRPr="00EA5FA7">
        <w:rPr>
          <w:noProof w:val="0"/>
          <w:snapToGrid w:val="0"/>
        </w:rPr>
        <w:t xml:space="preserve">F1AP-PDU-Contents { </w:t>
      </w:r>
    </w:p>
    <w:p w14:paraId="2DD1CEBD" w14:textId="77777777" w:rsidR="00CA578F" w:rsidRPr="00EA5FA7" w:rsidRDefault="00CA578F" w:rsidP="00CA578F">
      <w:pPr>
        <w:pStyle w:val="PL"/>
        <w:rPr>
          <w:noProof w:val="0"/>
          <w:snapToGrid w:val="0"/>
        </w:rPr>
      </w:pPr>
      <w:r w:rsidRPr="00EA5FA7">
        <w:rPr>
          <w:noProof w:val="0"/>
          <w:snapToGrid w:val="0"/>
        </w:rPr>
        <w:t xml:space="preserve">itu-t (0) identified-organization (4) etsi (0) mobileDomain (0) </w:t>
      </w:r>
    </w:p>
    <w:p w14:paraId="64F4F89B" w14:textId="77777777" w:rsidR="00CA578F" w:rsidRPr="00EA5FA7" w:rsidRDefault="00CA578F" w:rsidP="00CA578F">
      <w:pPr>
        <w:pStyle w:val="PL"/>
        <w:rPr>
          <w:noProof w:val="0"/>
          <w:snapToGrid w:val="0"/>
        </w:rPr>
      </w:pPr>
      <w:r w:rsidRPr="00EA5FA7">
        <w:rPr>
          <w:noProof w:val="0"/>
          <w:snapToGrid w:val="0"/>
        </w:rPr>
        <w:t>ngran-access (22) modules (3) f1ap (3) version1 (1) f1ap-PDU-Contents (1) }</w:t>
      </w:r>
    </w:p>
    <w:p w14:paraId="24F24B3F" w14:textId="77777777" w:rsidR="00CA578F" w:rsidRPr="00EA5FA7" w:rsidRDefault="00CA578F" w:rsidP="00CA578F">
      <w:pPr>
        <w:pStyle w:val="PL"/>
        <w:rPr>
          <w:noProof w:val="0"/>
          <w:snapToGrid w:val="0"/>
        </w:rPr>
      </w:pPr>
    </w:p>
    <w:p w14:paraId="7E3D69CE" w14:textId="77777777" w:rsidR="00CA578F" w:rsidRPr="00EA5FA7" w:rsidRDefault="00CA578F" w:rsidP="00CA578F">
      <w:pPr>
        <w:pStyle w:val="PL"/>
        <w:rPr>
          <w:noProof w:val="0"/>
          <w:snapToGrid w:val="0"/>
        </w:rPr>
      </w:pPr>
      <w:r w:rsidRPr="00EA5FA7">
        <w:rPr>
          <w:noProof w:val="0"/>
          <w:snapToGrid w:val="0"/>
        </w:rPr>
        <w:t xml:space="preserve">DEFINITIONS AUTOMATIC TAGS ::= </w:t>
      </w:r>
    </w:p>
    <w:p w14:paraId="1510ED57" w14:textId="77777777" w:rsidR="00CA578F" w:rsidRPr="00EA5FA7" w:rsidRDefault="00CA578F" w:rsidP="00CA578F">
      <w:pPr>
        <w:pStyle w:val="PL"/>
        <w:rPr>
          <w:noProof w:val="0"/>
          <w:snapToGrid w:val="0"/>
        </w:rPr>
      </w:pPr>
    </w:p>
    <w:p w14:paraId="456DCC7E" w14:textId="77777777" w:rsidR="00CA578F" w:rsidRPr="00EA5FA7" w:rsidRDefault="00CA578F" w:rsidP="00CA578F">
      <w:pPr>
        <w:pStyle w:val="PL"/>
        <w:rPr>
          <w:noProof w:val="0"/>
          <w:snapToGrid w:val="0"/>
        </w:rPr>
      </w:pPr>
      <w:r w:rsidRPr="00EA5FA7">
        <w:rPr>
          <w:noProof w:val="0"/>
          <w:snapToGrid w:val="0"/>
        </w:rPr>
        <w:t>BEGIN</w:t>
      </w:r>
    </w:p>
    <w:p w14:paraId="204AC5DB" w14:textId="77777777" w:rsidR="00CA578F" w:rsidRPr="00EA5FA7" w:rsidRDefault="00CA578F" w:rsidP="00CA578F">
      <w:pPr>
        <w:pStyle w:val="PL"/>
        <w:rPr>
          <w:noProof w:val="0"/>
          <w:snapToGrid w:val="0"/>
        </w:rPr>
      </w:pPr>
    </w:p>
    <w:p w14:paraId="6F95325B" w14:textId="77777777" w:rsidR="00CA578F" w:rsidRPr="00EA5FA7" w:rsidRDefault="00CA578F" w:rsidP="00CA578F">
      <w:pPr>
        <w:pStyle w:val="PL"/>
        <w:rPr>
          <w:noProof w:val="0"/>
          <w:snapToGrid w:val="0"/>
        </w:rPr>
      </w:pPr>
      <w:r w:rsidRPr="00EA5FA7">
        <w:rPr>
          <w:noProof w:val="0"/>
          <w:snapToGrid w:val="0"/>
        </w:rPr>
        <w:t>-- **************************************************************</w:t>
      </w:r>
    </w:p>
    <w:p w14:paraId="49B9B80E" w14:textId="77777777" w:rsidR="00CA578F" w:rsidRPr="00EA5FA7" w:rsidRDefault="00CA578F" w:rsidP="00CA578F">
      <w:pPr>
        <w:pStyle w:val="PL"/>
        <w:rPr>
          <w:noProof w:val="0"/>
          <w:snapToGrid w:val="0"/>
        </w:rPr>
      </w:pPr>
      <w:r w:rsidRPr="00EA5FA7">
        <w:rPr>
          <w:noProof w:val="0"/>
          <w:snapToGrid w:val="0"/>
        </w:rPr>
        <w:t>--</w:t>
      </w:r>
    </w:p>
    <w:p w14:paraId="74D6D99C" w14:textId="77777777" w:rsidR="00CA578F" w:rsidRPr="00EA5FA7" w:rsidRDefault="00CA578F" w:rsidP="00CA578F">
      <w:pPr>
        <w:pStyle w:val="PL"/>
        <w:rPr>
          <w:noProof w:val="0"/>
          <w:snapToGrid w:val="0"/>
        </w:rPr>
      </w:pPr>
      <w:r w:rsidRPr="00EA5FA7">
        <w:rPr>
          <w:noProof w:val="0"/>
          <w:snapToGrid w:val="0"/>
        </w:rPr>
        <w:t>-- IE parameter types from other modules.</w:t>
      </w:r>
    </w:p>
    <w:p w14:paraId="71671E6B" w14:textId="77777777" w:rsidR="00CA578F" w:rsidRPr="00EA5FA7" w:rsidRDefault="00CA578F" w:rsidP="00CA578F">
      <w:pPr>
        <w:pStyle w:val="PL"/>
        <w:rPr>
          <w:noProof w:val="0"/>
          <w:snapToGrid w:val="0"/>
        </w:rPr>
      </w:pPr>
      <w:r w:rsidRPr="00EA5FA7">
        <w:rPr>
          <w:noProof w:val="0"/>
          <w:snapToGrid w:val="0"/>
        </w:rPr>
        <w:t>--</w:t>
      </w:r>
    </w:p>
    <w:p w14:paraId="1C06ECAE" w14:textId="77777777" w:rsidR="00CA578F" w:rsidRPr="00EA5FA7" w:rsidRDefault="00CA578F" w:rsidP="00CA578F">
      <w:pPr>
        <w:pStyle w:val="PL"/>
        <w:rPr>
          <w:noProof w:val="0"/>
          <w:snapToGrid w:val="0"/>
        </w:rPr>
      </w:pPr>
      <w:r w:rsidRPr="00EA5FA7">
        <w:rPr>
          <w:noProof w:val="0"/>
          <w:snapToGrid w:val="0"/>
        </w:rPr>
        <w:t>-- **************************************************************</w:t>
      </w:r>
    </w:p>
    <w:p w14:paraId="50B281C9" w14:textId="77777777" w:rsidR="00CA578F" w:rsidRPr="00EA5FA7" w:rsidRDefault="00CA578F" w:rsidP="00CA578F">
      <w:pPr>
        <w:pStyle w:val="PL"/>
        <w:rPr>
          <w:noProof w:val="0"/>
          <w:snapToGrid w:val="0"/>
        </w:rPr>
      </w:pPr>
    </w:p>
    <w:p w14:paraId="6B29ED29" w14:textId="77777777" w:rsidR="00CA578F" w:rsidRPr="00EA5FA7" w:rsidRDefault="00CA578F" w:rsidP="00CA578F">
      <w:pPr>
        <w:pStyle w:val="PL"/>
        <w:rPr>
          <w:noProof w:val="0"/>
          <w:snapToGrid w:val="0"/>
        </w:rPr>
      </w:pPr>
      <w:r w:rsidRPr="00EA5FA7">
        <w:rPr>
          <w:noProof w:val="0"/>
          <w:snapToGrid w:val="0"/>
        </w:rPr>
        <w:t>IMPORTS</w:t>
      </w:r>
    </w:p>
    <w:p w14:paraId="427C2260" w14:textId="77777777" w:rsidR="00CA578F" w:rsidRPr="00EA5FA7" w:rsidRDefault="00CA578F" w:rsidP="00CA578F">
      <w:pPr>
        <w:pStyle w:val="PL"/>
        <w:rPr>
          <w:rFonts w:eastAsia="SimSun"/>
          <w:snapToGrid w:val="0"/>
        </w:rPr>
      </w:pPr>
      <w:r w:rsidRPr="00EA5FA7">
        <w:rPr>
          <w:rFonts w:eastAsia="SimSun"/>
          <w:snapToGrid w:val="0"/>
        </w:rPr>
        <w:tab/>
        <w:t>Candidate-SpCell-Item,</w:t>
      </w:r>
    </w:p>
    <w:p w14:paraId="2F3F86AE" w14:textId="77777777" w:rsidR="00CA578F" w:rsidRPr="00EA5FA7" w:rsidRDefault="00CA578F" w:rsidP="00CA578F">
      <w:pPr>
        <w:pStyle w:val="PL"/>
        <w:rPr>
          <w:rFonts w:eastAsia="SimSun"/>
          <w:snapToGrid w:val="0"/>
        </w:rPr>
      </w:pPr>
      <w:r w:rsidRPr="00EA5FA7">
        <w:rPr>
          <w:rFonts w:eastAsia="SimSun"/>
          <w:snapToGrid w:val="0"/>
        </w:rPr>
        <w:tab/>
        <w:t>Cause,</w:t>
      </w:r>
    </w:p>
    <w:p w14:paraId="331E97D4" w14:textId="77777777" w:rsidR="00CA578F" w:rsidRPr="00EA5FA7" w:rsidRDefault="00CA578F" w:rsidP="00CA578F">
      <w:pPr>
        <w:pStyle w:val="PL"/>
        <w:rPr>
          <w:rFonts w:eastAsia="SimSun"/>
          <w:snapToGrid w:val="0"/>
        </w:rPr>
      </w:pPr>
      <w:r w:rsidRPr="00EA5FA7">
        <w:rPr>
          <w:rFonts w:eastAsia="SimSun"/>
          <w:snapToGrid w:val="0"/>
        </w:rPr>
        <w:tab/>
        <w:t>Cells-Failed-to-be-Activated-List-Item,</w:t>
      </w:r>
    </w:p>
    <w:p w14:paraId="37B378F5" w14:textId="77777777" w:rsidR="00CA578F" w:rsidRPr="00EA5FA7" w:rsidRDefault="00CA578F" w:rsidP="00CA578F">
      <w:pPr>
        <w:pStyle w:val="PL"/>
        <w:rPr>
          <w:rFonts w:eastAsia="SimSun"/>
          <w:snapToGrid w:val="0"/>
        </w:rPr>
      </w:pPr>
      <w:r w:rsidRPr="00EA5FA7">
        <w:rPr>
          <w:rFonts w:eastAsia="SimSun"/>
          <w:snapToGrid w:val="0"/>
        </w:rPr>
        <w:tab/>
        <w:t>Cells-Status-Item,</w:t>
      </w:r>
    </w:p>
    <w:p w14:paraId="7B3419C7" w14:textId="77777777" w:rsidR="00CA578F" w:rsidRPr="00EA5FA7" w:rsidRDefault="00CA578F" w:rsidP="00CA578F">
      <w:pPr>
        <w:pStyle w:val="PL"/>
        <w:rPr>
          <w:rFonts w:eastAsia="SimSun"/>
          <w:snapToGrid w:val="0"/>
        </w:rPr>
      </w:pPr>
      <w:r w:rsidRPr="00EA5FA7">
        <w:rPr>
          <w:rFonts w:eastAsia="SimSun"/>
          <w:snapToGrid w:val="0"/>
        </w:rPr>
        <w:tab/>
        <w:t>Cells-to-be-Activated-List-Item,</w:t>
      </w:r>
    </w:p>
    <w:p w14:paraId="18CDF223" w14:textId="77777777" w:rsidR="00CA578F" w:rsidRPr="00EA5FA7" w:rsidRDefault="00CA578F" w:rsidP="00CA578F">
      <w:pPr>
        <w:pStyle w:val="PL"/>
        <w:rPr>
          <w:rFonts w:eastAsia="SimSun"/>
          <w:snapToGrid w:val="0"/>
        </w:rPr>
      </w:pPr>
      <w:r w:rsidRPr="00EA5FA7">
        <w:rPr>
          <w:rFonts w:eastAsia="SimSun"/>
          <w:snapToGrid w:val="0"/>
        </w:rPr>
        <w:tab/>
        <w:t>Cells-to-be-Deactivated-List-Item,</w:t>
      </w:r>
      <w:r w:rsidRPr="00EA5FA7">
        <w:t xml:space="preserve"> </w:t>
      </w:r>
    </w:p>
    <w:p w14:paraId="2FCEF285" w14:textId="77777777" w:rsidR="00CA578F" w:rsidRPr="00EA5FA7" w:rsidRDefault="00CA578F" w:rsidP="00CA578F">
      <w:pPr>
        <w:pStyle w:val="PL"/>
        <w:rPr>
          <w:rFonts w:eastAsia="SimSun"/>
          <w:snapToGrid w:val="0"/>
        </w:rPr>
      </w:pPr>
      <w:r w:rsidRPr="00EA5FA7">
        <w:rPr>
          <w:rFonts w:eastAsia="SimSun"/>
          <w:snapToGrid w:val="0"/>
        </w:rPr>
        <w:tab/>
        <w:t>CellULConfigured,</w:t>
      </w:r>
    </w:p>
    <w:p w14:paraId="313AAEEF" w14:textId="77777777" w:rsidR="00CA578F" w:rsidRPr="00EA5FA7" w:rsidRDefault="00CA578F" w:rsidP="00CA578F">
      <w:pPr>
        <w:pStyle w:val="PL"/>
        <w:rPr>
          <w:rFonts w:eastAsia="SimSun"/>
          <w:snapToGrid w:val="0"/>
        </w:rPr>
      </w:pPr>
      <w:r w:rsidRPr="00EA5FA7">
        <w:rPr>
          <w:rFonts w:eastAsia="SimSun"/>
          <w:snapToGrid w:val="0"/>
        </w:rPr>
        <w:tab/>
        <w:t>CriticalityDiagnostics,</w:t>
      </w:r>
      <w:r w:rsidRPr="00EA5FA7">
        <w:t xml:space="preserve"> </w:t>
      </w:r>
    </w:p>
    <w:p w14:paraId="3355DFC4" w14:textId="77777777" w:rsidR="00CA578F" w:rsidRPr="00EA5FA7" w:rsidRDefault="00CA578F" w:rsidP="00CA578F">
      <w:pPr>
        <w:pStyle w:val="PL"/>
        <w:rPr>
          <w:rFonts w:eastAsia="SimSun"/>
          <w:snapToGrid w:val="0"/>
        </w:rPr>
      </w:pPr>
      <w:r w:rsidRPr="00EA5FA7">
        <w:rPr>
          <w:rFonts w:eastAsia="SimSun"/>
          <w:snapToGrid w:val="0"/>
        </w:rPr>
        <w:tab/>
        <w:t>C-RNTI,</w:t>
      </w:r>
    </w:p>
    <w:p w14:paraId="00762CFC" w14:textId="77777777" w:rsidR="00CA578F" w:rsidRPr="00EA5FA7" w:rsidRDefault="00CA578F" w:rsidP="00CA578F">
      <w:pPr>
        <w:pStyle w:val="PL"/>
        <w:rPr>
          <w:rFonts w:eastAsia="SimSun"/>
          <w:snapToGrid w:val="0"/>
        </w:rPr>
      </w:pPr>
      <w:r w:rsidRPr="00EA5FA7">
        <w:rPr>
          <w:rFonts w:eastAsia="SimSun"/>
          <w:snapToGrid w:val="0"/>
        </w:rPr>
        <w:tab/>
        <w:t>CUtoDURRCInformation,</w:t>
      </w:r>
      <w:r w:rsidRPr="00EA5FA7">
        <w:t xml:space="preserve"> </w:t>
      </w:r>
    </w:p>
    <w:p w14:paraId="50A87DA9" w14:textId="77777777" w:rsidR="00CA578F" w:rsidRPr="00EA5FA7" w:rsidRDefault="00CA578F" w:rsidP="00CA578F">
      <w:pPr>
        <w:pStyle w:val="PL"/>
        <w:rPr>
          <w:rFonts w:eastAsia="SimSun"/>
          <w:snapToGrid w:val="0"/>
        </w:rPr>
      </w:pPr>
      <w:r w:rsidRPr="00EA5FA7">
        <w:rPr>
          <w:rFonts w:eastAsia="SimSun"/>
          <w:snapToGrid w:val="0"/>
        </w:rPr>
        <w:tab/>
        <w:t>DRB-Activity-Item,</w:t>
      </w:r>
    </w:p>
    <w:p w14:paraId="6AE9AC7C" w14:textId="77777777" w:rsidR="00CA578F" w:rsidRPr="00EA5FA7" w:rsidRDefault="00CA578F" w:rsidP="00CA578F">
      <w:pPr>
        <w:pStyle w:val="PL"/>
        <w:rPr>
          <w:rFonts w:eastAsia="SimSun"/>
          <w:snapToGrid w:val="0"/>
        </w:rPr>
      </w:pPr>
      <w:r w:rsidRPr="00EA5FA7">
        <w:rPr>
          <w:rFonts w:eastAsia="SimSun"/>
          <w:snapToGrid w:val="0"/>
        </w:rPr>
        <w:tab/>
        <w:t>DRBID,</w:t>
      </w:r>
    </w:p>
    <w:p w14:paraId="218B1286" w14:textId="77777777" w:rsidR="00CA578F" w:rsidRPr="00EA5FA7" w:rsidRDefault="00CA578F" w:rsidP="00CA578F">
      <w:pPr>
        <w:pStyle w:val="PL"/>
        <w:rPr>
          <w:rFonts w:eastAsia="SimSun"/>
          <w:snapToGrid w:val="0"/>
        </w:rPr>
      </w:pPr>
      <w:r w:rsidRPr="00EA5FA7">
        <w:rPr>
          <w:rFonts w:eastAsia="SimSun"/>
          <w:snapToGrid w:val="0"/>
        </w:rPr>
        <w:tab/>
        <w:t>DRBs-FailedToBeModified-Item,</w:t>
      </w:r>
    </w:p>
    <w:p w14:paraId="6F5273B9" w14:textId="77777777" w:rsidR="00CA578F" w:rsidRPr="00EA5FA7" w:rsidRDefault="00CA578F" w:rsidP="00CA578F">
      <w:pPr>
        <w:pStyle w:val="PL"/>
        <w:rPr>
          <w:rFonts w:eastAsia="SimSun"/>
          <w:snapToGrid w:val="0"/>
        </w:rPr>
      </w:pPr>
      <w:r w:rsidRPr="00EA5FA7">
        <w:rPr>
          <w:rFonts w:eastAsia="SimSun"/>
          <w:snapToGrid w:val="0"/>
        </w:rPr>
        <w:tab/>
        <w:t>DRBs-FailedToBeSetup-Item,</w:t>
      </w:r>
    </w:p>
    <w:p w14:paraId="492E6044" w14:textId="77777777" w:rsidR="00CA578F" w:rsidRPr="00EA5FA7" w:rsidRDefault="00CA578F" w:rsidP="00CA578F">
      <w:pPr>
        <w:pStyle w:val="PL"/>
        <w:rPr>
          <w:rFonts w:eastAsia="SimSun"/>
          <w:snapToGrid w:val="0"/>
        </w:rPr>
      </w:pPr>
      <w:r w:rsidRPr="00EA5FA7">
        <w:rPr>
          <w:rFonts w:eastAsia="SimSun"/>
          <w:snapToGrid w:val="0"/>
        </w:rPr>
        <w:tab/>
        <w:t>DRBs-FailedToBeSetupMod-Item,</w:t>
      </w:r>
    </w:p>
    <w:p w14:paraId="132FE573" w14:textId="77777777" w:rsidR="00CA578F" w:rsidRPr="00EA5FA7" w:rsidRDefault="00CA578F" w:rsidP="00CA578F">
      <w:pPr>
        <w:pStyle w:val="PL"/>
        <w:rPr>
          <w:rFonts w:eastAsia="SimSun"/>
          <w:snapToGrid w:val="0"/>
        </w:rPr>
      </w:pPr>
      <w:r w:rsidRPr="00EA5FA7">
        <w:rPr>
          <w:rFonts w:eastAsia="SimSun"/>
          <w:snapToGrid w:val="0"/>
        </w:rPr>
        <w:tab/>
        <w:t>DRB-Notify-Item,</w:t>
      </w:r>
    </w:p>
    <w:p w14:paraId="2F8230F7" w14:textId="77777777" w:rsidR="00CA578F" w:rsidRPr="00EA5FA7" w:rsidRDefault="00CA578F" w:rsidP="00CA578F">
      <w:pPr>
        <w:pStyle w:val="PL"/>
        <w:rPr>
          <w:rFonts w:eastAsia="SimSun"/>
          <w:snapToGrid w:val="0"/>
        </w:rPr>
      </w:pPr>
      <w:r w:rsidRPr="00EA5FA7">
        <w:rPr>
          <w:rFonts w:eastAsia="SimSun"/>
          <w:snapToGrid w:val="0"/>
        </w:rPr>
        <w:tab/>
        <w:t>DRBs-ModifiedConf-Item,</w:t>
      </w:r>
    </w:p>
    <w:p w14:paraId="309D3272" w14:textId="77777777" w:rsidR="00CA578F" w:rsidRPr="00EA5FA7" w:rsidRDefault="00CA578F" w:rsidP="00CA578F">
      <w:pPr>
        <w:pStyle w:val="PL"/>
        <w:rPr>
          <w:rFonts w:eastAsia="SimSun"/>
          <w:snapToGrid w:val="0"/>
        </w:rPr>
      </w:pPr>
      <w:r w:rsidRPr="00EA5FA7">
        <w:rPr>
          <w:rFonts w:eastAsia="SimSun"/>
          <w:snapToGrid w:val="0"/>
        </w:rPr>
        <w:tab/>
        <w:t>DRBs-Modified-Item,</w:t>
      </w:r>
    </w:p>
    <w:p w14:paraId="19A51A88" w14:textId="77777777" w:rsidR="00CA578F" w:rsidRPr="00EA5FA7" w:rsidRDefault="00CA578F" w:rsidP="00CA578F">
      <w:pPr>
        <w:pStyle w:val="PL"/>
        <w:rPr>
          <w:rFonts w:eastAsia="SimSun"/>
          <w:snapToGrid w:val="0"/>
        </w:rPr>
      </w:pPr>
      <w:r w:rsidRPr="00EA5FA7">
        <w:rPr>
          <w:rFonts w:eastAsia="SimSun"/>
          <w:snapToGrid w:val="0"/>
        </w:rPr>
        <w:tab/>
        <w:t>DRBs-Required-ToBeModified-Item,</w:t>
      </w:r>
    </w:p>
    <w:p w14:paraId="6DF78216" w14:textId="77777777" w:rsidR="00CA578F" w:rsidRPr="00EA5FA7" w:rsidRDefault="00CA578F" w:rsidP="00CA578F">
      <w:pPr>
        <w:pStyle w:val="PL"/>
        <w:rPr>
          <w:rFonts w:eastAsia="SimSun"/>
          <w:snapToGrid w:val="0"/>
        </w:rPr>
      </w:pPr>
      <w:r w:rsidRPr="00EA5FA7">
        <w:rPr>
          <w:rFonts w:eastAsia="SimSun"/>
          <w:snapToGrid w:val="0"/>
        </w:rPr>
        <w:tab/>
        <w:t>DRBs-Required-ToBeReleased-Item,</w:t>
      </w:r>
    </w:p>
    <w:p w14:paraId="4B46660D" w14:textId="77777777" w:rsidR="00CA578F" w:rsidRPr="00EA5FA7" w:rsidRDefault="00CA578F" w:rsidP="00CA578F">
      <w:pPr>
        <w:pStyle w:val="PL"/>
        <w:rPr>
          <w:rFonts w:eastAsia="SimSun"/>
          <w:snapToGrid w:val="0"/>
        </w:rPr>
      </w:pPr>
      <w:r w:rsidRPr="00EA5FA7">
        <w:rPr>
          <w:rFonts w:eastAsia="SimSun"/>
          <w:snapToGrid w:val="0"/>
        </w:rPr>
        <w:tab/>
        <w:t>DRBs-Setup-Item,</w:t>
      </w:r>
    </w:p>
    <w:p w14:paraId="66C5D577" w14:textId="77777777" w:rsidR="00CA578F" w:rsidRPr="00EA5FA7" w:rsidRDefault="00CA578F" w:rsidP="00CA578F">
      <w:pPr>
        <w:pStyle w:val="PL"/>
        <w:rPr>
          <w:rFonts w:eastAsia="SimSun"/>
          <w:snapToGrid w:val="0"/>
        </w:rPr>
      </w:pPr>
      <w:r w:rsidRPr="00EA5FA7">
        <w:rPr>
          <w:rFonts w:eastAsia="SimSun"/>
          <w:snapToGrid w:val="0"/>
        </w:rPr>
        <w:tab/>
        <w:t>DRBs-SetupMod-Item,</w:t>
      </w:r>
    </w:p>
    <w:p w14:paraId="4E9B20C7" w14:textId="77777777" w:rsidR="00CA578F" w:rsidRPr="00EA5FA7" w:rsidRDefault="00CA578F" w:rsidP="00CA578F">
      <w:pPr>
        <w:pStyle w:val="PL"/>
        <w:rPr>
          <w:rFonts w:eastAsia="SimSun"/>
          <w:snapToGrid w:val="0"/>
        </w:rPr>
      </w:pPr>
      <w:r w:rsidRPr="00EA5FA7">
        <w:rPr>
          <w:rFonts w:eastAsia="SimSun"/>
          <w:snapToGrid w:val="0"/>
        </w:rPr>
        <w:tab/>
        <w:t>DRBs-ToBeModified-Item,</w:t>
      </w:r>
    </w:p>
    <w:p w14:paraId="3045575F" w14:textId="77777777" w:rsidR="00CA578F" w:rsidRPr="00EA5FA7" w:rsidRDefault="00CA578F" w:rsidP="00CA578F">
      <w:pPr>
        <w:pStyle w:val="PL"/>
        <w:rPr>
          <w:rFonts w:eastAsia="SimSun"/>
          <w:snapToGrid w:val="0"/>
        </w:rPr>
      </w:pPr>
      <w:r w:rsidRPr="00EA5FA7">
        <w:rPr>
          <w:rFonts w:eastAsia="SimSun"/>
          <w:snapToGrid w:val="0"/>
        </w:rPr>
        <w:tab/>
        <w:t>DRBs-ToBeReleased-Item,</w:t>
      </w:r>
    </w:p>
    <w:p w14:paraId="6F35B29F" w14:textId="77777777" w:rsidR="00CA578F" w:rsidRPr="00EA5FA7" w:rsidRDefault="00CA578F" w:rsidP="00CA578F">
      <w:pPr>
        <w:pStyle w:val="PL"/>
        <w:rPr>
          <w:rFonts w:eastAsia="SimSun"/>
          <w:snapToGrid w:val="0"/>
        </w:rPr>
      </w:pPr>
      <w:r w:rsidRPr="00EA5FA7">
        <w:rPr>
          <w:rFonts w:eastAsia="SimSun"/>
          <w:snapToGrid w:val="0"/>
        </w:rPr>
        <w:tab/>
        <w:t>DRBs-ToBeSetup-Item,</w:t>
      </w:r>
    </w:p>
    <w:p w14:paraId="7A12792A" w14:textId="77777777" w:rsidR="00CA578F" w:rsidRPr="00EA5FA7" w:rsidRDefault="00CA578F" w:rsidP="00CA578F">
      <w:pPr>
        <w:pStyle w:val="PL"/>
        <w:rPr>
          <w:rFonts w:eastAsia="SimSun"/>
          <w:snapToGrid w:val="0"/>
        </w:rPr>
      </w:pPr>
      <w:r w:rsidRPr="00EA5FA7">
        <w:rPr>
          <w:rFonts w:eastAsia="SimSun"/>
          <w:snapToGrid w:val="0"/>
        </w:rPr>
        <w:tab/>
        <w:t>DRBs-ToBeSetupMod-Item,</w:t>
      </w:r>
    </w:p>
    <w:p w14:paraId="31BF46C1" w14:textId="77777777" w:rsidR="00CA578F" w:rsidRPr="00EA5FA7" w:rsidRDefault="00CA578F" w:rsidP="00CA578F">
      <w:pPr>
        <w:pStyle w:val="PL"/>
        <w:rPr>
          <w:rFonts w:eastAsia="SimSun"/>
          <w:snapToGrid w:val="0"/>
        </w:rPr>
      </w:pPr>
      <w:r w:rsidRPr="00EA5FA7">
        <w:rPr>
          <w:rFonts w:eastAsia="SimSun"/>
          <w:snapToGrid w:val="0"/>
        </w:rPr>
        <w:tab/>
        <w:t>DRXCycle,</w:t>
      </w:r>
    </w:p>
    <w:p w14:paraId="120A35C1" w14:textId="77777777" w:rsidR="00CA578F" w:rsidRPr="00EA5FA7" w:rsidRDefault="00CA578F" w:rsidP="00CA578F">
      <w:pPr>
        <w:pStyle w:val="PL"/>
        <w:rPr>
          <w:snapToGrid w:val="0"/>
        </w:rPr>
      </w:pPr>
      <w:r w:rsidRPr="00EA5FA7">
        <w:rPr>
          <w:snapToGrid w:val="0"/>
        </w:rPr>
        <w:lastRenderedPageBreak/>
        <w:tab/>
        <w:t>DRXConfigurationIndicator,</w:t>
      </w:r>
    </w:p>
    <w:p w14:paraId="2CBCE636" w14:textId="77777777" w:rsidR="00CA578F" w:rsidRPr="00EA5FA7" w:rsidRDefault="00CA578F" w:rsidP="00CA578F">
      <w:pPr>
        <w:pStyle w:val="PL"/>
        <w:rPr>
          <w:rFonts w:eastAsia="SimSun"/>
          <w:snapToGrid w:val="0"/>
        </w:rPr>
      </w:pPr>
      <w:r w:rsidRPr="00EA5FA7">
        <w:rPr>
          <w:rFonts w:eastAsia="SimSun"/>
          <w:snapToGrid w:val="0"/>
        </w:rPr>
        <w:tab/>
        <w:t>DUtoCURRCInformation,</w:t>
      </w:r>
    </w:p>
    <w:p w14:paraId="65D868D3" w14:textId="77777777" w:rsidR="00CA578F" w:rsidRPr="00EA5FA7" w:rsidRDefault="00CA578F" w:rsidP="00CA578F">
      <w:pPr>
        <w:pStyle w:val="PL"/>
        <w:rPr>
          <w:rFonts w:eastAsia="SimSun"/>
          <w:snapToGrid w:val="0"/>
        </w:rPr>
      </w:pPr>
      <w:r w:rsidRPr="00EA5FA7">
        <w:rPr>
          <w:rFonts w:eastAsia="SimSun"/>
          <w:snapToGrid w:val="0"/>
        </w:rPr>
        <w:tab/>
        <w:t>EUTRANQoS,</w:t>
      </w:r>
    </w:p>
    <w:p w14:paraId="3A3A643C" w14:textId="77777777" w:rsidR="00CA578F" w:rsidRPr="00EA5FA7" w:rsidRDefault="00CA578F" w:rsidP="00CA578F">
      <w:pPr>
        <w:pStyle w:val="PL"/>
        <w:rPr>
          <w:rFonts w:eastAsia="SimSun"/>
          <w:snapToGrid w:val="0"/>
        </w:rPr>
      </w:pPr>
      <w:r w:rsidRPr="00EA5FA7">
        <w:rPr>
          <w:rFonts w:eastAsia="SimSun"/>
          <w:snapToGrid w:val="0"/>
        </w:rPr>
        <w:tab/>
        <w:t>ExecuteDuplication,</w:t>
      </w:r>
    </w:p>
    <w:p w14:paraId="6D2415C1" w14:textId="77777777" w:rsidR="00CA578F" w:rsidRPr="00EA5FA7" w:rsidRDefault="00CA578F" w:rsidP="00CA578F">
      <w:pPr>
        <w:pStyle w:val="PL"/>
        <w:rPr>
          <w:rFonts w:eastAsia="SimSun"/>
          <w:snapToGrid w:val="0"/>
        </w:rPr>
      </w:pPr>
      <w:r w:rsidRPr="00EA5FA7">
        <w:rPr>
          <w:rFonts w:eastAsia="SimSun"/>
          <w:snapToGrid w:val="0"/>
        </w:rPr>
        <w:tab/>
        <w:t>FullConfiguration,</w:t>
      </w:r>
    </w:p>
    <w:p w14:paraId="1C6383A7" w14:textId="77777777" w:rsidR="00CA578F" w:rsidRPr="00EA5FA7" w:rsidRDefault="00CA578F" w:rsidP="00CA578F">
      <w:pPr>
        <w:pStyle w:val="PL"/>
        <w:rPr>
          <w:rFonts w:eastAsia="SimSun"/>
          <w:snapToGrid w:val="0"/>
        </w:rPr>
      </w:pPr>
      <w:r w:rsidRPr="00EA5FA7">
        <w:rPr>
          <w:rFonts w:eastAsia="SimSun"/>
          <w:snapToGrid w:val="0"/>
        </w:rPr>
        <w:tab/>
        <w:t>GNB-CU-UE-F1AP-ID,</w:t>
      </w:r>
    </w:p>
    <w:p w14:paraId="30BE5EEF" w14:textId="77777777" w:rsidR="00CA578F" w:rsidRPr="00EA5FA7" w:rsidRDefault="00CA578F" w:rsidP="00CA578F">
      <w:pPr>
        <w:pStyle w:val="PL"/>
        <w:rPr>
          <w:rFonts w:eastAsia="SimSun"/>
        </w:rPr>
      </w:pPr>
      <w:r w:rsidRPr="00EA5FA7">
        <w:rPr>
          <w:rFonts w:eastAsia="SimSun"/>
          <w:snapToGrid w:val="0"/>
        </w:rPr>
        <w:tab/>
      </w:r>
      <w:r w:rsidRPr="00EA5FA7">
        <w:rPr>
          <w:rFonts w:eastAsia="SimSun"/>
        </w:rPr>
        <w:t>GNB-DU-UE-F1AP-ID,</w:t>
      </w:r>
    </w:p>
    <w:p w14:paraId="124CB252" w14:textId="77777777" w:rsidR="00CA578F" w:rsidRPr="00EA5FA7" w:rsidRDefault="00CA578F" w:rsidP="00CA578F">
      <w:pPr>
        <w:pStyle w:val="PL"/>
        <w:rPr>
          <w:rFonts w:eastAsia="SimSun"/>
        </w:rPr>
      </w:pPr>
      <w:r w:rsidRPr="00EA5FA7">
        <w:rPr>
          <w:rFonts w:eastAsia="SimSun"/>
        </w:rPr>
        <w:tab/>
        <w:t>GNB-DU-ID,</w:t>
      </w:r>
    </w:p>
    <w:p w14:paraId="2361AFCF" w14:textId="77777777" w:rsidR="00CA578F" w:rsidRPr="00EA5FA7" w:rsidRDefault="00CA578F" w:rsidP="00CA578F">
      <w:pPr>
        <w:pStyle w:val="PL"/>
        <w:rPr>
          <w:rFonts w:eastAsia="SimSun"/>
        </w:rPr>
      </w:pPr>
      <w:r w:rsidRPr="00EA5FA7">
        <w:rPr>
          <w:rFonts w:eastAsia="SimSun"/>
        </w:rPr>
        <w:tab/>
        <w:t>GNB-DU-Served-Cells-Item,</w:t>
      </w:r>
    </w:p>
    <w:p w14:paraId="75A25EA1" w14:textId="77777777" w:rsidR="00CA578F" w:rsidRPr="00EA5FA7" w:rsidRDefault="00CA578F" w:rsidP="00CA578F">
      <w:pPr>
        <w:pStyle w:val="PL"/>
        <w:rPr>
          <w:rFonts w:eastAsia="SimSun"/>
        </w:rPr>
      </w:pPr>
      <w:r w:rsidRPr="00EA5FA7">
        <w:rPr>
          <w:rFonts w:eastAsia="SimSun"/>
        </w:rPr>
        <w:tab/>
        <w:t>GNB-DU-System-Information,</w:t>
      </w:r>
      <w:r w:rsidRPr="00EA5FA7">
        <w:t xml:space="preserve"> </w:t>
      </w:r>
    </w:p>
    <w:p w14:paraId="71153CCC" w14:textId="77777777" w:rsidR="00CA578F" w:rsidRPr="00EA5FA7" w:rsidRDefault="00CA578F" w:rsidP="00CA578F">
      <w:pPr>
        <w:pStyle w:val="PL"/>
        <w:rPr>
          <w:rFonts w:eastAsia="SimSun"/>
          <w:snapToGrid w:val="0"/>
        </w:rPr>
      </w:pPr>
      <w:r w:rsidRPr="00EA5FA7">
        <w:rPr>
          <w:rFonts w:eastAsia="SimSun"/>
        </w:rPr>
        <w:tab/>
      </w:r>
      <w:r w:rsidRPr="00EA5FA7">
        <w:rPr>
          <w:rFonts w:eastAsia="SimSun"/>
          <w:snapToGrid w:val="0"/>
        </w:rPr>
        <w:t>GNB-CU-Name,</w:t>
      </w:r>
    </w:p>
    <w:p w14:paraId="56CA571E" w14:textId="77777777" w:rsidR="00CA578F" w:rsidRPr="00EA5FA7" w:rsidRDefault="00CA578F" w:rsidP="00CA578F">
      <w:pPr>
        <w:pStyle w:val="PL"/>
        <w:rPr>
          <w:rFonts w:eastAsia="SimSun"/>
          <w:snapToGrid w:val="0"/>
        </w:rPr>
      </w:pPr>
      <w:r w:rsidRPr="00EA5FA7">
        <w:rPr>
          <w:rFonts w:eastAsia="SimSun"/>
          <w:snapToGrid w:val="0"/>
        </w:rPr>
        <w:tab/>
        <w:t>GNB-DU-Name,</w:t>
      </w:r>
    </w:p>
    <w:p w14:paraId="2B7D013A" w14:textId="77777777" w:rsidR="00CA578F" w:rsidRPr="00EA5FA7" w:rsidRDefault="00CA578F" w:rsidP="00CA578F">
      <w:pPr>
        <w:pStyle w:val="PL"/>
        <w:rPr>
          <w:rFonts w:eastAsia="SimSun"/>
          <w:snapToGrid w:val="0"/>
        </w:rPr>
      </w:pPr>
      <w:r w:rsidRPr="00EA5FA7">
        <w:rPr>
          <w:rFonts w:eastAsia="SimSun"/>
          <w:snapToGrid w:val="0"/>
        </w:rPr>
        <w:tab/>
        <w:t>InactivityMonitoringRequest,</w:t>
      </w:r>
    </w:p>
    <w:p w14:paraId="75A4D40D" w14:textId="77777777" w:rsidR="00CA578F" w:rsidRPr="00EA5FA7" w:rsidRDefault="00CA578F" w:rsidP="00CA578F">
      <w:pPr>
        <w:pStyle w:val="PL"/>
        <w:rPr>
          <w:rFonts w:eastAsia="SimSun"/>
          <w:snapToGrid w:val="0"/>
        </w:rPr>
      </w:pPr>
      <w:r w:rsidRPr="00EA5FA7">
        <w:rPr>
          <w:rFonts w:eastAsia="SimSun"/>
          <w:snapToGrid w:val="0"/>
        </w:rPr>
        <w:tab/>
        <w:t>InactivityMonitoringResponse,</w:t>
      </w:r>
    </w:p>
    <w:p w14:paraId="4F67E996" w14:textId="77777777" w:rsidR="00CA578F" w:rsidRPr="00EA5FA7" w:rsidRDefault="00CA578F" w:rsidP="00CA578F">
      <w:pPr>
        <w:pStyle w:val="PL"/>
        <w:rPr>
          <w:rFonts w:eastAsia="SimSun"/>
          <w:snapToGrid w:val="0"/>
        </w:rPr>
      </w:pPr>
      <w:r w:rsidRPr="00EA5FA7">
        <w:rPr>
          <w:rFonts w:eastAsia="SimSun"/>
          <w:snapToGrid w:val="0"/>
        </w:rPr>
        <w:tab/>
        <w:t>LowerLayerPresenceStatusChange,</w:t>
      </w:r>
    </w:p>
    <w:p w14:paraId="60790ADD" w14:textId="77777777" w:rsidR="00CA578F" w:rsidRPr="00EA5FA7" w:rsidRDefault="00CA578F" w:rsidP="00CA578F">
      <w:pPr>
        <w:pStyle w:val="PL"/>
        <w:rPr>
          <w:rFonts w:eastAsia="SimSun"/>
          <w:snapToGrid w:val="0"/>
        </w:rPr>
      </w:pPr>
      <w:r w:rsidRPr="00EA5FA7">
        <w:rPr>
          <w:rFonts w:eastAsia="SimSun"/>
          <w:snapToGrid w:val="0"/>
        </w:rPr>
        <w:tab/>
        <w:t>NotificationControl,</w:t>
      </w:r>
    </w:p>
    <w:p w14:paraId="1EA2A54A" w14:textId="77777777" w:rsidR="00CA578F" w:rsidRPr="00EA5FA7" w:rsidRDefault="00CA578F" w:rsidP="00CA578F">
      <w:pPr>
        <w:pStyle w:val="PL"/>
        <w:rPr>
          <w:rFonts w:eastAsia="SimSun"/>
          <w:snapToGrid w:val="0"/>
        </w:rPr>
      </w:pPr>
      <w:r w:rsidRPr="00EA5FA7">
        <w:rPr>
          <w:rFonts w:eastAsia="SimSun"/>
          <w:snapToGrid w:val="0"/>
        </w:rPr>
        <w:tab/>
        <w:t>NRCGI,</w:t>
      </w:r>
    </w:p>
    <w:p w14:paraId="60ABDC07" w14:textId="77777777" w:rsidR="00CA578F" w:rsidRPr="00EA5FA7" w:rsidRDefault="00CA578F" w:rsidP="00CA578F">
      <w:pPr>
        <w:pStyle w:val="PL"/>
        <w:rPr>
          <w:rFonts w:eastAsia="SimSun"/>
          <w:snapToGrid w:val="0"/>
        </w:rPr>
      </w:pPr>
      <w:r w:rsidRPr="00EA5FA7">
        <w:rPr>
          <w:rFonts w:eastAsia="SimSun"/>
          <w:snapToGrid w:val="0"/>
        </w:rPr>
        <w:tab/>
        <w:t>NRPCI,</w:t>
      </w:r>
    </w:p>
    <w:p w14:paraId="3C24D1B5" w14:textId="77777777" w:rsidR="00CA578F" w:rsidRPr="00EA5FA7" w:rsidRDefault="00CA578F" w:rsidP="00CA578F">
      <w:pPr>
        <w:pStyle w:val="PL"/>
        <w:rPr>
          <w:rFonts w:eastAsia="SimSun"/>
          <w:snapToGrid w:val="0"/>
        </w:rPr>
      </w:pPr>
      <w:r w:rsidRPr="00EA5FA7">
        <w:tab/>
        <w:t>UEContextNotRetrievable,</w:t>
      </w:r>
    </w:p>
    <w:p w14:paraId="6B8DEC6F" w14:textId="77777777" w:rsidR="00CA578F" w:rsidRPr="00EA5FA7" w:rsidRDefault="00CA578F" w:rsidP="00CA578F">
      <w:pPr>
        <w:pStyle w:val="PL"/>
        <w:rPr>
          <w:rFonts w:eastAsia="SimSun"/>
          <w:snapToGrid w:val="0"/>
        </w:rPr>
      </w:pPr>
      <w:r w:rsidRPr="00EA5FA7">
        <w:rPr>
          <w:rFonts w:eastAsia="SimSun"/>
          <w:snapToGrid w:val="0"/>
        </w:rPr>
        <w:tab/>
        <w:t>Potential-SpCell-Item,</w:t>
      </w:r>
    </w:p>
    <w:p w14:paraId="3EB45CCE" w14:textId="77777777" w:rsidR="00CA578F" w:rsidRPr="00EA5FA7" w:rsidRDefault="00CA578F" w:rsidP="00CA578F">
      <w:pPr>
        <w:pStyle w:val="PL"/>
        <w:rPr>
          <w:rFonts w:eastAsia="SimSun"/>
          <w:snapToGrid w:val="0"/>
        </w:rPr>
      </w:pPr>
      <w:r w:rsidRPr="00EA5FA7">
        <w:rPr>
          <w:rFonts w:eastAsia="SimSun"/>
          <w:snapToGrid w:val="0"/>
        </w:rPr>
        <w:tab/>
        <w:t>RAT-FrequencyPriorityInformation,</w:t>
      </w:r>
    </w:p>
    <w:p w14:paraId="285915B1" w14:textId="77777777" w:rsidR="00CA578F" w:rsidRPr="00EA5FA7" w:rsidRDefault="00CA578F" w:rsidP="00CA578F">
      <w:pPr>
        <w:pStyle w:val="PL"/>
        <w:rPr>
          <w:rFonts w:eastAsia="SimSun"/>
          <w:snapToGrid w:val="0"/>
        </w:rPr>
      </w:pPr>
      <w:r w:rsidRPr="00EA5FA7">
        <w:rPr>
          <w:rFonts w:eastAsia="SimSun"/>
          <w:snapToGrid w:val="0"/>
        </w:rPr>
        <w:tab/>
        <w:t>ResourceCoordinationTransferContainer,</w:t>
      </w:r>
    </w:p>
    <w:p w14:paraId="7CA1EC62" w14:textId="77777777" w:rsidR="00CA578F" w:rsidRPr="00EA5FA7" w:rsidRDefault="00CA578F" w:rsidP="00CA578F">
      <w:pPr>
        <w:pStyle w:val="PL"/>
        <w:rPr>
          <w:rFonts w:eastAsia="SimSun"/>
          <w:snapToGrid w:val="0"/>
        </w:rPr>
      </w:pPr>
      <w:r w:rsidRPr="00EA5FA7">
        <w:rPr>
          <w:rFonts w:eastAsia="SimSun"/>
          <w:snapToGrid w:val="0"/>
        </w:rPr>
        <w:tab/>
        <w:t>RRCContainer,</w:t>
      </w:r>
    </w:p>
    <w:p w14:paraId="6AF65792" w14:textId="77777777" w:rsidR="00CA578F" w:rsidRPr="00EA5FA7" w:rsidRDefault="00CA578F" w:rsidP="00CA578F">
      <w:pPr>
        <w:pStyle w:val="PL"/>
        <w:rPr>
          <w:rFonts w:eastAsia="SimSun"/>
          <w:snapToGrid w:val="0"/>
        </w:rPr>
      </w:pPr>
      <w:r w:rsidRPr="00EA5FA7">
        <w:rPr>
          <w:rFonts w:eastAsia="SimSun"/>
          <w:snapToGrid w:val="0"/>
        </w:rPr>
        <w:tab/>
        <w:t>RRCContainer-RRCSetupComplete,</w:t>
      </w:r>
    </w:p>
    <w:p w14:paraId="078A7281" w14:textId="77777777" w:rsidR="00CA578F" w:rsidRPr="00EA5FA7" w:rsidRDefault="00CA578F" w:rsidP="00CA578F">
      <w:pPr>
        <w:pStyle w:val="PL"/>
        <w:rPr>
          <w:rFonts w:eastAsia="SimSun"/>
          <w:snapToGrid w:val="0"/>
        </w:rPr>
      </w:pPr>
      <w:r w:rsidRPr="00EA5FA7">
        <w:rPr>
          <w:rFonts w:eastAsia="SimSun"/>
          <w:snapToGrid w:val="0"/>
        </w:rPr>
        <w:tab/>
        <w:t>RRCReconfigurationCompleteIndicator,</w:t>
      </w:r>
    </w:p>
    <w:p w14:paraId="65577915" w14:textId="77777777" w:rsidR="00CA578F" w:rsidRPr="00EA5FA7" w:rsidRDefault="00CA578F" w:rsidP="00CA578F">
      <w:pPr>
        <w:pStyle w:val="PL"/>
        <w:rPr>
          <w:rFonts w:eastAsia="SimSun"/>
          <w:snapToGrid w:val="0"/>
        </w:rPr>
      </w:pPr>
      <w:r w:rsidRPr="00EA5FA7">
        <w:rPr>
          <w:rFonts w:eastAsia="SimSun"/>
          <w:snapToGrid w:val="0"/>
        </w:rPr>
        <w:tab/>
        <w:t>SCellIndex,</w:t>
      </w:r>
    </w:p>
    <w:p w14:paraId="67CCF9A3" w14:textId="77777777" w:rsidR="00CA578F" w:rsidRPr="00EA5FA7" w:rsidRDefault="00CA578F" w:rsidP="00CA578F">
      <w:pPr>
        <w:pStyle w:val="PL"/>
        <w:rPr>
          <w:rFonts w:eastAsia="SimSun"/>
          <w:snapToGrid w:val="0"/>
        </w:rPr>
      </w:pPr>
      <w:r w:rsidRPr="00EA5FA7">
        <w:rPr>
          <w:rFonts w:eastAsia="SimSun"/>
          <w:snapToGrid w:val="0"/>
        </w:rPr>
        <w:tab/>
        <w:t>SCell-ToBeRemoved-Item,</w:t>
      </w:r>
    </w:p>
    <w:p w14:paraId="3D91C858" w14:textId="77777777" w:rsidR="00CA578F" w:rsidRPr="00EA5FA7" w:rsidRDefault="00CA578F" w:rsidP="00CA578F">
      <w:pPr>
        <w:pStyle w:val="PL"/>
        <w:rPr>
          <w:rFonts w:eastAsia="SimSun"/>
          <w:snapToGrid w:val="0"/>
        </w:rPr>
      </w:pPr>
      <w:r w:rsidRPr="00EA5FA7">
        <w:rPr>
          <w:rFonts w:eastAsia="SimSun"/>
          <w:snapToGrid w:val="0"/>
        </w:rPr>
        <w:tab/>
        <w:t>SCell-ToBeSetup-Item,</w:t>
      </w:r>
    </w:p>
    <w:p w14:paraId="1CBFA18D" w14:textId="77777777" w:rsidR="00CA578F" w:rsidRPr="00EA5FA7" w:rsidRDefault="00CA578F" w:rsidP="00CA578F">
      <w:pPr>
        <w:pStyle w:val="PL"/>
        <w:rPr>
          <w:rFonts w:eastAsia="SimSun"/>
          <w:snapToGrid w:val="0"/>
        </w:rPr>
      </w:pPr>
      <w:r w:rsidRPr="00EA5FA7">
        <w:rPr>
          <w:rFonts w:eastAsia="SimSun"/>
          <w:snapToGrid w:val="0"/>
        </w:rPr>
        <w:tab/>
        <w:t>SCell-ToBeSetupMod-Item,</w:t>
      </w:r>
    </w:p>
    <w:p w14:paraId="7EA55FEE" w14:textId="77777777" w:rsidR="00CA578F" w:rsidRPr="00EA5FA7" w:rsidRDefault="00CA578F" w:rsidP="00CA578F">
      <w:pPr>
        <w:pStyle w:val="PL"/>
        <w:rPr>
          <w:rFonts w:eastAsia="SimSun"/>
          <w:snapToGrid w:val="0"/>
        </w:rPr>
      </w:pPr>
      <w:r w:rsidRPr="00EA5FA7">
        <w:rPr>
          <w:rFonts w:eastAsia="SimSun"/>
          <w:snapToGrid w:val="0"/>
        </w:rPr>
        <w:tab/>
        <w:t>SCell-FailedtoSetup-Item,</w:t>
      </w:r>
    </w:p>
    <w:p w14:paraId="295E3921" w14:textId="77777777" w:rsidR="00CA578F" w:rsidRPr="00EA5FA7" w:rsidRDefault="00CA578F" w:rsidP="00CA578F">
      <w:pPr>
        <w:pStyle w:val="PL"/>
        <w:rPr>
          <w:rFonts w:eastAsia="SimSun"/>
          <w:snapToGrid w:val="0"/>
        </w:rPr>
      </w:pPr>
      <w:r w:rsidRPr="00EA5FA7">
        <w:rPr>
          <w:rFonts w:eastAsia="SimSun"/>
          <w:snapToGrid w:val="0"/>
        </w:rPr>
        <w:tab/>
        <w:t>SCell-FailedtoSetupMod-Item,</w:t>
      </w:r>
      <w:r w:rsidRPr="00EA5FA7">
        <w:t xml:space="preserve"> </w:t>
      </w:r>
    </w:p>
    <w:p w14:paraId="1EC270A5" w14:textId="77777777" w:rsidR="00CA578F" w:rsidRPr="00EA5FA7" w:rsidRDefault="00CA578F" w:rsidP="00CA578F">
      <w:pPr>
        <w:pStyle w:val="PL"/>
        <w:rPr>
          <w:rFonts w:eastAsia="SimSun"/>
          <w:snapToGrid w:val="0"/>
        </w:rPr>
      </w:pPr>
      <w:r w:rsidRPr="00EA5FA7">
        <w:rPr>
          <w:rFonts w:eastAsia="SimSun"/>
          <w:snapToGrid w:val="0"/>
        </w:rPr>
        <w:tab/>
        <w:t>ServCellIndex,</w:t>
      </w:r>
    </w:p>
    <w:p w14:paraId="246832A0" w14:textId="77777777" w:rsidR="00CA578F" w:rsidRPr="00EA5FA7" w:rsidRDefault="00CA578F" w:rsidP="00CA578F">
      <w:pPr>
        <w:pStyle w:val="PL"/>
        <w:rPr>
          <w:rFonts w:eastAsia="SimSun"/>
          <w:snapToGrid w:val="0"/>
        </w:rPr>
      </w:pPr>
      <w:r w:rsidRPr="00EA5FA7">
        <w:rPr>
          <w:rFonts w:eastAsia="SimSun"/>
          <w:snapToGrid w:val="0"/>
        </w:rPr>
        <w:tab/>
        <w:t>Served-Cell-Information,</w:t>
      </w:r>
    </w:p>
    <w:p w14:paraId="4C6ADEF1" w14:textId="77777777" w:rsidR="00CA578F" w:rsidRPr="00EA5FA7" w:rsidRDefault="00CA578F" w:rsidP="00CA578F">
      <w:pPr>
        <w:pStyle w:val="PL"/>
        <w:rPr>
          <w:rFonts w:eastAsia="SimSun"/>
          <w:snapToGrid w:val="0"/>
        </w:rPr>
      </w:pPr>
      <w:r w:rsidRPr="00EA5FA7">
        <w:rPr>
          <w:rFonts w:eastAsia="SimSun"/>
          <w:snapToGrid w:val="0"/>
        </w:rPr>
        <w:tab/>
        <w:t>Served-Cells-To-Add-Item,</w:t>
      </w:r>
    </w:p>
    <w:p w14:paraId="3AF7B3F2" w14:textId="77777777" w:rsidR="00CA578F" w:rsidRPr="00EA5FA7" w:rsidRDefault="00CA578F" w:rsidP="00CA578F">
      <w:pPr>
        <w:pStyle w:val="PL"/>
        <w:rPr>
          <w:rFonts w:eastAsia="SimSun"/>
          <w:snapToGrid w:val="0"/>
        </w:rPr>
      </w:pPr>
      <w:r w:rsidRPr="00EA5FA7">
        <w:rPr>
          <w:rFonts w:eastAsia="SimSun"/>
          <w:snapToGrid w:val="0"/>
        </w:rPr>
        <w:tab/>
        <w:t>Served-Cells-To-Delete-Item,</w:t>
      </w:r>
    </w:p>
    <w:p w14:paraId="4BBF1013" w14:textId="77777777" w:rsidR="00CA578F" w:rsidRPr="00EA5FA7" w:rsidRDefault="00CA578F" w:rsidP="00CA578F">
      <w:pPr>
        <w:pStyle w:val="PL"/>
        <w:rPr>
          <w:snapToGrid w:val="0"/>
        </w:rPr>
      </w:pPr>
      <w:r w:rsidRPr="00EA5FA7">
        <w:rPr>
          <w:rFonts w:eastAsia="SimSun"/>
          <w:snapToGrid w:val="0"/>
        </w:rPr>
        <w:tab/>
        <w:t>Served-Cells-To-Modify-Item,</w:t>
      </w:r>
    </w:p>
    <w:p w14:paraId="7BD8757A" w14:textId="77777777" w:rsidR="00CA578F" w:rsidRPr="00EA5FA7" w:rsidRDefault="00CA578F" w:rsidP="00CA578F">
      <w:pPr>
        <w:pStyle w:val="PL"/>
        <w:rPr>
          <w:rFonts w:eastAsia="SimSun"/>
          <w:snapToGrid w:val="0"/>
        </w:rPr>
      </w:pPr>
      <w:r w:rsidRPr="00EA5FA7">
        <w:rPr>
          <w:snapToGrid w:val="0"/>
        </w:rPr>
        <w:tab/>
        <w:t>ServingCellMO,</w:t>
      </w:r>
    </w:p>
    <w:p w14:paraId="3A1FBB96" w14:textId="77777777" w:rsidR="00CA578F" w:rsidRPr="00EA5FA7" w:rsidRDefault="00CA578F" w:rsidP="00CA578F">
      <w:pPr>
        <w:pStyle w:val="PL"/>
        <w:rPr>
          <w:rFonts w:eastAsia="SimSun"/>
          <w:snapToGrid w:val="0"/>
        </w:rPr>
      </w:pPr>
      <w:r w:rsidRPr="00EA5FA7">
        <w:rPr>
          <w:rFonts w:eastAsia="SimSun"/>
          <w:snapToGrid w:val="0"/>
        </w:rPr>
        <w:tab/>
        <w:t>SRBID,</w:t>
      </w:r>
    </w:p>
    <w:p w14:paraId="6E6C437B" w14:textId="77777777" w:rsidR="00CA578F" w:rsidRPr="00EA5FA7" w:rsidRDefault="00CA578F" w:rsidP="00CA578F">
      <w:pPr>
        <w:pStyle w:val="PL"/>
        <w:rPr>
          <w:rFonts w:eastAsia="SimSun"/>
          <w:snapToGrid w:val="0"/>
        </w:rPr>
      </w:pPr>
      <w:r w:rsidRPr="00EA5FA7">
        <w:rPr>
          <w:rFonts w:eastAsia="SimSun"/>
          <w:snapToGrid w:val="0"/>
        </w:rPr>
        <w:tab/>
        <w:t>SRBs-FailedToBeSetup-Item,</w:t>
      </w:r>
    </w:p>
    <w:p w14:paraId="4A65A54B" w14:textId="77777777" w:rsidR="00CA578F" w:rsidRPr="00EA5FA7" w:rsidRDefault="00CA578F" w:rsidP="00CA578F">
      <w:pPr>
        <w:pStyle w:val="PL"/>
        <w:rPr>
          <w:rFonts w:eastAsia="SimSun"/>
          <w:snapToGrid w:val="0"/>
        </w:rPr>
      </w:pPr>
      <w:r w:rsidRPr="00EA5FA7">
        <w:rPr>
          <w:rFonts w:eastAsia="SimSun"/>
          <w:snapToGrid w:val="0"/>
        </w:rPr>
        <w:tab/>
        <w:t>SRBs-FailedToBeSetupMod-Item,</w:t>
      </w:r>
    </w:p>
    <w:p w14:paraId="3882FF65" w14:textId="77777777" w:rsidR="00CA578F" w:rsidRPr="00EA5FA7" w:rsidRDefault="00CA578F" w:rsidP="00CA578F">
      <w:pPr>
        <w:pStyle w:val="PL"/>
        <w:rPr>
          <w:rFonts w:eastAsia="SimSun"/>
          <w:snapToGrid w:val="0"/>
        </w:rPr>
      </w:pPr>
      <w:r w:rsidRPr="00EA5FA7">
        <w:rPr>
          <w:rFonts w:eastAsia="SimSun"/>
          <w:snapToGrid w:val="0"/>
        </w:rPr>
        <w:tab/>
        <w:t>SRBs-Required-ToBeReleased-Item,</w:t>
      </w:r>
    </w:p>
    <w:p w14:paraId="148C94AB" w14:textId="77777777" w:rsidR="00CA578F" w:rsidRPr="00EA5FA7" w:rsidRDefault="00CA578F" w:rsidP="00CA578F">
      <w:pPr>
        <w:pStyle w:val="PL"/>
        <w:rPr>
          <w:rFonts w:eastAsia="SimSun"/>
          <w:snapToGrid w:val="0"/>
        </w:rPr>
      </w:pPr>
      <w:r w:rsidRPr="00EA5FA7">
        <w:rPr>
          <w:rFonts w:eastAsia="SimSun"/>
          <w:snapToGrid w:val="0"/>
        </w:rPr>
        <w:tab/>
        <w:t>SRBs-ToBeReleased-Item,</w:t>
      </w:r>
    </w:p>
    <w:p w14:paraId="703028D4" w14:textId="77777777" w:rsidR="00CA578F" w:rsidRPr="00EA5FA7" w:rsidRDefault="00CA578F" w:rsidP="00CA578F">
      <w:pPr>
        <w:pStyle w:val="PL"/>
        <w:rPr>
          <w:rFonts w:eastAsia="SimSun"/>
          <w:snapToGrid w:val="0"/>
        </w:rPr>
      </w:pPr>
      <w:r w:rsidRPr="00EA5FA7">
        <w:rPr>
          <w:rFonts w:eastAsia="SimSun"/>
          <w:snapToGrid w:val="0"/>
        </w:rPr>
        <w:tab/>
        <w:t>SRBs-ToBeSetup-Item,</w:t>
      </w:r>
    </w:p>
    <w:p w14:paraId="029B3C83" w14:textId="77777777" w:rsidR="00CA578F" w:rsidRPr="00EA5FA7" w:rsidRDefault="00CA578F" w:rsidP="00CA578F">
      <w:pPr>
        <w:pStyle w:val="PL"/>
        <w:rPr>
          <w:rFonts w:eastAsia="SimSun"/>
          <w:snapToGrid w:val="0"/>
        </w:rPr>
      </w:pPr>
      <w:r w:rsidRPr="00EA5FA7">
        <w:rPr>
          <w:rFonts w:eastAsia="SimSun"/>
          <w:snapToGrid w:val="0"/>
        </w:rPr>
        <w:tab/>
        <w:t>SRBs-ToBeSetupMod-Item,</w:t>
      </w:r>
    </w:p>
    <w:p w14:paraId="186D2BDC" w14:textId="77777777" w:rsidR="00CA578F" w:rsidRPr="00EA5FA7" w:rsidRDefault="00CA578F" w:rsidP="00CA578F">
      <w:pPr>
        <w:pStyle w:val="PL"/>
        <w:rPr>
          <w:rFonts w:eastAsia="SimSun"/>
          <w:snapToGrid w:val="0"/>
        </w:rPr>
      </w:pPr>
      <w:r w:rsidRPr="00EA5FA7">
        <w:rPr>
          <w:rFonts w:eastAsia="SimSun"/>
          <w:snapToGrid w:val="0"/>
        </w:rPr>
        <w:tab/>
        <w:t>SRBs-Modified-Item,</w:t>
      </w:r>
    </w:p>
    <w:p w14:paraId="2F38483A" w14:textId="77777777" w:rsidR="00CA578F" w:rsidRPr="00EA5FA7" w:rsidRDefault="00CA578F" w:rsidP="00CA578F">
      <w:pPr>
        <w:pStyle w:val="PL"/>
        <w:rPr>
          <w:rFonts w:eastAsia="SimSun"/>
          <w:snapToGrid w:val="0"/>
        </w:rPr>
      </w:pPr>
      <w:r w:rsidRPr="00EA5FA7">
        <w:rPr>
          <w:rFonts w:eastAsia="SimSun"/>
          <w:snapToGrid w:val="0"/>
        </w:rPr>
        <w:tab/>
        <w:t>SRBs-Setup-Item,</w:t>
      </w:r>
    </w:p>
    <w:p w14:paraId="1D37B77B" w14:textId="77777777" w:rsidR="00CA578F" w:rsidRPr="00EA5FA7" w:rsidRDefault="00CA578F" w:rsidP="00CA578F">
      <w:pPr>
        <w:pStyle w:val="PL"/>
        <w:rPr>
          <w:rFonts w:eastAsia="SimSun"/>
          <w:snapToGrid w:val="0"/>
        </w:rPr>
      </w:pPr>
      <w:r w:rsidRPr="00EA5FA7">
        <w:rPr>
          <w:rFonts w:eastAsia="SimSun"/>
          <w:snapToGrid w:val="0"/>
        </w:rPr>
        <w:tab/>
        <w:t>SRBs-SetupMod-Item,</w:t>
      </w:r>
    </w:p>
    <w:p w14:paraId="7D86BE6D" w14:textId="77777777" w:rsidR="00CA578F" w:rsidRPr="00EA5FA7" w:rsidRDefault="00CA578F" w:rsidP="00CA578F">
      <w:pPr>
        <w:pStyle w:val="PL"/>
        <w:rPr>
          <w:rFonts w:eastAsia="SimSun"/>
          <w:snapToGrid w:val="0"/>
        </w:rPr>
      </w:pPr>
      <w:r w:rsidRPr="00EA5FA7">
        <w:rPr>
          <w:rFonts w:eastAsia="SimSun"/>
          <w:snapToGrid w:val="0"/>
        </w:rPr>
        <w:tab/>
        <w:t>TimeToWait,</w:t>
      </w:r>
    </w:p>
    <w:p w14:paraId="35444626" w14:textId="77777777" w:rsidR="00CA578F" w:rsidRPr="00EA5FA7" w:rsidRDefault="00CA578F" w:rsidP="00CA578F">
      <w:pPr>
        <w:pStyle w:val="PL"/>
        <w:rPr>
          <w:rFonts w:eastAsia="SimSun"/>
          <w:snapToGrid w:val="0"/>
        </w:rPr>
      </w:pPr>
      <w:r w:rsidRPr="00EA5FA7">
        <w:rPr>
          <w:rFonts w:eastAsia="SimSun"/>
          <w:snapToGrid w:val="0"/>
        </w:rPr>
        <w:tab/>
        <w:t>TransactionID,</w:t>
      </w:r>
    </w:p>
    <w:p w14:paraId="1743DEAC" w14:textId="77777777" w:rsidR="00CA578F" w:rsidRPr="00EA5FA7" w:rsidRDefault="00CA578F" w:rsidP="00CA578F">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1C22F2C" w14:textId="77777777" w:rsidR="00CA578F" w:rsidRPr="00EA5FA7" w:rsidRDefault="00CA578F" w:rsidP="00CA578F">
      <w:pPr>
        <w:pStyle w:val="PL"/>
        <w:rPr>
          <w:rFonts w:eastAsia="SimSun"/>
          <w:snapToGrid w:val="0"/>
        </w:rPr>
      </w:pPr>
      <w:r w:rsidRPr="00EA5FA7">
        <w:rPr>
          <w:rFonts w:eastAsia="SimSun"/>
          <w:snapToGrid w:val="0"/>
        </w:rPr>
        <w:tab/>
        <w:t>UE-associatedLogicalF1-ConnectionItem,</w:t>
      </w:r>
    </w:p>
    <w:p w14:paraId="319877C9" w14:textId="77777777" w:rsidR="00CA578F" w:rsidRPr="00EA5FA7" w:rsidRDefault="00CA578F" w:rsidP="00CA578F">
      <w:pPr>
        <w:pStyle w:val="PL"/>
        <w:rPr>
          <w:rFonts w:eastAsia="SimSun"/>
          <w:snapToGrid w:val="0"/>
        </w:rPr>
      </w:pPr>
      <w:r w:rsidRPr="00EA5FA7">
        <w:rPr>
          <w:rFonts w:eastAsia="SimSun"/>
          <w:snapToGrid w:val="0"/>
        </w:rPr>
        <w:tab/>
        <w:t>DUtoCURRCContainer,</w:t>
      </w:r>
    </w:p>
    <w:p w14:paraId="41383AD4" w14:textId="77777777" w:rsidR="00CA578F" w:rsidRPr="00EA5FA7" w:rsidRDefault="00CA578F" w:rsidP="00CA578F">
      <w:pPr>
        <w:pStyle w:val="PL"/>
        <w:rPr>
          <w:rFonts w:eastAsia="SimSun"/>
          <w:snapToGrid w:val="0"/>
        </w:rPr>
      </w:pPr>
      <w:r w:rsidRPr="00EA5FA7">
        <w:rPr>
          <w:rFonts w:eastAsia="SimSun"/>
          <w:snapToGrid w:val="0"/>
        </w:rPr>
        <w:tab/>
        <w:t xml:space="preserve">PagingCell-Item, </w:t>
      </w:r>
    </w:p>
    <w:p w14:paraId="2535A492" w14:textId="77777777" w:rsidR="00CA578F" w:rsidRPr="00EA5FA7" w:rsidRDefault="00CA578F" w:rsidP="00CA578F">
      <w:pPr>
        <w:pStyle w:val="PL"/>
        <w:rPr>
          <w:rFonts w:eastAsia="SimSun"/>
          <w:snapToGrid w:val="0"/>
        </w:rPr>
      </w:pPr>
      <w:r w:rsidRPr="00EA5FA7">
        <w:rPr>
          <w:snapToGrid w:val="0"/>
        </w:rPr>
        <w:tab/>
        <w:t>SItype-List,</w:t>
      </w:r>
    </w:p>
    <w:p w14:paraId="15F72871" w14:textId="77777777" w:rsidR="00CA578F" w:rsidRPr="00EA5FA7" w:rsidRDefault="00CA578F" w:rsidP="00CA578F">
      <w:pPr>
        <w:pStyle w:val="PL"/>
        <w:rPr>
          <w:rFonts w:eastAsia="SimSun"/>
          <w:snapToGrid w:val="0"/>
        </w:rPr>
      </w:pPr>
      <w:r w:rsidRPr="00EA5FA7">
        <w:rPr>
          <w:rFonts w:eastAsia="SimSun"/>
          <w:snapToGrid w:val="0"/>
        </w:rPr>
        <w:tab/>
        <w:t>UEIdentityIndexValue,</w:t>
      </w:r>
    </w:p>
    <w:p w14:paraId="45D741C1" w14:textId="77777777" w:rsidR="00CA578F" w:rsidRPr="00EA5FA7" w:rsidRDefault="00CA578F" w:rsidP="00CA578F">
      <w:pPr>
        <w:pStyle w:val="PL"/>
        <w:rPr>
          <w:rFonts w:eastAsia="SimSun"/>
          <w:snapToGrid w:val="0"/>
        </w:rPr>
      </w:pPr>
      <w:r w:rsidRPr="00EA5FA7">
        <w:rPr>
          <w:rFonts w:eastAsia="SimSun"/>
          <w:snapToGrid w:val="0"/>
        </w:rPr>
        <w:tab/>
        <w:t>GNB-CU-TNL-Association-Setup-Item,</w:t>
      </w:r>
    </w:p>
    <w:p w14:paraId="6E02669F" w14:textId="77777777" w:rsidR="00CA578F" w:rsidRPr="00EA5FA7" w:rsidRDefault="00CA578F" w:rsidP="00CA578F">
      <w:pPr>
        <w:pStyle w:val="PL"/>
        <w:rPr>
          <w:rFonts w:eastAsia="SimSun"/>
          <w:snapToGrid w:val="0"/>
        </w:rPr>
      </w:pPr>
      <w:r w:rsidRPr="00EA5FA7">
        <w:rPr>
          <w:rFonts w:eastAsia="SimSun"/>
          <w:snapToGrid w:val="0"/>
        </w:rPr>
        <w:tab/>
        <w:t>GNB-CU-TNL-Association-Failed-To-Setup-Item,</w:t>
      </w:r>
    </w:p>
    <w:p w14:paraId="6D27D5F9" w14:textId="77777777" w:rsidR="00CA578F" w:rsidRPr="00EA5FA7" w:rsidRDefault="00CA578F" w:rsidP="00CA578F">
      <w:pPr>
        <w:pStyle w:val="PL"/>
        <w:rPr>
          <w:rFonts w:eastAsia="SimSun"/>
          <w:snapToGrid w:val="0"/>
        </w:rPr>
      </w:pPr>
      <w:r w:rsidRPr="00EA5FA7">
        <w:rPr>
          <w:rFonts w:eastAsia="SimSun"/>
          <w:snapToGrid w:val="0"/>
        </w:rPr>
        <w:tab/>
        <w:t>GNB-CU-TNL-Association-To-Add-Item,</w:t>
      </w:r>
    </w:p>
    <w:p w14:paraId="2C48A72C" w14:textId="77777777" w:rsidR="00CA578F" w:rsidRPr="00EA5FA7" w:rsidRDefault="00CA578F" w:rsidP="00CA578F">
      <w:pPr>
        <w:pStyle w:val="PL"/>
        <w:rPr>
          <w:rFonts w:eastAsia="SimSun"/>
          <w:snapToGrid w:val="0"/>
        </w:rPr>
      </w:pPr>
      <w:r w:rsidRPr="00EA5FA7">
        <w:rPr>
          <w:rFonts w:eastAsia="SimSun"/>
          <w:snapToGrid w:val="0"/>
        </w:rPr>
        <w:tab/>
        <w:t>GNB-CU-TNL-Association-To-Remove-Item,</w:t>
      </w:r>
    </w:p>
    <w:p w14:paraId="7A42043E" w14:textId="77777777" w:rsidR="00CA578F" w:rsidRPr="00EA5FA7" w:rsidRDefault="00CA578F" w:rsidP="00CA578F">
      <w:pPr>
        <w:pStyle w:val="PL"/>
        <w:rPr>
          <w:rFonts w:eastAsia="SimSun"/>
          <w:snapToGrid w:val="0"/>
        </w:rPr>
      </w:pPr>
      <w:r w:rsidRPr="00EA5FA7">
        <w:rPr>
          <w:rFonts w:eastAsia="SimSun"/>
          <w:snapToGrid w:val="0"/>
        </w:rPr>
        <w:tab/>
        <w:t>GNB-CU-TNL-Association-To-Update-Item,</w:t>
      </w:r>
    </w:p>
    <w:p w14:paraId="51A9C6BE" w14:textId="77777777" w:rsidR="00CA578F" w:rsidRPr="00EA5FA7" w:rsidRDefault="00CA578F" w:rsidP="00CA578F">
      <w:pPr>
        <w:pStyle w:val="PL"/>
        <w:rPr>
          <w:rFonts w:eastAsia="SimSun"/>
          <w:snapToGrid w:val="0"/>
        </w:rPr>
      </w:pPr>
      <w:r w:rsidRPr="00EA5FA7">
        <w:rPr>
          <w:rFonts w:eastAsia="SimSun"/>
          <w:snapToGrid w:val="0"/>
        </w:rPr>
        <w:tab/>
        <w:t>MaskedIMEISV,</w:t>
      </w:r>
    </w:p>
    <w:p w14:paraId="793A498D" w14:textId="77777777" w:rsidR="00CA578F" w:rsidRPr="00EA5FA7" w:rsidRDefault="00CA578F" w:rsidP="00CA578F">
      <w:pPr>
        <w:pStyle w:val="PL"/>
        <w:rPr>
          <w:rFonts w:eastAsia="SimSun"/>
          <w:snapToGrid w:val="0"/>
        </w:rPr>
      </w:pPr>
      <w:r w:rsidRPr="00EA5FA7">
        <w:rPr>
          <w:rFonts w:eastAsia="SimSun"/>
          <w:snapToGrid w:val="0"/>
        </w:rPr>
        <w:tab/>
        <w:t>PagingDRX,</w:t>
      </w:r>
    </w:p>
    <w:p w14:paraId="4C24A0F4" w14:textId="77777777" w:rsidR="00CA578F" w:rsidRPr="00EA5FA7" w:rsidRDefault="00CA578F" w:rsidP="00CA578F">
      <w:pPr>
        <w:pStyle w:val="PL"/>
        <w:rPr>
          <w:rFonts w:eastAsia="SimSun"/>
          <w:snapToGrid w:val="0"/>
        </w:rPr>
      </w:pPr>
      <w:r w:rsidRPr="00EA5FA7">
        <w:rPr>
          <w:rFonts w:eastAsia="SimSun"/>
          <w:snapToGrid w:val="0"/>
        </w:rPr>
        <w:tab/>
        <w:t>PagingPriority,</w:t>
      </w:r>
    </w:p>
    <w:p w14:paraId="343F9EDC" w14:textId="77777777" w:rsidR="00CA578F" w:rsidRPr="00EA5FA7" w:rsidRDefault="00CA578F" w:rsidP="00CA578F">
      <w:pPr>
        <w:pStyle w:val="PL"/>
        <w:rPr>
          <w:rFonts w:eastAsia="SimSun"/>
          <w:snapToGrid w:val="0"/>
        </w:rPr>
      </w:pPr>
      <w:r w:rsidRPr="00EA5FA7">
        <w:rPr>
          <w:rFonts w:eastAsia="SimSun"/>
          <w:snapToGrid w:val="0"/>
        </w:rPr>
        <w:tab/>
        <w:t>PagingIdentity,</w:t>
      </w:r>
    </w:p>
    <w:p w14:paraId="07BE3F2F" w14:textId="77777777" w:rsidR="00CA578F" w:rsidRPr="00EA5FA7" w:rsidRDefault="00CA578F" w:rsidP="00CA578F">
      <w:pPr>
        <w:pStyle w:val="PL"/>
        <w:rPr>
          <w:rFonts w:eastAsia="SimSun"/>
          <w:snapToGrid w:val="0"/>
        </w:rPr>
      </w:pPr>
      <w:r w:rsidRPr="00EA5FA7">
        <w:rPr>
          <w:rFonts w:eastAsia="SimSun"/>
          <w:snapToGrid w:val="0"/>
        </w:rPr>
        <w:tab/>
        <w:t>Cells-to-be-Barred-Item,</w:t>
      </w:r>
    </w:p>
    <w:p w14:paraId="288A98B6" w14:textId="77777777" w:rsidR="00CA578F" w:rsidRPr="00EA5FA7" w:rsidRDefault="00CA578F" w:rsidP="00CA578F">
      <w:pPr>
        <w:pStyle w:val="PL"/>
        <w:rPr>
          <w:rFonts w:eastAsia="SimSun"/>
          <w:snapToGrid w:val="0"/>
        </w:rPr>
      </w:pPr>
      <w:r w:rsidRPr="00EA5FA7">
        <w:rPr>
          <w:rFonts w:eastAsia="SimSun"/>
          <w:snapToGrid w:val="0"/>
        </w:rPr>
        <w:tab/>
        <w:t>PWSSystemInformation,</w:t>
      </w:r>
    </w:p>
    <w:p w14:paraId="68113F27" w14:textId="77777777" w:rsidR="00CA578F" w:rsidRPr="00EA5FA7" w:rsidRDefault="00CA578F" w:rsidP="00CA578F">
      <w:pPr>
        <w:pStyle w:val="PL"/>
        <w:rPr>
          <w:rFonts w:eastAsia="SimSun"/>
          <w:snapToGrid w:val="0"/>
        </w:rPr>
      </w:pPr>
      <w:r w:rsidRPr="00EA5FA7">
        <w:rPr>
          <w:rFonts w:eastAsia="SimSun"/>
          <w:snapToGrid w:val="0"/>
        </w:rPr>
        <w:tab/>
        <w:t>Broadcast-To-Be-Cancelled-Item,</w:t>
      </w:r>
    </w:p>
    <w:p w14:paraId="78B0AE7B" w14:textId="77777777" w:rsidR="00CA578F" w:rsidRPr="00EA5FA7" w:rsidRDefault="00CA578F" w:rsidP="00CA578F">
      <w:pPr>
        <w:pStyle w:val="PL"/>
        <w:rPr>
          <w:rFonts w:eastAsia="SimSun"/>
          <w:snapToGrid w:val="0"/>
        </w:rPr>
      </w:pPr>
      <w:r w:rsidRPr="00EA5FA7">
        <w:rPr>
          <w:rFonts w:eastAsia="SimSun"/>
          <w:snapToGrid w:val="0"/>
        </w:rPr>
        <w:tab/>
        <w:t>Cells-Broadcast-Cancelled-Item,</w:t>
      </w:r>
    </w:p>
    <w:p w14:paraId="2D22936E" w14:textId="77777777" w:rsidR="00CA578F" w:rsidRPr="00EA5FA7" w:rsidRDefault="00CA578F" w:rsidP="00CA578F">
      <w:pPr>
        <w:pStyle w:val="PL"/>
        <w:rPr>
          <w:rFonts w:eastAsia="SimSun"/>
          <w:snapToGrid w:val="0"/>
        </w:rPr>
      </w:pPr>
      <w:r w:rsidRPr="00EA5FA7">
        <w:rPr>
          <w:rFonts w:eastAsia="SimSun"/>
          <w:snapToGrid w:val="0"/>
        </w:rPr>
        <w:tab/>
        <w:t>NR-CGI-List-For-Restart-Item,</w:t>
      </w:r>
    </w:p>
    <w:p w14:paraId="227EA86C" w14:textId="77777777" w:rsidR="00CA578F" w:rsidRPr="00EA5FA7" w:rsidRDefault="00CA578F" w:rsidP="00CA578F">
      <w:pPr>
        <w:pStyle w:val="PL"/>
        <w:rPr>
          <w:rFonts w:eastAsia="SimSun"/>
          <w:snapToGrid w:val="0"/>
        </w:rPr>
      </w:pPr>
      <w:r w:rsidRPr="00EA5FA7">
        <w:rPr>
          <w:rFonts w:eastAsia="SimSun"/>
          <w:snapToGrid w:val="0"/>
        </w:rPr>
        <w:tab/>
        <w:t>PWS-Failed-NR-CGI-Item,</w:t>
      </w:r>
    </w:p>
    <w:p w14:paraId="700FF952" w14:textId="77777777" w:rsidR="00CA578F" w:rsidRPr="00EA5FA7" w:rsidRDefault="00CA578F" w:rsidP="00CA578F">
      <w:pPr>
        <w:pStyle w:val="PL"/>
        <w:rPr>
          <w:rFonts w:eastAsia="SimSun"/>
          <w:snapToGrid w:val="0"/>
        </w:rPr>
      </w:pPr>
      <w:r w:rsidRPr="00EA5FA7">
        <w:rPr>
          <w:rFonts w:eastAsia="SimSun"/>
          <w:snapToGrid w:val="0"/>
        </w:rPr>
        <w:tab/>
        <w:t>RepetitionPeriod,</w:t>
      </w:r>
    </w:p>
    <w:p w14:paraId="2FDCA092" w14:textId="77777777" w:rsidR="00CA578F" w:rsidRPr="00EA5FA7" w:rsidRDefault="00CA578F" w:rsidP="00CA578F">
      <w:pPr>
        <w:pStyle w:val="PL"/>
        <w:rPr>
          <w:rFonts w:eastAsia="SimSun"/>
          <w:snapToGrid w:val="0"/>
        </w:rPr>
      </w:pPr>
      <w:r w:rsidRPr="00EA5FA7">
        <w:rPr>
          <w:rFonts w:eastAsia="SimSun"/>
          <w:snapToGrid w:val="0"/>
        </w:rPr>
        <w:tab/>
        <w:t>NumberofBroadcastRequest,</w:t>
      </w:r>
    </w:p>
    <w:p w14:paraId="3E08DC87" w14:textId="77777777" w:rsidR="00CA578F" w:rsidRPr="00EA5FA7" w:rsidRDefault="00CA578F" w:rsidP="00CA578F">
      <w:pPr>
        <w:pStyle w:val="PL"/>
        <w:rPr>
          <w:rFonts w:eastAsia="SimSun"/>
          <w:snapToGrid w:val="0"/>
        </w:rPr>
      </w:pPr>
      <w:r w:rsidRPr="00EA5FA7">
        <w:rPr>
          <w:rFonts w:eastAsia="SimSun"/>
          <w:snapToGrid w:val="0"/>
        </w:rPr>
        <w:tab/>
        <w:t>Cells-To-Be-Broadcast-Item,</w:t>
      </w:r>
    </w:p>
    <w:p w14:paraId="7500F890" w14:textId="77777777" w:rsidR="00CA578F" w:rsidRPr="00EA5FA7" w:rsidRDefault="00CA578F" w:rsidP="00CA578F">
      <w:pPr>
        <w:pStyle w:val="PL"/>
        <w:rPr>
          <w:rFonts w:eastAsia="SimSun"/>
          <w:snapToGrid w:val="0"/>
        </w:rPr>
      </w:pPr>
      <w:r w:rsidRPr="00EA5FA7">
        <w:rPr>
          <w:rFonts w:eastAsia="SimSun"/>
          <w:snapToGrid w:val="0"/>
        </w:rPr>
        <w:tab/>
        <w:t>Cells-Broadcast-Completed-Item,</w:t>
      </w:r>
    </w:p>
    <w:p w14:paraId="414C9E21" w14:textId="77777777" w:rsidR="00CA578F" w:rsidRPr="00EA5FA7" w:rsidRDefault="00CA578F" w:rsidP="00CA578F">
      <w:pPr>
        <w:pStyle w:val="PL"/>
        <w:rPr>
          <w:snapToGrid w:val="0"/>
        </w:rPr>
      </w:pPr>
      <w:r w:rsidRPr="00EA5FA7">
        <w:rPr>
          <w:rFonts w:eastAsia="SimSun"/>
          <w:snapToGrid w:val="0"/>
        </w:rPr>
        <w:tab/>
        <w:t>Cancel-all-Warning-Messages-Indicator</w:t>
      </w:r>
      <w:r w:rsidRPr="00EA5FA7">
        <w:rPr>
          <w:snapToGrid w:val="0"/>
        </w:rPr>
        <w:t>,</w:t>
      </w:r>
    </w:p>
    <w:p w14:paraId="335B2E88" w14:textId="77777777" w:rsidR="00CA578F" w:rsidRPr="00EA5FA7" w:rsidRDefault="00CA578F" w:rsidP="00CA578F">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C14E961" w14:textId="77777777" w:rsidR="00CA578F" w:rsidRPr="00EA5FA7" w:rsidRDefault="00CA578F" w:rsidP="00CA578F">
      <w:pPr>
        <w:pStyle w:val="PL"/>
        <w:rPr>
          <w:snapToGrid w:val="0"/>
        </w:rPr>
      </w:pPr>
      <w:r w:rsidRPr="00EA5FA7">
        <w:rPr>
          <w:rFonts w:ascii="Courier" w:hAnsi="Courier" w:cs="Courier"/>
          <w:sz w:val="17"/>
          <w:szCs w:val="17"/>
          <w:lang w:eastAsia="zh-CN"/>
        </w:rPr>
        <w:tab/>
        <w:t>EUTRA-NR-CellResourceCoordinationReqAck-Container,</w:t>
      </w:r>
    </w:p>
    <w:p w14:paraId="5949FD23" w14:textId="77777777" w:rsidR="00CA578F" w:rsidRPr="00EA5FA7" w:rsidRDefault="00CA578F" w:rsidP="00CA578F">
      <w:pPr>
        <w:pStyle w:val="PL"/>
        <w:rPr>
          <w:snapToGrid w:val="0"/>
        </w:rPr>
      </w:pPr>
      <w:r w:rsidRPr="00EA5FA7">
        <w:rPr>
          <w:snapToGrid w:val="0"/>
        </w:rPr>
        <w:tab/>
        <w:t>RequestType,</w:t>
      </w:r>
    </w:p>
    <w:p w14:paraId="06810BD3" w14:textId="77777777" w:rsidR="00CA578F" w:rsidRPr="00EA5FA7" w:rsidRDefault="00CA578F" w:rsidP="00CA578F">
      <w:pPr>
        <w:pStyle w:val="PL"/>
        <w:rPr>
          <w:snapToGrid w:val="0"/>
        </w:rPr>
      </w:pPr>
      <w:r w:rsidRPr="00EA5FA7">
        <w:rPr>
          <w:snapToGrid w:val="0"/>
        </w:rPr>
        <w:lastRenderedPageBreak/>
        <w:tab/>
        <w:t>PLMN-Identity,</w:t>
      </w:r>
    </w:p>
    <w:p w14:paraId="1FAF448B" w14:textId="77777777" w:rsidR="00CA578F" w:rsidRPr="00EA5FA7" w:rsidRDefault="00CA578F" w:rsidP="00CA578F">
      <w:pPr>
        <w:pStyle w:val="PL"/>
        <w:rPr>
          <w:snapToGrid w:val="0"/>
        </w:rPr>
      </w:pPr>
      <w:r w:rsidRPr="00EA5FA7">
        <w:rPr>
          <w:snapToGrid w:val="0"/>
        </w:rPr>
        <w:tab/>
        <w:t xml:space="preserve">RLCFailureIndication, </w:t>
      </w:r>
    </w:p>
    <w:p w14:paraId="21E54664" w14:textId="77777777" w:rsidR="00CA578F" w:rsidRPr="00EA5FA7" w:rsidRDefault="00CA578F" w:rsidP="00CA578F">
      <w:pPr>
        <w:pStyle w:val="PL"/>
        <w:rPr>
          <w:snapToGrid w:val="0"/>
        </w:rPr>
      </w:pPr>
      <w:r w:rsidRPr="00EA5FA7">
        <w:rPr>
          <w:snapToGrid w:val="0"/>
        </w:rPr>
        <w:tab/>
        <w:t>UplinkTxDirectCurrentListInformation,</w:t>
      </w:r>
    </w:p>
    <w:p w14:paraId="73CA1F26" w14:textId="77777777" w:rsidR="00CA578F" w:rsidRPr="00EA5FA7" w:rsidRDefault="00CA578F" w:rsidP="00CA578F">
      <w:pPr>
        <w:pStyle w:val="PL"/>
        <w:rPr>
          <w:snapToGrid w:val="0"/>
        </w:rPr>
      </w:pPr>
      <w:r w:rsidRPr="00EA5FA7">
        <w:rPr>
          <w:snapToGrid w:val="0"/>
        </w:rPr>
        <w:tab/>
        <w:t>SULAccessIndication,</w:t>
      </w:r>
    </w:p>
    <w:p w14:paraId="2C19F72E" w14:textId="77777777" w:rsidR="00CA578F" w:rsidRPr="00EA5FA7" w:rsidRDefault="00CA578F" w:rsidP="00CA578F">
      <w:pPr>
        <w:pStyle w:val="PL"/>
        <w:rPr>
          <w:snapToGrid w:val="0"/>
        </w:rPr>
      </w:pPr>
      <w:r w:rsidRPr="00EA5FA7">
        <w:rPr>
          <w:snapToGrid w:val="0"/>
        </w:rPr>
        <w:tab/>
        <w:t>Protected-EUTRA-Resources-Item,</w:t>
      </w:r>
    </w:p>
    <w:p w14:paraId="7B2C7BA5" w14:textId="77777777" w:rsidR="00CA578F" w:rsidRPr="00EA5FA7" w:rsidRDefault="00CA578F" w:rsidP="00CA578F">
      <w:pPr>
        <w:pStyle w:val="PL"/>
        <w:rPr>
          <w:snapToGrid w:val="0"/>
        </w:rPr>
      </w:pPr>
      <w:r w:rsidRPr="00EA5FA7">
        <w:rPr>
          <w:snapToGrid w:val="0"/>
        </w:rPr>
        <w:tab/>
        <w:t>GNB-DUConfigurationQuery,</w:t>
      </w:r>
    </w:p>
    <w:p w14:paraId="74906445" w14:textId="77777777" w:rsidR="00CA578F" w:rsidRPr="00EA5FA7" w:rsidRDefault="00CA578F" w:rsidP="00CA578F">
      <w:pPr>
        <w:pStyle w:val="PL"/>
        <w:rPr>
          <w:snapToGrid w:val="0"/>
        </w:rPr>
      </w:pPr>
      <w:r w:rsidRPr="00EA5FA7">
        <w:rPr>
          <w:snapToGrid w:val="0"/>
        </w:rPr>
        <w:tab/>
        <w:t>BitRate,</w:t>
      </w:r>
    </w:p>
    <w:p w14:paraId="6263AAAB" w14:textId="77777777" w:rsidR="00CA578F" w:rsidRPr="00EA5FA7" w:rsidRDefault="00CA578F" w:rsidP="00CA578F">
      <w:pPr>
        <w:pStyle w:val="PL"/>
        <w:rPr>
          <w:noProof w:val="0"/>
          <w:snapToGrid w:val="0"/>
        </w:rPr>
      </w:pPr>
      <w:r w:rsidRPr="00EA5FA7">
        <w:rPr>
          <w:noProof w:val="0"/>
          <w:snapToGrid w:val="0"/>
        </w:rPr>
        <w:tab/>
        <w:t>RRC-Version,</w:t>
      </w:r>
    </w:p>
    <w:p w14:paraId="249748DA" w14:textId="77777777" w:rsidR="00CA578F" w:rsidRPr="00EA5FA7" w:rsidRDefault="00CA578F" w:rsidP="00CA578F">
      <w:pPr>
        <w:pStyle w:val="PL"/>
        <w:rPr>
          <w:noProof w:val="0"/>
          <w:snapToGrid w:val="0"/>
        </w:rPr>
      </w:pPr>
      <w:r w:rsidRPr="00EA5FA7">
        <w:rPr>
          <w:noProof w:val="0"/>
          <w:snapToGrid w:val="0"/>
        </w:rPr>
        <w:tab/>
        <w:t>GNBDUOverloadInformation,</w:t>
      </w:r>
    </w:p>
    <w:p w14:paraId="5AD287CB" w14:textId="77777777" w:rsidR="00CA578F" w:rsidRPr="00EA5FA7" w:rsidRDefault="00CA578F" w:rsidP="00CA578F">
      <w:pPr>
        <w:pStyle w:val="PL"/>
        <w:rPr>
          <w:noProof w:val="0"/>
          <w:snapToGrid w:val="0"/>
        </w:rPr>
      </w:pPr>
      <w:r w:rsidRPr="00EA5FA7">
        <w:rPr>
          <w:noProof w:val="0"/>
          <w:snapToGrid w:val="0"/>
        </w:rPr>
        <w:tab/>
        <w:t>RRCDeliveryStatusRequest,</w:t>
      </w:r>
    </w:p>
    <w:p w14:paraId="59B06437" w14:textId="77777777" w:rsidR="00CA578F" w:rsidRPr="00EA5FA7" w:rsidRDefault="00CA578F" w:rsidP="00CA578F">
      <w:pPr>
        <w:pStyle w:val="PL"/>
        <w:rPr>
          <w:noProof w:val="0"/>
          <w:snapToGrid w:val="0"/>
        </w:rPr>
      </w:pPr>
      <w:r w:rsidRPr="00EA5FA7">
        <w:rPr>
          <w:noProof w:val="0"/>
          <w:snapToGrid w:val="0"/>
        </w:rPr>
        <w:tab/>
        <w:t>NeedforGap,</w:t>
      </w:r>
    </w:p>
    <w:p w14:paraId="5F017A47" w14:textId="77777777" w:rsidR="00CA578F" w:rsidRPr="00EA5FA7" w:rsidRDefault="00CA578F" w:rsidP="00CA578F">
      <w:pPr>
        <w:pStyle w:val="PL"/>
        <w:rPr>
          <w:noProof w:val="0"/>
          <w:snapToGrid w:val="0"/>
        </w:rPr>
      </w:pPr>
      <w:r w:rsidRPr="00EA5FA7">
        <w:rPr>
          <w:noProof w:val="0"/>
          <w:snapToGrid w:val="0"/>
        </w:rPr>
        <w:tab/>
        <w:t>RRCDeliveryStatus,</w:t>
      </w:r>
    </w:p>
    <w:p w14:paraId="56BCF000" w14:textId="77777777" w:rsidR="00CA578F" w:rsidRPr="00EA5FA7" w:rsidRDefault="00CA578F" w:rsidP="00CA578F">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295013A8" w14:textId="77777777" w:rsidR="00CA578F" w:rsidRPr="00EA5FA7" w:rsidRDefault="00CA578F" w:rsidP="00CA578F">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00EDDD7" w14:textId="77777777" w:rsidR="00CA578F" w:rsidRPr="00EA5FA7" w:rsidRDefault="00CA578F" w:rsidP="00CA578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561315C" w14:textId="77777777" w:rsidR="00CA578F" w:rsidRPr="00EA5FA7" w:rsidRDefault="00CA578F" w:rsidP="00CA578F">
      <w:pPr>
        <w:pStyle w:val="PL"/>
        <w:rPr>
          <w:snapToGrid w:val="0"/>
          <w:lang w:eastAsia="zh-CN"/>
        </w:rPr>
      </w:pPr>
      <w:r w:rsidRPr="00EA5FA7">
        <w:rPr>
          <w:snapToGrid w:val="0"/>
          <w:lang w:eastAsia="zh-CN"/>
        </w:rPr>
        <w:tab/>
        <w:t>IgnoreResourceCoordinationContainer,</w:t>
      </w:r>
    </w:p>
    <w:p w14:paraId="0CAF6F5E" w14:textId="77777777" w:rsidR="00CA578F" w:rsidRPr="00EA5FA7" w:rsidRDefault="00CA578F" w:rsidP="00CA578F">
      <w:pPr>
        <w:pStyle w:val="PL"/>
        <w:rPr>
          <w:snapToGrid w:val="0"/>
          <w:lang w:eastAsia="zh-CN"/>
        </w:rPr>
      </w:pPr>
      <w:r w:rsidRPr="00EA5FA7">
        <w:rPr>
          <w:snapToGrid w:val="0"/>
          <w:lang w:eastAsia="zh-CN"/>
        </w:rPr>
        <w:tab/>
        <w:t>PagingOrigin,</w:t>
      </w:r>
    </w:p>
    <w:p w14:paraId="41501B33" w14:textId="77777777" w:rsidR="00CA578F" w:rsidRPr="00EA5FA7" w:rsidRDefault="00CA578F" w:rsidP="00CA578F">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9305A41" w14:textId="77777777" w:rsidR="00CA578F" w:rsidRPr="00EA5FA7" w:rsidRDefault="00CA578F" w:rsidP="00CA578F">
      <w:pPr>
        <w:pStyle w:val="PL"/>
        <w:rPr>
          <w:noProof w:val="0"/>
          <w:snapToGrid w:val="0"/>
        </w:rPr>
      </w:pPr>
      <w:r w:rsidRPr="00EA5FA7">
        <w:rPr>
          <w:noProof w:val="0"/>
          <w:snapToGrid w:val="0"/>
        </w:rPr>
        <w:tab/>
        <w:t>RANUEID,</w:t>
      </w:r>
    </w:p>
    <w:p w14:paraId="0F034A94" w14:textId="77777777" w:rsidR="00CA578F" w:rsidRPr="00EA5FA7" w:rsidRDefault="00CA578F" w:rsidP="00CA578F">
      <w:pPr>
        <w:pStyle w:val="PL"/>
        <w:rPr>
          <w:noProof w:val="0"/>
          <w:snapToGrid w:val="0"/>
        </w:rPr>
      </w:pPr>
      <w:r w:rsidRPr="00EA5FA7">
        <w:rPr>
          <w:noProof w:val="0"/>
          <w:snapToGrid w:val="0"/>
        </w:rPr>
        <w:tab/>
        <w:t>GNB-DU-TNL-Association-To-Remove-Item,</w:t>
      </w:r>
    </w:p>
    <w:p w14:paraId="0C50D6E0" w14:textId="77777777" w:rsidR="00CA578F" w:rsidRPr="00EA5FA7" w:rsidRDefault="00CA578F" w:rsidP="00CA578F">
      <w:pPr>
        <w:pStyle w:val="PL"/>
        <w:rPr>
          <w:noProof w:val="0"/>
          <w:snapToGrid w:val="0"/>
        </w:rPr>
      </w:pPr>
      <w:r w:rsidRPr="00EA5FA7">
        <w:rPr>
          <w:noProof w:val="0"/>
          <w:snapToGrid w:val="0"/>
        </w:rPr>
        <w:tab/>
        <w:t>NotificationInformation,</w:t>
      </w:r>
    </w:p>
    <w:p w14:paraId="14501151" w14:textId="77777777" w:rsidR="00CA578F" w:rsidRPr="00EA5FA7" w:rsidRDefault="00CA578F" w:rsidP="00CA578F">
      <w:pPr>
        <w:pStyle w:val="PL"/>
        <w:rPr>
          <w:noProof w:val="0"/>
          <w:snapToGrid w:val="0"/>
        </w:rPr>
      </w:pPr>
      <w:r w:rsidRPr="00EA5FA7">
        <w:rPr>
          <w:noProof w:val="0"/>
          <w:snapToGrid w:val="0"/>
        </w:rPr>
        <w:tab/>
        <w:t>TraceActivation,</w:t>
      </w:r>
    </w:p>
    <w:p w14:paraId="5EB4FDE8" w14:textId="77777777" w:rsidR="00CA578F" w:rsidRPr="00EA5FA7" w:rsidRDefault="00CA578F" w:rsidP="00CA578F">
      <w:pPr>
        <w:pStyle w:val="PL"/>
        <w:rPr>
          <w:noProof w:val="0"/>
          <w:snapToGrid w:val="0"/>
        </w:rPr>
      </w:pPr>
      <w:r w:rsidRPr="00EA5FA7">
        <w:rPr>
          <w:noProof w:val="0"/>
          <w:snapToGrid w:val="0"/>
        </w:rPr>
        <w:tab/>
        <w:t>TraceID,</w:t>
      </w:r>
    </w:p>
    <w:p w14:paraId="607D90EF" w14:textId="77777777" w:rsidR="00CA578F" w:rsidRPr="00EA5FA7" w:rsidRDefault="00CA578F" w:rsidP="00CA578F">
      <w:pPr>
        <w:pStyle w:val="PL"/>
        <w:rPr>
          <w:noProof w:val="0"/>
          <w:snapToGrid w:val="0"/>
        </w:rPr>
      </w:pPr>
      <w:r w:rsidRPr="00EA5FA7">
        <w:rPr>
          <w:noProof w:val="0"/>
          <w:snapToGrid w:val="0"/>
        </w:rPr>
        <w:tab/>
        <w:t>Neighbour-Cell-Information-Item,</w:t>
      </w:r>
    </w:p>
    <w:p w14:paraId="4C2E10FE" w14:textId="77777777" w:rsidR="00CA578F" w:rsidRPr="00EA5FA7" w:rsidRDefault="00CA578F" w:rsidP="00CA578F">
      <w:pPr>
        <w:pStyle w:val="PL"/>
        <w:rPr>
          <w:noProof w:val="0"/>
          <w:snapToGrid w:val="0"/>
        </w:rPr>
      </w:pPr>
      <w:r w:rsidRPr="00EA5FA7">
        <w:rPr>
          <w:noProof w:val="0"/>
          <w:snapToGrid w:val="0"/>
        </w:rPr>
        <w:tab/>
        <w:t>SymbolAllocInSlot,</w:t>
      </w:r>
    </w:p>
    <w:p w14:paraId="1E4EB6E5" w14:textId="77777777" w:rsidR="00CA578F" w:rsidRPr="00EA5FA7" w:rsidRDefault="00CA578F" w:rsidP="00CA578F">
      <w:pPr>
        <w:pStyle w:val="PL"/>
        <w:rPr>
          <w:noProof w:val="0"/>
          <w:snapToGrid w:val="0"/>
        </w:rPr>
      </w:pPr>
      <w:r w:rsidRPr="00EA5FA7">
        <w:rPr>
          <w:noProof w:val="0"/>
          <w:snapToGrid w:val="0"/>
        </w:rPr>
        <w:tab/>
        <w:t>NumDLULSymbols,</w:t>
      </w:r>
    </w:p>
    <w:p w14:paraId="4CCB21C4" w14:textId="77777777" w:rsidR="00CA578F" w:rsidRPr="00EA5FA7" w:rsidRDefault="00CA578F" w:rsidP="00CA578F">
      <w:pPr>
        <w:pStyle w:val="PL"/>
        <w:rPr>
          <w:noProof w:val="0"/>
          <w:snapToGrid w:val="0"/>
        </w:rPr>
      </w:pPr>
      <w:r w:rsidRPr="00EA5FA7">
        <w:rPr>
          <w:noProof w:val="0"/>
          <w:snapToGrid w:val="0"/>
        </w:rPr>
        <w:tab/>
        <w:t>AdditionalRRMPriorityIndex,</w:t>
      </w:r>
    </w:p>
    <w:p w14:paraId="27DB4D59" w14:textId="77777777" w:rsidR="00CA578F" w:rsidRPr="00EA5FA7" w:rsidRDefault="00CA578F" w:rsidP="00CA578F">
      <w:pPr>
        <w:pStyle w:val="PL"/>
        <w:rPr>
          <w:noProof w:val="0"/>
          <w:snapToGrid w:val="0"/>
        </w:rPr>
      </w:pPr>
      <w:r w:rsidRPr="00EA5FA7">
        <w:rPr>
          <w:noProof w:val="0"/>
          <w:snapToGrid w:val="0"/>
        </w:rPr>
        <w:tab/>
        <w:t>DUCURadioInformationType,</w:t>
      </w:r>
    </w:p>
    <w:p w14:paraId="23330D73" w14:textId="77777777" w:rsidR="00CA578F" w:rsidRPr="00EA5FA7" w:rsidRDefault="00CA578F" w:rsidP="00CA578F">
      <w:pPr>
        <w:pStyle w:val="PL"/>
        <w:rPr>
          <w:noProof w:val="0"/>
          <w:snapToGrid w:val="0"/>
        </w:rPr>
      </w:pPr>
      <w:r w:rsidRPr="00EA5FA7">
        <w:rPr>
          <w:noProof w:val="0"/>
          <w:snapToGrid w:val="0"/>
        </w:rPr>
        <w:tab/>
        <w:t>CUDURadioInformationType,</w:t>
      </w:r>
    </w:p>
    <w:p w14:paraId="7897BE81" w14:textId="77777777" w:rsidR="00CA578F" w:rsidRDefault="00CA578F" w:rsidP="00CA578F">
      <w:pPr>
        <w:pStyle w:val="PL"/>
        <w:rPr>
          <w:ins w:id="2469" w:author="Author"/>
          <w:noProof w:val="0"/>
          <w:snapToGrid w:val="0"/>
        </w:rPr>
      </w:pPr>
      <w:r w:rsidRPr="00EA5FA7">
        <w:rPr>
          <w:noProof w:val="0"/>
          <w:snapToGrid w:val="0"/>
        </w:rPr>
        <w:tab/>
        <w:t>Transport-Layer-Address-Info</w:t>
      </w:r>
      <w:ins w:id="2470" w:author="Author">
        <w:r>
          <w:rPr>
            <w:noProof w:val="0"/>
            <w:snapToGrid w:val="0"/>
          </w:rPr>
          <w:t>,</w:t>
        </w:r>
      </w:ins>
    </w:p>
    <w:p w14:paraId="707450DF" w14:textId="77777777" w:rsidR="00CA578F" w:rsidRPr="00F047CF" w:rsidRDefault="00CA578F" w:rsidP="00CA578F">
      <w:pPr>
        <w:pStyle w:val="PL"/>
        <w:rPr>
          <w:ins w:id="2471" w:author="Author"/>
          <w:rFonts w:cs="Courier New"/>
        </w:rPr>
      </w:pPr>
      <w:ins w:id="2472" w:author="Author">
        <w:r>
          <w:rPr>
            <w:rFonts w:cs="Courier New"/>
          </w:rPr>
          <w:tab/>
        </w:r>
        <w:r w:rsidRPr="00F047CF">
          <w:rPr>
            <w:rFonts w:cs="Courier New"/>
          </w:rPr>
          <w:t>GNBCUMeasurementID</w:t>
        </w:r>
        <w:r>
          <w:rPr>
            <w:rFonts w:cs="Courier New"/>
          </w:rPr>
          <w:t>,</w:t>
        </w:r>
      </w:ins>
    </w:p>
    <w:p w14:paraId="394F7E83" w14:textId="77777777" w:rsidR="00CA578F" w:rsidRPr="00F047CF" w:rsidRDefault="00CA578F" w:rsidP="00CA578F">
      <w:pPr>
        <w:pStyle w:val="PL"/>
        <w:rPr>
          <w:ins w:id="2473" w:author="Author"/>
          <w:rFonts w:cs="Courier New"/>
        </w:rPr>
      </w:pPr>
      <w:ins w:id="2474" w:author="Author">
        <w:r>
          <w:rPr>
            <w:rFonts w:cs="Courier New"/>
          </w:rPr>
          <w:tab/>
        </w:r>
        <w:r w:rsidRPr="00F047CF">
          <w:rPr>
            <w:rFonts w:cs="Courier New"/>
          </w:rPr>
          <w:t>GNBDUMeasurementID</w:t>
        </w:r>
        <w:r>
          <w:rPr>
            <w:rFonts w:cs="Courier New"/>
          </w:rPr>
          <w:t>,</w:t>
        </w:r>
      </w:ins>
    </w:p>
    <w:p w14:paraId="39B5390A" w14:textId="77777777" w:rsidR="00CA578F" w:rsidRPr="00F047CF" w:rsidRDefault="00CA578F" w:rsidP="00CA578F">
      <w:pPr>
        <w:pStyle w:val="PL"/>
        <w:rPr>
          <w:ins w:id="2475" w:author="Author"/>
          <w:rFonts w:cs="Courier New"/>
        </w:rPr>
      </w:pPr>
      <w:ins w:id="2476" w:author="Author">
        <w:r>
          <w:rPr>
            <w:rFonts w:cs="Courier New"/>
          </w:rPr>
          <w:tab/>
        </w:r>
        <w:r w:rsidRPr="00F047CF">
          <w:rPr>
            <w:rFonts w:cs="Courier New"/>
          </w:rPr>
          <w:t>RegistrationRequest</w:t>
        </w:r>
        <w:r>
          <w:rPr>
            <w:rFonts w:cs="Courier New"/>
          </w:rPr>
          <w:t>,</w:t>
        </w:r>
      </w:ins>
    </w:p>
    <w:p w14:paraId="7859F91D" w14:textId="77777777" w:rsidR="00CA578F" w:rsidRPr="00F047CF" w:rsidRDefault="00CA578F" w:rsidP="00CA578F">
      <w:pPr>
        <w:pStyle w:val="PL"/>
        <w:rPr>
          <w:ins w:id="2477" w:author="Author"/>
          <w:rFonts w:cs="Courier New"/>
        </w:rPr>
      </w:pPr>
      <w:ins w:id="2478" w:author="Author">
        <w:r>
          <w:rPr>
            <w:rFonts w:cs="Courier New"/>
          </w:rPr>
          <w:tab/>
        </w:r>
        <w:r w:rsidRPr="00F047CF">
          <w:rPr>
            <w:rFonts w:cs="Courier New"/>
          </w:rPr>
          <w:t>ReportCharacteristics</w:t>
        </w:r>
        <w:r>
          <w:rPr>
            <w:rFonts w:cs="Courier New"/>
          </w:rPr>
          <w:t>,</w:t>
        </w:r>
      </w:ins>
    </w:p>
    <w:p w14:paraId="2EB6CE7D" w14:textId="77777777" w:rsidR="00CA578F" w:rsidRPr="00F047CF" w:rsidRDefault="00CA578F" w:rsidP="00CA578F">
      <w:pPr>
        <w:pStyle w:val="PL"/>
        <w:rPr>
          <w:ins w:id="2479" w:author="Author"/>
          <w:rFonts w:cs="Courier New"/>
        </w:rPr>
      </w:pPr>
      <w:ins w:id="2480" w:author="Author">
        <w:r>
          <w:rPr>
            <w:rFonts w:cs="Courier New"/>
          </w:rPr>
          <w:tab/>
        </w:r>
        <w:r w:rsidRPr="00F047CF">
          <w:rPr>
            <w:rFonts w:cs="Courier New"/>
          </w:rPr>
          <w:t>CellToReportList</w:t>
        </w:r>
        <w:r>
          <w:rPr>
            <w:rFonts w:cs="Courier New"/>
          </w:rPr>
          <w:t>,</w:t>
        </w:r>
      </w:ins>
    </w:p>
    <w:p w14:paraId="361C5C1D" w14:textId="77777777" w:rsidR="00CA578F" w:rsidRPr="00F047CF" w:rsidRDefault="00CA578F" w:rsidP="00CA578F">
      <w:pPr>
        <w:pStyle w:val="PL"/>
        <w:rPr>
          <w:ins w:id="2481" w:author="Author"/>
          <w:rFonts w:cs="Courier New"/>
        </w:rPr>
      </w:pPr>
      <w:ins w:id="2482" w:author="Author">
        <w:r>
          <w:rPr>
            <w:rFonts w:cs="Courier New"/>
          </w:rPr>
          <w:tab/>
        </w:r>
        <w:r w:rsidRPr="00F047CF">
          <w:rPr>
            <w:rFonts w:cs="Courier New"/>
          </w:rPr>
          <w:t>HardwareLoadIndicator</w:t>
        </w:r>
        <w:r>
          <w:rPr>
            <w:rFonts w:cs="Courier New"/>
          </w:rPr>
          <w:t>,</w:t>
        </w:r>
      </w:ins>
    </w:p>
    <w:p w14:paraId="7906A20B" w14:textId="77777777" w:rsidR="00CA578F" w:rsidRPr="00F047CF" w:rsidRDefault="00CA578F" w:rsidP="00CA578F">
      <w:pPr>
        <w:pStyle w:val="PL"/>
        <w:rPr>
          <w:ins w:id="2483" w:author="Author"/>
          <w:rFonts w:cs="Courier New"/>
        </w:rPr>
      </w:pPr>
      <w:ins w:id="2484" w:author="Author">
        <w:r>
          <w:rPr>
            <w:rFonts w:cs="Courier New"/>
          </w:rPr>
          <w:tab/>
        </w:r>
        <w:r w:rsidRPr="00F047CF">
          <w:rPr>
            <w:rFonts w:cs="Courier New"/>
          </w:rPr>
          <w:t>CellMeasurementResultList</w:t>
        </w:r>
        <w:r>
          <w:rPr>
            <w:rFonts w:cs="Courier New"/>
          </w:rPr>
          <w:t>,</w:t>
        </w:r>
      </w:ins>
    </w:p>
    <w:p w14:paraId="0E837437" w14:textId="77777777" w:rsidR="00CA578F" w:rsidRPr="002311C4" w:rsidRDefault="00CA578F" w:rsidP="00CA578F">
      <w:pPr>
        <w:pStyle w:val="PL"/>
        <w:rPr>
          <w:ins w:id="2485" w:author="Author"/>
          <w:rFonts w:cs="Courier New"/>
        </w:rPr>
      </w:pPr>
      <w:ins w:id="2486" w:author="Author">
        <w:r>
          <w:rPr>
            <w:rFonts w:cs="Courier New"/>
          </w:rPr>
          <w:tab/>
        </w:r>
        <w:r w:rsidRPr="00F047CF">
          <w:rPr>
            <w:rFonts w:cs="Courier New"/>
          </w:rPr>
          <w:t>ReportingPeriodicity</w:t>
        </w:r>
        <w:r w:rsidRPr="002311C4">
          <w:rPr>
            <w:rFonts w:cs="Courier New"/>
          </w:rPr>
          <w:t>,</w:t>
        </w:r>
      </w:ins>
    </w:p>
    <w:p w14:paraId="640E0AF7" w14:textId="77777777" w:rsidR="00CA578F" w:rsidRDefault="00CA578F" w:rsidP="00CA578F">
      <w:pPr>
        <w:pStyle w:val="PL"/>
        <w:rPr>
          <w:ins w:id="2487" w:author="Author"/>
          <w:rFonts w:cs="Courier New"/>
        </w:rPr>
      </w:pPr>
      <w:ins w:id="2488" w:author="Author">
        <w:r w:rsidRPr="002311C4">
          <w:rPr>
            <w:rFonts w:cs="Courier New"/>
          </w:rPr>
          <w:tab/>
          <w:t>TNLCapacityLoadIndicator</w:t>
        </w:r>
        <w:r>
          <w:rPr>
            <w:rFonts w:cs="Courier New"/>
          </w:rPr>
          <w:t>,</w:t>
        </w:r>
      </w:ins>
    </w:p>
    <w:p w14:paraId="09C78D49" w14:textId="77777777" w:rsidR="00CA578F" w:rsidRDefault="00CA578F" w:rsidP="00CA578F">
      <w:pPr>
        <w:pStyle w:val="PL"/>
        <w:rPr>
          <w:ins w:id="2489" w:author="Author"/>
          <w:noProof w:val="0"/>
          <w:snapToGrid w:val="0"/>
          <w:lang w:eastAsia="zh-CN"/>
        </w:rPr>
      </w:pPr>
      <w:ins w:id="2490" w:author="Author">
        <w:r>
          <w:rPr>
            <w:noProof w:val="0"/>
            <w:snapToGrid w:val="0"/>
            <w:lang w:eastAsia="zh-CN"/>
          </w:rPr>
          <w:tab/>
          <w:t>RACHReportInformationList,</w:t>
        </w:r>
      </w:ins>
    </w:p>
    <w:p w14:paraId="4783DE0B" w14:textId="77777777" w:rsidR="00CA578F" w:rsidRPr="00EA5FA7" w:rsidRDefault="00CA578F" w:rsidP="00CA578F">
      <w:pPr>
        <w:pStyle w:val="PL"/>
        <w:rPr>
          <w:rFonts w:cs="Courier New"/>
        </w:rPr>
      </w:pPr>
      <w:ins w:id="2491" w:author="Author">
        <w:r>
          <w:rPr>
            <w:noProof w:val="0"/>
            <w:snapToGrid w:val="0"/>
            <w:lang w:eastAsia="zh-CN"/>
          </w:rPr>
          <w:tab/>
          <w:t>RLFReportInformationList</w:t>
        </w:r>
      </w:ins>
    </w:p>
    <w:p w14:paraId="28EA3280" w14:textId="77777777" w:rsidR="00CA578F" w:rsidRPr="00EA5FA7" w:rsidRDefault="00CA578F" w:rsidP="00CA578F">
      <w:pPr>
        <w:pStyle w:val="PL"/>
        <w:rPr>
          <w:noProof w:val="0"/>
          <w:snapToGrid w:val="0"/>
        </w:rPr>
      </w:pPr>
    </w:p>
    <w:p w14:paraId="3BA01E8F" w14:textId="77777777" w:rsidR="00CA578F" w:rsidRPr="00EA5FA7" w:rsidRDefault="00CA578F" w:rsidP="00CA578F">
      <w:pPr>
        <w:pStyle w:val="PL"/>
        <w:rPr>
          <w:noProof w:val="0"/>
          <w:snapToGrid w:val="0"/>
        </w:rPr>
      </w:pPr>
    </w:p>
    <w:p w14:paraId="08C1276C" w14:textId="77777777" w:rsidR="00CA578F" w:rsidRPr="00EA5FA7" w:rsidRDefault="00CA578F" w:rsidP="00CA578F">
      <w:pPr>
        <w:pStyle w:val="PL"/>
        <w:rPr>
          <w:noProof w:val="0"/>
          <w:snapToGrid w:val="0"/>
        </w:rPr>
      </w:pPr>
      <w:r w:rsidRPr="00EA5FA7">
        <w:rPr>
          <w:noProof w:val="0"/>
          <w:snapToGrid w:val="0"/>
        </w:rPr>
        <w:t>FROM F1AP-IEs</w:t>
      </w:r>
    </w:p>
    <w:p w14:paraId="75121B0B" w14:textId="77777777" w:rsidR="00CA578F" w:rsidRPr="00EA5FA7" w:rsidRDefault="00CA578F" w:rsidP="00CA578F">
      <w:pPr>
        <w:pStyle w:val="PL"/>
        <w:rPr>
          <w:noProof w:val="0"/>
          <w:snapToGrid w:val="0"/>
        </w:rPr>
      </w:pPr>
    </w:p>
    <w:p w14:paraId="52A479C5" w14:textId="77777777" w:rsidR="00CA578F" w:rsidRPr="00EA5FA7" w:rsidRDefault="00CA578F" w:rsidP="00CA578F">
      <w:pPr>
        <w:pStyle w:val="PL"/>
        <w:rPr>
          <w:noProof w:val="0"/>
          <w:snapToGrid w:val="0"/>
        </w:rPr>
      </w:pPr>
      <w:r w:rsidRPr="00EA5FA7">
        <w:rPr>
          <w:noProof w:val="0"/>
          <w:snapToGrid w:val="0"/>
        </w:rPr>
        <w:tab/>
        <w:t>PrivateIE-Container{},</w:t>
      </w:r>
    </w:p>
    <w:p w14:paraId="0AE04F50" w14:textId="77777777" w:rsidR="00CA578F" w:rsidRPr="00EA5FA7" w:rsidRDefault="00CA578F" w:rsidP="00CA578F">
      <w:pPr>
        <w:pStyle w:val="PL"/>
        <w:rPr>
          <w:noProof w:val="0"/>
          <w:snapToGrid w:val="0"/>
        </w:rPr>
      </w:pPr>
      <w:r w:rsidRPr="00EA5FA7">
        <w:rPr>
          <w:noProof w:val="0"/>
          <w:snapToGrid w:val="0"/>
        </w:rPr>
        <w:tab/>
        <w:t>ProtocolExtensionContainer{},</w:t>
      </w:r>
    </w:p>
    <w:p w14:paraId="5A4F743F" w14:textId="77777777" w:rsidR="00CA578F" w:rsidRPr="00EA5FA7" w:rsidRDefault="00CA578F" w:rsidP="00CA578F">
      <w:pPr>
        <w:pStyle w:val="PL"/>
        <w:rPr>
          <w:noProof w:val="0"/>
          <w:snapToGrid w:val="0"/>
        </w:rPr>
      </w:pPr>
      <w:r w:rsidRPr="00EA5FA7">
        <w:rPr>
          <w:noProof w:val="0"/>
          <w:snapToGrid w:val="0"/>
        </w:rPr>
        <w:tab/>
        <w:t>ProtocolIE-Container{},</w:t>
      </w:r>
    </w:p>
    <w:p w14:paraId="352B79F7" w14:textId="77777777" w:rsidR="00CA578F" w:rsidRPr="00EA5FA7" w:rsidRDefault="00CA578F" w:rsidP="00CA578F">
      <w:pPr>
        <w:pStyle w:val="PL"/>
        <w:rPr>
          <w:noProof w:val="0"/>
          <w:snapToGrid w:val="0"/>
        </w:rPr>
      </w:pPr>
      <w:r w:rsidRPr="00EA5FA7">
        <w:rPr>
          <w:noProof w:val="0"/>
          <w:snapToGrid w:val="0"/>
        </w:rPr>
        <w:tab/>
        <w:t>ProtocolIE-ContainerPair{},</w:t>
      </w:r>
    </w:p>
    <w:p w14:paraId="5FF2D3D7" w14:textId="77777777" w:rsidR="00CA578F" w:rsidRPr="00EA5FA7" w:rsidRDefault="00CA578F" w:rsidP="00CA578F">
      <w:pPr>
        <w:pStyle w:val="PL"/>
        <w:rPr>
          <w:noProof w:val="0"/>
          <w:snapToGrid w:val="0"/>
        </w:rPr>
      </w:pPr>
      <w:r w:rsidRPr="00EA5FA7">
        <w:rPr>
          <w:noProof w:val="0"/>
          <w:snapToGrid w:val="0"/>
        </w:rPr>
        <w:tab/>
        <w:t>ProtocolIE-SingleContainer{},</w:t>
      </w:r>
    </w:p>
    <w:p w14:paraId="01B5DA84" w14:textId="77777777" w:rsidR="00CA578F" w:rsidRPr="00EA5FA7" w:rsidRDefault="00CA578F" w:rsidP="00CA578F">
      <w:pPr>
        <w:pStyle w:val="PL"/>
        <w:rPr>
          <w:noProof w:val="0"/>
          <w:snapToGrid w:val="0"/>
        </w:rPr>
      </w:pPr>
      <w:r w:rsidRPr="00EA5FA7">
        <w:rPr>
          <w:noProof w:val="0"/>
          <w:snapToGrid w:val="0"/>
        </w:rPr>
        <w:tab/>
        <w:t>F1AP-PRIVATE-IES,</w:t>
      </w:r>
    </w:p>
    <w:p w14:paraId="388CB3A6" w14:textId="77777777" w:rsidR="00CA578F" w:rsidRPr="00EA5FA7" w:rsidRDefault="00CA578F" w:rsidP="00CA578F">
      <w:pPr>
        <w:pStyle w:val="PL"/>
        <w:rPr>
          <w:noProof w:val="0"/>
          <w:snapToGrid w:val="0"/>
        </w:rPr>
      </w:pPr>
      <w:r w:rsidRPr="00EA5FA7">
        <w:rPr>
          <w:noProof w:val="0"/>
          <w:snapToGrid w:val="0"/>
        </w:rPr>
        <w:tab/>
        <w:t>F1AP-PROTOCOL-EXTENSION,</w:t>
      </w:r>
    </w:p>
    <w:p w14:paraId="08D4BBE8" w14:textId="77777777" w:rsidR="00CA578F" w:rsidRPr="00EA5FA7" w:rsidRDefault="00CA578F" w:rsidP="00CA578F">
      <w:pPr>
        <w:pStyle w:val="PL"/>
        <w:rPr>
          <w:noProof w:val="0"/>
          <w:snapToGrid w:val="0"/>
        </w:rPr>
      </w:pPr>
      <w:r w:rsidRPr="00EA5FA7">
        <w:rPr>
          <w:noProof w:val="0"/>
          <w:snapToGrid w:val="0"/>
        </w:rPr>
        <w:tab/>
        <w:t>F1AP-PROTOCOL-IES,</w:t>
      </w:r>
    </w:p>
    <w:p w14:paraId="64395A2B" w14:textId="77777777" w:rsidR="00CA578F" w:rsidRPr="00EA5FA7" w:rsidRDefault="00CA578F" w:rsidP="00CA578F">
      <w:pPr>
        <w:pStyle w:val="PL"/>
        <w:rPr>
          <w:noProof w:val="0"/>
          <w:snapToGrid w:val="0"/>
        </w:rPr>
      </w:pPr>
      <w:r w:rsidRPr="00EA5FA7">
        <w:rPr>
          <w:noProof w:val="0"/>
          <w:snapToGrid w:val="0"/>
        </w:rPr>
        <w:tab/>
        <w:t>F1AP-PROTOCOL-IES-PAIR</w:t>
      </w:r>
    </w:p>
    <w:p w14:paraId="074507E1" w14:textId="77777777" w:rsidR="00CA578F" w:rsidRPr="00EA5FA7" w:rsidRDefault="00CA578F" w:rsidP="00CA578F">
      <w:pPr>
        <w:pStyle w:val="PL"/>
        <w:rPr>
          <w:noProof w:val="0"/>
          <w:snapToGrid w:val="0"/>
        </w:rPr>
      </w:pPr>
    </w:p>
    <w:p w14:paraId="7E4BF78F" w14:textId="77777777" w:rsidR="00CA578F" w:rsidRPr="00EA5FA7" w:rsidRDefault="00CA578F" w:rsidP="00CA578F">
      <w:pPr>
        <w:pStyle w:val="PL"/>
        <w:rPr>
          <w:noProof w:val="0"/>
          <w:snapToGrid w:val="0"/>
        </w:rPr>
      </w:pPr>
      <w:r w:rsidRPr="00EA5FA7">
        <w:rPr>
          <w:noProof w:val="0"/>
          <w:snapToGrid w:val="0"/>
        </w:rPr>
        <w:t>FROM F1AP-Containers</w:t>
      </w:r>
    </w:p>
    <w:p w14:paraId="43652B53" w14:textId="77777777" w:rsidR="00CA578F" w:rsidRPr="00EA5FA7" w:rsidRDefault="00CA578F" w:rsidP="00CA578F">
      <w:pPr>
        <w:pStyle w:val="PL"/>
        <w:rPr>
          <w:noProof w:val="0"/>
          <w:snapToGrid w:val="0"/>
        </w:rPr>
      </w:pPr>
    </w:p>
    <w:p w14:paraId="1B3BEB18" w14:textId="77777777" w:rsidR="00CA578F" w:rsidRPr="00EA5FA7" w:rsidRDefault="00CA578F" w:rsidP="00CA578F">
      <w:pPr>
        <w:pStyle w:val="PL"/>
        <w:rPr>
          <w:rFonts w:eastAsia="SimSun"/>
          <w:snapToGrid w:val="0"/>
        </w:rPr>
      </w:pPr>
      <w:r w:rsidRPr="00EA5FA7">
        <w:rPr>
          <w:rFonts w:eastAsia="SimSun"/>
          <w:snapToGrid w:val="0"/>
        </w:rPr>
        <w:tab/>
        <w:t>id-Candidate-SpCell-Item,</w:t>
      </w:r>
    </w:p>
    <w:p w14:paraId="64B6A652" w14:textId="77777777" w:rsidR="00CA578F" w:rsidRPr="00EA5FA7" w:rsidRDefault="00CA578F" w:rsidP="00CA578F">
      <w:pPr>
        <w:pStyle w:val="PL"/>
        <w:rPr>
          <w:rFonts w:eastAsia="SimSun"/>
          <w:snapToGrid w:val="0"/>
        </w:rPr>
      </w:pPr>
      <w:r w:rsidRPr="00EA5FA7">
        <w:rPr>
          <w:rFonts w:eastAsia="SimSun"/>
          <w:snapToGrid w:val="0"/>
        </w:rPr>
        <w:tab/>
        <w:t>id-Candidate-SpCell-List,</w:t>
      </w:r>
    </w:p>
    <w:p w14:paraId="4E17973E" w14:textId="77777777" w:rsidR="00CA578F" w:rsidRPr="00EA5FA7" w:rsidRDefault="00CA578F" w:rsidP="00CA578F">
      <w:pPr>
        <w:pStyle w:val="PL"/>
        <w:rPr>
          <w:rFonts w:eastAsia="SimSun"/>
          <w:snapToGrid w:val="0"/>
        </w:rPr>
      </w:pPr>
      <w:r w:rsidRPr="00EA5FA7">
        <w:rPr>
          <w:rFonts w:eastAsia="SimSun"/>
          <w:snapToGrid w:val="0"/>
        </w:rPr>
        <w:tab/>
        <w:t>id-Cause,</w:t>
      </w:r>
    </w:p>
    <w:p w14:paraId="7A11FE3C" w14:textId="77777777" w:rsidR="00CA578F" w:rsidRPr="00EA5FA7" w:rsidRDefault="00CA578F" w:rsidP="00CA578F">
      <w:pPr>
        <w:pStyle w:val="PL"/>
        <w:rPr>
          <w:rFonts w:eastAsia="SimSun"/>
          <w:snapToGrid w:val="0"/>
        </w:rPr>
      </w:pPr>
      <w:r w:rsidRPr="00EA5FA7">
        <w:rPr>
          <w:rFonts w:eastAsia="SimSun"/>
          <w:snapToGrid w:val="0"/>
        </w:rPr>
        <w:tab/>
        <w:t>id-Cancel-all-Warning-Messages-Indicator,</w:t>
      </w:r>
    </w:p>
    <w:p w14:paraId="1F534666" w14:textId="77777777" w:rsidR="00CA578F" w:rsidRPr="00EA5FA7" w:rsidRDefault="00CA578F" w:rsidP="00CA578F">
      <w:pPr>
        <w:pStyle w:val="PL"/>
        <w:rPr>
          <w:rFonts w:eastAsia="SimSun"/>
          <w:snapToGrid w:val="0"/>
        </w:rPr>
      </w:pPr>
      <w:r w:rsidRPr="00EA5FA7">
        <w:rPr>
          <w:rFonts w:eastAsia="SimSun"/>
          <w:snapToGrid w:val="0"/>
        </w:rPr>
        <w:tab/>
        <w:t>id-Cells-Failed-to-be-Activated-List,</w:t>
      </w:r>
    </w:p>
    <w:p w14:paraId="58C0819B" w14:textId="77777777" w:rsidR="00CA578F" w:rsidRPr="00EA5FA7" w:rsidRDefault="00CA578F" w:rsidP="00CA578F">
      <w:pPr>
        <w:pStyle w:val="PL"/>
        <w:rPr>
          <w:rFonts w:eastAsia="SimSun"/>
          <w:snapToGrid w:val="0"/>
        </w:rPr>
      </w:pPr>
      <w:r w:rsidRPr="00EA5FA7">
        <w:rPr>
          <w:rFonts w:eastAsia="SimSun"/>
          <w:snapToGrid w:val="0"/>
        </w:rPr>
        <w:tab/>
        <w:t xml:space="preserve">id-Cells-Failed-to-be-Activated-List-Item, </w:t>
      </w:r>
    </w:p>
    <w:p w14:paraId="6C390D3E" w14:textId="77777777" w:rsidR="00CA578F" w:rsidRPr="00EA5FA7" w:rsidRDefault="00CA578F" w:rsidP="00CA578F">
      <w:pPr>
        <w:pStyle w:val="PL"/>
        <w:rPr>
          <w:rFonts w:eastAsia="SimSun"/>
          <w:snapToGrid w:val="0"/>
        </w:rPr>
      </w:pPr>
      <w:r w:rsidRPr="00EA5FA7">
        <w:rPr>
          <w:rFonts w:eastAsia="SimSun"/>
          <w:snapToGrid w:val="0"/>
        </w:rPr>
        <w:tab/>
        <w:t>id-Cells-Status-Item,</w:t>
      </w:r>
    </w:p>
    <w:p w14:paraId="63BDFFFA" w14:textId="77777777" w:rsidR="00CA578F" w:rsidRPr="00EA5FA7" w:rsidRDefault="00CA578F" w:rsidP="00CA578F">
      <w:pPr>
        <w:pStyle w:val="PL"/>
        <w:rPr>
          <w:rFonts w:eastAsia="SimSun"/>
          <w:snapToGrid w:val="0"/>
        </w:rPr>
      </w:pPr>
      <w:r w:rsidRPr="00EA5FA7">
        <w:rPr>
          <w:rFonts w:eastAsia="SimSun"/>
          <w:snapToGrid w:val="0"/>
        </w:rPr>
        <w:tab/>
        <w:t>id-Cells-Status-List,</w:t>
      </w:r>
    </w:p>
    <w:p w14:paraId="0B120EC9" w14:textId="77777777" w:rsidR="00CA578F" w:rsidRPr="00EA5FA7" w:rsidRDefault="00CA578F" w:rsidP="00CA578F">
      <w:pPr>
        <w:pStyle w:val="PL"/>
        <w:rPr>
          <w:rFonts w:eastAsia="SimSun"/>
          <w:snapToGrid w:val="0"/>
        </w:rPr>
      </w:pPr>
      <w:r w:rsidRPr="00EA5FA7">
        <w:rPr>
          <w:rFonts w:eastAsia="SimSun"/>
          <w:snapToGrid w:val="0"/>
        </w:rPr>
        <w:tab/>
        <w:t>id-Cells-to-be-Activated-List,</w:t>
      </w:r>
    </w:p>
    <w:p w14:paraId="4ECDFD40" w14:textId="77777777" w:rsidR="00CA578F" w:rsidRPr="00EA5FA7" w:rsidRDefault="00CA578F" w:rsidP="00CA578F">
      <w:pPr>
        <w:pStyle w:val="PL"/>
        <w:rPr>
          <w:rFonts w:eastAsia="SimSun"/>
          <w:snapToGrid w:val="0"/>
        </w:rPr>
      </w:pPr>
      <w:r w:rsidRPr="00EA5FA7">
        <w:rPr>
          <w:rFonts w:eastAsia="SimSun"/>
          <w:snapToGrid w:val="0"/>
        </w:rPr>
        <w:tab/>
        <w:t>id-Cells-to-be-Activated-List-Item,</w:t>
      </w:r>
    </w:p>
    <w:p w14:paraId="4F795DFC" w14:textId="77777777" w:rsidR="00CA578F" w:rsidRPr="00EA5FA7" w:rsidRDefault="00CA578F" w:rsidP="00CA578F">
      <w:pPr>
        <w:pStyle w:val="PL"/>
        <w:rPr>
          <w:rFonts w:eastAsia="SimSun"/>
          <w:snapToGrid w:val="0"/>
        </w:rPr>
      </w:pPr>
      <w:r w:rsidRPr="00EA5FA7">
        <w:rPr>
          <w:rFonts w:eastAsia="SimSun"/>
          <w:snapToGrid w:val="0"/>
        </w:rPr>
        <w:tab/>
        <w:t>id-Cells-to-be-Deactivated-List,</w:t>
      </w:r>
    </w:p>
    <w:p w14:paraId="7E176F4D" w14:textId="77777777" w:rsidR="00CA578F" w:rsidRPr="00EA5FA7" w:rsidRDefault="00CA578F" w:rsidP="00CA578F">
      <w:pPr>
        <w:pStyle w:val="PL"/>
        <w:rPr>
          <w:rFonts w:eastAsia="SimSun"/>
          <w:snapToGrid w:val="0"/>
        </w:rPr>
      </w:pPr>
      <w:r w:rsidRPr="00EA5FA7">
        <w:rPr>
          <w:rFonts w:eastAsia="SimSun"/>
          <w:snapToGrid w:val="0"/>
        </w:rPr>
        <w:tab/>
        <w:t>id-Cells-to-be-Deactivated-List-Item,</w:t>
      </w:r>
    </w:p>
    <w:p w14:paraId="6415C63F" w14:textId="77777777" w:rsidR="00CA578F" w:rsidRPr="00EA5FA7" w:rsidRDefault="00CA578F" w:rsidP="00CA578F">
      <w:pPr>
        <w:pStyle w:val="PL"/>
        <w:rPr>
          <w:rFonts w:eastAsia="SimSun"/>
          <w:snapToGrid w:val="0"/>
        </w:rPr>
      </w:pPr>
      <w:r w:rsidRPr="00EA5FA7">
        <w:rPr>
          <w:rFonts w:eastAsia="SimSun"/>
          <w:snapToGrid w:val="0"/>
        </w:rPr>
        <w:tab/>
        <w:t>id-ConfirmedUEID,</w:t>
      </w:r>
    </w:p>
    <w:p w14:paraId="326340AB" w14:textId="77777777" w:rsidR="00CA578F" w:rsidRPr="00EA5FA7" w:rsidRDefault="00CA578F" w:rsidP="00CA578F">
      <w:pPr>
        <w:pStyle w:val="PL"/>
        <w:rPr>
          <w:rFonts w:eastAsia="SimSun"/>
          <w:snapToGrid w:val="0"/>
        </w:rPr>
      </w:pPr>
      <w:r w:rsidRPr="00EA5FA7">
        <w:rPr>
          <w:rFonts w:eastAsia="SimSun"/>
          <w:snapToGrid w:val="0"/>
        </w:rPr>
        <w:tab/>
        <w:t>id-CriticalityDiagnostics,</w:t>
      </w:r>
    </w:p>
    <w:p w14:paraId="24B4BB89" w14:textId="77777777" w:rsidR="00CA578F" w:rsidRPr="00EA5FA7" w:rsidRDefault="00CA578F" w:rsidP="00CA578F">
      <w:pPr>
        <w:pStyle w:val="PL"/>
        <w:rPr>
          <w:rFonts w:eastAsia="SimSun"/>
          <w:snapToGrid w:val="0"/>
        </w:rPr>
      </w:pPr>
      <w:r w:rsidRPr="00EA5FA7">
        <w:rPr>
          <w:rFonts w:eastAsia="SimSun"/>
          <w:snapToGrid w:val="0"/>
        </w:rPr>
        <w:tab/>
        <w:t>id-C-RNTI,</w:t>
      </w:r>
    </w:p>
    <w:p w14:paraId="448B4153" w14:textId="77777777" w:rsidR="00CA578F" w:rsidRPr="00EA5FA7" w:rsidRDefault="00CA578F" w:rsidP="00CA578F">
      <w:pPr>
        <w:pStyle w:val="PL"/>
        <w:rPr>
          <w:rFonts w:eastAsia="SimSun"/>
          <w:snapToGrid w:val="0"/>
        </w:rPr>
      </w:pPr>
      <w:r w:rsidRPr="00EA5FA7">
        <w:rPr>
          <w:rFonts w:eastAsia="SimSun"/>
          <w:snapToGrid w:val="0"/>
        </w:rPr>
        <w:tab/>
        <w:t>id-CUtoDURRCInformation,</w:t>
      </w:r>
    </w:p>
    <w:p w14:paraId="2D55DCBA" w14:textId="77777777" w:rsidR="00CA578F" w:rsidRPr="00EA5FA7" w:rsidRDefault="00CA578F" w:rsidP="00CA578F">
      <w:pPr>
        <w:pStyle w:val="PL"/>
        <w:rPr>
          <w:rFonts w:eastAsia="SimSun"/>
          <w:snapToGrid w:val="0"/>
        </w:rPr>
      </w:pPr>
      <w:r w:rsidRPr="00EA5FA7">
        <w:rPr>
          <w:rFonts w:eastAsia="SimSun"/>
          <w:snapToGrid w:val="0"/>
        </w:rPr>
        <w:tab/>
        <w:t>id-DRB-Activity-Item,</w:t>
      </w:r>
    </w:p>
    <w:p w14:paraId="5201A1AA" w14:textId="77777777" w:rsidR="00CA578F" w:rsidRPr="00EA5FA7" w:rsidRDefault="00CA578F" w:rsidP="00CA578F">
      <w:pPr>
        <w:pStyle w:val="PL"/>
        <w:rPr>
          <w:rFonts w:eastAsia="SimSun"/>
          <w:snapToGrid w:val="0"/>
        </w:rPr>
      </w:pPr>
      <w:r w:rsidRPr="00EA5FA7">
        <w:rPr>
          <w:rFonts w:eastAsia="SimSun"/>
          <w:snapToGrid w:val="0"/>
        </w:rPr>
        <w:tab/>
        <w:t>id-DRB-Activity-List,</w:t>
      </w:r>
    </w:p>
    <w:p w14:paraId="23A3C549" w14:textId="77777777" w:rsidR="00CA578F" w:rsidRPr="00EA5FA7" w:rsidRDefault="00CA578F" w:rsidP="00CA578F">
      <w:pPr>
        <w:pStyle w:val="PL"/>
        <w:rPr>
          <w:rFonts w:eastAsia="SimSun"/>
          <w:snapToGrid w:val="0"/>
        </w:rPr>
      </w:pPr>
      <w:r w:rsidRPr="00EA5FA7">
        <w:rPr>
          <w:rFonts w:eastAsia="SimSun"/>
          <w:snapToGrid w:val="0"/>
        </w:rPr>
        <w:tab/>
        <w:t>id-DRBs-FailedToBeModified-Item,</w:t>
      </w:r>
    </w:p>
    <w:p w14:paraId="5CD442C8" w14:textId="77777777" w:rsidR="00CA578F" w:rsidRPr="00EA5FA7" w:rsidRDefault="00CA578F" w:rsidP="00CA578F">
      <w:pPr>
        <w:pStyle w:val="PL"/>
        <w:rPr>
          <w:rFonts w:eastAsia="SimSun"/>
          <w:snapToGrid w:val="0"/>
        </w:rPr>
      </w:pPr>
      <w:r w:rsidRPr="00EA5FA7">
        <w:rPr>
          <w:rFonts w:eastAsia="SimSun"/>
          <w:snapToGrid w:val="0"/>
        </w:rPr>
        <w:tab/>
        <w:t>id-DRBs-FailedToBeModified-List,</w:t>
      </w:r>
    </w:p>
    <w:p w14:paraId="5612D483" w14:textId="77777777" w:rsidR="00CA578F" w:rsidRPr="00EA5FA7" w:rsidRDefault="00CA578F" w:rsidP="00CA578F">
      <w:pPr>
        <w:pStyle w:val="PL"/>
        <w:rPr>
          <w:rFonts w:eastAsia="SimSun"/>
          <w:snapToGrid w:val="0"/>
        </w:rPr>
      </w:pPr>
      <w:r w:rsidRPr="00EA5FA7">
        <w:rPr>
          <w:rFonts w:eastAsia="SimSun"/>
          <w:snapToGrid w:val="0"/>
        </w:rPr>
        <w:tab/>
        <w:t>id-DRBs-FailedToBeSetup-Item,</w:t>
      </w:r>
    </w:p>
    <w:p w14:paraId="2B6F87F9" w14:textId="77777777" w:rsidR="00CA578F" w:rsidRPr="00EA5FA7" w:rsidRDefault="00CA578F" w:rsidP="00CA578F">
      <w:pPr>
        <w:pStyle w:val="PL"/>
        <w:rPr>
          <w:rFonts w:eastAsia="SimSun"/>
          <w:snapToGrid w:val="0"/>
        </w:rPr>
      </w:pPr>
      <w:r w:rsidRPr="00EA5FA7">
        <w:rPr>
          <w:rFonts w:eastAsia="SimSun"/>
          <w:snapToGrid w:val="0"/>
        </w:rPr>
        <w:lastRenderedPageBreak/>
        <w:tab/>
        <w:t>id-DRBs-FailedToBeSetup-List,</w:t>
      </w:r>
    </w:p>
    <w:p w14:paraId="70C021E3" w14:textId="77777777" w:rsidR="00CA578F" w:rsidRPr="00EA5FA7" w:rsidRDefault="00CA578F" w:rsidP="00CA578F">
      <w:pPr>
        <w:pStyle w:val="PL"/>
        <w:rPr>
          <w:rFonts w:eastAsia="SimSun"/>
          <w:snapToGrid w:val="0"/>
        </w:rPr>
      </w:pPr>
      <w:r w:rsidRPr="00EA5FA7">
        <w:rPr>
          <w:rFonts w:eastAsia="SimSun"/>
          <w:snapToGrid w:val="0"/>
        </w:rPr>
        <w:tab/>
        <w:t>id-DRBs-FailedToBeSetupMod-Item,</w:t>
      </w:r>
    </w:p>
    <w:p w14:paraId="15E0F7C8" w14:textId="77777777" w:rsidR="00CA578F" w:rsidRPr="00EA5FA7" w:rsidRDefault="00CA578F" w:rsidP="00CA578F">
      <w:pPr>
        <w:pStyle w:val="PL"/>
        <w:rPr>
          <w:rFonts w:eastAsia="SimSun"/>
          <w:snapToGrid w:val="0"/>
        </w:rPr>
      </w:pPr>
      <w:r w:rsidRPr="00EA5FA7">
        <w:rPr>
          <w:rFonts w:eastAsia="SimSun"/>
          <w:snapToGrid w:val="0"/>
        </w:rPr>
        <w:tab/>
        <w:t>id-DRBs-FailedToBeSetupMod-List,</w:t>
      </w:r>
    </w:p>
    <w:p w14:paraId="728E5FF0" w14:textId="77777777" w:rsidR="00CA578F" w:rsidRPr="00EA5FA7" w:rsidRDefault="00CA578F" w:rsidP="00CA578F">
      <w:pPr>
        <w:pStyle w:val="PL"/>
        <w:rPr>
          <w:rFonts w:eastAsia="SimSun"/>
          <w:snapToGrid w:val="0"/>
        </w:rPr>
      </w:pPr>
      <w:r w:rsidRPr="00EA5FA7">
        <w:rPr>
          <w:rFonts w:eastAsia="SimSun"/>
          <w:snapToGrid w:val="0"/>
        </w:rPr>
        <w:tab/>
        <w:t>id-DRBs-ModifiedConf-Item,</w:t>
      </w:r>
    </w:p>
    <w:p w14:paraId="5B036170" w14:textId="77777777" w:rsidR="00CA578F" w:rsidRPr="00EA5FA7" w:rsidRDefault="00CA578F" w:rsidP="00CA578F">
      <w:pPr>
        <w:pStyle w:val="PL"/>
        <w:rPr>
          <w:rFonts w:eastAsia="SimSun"/>
          <w:snapToGrid w:val="0"/>
        </w:rPr>
      </w:pPr>
      <w:r w:rsidRPr="00EA5FA7">
        <w:rPr>
          <w:rFonts w:eastAsia="SimSun"/>
          <w:snapToGrid w:val="0"/>
        </w:rPr>
        <w:tab/>
        <w:t>id-DRBs-ModifiedConf-List,</w:t>
      </w:r>
    </w:p>
    <w:p w14:paraId="2BBDEB38" w14:textId="77777777" w:rsidR="00CA578F" w:rsidRPr="00EA5FA7" w:rsidRDefault="00CA578F" w:rsidP="00CA578F">
      <w:pPr>
        <w:pStyle w:val="PL"/>
        <w:rPr>
          <w:rFonts w:eastAsia="SimSun"/>
          <w:snapToGrid w:val="0"/>
        </w:rPr>
      </w:pPr>
      <w:r w:rsidRPr="00EA5FA7">
        <w:rPr>
          <w:rFonts w:eastAsia="SimSun"/>
          <w:snapToGrid w:val="0"/>
        </w:rPr>
        <w:tab/>
        <w:t>id-DRBs-Modified-Item,</w:t>
      </w:r>
    </w:p>
    <w:p w14:paraId="2FF57B8B" w14:textId="77777777" w:rsidR="00CA578F" w:rsidRPr="00EA5FA7" w:rsidRDefault="00CA578F" w:rsidP="00CA578F">
      <w:pPr>
        <w:pStyle w:val="PL"/>
        <w:rPr>
          <w:rFonts w:eastAsia="SimSun"/>
          <w:snapToGrid w:val="0"/>
        </w:rPr>
      </w:pPr>
      <w:r w:rsidRPr="00EA5FA7">
        <w:rPr>
          <w:rFonts w:eastAsia="SimSun"/>
          <w:snapToGrid w:val="0"/>
        </w:rPr>
        <w:tab/>
        <w:t>id-DRBs-Modified-List,</w:t>
      </w:r>
    </w:p>
    <w:p w14:paraId="77913FCF" w14:textId="77777777" w:rsidR="00CA578F" w:rsidRPr="00EA5FA7" w:rsidRDefault="00CA578F" w:rsidP="00CA578F">
      <w:pPr>
        <w:pStyle w:val="PL"/>
        <w:rPr>
          <w:rFonts w:eastAsia="SimSun"/>
          <w:snapToGrid w:val="0"/>
        </w:rPr>
      </w:pPr>
      <w:r w:rsidRPr="00EA5FA7">
        <w:rPr>
          <w:rFonts w:eastAsia="SimSun"/>
          <w:snapToGrid w:val="0"/>
        </w:rPr>
        <w:tab/>
        <w:t>id-DRB-Notify-Item,</w:t>
      </w:r>
    </w:p>
    <w:p w14:paraId="1A49F0DF" w14:textId="77777777" w:rsidR="00CA578F" w:rsidRPr="00EA5FA7" w:rsidRDefault="00CA578F" w:rsidP="00CA578F">
      <w:pPr>
        <w:pStyle w:val="PL"/>
        <w:rPr>
          <w:rFonts w:eastAsia="SimSun"/>
          <w:snapToGrid w:val="0"/>
        </w:rPr>
      </w:pPr>
      <w:r w:rsidRPr="00EA5FA7">
        <w:rPr>
          <w:rFonts w:eastAsia="SimSun"/>
          <w:snapToGrid w:val="0"/>
        </w:rPr>
        <w:tab/>
        <w:t>id-DRB-Notify-List,</w:t>
      </w:r>
    </w:p>
    <w:p w14:paraId="21AA5A7A" w14:textId="77777777" w:rsidR="00CA578F" w:rsidRPr="00EA5FA7" w:rsidRDefault="00CA578F" w:rsidP="00CA578F">
      <w:pPr>
        <w:pStyle w:val="PL"/>
        <w:rPr>
          <w:rFonts w:eastAsia="SimSun"/>
          <w:snapToGrid w:val="0"/>
        </w:rPr>
      </w:pPr>
      <w:r w:rsidRPr="00EA5FA7">
        <w:rPr>
          <w:rFonts w:eastAsia="SimSun"/>
          <w:snapToGrid w:val="0"/>
        </w:rPr>
        <w:tab/>
        <w:t>id-DRBs-Required-ToBeModified-Item,</w:t>
      </w:r>
    </w:p>
    <w:p w14:paraId="1F5DCE64" w14:textId="77777777" w:rsidR="00CA578F" w:rsidRPr="00EA5FA7" w:rsidRDefault="00CA578F" w:rsidP="00CA578F">
      <w:pPr>
        <w:pStyle w:val="PL"/>
        <w:rPr>
          <w:rFonts w:eastAsia="SimSun"/>
          <w:snapToGrid w:val="0"/>
        </w:rPr>
      </w:pPr>
      <w:r w:rsidRPr="00EA5FA7">
        <w:rPr>
          <w:rFonts w:eastAsia="SimSun"/>
          <w:snapToGrid w:val="0"/>
        </w:rPr>
        <w:tab/>
        <w:t>id-DRBs-Required-ToBeModified-List,</w:t>
      </w:r>
    </w:p>
    <w:p w14:paraId="6CC3A486" w14:textId="77777777" w:rsidR="00CA578F" w:rsidRPr="00EA5FA7" w:rsidRDefault="00CA578F" w:rsidP="00CA578F">
      <w:pPr>
        <w:pStyle w:val="PL"/>
        <w:rPr>
          <w:rFonts w:eastAsia="SimSun"/>
          <w:snapToGrid w:val="0"/>
        </w:rPr>
      </w:pPr>
      <w:r w:rsidRPr="00EA5FA7">
        <w:rPr>
          <w:rFonts w:eastAsia="SimSun"/>
          <w:snapToGrid w:val="0"/>
        </w:rPr>
        <w:tab/>
        <w:t>id-DRBs-Required-ToBeReleased-Item,</w:t>
      </w:r>
    </w:p>
    <w:p w14:paraId="288B8C7C" w14:textId="77777777" w:rsidR="00CA578F" w:rsidRPr="00EA5FA7" w:rsidRDefault="00CA578F" w:rsidP="00CA578F">
      <w:pPr>
        <w:pStyle w:val="PL"/>
        <w:rPr>
          <w:rFonts w:eastAsia="SimSun"/>
          <w:snapToGrid w:val="0"/>
        </w:rPr>
      </w:pPr>
      <w:r w:rsidRPr="00EA5FA7">
        <w:rPr>
          <w:rFonts w:eastAsia="SimSun"/>
          <w:snapToGrid w:val="0"/>
        </w:rPr>
        <w:tab/>
        <w:t>id-DRBs-Required-ToBeReleased-List,</w:t>
      </w:r>
    </w:p>
    <w:p w14:paraId="0C9948CB" w14:textId="77777777" w:rsidR="00CA578F" w:rsidRPr="00EA5FA7" w:rsidRDefault="00CA578F" w:rsidP="00CA578F">
      <w:pPr>
        <w:pStyle w:val="PL"/>
        <w:rPr>
          <w:rFonts w:eastAsia="SimSun"/>
          <w:snapToGrid w:val="0"/>
        </w:rPr>
      </w:pPr>
      <w:r w:rsidRPr="00EA5FA7">
        <w:rPr>
          <w:rFonts w:eastAsia="SimSun"/>
          <w:snapToGrid w:val="0"/>
        </w:rPr>
        <w:tab/>
        <w:t>id-DRBs-Setup-Item,</w:t>
      </w:r>
    </w:p>
    <w:p w14:paraId="6F8A3BC1" w14:textId="77777777" w:rsidR="00CA578F" w:rsidRPr="00EA5FA7" w:rsidRDefault="00CA578F" w:rsidP="00CA578F">
      <w:pPr>
        <w:pStyle w:val="PL"/>
        <w:rPr>
          <w:rFonts w:eastAsia="SimSun"/>
          <w:snapToGrid w:val="0"/>
        </w:rPr>
      </w:pPr>
      <w:r w:rsidRPr="00EA5FA7">
        <w:rPr>
          <w:rFonts w:eastAsia="SimSun"/>
          <w:snapToGrid w:val="0"/>
        </w:rPr>
        <w:tab/>
        <w:t>id-DRBs-Setup-List,</w:t>
      </w:r>
    </w:p>
    <w:p w14:paraId="25235B2B" w14:textId="77777777" w:rsidR="00CA578F" w:rsidRPr="00EA5FA7" w:rsidRDefault="00CA578F" w:rsidP="00CA578F">
      <w:pPr>
        <w:pStyle w:val="PL"/>
        <w:rPr>
          <w:rFonts w:eastAsia="SimSun"/>
          <w:snapToGrid w:val="0"/>
        </w:rPr>
      </w:pPr>
      <w:r w:rsidRPr="00EA5FA7">
        <w:rPr>
          <w:rFonts w:eastAsia="SimSun"/>
          <w:snapToGrid w:val="0"/>
        </w:rPr>
        <w:tab/>
        <w:t>id-DRBs-SetupMod-Item,</w:t>
      </w:r>
    </w:p>
    <w:p w14:paraId="586D446E" w14:textId="77777777" w:rsidR="00CA578F" w:rsidRPr="00EA5FA7" w:rsidRDefault="00CA578F" w:rsidP="00CA578F">
      <w:pPr>
        <w:pStyle w:val="PL"/>
        <w:rPr>
          <w:rFonts w:eastAsia="SimSun"/>
          <w:snapToGrid w:val="0"/>
        </w:rPr>
      </w:pPr>
      <w:r w:rsidRPr="00EA5FA7">
        <w:rPr>
          <w:rFonts w:eastAsia="SimSun"/>
          <w:snapToGrid w:val="0"/>
        </w:rPr>
        <w:tab/>
        <w:t>id-DRBs-SetupMod-List,</w:t>
      </w:r>
    </w:p>
    <w:p w14:paraId="72E7188F" w14:textId="77777777" w:rsidR="00CA578F" w:rsidRPr="00EA5FA7" w:rsidRDefault="00CA578F" w:rsidP="00CA578F">
      <w:pPr>
        <w:pStyle w:val="PL"/>
        <w:rPr>
          <w:rFonts w:eastAsia="SimSun"/>
          <w:snapToGrid w:val="0"/>
        </w:rPr>
      </w:pPr>
      <w:r w:rsidRPr="00EA5FA7">
        <w:rPr>
          <w:rFonts w:eastAsia="SimSun"/>
          <w:snapToGrid w:val="0"/>
        </w:rPr>
        <w:tab/>
        <w:t>id-DRBs-ToBeModified-Item,</w:t>
      </w:r>
    </w:p>
    <w:p w14:paraId="26A615AB" w14:textId="77777777" w:rsidR="00CA578F" w:rsidRPr="00EA5FA7" w:rsidRDefault="00CA578F" w:rsidP="00CA578F">
      <w:pPr>
        <w:pStyle w:val="PL"/>
        <w:rPr>
          <w:rFonts w:eastAsia="SimSun"/>
          <w:snapToGrid w:val="0"/>
        </w:rPr>
      </w:pPr>
      <w:r w:rsidRPr="00EA5FA7">
        <w:rPr>
          <w:rFonts w:eastAsia="SimSun"/>
          <w:snapToGrid w:val="0"/>
        </w:rPr>
        <w:tab/>
        <w:t>id-DRBs-ToBeModified-List,</w:t>
      </w:r>
    </w:p>
    <w:p w14:paraId="4C9A145E" w14:textId="77777777" w:rsidR="00CA578F" w:rsidRPr="00EA5FA7" w:rsidRDefault="00CA578F" w:rsidP="00CA578F">
      <w:pPr>
        <w:pStyle w:val="PL"/>
        <w:rPr>
          <w:rFonts w:eastAsia="SimSun"/>
          <w:snapToGrid w:val="0"/>
        </w:rPr>
      </w:pPr>
      <w:r w:rsidRPr="00EA5FA7">
        <w:rPr>
          <w:rFonts w:eastAsia="SimSun"/>
          <w:snapToGrid w:val="0"/>
        </w:rPr>
        <w:tab/>
        <w:t>id-DRBs-ToBeReleased-Item,</w:t>
      </w:r>
    </w:p>
    <w:p w14:paraId="4E0C2C6B" w14:textId="77777777" w:rsidR="00CA578F" w:rsidRPr="00EA5FA7" w:rsidRDefault="00CA578F" w:rsidP="00CA578F">
      <w:pPr>
        <w:pStyle w:val="PL"/>
        <w:rPr>
          <w:rFonts w:eastAsia="SimSun"/>
          <w:snapToGrid w:val="0"/>
        </w:rPr>
      </w:pPr>
      <w:r w:rsidRPr="00EA5FA7">
        <w:rPr>
          <w:rFonts w:eastAsia="SimSun"/>
          <w:snapToGrid w:val="0"/>
        </w:rPr>
        <w:tab/>
        <w:t>id-DRBs-ToBeReleased-List,</w:t>
      </w:r>
    </w:p>
    <w:p w14:paraId="4410EFA5" w14:textId="77777777" w:rsidR="00CA578F" w:rsidRPr="00EA5FA7" w:rsidRDefault="00CA578F" w:rsidP="00CA578F">
      <w:pPr>
        <w:pStyle w:val="PL"/>
        <w:rPr>
          <w:rFonts w:eastAsia="SimSun"/>
          <w:snapToGrid w:val="0"/>
        </w:rPr>
      </w:pPr>
      <w:r w:rsidRPr="00EA5FA7">
        <w:rPr>
          <w:rFonts w:eastAsia="SimSun"/>
          <w:snapToGrid w:val="0"/>
        </w:rPr>
        <w:tab/>
        <w:t>id-DRBs-ToBeSetup-Item,</w:t>
      </w:r>
    </w:p>
    <w:p w14:paraId="58C6608F" w14:textId="77777777" w:rsidR="00CA578F" w:rsidRPr="00EA5FA7" w:rsidRDefault="00CA578F" w:rsidP="00CA578F">
      <w:pPr>
        <w:pStyle w:val="PL"/>
        <w:rPr>
          <w:rFonts w:eastAsia="SimSun"/>
          <w:snapToGrid w:val="0"/>
        </w:rPr>
      </w:pPr>
      <w:r w:rsidRPr="00EA5FA7">
        <w:rPr>
          <w:rFonts w:eastAsia="SimSun"/>
          <w:snapToGrid w:val="0"/>
        </w:rPr>
        <w:tab/>
        <w:t>id-DRBs-ToBeSetup-List,</w:t>
      </w:r>
    </w:p>
    <w:p w14:paraId="4D734310" w14:textId="77777777" w:rsidR="00CA578F" w:rsidRPr="00EA5FA7" w:rsidRDefault="00CA578F" w:rsidP="00CA578F">
      <w:pPr>
        <w:pStyle w:val="PL"/>
        <w:rPr>
          <w:rFonts w:eastAsia="SimSun"/>
          <w:snapToGrid w:val="0"/>
        </w:rPr>
      </w:pPr>
      <w:r w:rsidRPr="00EA5FA7">
        <w:rPr>
          <w:rFonts w:eastAsia="SimSun"/>
          <w:snapToGrid w:val="0"/>
        </w:rPr>
        <w:tab/>
        <w:t>id-DRBs-ToBeSetupMod-Item,</w:t>
      </w:r>
    </w:p>
    <w:p w14:paraId="59E092FB" w14:textId="77777777" w:rsidR="00CA578F" w:rsidRPr="00EA5FA7" w:rsidRDefault="00CA578F" w:rsidP="00CA578F">
      <w:pPr>
        <w:pStyle w:val="PL"/>
        <w:rPr>
          <w:rFonts w:eastAsia="SimSun"/>
          <w:snapToGrid w:val="0"/>
        </w:rPr>
      </w:pPr>
      <w:r w:rsidRPr="00EA5FA7">
        <w:rPr>
          <w:rFonts w:eastAsia="SimSun"/>
          <w:snapToGrid w:val="0"/>
        </w:rPr>
        <w:tab/>
        <w:t>id-DRBs-ToBeSetupMod-List,</w:t>
      </w:r>
    </w:p>
    <w:p w14:paraId="17737CAE" w14:textId="77777777" w:rsidR="00CA578F" w:rsidRPr="00EA5FA7" w:rsidRDefault="00CA578F" w:rsidP="00CA578F">
      <w:pPr>
        <w:pStyle w:val="PL"/>
        <w:rPr>
          <w:rFonts w:eastAsia="SimSun"/>
          <w:snapToGrid w:val="0"/>
        </w:rPr>
      </w:pPr>
      <w:r w:rsidRPr="00EA5FA7">
        <w:rPr>
          <w:rFonts w:eastAsia="SimSun"/>
          <w:snapToGrid w:val="0"/>
        </w:rPr>
        <w:tab/>
        <w:t>id-DRXCycle,</w:t>
      </w:r>
    </w:p>
    <w:p w14:paraId="4482DC5A" w14:textId="77777777" w:rsidR="00CA578F" w:rsidRPr="00EA5FA7" w:rsidRDefault="00CA578F" w:rsidP="00CA578F">
      <w:pPr>
        <w:pStyle w:val="PL"/>
        <w:rPr>
          <w:rFonts w:eastAsia="SimSun"/>
          <w:snapToGrid w:val="0"/>
        </w:rPr>
      </w:pPr>
      <w:r w:rsidRPr="00EA5FA7">
        <w:rPr>
          <w:rFonts w:eastAsia="SimSun"/>
          <w:snapToGrid w:val="0"/>
        </w:rPr>
        <w:tab/>
        <w:t>id-DUtoCURRCInformation,</w:t>
      </w:r>
    </w:p>
    <w:p w14:paraId="6B4C4AED" w14:textId="77777777" w:rsidR="00CA578F" w:rsidRPr="00EA5FA7" w:rsidRDefault="00CA578F" w:rsidP="00CA578F">
      <w:pPr>
        <w:pStyle w:val="PL"/>
        <w:rPr>
          <w:rFonts w:eastAsia="SimSun"/>
          <w:snapToGrid w:val="0"/>
        </w:rPr>
      </w:pPr>
      <w:r w:rsidRPr="00EA5FA7">
        <w:rPr>
          <w:rFonts w:eastAsia="SimSun"/>
          <w:snapToGrid w:val="0"/>
        </w:rPr>
        <w:tab/>
        <w:t>id-ExecuteDuplication,</w:t>
      </w:r>
    </w:p>
    <w:p w14:paraId="68E344F4" w14:textId="77777777" w:rsidR="00CA578F" w:rsidRPr="00EA5FA7" w:rsidRDefault="00CA578F" w:rsidP="00CA578F">
      <w:pPr>
        <w:pStyle w:val="PL"/>
        <w:rPr>
          <w:rFonts w:eastAsia="SimSun"/>
          <w:snapToGrid w:val="0"/>
        </w:rPr>
      </w:pPr>
      <w:r w:rsidRPr="00EA5FA7">
        <w:rPr>
          <w:rFonts w:eastAsia="SimSun"/>
          <w:snapToGrid w:val="0"/>
        </w:rPr>
        <w:tab/>
        <w:t>id-FullConfiguration,</w:t>
      </w:r>
    </w:p>
    <w:p w14:paraId="71D94357" w14:textId="77777777" w:rsidR="00CA578F" w:rsidRPr="00EA5FA7" w:rsidRDefault="00CA578F" w:rsidP="00CA578F">
      <w:pPr>
        <w:pStyle w:val="PL"/>
        <w:rPr>
          <w:rFonts w:eastAsia="SimSun"/>
          <w:snapToGrid w:val="0"/>
        </w:rPr>
      </w:pPr>
      <w:r w:rsidRPr="00EA5FA7">
        <w:rPr>
          <w:rFonts w:eastAsia="SimSun"/>
          <w:snapToGrid w:val="0"/>
        </w:rPr>
        <w:tab/>
        <w:t>id-gNB-CU-UE-F1AP-ID,</w:t>
      </w:r>
    </w:p>
    <w:p w14:paraId="36F966BA" w14:textId="77777777" w:rsidR="00CA578F" w:rsidRPr="00EA5FA7" w:rsidRDefault="00CA578F" w:rsidP="00CA578F">
      <w:pPr>
        <w:pStyle w:val="PL"/>
        <w:rPr>
          <w:rFonts w:eastAsia="SimSun"/>
        </w:rPr>
      </w:pPr>
      <w:r w:rsidRPr="00EA5FA7">
        <w:rPr>
          <w:rFonts w:eastAsia="SimSun"/>
          <w:snapToGrid w:val="0"/>
        </w:rPr>
        <w:tab/>
      </w:r>
      <w:r w:rsidRPr="00EA5FA7">
        <w:rPr>
          <w:rFonts w:eastAsia="SimSun"/>
        </w:rPr>
        <w:t>id-gNB-DU-UE-F1AP-ID,</w:t>
      </w:r>
    </w:p>
    <w:p w14:paraId="18E6CCCF" w14:textId="77777777" w:rsidR="00CA578F" w:rsidRPr="00EA5FA7" w:rsidRDefault="00CA578F" w:rsidP="00CA578F">
      <w:pPr>
        <w:pStyle w:val="PL"/>
        <w:rPr>
          <w:rFonts w:eastAsia="SimSun"/>
        </w:rPr>
      </w:pPr>
      <w:r w:rsidRPr="00EA5FA7">
        <w:rPr>
          <w:rFonts w:eastAsia="SimSun"/>
        </w:rPr>
        <w:tab/>
        <w:t>id-gNB-DU-ID,</w:t>
      </w:r>
    </w:p>
    <w:p w14:paraId="694BCF81" w14:textId="77777777" w:rsidR="00CA578F" w:rsidRPr="00EA5FA7" w:rsidRDefault="00CA578F" w:rsidP="00CA578F">
      <w:pPr>
        <w:pStyle w:val="PL"/>
        <w:rPr>
          <w:rFonts w:eastAsia="SimSun"/>
        </w:rPr>
      </w:pPr>
      <w:r w:rsidRPr="00EA5FA7">
        <w:rPr>
          <w:rFonts w:eastAsia="SimSun"/>
        </w:rPr>
        <w:tab/>
        <w:t>id-GNB-DU-Served-Cells-Item,</w:t>
      </w:r>
    </w:p>
    <w:p w14:paraId="1C646B72" w14:textId="77777777" w:rsidR="00CA578F" w:rsidRPr="00EA5FA7" w:rsidRDefault="00CA578F" w:rsidP="00CA578F">
      <w:pPr>
        <w:pStyle w:val="PL"/>
        <w:rPr>
          <w:rFonts w:eastAsia="SimSun"/>
        </w:rPr>
      </w:pPr>
      <w:r w:rsidRPr="00EA5FA7">
        <w:rPr>
          <w:rFonts w:eastAsia="SimSun"/>
        </w:rPr>
        <w:tab/>
        <w:t>id-gNB-DU-Served-Cells-List,</w:t>
      </w:r>
      <w:r w:rsidRPr="00EA5FA7">
        <w:t xml:space="preserve"> </w:t>
      </w:r>
    </w:p>
    <w:p w14:paraId="537AB740" w14:textId="77777777" w:rsidR="00CA578F" w:rsidRPr="00EA5FA7" w:rsidRDefault="00CA578F" w:rsidP="00CA578F">
      <w:pPr>
        <w:pStyle w:val="PL"/>
        <w:rPr>
          <w:rFonts w:eastAsia="SimSun"/>
        </w:rPr>
      </w:pPr>
      <w:r w:rsidRPr="00EA5FA7">
        <w:rPr>
          <w:rFonts w:eastAsia="SimSun"/>
        </w:rPr>
        <w:tab/>
        <w:t>id-gNB-CU-Name,</w:t>
      </w:r>
    </w:p>
    <w:p w14:paraId="25D4ECFD" w14:textId="77777777" w:rsidR="00CA578F" w:rsidRPr="00EA5FA7" w:rsidRDefault="00CA578F" w:rsidP="00CA578F">
      <w:pPr>
        <w:pStyle w:val="PL"/>
        <w:rPr>
          <w:rFonts w:eastAsia="SimSun"/>
          <w:snapToGrid w:val="0"/>
        </w:rPr>
      </w:pPr>
      <w:r w:rsidRPr="00EA5FA7">
        <w:rPr>
          <w:rFonts w:eastAsia="SimSun"/>
        </w:rPr>
        <w:tab/>
      </w:r>
      <w:r w:rsidRPr="00EA5FA7">
        <w:rPr>
          <w:rFonts w:eastAsia="SimSun"/>
          <w:snapToGrid w:val="0"/>
        </w:rPr>
        <w:t>id-gNB-DU-Name,</w:t>
      </w:r>
    </w:p>
    <w:p w14:paraId="74947E79" w14:textId="77777777" w:rsidR="00CA578F" w:rsidRPr="00EA5FA7" w:rsidRDefault="00CA578F" w:rsidP="00CA578F">
      <w:pPr>
        <w:pStyle w:val="PL"/>
        <w:rPr>
          <w:rFonts w:eastAsia="SimSun"/>
          <w:snapToGrid w:val="0"/>
        </w:rPr>
      </w:pPr>
      <w:r w:rsidRPr="00EA5FA7">
        <w:rPr>
          <w:rFonts w:eastAsia="SimSun"/>
          <w:snapToGrid w:val="0"/>
        </w:rPr>
        <w:tab/>
        <w:t>id-InactivityMonitoringRequest,</w:t>
      </w:r>
    </w:p>
    <w:p w14:paraId="7FC4DC9E" w14:textId="77777777" w:rsidR="00CA578F" w:rsidRPr="00EA5FA7" w:rsidRDefault="00CA578F" w:rsidP="00CA578F">
      <w:pPr>
        <w:pStyle w:val="PL"/>
        <w:rPr>
          <w:rFonts w:eastAsia="SimSun"/>
          <w:snapToGrid w:val="0"/>
        </w:rPr>
      </w:pPr>
      <w:r w:rsidRPr="00EA5FA7">
        <w:rPr>
          <w:rFonts w:eastAsia="SimSun"/>
          <w:snapToGrid w:val="0"/>
        </w:rPr>
        <w:tab/>
        <w:t>id-InactivityMonitoringResponse,</w:t>
      </w:r>
    </w:p>
    <w:p w14:paraId="3E50928F" w14:textId="77777777" w:rsidR="00CA578F" w:rsidRPr="00EA5FA7" w:rsidRDefault="00CA578F" w:rsidP="00CA578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41346DA" w14:textId="77777777" w:rsidR="00CA578F" w:rsidRPr="00EA5FA7" w:rsidRDefault="00CA578F" w:rsidP="00CA578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6291D6EF" w14:textId="77777777" w:rsidR="00CA578F" w:rsidRPr="00EA5FA7" w:rsidRDefault="00CA578F" w:rsidP="00CA578F">
      <w:pPr>
        <w:pStyle w:val="PL"/>
        <w:rPr>
          <w:rFonts w:eastAsia="SimSun"/>
          <w:snapToGrid w:val="0"/>
        </w:rPr>
      </w:pPr>
      <w:r w:rsidRPr="00EA5FA7">
        <w:rPr>
          <w:rFonts w:eastAsia="SimSun"/>
          <w:snapToGrid w:val="0"/>
        </w:rPr>
        <w:tab/>
        <w:t>id-oldgNB-DU-UE-F1AP-ID,</w:t>
      </w:r>
    </w:p>
    <w:p w14:paraId="0FEF8271" w14:textId="77777777" w:rsidR="00CA578F" w:rsidRPr="00EA5FA7" w:rsidRDefault="00CA578F" w:rsidP="00CA578F">
      <w:pPr>
        <w:pStyle w:val="PL"/>
        <w:rPr>
          <w:rFonts w:eastAsia="SimSun"/>
          <w:snapToGrid w:val="0"/>
        </w:rPr>
      </w:pPr>
      <w:r w:rsidRPr="00EA5FA7">
        <w:tab/>
        <w:t>id-PLMNAssistanceInfoForNetShar,</w:t>
      </w:r>
    </w:p>
    <w:p w14:paraId="726BE6F0" w14:textId="77777777" w:rsidR="00CA578F" w:rsidRPr="00EA5FA7" w:rsidRDefault="00CA578F" w:rsidP="00CA578F">
      <w:pPr>
        <w:pStyle w:val="PL"/>
        <w:rPr>
          <w:rFonts w:eastAsia="SimSun"/>
          <w:snapToGrid w:val="0"/>
        </w:rPr>
      </w:pPr>
      <w:r w:rsidRPr="00EA5FA7">
        <w:rPr>
          <w:rFonts w:eastAsia="SimSun"/>
          <w:snapToGrid w:val="0"/>
        </w:rPr>
        <w:tab/>
        <w:t>id-Potential-SpCell-Item,</w:t>
      </w:r>
    </w:p>
    <w:p w14:paraId="308786BD" w14:textId="77777777" w:rsidR="00CA578F" w:rsidRPr="00EA5FA7" w:rsidRDefault="00CA578F" w:rsidP="00CA578F">
      <w:pPr>
        <w:pStyle w:val="PL"/>
        <w:rPr>
          <w:rFonts w:eastAsia="SimSun"/>
          <w:snapToGrid w:val="0"/>
        </w:rPr>
      </w:pPr>
      <w:r w:rsidRPr="00EA5FA7">
        <w:rPr>
          <w:rFonts w:eastAsia="SimSun"/>
          <w:snapToGrid w:val="0"/>
        </w:rPr>
        <w:tab/>
        <w:t>id-Potential-SpCell-List,</w:t>
      </w:r>
    </w:p>
    <w:p w14:paraId="5A48DCBF" w14:textId="77777777" w:rsidR="00CA578F" w:rsidRPr="00EA5FA7" w:rsidRDefault="00CA578F" w:rsidP="00CA578F">
      <w:pPr>
        <w:pStyle w:val="PL"/>
        <w:rPr>
          <w:rFonts w:eastAsia="SimSun"/>
          <w:snapToGrid w:val="0"/>
        </w:rPr>
      </w:pPr>
      <w:r w:rsidRPr="00EA5FA7">
        <w:rPr>
          <w:rFonts w:eastAsia="SimSun"/>
          <w:snapToGrid w:val="0"/>
        </w:rPr>
        <w:tab/>
        <w:t xml:space="preserve">id-RAT-FrequencyPriorityInformation, </w:t>
      </w:r>
    </w:p>
    <w:p w14:paraId="38496E4B" w14:textId="77777777" w:rsidR="00CA578F" w:rsidRPr="00EA5FA7" w:rsidRDefault="00CA578F" w:rsidP="00CA578F">
      <w:pPr>
        <w:pStyle w:val="PL"/>
        <w:rPr>
          <w:rFonts w:eastAsia="SimSun"/>
          <w:snapToGrid w:val="0"/>
        </w:rPr>
      </w:pPr>
      <w:r w:rsidRPr="00EA5FA7">
        <w:rPr>
          <w:rFonts w:eastAsia="SimSun"/>
          <w:snapToGrid w:val="0"/>
        </w:rPr>
        <w:tab/>
      </w:r>
      <w:r w:rsidRPr="00EA5FA7">
        <w:rPr>
          <w:noProof w:val="0"/>
        </w:rPr>
        <w:t>id-RedirectedRRCmessage,</w:t>
      </w:r>
    </w:p>
    <w:p w14:paraId="74190417" w14:textId="77777777" w:rsidR="00CA578F" w:rsidRPr="00EA5FA7" w:rsidRDefault="00CA578F" w:rsidP="00CA578F">
      <w:pPr>
        <w:pStyle w:val="PL"/>
        <w:rPr>
          <w:rFonts w:eastAsia="SimSun"/>
          <w:snapToGrid w:val="0"/>
        </w:rPr>
      </w:pPr>
      <w:r w:rsidRPr="00EA5FA7">
        <w:rPr>
          <w:rFonts w:eastAsia="SimSun"/>
          <w:snapToGrid w:val="0"/>
        </w:rPr>
        <w:tab/>
        <w:t>id-ResetType,</w:t>
      </w:r>
    </w:p>
    <w:p w14:paraId="7EBEE62E" w14:textId="77777777" w:rsidR="00CA578F" w:rsidRPr="00EA5FA7" w:rsidRDefault="00CA578F" w:rsidP="00CA578F">
      <w:pPr>
        <w:pStyle w:val="PL"/>
        <w:rPr>
          <w:rFonts w:eastAsia="SimSun"/>
          <w:snapToGrid w:val="0"/>
        </w:rPr>
      </w:pPr>
      <w:r w:rsidRPr="00EA5FA7">
        <w:rPr>
          <w:rFonts w:eastAsia="SimSun"/>
          <w:snapToGrid w:val="0"/>
        </w:rPr>
        <w:tab/>
        <w:t>id-ResourceCoordinationTransferContainer,</w:t>
      </w:r>
    </w:p>
    <w:p w14:paraId="7C916E6A" w14:textId="77777777" w:rsidR="00CA578F" w:rsidRPr="00EA5FA7" w:rsidRDefault="00CA578F" w:rsidP="00CA578F">
      <w:pPr>
        <w:pStyle w:val="PL"/>
        <w:rPr>
          <w:rFonts w:eastAsia="SimSun"/>
          <w:snapToGrid w:val="0"/>
        </w:rPr>
      </w:pPr>
      <w:r w:rsidRPr="00EA5FA7">
        <w:rPr>
          <w:rFonts w:eastAsia="SimSun"/>
          <w:snapToGrid w:val="0"/>
        </w:rPr>
        <w:tab/>
        <w:t>id-RRCContainer,</w:t>
      </w:r>
    </w:p>
    <w:p w14:paraId="7245D483" w14:textId="77777777" w:rsidR="00CA578F" w:rsidRPr="00EA5FA7" w:rsidRDefault="00CA578F" w:rsidP="00CA578F">
      <w:pPr>
        <w:pStyle w:val="PL"/>
        <w:rPr>
          <w:rFonts w:eastAsia="SimSun"/>
          <w:snapToGrid w:val="0"/>
        </w:rPr>
      </w:pPr>
      <w:r w:rsidRPr="00EA5FA7">
        <w:rPr>
          <w:rFonts w:eastAsia="SimSun"/>
          <w:snapToGrid w:val="0"/>
        </w:rPr>
        <w:tab/>
        <w:t>id-RRCContainer-RRCSetupComplete,</w:t>
      </w:r>
    </w:p>
    <w:p w14:paraId="7BF6971A" w14:textId="77777777" w:rsidR="00CA578F" w:rsidRPr="00EA5FA7" w:rsidRDefault="00CA578F" w:rsidP="00CA578F">
      <w:pPr>
        <w:pStyle w:val="PL"/>
        <w:rPr>
          <w:rFonts w:eastAsia="SimSun"/>
          <w:snapToGrid w:val="0"/>
        </w:rPr>
      </w:pPr>
      <w:r w:rsidRPr="00EA5FA7">
        <w:rPr>
          <w:rFonts w:eastAsia="SimSun"/>
          <w:snapToGrid w:val="0"/>
        </w:rPr>
        <w:tab/>
        <w:t>id-RRCReconfigurationCompleteIndicator,</w:t>
      </w:r>
    </w:p>
    <w:p w14:paraId="3E0FC7D7" w14:textId="77777777" w:rsidR="00CA578F" w:rsidRPr="00EA5FA7" w:rsidRDefault="00CA578F" w:rsidP="00CA578F">
      <w:pPr>
        <w:pStyle w:val="PL"/>
        <w:rPr>
          <w:rFonts w:eastAsia="SimSun"/>
          <w:snapToGrid w:val="0"/>
        </w:rPr>
      </w:pPr>
      <w:r w:rsidRPr="00EA5FA7">
        <w:rPr>
          <w:rFonts w:eastAsia="SimSun"/>
          <w:snapToGrid w:val="0"/>
        </w:rPr>
        <w:tab/>
        <w:t>id-SCell-FailedtoSetup-List,</w:t>
      </w:r>
    </w:p>
    <w:p w14:paraId="7E7265A2" w14:textId="77777777" w:rsidR="00CA578F" w:rsidRPr="00EA5FA7" w:rsidRDefault="00CA578F" w:rsidP="00CA578F">
      <w:pPr>
        <w:pStyle w:val="PL"/>
        <w:rPr>
          <w:rFonts w:eastAsia="SimSun"/>
          <w:snapToGrid w:val="0"/>
        </w:rPr>
      </w:pPr>
      <w:r w:rsidRPr="00EA5FA7">
        <w:rPr>
          <w:rFonts w:eastAsia="SimSun"/>
          <w:snapToGrid w:val="0"/>
        </w:rPr>
        <w:tab/>
        <w:t>id-SCell-FailedtoSetup-Item,</w:t>
      </w:r>
    </w:p>
    <w:p w14:paraId="05B1F297" w14:textId="77777777" w:rsidR="00CA578F" w:rsidRPr="00EA5FA7" w:rsidRDefault="00CA578F" w:rsidP="00CA578F">
      <w:pPr>
        <w:pStyle w:val="PL"/>
        <w:rPr>
          <w:rFonts w:eastAsia="SimSun"/>
          <w:snapToGrid w:val="0"/>
        </w:rPr>
      </w:pPr>
      <w:r w:rsidRPr="00EA5FA7">
        <w:rPr>
          <w:rFonts w:eastAsia="SimSun"/>
          <w:snapToGrid w:val="0"/>
        </w:rPr>
        <w:tab/>
        <w:t>id-SCell-FailedtoSetupMod-List,</w:t>
      </w:r>
    </w:p>
    <w:p w14:paraId="16B42C5A" w14:textId="77777777" w:rsidR="00CA578F" w:rsidRPr="00EA5FA7" w:rsidRDefault="00CA578F" w:rsidP="00CA578F">
      <w:pPr>
        <w:pStyle w:val="PL"/>
        <w:rPr>
          <w:rFonts w:eastAsia="SimSun"/>
          <w:snapToGrid w:val="0"/>
        </w:rPr>
      </w:pPr>
      <w:r w:rsidRPr="00EA5FA7">
        <w:rPr>
          <w:rFonts w:eastAsia="SimSun"/>
          <w:snapToGrid w:val="0"/>
        </w:rPr>
        <w:tab/>
        <w:t>id-SCell-FailedtoSetupMod-Item,</w:t>
      </w:r>
    </w:p>
    <w:p w14:paraId="19163397" w14:textId="77777777" w:rsidR="00CA578F" w:rsidRPr="00EA5FA7" w:rsidRDefault="00CA578F" w:rsidP="00CA578F">
      <w:pPr>
        <w:pStyle w:val="PL"/>
        <w:rPr>
          <w:rFonts w:eastAsia="SimSun"/>
          <w:snapToGrid w:val="0"/>
        </w:rPr>
      </w:pPr>
      <w:r w:rsidRPr="00EA5FA7">
        <w:rPr>
          <w:rFonts w:eastAsia="SimSun"/>
          <w:snapToGrid w:val="0"/>
        </w:rPr>
        <w:tab/>
        <w:t>id-SCell-ToBeRemoved-Item,</w:t>
      </w:r>
    </w:p>
    <w:p w14:paraId="03C5F8DB" w14:textId="77777777" w:rsidR="00CA578F" w:rsidRPr="00EA5FA7" w:rsidRDefault="00CA578F" w:rsidP="00CA578F">
      <w:pPr>
        <w:pStyle w:val="PL"/>
        <w:rPr>
          <w:rFonts w:eastAsia="SimSun"/>
          <w:snapToGrid w:val="0"/>
        </w:rPr>
      </w:pPr>
      <w:r w:rsidRPr="00EA5FA7">
        <w:rPr>
          <w:rFonts w:eastAsia="SimSun"/>
          <w:snapToGrid w:val="0"/>
        </w:rPr>
        <w:tab/>
        <w:t>id-SCell-ToBeRemoved-List,</w:t>
      </w:r>
    </w:p>
    <w:p w14:paraId="5CE8AA98" w14:textId="77777777" w:rsidR="00CA578F" w:rsidRPr="00EA5FA7" w:rsidRDefault="00CA578F" w:rsidP="00CA578F">
      <w:pPr>
        <w:pStyle w:val="PL"/>
        <w:rPr>
          <w:rFonts w:eastAsia="SimSun"/>
          <w:snapToGrid w:val="0"/>
        </w:rPr>
      </w:pPr>
      <w:r w:rsidRPr="00EA5FA7">
        <w:rPr>
          <w:rFonts w:eastAsia="SimSun"/>
          <w:snapToGrid w:val="0"/>
        </w:rPr>
        <w:tab/>
        <w:t>id-SCell-ToBeSetup-Item,</w:t>
      </w:r>
    </w:p>
    <w:p w14:paraId="64E57C88" w14:textId="77777777" w:rsidR="00CA578F" w:rsidRPr="00EA5FA7" w:rsidRDefault="00CA578F" w:rsidP="00CA578F">
      <w:pPr>
        <w:pStyle w:val="PL"/>
        <w:rPr>
          <w:rFonts w:eastAsia="SimSun"/>
          <w:snapToGrid w:val="0"/>
        </w:rPr>
      </w:pPr>
      <w:r w:rsidRPr="00EA5FA7">
        <w:rPr>
          <w:rFonts w:eastAsia="SimSun"/>
          <w:snapToGrid w:val="0"/>
        </w:rPr>
        <w:tab/>
        <w:t>id-SCell-ToBeSetup-List,</w:t>
      </w:r>
    </w:p>
    <w:p w14:paraId="52E75C26" w14:textId="77777777" w:rsidR="00CA578F" w:rsidRPr="00EA5FA7" w:rsidRDefault="00CA578F" w:rsidP="00CA578F">
      <w:pPr>
        <w:pStyle w:val="PL"/>
        <w:rPr>
          <w:rFonts w:eastAsia="SimSun"/>
          <w:snapToGrid w:val="0"/>
        </w:rPr>
      </w:pPr>
      <w:r w:rsidRPr="00EA5FA7">
        <w:rPr>
          <w:rFonts w:eastAsia="SimSun"/>
          <w:snapToGrid w:val="0"/>
        </w:rPr>
        <w:tab/>
        <w:t>id-SCell-ToBeSetupMod-Item,</w:t>
      </w:r>
    </w:p>
    <w:p w14:paraId="10C7097B" w14:textId="77777777" w:rsidR="00CA578F" w:rsidRPr="00EA5FA7" w:rsidRDefault="00CA578F" w:rsidP="00CA578F">
      <w:pPr>
        <w:pStyle w:val="PL"/>
        <w:rPr>
          <w:rFonts w:eastAsia="SimSun"/>
          <w:snapToGrid w:val="0"/>
        </w:rPr>
      </w:pPr>
      <w:r w:rsidRPr="00EA5FA7">
        <w:rPr>
          <w:rFonts w:eastAsia="SimSun"/>
          <w:snapToGrid w:val="0"/>
        </w:rPr>
        <w:tab/>
        <w:t>id-SCell-ToBeSetupMod-List,</w:t>
      </w:r>
    </w:p>
    <w:p w14:paraId="3EC367D6" w14:textId="77777777" w:rsidR="00CA578F" w:rsidRPr="00EA5FA7" w:rsidRDefault="00CA578F" w:rsidP="00CA578F">
      <w:pPr>
        <w:pStyle w:val="PL"/>
        <w:rPr>
          <w:rFonts w:eastAsia="SimSun"/>
          <w:snapToGrid w:val="0"/>
        </w:rPr>
      </w:pPr>
      <w:r w:rsidRPr="00EA5FA7">
        <w:rPr>
          <w:rFonts w:eastAsia="SimSun"/>
        </w:rPr>
        <w:tab/>
      </w:r>
      <w:r w:rsidRPr="00EA5FA7">
        <w:t>id-SelectedPLMNID,</w:t>
      </w:r>
    </w:p>
    <w:p w14:paraId="69734066" w14:textId="77777777" w:rsidR="00CA578F" w:rsidRPr="00EA5FA7" w:rsidRDefault="00CA578F" w:rsidP="00CA578F">
      <w:pPr>
        <w:pStyle w:val="PL"/>
        <w:rPr>
          <w:rFonts w:eastAsia="SimSun"/>
          <w:snapToGrid w:val="0"/>
        </w:rPr>
      </w:pPr>
      <w:r w:rsidRPr="00EA5FA7">
        <w:rPr>
          <w:rFonts w:eastAsia="SimSun"/>
          <w:snapToGrid w:val="0"/>
        </w:rPr>
        <w:tab/>
        <w:t>id-Served-Cells-To-Add-Item,</w:t>
      </w:r>
    </w:p>
    <w:p w14:paraId="057A8A16" w14:textId="77777777" w:rsidR="00CA578F" w:rsidRPr="00EA5FA7" w:rsidRDefault="00CA578F" w:rsidP="00CA578F">
      <w:pPr>
        <w:pStyle w:val="PL"/>
        <w:rPr>
          <w:rFonts w:eastAsia="SimSun"/>
          <w:snapToGrid w:val="0"/>
        </w:rPr>
      </w:pPr>
      <w:r w:rsidRPr="00EA5FA7">
        <w:rPr>
          <w:rFonts w:eastAsia="SimSun"/>
          <w:snapToGrid w:val="0"/>
        </w:rPr>
        <w:tab/>
        <w:t>id-Served-Cells-To-Add-List,</w:t>
      </w:r>
    </w:p>
    <w:p w14:paraId="4910193A" w14:textId="77777777" w:rsidR="00CA578F" w:rsidRPr="00EA5FA7" w:rsidRDefault="00CA578F" w:rsidP="00CA578F">
      <w:pPr>
        <w:pStyle w:val="PL"/>
        <w:rPr>
          <w:rFonts w:eastAsia="SimSun"/>
          <w:snapToGrid w:val="0"/>
        </w:rPr>
      </w:pPr>
      <w:r w:rsidRPr="00EA5FA7">
        <w:rPr>
          <w:rFonts w:eastAsia="SimSun"/>
          <w:snapToGrid w:val="0"/>
        </w:rPr>
        <w:tab/>
        <w:t>id-Served-Cells-To-Delete-Item,</w:t>
      </w:r>
    </w:p>
    <w:p w14:paraId="09A4987F" w14:textId="77777777" w:rsidR="00CA578F" w:rsidRPr="00EA5FA7" w:rsidRDefault="00CA578F" w:rsidP="00CA578F">
      <w:pPr>
        <w:pStyle w:val="PL"/>
        <w:rPr>
          <w:rFonts w:eastAsia="SimSun"/>
          <w:snapToGrid w:val="0"/>
        </w:rPr>
      </w:pPr>
      <w:r w:rsidRPr="00EA5FA7">
        <w:rPr>
          <w:rFonts w:eastAsia="SimSun"/>
          <w:snapToGrid w:val="0"/>
        </w:rPr>
        <w:tab/>
        <w:t>id-Served-Cells-To-Delete-List,</w:t>
      </w:r>
    </w:p>
    <w:p w14:paraId="0A7AEC20" w14:textId="77777777" w:rsidR="00CA578F" w:rsidRPr="00EA5FA7" w:rsidRDefault="00CA578F" w:rsidP="00CA578F">
      <w:pPr>
        <w:pStyle w:val="PL"/>
        <w:rPr>
          <w:rFonts w:eastAsia="SimSun"/>
          <w:snapToGrid w:val="0"/>
        </w:rPr>
      </w:pPr>
      <w:r w:rsidRPr="00EA5FA7">
        <w:rPr>
          <w:rFonts w:eastAsia="SimSun"/>
          <w:snapToGrid w:val="0"/>
        </w:rPr>
        <w:tab/>
        <w:t>id-Served-Cells-To-Modify-Item,</w:t>
      </w:r>
    </w:p>
    <w:p w14:paraId="28C12CA4" w14:textId="77777777" w:rsidR="00CA578F" w:rsidRPr="00EA5FA7" w:rsidRDefault="00CA578F" w:rsidP="00CA578F">
      <w:pPr>
        <w:pStyle w:val="PL"/>
        <w:rPr>
          <w:rFonts w:eastAsia="SimSun"/>
          <w:snapToGrid w:val="0"/>
        </w:rPr>
      </w:pPr>
      <w:r w:rsidRPr="00EA5FA7">
        <w:rPr>
          <w:rFonts w:eastAsia="SimSun"/>
          <w:snapToGrid w:val="0"/>
        </w:rPr>
        <w:tab/>
        <w:t>id-Served-Cells-To-Modify-List,</w:t>
      </w:r>
    </w:p>
    <w:p w14:paraId="15DA5F14" w14:textId="77777777" w:rsidR="00CA578F" w:rsidRPr="00EA5FA7" w:rsidRDefault="00CA578F" w:rsidP="00CA578F">
      <w:pPr>
        <w:pStyle w:val="PL"/>
        <w:rPr>
          <w:snapToGrid w:val="0"/>
        </w:rPr>
      </w:pPr>
      <w:r w:rsidRPr="00EA5FA7">
        <w:rPr>
          <w:rFonts w:eastAsia="SimSun"/>
          <w:snapToGrid w:val="0"/>
        </w:rPr>
        <w:tab/>
        <w:t>id-ServCellIndex,</w:t>
      </w:r>
    </w:p>
    <w:p w14:paraId="757E5163" w14:textId="77777777" w:rsidR="00CA578F" w:rsidRPr="00EA5FA7" w:rsidRDefault="00CA578F" w:rsidP="00CA578F">
      <w:pPr>
        <w:pStyle w:val="PL"/>
        <w:rPr>
          <w:rFonts w:eastAsia="SimSun"/>
          <w:snapToGrid w:val="0"/>
        </w:rPr>
      </w:pPr>
      <w:r w:rsidRPr="00EA5FA7">
        <w:rPr>
          <w:snapToGrid w:val="0"/>
        </w:rPr>
        <w:tab/>
        <w:t>id-ServingCellMO,</w:t>
      </w:r>
    </w:p>
    <w:p w14:paraId="0A053BFA" w14:textId="77777777" w:rsidR="00CA578F" w:rsidRPr="00EA5FA7" w:rsidRDefault="00CA578F" w:rsidP="00CA578F">
      <w:pPr>
        <w:pStyle w:val="PL"/>
        <w:rPr>
          <w:rFonts w:eastAsia="SimSun"/>
          <w:snapToGrid w:val="0"/>
        </w:rPr>
      </w:pPr>
      <w:r w:rsidRPr="00EA5FA7">
        <w:rPr>
          <w:rFonts w:eastAsia="SimSun"/>
          <w:snapToGrid w:val="0"/>
        </w:rPr>
        <w:tab/>
        <w:t>id-SpCell-ID,</w:t>
      </w:r>
    </w:p>
    <w:p w14:paraId="05DAA6C9" w14:textId="77777777" w:rsidR="00CA578F" w:rsidRPr="00EA5FA7" w:rsidRDefault="00CA578F" w:rsidP="00CA578F">
      <w:pPr>
        <w:pStyle w:val="PL"/>
        <w:rPr>
          <w:rFonts w:eastAsia="SimSun"/>
          <w:snapToGrid w:val="0"/>
        </w:rPr>
      </w:pPr>
      <w:r w:rsidRPr="00EA5FA7">
        <w:rPr>
          <w:rFonts w:eastAsia="SimSun"/>
          <w:snapToGrid w:val="0"/>
        </w:rPr>
        <w:tab/>
        <w:t>id-SpCellULConfigured,</w:t>
      </w:r>
    </w:p>
    <w:p w14:paraId="303D3301" w14:textId="77777777" w:rsidR="00CA578F" w:rsidRPr="00EA5FA7" w:rsidRDefault="00CA578F" w:rsidP="00CA578F">
      <w:pPr>
        <w:pStyle w:val="PL"/>
        <w:rPr>
          <w:rFonts w:eastAsia="SimSun"/>
          <w:snapToGrid w:val="0"/>
        </w:rPr>
      </w:pPr>
      <w:r w:rsidRPr="00EA5FA7">
        <w:rPr>
          <w:rFonts w:eastAsia="SimSun"/>
          <w:snapToGrid w:val="0"/>
        </w:rPr>
        <w:tab/>
        <w:t>id-SRBID,</w:t>
      </w:r>
    </w:p>
    <w:p w14:paraId="36DA79DE" w14:textId="77777777" w:rsidR="00CA578F" w:rsidRPr="00EA5FA7" w:rsidRDefault="00CA578F" w:rsidP="00CA578F">
      <w:pPr>
        <w:pStyle w:val="PL"/>
        <w:rPr>
          <w:rFonts w:eastAsia="SimSun"/>
          <w:snapToGrid w:val="0"/>
        </w:rPr>
      </w:pPr>
      <w:r w:rsidRPr="00EA5FA7">
        <w:rPr>
          <w:rFonts w:eastAsia="SimSun"/>
          <w:snapToGrid w:val="0"/>
        </w:rPr>
        <w:tab/>
        <w:t>id-SRBs-FailedToBeSetup-Item,</w:t>
      </w:r>
    </w:p>
    <w:p w14:paraId="7681FE94" w14:textId="77777777" w:rsidR="00CA578F" w:rsidRPr="00EA5FA7" w:rsidRDefault="00CA578F" w:rsidP="00CA578F">
      <w:pPr>
        <w:pStyle w:val="PL"/>
        <w:rPr>
          <w:rFonts w:eastAsia="SimSun"/>
          <w:snapToGrid w:val="0"/>
        </w:rPr>
      </w:pPr>
      <w:r w:rsidRPr="00EA5FA7">
        <w:rPr>
          <w:rFonts w:eastAsia="SimSun"/>
          <w:snapToGrid w:val="0"/>
        </w:rPr>
        <w:tab/>
        <w:t>id-SRBs-FailedToBeSetup-List,</w:t>
      </w:r>
    </w:p>
    <w:p w14:paraId="74107829" w14:textId="77777777" w:rsidR="00CA578F" w:rsidRPr="00EA5FA7" w:rsidRDefault="00CA578F" w:rsidP="00CA578F">
      <w:pPr>
        <w:pStyle w:val="PL"/>
        <w:rPr>
          <w:rFonts w:eastAsia="SimSun"/>
          <w:snapToGrid w:val="0"/>
        </w:rPr>
      </w:pPr>
      <w:r w:rsidRPr="00EA5FA7">
        <w:rPr>
          <w:rFonts w:eastAsia="SimSun"/>
          <w:snapToGrid w:val="0"/>
        </w:rPr>
        <w:tab/>
        <w:t>id-SRBs-FailedToBeSetupMod-Item,</w:t>
      </w:r>
    </w:p>
    <w:p w14:paraId="36DEBB99" w14:textId="77777777" w:rsidR="00CA578F" w:rsidRPr="00EA5FA7" w:rsidRDefault="00CA578F" w:rsidP="00CA578F">
      <w:pPr>
        <w:pStyle w:val="PL"/>
        <w:rPr>
          <w:rFonts w:eastAsia="SimSun"/>
          <w:snapToGrid w:val="0"/>
        </w:rPr>
      </w:pPr>
      <w:r w:rsidRPr="00EA5FA7">
        <w:rPr>
          <w:rFonts w:eastAsia="SimSun"/>
          <w:snapToGrid w:val="0"/>
        </w:rPr>
        <w:tab/>
        <w:t>id-SRBs-FailedToBeSetupMod-List,</w:t>
      </w:r>
    </w:p>
    <w:p w14:paraId="19CFBC6B" w14:textId="77777777" w:rsidR="00CA578F" w:rsidRPr="00EA5FA7" w:rsidRDefault="00CA578F" w:rsidP="00CA578F">
      <w:pPr>
        <w:pStyle w:val="PL"/>
        <w:rPr>
          <w:rFonts w:eastAsia="SimSun"/>
          <w:snapToGrid w:val="0"/>
        </w:rPr>
      </w:pPr>
      <w:r w:rsidRPr="00EA5FA7">
        <w:rPr>
          <w:rFonts w:eastAsia="SimSun"/>
          <w:snapToGrid w:val="0"/>
        </w:rPr>
        <w:tab/>
        <w:t>id-SRBs-Required-ToBeReleased-Item,</w:t>
      </w:r>
    </w:p>
    <w:p w14:paraId="517C148F" w14:textId="77777777" w:rsidR="00CA578F" w:rsidRPr="00EA5FA7" w:rsidRDefault="00CA578F" w:rsidP="00CA578F">
      <w:pPr>
        <w:pStyle w:val="PL"/>
        <w:rPr>
          <w:rFonts w:eastAsia="SimSun"/>
          <w:snapToGrid w:val="0"/>
        </w:rPr>
      </w:pPr>
      <w:r w:rsidRPr="00EA5FA7">
        <w:rPr>
          <w:rFonts w:eastAsia="SimSun"/>
          <w:snapToGrid w:val="0"/>
        </w:rPr>
        <w:lastRenderedPageBreak/>
        <w:tab/>
        <w:t>id-SRBs-Required-ToBeReleased-List,</w:t>
      </w:r>
    </w:p>
    <w:p w14:paraId="202D9AED" w14:textId="77777777" w:rsidR="00CA578F" w:rsidRPr="00EA5FA7" w:rsidRDefault="00CA578F" w:rsidP="00CA578F">
      <w:pPr>
        <w:pStyle w:val="PL"/>
        <w:rPr>
          <w:rFonts w:eastAsia="SimSun"/>
          <w:snapToGrid w:val="0"/>
        </w:rPr>
      </w:pPr>
      <w:r w:rsidRPr="00EA5FA7">
        <w:rPr>
          <w:rFonts w:eastAsia="SimSun"/>
          <w:snapToGrid w:val="0"/>
        </w:rPr>
        <w:tab/>
        <w:t>id-SRBs-ToBeReleased-Item,</w:t>
      </w:r>
    </w:p>
    <w:p w14:paraId="109D3BEF" w14:textId="77777777" w:rsidR="00CA578F" w:rsidRPr="00EA5FA7" w:rsidRDefault="00CA578F" w:rsidP="00CA578F">
      <w:pPr>
        <w:pStyle w:val="PL"/>
        <w:rPr>
          <w:rFonts w:eastAsia="SimSun"/>
          <w:snapToGrid w:val="0"/>
        </w:rPr>
      </w:pPr>
      <w:r w:rsidRPr="00EA5FA7">
        <w:rPr>
          <w:rFonts w:eastAsia="SimSun"/>
          <w:snapToGrid w:val="0"/>
        </w:rPr>
        <w:tab/>
        <w:t xml:space="preserve">id-SRBs-ToBeReleased-List, </w:t>
      </w:r>
    </w:p>
    <w:p w14:paraId="7B10FE63" w14:textId="77777777" w:rsidR="00CA578F" w:rsidRPr="00EA5FA7" w:rsidRDefault="00CA578F" w:rsidP="00CA578F">
      <w:pPr>
        <w:pStyle w:val="PL"/>
        <w:rPr>
          <w:rFonts w:eastAsia="SimSun"/>
          <w:snapToGrid w:val="0"/>
        </w:rPr>
      </w:pPr>
      <w:r w:rsidRPr="00EA5FA7">
        <w:rPr>
          <w:rFonts w:eastAsia="SimSun"/>
          <w:snapToGrid w:val="0"/>
        </w:rPr>
        <w:tab/>
        <w:t>id-SRBs-ToBeSetup-Item,</w:t>
      </w:r>
    </w:p>
    <w:p w14:paraId="55FC0F81" w14:textId="77777777" w:rsidR="00CA578F" w:rsidRPr="00EA5FA7" w:rsidRDefault="00CA578F" w:rsidP="00CA578F">
      <w:pPr>
        <w:pStyle w:val="PL"/>
        <w:rPr>
          <w:rFonts w:eastAsia="SimSun"/>
          <w:snapToGrid w:val="0"/>
        </w:rPr>
      </w:pPr>
      <w:r w:rsidRPr="00EA5FA7">
        <w:rPr>
          <w:rFonts w:eastAsia="SimSun"/>
          <w:snapToGrid w:val="0"/>
        </w:rPr>
        <w:tab/>
        <w:t>id-SRBs-ToBeSetup-List,</w:t>
      </w:r>
    </w:p>
    <w:p w14:paraId="41EBA54D" w14:textId="77777777" w:rsidR="00CA578F" w:rsidRPr="00EA5FA7" w:rsidRDefault="00CA578F" w:rsidP="00CA578F">
      <w:pPr>
        <w:pStyle w:val="PL"/>
        <w:rPr>
          <w:rFonts w:eastAsia="SimSun"/>
          <w:snapToGrid w:val="0"/>
        </w:rPr>
      </w:pPr>
      <w:r w:rsidRPr="00EA5FA7">
        <w:rPr>
          <w:rFonts w:eastAsia="SimSun"/>
          <w:snapToGrid w:val="0"/>
        </w:rPr>
        <w:tab/>
        <w:t>id-SRBs-ToBeSetupMod-Item,</w:t>
      </w:r>
    </w:p>
    <w:p w14:paraId="083141DC" w14:textId="77777777" w:rsidR="00CA578F" w:rsidRPr="00EA5FA7" w:rsidRDefault="00CA578F" w:rsidP="00CA578F">
      <w:pPr>
        <w:pStyle w:val="PL"/>
        <w:rPr>
          <w:rFonts w:eastAsia="SimSun"/>
          <w:snapToGrid w:val="0"/>
        </w:rPr>
      </w:pPr>
      <w:r w:rsidRPr="00EA5FA7">
        <w:rPr>
          <w:rFonts w:eastAsia="SimSun"/>
          <w:snapToGrid w:val="0"/>
        </w:rPr>
        <w:tab/>
        <w:t>id-SRBs-ToBeSetupMod-List,</w:t>
      </w:r>
    </w:p>
    <w:p w14:paraId="64B841F4" w14:textId="77777777" w:rsidR="00CA578F" w:rsidRPr="00EA5FA7" w:rsidRDefault="00CA578F" w:rsidP="00CA578F">
      <w:pPr>
        <w:pStyle w:val="PL"/>
        <w:rPr>
          <w:rFonts w:eastAsia="SimSun"/>
          <w:snapToGrid w:val="0"/>
        </w:rPr>
      </w:pPr>
      <w:r w:rsidRPr="00EA5FA7">
        <w:rPr>
          <w:rFonts w:eastAsia="SimSun"/>
          <w:snapToGrid w:val="0"/>
        </w:rPr>
        <w:tab/>
        <w:t>id-SRBs-Modified-Item,</w:t>
      </w:r>
    </w:p>
    <w:p w14:paraId="0BC70DDA" w14:textId="77777777" w:rsidR="00CA578F" w:rsidRPr="00EA5FA7" w:rsidRDefault="00CA578F" w:rsidP="00CA578F">
      <w:pPr>
        <w:pStyle w:val="PL"/>
        <w:rPr>
          <w:rFonts w:eastAsia="SimSun"/>
          <w:snapToGrid w:val="0"/>
        </w:rPr>
      </w:pPr>
      <w:r w:rsidRPr="00EA5FA7">
        <w:rPr>
          <w:rFonts w:eastAsia="SimSun"/>
          <w:snapToGrid w:val="0"/>
        </w:rPr>
        <w:tab/>
        <w:t>id-SRBs-Modified-List,</w:t>
      </w:r>
    </w:p>
    <w:p w14:paraId="6E6B205C" w14:textId="77777777" w:rsidR="00CA578F" w:rsidRPr="00EA5FA7" w:rsidRDefault="00CA578F" w:rsidP="00CA578F">
      <w:pPr>
        <w:pStyle w:val="PL"/>
        <w:rPr>
          <w:rFonts w:eastAsia="SimSun"/>
          <w:snapToGrid w:val="0"/>
        </w:rPr>
      </w:pPr>
      <w:r w:rsidRPr="00EA5FA7">
        <w:rPr>
          <w:rFonts w:eastAsia="SimSun"/>
          <w:snapToGrid w:val="0"/>
        </w:rPr>
        <w:tab/>
        <w:t>id-SRBs-Setup-Item,</w:t>
      </w:r>
    </w:p>
    <w:p w14:paraId="1EC56428" w14:textId="77777777" w:rsidR="00CA578F" w:rsidRPr="00EA5FA7" w:rsidRDefault="00CA578F" w:rsidP="00CA578F">
      <w:pPr>
        <w:pStyle w:val="PL"/>
        <w:rPr>
          <w:rFonts w:eastAsia="SimSun"/>
          <w:snapToGrid w:val="0"/>
        </w:rPr>
      </w:pPr>
      <w:r w:rsidRPr="00EA5FA7">
        <w:rPr>
          <w:rFonts w:eastAsia="SimSun"/>
          <w:snapToGrid w:val="0"/>
        </w:rPr>
        <w:tab/>
        <w:t>id-SRBs-Setup-List,</w:t>
      </w:r>
    </w:p>
    <w:p w14:paraId="15A01A64" w14:textId="77777777" w:rsidR="00CA578F" w:rsidRPr="00EA5FA7" w:rsidRDefault="00CA578F" w:rsidP="00CA578F">
      <w:pPr>
        <w:pStyle w:val="PL"/>
        <w:rPr>
          <w:rFonts w:eastAsia="SimSun"/>
          <w:snapToGrid w:val="0"/>
        </w:rPr>
      </w:pPr>
      <w:r w:rsidRPr="00EA5FA7">
        <w:rPr>
          <w:rFonts w:eastAsia="SimSun"/>
          <w:snapToGrid w:val="0"/>
        </w:rPr>
        <w:tab/>
        <w:t>id-SRBs-SetupMod-Item,</w:t>
      </w:r>
    </w:p>
    <w:p w14:paraId="3A212939" w14:textId="77777777" w:rsidR="00CA578F" w:rsidRPr="00EA5FA7" w:rsidRDefault="00CA578F" w:rsidP="00CA578F">
      <w:pPr>
        <w:pStyle w:val="PL"/>
        <w:rPr>
          <w:rFonts w:eastAsia="SimSun"/>
          <w:snapToGrid w:val="0"/>
        </w:rPr>
      </w:pPr>
      <w:r w:rsidRPr="00EA5FA7">
        <w:rPr>
          <w:rFonts w:eastAsia="SimSun"/>
          <w:snapToGrid w:val="0"/>
        </w:rPr>
        <w:tab/>
        <w:t>id-SRBs-SetupMod-List,</w:t>
      </w:r>
    </w:p>
    <w:p w14:paraId="253740B5" w14:textId="77777777" w:rsidR="00CA578F" w:rsidRPr="00EA5FA7" w:rsidRDefault="00CA578F" w:rsidP="00CA578F">
      <w:pPr>
        <w:pStyle w:val="PL"/>
        <w:rPr>
          <w:rFonts w:eastAsia="SimSun"/>
          <w:snapToGrid w:val="0"/>
        </w:rPr>
      </w:pPr>
      <w:r w:rsidRPr="00EA5FA7">
        <w:rPr>
          <w:rFonts w:eastAsia="SimSun"/>
          <w:snapToGrid w:val="0"/>
        </w:rPr>
        <w:tab/>
        <w:t>id-TimeToWait,</w:t>
      </w:r>
    </w:p>
    <w:p w14:paraId="53BA20CA" w14:textId="77777777" w:rsidR="00CA578F" w:rsidRPr="00EA5FA7" w:rsidRDefault="00CA578F" w:rsidP="00CA578F">
      <w:pPr>
        <w:pStyle w:val="PL"/>
        <w:rPr>
          <w:rFonts w:eastAsia="SimSun"/>
          <w:snapToGrid w:val="0"/>
        </w:rPr>
      </w:pPr>
      <w:r w:rsidRPr="00EA5FA7">
        <w:rPr>
          <w:rFonts w:eastAsia="SimSun"/>
          <w:snapToGrid w:val="0"/>
        </w:rPr>
        <w:tab/>
        <w:t>id-TransactionID,</w:t>
      </w:r>
    </w:p>
    <w:p w14:paraId="2688D8B3" w14:textId="77777777" w:rsidR="00CA578F" w:rsidRPr="00EA5FA7" w:rsidRDefault="00CA578F" w:rsidP="00CA578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AEE1368" w14:textId="77777777" w:rsidR="00CA578F" w:rsidRPr="00EA5FA7" w:rsidRDefault="00CA578F" w:rsidP="00CA578F">
      <w:pPr>
        <w:pStyle w:val="PL"/>
        <w:rPr>
          <w:rFonts w:eastAsia="SimSun"/>
          <w:snapToGrid w:val="0"/>
        </w:rPr>
      </w:pPr>
      <w:r w:rsidRPr="00EA5FA7">
        <w:rPr>
          <w:rFonts w:eastAsia="SimSun"/>
          <w:snapToGrid w:val="0"/>
        </w:rPr>
        <w:tab/>
      </w:r>
      <w:r w:rsidRPr="00EA5FA7">
        <w:t>id-UEContextNotRetrievable,</w:t>
      </w:r>
    </w:p>
    <w:p w14:paraId="4A6B6874" w14:textId="77777777" w:rsidR="00CA578F" w:rsidRPr="00EA5FA7" w:rsidRDefault="00CA578F" w:rsidP="00CA578F">
      <w:pPr>
        <w:pStyle w:val="PL"/>
        <w:rPr>
          <w:rFonts w:eastAsia="SimSun"/>
          <w:snapToGrid w:val="0"/>
        </w:rPr>
      </w:pPr>
      <w:r w:rsidRPr="00EA5FA7">
        <w:rPr>
          <w:rFonts w:eastAsia="SimSun"/>
          <w:snapToGrid w:val="0"/>
        </w:rPr>
        <w:tab/>
        <w:t>id-UE-associatedLogicalF1-ConnectionItem,</w:t>
      </w:r>
    </w:p>
    <w:p w14:paraId="159304BB" w14:textId="77777777" w:rsidR="00CA578F" w:rsidRPr="00EA5FA7" w:rsidRDefault="00CA578F" w:rsidP="00CA578F">
      <w:pPr>
        <w:pStyle w:val="PL"/>
        <w:rPr>
          <w:rFonts w:eastAsia="SimSun"/>
          <w:snapToGrid w:val="0"/>
        </w:rPr>
      </w:pPr>
      <w:r w:rsidRPr="00EA5FA7">
        <w:rPr>
          <w:rFonts w:eastAsia="SimSun"/>
          <w:snapToGrid w:val="0"/>
        </w:rPr>
        <w:tab/>
        <w:t>id-UE-associatedLogicalF1-ConnectionListResAck,</w:t>
      </w:r>
    </w:p>
    <w:p w14:paraId="44294490" w14:textId="77777777" w:rsidR="00CA578F" w:rsidRPr="00EA5FA7" w:rsidRDefault="00CA578F" w:rsidP="00CA578F">
      <w:pPr>
        <w:pStyle w:val="PL"/>
        <w:rPr>
          <w:rFonts w:eastAsia="SimSun"/>
          <w:snapToGrid w:val="0"/>
        </w:rPr>
      </w:pPr>
      <w:r w:rsidRPr="00EA5FA7">
        <w:rPr>
          <w:rFonts w:eastAsia="SimSun"/>
          <w:snapToGrid w:val="0"/>
        </w:rPr>
        <w:tab/>
        <w:t>id-DUtoCURRCContainer,</w:t>
      </w:r>
    </w:p>
    <w:p w14:paraId="7E381EDA" w14:textId="77777777" w:rsidR="00CA578F" w:rsidRPr="00EA5FA7" w:rsidRDefault="00CA578F" w:rsidP="00CA578F">
      <w:pPr>
        <w:pStyle w:val="PL"/>
        <w:rPr>
          <w:rFonts w:eastAsia="SimSun"/>
          <w:snapToGrid w:val="0"/>
        </w:rPr>
      </w:pPr>
      <w:r w:rsidRPr="00EA5FA7">
        <w:rPr>
          <w:rFonts w:eastAsia="SimSun"/>
          <w:snapToGrid w:val="0"/>
        </w:rPr>
        <w:tab/>
        <w:t>id-NRCGI,</w:t>
      </w:r>
    </w:p>
    <w:p w14:paraId="4A048988" w14:textId="77777777" w:rsidR="00CA578F" w:rsidRPr="00EA5FA7" w:rsidRDefault="00CA578F" w:rsidP="00CA578F">
      <w:pPr>
        <w:pStyle w:val="PL"/>
        <w:rPr>
          <w:rFonts w:eastAsia="SimSun"/>
          <w:snapToGrid w:val="0"/>
        </w:rPr>
      </w:pPr>
      <w:r w:rsidRPr="00EA5FA7">
        <w:rPr>
          <w:rFonts w:eastAsia="SimSun"/>
          <w:snapToGrid w:val="0"/>
        </w:rPr>
        <w:tab/>
        <w:t>id-PagingCell-Item,</w:t>
      </w:r>
    </w:p>
    <w:p w14:paraId="2B1CF575" w14:textId="77777777" w:rsidR="00CA578F" w:rsidRPr="00EA5FA7" w:rsidRDefault="00CA578F" w:rsidP="00CA578F">
      <w:pPr>
        <w:pStyle w:val="PL"/>
        <w:rPr>
          <w:rFonts w:eastAsia="SimSun"/>
          <w:snapToGrid w:val="0"/>
        </w:rPr>
      </w:pPr>
      <w:r w:rsidRPr="00EA5FA7">
        <w:rPr>
          <w:rFonts w:eastAsia="SimSun"/>
          <w:snapToGrid w:val="0"/>
        </w:rPr>
        <w:tab/>
        <w:t>id-PagingCell-List,</w:t>
      </w:r>
    </w:p>
    <w:p w14:paraId="1101552F" w14:textId="77777777" w:rsidR="00CA578F" w:rsidRPr="00EA5FA7" w:rsidRDefault="00CA578F" w:rsidP="00CA578F">
      <w:pPr>
        <w:pStyle w:val="PL"/>
        <w:rPr>
          <w:rFonts w:eastAsia="SimSun"/>
          <w:snapToGrid w:val="0"/>
        </w:rPr>
      </w:pPr>
      <w:r w:rsidRPr="00EA5FA7">
        <w:rPr>
          <w:rFonts w:eastAsia="SimSun"/>
          <w:snapToGrid w:val="0"/>
        </w:rPr>
        <w:tab/>
        <w:t>id-PagingDRX,</w:t>
      </w:r>
    </w:p>
    <w:p w14:paraId="7B2DB114" w14:textId="77777777" w:rsidR="00CA578F" w:rsidRPr="00EA5FA7" w:rsidRDefault="00CA578F" w:rsidP="00CA578F">
      <w:pPr>
        <w:pStyle w:val="PL"/>
        <w:rPr>
          <w:rFonts w:eastAsia="SimSun"/>
          <w:snapToGrid w:val="0"/>
        </w:rPr>
      </w:pPr>
      <w:r w:rsidRPr="00EA5FA7">
        <w:rPr>
          <w:rFonts w:eastAsia="SimSun"/>
          <w:snapToGrid w:val="0"/>
        </w:rPr>
        <w:tab/>
        <w:t>id-PagingPriority,</w:t>
      </w:r>
    </w:p>
    <w:p w14:paraId="22EF57A2" w14:textId="77777777" w:rsidR="00CA578F" w:rsidRPr="00EA5FA7" w:rsidRDefault="00CA578F" w:rsidP="00CA578F">
      <w:pPr>
        <w:pStyle w:val="PL"/>
        <w:rPr>
          <w:rFonts w:eastAsia="SimSun"/>
          <w:snapToGrid w:val="0"/>
        </w:rPr>
      </w:pPr>
      <w:r w:rsidRPr="00EA5FA7">
        <w:rPr>
          <w:rFonts w:eastAsia="SimSun"/>
          <w:snapToGrid w:val="0"/>
        </w:rPr>
        <w:tab/>
        <w:t>id-SItype-List,</w:t>
      </w:r>
    </w:p>
    <w:p w14:paraId="5301B5FF" w14:textId="77777777" w:rsidR="00CA578F" w:rsidRPr="00EA5FA7" w:rsidRDefault="00CA578F" w:rsidP="00CA578F">
      <w:pPr>
        <w:pStyle w:val="PL"/>
        <w:rPr>
          <w:rFonts w:eastAsia="SimSun"/>
          <w:snapToGrid w:val="0"/>
        </w:rPr>
      </w:pPr>
      <w:r w:rsidRPr="00EA5FA7">
        <w:rPr>
          <w:rFonts w:eastAsia="SimSun"/>
          <w:snapToGrid w:val="0"/>
        </w:rPr>
        <w:tab/>
        <w:t>id-UEIdentityIndexValue,</w:t>
      </w:r>
    </w:p>
    <w:p w14:paraId="03AFD0CE" w14:textId="77777777" w:rsidR="00CA578F" w:rsidRPr="00EA5FA7" w:rsidRDefault="00CA578F" w:rsidP="00CA578F">
      <w:pPr>
        <w:pStyle w:val="PL"/>
        <w:rPr>
          <w:rFonts w:eastAsia="SimSun"/>
          <w:snapToGrid w:val="0"/>
        </w:rPr>
      </w:pPr>
      <w:r w:rsidRPr="00EA5FA7">
        <w:rPr>
          <w:rFonts w:eastAsia="SimSun"/>
          <w:snapToGrid w:val="0"/>
        </w:rPr>
        <w:tab/>
        <w:t>id-GNB-CU-TNL-Association-Setup-List,</w:t>
      </w:r>
    </w:p>
    <w:p w14:paraId="0AEA2829" w14:textId="77777777" w:rsidR="00CA578F" w:rsidRPr="00EA5FA7" w:rsidRDefault="00CA578F" w:rsidP="00CA578F">
      <w:pPr>
        <w:pStyle w:val="PL"/>
        <w:rPr>
          <w:rFonts w:eastAsia="SimSun"/>
          <w:snapToGrid w:val="0"/>
        </w:rPr>
      </w:pPr>
      <w:r w:rsidRPr="00EA5FA7">
        <w:rPr>
          <w:rFonts w:eastAsia="SimSun"/>
          <w:snapToGrid w:val="0"/>
        </w:rPr>
        <w:tab/>
        <w:t>id-GNB-CU-TNL-Association-Setup-Item,</w:t>
      </w:r>
    </w:p>
    <w:p w14:paraId="54135EA5" w14:textId="77777777" w:rsidR="00CA578F" w:rsidRPr="00EA5FA7" w:rsidRDefault="00CA578F" w:rsidP="00CA578F">
      <w:pPr>
        <w:pStyle w:val="PL"/>
        <w:rPr>
          <w:rFonts w:eastAsia="SimSun"/>
          <w:snapToGrid w:val="0"/>
        </w:rPr>
      </w:pPr>
      <w:r w:rsidRPr="00EA5FA7">
        <w:rPr>
          <w:rFonts w:eastAsia="SimSun"/>
          <w:snapToGrid w:val="0"/>
        </w:rPr>
        <w:tab/>
        <w:t>id-GNB-CU-TNL-Association-Failed-To-Setup-List,</w:t>
      </w:r>
    </w:p>
    <w:p w14:paraId="0622D129" w14:textId="77777777" w:rsidR="00CA578F" w:rsidRPr="00EA5FA7" w:rsidRDefault="00CA578F" w:rsidP="00CA578F">
      <w:pPr>
        <w:pStyle w:val="PL"/>
        <w:rPr>
          <w:rFonts w:eastAsia="SimSun"/>
          <w:snapToGrid w:val="0"/>
        </w:rPr>
      </w:pPr>
      <w:r w:rsidRPr="00EA5FA7">
        <w:rPr>
          <w:rFonts w:eastAsia="SimSun"/>
          <w:snapToGrid w:val="0"/>
        </w:rPr>
        <w:tab/>
        <w:t>id-GNB-CU-TNL-Association-Failed-To-Setup-Item,</w:t>
      </w:r>
    </w:p>
    <w:p w14:paraId="00BED6FC" w14:textId="77777777" w:rsidR="00CA578F" w:rsidRPr="00EA5FA7" w:rsidRDefault="00CA578F" w:rsidP="00CA578F">
      <w:pPr>
        <w:pStyle w:val="PL"/>
        <w:rPr>
          <w:rFonts w:eastAsia="SimSun"/>
          <w:snapToGrid w:val="0"/>
        </w:rPr>
      </w:pPr>
      <w:r w:rsidRPr="00EA5FA7">
        <w:rPr>
          <w:rFonts w:eastAsia="SimSun"/>
          <w:snapToGrid w:val="0"/>
        </w:rPr>
        <w:tab/>
        <w:t>id-GNB-CU-TNL-Association-To-Add-Item,</w:t>
      </w:r>
    </w:p>
    <w:p w14:paraId="344A20CB" w14:textId="77777777" w:rsidR="00CA578F" w:rsidRPr="00EA5FA7" w:rsidRDefault="00CA578F" w:rsidP="00CA578F">
      <w:pPr>
        <w:pStyle w:val="PL"/>
        <w:rPr>
          <w:rFonts w:eastAsia="SimSun"/>
          <w:snapToGrid w:val="0"/>
        </w:rPr>
      </w:pPr>
      <w:r w:rsidRPr="00EA5FA7">
        <w:rPr>
          <w:rFonts w:eastAsia="SimSun"/>
          <w:snapToGrid w:val="0"/>
        </w:rPr>
        <w:tab/>
        <w:t>id-GNB-CU-TNL-Association-To-Add-List,</w:t>
      </w:r>
    </w:p>
    <w:p w14:paraId="1AD8DBC6" w14:textId="77777777" w:rsidR="00CA578F" w:rsidRPr="00EA5FA7" w:rsidRDefault="00CA578F" w:rsidP="00CA578F">
      <w:pPr>
        <w:pStyle w:val="PL"/>
        <w:rPr>
          <w:rFonts w:eastAsia="SimSun"/>
          <w:snapToGrid w:val="0"/>
        </w:rPr>
      </w:pPr>
      <w:r w:rsidRPr="00EA5FA7">
        <w:rPr>
          <w:rFonts w:eastAsia="SimSun"/>
          <w:snapToGrid w:val="0"/>
        </w:rPr>
        <w:tab/>
        <w:t>id-GNB-CU-TNL-Association-To-Remove-Item,</w:t>
      </w:r>
    </w:p>
    <w:p w14:paraId="0C73F99C" w14:textId="77777777" w:rsidR="00CA578F" w:rsidRPr="00EA5FA7" w:rsidRDefault="00CA578F" w:rsidP="00CA578F">
      <w:pPr>
        <w:pStyle w:val="PL"/>
        <w:rPr>
          <w:rFonts w:eastAsia="SimSun"/>
          <w:snapToGrid w:val="0"/>
        </w:rPr>
      </w:pPr>
      <w:r w:rsidRPr="00EA5FA7">
        <w:rPr>
          <w:rFonts w:eastAsia="SimSun"/>
          <w:snapToGrid w:val="0"/>
        </w:rPr>
        <w:tab/>
        <w:t>id-GNB-CU-TNL-Association-To-Remove-List,</w:t>
      </w:r>
    </w:p>
    <w:p w14:paraId="583B9A1E" w14:textId="77777777" w:rsidR="00CA578F" w:rsidRPr="00EA5FA7" w:rsidRDefault="00CA578F" w:rsidP="00CA578F">
      <w:pPr>
        <w:pStyle w:val="PL"/>
        <w:rPr>
          <w:rFonts w:eastAsia="SimSun"/>
          <w:snapToGrid w:val="0"/>
        </w:rPr>
      </w:pPr>
      <w:r w:rsidRPr="00EA5FA7">
        <w:rPr>
          <w:rFonts w:eastAsia="SimSun"/>
          <w:snapToGrid w:val="0"/>
        </w:rPr>
        <w:tab/>
        <w:t>id-GNB-CU-TNL-Association-To-Update-Item,</w:t>
      </w:r>
    </w:p>
    <w:p w14:paraId="01945B30" w14:textId="77777777" w:rsidR="00CA578F" w:rsidRPr="00EA5FA7" w:rsidRDefault="00CA578F" w:rsidP="00CA578F">
      <w:pPr>
        <w:pStyle w:val="PL"/>
        <w:rPr>
          <w:rFonts w:eastAsia="SimSun"/>
          <w:snapToGrid w:val="0"/>
        </w:rPr>
      </w:pPr>
      <w:r w:rsidRPr="00EA5FA7">
        <w:rPr>
          <w:rFonts w:eastAsia="SimSun"/>
          <w:snapToGrid w:val="0"/>
        </w:rPr>
        <w:tab/>
        <w:t>id-GNB-CU-TNL-Association-To-Update-List,</w:t>
      </w:r>
    </w:p>
    <w:p w14:paraId="337AF9FC" w14:textId="77777777" w:rsidR="00CA578F" w:rsidRPr="00EA5FA7" w:rsidRDefault="00CA578F" w:rsidP="00CA578F">
      <w:pPr>
        <w:pStyle w:val="PL"/>
        <w:rPr>
          <w:rFonts w:eastAsia="SimSun"/>
          <w:snapToGrid w:val="0"/>
        </w:rPr>
      </w:pPr>
      <w:r w:rsidRPr="00EA5FA7">
        <w:rPr>
          <w:rFonts w:eastAsia="SimSun"/>
          <w:snapToGrid w:val="0"/>
        </w:rPr>
        <w:tab/>
        <w:t>id-MaskedIMEISV,</w:t>
      </w:r>
    </w:p>
    <w:p w14:paraId="0FD4FF35" w14:textId="77777777" w:rsidR="00CA578F" w:rsidRPr="00EA5FA7" w:rsidRDefault="00CA578F" w:rsidP="00CA578F">
      <w:pPr>
        <w:pStyle w:val="PL"/>
        <w:rPr>
          <w:rFonts w:eastAsia="SimSun"/>
          <w:snapToGrid w:val="0"/>
        </w:rPr>
      </w:pPr>
      <w:r w:rsidRPr="00EA5FA7">
        <w:rPr>
          <w:rFonts w:eastAsia="SimSun"/>
          <w:snapToGrid w:val="0"/>
        </w:rPr>
        <w:tab/>
        <w:t>id-PagingIdentity,</w:t>
      </w:r>
    </w:p>
    <w:p w14:paraId="794F5E3E" w14:textId="77777777" w:rsidR="00CA578F" w:rsidRPr="00EA5FA7" w:rsidRDefault="00CA578F" w:rsidP="00CA578F">
      <w:pPr>
        <w:pStyle w:val="PL"/>
        <w:rPr>
          <w:rFonts w:eastAsia="SimSun"/>
          <w:snapToGrid w:val="0"/>
        </w:rPr>
      </w:pPr>
      <w:r w:rsidRPr="00EA5FA7">
        <w:rPr>
          <w:rFonts w:eastAsia="SimSun"/>
          <w:snapToGrid w:val="0"/>
        </w:rPr>
        <w:tab/>
        <w:t>id-Cells-to-be-Barred-List,</w:t>
      </w:r>
    </w:p>
    <w:p w14:paraId="74DF6BBD" w14:textId="77777777" w:rsidR="00CA578F" w:rsidRPr="00EA5FA7" w:rsidRDefault="00CA578F" w:rsidP="00CA578F">
      <w:pPr>
        <w:pStyle w:val="PL"/>
        <w:rPr>
          <w:rFonts w:eastAsia="SimSun"/>
          <w:snapToGrid w:val="0"/>
        </w:rPr>
      </w:pPr>
      <w:r w:rsidRPr="00EA5FA7">
        <w:rPr>
          <w:rFonts w:eastAsia="SimSun"/>
          <w:snapToGrid w:val="0"/>
        </w:rPr>
        <w:tab/>
        <w:t>id-Cells-to-be-Barred-Item,</w:t>
      </w:r>
    </w:p>
    <w:p w14:paraId="3A3539F5" w14:textId="77777777" w:rsidR="00CA578F" w:rsidRPr="00EA5FA7" w:rsidRDefault="00CA578F" w:rsidP="00CA578F">
      <w:pPr>
        <w:pStyle w:val="PL"/>
        <w:rPr>
          <w:rFonts w:eastAsia="SimSun"/>
          <w:snapToGrid w:val="0"/>
        </w:rPr>
      </w:pPr>
      <w:r w:rsidRPr="00EA5FA7">
        <w:rPr>
          <w:rFonts w:eastAsia="SimSun"/>
          <w:snapToGrid w:val="0"/>
        </w:rPr>
        <w:tab/>
        <w:t>id-PWSSystemInformation,</w:t>
      </w:r>
    </w:p>
    <w:p w14:paraId="26FD2F11" w14:textId="77777777" w:rsidR="00CA578F" w:rsidRPr="00EA5FA7" w:rsidRDefault="00CA578F" w:rsidP="00CA578F">
      <w:pPr>
        <w:pStyle w:val="PL"/>
        <w:rPr>
          <w:rFonts w:eastAsia="SimSun"/>
          <w:snapToGrid w:val="0"/>
        </w:rPr>
      </w:pPr>
      <w:r w:rsidRPr="00EA5FA7">
        <w:rPr>
          <w:rFonts w:eastAsia="SimSun"/>
          <w:snapToGrid w:val="0"/>
        </w:rPr>
        <w:tab/>
        <w:t>id-RepetitionPeriod,</w:t>
      </w:r>
    </w:p>
    <w:p w14:paraId="5A036874" w14:textId="77777777" w:rsidR="00CA578F" w:rsidRPr="00EA5FA7" w:rsidRDefault="00CA578F" w:rsidP="00CA578F">
      <w:pPr>
        <w:pStyle w:val="PL"/>
        <w:rPr>
          <w:rFonts w:eastAsia="SimSun"/>
          <w:snapToGrid w:val="0"/>
        </w:rPr>
      </w:pPr>
      <w:r w:rsidRPr="00EA5FA7">
        <w:rPr>
          <w:rFonts w:eastAsia="SimSun"/>
          <w:snapToGrid w:val="0"/>
        </w:rPr>
        <w:tab/>
        <w:t>id-NumberofBroadcastRequest,</w:t>
      </w:r>
    </w:p>
    <w:p w14:paraId="4FCB1CB5" w14:textId="77777777" w:rsidR="00CA578F" w:rsidRPr="00EA5FA7" w:rsidRDefault="00CA578F" w:rsidP="00CA578F">
      <w:pPr>
        <w:pStyle w:val="PL"/>
        <w:rPr>
          <w:rFonts w:eastAsia="SimSun"/>
          <w:snapToGrid w:val="0"/>
        </w:rPr>
      </w:pPr>
      <w:r w:rsidRPr="00EA5FA7">
        <w:rPr>
          <w:rFonts w:eastAsia="SimSun"/>
          <w:snapToGrid w:val="0"/>
        </w:rPr>
        <w:tab/>
        <w:t>id-Cells-To-Be-Broadcast-List,</w:t>
      </w:r>
    </w:p>
    <w:p w14:paraId="3E191B2E" w14:textId="77777777" w:rsidR="00CA578F" w:rsidRPr="00EA5FA7" w:rsidRDefault="00CA578F" w:rsidP="00CA578F">
      <w:pPr>
        <w:pStyle w:val="PL"/>
        <w:rPr>
          <w:rFonts w:eastAsia="SimSun"/>
          <w:snapToGrid w:val="0"/>
        </w:rPr>
      </w:pPr>
      <w:r w:rsidRPr="00EA5FA7">
        <w:rPr>
          <w:rFonts w:eastAsia="SimSun"/>
          <w:snapToGrid w:val="0"/>
        </w:rPr>
        <w:tab/>
        <w:t>id-Cells-To-Be-Broadcast-Item,</w:t>
      </w:r>
    </w:p>
    <w:p w14:paraId="64347BDD" w14:textId="77777777" w:rsidR="00CA578F" w:rsidRPr="00EA5FA7" w:rsidRDefault="00CA578F" w:rsidP="00CA578F">
      <w:pPr>
        <w:pStyle w:val="PL"/>
        <w:rPr>
          <w:rFonts w:eastAsia="SimSun"/>
          <w:snapToGrid w:val="0"/>
        </w:rPr>
      </w:pPr>
      <w:r w:rsidRPr="00EA5FA7">
        <w:rPr>
          <w:rFonts w:eastAsia="SimSun"/>
          <w:snapToGrid w:val="0"/>
        </w:rPr>
        <w:tab/>
        <w:t>id-Cells-Broadcast-Completed-List,</w:t>
      </w:r>
    </w:p>
    <w:p w14:paraId="4C80CA6A" w14:textId="77777777" w:rsidR="00CA578F" w:rsidRPr="00EA5FA7" w:rsidRDefault="00CA578F" w:rsidP="00CA578F">
      <w:pPr>
        <w:pStyle w:val="PL"/>
        <w:rPr>
          <w:rFonts w:eastAsia="SimSun"/>
          <w:snapToGrid w:val="0"/>
        </w:rPr>
      </w:pPr>
      <w:r w:rsidRPr="00EA5FA7">
        <w:rPr>
          <w:rFonts w:eastAsia="SimSun"/>
          <w:snapToGrid w:val="0"/>
        </w:rPr>
        <w:tab/>
        <w:t>id-Cells-Broadcast-Completed-Item,</w:t>
      </w:r>
    </w:p>
    <w:p w14:paraId="03E22B63" w14:textId="77777777" w:rsidR="00CA578F" w:rsidRPr="00EA5FA7" w:rsidRDefault="00CA578F" w:rsidP="00CA578F">
      <w:pPr>
        <w:pStyle w:val="PL"/>
        <w:rPr>
          <w:rFonts w:eastAsia="SimSun"/>
          <w:snapToGrid w:val="0"/>
        </w:rPr>
      </w:pPr>
      <w:r w:rsidRPr="00EA5FA7">
        <w:rPr>
          <w:rFonts w:eastAsia="SimSun"/>
          <w:snapToGrid w:val="0"/>
        </w:rPr>
        <w:tab/>
        <w:t>id-Broadcast-To-Be-Cancelled-List,</w:t>
      </w:r>
    </w:p>
    <w:p w14:paraId="16A73781" w14:textId="77777777" w:rsidR="00CA578F" w:rsidRPr="00EA5FA7" w:rsidRDefault="00CA578F" w:rsidP="00CA578F">
      <w:pPr>
        <w:pStyle w:val="PL"/>
        <w:rPr>
          <w:rFonts w:eastAsia="SimSun"/>
          <w:snapToGrid w:val="0"/>
        </w:rPr>
      </w:pPr>
      <w:r w:rsidRPr="00EA5FA7">
        <w:rPr>
          <w:rFonts w:eastAsia="SimSun"/>
          <w:snapToGrid w:val="0"/>
        </w:rPr>
        <w:tab/>
        <w:t>id-Broadcast-To-Be-Cancelled-Item,</w:t>
      </w:r>
    </w:p>
    <w:p w14:paraId="28090EBB" w14:textId="77777777" w:rsidR="00CA578F" w:rsidRPr="00EA5FA7" w:rsidRDefault="00CA578F" w:rsidP="00CA578F">
      <w:pPr>
        <w:pStyle w:val="PL"/>
        <w:rPr>
          <w:rFonts w:eastAsia="SimSun"/>
          <w:snapToGrid w:val="0"/>
        </w:rPr>
      </w:pPr>
      <w:r w:rsidRPr="00EA5FA7">
        <w:rPr>
          <w:rFonts w:eastAsia="SimSun"/>
          <w:snapToGrid w:val="0"/>
        </w:rPr>
        <w:tab/>
        <w:t>id-Cells-Broadcast-Cancelled-List,</w:t>
      </w:r>
    </w:p>
    <w:p w14:paraId="7E86DE9E" w14:textId="77777777" w:rsidR="00CA578F" w:rsidRPr="00EA5FA7" w:rsidRDefault="00CA578F" w:rsidP="00CA578F">
      <w:pPr>
        <w:pStyle w:val="PL"/>
        <w:rPr>
          <w:rFonts w:eastAsia="SimSun"/>
          <w:snapToGrid w:val="0"/>
        </w:rPr>
      </w:pPr>
      <w:r w:rsidRPr="00EA5FA7">
        <w:rPr>
          <w:rFonts w:eastAsia="SimSun"/>
          <w:snapToGrid w:val="0"/>
        </w:rPr>
        <w:tab/>
        <w:t>id-Cells-Broadcast-Cancelled-Item,</w:t>
      </w:r>
    </w:p>
    <w:p w14:paraId="17174691" w14:textId="77777777" w:rsidR="00CA578F" w:rsidRPr="00EA5FA7" w:rsidRDefault="00CA578F" w:rsidP="00CA578F">
      <w:pPr>
        <w:pStyle w:val="PL"/>
        <w:rPr>
          <w:rFonts w:eastAsia="SimSun"/>
          <w:snapToGrid w:val="0"/>
        </w:rPr>
      </w:pPr>
      <w:r w:rsidRPr="00EA5FA7">
        <w:rPr>
          <w:rFonts w:eastAsia="SimSun"/>
          <w:snapToGrid w:val="0"/>
        </w:rPr>
        <w:tab/>
        <w:t>id-NR-CGI-List-For-Restart-List,</w:t>
      </w:r>
    </w:p>
    <w:p w14:paraId="72FAE331" w14:textId="77777777" w:rsidR="00CA578F" w:rsidRPr="00EA5FA7" w:rsidRDefault="00CA578F" w:rsidP="00CA578F">
      <w:pPr>
        <w:pStyle w:val="PL"/>
        <w:rPr>
          <w:rFonts w:eastAsia="SimSun"/>
          <w:snapToGrid w:val="0"/>
        </w:rPr>
      </w:pPr>
      <w:r w:rsidRPr="00EA5FA7">
        <w:rPr>
          <w:rFonts w:eastAsia="SimSun"/>
          <w:snapToGrid w:val="0"/>
        </w:rPr>
        <w:tab/>
        <w:t>id-NR-CGI-List-For-Restart-Item,</w:t>
      </w:r>
    </w:p>
    <w:p w14:paraId="1DEAC9B0" w14:textId="77777777" w:rsidR="00CA578F" w:rsidRPr="00EA5FA7" w:rsidRDefault="00CA578F" w:rsidP="00CA578F">
      <w:pPr>
        <w:pStyle w:val="PL"/>
        <w:rPr>
          <w:rFonts w:eastAsia="SimSun"/>
          <w:snapToGrid w:val="0"/>
        </w:rPr>
      </w:pPr>
      <w:r w:rsidRPr="00EA5FA7">
        <w:rPr>
          <w:rFonts w:eastAsia="SimSun"/>
          <w:snapToGrid w:val="0"/>
        </w:rPr>
        <w:tab/>
        <w:t>id-PWS-Failed-NR-CGI-List,</w:t>
      </w:r>
    </w:p>
    <w:p w14:paraId="53481437" w14:textId="77777777" w:rsidR="00CA578F" w:rsidRPr="00EA5FA7" w:rsidRDefault="00CA578F" w:rsidP="00CA578F">
      <w:pPr>
        <w:pStyle w:val="PL"/>
        <w:rPr>
          <w:rFonts w:eastAsia="SimSun"/>
          <w:snapToGrid w:val="0"/>
        </w:rPr>
      </w:pPr>
      <w:r w:rsidRPr="00EA5FA7">
        <w:rPr>
          <w:rFonts w:eastAsia="SimSun"/>
          <w:snapToGrid w:val="0"/>
        </w:rPr>
        <w:tab/>
        <w:t>id-PWS-Failed-NR-CGI-Item,</w:t>
      </w:r>
    </w:p>
    <w:p w14:paraId="0F3C736D" w14:textId="77777777" w:rsidR="00CA578F" w:rsidRPr="00EA5FA7" w:rsidRDefault="00CA578F" w:rsidP="00CA578F">
      <w:pPr>
        <w:pStyle w:val="PL"/>
        <w:rPr>
          <w:rFonts w:eastAsia="SimSun"/>
          <w:snapToGrid w:val="0"/>
        </w:rPr>
      </w:pPr>
      <w:r w:rsidRPr="00EA5FA7">
        <w:rPr>
          <w:rFonts w:eastAsia="SimSun"/>
          <w:snapToGrid w:val="0"/>
        </w:rPr>
        <w:tab/>
        <w:t>id-EUTRA-NR-CellResourceCoordinationReq-Container,</w:t>
      </w:r>
    </w:p>
    <w:p w14:paraId="1D24D03A" w14:textId="77777777" w:rsidR="00CA578F" w:rsidRPr="00EA5FA7" w:rsidRDefault="00CA578F" w:rsidP="00CA578F">
      <w:pPr>
        <w:pStyle w:val="PL"/>
        <w:rPr>
          <w:rFonts w:eastAsia="SimSun"/>
          <w:snapToGrid w:val="0"/>
        </w:rPr>
      </w:pPr>
      <w:r w:rsidRPr="00EA5FA7">
        <w:rPr>
          <w:rFonts w:eastAsia="SimSun"/>
          <w:snapToGrid w:val="0"/>
        </w:rPr>
        <w:tab/>
        <w:t>id-EUTRA-NR-CellResourceCoordinationReqAck-Container,</w:t>
      </w:r>
    </w:p>
    <w:p w14:paraId="2854FA51" w14:textId="77777777" w:rsidR="00CA578F" w:rsidRPr="00EA5FA7" w:rsidRDefault="00CA578F" w:rsidP="00CA578F">
      <w:pPr>
        <w:pStyle w:val="PL"/>
        <w:rPr>
          <w:rFonts w:eastAsia="SimSun"/>
          <w:snapToGrid w:val="0"/>
        </w:rPr>
      </w:pPr>
      <w:r w:rsidRPr="00EA5FA7">
        <w:rPr>
          <w:rFonts w:eastAsia="SimSun"/>
          <w:snapToGrid w:val="0"/>
        </w:rPr>
        <w:tab/>
        <w:t>id-Protected-EUTRA-Resources-List,</w:t>
      </w:r>
    </w:p>
    <w:p w14:paraId="5F13C692" w14:textId="77777777" w:rsidR="00CA578F" w:rsidRPr="00EA5FA7" w:rsidRDefault="00CA578F" w:rsidP="00CA578F">
      <w:pPr>
        <w:pStyle w:val="PL"/>
        <w:rPr>
          <w:rFonts w:eastAsia="SimSun"/>
          <w:snapToGrid w:val="0"/>
        </w:rPr>
      </w:pPr>
      <w:r w:rsidRPr="00EA5FA7">
        <w:rPr>
          <w:rFonts w:eastAsia="SimSun"/>
          <w:snapToGrid w:val="0"/>
        </w:rPr>
        <w:tab/>
        <w:t>id-RequestType,</w:t>
      </w:r>
    </w:p>
    <w:p w14:paraId="14B5C461" w14:textId="77777777" w:rsidR="00CA578F" w:rsidRPr="00EA5FA7" w:rsidRDefault="00CA578F" w:rsidP="00CA578F">
      <w:pPr>
        <w:pStyle w:val="PL"/>
        <w:rPr>
          <w:snapToGrid w:val="0"/>
        </w:rPr>
      </w:pPr>
      <w:r w:rsidRPr="00EA5FA7">
        <w:rPr>
          <w:rFonts w:eastAsia="SimSun"/>
          <w:snapToGrid w:val="0"/>
        </w:rPr>
        <w:tab/>
        <w:t>id-ServingPLMN,</w:t>
      </w:r>
    </w:p>
    <w:p w14:paraId="1C3B81F3" w14:textId="77777777" w:rsidR="00CA578F" w:rsidRPr="00EA5FA7" w:rsidRDefault="00CA578F" w:rsidP="00CA578F">
      <w:pPr>
        <w:pStyle w:val="PL"/>
        <w:rPr>
          <w:snapToGrid w:val="0"/>
        </w:rPr>
      </w:pPr>
      <w:r w:rsidRPr="00EA5FA7">
        <w:rPr>
          <w:snapToGrid w:val="0"/>
        </w:rPr>
        <w:tab/>
        <w:t>id-DRXConfigurationIndicator,</w:t>
      </w:r>
    </w:p>
    <w:p w14:paraId="31F51069" w14:textId="77777777" w:rsidR="00CA578F" w:rsidRPr="00EA5FA7" w:rsidRDefault="00CA578F" w:rsidP="00CA578F">
      <w:pPr>
        <w:pStyle w:val="PL"/>
        <w:rPr>
          <w:snapToGrid w:val="0"/>
        </w:rPr>
      </w:pPr>
      <w:r w:rsidRPr="00EA5FA7">
        <w:rPr>
          <w:snapToGrid w:val="0"/>
        </w:rPr>
        <w:tab/>
        <w:t>id-RLCFailureIndication,</w:t>
      </w:r>
    </w:p>
    <w:p w14:paraId="21834A6A" w14:textId="77777777" w:rsidR="00CA578F" w:rsidRPr="00EA5FA7" w:rsidRDefault="00CA578F" w:rsidP="00CA578F">
      <w:pPr>
        <w:pStyle w:val="PL"/>
        <w:rPr>
          <w:snapToGrid w:val="0"/>
        </w:rPr>
      </w:pPr>
      <w:r w:rsidRPr="00EA5FA7">
        <w:rPr>
          <w:snapToGrid w:val="0"/>
        </w:rPr>
        <w:tab/>
        <w:t>id-UplinkTxDirectCurrentListInformation,</w:t>
      </w:r>
    </w:p>
    <w:p w14:paraId="44CA75D0" w14:textId="77777777" w:rsidR="00CA578F" w:rsidRPr="00EA5FA7" w:rsidRDefault="00CA578F" w:rsidP="00CA578F">
      <w:pPr>
        <w:pStyle w:val="PL"/>
        <w:rPr>
          <w:snapToGrid w:val="0"/>
        </w:rPr>
      </w:pPr>
      <w:r w:rsidRPr="00EA5FA7">
        <w:rPr>
          <w:snapToGrid w:val="0"/>
        </w:rPr>
        <w:tab/>
        <w:t>id-SULAccessIndication,</w:t>
      </w:r>
    </w:p>
    <w:p w14:paraId="261673F9" w14:textId="77777777" w:rsidR="00CA578F" w:rsidRPr="00EA5FA7" w:rsidRDefault="00CA578F" w:rsidP="00CA578F">
      <w:pPr>
        <w:pStyle w:val="PL"/>
        <w:rPr>
          <w:snapToGrid w:val="0"/>
        </w:rPr>
      </w:pPr>
      <w:r w:rsidRPr="00EA5FA7">
        <w:rPr>
          <w:snapToGrid w:val="0"/>
        </w:rPr>
        <w:tab/>
        <w:t>id-Protected-EUTRA-Resources-Item,</w:t>
      </w:r>
    </w:p>
    <w:p w14:paraId="466BCEE7" w14:textId="77777777" w:rsidR="00CA578F" w:rsidRPr="00EA5FA7" w:rsidRDefault="00CA578F" w:rsidP="00CA578F">
      <w:pPr>
        <w:pStyle w:val="PL"/>
        <w:rPr>
          <w:rFonts w:eastAsia="SimSun"/>
          <w:snapToGrid w:val="0"/>
        </w:rPr>
      </w:pPr>
      <w:r w:rsidRPr="00EA5FA7">
        <w:rPr>
          <w:rFonts w:eastAsia="SimSun"/>
          <w:snapToGrid w:val="0"/>
        </w:rPr>
        <w:tab/>
        <w:t>id-GNB-DUConfigurationQuery,</w:t>
      </w:r>
    </w:p>
    <w:p w14:paraId="30ED5DA5" w14:textId="77777777" w:rsidR="00CA578F" w:rsidRPr="00EA5FA7" w:rsidRDefault="00CA578F" w:rsidP="00CA578F">
      <w:pPr>
        <w:pStyle w:val="PL"/>
        <w:rPr>
          <w:rFonts w:eastAsia="SimSun"/>
          <w:snapToGrid w:val="0"/>
        </w:rPr>
      </w:pPr>
      <w:r w:rsidRPr="00EA5FA7">
        <w:rPr>
          <w:rFonts w:eastAsia="SimSun"/>
          <w:snapToGrid w:val="0"/>
        </w:rPr>
        <w:tab/>
        <w:t>id-GNB-DU-UE-AMBR-UL,</w:t>
      </w:r>
    </w:p>
    <w:p w14:paraId="1D2E41BC" w14:textId="77777777" w:rsidR="00CA578F" w:rsidRPr="00EA5FA7" w:rsidRDefault="00CA578F" w:rsidP="00CA578F">
      <w:pPr>
        <w:pStyle w:val="PL"/>
        <w:rPr>
          <w:rFonts w:eastAsia="SimSun"/>
        </w:rPr>
      </w:pPr>
      <w:r w:rsidRPr="00EA5FA7">
        <w:rPr>
          <w:rFonts w:eastAsia="SimSun"/>
          <w:snapToGrid w:val="0"/>
        </w:rPr>
        <w:tab/>
      </w:r>
      <w:r w:rsidRPr="00EA5FA7">
        <w:rPr>
          <w:rFonts w:eastAsia="SimSun"/>
        </w:rPr>
        <w:t>id-GNB-CU-RRC-Version,</w:t>
      </w:r>
    </w:p>
    <w:p w14:paraId="129C8505" w14:textId="77777777" w:rsidR="00CA578F" w:rsidRPr="00EA5FA7" w:rsidRDefault="00CA578F" w:rsidP="00CA578F">
      <w:pPr>
        <w:pStyle w:val="PL"/>
        <w:rPr>
          <w:rFonts w:eastAsia="SimSun"/>
        </w:rPr>
      </w:pPr>
      <w:r w:rsidRPr="00EA5FA7">
        <w:rPr>
          <w:rFonts w:eastAsia="SimSun"/>
        </w:rPr>
        <w:tab/>
        <w:t>id-GNB-DU-RRC-Version,</w:t>
      </w:r>
    </w:p>
    <w:p w14:paraId="19A7BB61" w14:textId="77777777" w:rsidR="00CA578F" w:rsidRPr="00EA5FA7" w:rsidRDefault="00CA578F" w:rsidP="00CA578F">
      <w:pPr>
        <w:pStyle w:val="PL"/>
        <w:rPr>
          <w:rFonts w:eastAsia="SimSun"/>
          <w:snapToGrid w:val="0"/>
        </w:rPr>
      </w:pPr>
      <w:r w:rsidRPr="00EA5FA7">
        <w:rPr>
          <w:rFonts w:eastAsia="SimSun"/>
        </w:rPr>
        <w:tab/>
      </w:r>
      <w:r w:rsidRPr="00EA5FA7">
        <w:rPr>
          <w:rFonts w:eastAsia="SimSun"/>
          <w:snapToGrid w:val="0"/>
        </w:rPr>
        <w:t>id-GNBDUOverloadInformation,</w:t>
      </w:r>
    </w:p>
    <w:p w14:paraId="52CC324F" w14:textId="77777777" w:rsidR="00CA578F" w:rsidRPr="00EA5FA7" w:rsidRDefault="00CA578F" w:rsidP="00CA578F">
      <w:pPr>
        <w:pStyle w:val="PL"/>
        <w:rPr>
          <w:rFonts w:eastAsia="SimSun"/>
          <w:snapToGrid w:val="0"/>
        </w:rPr>
      </w:pPr>
      <w:r w:rsidRPr="00EA5FA7">
        <w:rPr>
          <w:rFonts w:eastAsia="SimSun"/>
          <w:snapToGrid w:val="0"/>
        </w:rPr>
        <w:tab/>
        <w:t>id-NeedforGap,</w:t>
      </w:r>
    </w:p>
    <w:p w14:paraId="7EB2D1C5" w14:textId="77777777" w:rsidR="00CA578F" w:rsidRPr="00EA5FA7" w:rsidRDefault="00CA578F" w:rsidP="00CA578F">
      <w:pPr>
        <w:pStyle w:val="PL"/>
        <w:rPr>
          <w:noProof w:val="0"/>
          <w:snapToGrid w:val="0"/>
        </w:rPr>
      </w:pPr>
      <w:r w:rsidRPr="00EA5FA7">
        <w:rPr>
          <w:noProof w:val="0"/>
          <w:snapToGrid w:val="0"/>
        </w:rPr>
        <w:tab/>
        <w:t>id-RRCDeliveryStatusRequest,</w:t>
      </w:r>
    </w:p>
    <w:p w14:paraId="2D2660F0" w14:textId="77777777" w:rsidR="00CA578F" w:rsidRPr="00EA5FA7" w:rsidRDefault="00CA578F" w:rsidP="00CA578F">
      <w:pPr>
        <w:pStyle w:val="PL"/>
        <w:rPr>
          <w:noProof w:val="0"/>
          <w:snapToGrid w:val="0"/>
        </w:rPr>
      </w:pPr>
      <w:r w:rsidRPr="00EA5FA7">
        <w:rPr>
          <w:noProof w:val="0"/>
          <w:snapToGrid w:val="0"/>
        </w:rPr>
        <w:tab/>
        <w:t>id-RRCDeliveryStatus,</w:t>
      </w:r>
    </w:p>
    <w:p w14:paraId="3461A018" w14:textId="77777777" w:rsidR="00CA578F" w:rsidRPr="00EA5FA7" w:rsidRDefault="00CA578F" w:rsidP="00CA578F">
      <w:pPr>
        <w:pStyle w:val="PL"/>
        <w:rPr>
          <w:noProof w:val="0"/>
          <w:snapToGrid w:val="0"/>
        </w:rPr>
      </w:pPr>
      <w:r w:rsidRPr="00EA5FA7">
        <w:rPr>
          <w:noProof w:val="0"/>
          <w:snapToGrid w:val="0"/>
        </w:rPr>
        <w:tab/>
        <w:t>id-Dedicated-SIDelivery-NeededUE-List,</w:t>
      </w:r>
    </w:p>
    <w:p w14:paraId="20478872" w14:textId="77777777" w:rsidR="00CA578F" w:rsidRPr="00EA5FA7" w:rsidRDefault="00CA578F" w:rsidP="00CA578F">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734A3B14" w14:textId="77777777" w:rsidR="00CA578F" w:rsidRPr="00EA5FA7" w:rsidRDefault="00CA578F" w:rsidP="00CA578F">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1C95AEA" w14:textId="77777777" w:rsidR="00CA578F" w:rsidRPr="00EA5FA7" w:rsidRDefault="00CA578F" w:rsidP="00CA578F">
      <w:pPr>
        <w:pStyle w:val="PL"/>
        <w:rPr>
          <w:noProof w:val="0"/>
          <w:snapToGrid w:val="0"/>
        </w:rPr>
      </w:pPr>
      <w:r w:rsidRPr="00EA5FA7">
        <w:rPr>
          <w:noProof w:val="0"/>
          <w:snapToGrid w:val="0"/>
        </w:rPr>
        <w:tab/>
        <w:t>id-Associated-SCell-List,</w:t>
      </w:r>
    </w:p>
    <w:p w14:paraId="24B1852C" w14:textId="77777777" w:rsidR="00CA578F" w:rsidRPr="00EA5FA7" w:rsidRDefault="00CA578F" w:rsidP="00CA578F">
      <w:pPr>
        <w:pStyle w:val="PL"/>
        <w:rPr>
          <w:noProof w:val="0"/>
          <w:snapToGrid w:val="0"/>
        </w:rPr>
      </w:pPr>
      <w:r w:rsidRPr="00EA5FA7">
        <w:rPr>
          <w:noProof w:val="0"/>
          <w:snapToGrid w:val="0"/>
        </w:rPr>
        <w:lastRenderedPageBreak/>
        <w:tab/>
        <w:t>id-Associated-SCell-Item,</w:t>
      </w:r>
    </w:p>
    <w:p w14:paraId="494EAB5F" w14:textId="77777777" w:rsidR="00CA578F" w:rsidRPr="00EA5FA7" w:rsidRDefault="00CA578F" w:rsidP="00CA578F">
      <w:pPr>
        <w:pStyle w:val="PL"/>
        <w:rPr>
          <w:noProof w:val="0"/>
          <w:snapToGrid w:val="0"/>
        </w:rPr>
      </w:pPr>
      <w:r w:rsidRPr="00EA5FA7">
        <w:rPr>
          <w:noProof w:val="0"/>
          <w:snapToGrid w:val="0"/>
        </w:rPr>
        <w:tab/>
        <w:t>id-IgnoreResourceCoordinationContainer,</w:t>
      </w:r>
    </w:p>
    <w:p w14:paraId="6A1149CE" w14:textId="77777777" w:rsidR="00CA578F" w:rsidRPr="00EA5FA7" w:rsidRDefault="00CA578F" w:rsidP="00CA578F">
      <w:pPr>
        <w:pStyle w:val="PL"/>
        <w:rPr>
          <w:noProof w:val="0"/>
          <w:snapToGrid w:val="0"/>
        </w:rPr>
      </w:pPr>
      <w:r w:rsidRPr="00EA5FA7">
        <w:rPr>
          <w:rFonts w:cs="Courier New"/>
          <w:snapToGrid w:val="0"/>
        </w:rPr>
        <w:tab/>
        <w:t>id-</w:t>
      </w:r>
      <w:r w:rsidRPr="00EA5FA7">
        <w:rPr>
          <w:rFonts w:cs="Courier New"/>
        </w:rPr>
        <w:t>UAC-Assistance-Info,</w:t>
      </w:r>
    </w:p>
    <w:p w14:paraId="34494C10" w14:textId="77777777" w:rsidR="00CA578F" w:rsidRPr="00EA5FA7" w:rsidRDefault="00CA578F" w:rsidP="00CA578F">
      <w:pPr>
        <w:pStyle w:val="PL"/>
        <w:rPr>
          <w:noProof w:val="0"/>
          <w:snapToGrid w:val="0"/>
        </w:rPr>
      </w:pPr>
      <w:r w:rsidRPr="00EA5FA7">
        <w:rPr>
          <w:noProof w:val="0"/>
          <w:snapToGrid w:val="0"/>
        </w:rPr>
        <w:tab/>
        <w:t>id-RANUEID,</w:t>
      </w:r>
    </w:p>
    <w:p w14:paraId="7AF7CEB0" w14:textId="77777777" w:rsidR="00CA578F" w:rsidRPr="00EA5FA7" w:rsidRDefault="00CA578F" w:rsidP="00CA578F">
      <w:pPr>
        <w:pStyle w:val="PL"/>
        <w:rPr>
          <w:noProof w:val="0"/>
          <w:snapToGrid w:val="0"/>
        </w:rPr>
      </w:pPr>
      <w:r w:rsidRPr="00EA5FA7">
        <w:rPr>
          <w:noProof w:val="0"/>
          <w:snapToGrid w:val="0"/>
        </w:rPr>
        <w:tab/>
        <w:t>id-PagingOrigin,</w:t>
      </w:r>
    </w:p>
    <w:p w14:paraId="0FC11DB7" w14:textId="77777777" w:rsidR="00CA578F" w:rsidRPr="00EA5FA7" w:rsidRDefault="00CA578F" w:rsidP="00CA578F">
      <w:pPr>
        <w:pStyle w:val="PL"/>
        <w:rPr>
          <w:noProof w:val="0"/>
          <w:snapToGrid w:val="0"/>
        </w:rPr>
      </w:pPr>
      <w:r w:rsidRPr="00EA5FA7">
        <w:rPr>
          <w:noProof w:val="0"/>
          <w:snapToGrid w:val="0"/>
        </w:rPr>
        <w:tab/>
        <w:t>id-GNB-DU-TNL-Association-To-Remove-Item,</w:t>
      </w:r>
    </w:p>
    <w:p w14:paraId="7E9DBEFB" w14:textId="77777777" w:rsidR="00CA578F" w:rsidRPr="00EA5FA7" w:rsidRDefault="00CA578F" w:rsidP="00CA578F">
      <w:pPr>
        <w:pStyle w:val="PL"/>
        <w:rPr>
          <w:noProof w:val="0"/>
          <w:snapToGrid w:val="0"/>
        </w:rPr>
      </w:pPr>
      <w:r w:rsidRPr="00EA5FA7">
        <w:rPr>
          <w:noProof w:val="0"/>
          <w:snapToGrid w:val="0"/>
        </w:rPr>
        <w:tab/>
        <w:t>id-GNB-DU-TNL-Association-To-Remove-List,</w:t>
      </w:r>
    </w:p>
    <w:p w14:paraId="04B4AAA8" w14:textId="77777777" w:rsidR="00CA578F" w:rsidRPr="00EA5FA7" w:rsidRDefault="00CA578F" w:rsidP="00CA578F">
      <w:pPr>
        <w:pStyle w:val="PL"/>
        <w:rPr>
          <w:noProof w:val="0"/>
          <w:snapToGrid w:val="0"/>
        </w:rPr>
      </w:pPr>
      <w:r w:rsidRPr="00EA5FA7">
        <w:rPr>
          <w:noProof w:val="0"/>
          <w:snapToGrid w:val="0"/>
        </w:rPr>
        <w:tab/>
        <w:t>id-NotificationInformation,</w:t>
      </w:r>
    </w:p>
    <w:p w14:paraId="2203B218" w14:textId="77777777" w:rsidR="00CA578F" w:rsidRPr="00EA5FA7" w:rsidRDefault="00CA578F" w:rsidP="00CA578F">
      <w:pPr>
        <w:pStyle w:val="PL"/>
        <w:rPr>
          <w:noProof w:val="0"/>
          <w:snapToGrid w:val="0"/>
        </w:rPr>
      </w:pPr>
      <w:r w:rsidRPr="00EA5FA7">
        <w:rPr>
          <w:noProof w:val="0"/>
          <w:snapToGrid w:val="0"/>
        </w:rPr>
        <w:tab/>
        <w:t>id-TraceActivation,</w:t>
      </w:r>
    </w:p>
    <w:p w14:paraId="02D40C01" w14:textId="77777777" w:rsidR="00CA578F" w:rsidRPr="00EA5FA7" w:rsidRDefault="00CA578F" w:rsidP="00CA578F">
      <w:pPr>
        <w:pStyle w:val="PL"/>
        <w:rPr>
          <w:noProof w:val="0"/>
          <w:snapToGrid w:val="0"/>
        </w:rPr>
      </w:pPr>
      <w:r w:rsidRPr="00EA5FA7">
        <w:rPr>
          <w:noProof w:val="0"/>
          <w:snapToGrid w:val="0"/>
        </w:rPr>
        <w:tab/>
        <w:t>id-TraceID,</w:t>
      </w:r>
    </w:p>
    <w:p w14:paraId="1BDD2834" w14:textId="77777777" w:rsidR="00CA578F" w:rsidRPr="00EA5FA7" w:rsidRDefault="00CA578F" w:rsidP="00CA578F">
      <w:pPr>
        <w:pStyle w:val="PL"/>
        <w:rPr>
          <w:noProof w:val="0"/>
          <w:snapToGrid w:val="0"/>
        </w:rPr>
      </w:pPr>
      <w:r w:rsidRPr="00EA5FA7">
        <w:rPr>
          <w:noProof w:val="0"/>
          <w:snapToGrid w:val="0"/>
        </w:rPr>
        <w:tab/>
        <w:t>id-Neighbour-Cell-Information-List,</w:t>
      </w:r>
    </w:p>
    <w:p w14:paraId="0E5C2252" w14:textId="77777777" w:rsidR="00CA578F" w:rsidRPr="00EA5FA7" w:rsidRDefault="00CA578F" w:rsidP="00CA578F">
      <w:pPr>
        <w:pStyle w:val="PL"/>
        <w:rPr>
          <w:noProof w:val="0"/>
          <w:snapToGrid w:val="0"/>
        </w:rPr>
      </w:pPr>
      <w:r w:rsidRPr="00EA5FA7">
        <w:rPr>
          <w:noProof w:val="0"/>
          <w:snapToGrid w:val="0"/>
        </w:rPr>
        <w:tab/>
        <w:t>id-Neighbour-Cell-Information-Item,</w:t>
      </w:r>
    </w:p>
    <w:p w14:paraId="7F9D5C95" w14:textId="77777777" w:rsidR="00CA578F" w:rsidRPr="00EA5FA7" w:rsidRDefault="00CA578F" w:rsidP="00CA578F">
      <w:pPr>
        <w:pStyle w:val="PL"/>
        <w:rPr>
          <w:noProof w:val="0"/>
          <w:snapToGrid w:val="0"/>
        </w:rPr>
      </w:pPr>
      <w:r w:rsidRPr="00EA5FA7">
        <w:rPr>
          <w:noProof w:val="0"/>
          <w:snapToGrid w:val="0"/>
        </w:rPr>
        <w:tab/>
        <w:t>id-SymbolAllocInSlot,</w:t>
      </w:r>
    </w:p>
    <w:p w14:paraId="52F5B431" w14:textId="77777777" w:rsidR="00CA578F" w:rsidRPr="00EA5FA7" w:rsidRDefault="00CA578F" w:rsidP="00CA578F">
      <w:pPr>
        <w:pStyle w:val="PL"/>
        <w:rPr>
          <w:noProof w:val="0"/>
          <w:snapToGrid w:val="0"/>
        </w:rPr>
      </w:pPr>
      <w:r w:rsidRPr="00EA5FA7">
        <w:rPr>
          <w:noProof w:val="0"/>
          <w:snapToGrid w:val="0"/>
        </w:rPr>
        <w:tab/>
        <w:t>id-NumDLULSymbols,</w:t>
      </w:r>
    </w:p>
    <w:p w14:paraId="370EA394" w14:textId="77777777" w:rsidR="00CA578F" w:rsidRPr="00EA5FA7" w:rsidRDefault="00CA578F" w:rsidP="00CA578F">
      <w:pPr>
        <w:pStyle w:val="PL"/>
        <w:rPr>
          <w:noProof w:val="0"/>
          <w:snapToGrid w:val="0"/>
        </w:rPr>
      </w:pPr>
      <w:r w:rsidRPr="00EA5FA7">
        <w:rPr>
          <w:noProof w:val="0"/>
          <w:snapToGrid w:val="0"/>
        </w:rPr>
        <w:tab/>
        <w:t>id-AdditionalRRMPriorityIndex,</w:t>
      </w:r>
    </w:p>
    <w:p w14:paraId="47A62E32" w14:textId="77777777" w:rsidR="00CA578F" w:rsidRPr="00EA5FA7" w:rsidRDefault="00CA578F" w:rsidP="00CA578F">
      <w:pPr>
        <w:pStyle w:val="PL"/>
        <w:rPr>
          <w:noProof w:val="0"/>
          <w:snapToGrid w:val="0"/>
        </w:rPr>
      </w:pPr>
      <w:r w:rsidRPr="00EA5FA7">
        <w:rPr>
          <w:noProof w:val="0"/>
          <w:snapToGrid w:val="0"/>
        </w:rPr>
        <w:tab/>
        <w:t>id-DUCURadioInformationType,</w:t>
      </w:r>
    </w:p>
    <w:p w14:paraId="4D470E4D" w14:textId="77777777" w:rsidR="00CA578F" w:rsidRPr="00EA5FA7" w:rsidRDefault="00CA578F" w:rsidP="00CA578F">
      <w:pPr>
        <w:pStyle w:val="PL"/>
        <w:rPr>
          <w:noProof w:val="0"/>
          <w:snapToGrid w:val="0"/>
        </w:rPr>
      </w:pPr>
      <w:r w:rsidRPr="00EA5FA7">
        <w:rPr>
          <w:noProof w:val="0"/>
          <w:snapToGrid w:val="0"/>
        </w:rPr>
        <w:tab/>
        <w:t>id-CUDURadioInformationType,</w:t>
      </w:r>
    </w:p>
    <w:p w14:paraId="39FC8D85" w14:textId="77777777" w:rsidR="00CA578F" w:rsidRPr="00EA5FA7" w:rsidRDefault="00CA578F" w:rsidP="00CA578F">
      <w:pPr>
        <w:pStyle w:val="PL"/>
        <w:rPr>
          <w:noProof w:val="0"/>
          <w:snapToGrid w:val="0"/>
        </w:rPr>
      </w:pPr>
      <w:r w:rsidRPr="00EA5FA7">
        <w:rPr>
          <w:noProof w:val="0"/>
          <w:snapToGrid w:val="0"/>
        </w:rPr>
        <w:tab/>
        <w:t>id-LowerLayerPresenceStatusChange,</w:t>
      </w:r>
    </w:p>
    <w:p w14:paraId="28CDF039" w14:textId="77777777" w:rsidR="00CA578F" w:rsidRDefault="00CA578F" w:rsidP="00CA578F">
      <w:pPr>
        <w:pStyle w:val="PL"/>
        <w:rPr>
          <w:ins w:id="2492" w:author="Autho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7F858A6D" w14:textId="77777777" w:rsidR="00CA578F" w:rsidRPr="00F047CF" w:rsidRDefault="00CA578F" w:rsidP="00CA578F">
      <w:pPr>
        <w:pStyle w:val="PL"/>
        <w:rPr>
          <w:ins w:id="2493" w:author="Author"/>
          <w:noProof w:val="0"/>
          <w:snapToGrid w:val="0"/>
        </w:rPr>
      </w:pPr>
      <w:ins w:id="2494" w:author="Author">
        <w:r>
          <w:rPr>
            <w:noProof w:val="0"/>
            <w:snapToGrid w:val="0"/>
          </w:rPr>
          <w:tab/>
        </w:r>
        <w:r w:rsidRPr="00F047CF">
          <w:rPr>
            <w:noProof w:val="0"/>
            <w:snapToGrid w:val="0"/>
          </w:rPr>
          <w:t>id-gNBCUMeasurementID</w:t>
        </w:r>
        <w:r>
          <w:rPr>
            <w:noProof w:val="0"/>
            <w:snapToGrid w:val="0"/>
          </w:rPr>
          <w:t>,</w:t>
        </w:r>
      </w:ins>
    </w:p>
    <w:p w14:paraId="411C81FE" w14:textId="77777777" w:rsidR="00CA578F" w:rsidRPr="00F047CF" w:rsidRDefault="00CA578F" w:rsidP="00CA578F">
      <w:pPr>
        <w:pStyle w:val="PL"/>
        <w:rPr>
          <w:ins w:id="2495" w:author="Author"/>
          <w:noProof w:val="0"/>
          <w:snapToGrid w:val="0"/>
        </w:rPr>
      </w:pPr>
      <w:ins w:id="2496" w:author="Author">
        <w:r>
          <w:rPr>
            <w:noProof w:val="0"/>
            <w:snapToGrid w:val="0"/>
          </w:rPr>
          <w:tab/>
        </w:r>
        <w:r w:rsidRPr="00F047CF">
          <w:rPr>
            <w:noProof w:val="0"/>
            <w:snapToGrid w:val="0"/>
          </w:rPr>
          <w:t>id-gNBDUMeasurementID</w:t>
        </w:r>
        <w:r>
          <w:rPr>
            <w:noProof w:val="0"/>
            <w:snapToGrid w:val="0"/>
          </w:rPr>
          <w:t>,</w:t>
        </w:r>
      </w:ins>
    </w:p>
    <w:p w14:paraId="7DB3B3A1" w14:textId="77777777" w:rsidR="00CA578F" w:rsidRPr="00F047CF" w:rsidRDefault="00CA578F" w:rsidP="00CA578F">
      <w:pPr>
        <w:pStyle w:val="PL"/>
        <w:rPr>
          <w:ins w:id="2497" w:author="Author"/>
          <w:noProof w:val="0"/>
          <w:snapToGrid w:val="0"/>
        </w:rPr>
      </w:pPr>
      <w:ins w:id="2498" w:author="Author">
        <w:r>
          <w:rPr>
            <w:noProof w:val="0"/>
            <w:snapToGrid w:val="0"/>
          </w:rPr>
          <w:tab/>
        </w:r>
        <w:r w:rsidRPr="00F047CF">
          <w:rPr>
            <w:noProof w:val="0"/>
            <w:snapToGrid w:val="0"/>
          </w:rPr>
          <w:t>id-RegistrationRequest</w:t>
        </w:r>
        <w:r>
          <w:rPr>
            <w:noProof w:val="0"/>
            <w:snapToGrid w:val="0"/>
          </w:rPr>
          <w:t>,</w:t>
        </w:r>
      </w:ins>
    </w:p>
    <w:p w14:paraId="71FF16D4" w14:textId="77777777" w:rsidR="00CA578F" w:rsidRPr="00F047CF" w:rsidRDefault="00CA578F" w:rsidP="00CA578F">
      <w:pPr>
        <w:pStyle w:val="PL"/>
        <w:rPr>
          <w:ins w:id="2499" w:author="Author"/>
          <w:noProof w:val="0"/>
          <w:snapToGrid w:val="0"/>
        </w:rPr>
      </w:pPr>
      <w:ins w:id="2500" w:author="Author">
        <w:r>
          <w:rPr>
            <w:noProof w:val="0"/>
            <w:snapToGrid w:val="0"/>
          </w:rPr>
          <w:tab/>
        </w:r>
        <w:r w:rsidRPr="00F047CF">
          <w:rPr>
            <w:noProof w:val="0"/>
            <w:snapToGrid w:val="0"/>
          </w:rPr>
          <w:t>id-ReportCharacteristics</w:t>
        </w:r>
        <w:r>
          <w:rPr>
            <w:noProof w:val="0"/>
            <w:snapToGrid w:val="0"/>
          </w:rPr>
          <w:t>,</w:t>
        </w:r>
      </w:ins>
    </w:p>
    <w:p w14:paraId="621BC038" w14:textId="77777777" w:rsidR="00CA578F" w:rsidRPr="00F047CF" w:rsidRDefault="00CA578F" w:rsidP="00CA578F">
      <w:pPr>
        <w:pStyle w:val="PL"/>
        <w:rPr>
          <w:ins w:id="2501" w:author="Author"/>
          <w:noProof w:val="0"/>
          <w:snapToGrid w:val="0"/>
        </w:rPr>
      </w:pPr>
      <w:ins w:id="2502" w:author="Author">
        <w:r>
          <w:rPr>
            <w:noProof w:val="0"/>
            <w:snapToGrid w:val="0"/>
          </w:rPr>
          <w:tab/>
        </w:r>
        <w:r w:rsidRPr="00F047CF">
          <w:rPr>
            <w:noProof w:val="0"/>
            <w:snapToGrid w:val="0"/>
          </w:rPr>
          <w:t>id-CellToReportList</w:t>
        </w:r>
        <w:r>
          <w:rPr>
            <w:noProof w:val="0"/>
            <w:snapToGrid w:val="0"/>
          </w:rPr>
          <w:t>,</w:t>
        </w:r>
      </w:ins>
    </w:p>
    <w:p w14:paraId="5DAA1243" w14:textId="77777777" w:rsidR="00CA578F" w:rsidRPr="00F047CF" w:rsidRDefault="00CA578F" w:rsidP="00CA578F">
      <w:pPr>
        <w:pStyle w:val="PL"/>
        <w:rPr>
          <w:ins w:id="2503" w:author="Author"/>
          <w:noProof w:val="0"/>
          <w:snapToGrid w:val="0"/>
        </w:rPr>
      </w:pPr>
      <w:ins w:id="2504" w:author="Author">
        <w:r>
          <w:rPr>
            <w:noProof w:val="0"/>
            <w:snapToGrid w:val="0"/>
          </w:rPr>
          <w:tab/>
        </w:r>
        <w:r w:rsidRPr="00F047CF">
          <w:rPr>
            <w:noProof w:val="0"/>
            <w:snapToGrid w:val="0"/>
          </w:rPr>
          <w:t>id-CellMeasurementResultList</w:t>
        </w:r>
        <w:r>
          <w:rPr>
            <w:noProof w:val="0"/>
            <w:snapToGrid w:val="0"/>
          </w:rPr>
          <w:t>,</w:t>
        </w:r>
      </w:ins>
    </w:p>
    <w:p w14:paraId="608B8016" w14:textId="77777777" w:rsidR="00CA578F" w:rsidRPr="00F047CF" w:rsidRDefault="00CA578F" w:rsidP="00CA578F">
      <w:pPr>
        <w:pStyle w:val="PL"/>
        <w:rPr>
          <w:ins w:id="2505" w:author="Author"/>
          <w:noProof w:val="0"/>
          <w:snapToGrid w:val="0"/>
        </w:rPr>
      </w:pPr>
      <w:ins w:id="2506" w:author="Author">
        <w:r>
          <w:rPr>
            <w:noProof w:val="0"/>
            <w:snapToGrid w:val="0"/>
          </w:rPr>
          <w:tab/>
        </w:r>
        <w:r w:rsidRPr="00F047CF">
          <w:rPr>
            <w:noProof w:val="0"/>
            <w:snapToGrid w:val="0"/>
          </w:rPr>
          <w:t>id-HardwareLoadIndicator</w:t>
        </w:r>
        <w:r>
          <w:rPr>
            <w:noProof w:val="0"/>
            <w:snapToGrid w:val="0"/>
          </w:rPr>
          <w:t>,</w:t>
        </w:r>
      </w:ins>
    </w:p>
    <w:p w14:paraId="62BDAD79" w14:textId="77777777" w:rsidR="00CA578F" w:rsidRPr="002311C4" w:rsidRDefault="00CA578F" w:rsidP="00CA578F">
      <w:pPr>
        <w:pStyle w:val="PL"/>
        <w:rPr>
          <w:ins w:id="2507" w:author="Author"/>
          <w:noProof w:val="0"/>
          <w:snapToGrid w:val="0"/>
        </w:rPr>
      </w:pPr>
      <w:ins w:id="2508" w:author="Author">
        <w:r>
          <w:rPr>
            <w:noProof w:val="0"/>
            <w:snapToGrid w:val="0"/>
          </w:rPr>
          <w:tab/>
        </w:r>
        <w:r w:rsidRPr="00F047CF">
          <w:rPr>
            <w:noProof w:val="0"/>
            <w:snapToGrid w:val="0"/>
          </w:rPr>
          <w:t>id-ReportingPeriodicity</w:t>
        </w:r>
        <w:r>
          <w:rPr>
            <w:noProof w:val="0"/>
            <w:snapToGrid w:val="0"/>
          </w:rPr>
          <w:t>,</w:t>
        </w:r>
        <w:r w:rsidRPr="002311C4">
          <w:t xml:space="preserve"> </w:t>
        </w:r>
      </w:ins>
    </w:p>
    <w:p w14:paraId="21B4E0DD" w14:textId="77777777" w:rsidR="00CA578F" w:rsidRDefault="00CA578F" w:rsidP="00CA578F">
      <w:pPr>
        <w:pStyle w:val="PL"/>
        <w:rPr>
          <w:ins w:id="2509" w:author="Author"/>
          <w:noProof w:val="0"/>
          <w:snapToGrid w:val="0"/>
        </w:rPr>
      </w:pPr>
      <w:ins w:id="2510" w:author="Author">
        <w:r w:rsidRPr="002311C4">
          <w:rPr>
            <w:noProof w:val="0"/>
            <w:snapToGrid w:val="0"/>
          </w:rPr>
          <w:tab/>
          <w:t>id-TNLCapacityLoadIndicator,</w:t>
        </w:r>
        <w:r w:rsidRPr="00AE679B">
          <w:rPr>
            <w:noProof w:val="0"/>
            <w:snapToGrid w:val="0"/>
          </w:rPr>
          <w:t xml:space="preserve"> </w:t>
        </w:r>
      </w:ins>
    </w:p>
    <w:p w14:paraId="332332F6" w14:textId="77777777" w:rsidR="00CA578F" w:rsidRDefault="00CA578F" w:rsidP="00CA578F">
      <w:pPr>
        <w:pStyle w:val="PL"/>
        <w:rPr>
          <w:ins w:id="2511" w:author="Author"/>
          <w:noProof w:val="0"/>
          <w:snapToGrid w:val="0"/>
        </w:rPr>
      </w:pPr>
      <w:ins w:id="2512" w:author="Author">
        <w:r w:rsidRPr="00EA5FA7">
          <w:rPr>
            <w:noProof w:val="0"/>
            <w:snapToGrid w:val="0"/>
          </w:rPr>
          <w:tab/>
          <w:t>id-</w:t>
        </w:r>
        <w:r>
          <w:rPr>
            <w:noProof w:val="0"/>
            <w:snapToGrid w:val="0"/>
          </w:rPr>
          <w:t>RACHReportInformationList,</w:t>
        </w:r>
      </w:ins>
    </w:p>
    <w:p w14:paraId="6866D571" w14:textId="77777777" w:rsidR="00CA578F" w:rsidRPr="00EA5FA7" w:rsidRDefault="00CA578F" w:rsidP="00CA578F">
      <w:pPr>
        <w:pStyle w:val="PL"/>
        <w:rPr>
          <w:snapToGrid w:val="0"/>
        </w:rPr>
      </w:pPr>
      <w:ins w:id="2513" w:author="Author">
        <w:r>
          <w:rPr>
            <w:noProof w:val="0"/>
            <w:snapToGrid w:val="0"/>
            <w:lang w:eastAsia="zh-CN"/>
          </w:rPr>
          <w:tab/>
        </w:r>
        <w:r w:rsidRPr="00EA5FA7">
          <w:rPr>
            <w:noProof w:val="0"/>
            <w:snapToGrid w:val="0"/>
            <w:lang w:eastAsia="zh-CN"/>
          </w:rPr>
          <w:t>id-</w:t>
        </w:r>
        <w:r>
          <w:rPr>
            <w:noProof w:val="0"/>
            <w:snapToGrid w:val="0"/>
            <w:lang w:eastAsia="zh-CN"/>
          </w:rPr>
          <w:t>RLFReportInformationList,</w:t>
        </w:r>
      </w:ins>
    </w:p>
    <w:p w14:paraId="4C17343B" w14:textId="77777777" w:rsidR="00CA578F" w:rsidRPr="00EA5FA7" w:rsidRDefault="00CA578F" w:rsidP="00CA578F">
      <w:pPr>
        <w:pStyle w:val="PL"/>
        <w:rPr>
          <w:rFonts w:eastAsia="SimSun"/>
          <w:snapToGrid w:val="0"/>
        </w:rPr>
      </w:pPr>
      <w:r w:rsidRPr="00EA5FA7">
        <w:rPr>
          <w:rFonts w:eastAsia="SimSun"/>
          <w:snapToGrid w:val="0"/>
        </w:rPr>
        <w:tab/>
        <w:t>maxCellingNBDU,</w:t>
      </w:r>
    </w:p>
    <w:p w14:paraId="313B8FA7" w14:textId="77777777" w:rsidR="00CA578F" w:rsidRPr="00EA5FA7" w:rsidRDefault="00CA578F" w:rsidP="00CA578F">
      <w:pPr>
        <w:pStyle w:val="PL"/>
        <w:rPr>
          <w:rFonts w:eastAsia="SimSun"/>
          <w:snapToGrid w:val="0"/>
        </w:rPr>
      </w:pPr>
      <w:r w:rsidRPr="00EA5FA7">
        <w:rPr>
          <w:rFonts w:eastAsia="SimSun"/>
          <w:snapToGrid w:val="0"/>
        </w:rPr>
        <w:tab/>
        <w:t>maxnoofCandidateSpCells,</w:t>
      </w:r>
    </w:p>
    <w:p w14:paraId="5502D9CD" w14:textId="77777777" w:rsidR="00CA578F" w:rsidRPr="00EA5FA7" w:rsidRDefault="00CA578F" w:rsidP="00CA578F">
      <w:pPr>
        <w:pStyle w:val="PL"/>
        <w:rPr>
          <w:rFonts w:eastAsia="SimSun"/>
          <w:snapToGrid w:val="0"/>
        </w:rPr>
      </w:pPr>
      <w:r w:rsidRPr="00EA5FA7">
        <w:rPr>
          <w:rFonts w:eastAsia="SimSun"/>
          <w:snapToGrid w:val="0"/>
        </w:rPr>
        <w:tab/>
        <w:t>maxnoofDRBs,</w:t>
      </w:r>
    </w:p>
    <w:p w14:paraId="696A6908" w14:textId="77777777" w:rsidR="00CA578F" w:rsidRPr="00EA5FA7" w:rsidRDefault="00CA578F" w:rsidP="00CA578F">
      <w:pPr>
        <w:pStyle w:val="PL"/>
        <w:rPr>
          <w:rFonts w:eastAsia="SimSun"/>
          <w:snapToGrid w:val="0"/>
        </w:rPr>
      </w:pPr>
      <w:r w:rsidRPr="00EA5FA7">
        <w:rPr>
          <w:rFonts w:eastAsia="SimSun"/>
          <w:snapToGrid w:val="0"/>
        </w:rPr>
        <w:tab/>
        <w:t>maxnoofErrors,</w:t>
      </w:r>
    </w:p>
    <w:p w14:paraId="324C56C3" w14:textId="77777777" w:rsidR="00CA578F" w:rsidRPr="00EA5FA7" w:rsidRDefault="00CA578F" w:rsidP="00CA578F">
      <w:pPr>
        <w:pStyle w:val="PL"/>
        <w:rPr>
          <w:rFonts w:eastAsia="SimSun"/>
          <w:snapToGrid w:val="0"/>
        </w:rPr>
      </w:pPr>
      <w:r w:rsidRPr="00EA5FA7">
        <w:rPr>
          <w:rFonts w:eastAsia="SimSun"/>
          <w:snapToGrid w:val="0"/>
        </w:rPr>
        <w:tab/>
        <w:t>maxnoofIndividualF1ConnectionsToReset,</w:t>
      </w:r>
    </w:p>
    <w:p w14:paraId="35A93E2C" w14:textId="77777777" w:rsidR="00CA578F" w:rsidRPr="00EA5FA7" w:rsidRDefault="00CA578F" w:rsidP="00CA578F">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8C2F4D4" w14:textId="77777777" w:rsidR="00CA578F" w:rsidRPr="00EA5FA7" w:rsidRDefault="00CA578F" w:rsidP="00CA578F">
      <w:pPr>
        <w:pStyle w:val="PL"/>
        <w:rPr>
          <w:rFonts w:eastAsia="SimSun"/>
          <w:snapToGrid w:val="0"/>
        </w:rPr>
      </w:pPr>
      <w:r w:rsidRPr="00EA5FA7">
        <w:rPr>
          <w:rFonts w:eastAsia="SimSun"/>
          <w:snapToGrid w:val="0"/>
        </w:rPr>
        <w:tab/>
        <w:t>maxnoofSCells,</w:t>
      </w:r>
    </w:p>
    <w:p w14:paraId="2A373080" w14:textId="77777777" w:rsidR="00CA578F" w:rsidRPr="00EA5FA7" w:rsidRDefault="00CA578F" w:rsidP="00CA578F">
      <w:pPr>
        <w:pStyle w:val="PL"/>
        <w:rPr>
          <w:rFonts w:eastAsia="SimSun"/>
          <w:snapToGrid w:val="0"/>
        </w:rPr>
      </w:pPr>
      <w:r w:rsidRPr="00EA5FA7">
        <w:rPr>
          <w:rFonts w:eastAsia="SimSun"/>
          <w:snapToGrid w:val="0"/>
        </w:rPr>
        <w:tab/>
        <w:t>maxnoofSRBs,</w:t>
      </w:r>
    </w:p>
    <w:p w14:paraId="224C5CEB" w14:textId="77777777" w:rsidR="00CA578F" w:rsidRPr="00EA5FA7" w:rsidRDefault="00CA578F" w:rsidP="00CA578F">
      <w:pPr>
        <w:pStyle w:val="PL"/>
        <w:rPr>
          <w:rFonts w:eastAsia="SimSun"/>
          <w:snapToGrid w:val="0"/>
        </w:rPr>
      </w:pPr>
      <w:r w:rsidRPr="00EA5FA7">
        <w:rPr>
          <w:rFonts w:eastAsia="SimSun"/>
          <w:snapToGrid w:val="0"/>
        </w:rPr>
        <w:tab/>
        <w:t>maxnoofPagingCells,</w:t>
      </w:r>
    </w:p>
    <w:p w14:paraId="6695629C" w14:textId="77777777" w:rsidR="00CA578F" w:rsidRPr="00EA5FA7" w:rsidRDefault="00CA578F" w:rsidP="00CA578F">
      <w:pPr>
        <w:pStyle w:val="PL"/>
        <w:rPr>
          <w:rFonts w:eastAsia="SimSun"/>
          <w:snapToGrid w:val="0"/>
        </w:rPr>
      </w:pPr>
      <w:r w:rsidRPr="00EA5FA7">
        <w:rPr>
          <w:rFonts w:eastAsia="SimSun"/>
          <w:snapToGrid w:val="0"/>
        </w:rPr>
        <w:tab/>
        <w:t>maxnoofTNLAssociations,</w:t>
      </w:r>
    </w:p>
    <w:p w14:paraId="0BF4E034" w14:textId="77777777" w:rsidR="00CA578F" w:rsidRPr="00EA5FA7" w:rsidRDefault="00CA578F" w:rsidP="00CA578F">
      <w:pPr>
        <w:pStyle w:val="PL"/>
        <w:rPr>
          <w:snapToGrid w:val="0"/>
          <w:lang w:eastAsia="zh-CN"/>
        </w:rPr>
      </w:pPr>
      <w:r w:rsidRPr="00EA5FA7">
        <w:rPr>
          <w:rFonts w:eastAsia="SimSun"/>
          <w:snapToGrid w:val="0"/>
        </w:rPr>
        <w:tab/>
        <w:t>maxCellineNB</w:t>
      </w:r>
      <w:r w:rsidRPr="00EA5FA7">
        <w:rPr>
          <w:snapToGrid w:val="0"/>
          <w:lang w:eastAsia="zh-CN"/>
        </w:rPr>
        <w:t>,</w:t>
      </w:r>
    </w:p>
    <w:p w14:paraId="4C49E316" w14:textId="77777777" w:rsidR="00CA578F" w:rsidRPr="00B6230F" w:rsidRDefault="00CA578F" w:rsidP="00CA578F">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4999A5AC" w14:textId="77777777" w:rsidR="00CA578F" w:rsidRPr="00EA5FA7" w:rsidRDefault="00CA578F" w:rsidP="00CA578F">
      <w:pPr>
        <w:pStyle w:val="PL"/>
        <w:rPr>
          <w:snapToGrid w:val="0"/>
          <w:lang w:eastAsia="zh-CN"/>
        </w:rPr>
      </w:pPr>
    </w:p>
    <w:p w14:paraId="267599CB" w14:textId="77777777" w:rsidR="00CA578F" w:rsidRPr="00EA5FA7" w:rsidRDefault="00CA578F" w:rsidP="00CA578F">
      <w:pPr>
        <w:pStyle w:val="PL"/>
        <w:rPr>
          <w:rFonts w:eastAsia="SimSun"/>
          <w:snapToGrid w:val="0"/>
        </w:rPr>
      </w:pPr>
    </w:p>
    <w:p w14:paraId="0899C037" w14:textId="77777777" w:rsidR="00CA578F" w:rsidRPr="00EA5FA7" w:rsidRDefault="00CA578F" w:rsidP="00CA578F">
      <w:pPr>
        <w:pStyle w:val="PL"/>
        <w:rPr>
          <w:noProof w:val="0"/>
          <w:snapToGrid w:val="0"/>
        </w:rPr>
      </w:pPr>
    </w:p>
    <w:p w14:paraId="0D6FABB1" w14:textId="77777777" w:rsidR="00CA578F" w:rsidRPr="00EA5FA7" w:rsidRDefault="00CA578F" w:rsidP="00CA578F">
      <w:pPr>
        <w:pStyle w:val="PL"/>
        <w:rPr>
          <w:noProof w:val="0"/>
          <w:snapToGrid w:val="0"/>
        </w:rPr>
      </w:pPr>
      <w:r w:rsidRPr="00EA5FA7">
        <w:rPr>
          <w:noProof w:val="0"/>
          <w:snapToGrid w:val="0"/>
        </w:rPr>
        <w:t>FROM F1AP-Constants;</w:t>
      </w:r>
    </w:p>
    <w:p w14:paraId="101A5123" w14:textId="77777777" w:rsidR="00CA578F" w:rsidRPr="00EA5FA7" w:rsidRDefault="00CA578F" w:rsidP="00CA578F">
      <w:pPr>
        <w:pStyle w:val="PL"/>
        <w:rPr>
          <w:noProof w:val="0"/>
          <w:snapToGrid w:val="0"/>
        </w:rPr>
      </w:pPr>
    </w:p>
    <w:p w14:paraId="5CA76928" w14:textId="77777777" w:rsidR="00CA578F" w:rsidRPr="00EA5FA7" w:rsidRDefault="00CA578F" w:rsidP="00CA578F">
      <w:pPr>
        <w:pStyle w:val="PL"/>
        <w:rPr>
          <w:noProof w:val="0"/>
          <w:snapToGrid w:val="0"/>
        </w:rPr>
      </w:pPr>
    </w:p>
    <w:p w14:paraId="1D79FB46"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6BA97ACD"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5FD90A86" w14:textId="77777777" w:rsidR="00CA578F" w:rsidRPr="00EA5FA7" w:rsidRDefault="00CA578F" w:rsidP="00CA578F">
      <w:pPr>
        <w:pStyle w:val="PL"/>
        <w:outlineLvl w:val="3"/>
        <w:rPr>
          <w:noProof w:val="0"/>
          <w:snapToGrid w:val="0"/>
          <w:lang w:eastAsia="zh-CN"/>
        </w:rPr>
      </w:pPr>
      <w:r w:rsidRPr="00EA5FA7">
        <w:rPr>
          <w:noProof w:val="0"/>
          <w:snapToGrid w:val="0"/>
          <w:lang w:eastAsia="zh-CN"/>
        </w:rPr>
        <w:t>-- RESET ELEMENTARY PROCEDURE</w:t>
      </w:r>
    </w:p>
    <w:p w14:paraId="2475A0DB"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FA8B3CB"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16066278" w14:textId="77777777" w:rsidR="00CA578F" w:rsidRPr="00EA5FA7" w:rsidRDefault="00CA578F" w:rsidP="00CA578F">
      <w:pPr>
        <w:pStyle w:val="PL"/>
        <w:rPr>
          <w:noProof w:val="0"/>
          <w:snapToGrid w:val="0"/>
          <w:lang w:eastAsia="zh-CN"/>
        </w:rPr>
      </w:pPr>
    </w:p>
    <w:p w14:paraId="0DFC4267"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218C34B9"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ACF65BD" w14:textId="77777777" w:rsidR="00CA578F" w:rsidRPr="00EA5FA7" w:rsidRDefault="00CA578F" w:rsidP="00CA578F">
      <w:pPr>
        <w:pStyle w:val="PL"/>
        <w:outlineLvl w:val="4"/>
        <w:rPr>
          <w:noProof w:val="0"/>
          <w:snapToGrid w:val="0"/>
          <w:lang w:eastAsia="zh-CN"/>
        </w:rPr>
      </w:pPr>
      <w:r w:rsidRPr="00EA5FA7">
        <w:rPr>
          <w:noProof w:val="0"/>
          <w:snapToGrid w:val="0"/>
          <w:lang w:eastAsia="zh-CN"/>
        </w:rPr>
        <w:t>-- Reset</w:t>
      </w:r>
    </w:p>
    <w:p w14:paraId="217ED6E8"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A07548E"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26438FFF" w14:textId="77777777" w:rsidR="00CA578F" w:rsidRPr="00EA5FA7" w:rsidRDefault="00CA578F" w:rsidP="00CA578F">
      <w:pPr>
        <w:pStyle w:val="PL"/>
        <w:rPr>
          <w:noProof w:val="0"/>
          <w:snapToGrid w:val="0"/>
          <w:lang w:eastAsia="zh-CN"/>
        </w:rPr>
      </w:pPr>
    </w:p>
    <w:p w14:paraId="08F7FD43" w14:textId="77777777" w:rsidR="00CA578F" w:rsidRPr="00EA5FA7" w:rsidRDefault="00CA578F" w:rsidP="00CA578F">
      <w:pPr>
        <w:pStyle w:val="PL"/>
        <w:rPr>
          <w:noProof w:val="0"/>
          <w:snapToGrid w:val="0"/>
          <w:lang w:eastAsia="zh-CN"/>
        </w:rPr>
      </w:pPr>
      <w:r w:rsidRPr="00EA5FA7">
        <w:rPr>
          <w:noProof w:val="0"/>
          <w:snapToGrid w:val="0"/>
          <w:lang w:eastAsia="zh-CN"/>
        </w:rPr>
        <w:t>Reset ::= SEQUENCE {</w:t>
      </w:r>
    </w:p>
    <w:p w14:paraId="2CBB9BBA" w14:textId="77777777" w:rsidR="00CA578F" w:rsidRPr="00EA5FA7" w:rsidRDefault="00CA578F" w:rsidP="00CA578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45204BD"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498C9C27"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24F67AD" w14:textId="77777777" w:rsidR="00CA578F" w:rsidRPr="00EA5FA7" w:rsidRDefault="00CA578F" w:rsidP="00CA578F">
      <w:pPr>
        <w:pStyle w:val="PL"/>
        <w:rPr>
          <w:noProof w:val="0"/>
          <w:snapToGrid w:val="0"/>
          <w:lang w:eastAsia="zh-CN"/>
        </w:rPr>
      </w:pPr>
    </w:p>
    <w:p w14:paraId="2B4913B8" w14:textId="77777777" w:rsidR="00CA578F" w:rsidRPr="00EA5FA7" w:rsidRDefault="00CA578F" w:rsidP="00CA578F">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D863257" w14:textId="77777777" w:rsidR="00CA578F" w:rsidRPr="00EA5FA7" w:rsidRDefault="00CA578F" w:rsidP="00CA578F">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460BCD" w14:textId="77777777" w:rsidR="00CA578F" w:rsidRPr="00EA5FA7" w:rsidRDefault="00CA578F" w:rsidP="00CA578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3F62EE" w14:textId="77777777" w:rsidR="00CA578F" w:rsidRPr="00EA5FA7" w:rsidRDefault="00CA578F" w:rsidP="00CA578F">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CC32BCA"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0673AA5F"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E5BA4A7" w14:textId="77777777" w:rsidR="00CA578F" w:rsidRPr="00EA5FA7" w:rsidRDefault="00CA578F" w:rsidP="00CA578F">
      <w:pPr>
        <w:pStyle w:val="PL"/>
        <w:rPr>
          <w:noProof w:val="0"/>
          <w:snapToGrid w:val="0"/>
          <w:lang w:eastAsia="zh-CN"/>
        </w:rPr>
      </w:pPr>
    </w:p>
    <w:p w14:paraId="3CC85F9A" w14:textId="77777777" w:rsidR="00CA578F" w:rsidRPr="00EA5FA7" w:rsidRDefault="00CA578F" w:rsidP="00CA578F">
      <w:pPr>
        <w:pStyle w:val="PL"/>
        <w:rPr>
          <w:noProof w:val="0"/>
          <w:snapToGrid w:val="0"/>
          <w:lang w:eastAsia="zh-CN"/>
        </w:rPr>
      </w:pPr>
      <w:r w:rsidRPr="00EA5FA7">
        <w:rPr>
          <w:noProof w:val="0"/>
          <w:snapToGrid w:val="0"/>
          <w:lang w:eastAsia="zh-CN"/>
        </w:rPr>
        <w:t>ResetType ::= CHOICE {</w:t>
      </w:r>
    </w:p>
    <w:p w14:paraId="6E0874FA" w14:textId="77777777" w:rsidR="00CA578F" w:rsidRPr="00EA5FA7" w:rsidRDefault="00CA578F" w:rsidP="00CA578F">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57C9973" w14:textId="77777777" w:rsidR="00CA578F" w:rsidRPr="00EA5FA7" w:rsidRDefault="00CA578F" w:rsidP="00CA578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2817A9B8" w14:textId="77777777" w:rsidR="00CA578F" w:rsidRPr="00EA5FA7" w:rsidRDefault="00CA578F" w:rsidP="00CA578F">
      <w:pPr>
        <w:pStyle w:val="PL"/>
        <w:rPr>
          <w:noProof w:val="0"/>
          <w:snapToGrid w:val="0"/>
          <w:lang w:eastAsia="zh-CN"/>
        </w:rPr>
      </w:pPr>
      <w:r w:rsidRPr="00EA5FA7">
        <w:rPr>
          <w:noProof w:val="0"/>
          <w:snapToGrid w:val="0"/>
          <w:lang w:eastAsia="zh-CN"/>
        </w:rPr>
        <w:lastRenderedPageBreak/>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2ED6C2A0"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7FF5323D" w14:textId="77777777" w:rsidR="00CA578F" w:rsidRPr="00EA5FA7" w:rsidRDefault="00CA578F" w:rsidP="00CA578F">
      <w:pPr>
        <w:pStyle w:val="PL"/>
        <w:rPr>
          <w:noProof w:val="0"/>
          <w:snapToGrid w:val="0"/>
          <w:lang w:eastAsia="zh-CN"/>
        </w:rPr>
      </w:pPr>
    </w:p>
    <w:p w14:paraId="7C953E40" w14:textId="77777777" w:rsidR="00CA578F" w:rsidRPr="00EA5FA7" w:rsidRDefault="00CA578F" w:rsidP="00CA578F">
      <w:pPr>
        <w:pStyle w:val="PL"/>
        <w:rPr>
          <w:noProof w:val="0"/>
          <w:snapToGrid w:val="0"/>
          <w:lang w:eastAsia="zh-CN"/>
        </w:rPr>
      </w:pPr>
      <w:r w:rsidRPr="00EA5FA7">
        <w:rPr>
          <w:noProof w:val="0"/>
          <w:snapToGrid w:val="0"/>
          <w:lang w:eastAsia="zh-CN"/>
        </w:rPr>
        <w:t>ResetType-ExtIEs F1AP-PROTOCOL-IES ::= {</w:t>
      </w:r>
    </w:p>
    <w:p w14:paraId="04821344"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0D29CE7B"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7E2EFB2" w14:textId="77777777" w:rsidR="00CA578F" w:rsidRPr="00EA5FA7" w:rsidRDefault="00CA578F" w:rsidP="00CA578F">
      <w:pPr>
        <w:pStyle w:val="PL"/>
        <w:rPr>
          <w:noProof w:val="0"/>
          <w:snapToGrid w:val="0"/>
          <w:lang w:eastAsia="zh-CN"/>
        </w:rPr>
      </w:pPr>
    </w:p>
    <w:p w14:paraId="78123D2D" w14:textId="77777777" w:rsidR="00CA578F" w:rsidRPr="00EA5FA7" w:rsidRDefault="00CA578F" w:rsidP="00CA578F">
      <w:pPr>
        <w:pStyle w:val="PL"/>
        <w:rPr>
          <w:noProof w:val="0"/>
          <w:snapToGrid w:val="0"/>
          <w:lang w:eastAsia="zh-CN"/>
        </w:rPr>
      </w:pPr>
    </w:p>
    <w:p w14:paraId="6EC1EC6B" w14:textId="77777777" w:rsidR="00CA578F" w:rsidRPr="00EA5FA7" w:rsidRDefault="00CA578F" w:rsidP="00CA578F">
      <w:pPr>
        <w:pStyle w:val="PL"/>
        <w:rPr>
          <w:noProof w:val="0"/>
          <w:snapToGrid w:val="0"/>
          <w:lang w:eastAsia="zh-CN"/>
        </w:rPr>
      </w:pPr>
      <w:r w:rsidRPr="00EA5FA7">
        <w:rPr>
          <w:noProof w:val="0"/>
          <w:snapToGrid w:val="0"/>
          <w:lang w:eastAsia="zh-CN"/>
        </w:rPr>
        <w:t>ResetAll ::= ENUMERATED {</w:t>
      </w:r>
    </w:p>
    <w:p w14:paraId="2097B57E" w14:textId="77777777" w:rsidR="00CA578F" w:rsidRPr="00EA5FA7" w:rsidRDefault="00CA578F" w:rsidP="00CA578F">
      <w:pPr>
        <w:pStyle w:val="PL"/>
        <w:rPr>
          <w:noProof w:val="0"/>
          <w:snapToGrid w:val="0"/>
          <w:lang w:eastAsia="zh-CN"/>
        </w:rPr>
      </w:pPr>
      <w:r w:rsidRPr="00EA5FA7">
        <w:rPr>
          <w:noProof w:val="0"/>
          <w:snapToGrid w:val="0"/>
          <w:lang w:eastAsia="zh-CN"/>
        </w:rPr>
        <w:tab/>
        <w:t>reset-all,</w:t>
      </w:r>
    </w:p>
    <w:p w14:paraId="771A568C"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48772668"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E092CD7" w14:textId="77777777" w:rsidR="00CA578F" w:rsidRPr="00EA5FA7" w:rsidRDefault="00CA578F" w:rsidP="00CA578F">
      <w:pPr>
        <w:pStyle w:val="PL"/>
        <w:rPr>
          <w:noProof w:val="0"/>
          <w:snapToGrid w:val="0"/>
          <w:lang w:eastAsia="zh-CN"/>
        </w:rPr>
      </w:pPr>
    </w:p>
    <w:p w14:paraId="6109EB67" w14:textId="77777777" w:rsidR="00CA578F" w:rsidRPr="00EA5FA7" w:rsidRDefault="00CA578F" w:rsidP="00CA578F">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498AA34" w14:textId="77777777" w:rsidR="00CA578F" w:rsidRPr="00EA5FA7" w:rsidRDefault="00CA578F" w:rsidP="00CA578F">
      <w:pPr>
        <w:pStyle w:val="PL"/>
        <w:rPr>
          <w:noProof w:val="0"/>
          <w:snapToGrid w:val="0"/>
          <w:lang w:eastAsia="zh-CN"/>
        </w:rPr>
      </w:pPr>
    </w:p>
    <w:p w14:paraId="7FC67A48" w14:textId="77777777" w:rsidR="00CA578F" w:rsidRPr="00EA5FA7" w:rsidRDefault="00CA578F" w:rsidP="00CA578F">
      <w:pPr>
        <w:pStyle w:val="PL"/>
        <w:rPr>
          <w:noProof w:val="0"/>
          <w:snapToGrid w:val="0"/>
          <w:lang w:eastAsia="zh-CN"/>
        </w:rPr>
      </w:pPr>
      <w:r w:rsidRPr="00EA5FA7">
        <w:rPr>
          <w:noProof w:val="0"/>
          <w:snapToGrid w:val="0"/>
          <w:lang w:eastAsia="zh-CN"/>
        </w:rPr>
        <w:t>UE-associatedLogicalF1-ConnectionItemRes F1AP-PROTOCOL-IES ::= {</w:t>
      </w:r>
    </w:p>
    <w:p w14:paraId="7C4E23D9" w14:textId="77777777" w:rsidR="00CA578F" w:rsidRPr="00EA5FA7" w:rsidRDefault="00CA578F" w:rsidP="00CA578F">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CC23A3C"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2240FA1F"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1C84770" w14:textId="77777777" w:rsidR="00CA578F" w:rsidRPr="00EA5FA7" w:rsidRDefault="00CA578F" w:rsidP="00CA578F">
      <w:pPr>
        <w:pStyle w:val="PL"/>
        <w:rPr>
          <w:noProof w:val="0"/>
          <w:snapToGrid w:val="0"/>
          <w:lang w:eastAsia="zh-CN"/>
        </w:rPr>
      </w:pPr>
    </w:p>
    <w:p w14:paraId="6B6954CC" w14:textId="77777777" w:rsidR="00CA578F" w:rsidRPr="00EA5FA7" w:rsidRDefault="00CA578F" w:rsidP="00CA578F">
      <w:pPr>
        <w:pStyle w:val="PL"/>
        <w:rPr>
          <w:noProof w:val="0"/>
          <w:snapToGrid w:val="0"/>
          <w:lang w:eastAsia="zh-CN"/>
        </w:rPr>
      </w:pPr>
    </w:p>
    <w:p w14:paraId="42E71064"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356CB6F4"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26B37453" w14:textId="77777777" w:rsidR="00CA578F" w:rsidRPr="00EA5FA7" w:rsidRDefault="00CA578F" w:rsidP="00CA578F">
      <w:pPr>
        <w:pStyle w:val="PL"/>
        <w:outlineLvl w:val="4"/>
        <w:rPr>
          <w:noProof w:val="0"/>
          <w:snapToGrid w:val="0"/>
          <w:lang w:eastAsia="zh-CN"/>
        </w:rPr>
      </w:pPr>
      <w:r w:rsidRPr="00EA5FA7">
        <w:rPr>
          <w:noProof w:val="0"/>
          <w:snapToGrid w:val="0"/>
          <w:lang w:eastAsia="zh-CN"/>
        </w:rPr>
        <w:t>-- Reset Acknowledge</w:t>
      </w:r>
    </w:p>
    <w:p w14:paraId="4D826B25"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F553FDD"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247FB776" w14:textId="77777777" w:rsidR="00CA578F" w:rsidRPr="00EA5FA7" w:rsidRDefault="00CA578F" w:rsidP="00CA578F">
      <w:pPr>
        <w:pStyle w:val="PL"/>
        <w:rPr>
          <w:noProof w:val="0"/>
          <w:snapToGrid w:val="0"/>
          <w:lang w:eastAsia="zh-CN"/>
        </w:rPr>
      </w:pPr>
    </w:p>
    <w:p w14:paraId="52ADE9DB" w14:textId="77777777" w:rsidR="00CA578F" w:rsidRPr="00EA5FA7" w:rsidRDefault="00CA578F" w:rsidP="00CA578F">
      <w:pPr>
        <w:pStyle w:val="PL"/>
        <w:rPr>
          <w:noProof w:val="0"/>
          <w:snapToGrid w:val="0"/>
          <w:lang w:eastAsia="zh-CN"/>
        </w:rPr>
      </w:pPr>
      <w:r w:rsidRPr="00EA5FA7">
        <w:rPr>
          <w:noProof w:val="0"/>
          <w:snapToGrid w:val="0"/>
          <w:lang w:eastAsia="zh-CN"/>
        </w:rPr>
        <w:t>ResetAcknowledge ::= SEQUENCE {</w:t>
      </w:r>
    </w:p>
    <w:p w14:paraId="74F1550A" w14:textId="77777777" w:rsidR="00CA578F" w:rsidRPr="00EA5FA7" w:rsidRDefault="00CA578F" w:rsidP="00CA578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695862B5"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7ECFA02D"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7E40EA29" w14:textId="77777777" w:rsidR="00CA578F" w:rsidRPr="00EA5FA7" w:rsidRDefault="00CA578F" w:rsidP="00CA578F">
      <w:pPr>
        <w:pStyle w:val="PL"/>
        <w:rPr>
          <w:noProof w:val="0"/>
          <w:snapToGrid w:val="0"/>
          <w:lang w:eastAsia="zh-CN"/>
        </w:rPr>
      </w:pPr>
    </w:p>
    <w:p w14:paraId="1B642500" w14:textId="77777777" w:rsidR="00CA578F" w:rsidRPr="00EA5FA7" w:rsidRDefault="00CA578F" w:rsidP="00CA578F">
      <w:pPr>
        <w:pStyle w:val="PL"/>
        <w:rPr>
          <w:noProof w:val="0"/>
          <w:snapToGrid w:val="0"/>
          <w:lang w:eastAsia="zh-CN"/>
        </w:rPr>
      </w:pPr>
      <w:r w:rsidRPr="00EA5FA7">
        <w:rPr>
          <w:noProof w:val="0"/>
          <w:snapToGrid w:val="0"/>
          <w:lang w:eastAsia="zh-CN"/>
        </w:rPr>
        <w:t>ResetAcknowledgeIEs F1AP-PROTOCOL-IES ::= {</w:t>
      </w:r>
    </w:p>
    <w:p w14:paraId="6BEC3F73" w14:textId="77777777" w:rsidR="00CA578F" w:rsidRPr="00EA5FA7" w:rsidRDefault="00CA578F" w:rsidP="00CA578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14AFF6F" w14:textId="77777777" w:rsidR="00CA578F" w:rsidRPr="00EA5FA7" w:rsidRDefault="00CA578F" w:rsidP="00CA578F">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362B74" w14:textId="77777777" w:rsidR="00CA578F" w:rsidRPr="00EA5FA7" w:rsidRDefault="00CA578F" w:rsidP="00CA578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2DCAB8"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29C6DCEC"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D1608AC" w14:textId="77777777" w:rsidR="00CA578F" w:rsidRPr="00EA5FA7" w:rsidRDefault="00CA578F" w:rsidP="00CA578F">
      <w:pPr>
        <w:pStyle w:val="PL"/>
        <w:rPr>
          <w:noProof w:val="0"/>
          <w:snapToGrid w:val="0"/>
          <w:lang w:eastAsia="zh-CN"/>
        </w:rPr>
      </w:pPr>
    </w:p>
    <w:p w14:paraId="61579E80" w14:textId="77777777" w:rsidR="00CA578F" w:rsidRPr="00EA5FA7" w:rsidRDefault="00CA578F" w:rsidP="00CA578F">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7968838A" w14:textId="77777777" w:rsidR="00CA578F" w:rsidRPr="00EA5FA7" w:rsidRDefault="00CA578F" w:rsidP="00CA578F">
      <w:pPr>
        <w:pStyle w:val="PL"/>
        <w:rPr>
          <w:noProof w:val="0"/>
          <w:snapToGrid w:val="0"/>
          <w:lang w:eastAsia="zh-CN"/>
        </w:rPr>
      </w:pPr>
    </w:p>
    <w:p w14:paraId="398B4CAE" w14:textId="77777777" w:rsidR="00CA578F" w:rsidRPr="00EA5FA7" w:rsidRDefault="00CA578F" w:rsidP="00CA578F">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30097951" w14:textId="77777777" w:rsidR="00CA578F" w:rsidRPr="00EA5FA7" w:rsidRDefault="00CA578F" w:rsidP="00CA578F">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67FE48D"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236FE40B"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68C465A" w14:textId="77777777" w:rsidR="00CA578F" w:rsidRPr="00EA5FA7" w:rsidRDefault="00CA578F" w:rsidP="00CA578F">
      <w:pPr>
        <w:pStyle w:val="PL"/>
        <w:rPr>
          <w:noProof w:val="0"/>
          <w:snapToGrid w:val="0"/>
          <w:lang w:eastAsia="zh-CN"/>
        </w:rPr>
      </w:pPr>
    </w:p>
    <w:p w14:paraId="1E73A1B2"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550EE994"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823AA48" w14:textId="77777777" w:rsidR="00CA578F" w:rsidRPr="00EA5FA7" w:rsidRDefault="00CA578F" w:rsidP="00CA578F">
      <w:pPr>
        <w:pStyle w:val="PL"/>
        <w:outlineLvl w:val="3"/>
        <w:rPr>
          <w:noProof w:val="0"/>
          <w:snapToGrid w:val="0"/>
          <w:lang w:eastAsia="zh-CN"/>
        </w:rPr>
      </w:pPr>
      <w:r w:rsidRPr="00EA5FA7">
        <w:rPr>
          <w:noProof w:val="0"/>
          <w:snapToGrid w:val="0"/>
          <w:lang w:eastAsia="zh-CN"/>
        </w:rPr>
        <w:t>-- ERROR INDICATION ELEMENTARY PROCEDURE</w:t>
      </w:r>
    </w:p>
    <w:p w14:paraId="4B486BFD"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463AEF7"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6F3BFC57" w14:textId="77777777" w:rsidR="00CA578F" w:rsidRPr="00EA5FA7" w:rsidRDefault="00CA578F" w:rsidP="00CA578F">
      <w:pPr>
        <w:pStyle w:val="PL"/>
        <w:rPr>
          <w:noProof w:val="0"/>
          <w:snapToGrid w:val="0"/>
          <w:lang w:eastAsia="zh-CN"/>
        </w:rPr>
      </w:pPr>
    </w:p>
    <w:p w14:paraId="6B4C81CD"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711C7A66"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6C908EAB" w14:textId="77777777" w:rsidR="00CA578F" w:rsidRPr="00EA5FA7" w:rsidRDefault="00CA578F" w:rsidP="00CA578F">
      <w:pPr>
        <w:pStyle w:val="PL"/>
        <w:outlineLvl w:val="4"/>
        <w:rPr>
          <w:noProof w:val="0"/>
          <w:snapToGrid w:val="0"/>
          <w:lang w:eastAsia="zh-CN"/>
        </w:rPr>
      </w:pPr>
      <w:r w:rsidRPr="00EA5FA7">
        <w:rPr>
          <w:noProof w:val="0"/>
          <w:snapToGrid w:val="0"/>
          <w:lang w:eastAsia="zh-CN"/>
        </w:rPr>
        <w:t>-- Error Indication</w:t>
      </w:r>
    </w:p>
    <w:p w14:paraId="00BE1A74"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8099003"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41E67B96" w14:textId="77777777" w:rsidR="00CA578F" w:rsidRPr="00EA5FA7" w:rsidRDefault="00CA578F" w:rsidP="00CA578F">
      <w:pPr>
        <w:pStyle w:val="PL"/>
        <w:rPr>
          <w:noProof w:val="0"/>
          <w:snapToGrid w:val="0"/>
          <w:lang w:eastAsia="zh-CN"/>
        </w:rPr>
      </w:pPr>
    </w:p>
    <w:p w14:paraId="42200D2F" w14:textId="77777777" w:rsidR="00CA578F" w:rsidRPr="00EA5FA7" w:rsidRDefault="00CA578F" w:rsidP="00CA578F">
      <w:pPr>
        <w:pStyle w:val="PL"/>
        <w:rPr>
          <w:noProof w:val="0"/>
          <w:snapToGrid w:val="0"/>
          <w:lang w:eastAsia="zh-CN"/>
        </w:rPr>
      </w:pPr>
      <w:r w:rsidRPr="00EA5FA7">
        <w:rPr>
          <w:noProof w:val="0"/>
          <w:snapToGrid w:val="0"/>
          <w:lang w:eastAsia="zh-CN"/>
        </w:rPr>
        <w:t>ErrorIndication ::= SEQUENCE {</w:t>
      </w:r>
    </w:p>
    <w:p w14:paraId="62A6A494" w14:textId="77777777" w:rsidR="00CA578F" w:rsidRPr="00EA5FA7" w:rsidRDefault="00CA578F" w:rsidP="00CA578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2E04C02C"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074D1BE0"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4330338" w14:textId="77777777" w:rsidR="00CA578F" w:rsidRPr="00EA5FA7" w:rsidRDefault="00CA578F" w:rsidP="00CA578F">
      <w:pPr>
        <w:pStyle w:val="PL"/>
        <w:rPr>
          <w:noProof w:val="0"/>
          <w:snapToGrid w:val="0"/>
          <w:lang w:eastAsia="zh-CN"/>
        </w:rPr>
      </w:pPr>
    </w:p>
    <w:p w14:paraId="240F4094" w14:textId="77777777" w:rsidR="00CA578F" w:rsidRPr="00EA5FA7" w:rsidRDefault="00CA578F" w:rsidP="00CA578F">
      <w:pPr>
        <w:pStyle w:val="PL"/>
        <w:rPr>
          <w:noProof w:val="0"/>
          <w:snapToGrid w:val="0"/>
          <w:lang w:eastAsia="zh-CN"/>
        </w:rPr>
      </w:pPr>
      <w:r w:rsidRPr="00EA5FA7">
        <w:rPr>
          <w:noProof w:val="0"/>
          <w:snapToGrid w:val="0"/>
          <w:lang w:eastAsia="zh-CN"/>
        </w:rPr>
        <w:t>ErrorIndicationIEs F1AP-PROTOCOL-IES ::= {</w:t>
      </w:r>
    </w:p>
    <w:p w14:paraId="782D414F" w14:textId="77777777" w:rsidR="00CA578F" w:rsidRPr="00EA5FA7" w:rsidRDefault="00CA578F" w:rsidP="00CA578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B2F61D7" w14:textId="77777777" w:rsidR="00CA578F" w:rsidRPr="00EA5FA7" w:rsidRDefault="00CA578F" w:rsidP="00CA578F">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C975E8" w14:textId="77777777" w:rsidR="00CA578F" w:rsidRPr="00EA5FA7" w:rsidRDefault="00CA578F" w:rsidP="00CA578F">
      <w:pPr>
        <w:pStyle w:val="PL"/>
        <w:rPr>
          <w:noProof w:val="0"/>
          <w:snapToGrid w:val="0"/>
          <w:lang w:eastAsia="zh-CN"/>
        </w:rPr>
      </w:pPr>
      <w:r w:rsidRPr="00EA5FA7">
        <w:rPr>
          <w:noProof w:val="0"/>
          <w:snapToGrid w:val="0"/>
          <w:lang w:eastAsia="zh-CN"/>
        </w:rPr>
        <w:lastRenderedPageBreak/>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BD2869" w14:textId="77777777" w:rsidR="00CA578F" w:rsidRPr="00EA5FA7" w:rsidRDefault="00CA578F" w:rsidP="00CA578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C429E5" w14:textId="77777777" w:rsidR="00CA578F" w:rsidRPr="00EA5FA7" w:rsidRDefault="00CA578F" w:rsidP="00CA578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98829A9"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17B2E86D"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58B61A2" w14:textId="77777777" w:rsidR="00CA578F" w:rsidRPr="00EA5FA7" w:rsidRDefault="00CA578F" w:rsidP="00CA578F">
      <w:pPr>
        <w:pStyle w:val="PL"/>
        <w:rPr>
          <w:noProof w:val="0"/>
          <w:snapToGrid w:val="0"/>
          <w:lang w:eastAsia="zh-CN"/>
        </w:rPr>
      </w:pPr>
    </w:p>
    <w:p w14:paraId="0F2D5AFF"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5A08A5A1"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8C6E5C9" w14:textId="77777777" w:rsidR="00CA578F" w:rsidRPr="00EA5FA7" w:rsidRDefault="00CA578F" w:rsidP="00CA578F">
      <w:pPr>
        <w:pStyle w:val="PL"/>
        <w:outlineLvl w:val="3"/>
        <w:rPr>
          <w:noProof w:val="0"/>
          <w:snapToGrid w:val="0"/>
          <w:lang w:eastAsia="zh-CN"/>
        </w:rPr>
      </w:pPr>
      <w:r w:rsidRPr="00EA5FA7">
        <w:rPr>
          <w:noProof w:val="0"/>
          <w:snapToGrid w:val="0"/>
          <w:lang w:eastAsia="zh-CN"/>
        </w:rPr>
        <w:t>-- F1 SETUP ELEMENTARY PROCEDURE</w:t>
      </w:r>
    </w:p>
    <w:p w14:paraId="216A10C3"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7D11B9EA"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2C16453D" w14:textId="77777777" w:rsidR="00CA578F" w:rsidRPr="00EA5FA7" w:rsidRDefault="00CA578F" w:rsidP="00CA578F">
      <w:pPr>
        <w:pStyle w:val="PL"/>
        <w:rPr>
          <w:noProof w:val="0"/>
          <w:snapToGrid w:val="0"/>
          <w:lang w:eastAsia="zh-CN"/>
        </w:rPr>
      </w:pPr>
    </w:p>
    <w:p w14:paraId="6D6AF91E"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3BE3EA70"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1A58BF4" w14:textId="77777777" w:rsidR="00CA578F" w:rsidRPr="00EA5FA7" w:rsidRDefault="00CA578F" w:rsidP="00CA578F">
      <w:pPr>
        <w:pStyle w:val="PL"/>
        <w:outlineLvl w:val="4"/>
        <w:rPr>
          <w:noProof w:val="0"/>
          <w:snapToGrid w:val="0"/>
          <w:lang w:eastAsia="zh-CN"/>
        </w:rPr>
      </w:pPr>
      <w:r w:rsidRPr="00EA5FA7">
        <w:rPr>
          <w:noProof w:val="0"/>
          <w:snapToGrid w:val="0"/>
          <w:lang w:eastAsia="zh-CN"/>
        </w:rPr>
        <w:t>-- F1 Setup Request</w:t>
      </w:r>
    </w:p>
    <w:p w14:paraId="36F6CB22"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4DBB9BC"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6C7127BA" w14:textId="77777777" w:rsidR="00CA578F" w:rsidRPr="00EA5FA7" w:rsidRDefault="00CA578F" w:rsidP="00CA578F">
      <w:pPr>
        <w:pStyle w:val="PL"/>
        <w:rPr>
          <w:noProof w:val="0"/>
          <w:snapToGrid w:val="0"/>
          <w:lang w:eastAsia="zh-CN"/>
        </w:rPr>
      </w:pPr>
    </w:p>
    <w:p w14:paraId="4C0E00E2" w14:textId="77777777" w:rsidR="00CA578F" w:rsidRPr="00EA5FA7" w:rsidRDefault="00CA578F" w:rsidP="00CA578F">
      <w:pPr>
        <w:pStyle w:val="PL"/>
        <w:rPr>
          <w:noProof w:val="0"/>
          <w:snapToGrid w:val="0"/>
          <w:lang w:eastAsia="zh-CN"/>
        </w:rPr>
      </w:pPr>
      <w:r w:rsidRPr="00EA5FA7">
        <w:rPr>
          <w:noProof w:val="0"/>
          <w:snapToGrid w:val="0"/>
          <w:lang w:eastAsia="zh-CN"/>
        </w:rPr>
        <w:t>F1SetupRequest ::= SEQUENCE {</w:t>
      </w:r>
    </w:p>
    <w:p w14:paraId="5044B0BF" w14:textId="77777777" w:rsidR="00CA578F" w:rsidRPr="00EA5FA7" w:rsidRDefault="00CA578F" w:rsidP="00CA578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763D76A3"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2EFD3098"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23E07EB" w14:textId="77777777" w:rsidR="00CA578F" w:rsidRPr="00EA5FA7" w:rsidRDefault="00CA578F" w:rsidP="00CA578F">
      <w:pPr>
        <w:pStyle w:val="PL"/>
        <w:rPr>
          <w:noProof w:val="0"/>
          <w:snapToGrid w:val="0"/>
          <w:lang w:eastAsia="zh-CN"/>
        </w:rPr>
      </w:pPr>
    </w:p>
    <w:p w14:paraId="60C28DE6" w14:textId="77777777" w:rsidR="00CA578F" w:rsidRPr="00EA5FA7" w:rsidRDefault="00CA578F" w:rsidP="00CA578F">
      <w:pPr>
        <w:pStyle w:val="PL"/>
        <w:rPr>
          <w:noProof w:val="0"/>
          <w:snapToGrid w:val="0"/>
          <w:lang w:eastAsia="zh-CN"/>
        </w:rPr>
      </w:pPr>
      <w:r w:rsidRPr="00EA5FA7">
        <w:rPr>
          <w:noProof w:val="0"/>
          <w:snapToGrid w:val="0"/>
          <w:lang w:eastAsia="zh-CN"/>
        </w:rPr>
        <w:t>F1SetupRequestIEs F1AP-PROTOCOL-IES ::= {</w:t>
      </w:r>
    </w:p>
    <w:p w14:paraId="22CA8DFE" w14:textId="77777777" w:rsidR="00CA578F" w:rsidRPr="00EA5FA7" w:rsidRDefault="00CA578F" w:rsidP="00CA578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B61028" w14:textId="77777777" w:rsidR="00CA578F" w:rsidRPr="00EA5FA7" w:rsidRDefault="00CA578F" w:rsidP="00CA578F">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696A1EE" w14:textId="77777777" w:rsidR="00CA578F" w:rsidRPr="00EA5FA7" w:rsidRDefault="00CA578F" w:rsidP="00CA578F">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BCEE14F" w14:textId="77777777" w:rsidR="00CA578F" w:rsidRPr="00EA5FA7" w:rsidRDefault="00CA578F" w:rsidP="00CA578F">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3AA64FDE" w14:textId="77777777" w:rsidR="00CA578F" w:rsidRPr="00EA5FA7" w:rsidRDefault="00CA578F" w:rsidP="00CA57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952CC05" w14:textId="77777777" w:rsidR="00CA578F" w:rsidRPr="00EA5FA7" w:rsidRDefault="00CA578F" w:rsidP="00CA578F">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1869A387"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27B31F00" w14:textId="77777777" w:rsidR="00CA578F" w:rsidRPr="00EA5FA7" w:rsidRDefault="00CA578F" w:rsidP="00CA578F">
      <w:pPr>
        <w:pStyle w:val="PL"/>
        <w:rPr>
          <w:noProof w:val="0"/>
        </w:rPr>
      </w:pPr>
      <w:r w:rsidRPr="00EA5FA7">
        <w:rPr>
          <w:noProof w:val="0"/>
          <w:snapToGrid w:val="0"/>
          <w:lang w:eastAsia="zh-CN"/>
        </w:rPr>
        <w:t>}</w:t>
      </w:r>
      <w:r w:rsidRPr="00EA5FA7">
        <w:rPr>
          <w:noProof w:val="0"/>
        </w:rPr>
        <w:t xml:space="preserve"> </w:t>
      </w:r>
    </w:p>
    <w:p w14:paraId="1DB91C3E" w14:textId="77777777" w:rsidR="00CA578F" w:rsidRPr="00EA5FA7" w:rsidRDefault="00CA578F" w:rsidP="00CA578F">
      <w:pPr>
        <w:pStyle w:val="PL"/>
        <w:rPr>
          <w:noProof w:val="0"/>
          <w:snapToGrid w:val="0"/>
          <w:lang w:eastAsia="zh-CN"/>
        </w:rPr>
      </w:pPr>
    </w:p>
    <w:p w14:paraId="617D36CF" w14:textId="77777777" w:rsidR="00CA578F" w:rsidRPr="00EA5FA7" w:rsidRDefault="00CA578F" w:rsidP="00CA578F">
      <w:pPr>
        <w:pStyle w:val="PL"/>
        <w:rPr>
          <w:noProof w:val="0"/>
          <w:snapToGrid w:val="0"/>
          <w:lang w:eastAsia="zh-CN"/>
        </w:rPr>
      </w:pPr>
    </w:p>
    <w:p w14:paraId="1BAC9D8F" w14:textId="77777777" w:rsidR="00CA578F" w:rsidRPr="00EA5FA7" w:rsidRDefault="00CA578F" w:rsidP="00CA578F">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4825422D" w14:textId="77777777" w:rsidR="00CA578F" w:rsidRPr="00EA5FA7" w:rsidRDefault="00CA578F" w:rsidP="00CA578F">
      <w:pPr>
        <w:pStyle w:val="PL"/>
        <w:rPr>
          <w:noProof w:val="0"/>
          <w:snapToGrid w:val="0"/>
          <w:lang w:eastAsia="zh-CN"/>
        </w:rPr>
      </w:pPr>
    </w:p>
    <w:p w14:paraId="5868A046" w14:textId="77777777" w:rsidR="00CA578F" w:rsidRPr="00EA5FA7" w:rsidRDefault="00CA578F" w:rsidP="00CA578F">
      <w:pPr>
        <w:pStyle w:val="PL"/>
        <w:rPr>
          <w:noProof w:val="0"/>
          <w:snapToGrid w:val="0"/>
          <w:lang w:eastAsia="zh-CN"/>
        </w:rPr>
      </w:pPr>
      <w:r w:rsidRPr="00EA5FA7">
        <w:rPr>
          <w:noProof w:val="0"/>
          <w:snapToGrid w:val="0"/>
          <w:lang w:eastAsia="zh-CN"/>
        </w:rPr>
        <w:t>GNB-DU-Served-Cells-ItemIEs F1AP-PROTOCOL-IES ::= {</w:t>
      </w:r>
    </w:p>
    <w:p w14:paraId="40D974CC" w14:textId="77777777" w:rsidR="00CA578F" w:rsidRPr="00EA5FA7" w:rsidRDefault="00CA578F" w:rsidP="00CA578F">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71628801"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6C087CA8"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CA32142" w14:textId="77777777" w:rsidR="00CA578F" w:rsidRPr="00EA5FA7" w:rsidRDefault="00CA578F" w:rsidP="00CA578F">
      <w:pPr>
        <w:pStyle w:val="PL"/>
        <w:rPr>
          <w:noProof w:val="0"/>
          <w:snapToGrid w:val="0"/>
          <w:lang w:eastAsia="zh-CN"/>
        </w:rPr>
      </w:pPr>
    </w:p>
    <w:p w14:paraId="393FADEE" w14:textId="77777777" w:rsidR="00CA578F" w:rsidRPr="00EA5FA7" w:rsidRDefault="00CA578F" w:rsidP="00CA578F">
      <w:pPr>
        <w:pStyle w:val="PL"/>
        <w:rPr>
          <w:noProof w:val="0"/>
          <w:snapToGrid w:val="0"/>
          <w:lang w:eastAsia="zh-CN"/>
        </w:rPr>
      </w:pPr>
    </w:p>
    <w:p w14:paraId="5B004BD7"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356A62C7"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D5C46CE" w14:textId="77777777" w:rsidR="00CA578F" w:rsidRPr="00EA5FA7" w:rsidRDefault="00CA578F" w:rsidP="00CA578F">
      <w:pPr>
        <w:pStyle w:val="PL"/>
        <w:outlineLvl w:val="4"/>
        <w:rPr>
          <w:noProof w:val="0"/>
          <w:snapToGrid w:val="0"/>
          <w:lang w:eastAsia="zh-CN"/>
        </w:rPr>
      </w:pPr>
      <w:r w:rsidRPr="00EA5FA7">
        <w:rPr>
          <w:noProof w:val="0"/>
          <w:snapToGrid w:val="0"/>
          <w:lang w:eastAsia="zh-CN"/>
        </w:rPr>
        <w:t>-- F1 Setup Response</w:t>
      </w:r>
    </w:p>
    <w:p w14:paraId="681536DB"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0E67097"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7379FC16" w14:textId="77777777" w:rsidR="00CA578F" w:rsidRPr="00EA5FA7" w:rsidRDefault="00CA578F" w:rsidP="00CA578F">
      <w:pPr>
        <w:pStyle w:val="PL"/>
        <w:rPr>
          <w:noProof w:val="0"/>
          <w:snapToGrid w:val="0"/>
          <w:lang w:eastAsia="zh-CN"/>
        </w:rPr>
      </w:pPr>
    </w:p>
    <w:p w14:paraId="29C8D0C7" w14:textId="77777777" w:rsidR="00CA578F" w:rsidRPr="00EA5FA7" w:rsidRDefault="00CA578F" w:rsidP="00CA578F">
      <w:pPr>
        <w:pStyle w:val="PL"/>
        <w:rPr>
          <w:noProof w:val="0"/>
          <w:snapToGrid w:val="0"/>
          <w:lang w:eastAsia="zh-CN"/>
        </w:rPr>
      </w:pPr>
      <w:r w:rsidRPr="00EA5FA7">
        <w:rPr>
          <w:noProof w:val="0"/>
          <w:snapToGrid w:val="0"/>
          <w:lang w:eastAsia="zh-CN"/>
        </w:rPr>
        <w:t>F1SetupResponse ::= SEQUENCE {</w:t>
      </w:r>
    </w:p>
    <w:p w14:paraId="17FE34A4" w14:textId="77777777" w:rsidR="00CA578F" w:rsidRPr="00EA5FA7" w:rsidRDefault="00CA578F" w:rsidP="00CA578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0E3642F6"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52B38081"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B55A3FD" w14:textId="77777777" w:rsidR="00CA578F" w:rsidRPr="00EA5FA7" w:rsidRDefault="00CA578F" w:rsidP="00CA578F">
      <w:pPr>
        <w:pStyle w:val="PL"/>
        <w:rPr>
          <w:noProof w:val="0"/>
          <w:snapToGrid w:val="0"/>
          <w:lang w:eastAsia="zh-CN"/>
        </w:rPr>
      </w:pPr>
    </w:p>
    <w:p w14:paraId="2F80F38F" w14:textId="77777777" w:rsidR="00CA578F" w:rsidRPr="00EA5FA7" w:rsidRDefault="00CA578F" w:rsidP="00CA578F">
      <w:pPr>
        <w:pStyle w:val="PL"/>
        <w:rPr>
          <w:noProof w:val="0"/>
          <w:snapToGrid w:val="0"/>
          <w:lang w:eastAsia="zh-CN"/>
        </w:rPr>
      </w:pPr>
    </w:p>
    <w:p w14:paraId="010C75D7" w14:textId="77777777" w:rsidR="00CA578F" w:rsidRPr="00EA5FA7" w:rsidRDefault="00CA578F" w:rsidP="00CA578F">
      <w:pPr>
        <w:pStyle w:val="PL"/>
        <w:rPr>
          <w:noProof w:val="0"/>
          <w:snapToGrid w:val="0"/>
          <w:lang w:eastAsia="zh-CN"/>
        </w:rPr>
      </w:pPr>
      <w:r w:rsidRPr="00EA5FA7">
        <w:rPr>
          <w:noProof w:val="0"/>
          <w:snapToGrid w:val="0"/>
          <w:lang w:eastAsia="zh-CN"/>
        </w:rPr>
        <w:t>F1SetupResponseIEs F1AP-PROTOCOL-IES ::= {</w:t>
      </w:r>
    </w:p>
    <w:p w14:paraId="5611781F" w14:textId="77777777" w:rsidR="00CA578F" w:rsidRPr="00EA5FA7" w:rsidRDefault="00CA578F" w:rsidP="00CA578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73A0DE2" w14:textId="77777777" w:rsidR="00CA578F" w:rsidRPr="00EA5FA7" w:rsidRDefault="00CA578F" w:rsidP="00CA578F">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338D7E" w14:textId="77777777" w:rsidR="00CA578F" w:rsidRPr="00EA5FA7" w:rsidRDefault="00CA578F" w:rsidP="00CA578F">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9C7CDF4" w14:textId="77777777" w:rsidR="00CA578F" w:rsidRPr="00EA5FA7" w:rsidRDefault="00CA578F" w:rsidP="00CA57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34BF71" w14:textId="77777777" w:rsidR="00CA578F" w:rsidRPr="00EA5FA7" w:rsidRDefault="00CA578F" w:rsidP="00CA578F">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7FA1158F"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61C5020A"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5DEC1378" w14:textId="77777777" w:rsidR="00CA578F" w:rsidRPr="00EA5FA7" w:rsidRDefault="00CA578F" w:rsidP="00CA578F">
      <w:pPr>
        <w:pStyle w:val="PL"/>
        <w:rPr>
          <w:noProof w:val="0"/>
          <w:snapToGrid w:val="0"/>
          <w:lang w:eastAsia="zh-CN"/>
        </w:rPr>
      </w:pPr>
    </w:p>
    <w:p w14:paraId="44B3DAA1" w14:textId="77777777" w:rsidR="00CA578F" w:rsidRPr="00EA5FA7" w:rsidRDefault="00CA578F" w:rsidP="00CA578F">
      <w:pPr>
        <w:pStyle w:val="PL"/>
        <w:rPr>
          <w:noProof w:val="0"/>
          <w:snapToGrid w:val="0"/>
          <w:lang w:eastAsia="zh-CN"/>
        </w:rPr>
      </w:pPr>
    </w:p>
    <w:p w14:paraId="42D72BE1" w14:textId="77777777" w:rsidR="00CA578F" w:rsidRPr="00EA5FA7" w:rsidRDefault="00CA578F" w:rsidP="00CA578F">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53BB24F6" w14:textId="77777777" w:rsidR="00CA578F" w:rsidRPr="00EA5FA7" w:rsidRDefault="00CA578F" w:rsidP="00CA578F">
      <w:pPr>
        <w:pStyle w:val="PL"/>
        <w:rPr>
          <w:noProof w:val="0"/>
          <w:snapToGrid w:val="0"/>
          <w:lang w:eastAsia="zh-CN"/>
        </w:rPr>
      </w:pPr>
    </w:p>
    <w:p w14:paraId="4D85E37C" w14:textId="77777777" w:rsidR="00CA578F" w:rsidRPr="00EA5FA7" w:rsidRDefault="00CA578F" w:rsidP="00CA578F">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474D807" w14:textId="77777777" w:rsidR="00CA578F" w:rsidRPr="00EA5FA7" w:rsidRDefault="00CA578F" w:rsidP="00CA578F">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1903F10" w14:textId="77777777" w:rsidR="00CA578F" w:rsidRPr="00EA5FA7" w:rsidRDefault="00CA578F" w:rsidP="00CA578F">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05D01D56"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1C021B86" w14:textId="77777777" w:rsidR="00CA578F" w:rsidRPr="00EA5FA7" w:rsidRDefault="00CA578F" w:rsidP="00CA578F">
      <w:pPr>
        <w:pStyle w:val="PL"/>
        <w:rPr>
          <w:noProof w:val="0"/>
          <w:snapToGrid w:val="0"/>
          <w:lang w:eastAsia="zh-CN"/>
        </w:rPr>
      </w:pPr>
    </w:p>
    <w:p w14:paraId="17E6AEC3" w14:textId="77777777" w:rsidR="00CA578F" w:rsidRPr="00EA5FA7" w:rsidRDefault="00CA578F" w:rsidP="00CA578F">
      <w:pPr>
        <w:pStyle w:val="PL"/>
        <w:rPr>
          <w:noProof w:val="0"/>
          <w:snapToGrid w:val="0"/>
          <w:lang w:eastAsia="zh-CN"/>
        </w:rPr>
      </w:pPr>
    </w:p>
    <w:p w14:paraId="07CB2278" w14:textId="77777777" w:rsidR="00CA578F" w:rsidRPr="00EA5FA7" w:rsidRDefault="00CA578F" w:rsidP="00CA578F">
      <w:pPr>
        <w:pStyle w:val="PL"/>
        <w:rPr>
          <w:noProof w:val="0"/>
          <w:snapToGrid w:val="0"/>
          <w:lang w:eastAsia="zh-CN"/>
        </w:rPr>
      </w:pPr>
    </w:p>
    <w:p w14:paraId="16F60ED8"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78A41F40"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B4FCF96" w14:textId="77777777" w:rsidR="00CA578F" w:rsidRPr="00EA5FA7" w:rsidRDefault="00CA578F" w:rsidP="00CA578F">
      <w:pPr>
        <w:pStyle w:val="PL"/>
        <w:outlineLvl w:val="4"/>
        <w:rPr>
          <w:noProof w:val="0"/>
          <w:snapToGrid w:val="0"/>
          <w:lang w:eastAsia="zh-CN"/>
        </w:rPr>
      </w:pPr>
      <w:r w:rsidRPr="00EA5FA7">
        <w:rPr>
          <w:noProof w:val="0"/>
          <w:snapToGrid w:val="0"/>
          <w:lang w:eastAsia="zh-CN"/>
        </w:rPr>
        <w:t>-- F1 Setup Failure</w:t>
      </w:r>
    </w:p>
    <w:p w14:paraId="4FDB98B7"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67E7B8C" w14:textId="77777777" w:rsidR="00CA578F" w:rsidRPr="00EA5FA7" w:rsidRDefault="00CA578F" w:rsidP="00CA578F">
      <w:pPr>
        <w:pStyle w:val="PL"/>
        <w:rPr>
          <w:noProof w:val="0"/>
          <w:snapToGrid w:val="0"/>
          <w:lang w:eastAsia="zh-CN"/>
        </w:rPr>
      </w:pPr>
      <w:r w:rsidRPr="00EA5FA7">
        <w:rPr>
          <w:noProof w:val="0"/>
          <w:snapToGrid w:val="0"/>
          <w:lang w:eastAsia="zh-CN"/>
        </w:rPr>
        <w:t>-- **************************************************************</w:t>
      </w:r>
    </w:p>
    <w:p w14:paraId="2D56863F" w14:textId="77777777" w:rsidR="00CA578F" w:rsidRPr="00EA5FA7" w:rsidRDefault="00CA578F" w:rsidP="00CA578F">
      <w:pPr>
        <w:pStyle w:val="PL"/>
        <w:rPr>
          <w:noProof w:val="0"/>
          <w:snapToGrid w:val="0"/>
          <w:lang w:eastAsia="zh-CN"/>
        </w:rPr>
      </w:pPr>
    </w:p>
    <w:p w14:paraId="6B68F74D" w14:textId="77777777" w:rsidR="00CA578F" w:rsidRPr="00EA5FA7" w:rsidRDefault="00CA578F" w:rsidP="00CA578F">
      <w:pPr>
        <w:pStyle w:val="PL"/>
        <w:rPr>
          <w:noProof w:val="0"/>
          <w:snapToGrid w:val="0"/>
          <w:lang w:eastAsia="zh-CN"/>
        </w:rPr>
      </w:pPr>
      <w:r w:rsidRPr="00EA5FA7">
        <w:rPr>
          <w:noProof w:val="0"/>
          <w:snapToGrid w:val="0"/>
          <w:lang w:eastAsia="zh-CN"/>
        </w:rPr>
        <w:t>F1SetupFailure ::= SEQUENCE {</w:t>
      </w:r>
    </w:p>
    <w:p w14:paraId="34E42BB3" w14:textId="77777777" w:rsidR="00CA578F" w:rsidRPr="00EA5FA7" w:rsidRDefault="00CA578F" w:rsidP="00CA578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306D4D11"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6C325340"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61B0A26D" w14:textId="77777777" w:rsidR="00CA578F" w:rsidRPr="00EA5FA7" w:rsidRDefault="00CA578F" w:rsidP="00CA578F">
      <w:pPr>
        <w:pStyle w:val="PL"/>
        <w:rPr>
          <w:noProof w:val="0"/>
          <w:snapToGrid w:val="0"/>
          <w:lang w:eastAsia="zh-CN"/>
        </w:rPr>
      </w:pPr>
    </w:p>
    <w:p w14:paraId="50542A41" w14:textId="77777777" w:rsidR="00CA578F" w:rsidRPr="00EA5FA7" w:rsidRDefault="00CA578F" w:rsidP="00CA578F">
      <w:pPr>
        <w:pStyle w:val="PL"/>
        <w:rPr>
          <w:noProof w:val="0"/>
          <w:snapToGrid w:val="0"/>
          <w:lang w:eastAsia="zh-CN"/>
        </w:rPr>
      </w:pPr>
      <w:r w:rsidRPr="00EA5FA7">
        <w:rPr>
          <w:noProof w:val="0"/>
          <w:snapToGrid w:val="0"/>
          <w:lang w:eastAsia="zh-CN"/>
        </w:rPr>
        <w:t>F1SetupFailureIEs F1AP-PROTOCOL-IES ::= {</w:t>
      </w:r>
    </w:p>
    <w:p w14:paraId="47E5E6B7" w14:textId="77777777" w:rsidR="00CA578F" w:rsidRPr="00EA5FA7" w:rsidRDefault="00CA578F" w:rsidP="00CA578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9D0D1EC" w14:textId="77777777" w:rsidR="00CA578F" w:rsidRPr="00EA5FA7" w:rsidRDefault="00CA578F" w:rsidP="00CA578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12239A" w14:textId="77777777" w:rsidR="00CA578F" w:rsidRPr="00EA5FA7" w:rsidRDefault="00CA578F" w:rsidP="00CA578F">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1EC8EC1" w14:textId="77777777" w:rsidR="00CA578F" w:rsidRPr="00EA5FA7" w:rsidRDefault="00CA578F" w:rsidP="00CA578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B2D6AB7"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0863B7D7"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74905FE9" w14:textId="77777777" w:rsidR="00CA578F" w:rsidRPr="00EA5FA7" w:rsidRDefault="00CA578F" w:rsidP="00CA578F">
      <w:pPr>
        <w:pStyle w:val="PL"/>
        <w:rPr>
          <w:noProof w:val="0"/>
          <w:snapToGrid w:val="0"/>
          <w:lang w:eastAsia="zh-CN"/>
        </w:rPr>
      </w:pPr>
    </w:p>
    <w:p w14:paraId="61BC5F4F" w14:textId="77777777" w:rsidR="00CA578F" w:rsidRPr="00EA5FA7" w:rsidRDefault="00CA578F" w:rsidP="00CA578F">
      <w:pPr>
        <w:pStyle w:val="PL"/>
        <w:rPr>
          <w:noProof w:val="0"/>
        </w:rPr>
      </w:pPr>
    </w:p>
    <w:p w14:paraId="12A148AC" w14:textId="77777777" w:rsidR="00CA578F" w:rsidRPr="00EA5FA7" w:rsidRDefault="00CA578F" w:rsidP="00CA578F">
      <w:pPr>
        <w:pStyle w:val="PL"/>
        <w:rPr>
          <w:noProof w:val="0"/>
        </w:rPr>
      </w:pPr>
      <w:r w:rsidRPr="00EA5FA7">
        <w:rPr>
          <w:noProof w:val="0"/>
        </w:rPr>
        <w:t>-- **************************************************************</w:t>
      </w:r>
    </w:p>
    <w:p w14:paraId="506DA256" w14:textId="77777777" w:rsidR="00CA578F" w:rsidRPr="00EA5FA7" w:rsidRDefault="00CA578F" w:rsidP="00CA578F">
      <w:pPr>
        <w:pStyle w:val="PL"/>
        <w:rPr>
          <w:noProof w:val="0"/>
        </w:rPr>
      </w:pPr>
      <w:r w:rsidRPr="00EA5FA7">
        <w:rPr>
          <w:noProof w:val="0"/>
        </w:rPr>
        <w:t>--</w:t>
      </w:r>
    </w:p>
    <w:p w14:paraId="18F98B65" w14:textId="77777777" w:rsidR="00CA578F" w:rsidRPr="00EA5FA7" w:rsidRDefault="00CA578F" w:rsidP="00CA578F">
      <w:pPr>
        <w:pStyle w:val="PL"/>
        <w:outlineLvl w:val="3"/>
        <w:rPr>
          <w:noProof w:val="0"/>
        </w:rPr>
      </w:pPr>
      <w:r w:rsidRPr="00EA5FA7">
        <w:rPr>
          <w:noProof w:val="0"/>
        </w:rPr>
        <w:t>-- GNB-DU CONFIGURATION UPDATE ELEMENTARY PROCEDURE</w:t>
      </w:r>
    </w:p>
    <w:p w14:paraId="3865667A" w14:textId="77777777" w:rsidR="00CA578F" w:rsidRPr="00EA5FA7" w:rsidRDefault="00CA578F" w:rsidP="00CA578F">
      <w:pPr>
        <w:pStyle w:val="PL"/>
        <w:rPr>
          <w:noProof w:val="0"/>
        </w:rPr>
      </w:pPr>
      <w:r w:rsidRPr="00EA5FA7">
        <w:rPr>
          <w:noProof w:val="0"/>
        </w:rPr>
        <w:t>--</w:t>
      </w:r>
    </w:p>
    <w:p w14:paraId="2519266C" w14:textId="77777777" w:rsidR="00CA578F" w:rsidRPr="00EA5FA7" w:rsidRDefault="00CA578F" w:rsidP="00CA578F">
      <w:pPr>
        <w:pStyle w:val="PL"/>
        <w:rPr>
          <w:noProof w:val="0"/>
        </w:rPr>
      </w:pPr>
      <w:r w:rsidRPr="00EA5FA7">
        <w:rPr>
          <w:noProof w:val="0"/>
        </w:rPr>
        <w:t>-- **************************************************************</w:t>
      </w:r>
    </w:p>
    <w:p w14:paraId="50E3B761" w14:textId="77777777" w:rsidR="00CA578F" w:rsidRPr="00EA5FA7" w:rsidRDefault="00CA578F" w:rsidP="00CA578F">
      <w:pPr>
        <w:pStyle w:val="PL"/>
        <w:rPr>
          <w:noProof w:val="0"/>
        </w:rPr>
      </w:pPr>
    </w:p>
    <w:p w14:paraId="4AFEDC47" w14:textId="77777777" w:rsidR="00CA578F" w:rsidRPr="00EA5FA7" w:rsidRDefault="00CA578F" w:rsidP="00CA578F">
      <w:pPr>
        <w:pStyle w:val="PL"/>
        <w:rPr>
          <w:noProof w:val="0"/>
        </w:rPr>
      </w:pPr>
      <w:r w:rsidRPr="00EA5FA7">
        <w:rPr>
          <w:noProof w:val="0"/>
        </w:rPr>
        <w:t>-- **************************************************************</w:t>
      </w:r>
    </w:p>
    <w:p w14:paraId="2E557A0B" w14:textId="77777777" w:rsidR="00CA578F" w:rsidRPr="00EA5FA7" w:rsidRDefault="00CA578F" w:rsidP="00CA578F">
      <w:pPr>
        <w:pStyle w:val="PL"/>
        <w:rPr>
          <w:noProof w:val="0"/>
        </w:rPr>
      </w:pPr>
      <w:r w:rsidRPr="00EA5FA7">
        <w:rPr>
          <w:noProof w:val="0"/>
        </w:rPr>
        <w:t>--</w:t>
      </w:r>
    </w:p>
    <w:p w14:paraId="2037C134" w14:textId="77777777" w:rsidR="00CA578F" w:rsidRPr="00EA5FA7" w:rsidRDefault="00CA578F" w:rsidP="00CA578F">
      <w:pPr>
        <w:pStyle w:val="PL"/>
        <w:outlineLvl w:val="4"/>
        <w:rPr>
          <w:noProof w:val="0"/>
        </w:rPr>
      </w:pPr>
      <w:r w:rsidRPr="00EA5FA7">
        <w:rPr>
          <w:noProof w:val="0"/>
        </w:rPr>
        <w:t>-- GNB-DU CONFIGURATION UPDATE</w:t>
      </w:r>
    </w:p>
    <w:p w14:paraId="15FBAD21" w14:textId="77777777" w:rsidR="00CA578F" w:rsidRPr="00EA5FA7" w:rsidRDefault="00CA578F" w:rsidP="00CA578F">
      <w:pPr>
        <w:pStyle w:val="PL"/>
        <w:rPr>
          <w:noProof w:val="0"/>
        </w:rPr>
      </w:pPr>
      <w:r w:rsidRPr="00EA5FA7">
        <w:rPr>
          <w:noProof w:val="0"/>
        </w:rPr>
        <w:t>--</w:t>
      </w:r>
    </w:p>
    <w:p w14:paraId="732D782B" w14:textId="77777777" w:rsidR="00CA578F" w:rsidRPr="00EA5FA7" w:rsidRDefault="00CA578F" w:rsidP="00CA578F">
      <w:pPr>
        <w:pStyle w:val="PL"/>
        <w:rPr>
          <w:noProof w:val="0"/>
        </w:rPr>
      </w:pPr>
      <w:r w:rsidRPr="00EA5FA7">
        <w:rPr>
          <w:noProof w:val="0"/>
        </w:rPr>
        <w:t>-- **************************************************************</w:t>
      </w:r>
    </w:p>
    <w:p w14:paraId="3267F7C4" w14:textId="77777777" w:rsidR="00CA578F" w:rsidRPr="00EA5FA7" w:rsidRDefault="00CA578F" w:rsidP="00CA578F">
      <w:pPr>
        <w:pStyle w:val="PL"/>
        <w:rPr>
          <w:noProof w:val="0"/>
        </w:rPr>
      </w:pPr>
    </w:p>
    <w:p w14:paraId="5998F4A4" w14:textId="77777777" w:rsidR="00CA578F" w:rsidRPr="00EA5FA7" w:rsidRDefault="00CA578F" w:rsidP="00CA578F">
      <w:pPr>
        <w:pStyle w:val="PL"/>
        <w:rPr>
          <w:noProof w:val="0"/>
        </w:rPr>
      </w:pPr>
      <w:r w:rsidRPr="00EA5FA7">
        <w:rPr>
          <w:noProof w:val="0"/>
        </w:rPr>
        <w:t>GNBDUConfigurationUpdate::= SEQUENCE {</w:t>
      </w:r>
    </w:p>
    <w:p w14:paraId="5BEE1AA2"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588097A2" w14:textId="77777777" w:rsidR="00CA578F" w:rsidRPr="00EA5FA7" w:rsidRDefault="00CA578F" w:rsidP="00CA578F">
      <w:pPr>
        <w:pStyle w:val="PL"/>
        <w:rPr>
          <w:noProof w:val="0"/>
        </w:rPr>
      </w:pPr>
      <w:r w:rsidRPr="00EA5FA7">
        <w:rPr>
          <w:noProof w:val="0"/>
        </w:rPr>
        <w:tab/>
        <w:t>...</w:t>
      </w:r>
    </w:p>
    <w:p w14:paraId="58461970" w14:textId="77777777" w:rsidR="00CA578F" w:rsidRPr="00EA5FA7" w:rsidRDefault="00CA578F" w:rsidP="00CA578F">
      <w:pPr>
        <w:pStyle w:val="PL"/>
        <w:rPr>
          <w:noProof w:val="0"/>
        </w:rPr>
      </w:pPr>
      <w:r w:rsidRPr="00EA5FA7">
        <w:rPr>
          <w:noProof w:val="0"/>
        </w:rPr>
        <w:t>}</w:t>
      </w:r>
    </w:p>
    <w:p w14:paraId="144AB3A2" w14:textId="77777777" w:rsidR="00CA578F" w:rsidRPr="00EA5FA7" w:rsidRDefault="00CA578F" w:rsidP="00CA578F">
      <w:pPr>
        <w:pStyle w:val="PL"/>
        <w:rPr>
          <w:noProof w:val="0"/>
        </w:rPr>
      </w:pPr>
    </w:p>
    <w:p w14:paraId="10DA0E71" w14:textId="77777777" w:rsidR="00CA578F" w:rsidRPr="00EA5FA7" w:rsidRDefault="00CA578F" w:rsidP="00CA578F">
      <w:pPr>
        <w:pStyle w:val="PL"/>
      </w:pPr>
      <w:r w:rsidRPr="00EA5FA7">
        <w:t>GNBDUConfigurationUpdateIEs F1AP-PROTOCOL-IES ::= {</w:t>
      </w:r>
    </w:p>
    <w:p w14:paraId="1868CE8F" w14:textId="77777777" w:rsidR="00CA578F" w:rsidRPr="00EA5FA7" w:rsidRDefault="00CA578F" w:rsidP="00CA578F">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C8FEB2" w14:textId="77777777" w:rsidR="00CA578F" w:rsidRPr="00EA5FA7" w:rsidRDefault="00CA578F" w:rsidP="00CA578F">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DFB5BA" w14:textId="77777777" w:rsidR="00CA578F" w:rsidRPr="00EA5FA7" w:rsidRDefault="00CA578F" w:rsidP="00CA578F">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54B69D9" w14:textId="77777777" w:rsidR="00CA578F" w:rsidRPr="00EA5FA7" w:rsidRDefault="00CA578F" w:rsidP="00CA578F">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49289C66" w14:textId="77777777" w:rsidR="00CA578F" w:rsidRPr="00EA5FA7" w:rsidRDefault="00CA578F" w:rsidP="00CA578F">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3604C47B" w14:textId="77777777" w:rsidR="00CA578F" w:rsidRPr="00EA5FA7" w:rsidRDefault="00CA578F" w:rsidP="00CA578F">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FF26AD6" w14:textId="77777777" w:rsidR="00CA578F" w:rsidRPr="00EA5FA7" w:rsidRDefault="00CA578F" w:rsidP="00CA578F">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1F990DF" w14:textId="77777777" w:rsidR="00CA578F" w:rsidRPr="00EA5FA7" w:rsidRDefault="00CA578F" w:rsidP="00CA57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E37A20A" w14:textId="77777777" w:rsidR="00CA578F" w:rsidRPr="00EA5FA7" w:rsidRDefault="00CA578F" w:rsidP="00CA578F">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7502A1B" w14:textId="77777777" w:rsidR="00CA578F" w:rsidRPr="00EA5FA7" w:rsidRDefault="00CA578F" w:rsidP="00CA578F">
      <w:pPr>
        <w:pStyle w:val="PL"/>
      </w:pPr>
      <w:r w:rsidRPr="00EA5FA7">
        <w:tab/>
        <w:t>...</w:t>
      </w:r>
    </w:p>
    <w:p w14:paraId="396C2ACC" w14:textId="77777777" w:rsidR="00CA578F" w:rsidRPr="00EA5FA7" w:rsidRDefault="00CA578F" w:rsidP="00CA578F">
      <w:pPr>
        <w:pStyle w:val="PL"/>
        <w:rPr>
          <w:lang w:eastAsia="zh-CN"/>
        </w:rPr>
      </w:pPr>
      <w:r w:rsidRPr="00EA5FA7">
        <w:t xml:space="preserve">} </w:t>
      </w:r>
    </w:p>
    <w:p w14:paraId="05B2978C" w14:textId="77777777" w:rsidR="00CA578F" w:rsidRPr="00EA5FA7" w:rsidRDefault="00CA578F" w:rsidP="00CA578F">
      <w:pPr>
        <w:pStyle w:val="PL"/>
      </w:pPr>
    </w:p>
    <w:p w14:paraId="2F6C9B9E" w14:textId="77777777" w:rsidR="00CA578F" w:rsidRPr="00EA5FA7" w:rsidRDefault="00CA578F" w:rsidP="00CA578F">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49ADA5B" w14:textId="77777777" w:rsidR="00CA578F" w:rsidRPr="00EA5FA7" w:rsidRDefault="00CA578F" w:rsidP="00CA578F">
      <w:pPr>
        <w:pStyle w:val="PL"/>
        <w:rPr>
          <w:noProof w:val="0"/>
        </w:rPr>
      </w:pPr>
      <w:r w:rsidRPr="00EA5FA7">
        <w:rPr>
          <w:noProof w:val="0"/>
        </w:rPr>
        <w:lastRenderedPageBreak/>
        <w:t>Served-Cells-To-Modify-List</w:t>
      </w:r>
      <w:r w:rsidRPr="00EA5FA7">
        <w:rPr>
          <w:noProof w:val="0"/>
        </w:rPr>
        <w:tab/>
        <w:t>::= SEQUENCE (SIZE(1.. maxCellingNBDU))</w:t>
      </w:r>
      <w:r w:rsidRPr="00EA5FA7">
        <w:rPr>
          <w:noProof w:val="0"/>
        </w:rPr>
        <w:tab/>
        <w:t>OF ProtocolIE-SingleContainer { { Served-Cells-To-Modify-ItemIEs } }</w:t>
      </w:r>
    </w:p>
    <w:p w14:paraId="73B7CCB7" w14:textId="77777777" w:rsidR="00CA578F" w:rsidRPr="00EA5FA7" w:rsidRDefault="00CA578F" w:rsidP="00CA578F">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6D358BD4" w14:textId="77777777" w:rsidR="00CA578F" w:rsidRPr="00EA5FA7" w:rsidRDefault="00CA578F" w:rsidP="00CA578F">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3A422DE4" w14:textId="77777777" w:rsidR="00CA578F" w:rsidRPr="00EA5FA7" w:rsidRDefault="00CA578F" w:rsidP="00CA578F">
      <w:pPr>
        <w:pStyle w:val="PL"/>
        <w:rPr>
          <w:noProof w:val="0"/>
        </w:rPr>
      </w:pPr>
    </w:p>
    <w:p w14:paraId="17E750A2" w14:textId="77777777" w:rsidR="00CA578F" w:rsidRPr="00EA5FA7" w:rsidRDefault="00CA578F" w:rsidP="00CA578F">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200D114C" w14:textId="77777777" w:rsidR="00CA578F" w:rsidRPr="00EA5FA7" w:rsidRDefault="00CA578F" w:rsidP="00CA578F">
      <w:pPr>
        <w:pStyle w:val="PL"/>
        <w:rPr>
          <w:noProof w:val="0"/>
        </w:rPr>
      </w:pPr>
    </w:p>
    <w:p w14:paraId="305D5E29" w14:textId="77777777" w:rsidR="00CA578F" w:rsidRPr="00EA5FA7" w:rsidRDefault="00CA578F" w:rsidP="00CA578F">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08F224AA" w14:textId="77777777" w:rsidR="00CA578F" w:rsidRPr="00EA5FA7" w:rsidRDefault="00CA578F" w:rsidP="00CA578F">
      <w:pPr>
        <w:pStyle w:val="PL"/>
        <w:rPr>
          <w:noProof w:val="0"/>
        </w:rPr>
      </w:pPr>
    </w:p>
    <w:p w14:paraId="4C753219" w14:textId="77777777" w:rsidR="00CA578F" w:rsidRPr="00EA5FA7" w:rsidRDefault="00CA578F" w:rsidP="00CA578F">
      <w:pPr>
        <w:pStyle w:val="PL"/>
        <w:rPr>
          <w:noProof w:val="0"/>
        </w:rPr>
      </w:pPr>
    </w:p>
    <w:p w14:paraId="470FC698" w14:textId="77777777" w:rsidR="00CA578F" w:rsidRPr="00EA5FA7" w:rsidRDefault="00CA578F" w:rsidP="00CA578F">
      <w:pPr>
        <w:pStyle w:val="PL"/>
        <w:rPr>
          <w:noProof w:val="0"/>
        </w:rPr>
      </w:pPr>
      <w:r w:rsidRPr="00EA5FA7">
        <w:rPr>
          <w:noProof w:val="0"/>
        </w:rPr>
        <w:t>Served-Cells-To-Add-ItemIEs F1AP-PROTOCOL-IES</w:t>
      </w:r>
      <w:r w:rsidRPr="00EA5FA7">
        <w:rPr>
          <w:noProof w:val="0"/>
        </w:rPr>
        <w:tab/>
        <w:t>::= {</w:t>
      </w:r>
    </w:p>
    <w:p w14:paraId="43428312" w14:textId="77777777" w:rsidR="00CA578F" w:rsidRPr="00EA5FA7" w:rsidRDefault="00CA578F" w:rsidP="00CA578F">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69AB18D0" w14:textId="77777777" w:rsidR="00CA578F" w:rsidRPr="00EA5FA7" w:rsidRDefault="00CA578F" w:rsidP="00CA578F">
      <w:pPr>
        <w:pStyle w:val="PL"/>
        <w:rPr>
          <w:noProof w:val="0"/>
        </w:rPr>
      </w:pPr>
      <w:r w:rsidRPr="00EA5FA7">
        <w:rPr>
          <w:rFonts w:eastAsia="SimSun"/>
        </w:rPr>
        <w:tab/>
      </w:r>
      <w:r w:rsidRPr="00EA5FA7">
        <w:rPr>
          <w:noProof w:val="0"/>
        </w:rPr>
        <w:t>...</w:t>
      </w:r>
    </w:p>
    <w:p w14:paraId="63E3C425" w14:textId="77777777" w:rsidR="00CA578F" w:rsidRPr="00EA5FA7" w:rsidRDefault="00CA578F" w:rsidP="00CA578F">
      <w:pPr>
        <w:pStyle w:val="PL"/>
        <w:rPr>
          <w:noProof w:val="0"/>
        </w:rPr>
      </w:pPr>
      <w:r w:rsidRPr="00EA5FA7">
        <w:rPr>
          <w:noProof w:val="0"/>
        </w:rPr>
        <w:t>}</w:t>
      </w:r>
    </w:p>
    <w:p w14:paraId="33E89E74" w14:textId="77777777" w:rsidR="00CA578F" w:rsidRPr="00EA5FA7" w:rsidRDefault="00CA578F" w:rsidP="00CA578F">
      <w:pPr>
        <w:pStyle w:val="PL"/>
        <w:rPr>
          <w:noProof w:val="0"/>
        </w:rPr>
      </w:pPr>
    </w:p>
    <w:p w14:paraId="7E1387E7" w14:textId="77777777" w:rsidR="00CA578F" w:rsidRPr="00EA5FA7" w:rsidRDefault="00CA578F" w:rsidP="00CA578F">
      <w:pPr>
        <w:pStyle w:val="PL"/>
        <w:rPr>
          <w:noProof w:val="0"/>
        </w:rPr>
      </w:pPr>
      <w:r w:rsidRPr="00EA5FA7">
        <w:rPr>
          <w:noProof w:val="0"/>
        </w:rPr>
        <w:t>Served-Cells-To-Modify-ItemIEs F1AP-PROTOCOL-IES</w:t>
      </w:r>
      <w:r w:rsidRPr="00EA5FA7">
        <w:rPr>
          <w:noProof w:val="0"/>
        </w:rPr>
        <w:tab/>
        <w:t>::= {</w:t>
      </w:r>
    </w:p>
    <w:p w14:paraId="4E5198DC"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621826" w14:textId="77777777" w:rsidR="00CA578F" w:rsidRPr="00EA5FA7" w:rsidRDefault="00CA578F" w:rsidP="00CA578F">
      <w:pPr>
        <w:pStyle w:val="PL"/>
        <w:rPr>
          <w:noProof w:val="0"/>
        </w:rPr>
      </w:pPr>
      <w:r w:rsidRPr="00EA5FA7">
        <w:rPr>
          <w:noProof w:val="0"/>
        </w:rPr>
        <w:tab/>
        <w:t>...</w:t>
      </w:r>
    </w:p>
    <w:p w14:paraId="6D4536AE" w14:textId="77777777" w:rsidR="00CA578F" w:rsidRPr="00EA5FA7" w:rsidRDefault="00CA578F" w:rsidP="00CA578F">
      <w:pPr>
        <w:pStyle w:val="PL"/>
        <w:rPr>
          <w:noProof w:val="0"/>
        </w:rPr>
      </w:pPr>
      <w:r w:rsidRPr="00EA5FA7">
        <w:rPr>
          <w:noProof w:val="0"/>
        </w:rPr>
        <w:t>}</w:t>
      </w:r>
    </w:p>
    <w:p w14:paraId="134F98FD" w14:textId="77777777" w:rsidR="00CA578F" w:rsidRPr="00EA5FA7" w:rsidRDefault="00CA578F" w:rsidP="00CA578F">
      <w:pPr>
        <w:pStyle w:val="PL"/>
        <w:rPr>
          <w:rFonts w:eastAsia="SimSun"/>
        </w:rPr>
      </w:pPr>
    </w:p>
    <w:p w14:paraId="6FACEB6A" w14:textId="77777777" w:rsidR="00CA578F" w:rsidRPr="00EA5FA7" w:rsidRDefault="00CA578F" w:rsidP="00CA578F">
      <w:pPr>
        <w:pStyle w:val="PL"/>
        <w:rPr>
          <w:noProof w:val="0"/>
        </w:rPr>
      </w:pPr>
      <w:r w:rsidRPr="00EA5FA7">
        <w:rPr>
          <w:noProof w:val="0"/>
        </w:rPr>
        <w:t>Served-Cells-To-Delete-ItemIEs F1AP-PROTOCOL-IES</w:t>
      </w:r>
      <w:r w:rsidRPr="00EA5FA7">
        <w:rPr>
          <w:noProof w:val="0"/>
        </w:rPr>
        <w:tab/>
        <w:t>::= {</w:t>
      </w:r>
    </w:p>
    <w:p w14:paraId="57D0229D" w14:textId="77777777" w:rsidR="00CA578F" w:rsidRPr="00EA5FA7" w:rsidRDefault="00CA578F" w:rsidP="00CA578F">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CCCA75" w14:textId="77777777" w:rsidR="00CA578F" w:rsidRPr="00EA5FA7" w:rsidRDefault="00CA578F" w:rsidP="00CA578F">
      <w:pPr>
        <w:pStyle w:val="PL"/>
        <w:rPr>
          <w:noProof w:val="0"/>
        </w:rPr>
      </w:pPr>
      <w:r w:rsidRPr="00EA5FA7">
        <w:rPr>
          <w:noProof w:val="0"/>
        </w:rPr>
        <w:tab/>
        <w:t>...</w:t>
      </w:r>
    </w:p>
    <w:p w14:paraId="597FDA25" w14:textId="77777777" w:rsidR="00CA578F" w:rsidRPr="00EA5FA7" w:rsidRDefault="00CA578F" w:rsidP="00CA578F">
      <w:pPr>
        <w:pStyle w:val="PL"/>
        <w:rPr>
          <w:noProof w:val="0"/>
        </w:rPr>
      </w:pPr>
      <w:r w:rsidRPr="00EA5FA7">
        <w:rPr>
          <w:noProof w:val="0"/>
        </w:rPr>
        <w:t>}</w:t>
      </w:r>
    </w:p>
    <w:p w14:paraId="18E0B002" w14:textId="77777777" w:rsidR="00CA578F" w:rsidRPr="00EA5FA7" w:rsidRDefault="00CA578F" w:rsidP="00CA578F">
      <w:pPr>
        <w:pStyle w:val="PL"/>
        <w:rPr>
          <w:noProof w:val="0"/>
        </w:rPr>
      </w:pPr>
    </w:p>
    <w:p w14:paraId="7ECD0C26" w14:textId="77777777" w:rsidR="00CA578F" w:rsidRPr="00EA5FA7" w:rsidRDefault="00CA578F" w:rsidP="00CA578F">
      <w:pPr>
        <w:pStyle w:val="PL"/>
        <w:rPr>
          <w:rFonts w:eastAsia="SimSun"/>
        </w:rPr>
      </w:pPr>
      <w:r w:rsidRPr="00EA5FA7">
        <w:rPr>
          <w:rFonts w:eastAsia="SimSun"/>
        </w:rPr>
        <w:t>Cells-Status-ItemIEs F1AP-PROTOCOL-IES</w:t>
      </w:r>
      <w:r w:rsidRPr="00EA5FA7">
        <w:rPr>
          <w:rFonts w:eastAsia="SimSun"/>
        </w:rPr>
        <w:tab/>
        <w:t>::= {</w:t>
      </w:r>
    </w:p>
    <w:p w14:paraId="1B57FC54" w14:textId="77777777" w:rsidR="00CA578F" w:rsidRPr="00EA5FA7" w:rsidRDefault="00CA578F" w:rsidP="00CA578F">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977D2FF" w14:textId="77777777" w:rsidR="00CA578F" w:rsidRPr="00EA5FA7" w:rsidRDefault="00CA578F" w:rsidP="00CA578F">
      <w:pPr>
        <w:pStyle w:val="PL"/>
        <w:rPr>
          <w:rFonts w:eastAsia="SimSun"/>
        </w:rPr>
      </w:pPr>
      <w:r w:rsidRPr="00EA5FA7">
        <w:rPr>
          <w:rFonts w:eastAsia="SimSun"/>
        </w:rPr>
        <w:tab/>
        <w:t>...</w:t>
      </w:r>
    </w:p>
    <w:p w14:paraId="24E6481F" w14:textId="77777777" w:rsidR="00CA578F" w:rsidRPr="00EA5FA7" w:rsidRDefault="00CA578F" w:rsidP="00CA578F">
      <w:pPr>
        <w:pStyle w:val="PL"/>
        <w:rPr>
          <w:rFonts w:eastAsia="SimSun"/>
        </w:rPr>
      </w:pPr>
      <w:r w:rsidRPr="00EA5FA7">
        <w:rPr>
          <w:rFonts w:eastAsia="SimSun"/>
        </w:rPr>
        <w:t>}</w:t>
      </w:r>
    </w:p>
    <w:p w14:paraId="31698BAE" w14:textId="77777777" w:rsidR="00CA578F" w:rsidRPr="00EA5FA7" w:rsidRDefault="00CA578F" w:rsidP="00CA578F">
      <w:pPr>
        <w:pStyle w:val="PL"/>
        <w:rPr>
          <w:rFonts w:eastAsia="SimSun"/>
        </w:rPr>
      </w:pPr>
    </w:p>
    <w:p w14:paraId="39205173" w14:textId="77777777" w:rsidR="00CA578F" w:rsidRPr="00EA5FA7" w:rsidRDefault="00CA578F" w:rsidP="00CA578F">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27E18E4F" w14:textId="77777777" w:rsidR="00CA578F" w:rsidRPr="00EA5FA7" w:rsidRDefault="00CA578F" w:rsidP="00CA578F">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31D24E6" w14:textId="77777777" w:rsidR="00CA578F" w:rsidRPr="00EA5FA7" w:rsidRDefault="00CA578F" w:rsidP="00CA578F">
      <w:pPr>
        <w:pStyle w:val="PL"/>
        <w:rPr>
          <w:snapToGrid w:val="0"/>
          <w:lang w:eastAsia="zh-CN"/>
        </w:rPr>
      </w:pPr>
      <w:r w:rsidRPr="00EA5FA7">
        <w:rPr>
          <w:snapToGrid w:val="0"/>
          <w:lang w:eastAsia="zh-CN"/>
        </w:rPr>
        <w:tab/>
        <w:t>...</w:t>
      </w:r>
    </w:p>
    <w:p w14:paraId="601D47DF" w14:textId="77777777" w:rsidR="00CA578F" w:rsidRPr="00EA5FA7" w:rsidRDefault="00CA578F" w:rsidP="00CA578F">
      <w:pPr>
        <w:pStyle w:val="PL"/>
        <w:rPr>
          <w:snapToGrid w:val="0"/>
          <w:lang w:eastAsia="zh-CN"/>
        </w:rPr>
      </w:pPr>
      <w:r w:rsidRPr="00EA5FA7">
        <w:rPr>
          <w:snapToGrid w:val="0"/>
          <w:lang w:eastAsia="zh-CN"/>
        </w:rPr>
        <w:t xml:space="preserve">} </w:t>
      </w:r>
    </w:p>
    <w:p w14:paraId="5E5B1851" w14:textId="77777777" w:rsidR="00CA578F" w:rsidRPr="00EA5FA7" w:rsidRDefault="00CA578F" w:rsidP="00CA578F">
      <w:pPr>
        <w:pStyle w:val="PL"/>
        <w:rPr>
          <w:snapToGrid w:val="0"/>
          <w:lang w:eastAsia="zh-CN"/>
        </w:rPr>
      </w:pPr>
    </w:p>
    <w:p w14:paraId="67C0C140" w14:textId="77777777" w:rsidR="00CA578F" w:rsidRPr="00EA5FA7" w:rsidRDefault="00CA578F" w:rsidP="00CA578F">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8C2AEAE" w14:textId="77777777" w:rsidR="00CA578F" w:rsidRPr="00EA5FA7" w:rsidRDefault="00CA578F" w:rsidP="00CA578F">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FB441C6" w14:textId="77777777" w:rsidR="00CA578F" w:rsidRPr="00EA5FA7" w:rsidRDefault="00CA578F" w:rsidP="00CA578F">
      <w:pPr>
        <w:pStyle w:val="PL"/>
        <w:rPr>
          <w:snapToGrid w:val="0"/>
          <w:lang w:eastAsia="zh-CN"/>
        </w:rPr>
      </w:pPr>
      <w:r w:rsidRPr="00EA5FA7">
        <w:rPr>
          <w:snapToGrid w:val="0"/>
          <w:lang w:eastAsia="zh-CN"/>
        </w:rPr>
        <w:tab/>
        <w:t>...</w:t>
      </w:r>
    </w:p>
    <w:p w14:paraId="114C0660" w14:textId="77777777" w:rsidR="00CA578F" w:rsidRPr="00EA5FA7" w:rsidRDefault="00CA578F" w:rsidP="00CA578F">
      <w:pPr>
        <w:pStyle w:val="PL"/>
        <w:rPr>
          <w:snapToGrid w:val="0"/>
          <w:lang w:eastAsia="zh-CN"/>
        </w:rPr>
      </w:pPr>
      <w:r w:rsidRPr="00EA5FA7">
        <w:rPr>
          <w:snapToGrid w:val="0"/>
          <w:lang w:eastAsia="zh-CN"/>
        </w:rPr>
        <w:t>}</w:t>
      </w:r>
    </w:p>
    <w:p w14:paraId="2C9D4241" w14:textId="77777777" w:rsidR="00CA578F" w:rsidRPr="00EA5FA7" w:rsidRDefault="00CA578F" w:rsidP="00CA578F">
      <w:pPr>
        <w:pStyle w:val="PL"/>
        <w:rPr>
          <w:snapToGrid w:val="0"/>
          <w:lang w:eastAsia="zh-CN"/>
        </w:rPr>
      </w:pPr>
    </w:p>
    <w:p w14:paraId="280385FD" w14:textId="77777777" w:rsidR="00CA578F" w:rsidRPr="00EA5FA7" w:rsidRDefault="00CA578F" w:rsidP="00CA578F">
      <w:pPr>
        <w:pStyle w:val="PL"/>
        <w:rPr>
          <w:noProof w:val="0"/>
        </w:rPr>
      </w:pPr>
    </w:p>
    <w:p w14:paraId="2A38149A" w14:textId="77777777" w:rsidR="00CA578F" w:rsidRPr="00EA5FA7" w:rsidRDefault="00CA578F" w:rsidP="00CA578F">
      <w:pPr>
        <w:pStyle w:val="PL"/>
        <w:rPr>
          <w:noProof w:val="0"/>
        </w:rPr>
      </w:pPr>
      <w:r w:rsidRPr="00EA5FA7">
        <w:rPr>
          <w:noProof w:val="0"/>
        </w:rPr>
        <w:t>-- **************************************************************</w:t>
      </w:r>
    </w:p>
    <w:p w14:paraId="447B1BAE" w14:textId="77777777" w:rsidR="00CA578F" w:rsidRPr="00EA5FA7" w:rsidRDefault="00CA578F" w:rsidP="00CA578F">
      <w:pPr>
        <w:pStyle w:val="PL"/>
        <w:rPr>
          <w:noProof w:val="0"/>
        </w:rPr>
      </w:pPr>
      <w:r w:rsidRPr="00EA5FA7">
        <w:rPr>
          <w:noProof w:val="0"/>
        </w:rPr>
        <w:t>--</w:t>
      </w:r>
    </w:p>
    <w:p w14:paraId="41E1C3D8" w14:textId="77777777" w:rsidR="00CA578F" w:rsidRPr="00EA5FA7" w:rsidRDefault="00CA578F" w:rsidP="00CA578F">
      <w:pPr>
        <w:pStyle w:val="PL"/>
        <w:outlineLvl w:val="4"/>
        <w:rPr>
          <w:noProof w:val="0"/>
        </w:rPr>
      </w:pPr>
      <w:r w:rsidRPr="00EA5FA7">
        <w:rPr>
          <w:noProof w:val="0"/>
        </w:rPr>
        <w:t>-- GNB-DU CONFIGURATION UPDATE ACKNOWLEDGE</w:t>
      </w:r>
    </w:p>
    <w:p w14:paraId="0D2302F3" w14:textId="77777777" w:rsidR="00CA578F" w:rsidRPr="00EA5FA7" w:rsidRDefault="00CA578F" w:rsidP="00CA578F">
      <w:pPr>
        <w:pStyle w:val="PL"/>
        <w:rPr>
          <w:noProof w:val="0"/>
        </w:rPr>
      </w:pPr>
      <w:r w:rsidRPr="00EA5FA7">
        <w:rPr>
          <w:noProof w:val="0"/>
        </w:rPr>
        <w:t>--</w:t>
      </w:r>
    </w:p>
    <w:p w14:paraId="1334D0B6" w14:textId="77777777" w:rsidR="00CA578F" w:rsidRPr="00EA5FA7" w:rsidRDefault="00CA578F" w:rsidP="00CA578F">
      <w:pPr>
        <w:pStyle w:val="PL"/>
        <w:rPr>
          <w:noProof w:val="0"/>
        </w:rPr>
      </w:pPr>
      <w:r w:rsidRPr="00EA5FA7">
        <w:rPr>
          <w:noProof w:val="0"/>
        </w:rPr>
        <w:t>-- **************************************************************</w:t>
      </w:r>
    </w:p>
    <w:p w14:paraId="6C37A4F0" w14:textId="77777777" w:rsidR="00CA578F" w:rsidRPr="00EA5FA7" w:rsidRDefault="00CA578F" w:rsidP="00CA578F">
      <w:pPr>
        <w:pStyle w:val="PL"/>
        <w:rPr>
          <w:noProof w:val="0"/>
        </w:rPr>
      </w:pPr>
    </w:p>
    <w:p w14:paraId="2DBF8EB0" w14:textId="77777777" w:rsidR="00CA578F" w:rsidRPr="00EA5FA7" w:rsidRDefault="00CA578F" w:rsidP="00CA578F">
      <w:pPr>
        <w:pStyle w:val="PL"/>
        <w:rPr>
          <w:noProof w:val="0"/>
        </w:rPr>
      </w:pPr>
      <w:r w:rsidRPr="00EA5FA7">
        <w:rPr>
          <w:noProof w:val="0"/>
        </w:rPr>
        <w:t>GNBDUConfigurationUpdateAcknowledge ::= SEQUENCE {</w:t>
      </w:r>
    </w:p>
    <w:p w14:paraId="28D1C763"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12DAE574" w14:textId="77777777" w:rsidR="00CA578F" w:rsidRPr="00EA5FA7" w:rsidRDefault="00CA578F" w:rsidP="00CA578F">
      <w:pPr>
        <w:pStyle w:val="PL"/>
        <w:rPr>
          <w:noProof w:val="0"/>
        </w:rPr>
      </w:pPr>
      <w:r w:rsidRPr="00EA5FA7">
        <w:rPr>
          <w:noProof w:val="0"/>
        </w:rPr>
        <w:tab/>
        <w:t>...</w:t>
      </w:r>
    </w:p>
    <w:p w14:paraId="72A1475D" w14:textId="77777777" w:rsidR="00CA578F" w:rsidRPr="00EA5FA7" w:rsidRDefault="00CA578F" w:rsidP="00CA578F">
      <w:pPr>
        <w:pStyle w:val="PL"/>
        <w:rPr>
          <w:noProof w:val="0"/>
        </w:rPr>
      </w:pPr>
      <w:r w:rsidRPr="00EA5FA7">
        <w:rPr>
          <w:noProof w:val="0"/>
        </w:rPr>
        <w:t>}</w:t>
      </w:r>
    </w:p>
    <w:p w14:paraId="303BABC7" w14:textId="77777777" w:rsidR="00CA578F" w:rsidRPr="00EA5FA7" w:rsidRDefault="00CA578F" w:rsidP="00CA578F">
      <w:pPr>
        <w:pStyle w:val="PL"/>
        <w:rPr>
          <w:noProof w:val="0"/>
        </w:rPr>
      </w:pPr>
    </w:p>
    <w:p w14:paraId="7C39C7D5" w14:textId="77777777" w:rsidR="00CA578F" w:rsidRPr="00EA5FA7" w:rsidRDefault="00CA578F" w:rsidP="00CA578F">
      <w:pPr>
        <w:pStyle w:val="PL"/>
        <w:rPr>
          <w:noProof w:val="0"/>
        </w:rPr>
      </w:pPr>
    </w:p>
    <w:p w14:paraId="4FB42EB7" w14:textId="77777777" w:rsidR="00CA578F" w:rsidRPr="00EA5FA7" w:rsidRDefault="00CA578F" w:rsidP="00CA578F">
      <w:pPr>
        <w:pStyle w:val="PL"/>
        <w:rPr>
          <w:rFonts w:eastAsia="SimSun"/>
        </w:rPr>
      </w:pPr>
      <w:r w:rsidRPr="00EA5FA7">
        <w:rPr>
          <w:noProof w:val="0"/>
        </w:rPr>
        <w:t>GNBDUConfigurationUpdateAcknowledgeIEs F1AP-PROTOCOL-IES ::= {</w:t>
      </w:r>
    </w:p>
    <w:p w14:paraId="4E70F187" w14:textId="77777777" w:rsidR="00CA578F" w:rsidRPr="00EA5FA7" w:rsidRDefault="00CA578F" w:rsidP="00CA57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DEEBA15" w14:textId="77777777" w:rsidR="00CA578F" w:rsidRPr="00EA5FA7" w:rsidRDefault="00CA578F" w:rsidP="00CA578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65A301" w14:textId="77777777" w:rsidR="00CA578F" w:rsidRPr="00EA5FA7" w:rsidRDefault="00CA578F" w:rsidP="00CA578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2B1C02" w14:textId="77777777" w:rsidR="00CA578F" w:rsidRPr="00EA5FA7" w:rsidRDefault="00CA578F" w:rsidP="00CA57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48DE2682" w14:textId="77777777" w:rsidR="00CA578F" w:rsidRPr="00EA5FA7" w:rsidRDefault="00CA578F" w:rsidP="00CA578F">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0D782265" w14:textId="77777777" w:rsidR="00CA578F" w:rsidRPr="00EA5FA7" w:rsidRDefault="00CA578F" w:rsidP="00CA578F">
      <w:pPr>
        <w:pStyle w:val="PL"/>
        <w:rPr>
          <w:noProof w:val="0"/>
        </w:rPr>
      </w:pPr>
      <w:r w:rsidRPr="00EA5FA7">
        <w:rPr>
          <w:noProof w:val="0"/>
        </w:rPr>
        <w:tab/>
        <w:t>...</w:t>
      </w:r>
    </w:p>
    <w:p w14:paraId="54CC3603" w14:textId="77777777" w:rsidR="00CA578F" w:rsidRPr="00EA5FA7" w:rsidRDefault="00CA578F" w:rsidP="00CA578F">
      <w:pPr>
        <w:pStyle w:val="PL"/>
        <w:rPr>
          <w:noProof w:val="0"/>
        </w:rPr>
      </w:pPr>
      <w:r w:rsidRPr="00EA5FA7">
        <w:rPr>
          <w:noProof w:val="0"/>
        </w:rPr>
        <w:t>}</w:t>
      </w:r>
    </w:p>
    <w:p w14:paraId="3940E935" w14:textId="77777777" w:rsidR="00CA578F" w:rsidRPr="00EA5FA7" w:rsidRDefault="00CA578F" w:rsidP="00CA578F">
      <w:pPr>
        <w:pStyle w:val="PL"/>
        <w:rPr>
          <w:noProof w:val="0"/>
        </w:rPr>
      </w:pPr>
    </w:p>
    <w:p w14:paraId="0A3F611C" w14:textId="77777777" w:rsidR="00CA578F" w:rsidRPr="00EA5FA7" w:rsidRDefault="00CA578F" w:rsidP="00CA578F">
      <w:pPr>
        <w:pStyle w:val="PL"/>
        <w:rPr>
          <w:noProof w:val="0"/>
        </w:rPr>
      </w:pPr>
      <w:r w:rsidRPr="00EA5FA7">
        <w:rPr>
          <w:noProof w:val="0"/>
        </w:rPr>
        <w:t>-- **************************************************************</w:t>
      </w:r>
    </w:p>
    <w:p w14:paraId="3C7D3442" w14:textId="77777777" w:rsidR="00CA578F" w:rsidRPr="00EA5FA7" w:rsidRDefault="00CA578F" w:rsidP="00CA578F">
      <w:pPr>
        <w:pStyle w:val="PL"/>
        <w:rPr>
          <w:noProof w:val="0"/>
        </w:rPr>
      </w:pPr>
      <w:r w:rsidRPr="00EA5FA7">
        <w:rPr>
          <w:noProof w:val="0"/>
        </w:rPr>
        <w:lastRenderedPageBreak/>
        <w:t>--</w:t>
      </w:r>
    </w:p>
    <w:p w14:paraId="2A4A8D96" w14:textId="77777777" w:rsidR="00CA578F" w:rsidRPr="00EA5FA7" w:rsidRDefault="00CA578F" w:rsidP="00CA578F">
      <w:pPr>
        <w:pStyle w:val="PL"/>
        <w:outlineLvl w:val="4"/>
        <w:rPr>
          <w:noProof w:val="0"/>
        </w:rPr>
      </w:pPr>
      <w:r w:rsidRPr="00EA5FA7">
        <w:rPr>
          <w:noProof w:val="0"/>
        </w:rPr>
        <w:t>-- GNB-DU CONFIGURATION UPDATE FAILURE</w:t>
      </w:r>
    </w:p>
    <w:p w14:paraId="09268385" w14:textId="77777777" w:rsidR="00CA578F" w:rsidRPr="00EA5FA7" w:rsidRDefault="00CA578F" w:rsidP="00CA578F">
      <w:pPr>
        <w:pStyle w:val="PL"/>
        <w:rPr>
          <w:noProof w:val="0"/>
        </w:rPr>
      </w:pPr>
      <w:r w:rsidRPr="00EA5FA7">
        <w:rPr>
          <w:noProof w:val="0"/>
        </w:rPr>
        <w:t>--</w:t>
      </w:r>
    </w:p>
    <w:p w14:paraId="2590387F" w14:textId="77777777" w:rsidR="00CA578F" w:rsidRPr="00EA5FA7" w:rsidRDefault="00CA578F" w:rsidP="00CA578F">
      <w:pPr>
        <w:pStyle w:val="PL"/>
        <w:rPr>
          <w:noProof w:val="0"/>
        </w:rPr>
      </w:pPr>
      <w:r w:rsidRPr="00EA5FA7">
        <w:rPr>
          <w:noProof w:val="0"/>
        </w:rPr>
        <w:t>-- **************************************************************</w:t>
      </w:r>
    </w:p>
    <w:p w14:paraId="28D415F0" w14:textId="77777777" w:rsidR="00CA578F" w:rsidRPr="00EA5FA7" w:rsidRDefault="00CA578F" w:rsidP="00CA578F">
      <w:pPr>
        <w:pStyle w:val="PL"/>
        <w:rPr>
          <w:noProof w:val="0"/>
        </w:rPr>
      </w:pPr>
    </w:p>
    <w:p w14:paraId="6B5A5BB2" w14:textId="77777777" w:rsidR="00CA578F" w:rsidRPr="00EA5FA7" w:rsidRDefault="00CA578F" w:rsidP="00CA578F">
      <w:pPr>
        <w:pStyle w:val="PL"/>
        <w:rPr>
          <w:noProof w:val="0"/>
        </w:rPr>
      </w:pPr>
      <w:r w:rsidRPr="00EA5FA7">
        <w:rPr>
          <w:noProof w:val="0"/>
        </w:rPr>
        <w:t>GNBDUConfigurationUpdateFailure ::= SEQUENCE {</w:t>
      </w:r>
    </w:p>
    <w:p w14:paraId="047CAEC2"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48FBF4" w14:textId="77777777" w:rsidR="00CA578F" w:rsidRPr="00EA5FA7" w:rsidRDefault="00CA578F" w:rsidP="00CA578F">
      <w:pPr>
        <w:pStyle w:val="PL"/>
        <w:rPr>
          <w:noProof w:val="0"/>
        </w:rPr>
      </w:pPr>
      <w:r w:rsidRPr="00EA5FA7">
        <w:rPr>
          <w:noProof w:val="0"/>
        </w:rPr>
        <w:tab/>
        <w:t>...</w:t>
      </w:r>
    </w:p>
    <w:p w14:paraId="10F69151" w14:textId="77777777" w:rsidR="00CA578F" w:rsidRPr="00EA5FA7" w:rsidRDefault="00CA578F" w:rsidP="00CA578F">
      <w:pPr>
        <w:pStyle w:val="PL"/>
        <w:rPr>
          <w:noProof w:val="0"/>
        </w:rPr>
      </w:pPr>
      <w:r w:rsidRPr="00EA5FA7">
        <w:rPr>
          <w:noProof w:val="0"/>
        </w:rPr>
        <w:t>}</w:t>
      </w:r>
    </w:p>
    <w:p w14:paraId="5E318373" w14:textId="77777777" w:rsidR="00CA578F" w:rsidRPr="00EA5FA7" w:rsidRDefault="00CA578F" w:rsidP="00CA578F">
      <w:pPr>
        <w:pStyle w:val="PL"/>
        <w:rPr>
          <w:noProof w:val="0"/>
        </w:rPr>
      </w:pPr>
    </w:p>
    <w:p w14:paraId="2C8CC75E" w14:textId="77777777" w:rsidR="00CA578F" w:rsidRPr="00EA5FA7" w:rsidRDefault="00CA578F" w:rsidP="00CA578F">
      <w:pPr>
        <w:pStyle w:val="PL"/>
        <w:rPr>
          <w:rFonts w:eastAsia="SimSun"/>
        </w:rPr>
      </w:pPr>
      <w:r w:rsidRPr="00EA5FA7">
        <w:rPr>
          <w:noProof w:val="0"/>
        </w:rPr>
        <w:t>GNBDUConfigurationUpdateFailureIEs F1AP-PROTOCOL-IES ::= {</w:t>
      </w:r>
    </w:p>
    <w:p w14:paraId="2FC92CE7" w14:textId="77777777" w:rsidR="00CA578F" w:rsidRPr="00EA5FA7" w:rsidRDefault="00CA578F" w:rsidP="00CA57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3CC65E5" w14:textId="77777777" w:rsidR="00CA578F" w:rsidRPr="00EA5FA7" w:rsidRDefault="00CA578F" w:rsidP="00CA57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6DE312" w14:textId="77777777" w:rsidR="00CA578F" w:rsidRPr="00EA5FA7" w:rsidRDefault="00CA578F" w:rsidP="00CA578F">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AD246D" w14:textId="77777777" w:rsidR="00CA578F" w:rsidRPr="00EA5FA7" w:rsidRDefault="00CA578F" w:rsidP="00CA578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5B18E0" w14:textId="77777777" w:rsidR="00CA578F" w:rsidRPr="00EA5FA7" w:rsidRDefault="00CA578F" w:rsidP="00CA578F">
      <w:pPr>
        <w:pStyle w:val="PL"/>
        <w:rPr>
          <w:noProof w:val="0"/>
        </w:rPr>
      </w:pPr>
      <w:r w:rsidRPr="00EA5FA7">
        <w:rPr>
          <w:noProof w:val="0"/>
        </w:rPr>
        <w:tab/>
        <w:t>...</w:t>
      </w:r>
    </w:p>
    <w:p w14:paraId="0BD63AD2" w14:textId="77777777" w:rsidR="00CA578F" w:rsidRPr="00EA5FA7" w:rsidRDefault="00CA578F" w:rsidP="00CA578F">
      <w:pPr>
        <w:pStyle w:val="PL"/>
        <w:rPr>
          <w:noProof w:val="0"/>
        </w:rPr>
      </w:pPr>
      <w:r w:rsidRPr="00EA5FA7">
        <w:rPr>
          <w:noProof w:val="0"/>
        </w:rPr>
        <w:t>}</w:t>
      </w:r>
    </w:p>
    <w:p w14:paraId="349B3DEA" w14:textId="77777777" w:rsidR="00CA578F" w:rsidRPr="00EA5FA7" w:rsidRDefault="00CA578F" w:rsidP="00CA578F">
      <w:pPr>
        <w:pStyle w:val="PL"/>
        <w:rPr>
          <w:noProof w:val="0"/>
        </w:rPr>
      </w:pPr>
    </w:p>
    <w:p w14:paraId="42A3199E" w14:textId="77777777" w:rsidR="00CA578F" w:rsidRPr="00EA5FA7" w:rsidRDefault="00CA578F" w:rsidP="00CA578F">
      <w:pPr>
        <w:pStyle w:val="PL"/>
        <w:rPr>
          <w:noProof w:val="0"/>
        </w:rPr>
      </w:pPr>
      <w:r w:rsidRPr="00EA5FA7">
        <w:rPr>
          <w:noProof w:val="0"/>
        </w:rPr>
        <w:t>-- **************************************************************</w:t>
      </w:r>
    </w:p>
    <w:p w14:paraId="061A938D" w14:textId="77777777" w:rsidR="00CA578F" w:rsidRPr="00EA5FA7" w:rsidRDefault="00CA578F" w:rsidP="00CA578F">
      <w:pPr>
        <w:pStyle w:val="PL"/>
        <w:rPr>
          <w:noProof w:val="0"/>
        </w:rPr>
      </w:pPr>
      <w:r w:rsidRPr="00EA5FA7">
        <w:rPr>
          <w:noProof w:val="0"/>
        </w:rPr>
        <w:t>--</w:t>
      </w:r>
    </w:p>
    <w:p w14:paraId="449B30D5" w14:textId="77777777" w:rsidR="00CA578F" w:rsidRPr="00EA5FA7" w:rsidRDefault="00CA578F" w:rsidP="00CA578F">
      <w:pPr>
        <w:pStyle w:val="PL"/>
        <w:outlineLvl w:val="3"/>
        <w:rPr>
          <w:noProof w:val="0"/>
        </w:rPr>
      </w:pPr>
      <w:r w:rsidRPr="00EA5FA7">
        <w:rPr>
          <w:noProof w:val="0"/>
        </w:rPr>
        <w:t>-- GNB-CU CONFIGURATION UPDATE ELEMENTARY PROCEDURE</w:t>
      </w:r>
    </w:p>
    <w:p w14:paraId="10AD4674" w14:textId="77777777" w:rsidR="00CA578F" w:rsidRPr="00EA5FA7" w:rsidRDefault="00CA578F" w:rsidP="00CA578F">
      <w:pPr>
        <w:pStyle w:val="PL"/>
        <w:rPr>
          <w:noProof w:val="0"/>
        </w:rPr>
      </w:pPr>
      <w:r w:rsidRPr="00EA5FA7">
        <w:rPr>
          <w:noProof w:val="0"/>
        </w:rPr>
        <w:t>--</w:t>
      </w:r>
    </w:p>
    <w:p w14:paraId="62749945" w14:textId="77777777" w:rsidR="00CA578F" w:rsidRPr="00EA5FA7" w:rsidRDefault="00CA578F" w:rsidP="00CA578F">
      <w:pPr>
        <w:pStyle w:val="PL"/>
        <w:rPr>
          <w:noProof w:val="0"/>
        </w:rPr>
      </w:pPr>
      <w:r w:rsidRPr="00EA5FA7">
        <w:rPr>
          <w:noProof w:val="0"/>
        </w:rPr>
        <w:t>-- **************************************************************</w:t>
      </w:r>
    </w:p>
    <w:p w14:paraId="2E28D0B2" w14:textId="77777777" w:rsidR="00CA578F" w:rsidRPr="00EA5FA7" w:rsidRDefault="00CA578F" w:rsidP="00CA578F">
      <w:pPr>
        <w:pStyle w:val="PL"/>
        <w:rPr>
          <w:noProof w:val="0"/>
        </w:rPr>
      </w:pPr>
    </w:p>
    <w:p w14:paraId="6EDB1454" w14:textId="77777777" w:rsidR="00CA578F" w:rsidRPr="00EA5FA7" w:rsidRDefault="00CA578F" w:rsidP="00CA578F">
      <w:pPr>
        <w:pStyle w:val="PL"/>
        <w:rPr>
          <w:noProof w:val="0"/>
        </w:rPr>
      </w:pPr>
      <w:r w:rsidRPr="00EA5FA7">
        <w:rPr>
          <w:noProof w:val="0"/>
        </w:rPr>
        <w:t>-- **************************************************************</w:t>
      </w:r>
    </w:p>
    <w:p w14:paraId="65A7C849" w14:textId="77777777" w:rsidR="00CA578F" w:rsidRPr="00EA5FA7" w:rsidRDefault="00CA578F" w:rsidP="00CA578F">
      <w:pPr>
        <w:pStyle w:val="PL"/>
        <w:rPr>
          <w:noProof w:val="0"/>
        </w:rPr>
      </w:pPr>
      <w:r w:rsidRPr="00EA5FA7">
        <w:rPr>
          <w:noProof w:val="0"/>
        </w:rPr>
        <w:t>--</w:t>
      </w:r>
    </w:p>
    <w:p w14:paraId="70BB7667" w14:textId="77777777" w:rsidR="00CA578F" w:rsidRPr="00EA5FA7" w:rsidRDefault="00CA578F" w:rsidP="00CA578F">
      <w:pPr>
        <w:pStyle w:val="PL"/>
        <w:outlineLvl w:val="4"/>
        <w:rPr>
          <w:noProof w:val="0"/>
        </w:rPr>
      </w:pPr>
      <w:r w:rsidRPr="00EA5FA7">
        <w:rPr>
          <w:noProof w:val="0"/>
        </w:rPr>
        <w:t>-- GNB-CU CONFIGURATION UPDATE</w:t>
      </w:r>
    </w:p>
    <w:p w14:paraId="62BA3E1C" w14:textId="77777777" w:rsidR="00CA578F" w:rsidRPr="00EA5FA7" w:rsidRDefault="00CA578F" w:rsidP="00CA578F">
      <w:pPr>
        <w:pStyle w:val="PL"/>
        <w:rPr>
          <w:noProof w:val="0"/>
        </w:rPr>
      </w:pPr>
      <w:r w:rsidRPr="00EA5FA7">
        <w:rPr>
          <w:noProof w:val="0"/>
        </w:rPr>
        <w:t>--</w:t>
      </w:r>
    </w:p>
    <w:p w14:paraId="1DED9935" w14:textId="77777777" w:rsidR="00CA578F" w:rsidRPr="00EA5FA7" w:rsidRDefault="00CA578F" w:rsidP="00CA578F">
      <w:pPr>
        <w:pStyle w:val="PL"/>
        <w:rPr>
          <w:noProof w:val="0"/>
        </w:rPr>
      </w:pPr>
      <w:r w:rsidRPr="00EA5FA7">
        <w:rPr>
          <w:noProof w:val="0"/>
        </w:rPr>
        <w:t>-- **************************************************************</w:t>
      </w:r>
    </w:p>
    <w:p w14:paraId="3F1B4259" w14:textId="77777777" w:rsidR="00CA578F" w:rsidRPr="00EA5FA7" w:rsidRDefault="00CA578F" w:rsidP="00CA578F">
      <w:pPr>
        <w:pStyle w:val="PL"/>
        <w:rPr>
          <w:noProof w:val="0"/>
        </w:rPr>
      </w:pPr>
    </w:p>
    <w:p w14:paraId="13CD1DBC" w14:textId="77777777" w:rsidR="00CA578F" w:rsidRPr="00EA5FA7" w:rsidRDefault="00CA578F" w:rsidP="00CA578F">
      <w:pPr>
        <w:pStyle w:val="PL"/>
        <w:rPr>
          <w:noProof w:val="0"/>
        </w:rPr>
      </w:pPr>
      <w:r w:rsidRPr="00EA5FA7">
        <w:rPr>
          <w:noProof w:val="0"/>
        </w:rPr>
        <w:t>GNBCUConfigurationUpdate ::= SEQUENCE {</w:t>
      </w:r>
    </w:p>
    <w:p w14:paraId="3EFA8120"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2B387B92" w14:textId="77777777" w:rsidR="00CA578F" w:rsidRPr="00EA5FA7" w:rsidRDefault="00CA578F" w:rsidP="00CA578F">
      <w:pPr>
        <w:pStyle w:val="PL"/>
        <w:rPr>
          <w:noProof w:val="0"/>
        </w:rPr>
      </w:pPr>
      <w:r w:rsidRPr="00EA5FA7">
        <w:rPr>
          <w:noProof w:val="0"/>
        </w:rPr>
        <w:tab/>
        <w:t>...</w:t>
      </w:r>
    </w:p>
    <w:p w14:paraId="30E96CCD" w14:textId="77777777" w:rsidR="00CA578F" w:rsidRPr="00EA5FA7" w:rsidRDefault="00CA578F" w:rsidP="00CA578F">
      <w:pPr>
        <w:pStyle w:val="PL"/>
        <w:rPr>
          <w:noProof w:val="0"/>
        </w:rPr>
      </w:pPr>
      <w:r w:rsidRPr="00EA5FA7">
        <w:rPr>
          <w:noProof w:val="0"/>
        </w:rPr>
        <w:t>}</w:t>
      </w:r>
    </w:p>
    <w:p w14:paraId="05FFC95F" w14:textId="77777777" w:rsidR="00CA578F" w:rsidRPr="00EA5FA7" w:rsidRDefault="00CA578F" w:rsidP="00CA578F">
      <w:pPr>
        <w:pStyle w:val="PL"/>
        <w:rPr>
          <w:noProof w:val="0"/>
        </w:rPr>
      </w:pPr>
    </w:p>
    <w:p w14:paraId="40DCED45" w14:textId="77777777" w:rsidR="00CA578F" w:rsidRPr="00EA5FA7" w:rsidRDefault="00CA578F" w:rsidP="00CA578F">
      <w:pPr>
        <w:pStyle w:val="PL"/>
        <w:rPr>
          <w:rFonts w:eastAsia="SimSun"/>
        </w:rPr>
      </w:pPr>
      <w:r w:rsidRPr="00EA5FA7">
        <w:rPr>
          <w:noProof w:val="0"/>
        </w:rPr>
        <w:t>GNBCUConfigurationUpdateIEs F1AP-PROTOCOL-IES ::= {</w:t>
      </w:r>
    </w:p>
    <w:p w14:paraId="76874CE6" w14:textId="77777777" w:rsidR="00CA578F" w:rsidRPr="00EA5FA7" w:rsidRDefault="00CA578F" w:rsidP="00CA57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F9E15C8" w14:textId="77777777" w:rsidR="00CA578F" w:rsidRPr="00EA5FA7" w:rsidRDefault="00CA578F" w:rsidP="00CA578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B667CF" w14:textId="77777777" w:rsidR="00CA578F" w:rsidRPr="00EA5FA7" w:rsidRDefault="00CA578F" w:rsidP="00CA578F">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B934FC" w14:textId="77777777" w:rsidR="00CA578F" w:rsidRPr="00EA5FA7" w:rsidRDefault="00CA578F" w:rsidP="00CA578F">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3277A6" w14:textId="77777777" w:rsidR="00CA578F" w:rsidRPr="00EA5FA7" w:rsidRDefault="00CA578F" w:rsidP="00CA578F">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6D24D572" w14:textId="77777777" w:rsidR="00CA578F" w:rsidRPr="00EA5FA7" w:rsidRDefault="00CA578F" w:rsidP="00CA578F">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91D74D2" w14:textId="77777777" w:rsidR="00CA578F" w:rsidRPr="00EA5FA7" w:rsidRDefault="00CA578F" w:rsidP="00CA578F">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176040" w14:textId="77777777" w:rsidR="00CA578F" w:rsidRPr="00EA5FA7" w:rsidRDefault="00CA578F" w:rsidP="00CA578F">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4476D" w14:textId="77777777" w:rsidR="00CA578F" w:rsidRPr="00EA5FA7" w:rsidRDefault="00CA578F" w:rsidP="00CA578F">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C4E1B6" w14:textId="77777777" w:rsidR="00CA578F" w:rsidRPr="00EA5FA7" w:rsidRDefault="00CA578F" w:rsidP="00CA578F">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13D709" w14:textId="77777777" w:rsidR="00CA578F" w:rsidRPr="00EA5FA7" w:rsidRDefault="00CA578F" w:rsidP="00CA578F">
      <w:pPr>
        <w:pStyle w:val="PL"/>
        <w:rPr>
          <w:noProof w:val="0"/>
        </w:rPr>
      </w:pPr>
      <w:r w:rsidRPr="00EA5FA7">
        <w:rPr>
          <w:noProof w:val="0"/>
        </w:rPr>
        <w:tab/>
        <w:t>...</w:t>
      </w:r>
    </w:p>
    <w:p w14:paraId="5B2D5EE4" w14:textId="77777777" w:rsidR="00CA578F" w:rsidRPr="00EA5FA7" w:rsidRDefault="00CA578F" w:rsidP="00CA578F">
      <w:pPr>
        <w:pStyle w:val="PL"/>
        <w:rPr>
          <w:noProof w:val="0"/>
        </w:rPr>
      </w:pPr>
      <w:r w:rsidRPr="00EA5FA7">
        <w:rPr>
          <w:noProof w:val="0"/>
        </w:rPr>
        <w:t xml:space="preserve">} </w:t>
      </w:r>
    </w:p>
    <w:p w14:paraId="769E3CF2" w14:textId="77777777" w:rsidR="00CA578F" w:rsidRPr="00EA5FA7" w:rsidRDefault="00CA578F" w:rsidP="00CA578F">
      <w:pPr>
        <w:pStyle w:val="PL"/>
      </w:pPr>
    </w:p>
    <w:p w14:paraId="2F95143D" w14:textId="77777777" w:rsidR="00CA578F" w:rsidRPr="00EA5FA7" w:rsidRDefault="00CA578F" w:rsidP="00CA578F">
      <w:pPr>
        <w:pStyle w:val="PL"/>
      </w:pPr>
      <w:r w:rsidRPr="00EA5FA7">
        <w:t>Cells-to-be-Deactivated-List</w:t>
      </w:r>
      <w:r w:rsidRPr="00EA5FA7">
        <w:tab/>
        <w:t>::= SEQUENCE (SIZE(1.. maxCellingNBDU))</w:t>
      </w:r>
      <w:r w:rsidRPr="00EA5FA7">
        <w:tab/>
        <w:t>OF ProtocolIE-SingleContainer { { Cells-to-be-Deactivated-List-ItemIEs } }</w:t>
      </w:r>
    </w:p>
    <w:p w14:paraId="0536399C" w14:textId="77777777" w:rsidR="00CA578F" w:rsidRPr="00EA5FA7" w:rsidRDefault="00CA578F" w:rsidP="00CA578F">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C4CDA29" w14:textId="77777777" w:rsidR="00CA578F" w:rsidRPr="00EA5FA7" w:rsidRDefault="00CA578F" w:rsidP="00CA578F">
      <w:pPr>
        <w:pStyle w:val="PL"/>
      </w:pPr>
      <w:r w:rsidRPr="00EA5FA7">
        <w:t>GNB-CU-TNL-Association-To-Remove-List</w:t>
      </w:r>
      <w:r w:rsidRPr="00EA5FA7">
        <w:tab/>
        <w:t>::= SEQUENCE (SIZE(1.. maxnoofTNLAssociations))</w:t>
      </w:r>
      <w:r w:rsidRPr="00EA5FA7">
        <w:tab/>
        <w:t>OF ProtocolIE-SingleContainer { { GNB-CU-TNL-Association-To-Remove-ItemIEs } }</w:t>
      </w:r>
    </w:p>
    <w:p w14:paraId="7B5A0B1E" w14:textId="77777777" w:rsidR="00CA578F" w:rsidRPr="00EA5FA7" w:rsidRDefault="00CA578F" w:rsidP="00CA578F">
      <w:pPr>
        <w:pStyle w:val="PL"/>
      </w:pPr>
      <w:r w:rsidRPr="00EA5FA7">
        <w:t>GNB-CU-TNL-Association-To-Update-List</w:t>
      </w:r>
      <w:r w:rsidRPr="00EA5FA7">
        <w:tab/>
        <w:t>::= SEQUENCE (SIZE(1.. maxnoofTNLAssociations))</w:t>
      </w:r>
      <w:r w:rsidRPr="00EA5FA7">
        <w:tab/>
        <w:t>OF ProtocolIE-SingleContainer { { GNB-CU-TNL-Association-To-Update-ItemIEs } }</w:t>
      </w:r>
    </w:p>
    <w:p w14:paraId="48696EE4" w14:textId="77777777" w:rsidR="00CA578F" w:rsidRPr="00EA5FA7" w:rsidRDefault="00CA578F" w:rsidP="00CA578F">
      <w:pPr>
        <w:pStyle w:val="PL"/>
      </w:pPr>
      <w:r w:rsidRPr="00EA5FA7">
        <w:t>Cells-to-be-Barred-List</w:t>
      </w:r>
      <w:r w:rsidRPr="00EA5FA7">
        <w:tab/>
      </w:r>
      <w:r w:rsidRPr="00EA5FA7">
        <w:tab/>
      </w:r>
      <w:r w:rsidRPr="00EA5FA7">
        <w:tab/>
        <w:t>::= SEQUENCE(SIZE(1.. maxCellingNBDU)) OF ProtocolIE-SingleContainer { { Cells-to-be-Barred-ItemIEs } }</w:t>
      </w:r>
    </w:p>
    <w:p w14:paraId="0FCFF760" w14:textId="77777777" w:rsidR="00CA578F" w:rsidRPr="00EA5FA7" w:rsidRDefault="00CA578F" w:rsidP="00CA578F">
      <w:pPr>
        <w:pStyle w:val="PL"/>
      </w:pPr>
    </w:p>
    <w:p w14:paraId="3851C97C" w14:textId="77777777" w:rsidR="00CA578F" w:rsidRPr="00EA5FA7" w:rsidRDefault="00CA578F" w:rsidP="00CA578F">
      <w:pPr>
        <w:pStyle w:val="PL"/>
      </w:pPr>
    </w:p>
    <w:p w14:paraId="34AB68F3" w14:textId="77777777" w:rsidR="00CA578F" w:rsidRPr="00EA5FA7" w:rsidRDefault="00CA578F" w:rsidP="00CA578F">
      <w:pPr>
        <w:pStyle w:val="PL"/>
      </w:pPr>
      <w:r w:rsidRPr="00EA5FA7">
        <w:t>Cells-to-be-Deactivated-List-ItemIEs F1AP-PROTOCOL-IES</w:t>
      </w:r>
      <w:r w:rsidRPr="00EA5FA7">
        <w:tab/>
        <w:t>::= {</w:t>
      </w:r>
    </w:p>
    <w:p w14:paraId="2EE5F005" w14:textId="77777777" w:rsidR="00CA578F" w:rsidRPr="00EA5FA7" w:rsidRDefault="00CA578F" w:rsidP="00CA578F">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635BD11" w14:textId="77777777" w:rsidR="00CA578F" w:rsidRPr="00EA5FA7" w:rsidRDefault="00CA578F" w:rsidP="00CA578F">
      <w:pPr>
        <w:pStyle w:val="PL"/>
      </w:pPr>
      <w:r w:rsidRPr="00EA5FA7">
        <w:lastRenderedPageBreak/>
        <w:tab/>
        <w:t>...</w:t>
      </w:r>
    </w:p>
    <w:p w14:paraId="16A3196F" w14:textId="77777777" w:rsidR="00CA578F" w:rsidRPr="00EA5FA7" w:rsidRDefault="00CA578F" w:rsidP="00CA578F">
      <w:pPr>
        <w:pStyle w:val="PL"/>
      </w:pPr>
      <w:r w:rsidRPr="00EA5FA7">
        <w:t>}</w:t>
      </w:r>
    </w:p>
    <w:p w14:paraId="0A136C27" w14:textId="77777777" w:rsidR="00CA578F" w:rsidRPr="00EA5FA7" w:rsidRDefault="00CA578F" w:rsidP="00CA578F">
      <w:pPr>
        <w:pStyle w:val="PL"/>
        <w:rPr>
          <w:rFonts w:eastAsia="SimSun"/>
        </w:rPr>
      </w:pPr>
    </w:p>
    <w:p w14:paraId="2628C9D2" w14:textId="77777777" w:rsidR="00CA578F" w:rsidRPr="00EA5FA7" w:rsidRDefault="00CA578F" w:rsidP="00CA578F">
      <w:pPr>
        <w:pStyle w:val="PL"/>
      </w:pPr>
    </w:p>
    <w:p w14:paraId="05D332DE" w14:textId="77777777" w:rsidR="00CA578F" w:rsidRPr="00EA5FA7" w:rsidRDefault="00CA578F" w:rsidP="00CA578F">
      <w:pPr>
        <w:pStyle w:val="PL"/>
      </w:pPr>
      <w:r w:rsidRPr="00EA5FA7">
        <w:t>GNB-CU-TNL-Association-To-Add-ItemIEs F1AP-PROTOCOL-IES</w:t>
      </w:r>
      <w:r w:rsidRPr="00EA5FA7">
        <w:tab/>
        <w:t>::= {</w:t>
      </w:r>
    </w:p>
    <w:p w14:paraId="12531D42" w14:textId="77777777" w:rsidR="00CA578F" w:rsidRPr="00EA5FA7" w:rsidRDefault="00CA578F" w:rsidP="00CA578F">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9961FB5" w14:textId="77777777" w:rsidR="00CA578F" w:rsidRPr="00EA5FA7" w:rsidRDefault="00CA578F" w:rsidP="00CA578F">
      <w:pPr>
        <w:pStyle w:val="PL"/>
      </w:pPr>
      <w:r w:rsidRPr="00EA5FA7">
        <w:tab/>
        <w:t>...</w:t>
      </w:r>
    </w:p>
    <w:p w14:paraId="2F4B151B" w14:textId="77777777" w:rsidR="00CA578F" w:rsidRPr="00EA5FA7" w:rsidRDefault="00CA578F" w:rsidP="00CA578F">
      <w:pPr>
        <w:pStyle w:val="PL"/>
      </w:pPr>
      <w:r w:rsidRPr="00EA5FA7">
        <w:t>}</w:t>
      </w:r>
    </w:p>
    <w:p w14:paraId="6E75890B" w14:textId="77777777" w:rsidR="00CA578F" w:rsidRPr="00EA5FA7" w:rsidRDefault="00CA578F" w:rsidP="00CA578F">
      <w:pPr>
        <w:pStyle w:val="PL"/>
      </w:pPr>
    </w:p>
    <w:p w14:paraId="2E175BD7" w14:textId="77777777" w:rsidR="00CA578F" w:rsidRPr="00EA5FA7" w:rsidRDefault="00CA578F" w:rsidP="00CA578F">
      <w:pPr>
        <w:pStyle w:val="PL"/>
      </w:pPr>
      <w:r w:rsidRPr="00EA5FA7">
        <w:t>GNB-CU-TNL-Association-To-Remove-ItemIEs F1AP-PROTOCOL-IES</w:t>
      </w:r>
      <w:r w:rsidRPr="00EA5FA7">
        <w:tab/>
        <w:t>::= {</w:t>
      </w:r>
    </w:p>
    <w:p w14:paraId="512B0FDC" w14:textId="77777777" w:rsidR="00CA578F" w:rsidRPr="00EA5FA7" w:rsidRDefault="00CA578F" w:rsidP="00CA578F">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C0C5312" w14:textId="77777777" w:rsidR="00CA578F" w:rsidRPr="00EA5FA7" w:rsidRDefault="00CA578F" w:rsidP="00CA578F">
      <w:pPr>
        <w:pStyle w:val="PL"/>
      </w:pPr>
      <w:r w:rsidRPr="00EA5FA7">
        <w:tab/>
        <w:t>...</w:t>
      </w:r>
    </w:p>
    <w:p w14:paraId="7FDBC5CF" w14:textId="77777777" w:rsidR="00CA578F" w:rsidRPr="00EA5FA7" w:rsidRDefault="00CA578F" w:rsidP="00CA578F">
      <w:pPr>
        <w:pStyle w:val="PL"/>
      </w:pPr>
      <w:r w:rsidRPr="00EA5FA7">
        <w:t>}</w:t>
      </w:r>
    </w:p>
    <w:p w14:paraId="2D40822C" w14:textId="77777777" w:rsidR="00CA578F" w:rsidRPr="00EA5FA7" w:rsidRDefault="00CA578F" w:rsidP="00CA578F">
      <w:pPr>
        <w:pStyle w:val="PL"/>
      </w:pPr>
    </w:p>
    <w:p w14:paraId="1ECEA216" w14:textId="77777777" w:rsidR="00CA578F" w:rsidRPr="00EA5FA7" w:rsidRDefault="00CA578F" w:rsidP="00CA578F">
      <w:pPr>
        <w:pStyle w:val="PL"/>
      </w:pPr>
      <w:r w:rsidRPr="00EA5FA7">
        <w:t>GNB-CU-TNL-Association-To-Update-ItemIEs F1AP-PROTOCOL-IES</w:t>
      </w:r>
      <w:r w:rsidRPr="00EA5FA7">
        <w:tab/>
        <w:t>::= {</w:t>
      </w:r>
    </w:p>
    <w:p w14:paraId="782CE022" w14:textId="77777777" w:rsidR="00CA578F" w:rsidRPr="00EA5FA7" w:rsidRDefault="00CA578F" w:rsidP="00CA578F">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C9F76C1" w14:textId="77777777" w:rsidR="00CA578F" w:rsidRPr="00EA5FA7" w:rsidRDefault="00CA578F" w:rsidP="00CA578F">
      <w:pPr>
        <w:pStyle w:val="PL"/>
      </w:pPr>
      <w:r w:rsidRPr="00EA5FA7">
        <w:tab/>
        <w:t>...</w:t>
      </w:r>
    </w:p>
    <w:p w14:paraId="3C9BB470" w14:textId="77777777" w:rsidR="00CA578F" w:rsidRPr="00EA5FA7" w:rsidRDefault="00CA578F" w:rsidP="00CA578F">
      <w:pPr>
        <w:pStyle w:val="PL"/>
      </w:pPr>
      <w:r w:rsidRPr="00EA5FA7">
        <w:t>}</w:t>
      </w:r>
    </w:p>
    <w:p w14:paraId="3C65FCF0" w14:textId="77777777" w:rsidR="00CA578F" w:rsidRPr="00EA5FA7" w:rsidRDefault="00CA578F" w:rsidP="00CA578F">
      <w:pPr>
        <w:pStyle w:val="PL"/>
      </w:pPr>
    </w:p>
    <w:p w14:paraId="2FA54B45" w14:textId="77777777" w:rsidR="00CA578F" w:rsidRPr="00EA5FA7" w:rsidRDefault="00CA578F" w:rsidP="00CA578F">
      <w:pPr>
        <w:pStyle w:val="PL"/>
      </w:pPr>
      <w:r w:rsidRPr="00EA5FA7">
        <w:t>Cells-to-be-Barred-ItemIEs F1AP-PROTOCOL-IES</w:t>
      </w:r>
      <w:r w:rsidRPr="00EA5FA7">
        <w:tab/>
        <w:t>::= {</w:t>
      </w:r>
    </w:p>
    <w:p w14:paraId="734565DD" w14:textId="77777777" w:rsidR="00CA578F" w:rsidRPr="00EA5FA7" w:rsidRDefault="00CA578F" w:rsidP="00CA578F">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4861BA48" w14:textId="77777777" w:rsidR="00CA578F" w:rsidRPr="00EA5FA7" w:rsidRDefault="00CA578F" w:rsidP="00CA578F">
      <w:pPr>
        <w:pStyle w:val="PL"/>
      </w:pPr>
      <w:r w:rsidRPr="00EA5FA7">
        <w:tab/>
        <w:t>...</w:t>
      </w:r>
    </w:p>
    <w:p w14:paraId="683444AE" w14:textId="77777777" w:rsidR="00CA578F" w:rsidRPr="00EA5FA7" w:rsidRDefault="00CA578F" w:rsidP="00CA578F">
      <w:pPr>
        <w:pStyle w:val="PL"/>
      </w:pPr>
      <w:r w:rsidRPr="00EA5FA7">
        <w:t>}</w:t>
      </w:r>
    </w:p>
    <w:p w14:paraId="383BAFF6" w14:textId="77777777" w:rsidR="00CA578F" w:rsidRPr="00EA5FA7" w:rsidRDefault="00CA578F" w:rsidP="00CA578F">
      <w:pPr>
        <w:pStyle w:val="PL"/>
      </w:pPr>
    </w:p>
    <w:p w14:paraId="64DA47A8" w14:textId="77777777" w:rsidR="00CA578F" w:rsidRPr="00EA5FA7" w:rsidRDefault="00CA578F" w:rsidP="00CA578F">
      <w:pPr>
        <w:pStyle w:val="PL"/>
      </w:pPr>
      <w:r w:rsidRPr="00EA5FA7">
        <w:t>Protected-EUTRA-Resources-List ::= SEQUENCE (SIZE(1.. maxCellineNB))</w:t>
      </w:r>
      <w:r w:rsidRPr="00EA5FA7">
        <w:tab/>
        <w:t>OF ProtocolIE-SingleContainer { { Protected-EUTRA-Resources-ItemIEs } }</w:t>
      </w:r>
    </w:p>
    <w:p w14:paraId="24FBE953" w14:textId="77777777" w:rsidR="00CA578F" w:rsidRPr="00EA5FA7" w:rsidRDefault="00CA578F" w:rsidP="00CA578F">
      <w:pPr>
        <w:pStyle w:val="PL"/>
      </w:pPr>
      <w:r w:rsidRPr="00EA5FA7">
        <w:t>Protected-EUTRA-Resources-ItemIEs F1AP-PROTOCOL-IES</w:t>
      </w:r>
      <w:r w:rsidRPr="00EA5FA7">
        <w:tab/>
        <w:t>::= {</w:t>
      </w:r>
    </w:p>
    <w:p w14:paraId="6F32E134" w14:textId="77777777" w:rsidR="00CA578F" w:rsidRPr="00EA5FA7" w:rsidRDefault="00CA578F" w:rsidP="00CA578F">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DF66FBF" w14:textId="77777777" w:rsidR="00CA578F" w:rsidRPr="00EA5FA7" w:rsidRDefault="00CA578F" w:rsidP="00CA578F">
      <w:pPr>
        <w:pStyle w:val="PL"/>
      </w:pPr>
      <w:r w:rsidRPr="00EA5FA7">
        <w:tab/>
        <w:t>...</w:t>
      </w:r>
    </w:p>
    <w:p w14:paraId="42299C92" w14:textId="77777777" w:rsidR="00CA578F" w:rsidRPr="00EA5FA7" w:rsidRDefault="00CA578F" w:rsidP="00CA578F">
      <w:pPr>
        <w:pStyle w:val="PL"/>
      </w:pPr>
      <w:r w:rsidRPr="00EA5FA7">
        <w:t>}</w:t>
      </w:r>
    </w:p>
    <w:p w14:paraId="516870FE" w14:textId="77777777" w:rsidR="00CA578F" w:rsidRPr="00EA5FA7" w:rsidRDefault="00CA578F" w:rsidP="00CA578F">
      <w:pPr>
        <w:pStyle w:val="PL"/>
      </w:pPr>
    </w:p>
    <w:p w14:paraId="2EC3A5F4" w14:textId="77777777" w:rsidR="00CA578F" w:rsidRPr="00EA5FA7" w:rsidRDefault="00CA578F" w:rsidP="00CA578F">
      <w:pPr>
        <w:pStyle w:val="PL"/>
      </w:pPr>
      <w:r w:rsidRPr="00EA5FA7">
        <w:t>Neighbour-Cell-Information-List ::= SEQUENCE (SIZE(1.. maxCellingNBDU))</w:t>
      </w:r>
      <w:r w:rsidRPr="00EA5FA7">
        <w:tab/>
        <w:t>OF ProtocolIE-SingleContainer { { Neighbour-Cell-Information-ItemIEs } }</w:t>
      </w:r>
    </w:p>
    <w:p w14:paraId="22C247C7" w14:textId="77777777" w:rsidR="00CA578F" w:rsidRPr="00EA5FA7" w:rsidRDefault="00CA578F" w:rsidP="00CA578F">
      <w:pPr>
        <w:pStyle w:val="PL"/>
      </w:pPr>
      <w:r w:rsidRPr="00EA5FA7">
        <w:t>Neighbour-Cell-Information-ItemIEs F1AP-PROTOCOL-IES</w:t>
      </w:r>
      <w:r w:rsidRPr="00EA5FA7">
        <w:tab/>
        <w:t>::= {</w:t>
      </w:r>
    </w:p>
    <w:p w14:paraId="1248515F" w14:textId="77777777" w:rsidR="00CA578F" w:rsidRPr="00EA5FA7" w:rsidRDefault="00CA578F" w:rsidP="00CA578F">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B666633" w14:textId="77777777" w:rsidR="00CA578F" w:rsidRPr="00EA5FA7" w:rsidRDefault="00CA578F" w:rsidP="00CA578F">
      <w:pPr>
        <w:pStyle w:val="PL"/>
      </w:pPr>
      <w:r w:rsidRPr="00EA5FA7">
        <w:tab/>
        <w:t>...</w:t>
      </w:r>
    </w:p>
    <w:p w14:paraId="226BB7AD" w14:textId="77777777" w:rsidR="00CA578F" w:rsidRPr="00EA5FA7" w:rsidRDefault="00CA578F" w:rsidP="00CA578F">
      <w:pPr>
        <w:pStyle w:val="PL"/>
      </w:pPr>
      <w:r w:rsidRPr="00EA5FA7">
        <w:t>}</w:t>
      </w:r>
    </w:p>
    <w:p w14:paraId="19723926" w14:textId="77777777" w:rsidR="00CA578F" w:rsidRPr="00EA5FA7" w:rsidRDefault="00CA578F" w:rsidP="00CA578F">
      <w:pPr>
        <w:pStyle w:val="PL"/>
      </w:pPr>
    </w:p>
    <w:p w14:paraId="4E071D5A" w14:textId="77777777" w:rsidR="00CA578F" w:rsidRPr="00EA5FA7" w:rsidRDefault="00CA578F" w:rsidP="00CA578F">
      <w:pPr>
        <w:pStyle w:val="PL"/>
        <w:rPr>
          <w:noProof w:val="0"/>
        </w:rPr>
      </w:pPr>
      <w:r w:rsidRPr="00EA5FA7">
        <w:rPr>
          <w:noProof w:val="0"/>
        </w:rPr>
        <w:t>-- **************************************************************</w:t>
      </w:r>
    </w:p>
    <w:p w14:paraId="01FDE888" w14:textId="77777777" w:rsidR="00CA578F" w:rsidRPr="00EA5FA7" w:rsidRDefault="00CA578F" w:rsidP="00CA578F">
      <w:pPr>
        <w:pStyle w:val="PL"/>
        <w:rPr>
          <w:noProof w:val="0"/>
        </w:rPr>
      </w:pPr>
      <w:r w:rsidRPr="00EA5FA7">
        <w:rPr>
          <w:noProof w:val="0"/>
        </w:rPr>
        <w:t>--</w:t>
      </w:r>
    </w:p>
    <w:p w14:paraId="04CE4CED" w14:textId="77777777" w:rsidR="00CA578F" w:rsidRPr="00EA5FA7" w:rsidRDefault="00CA578F" w:rsidP="00CA578F">
      <w:pPr>
        <w:pStyle w:val="PL"/>
        <w:outlineLvl w:val="4"/>
        <w:rPr>
          <w:noProof w:val="0"/>
        </w:rPr>
      </w:pPr>
      <w:r w:rsidRPr="00EA5FA7">
        <w:rPr>
          <w:noProof w:val="0"/>
        </w:rPr>
        <w:t>-- GNB-CU CONFIGURATION UPDATE ACKNOWLEDGE</w:t>
      </w:r>
    </w:p>
    <w:p w14:paraId="7969D752" w14:textId="77777777" w:rsidR="00CA578F" w:rsidRPr="00EA5FA7" w:rsidRDefault="00CA578F" w:rsidP="00CA578F">
      <w:pPr>
        <w:pStyle w:val="PL"/>
        <w:rPr>
          <w:noProof w:val="0"/>
        </w:rPr>
      </w:pPr>
      <w:r w:rsidRPr="00EA5FA7">
        <w:rPr>
          <w:noProof w:val="0"/>
        </w:rPr>
        <w:t>--</w:t>
      </w:r>
    </w:p>
    <w:p w14:paraId="6C765099" w14:textId="77777777" w:rsidR="00CA578F" w:rsidRPr="00EA5FA7" w:rsidRDefault="00CA578F" w:rsidP="00CA578F">
      <w:pPr>
        <w:pStyle w:val="PL"/>
        <w:rPr>
          <w:noProof w:val="0"/>
        </w:rPr>
      </w:pPr>
      <w:r w:rsidRPr="00EA5FA7">
        <w:rPr>
          <w:noProof w:val="0"/>
        </w:rPr>
        <w:t>-- **************************************************************</w:t>
      </w:r>
    </w:p>
    <w:p w14:paraId="11FEFD30" w14:textId="77777777" w:rsidR="00CA578F" w:rsidRPr="00EA5FA7" w:rsidRDefault="00CA578F" w:rsidP="00CA578F">
      <w:pPr>
        <w:pStyle w:val="PL"/>
        <w:rPr>
          <w:noProof w:val="0"/>
        </w:rPr>
      </w:pPr>
    </w:p>
    <w:p w14:paraId="7E43DACC" w14:textId="77777777" w:rsidR="00CA578F" w:rsidRPr="00EA5FA7" w:rsidRDefault="00CA578F" w:rsidP="00CA578F">
      <w:pPr>
        <w:pStyle w:val="PL"/>
        <w:rPr>
          <w:noProof w:val="0"/>
        </w:rPr>
      </w:pPr>
      <w:r w:rsidRPr="00EA5FA7">
        <w:rPr>
          <w:noProof w:val="0"/>
        </w:rPr>
        <w:t>GNBCUConfigurationUpdateAcknowledge ::= SEQUENCE {</w:t>
      </w:r>
    </w:p>
    <w:p w14:paraId="0C2DC570"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2FC20F2" w14:textId="77777777" w:rsidR="00CA578F" w:rsidRPr="00EA5FA7" w:rsidRDefault="00CA578F" w:rsidP="00CA578F">
      <w:pPr>
        <w:pStyle w:val="PL"/>
        <w:rPr>
          <w:noProof w:val="0"/>
        </w:rPr>
      </w:pPr>
      <w:r w:rsidRPr="00EA5FA7">
        <w:rPr>
          <w:noProof w:val="0"/>
        </w:rPr>
        <w:tab/>
        <w:t>...</w:t>
      </w:r>
    </w:p>
    <w:p w14:paraId="2D88B3CA" w14:textId="77777777" w:rsidR="00CA578F" w:rsidRPr="00EA5FA7" w:rsidRDefault="00CA578F" w:rsidP="00CA578F">
      <w:pPr>
        <w:pStyle w:val="PL"/>
        <w:rPr>
          <w:noProof w:val="0"/>
        </w:rPr>
      </w:pPr>
      <w:r w:rsidRPr="00EA5FA7">
        <w:rPr>
          <w:noProof w:val="0"/>
        </w:rPr>
        <w:t>}</w:t>
      </w:r>
    </w:p>
    <w:p w14:paraId="706617FC" w14:textId="77777777" w:rsidR="00CA578F" w:rsidRPr="00EA5FA7" w:rsidRDefault="00CA578F" w:rsidP="00CA578F">
      <w:pPr>
        <w:pStyle w:val="PL"/>
        <w:rPr>
          <w:noProof w:val="0"/>
        </w:rPr>
      </w:pPr>
    </w:p>
    <w:p w14:paraId="17B302F4" w14:textId="77777777" w:rsidR="00CA578F" w:rsidRPr="00EA5FA7" w:rsidRDefault="00CA578F" w:rsidP="00CA578F">
      <w:pPr>
        <w:pStyle w:val="PL"/>
        <w:rPr>
          <w:noProof w:val="0"/>
        </w:rPr>
      </w:pPr>
    </w:p>
    <w:p w14:paraId="49850D67" w14:textId="77777777" w:rsidR="00CA578F" w:rsidRPr="00EA5FA7" w:rsidRDefault="00CA578F" w:rsidP="00CA578F">
      <w:pPr>
        <w:pStyle w:val="PL"/>
        <w:rPr>
          <w:rFonts w:eastAsia="SimSun"/>
        </w:rPr>
      </w:pPr>
      <w:r w:rsidRPr="00EA5FA7">
        <w:rPr>
          <w:noProof w:val="0"/>
        </w:rPr>
        <w:t>GNBCUConfigurationUpdateAcknowledgeIEs F1AP-PROTOCOL-IES ::= {</w:t>
      </w:r>
    </w:p>
    <w:p w14:paraId="105FFC31" w14:textId="77777777" w:rsidR="00CA578F" w:rsidRPr="00EA5FA7" w:rsidRDefault="00CA578F" w:rsidP="00CA57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D5A9A20" w14:textId="77777777" w:rsidR="00CA578F" w:rsidRPr="00EA5FA7" w:rsidRDefault="00CA578F" w:rsidP="00CA578F">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27D78B8D" w14:textId="77777777" w:rsidR="00CA578F" w:rsidRPr="00EA5FA7" w:rsidRDefault="00CA578F" w:rsidP="00CA578F">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117678" w14:textId="77777777" w:rsidR="00CA578F" w:rsidRPr="00EA5FA7" w:rsidRDefault="00CA578F" w:rsidP="00CA578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FA8FB2" w14:textId="77777777" w:rsidR="00CA578F" w:rsidRPr="00EA5FA7" w:rsidRDefault="00CA578F" w:rsidP="00CA578F">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6758AF" w14:textId="77777777" w:rsidR="00CA578F" w:rsidRPr="00EA5FA7" w:rsidRDefault="00CA578F" w:rsidP="00CA578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19C2142F" w14:textId="77777777" w:rsidR="00CA578F" w:rsidRPr="00EA5FA7" w:rsidRDefault="00CA578F" w:rsidP="00CA578F">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8D040C" w14:textId="77777777" w:rsidR="00CA578F" w:rsidRPr="00EA5FA7" w:rsidRDefault="00CA578F" w:rsidP="00CA578F">
      <w:pPr>
        <w:pStyle w:val="PL"/>
        <w:tabs>
          <w:tab w:val="clear" w:pos="4992"/>
          <w:tab w:val="left" w:pos="4915"/>
        </w:tabs>
        <w:rPr>
          <w:noProof w:val="0"/>
        </w:rPr>
      </w:pPr>
      <w:r w:rsidRPr="00EA5FA7">
        <w:rPr>
          <w:noProof w:val="0"/>
        </w:rPr>
        <w:tab/>
        <w:t>...</w:t>
      </w:r>
    </w:p>
    <w:p w14:paraId="4DE12A4F" w14:textId="77777777" w:rsidR="00CA578F" w:rsidRPr="00EA5FA7" w:rsidRDefault="00CA578F" w:rsidP="00CA578F">
      <w:pPr>
        <w:pStyle w:val="PL"/>
        <w:tabs>
          <w:tab w:val="clear" w:pos="4992"/>
          <w:tab w:val="left" w:pos="4915"/>
        </w:tabs>
        <w:rPr>
          <w:noProof w:val="0"/>
        </w:rPr>
      </w:pPr>
      <w:r w:rsidRPr="00EA5FA7">
        <w:rPr>
          <w:noProof w:val="0"/>
        </w:rPr>
        <w:t>}</w:t>
      </w:r>
    </w:p>
    <w:p w14:paraId="5220EC65" w14:textId="77777777" w:rsidR="00CA578F" w:rsidRPr="00EA5FA7" w:rsidRDefault="00CA578F" w:rsidP="00CA578F">
      <w:pPr>
        <w:pStyle w:val="PL"/>
        <w:rPr>
          <w:noProof w:val="0"/>
        </w:rPr>
      </w:pPr>
    </w:p>
    <w:p w14:paraId="5419B469" w14:textId="77777777" w:rsidR="00CA578F" w:rsidRPr="00EA5FA7" w:rsidRDefault="00CA578F" w:rsidP="00CA578F">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792AF230" w14:textId="77777777" w:rsidR="00CA578F" w:rsidRPr="00EA5FA7" w:rsidRDefault="00CA578F" w:rsidP="00CA578F">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7F9A17AA" w14:textId="77777777" w:rsidR="00CA578F" w:rsidRPr="00EA5FA7" w:rsidRDefault="00CA578F" w:rsidP="00CA578F">
      <w:pPr>
        <w:pStyle w:val="PL"/>
        <w:rPr>
          <w:noProof w:val="0"/>
        </w:rPr>
      </w:pPr>
      <w:r w:rsidRPr="00EA5FA7">
        <w:rPr>
          <w:noProof w:val="0"/>
        </w:rPr>
        <w:lastRenderedPageBreak/>
        <w:t>GNB-CU-TNL-Association-Failed-To-Setup-List ::= SEQUENCE (SIZE(1.. maxnoofTNLAssociations))</w:t>
      </w:r>
      <w:r w:rsidRPr="00EA5FA7">
        <w:rPr>
          <w:noProof w:val="0"/>
        </w:rPr>
        <w:tab/>
        <w:t>OF ProtocolIE-SingleContainer { { GNB-CU-TNL-Association-Failed-To-Setup-ItemIEs } }</w:t>
      </w:r>
    </w:p>
    <w:p w14:paraId="558ADB41" w14:textId="77777777" w:rsidR="00CA578F" w:rsidRPr="00EA5FA7" w:rsidRDefault="00CA578F" w:rsidP="00CA578F">
      <w:pPr>
        <w:pStyle w:val="PL"/>
        <w:rPr>
          <w:noProof w:val="0"/>
        </w:rPr>
      </w:pPr>
    </w:p>
    <w:p w14:paraId="4B0A2840" w14:textId="77777777" w:rsidR="00CA578F" w:rsidRPr="00EA5FA7" w:rsidRDefault="00CA578F" w:rsidP="00CA578F">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FB6FEB5" w14:textId="77777777" w:rsidR="00CA578F" w:rsidRPr="00EA5FA7" w:rsidRDefault="00CA578F" w:rsidP="00CA578F">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0A564F55" w14:textId="77777777" w:rsidR="00CA578F" w:rsidRPr="00EA5FA7" w:rsidRDefault="00CA578F" w:rsidP="00CA578F">
      <w:pPr>
        <w:pStyle w:val="PL"/>
        <w:rPr>
          <w:noProof w:val="0"/>
        </w:rPr>
      </w:pPr>
      <w:r w:rsidRPr="00EA5FA7">
        <w:rPr>
          <w:noProof w:val="0"/>
        </w:rPr>
        <w:tab/>
        <w:t>...</w:t>
      </w:r>
    </w:p>
    <w:p w14:paraId="2C2E20BC" w14:textId="77777777" w:rsidR="00CA578F" w:rsidRPr="00EA5FA7" w:rsidRDefault="00CA578F" w:rsidP="00CA578F">
      <w:pPr>
        <w:pStyle w:val="PL"/>
        <w:rPr>
          <w:noProof w:val="0"/>
        </w:rPr>
      </w:pPr>
      <w:r w:rsidRPr="00EA5FA7">
        <w:rPr>
          <w:noProof w:val="0"/>
        </w:rPr>
        <w:t>}</w:t>
      </w:r>
    </w:p>
    <w:p w14:paraId="00AA9043" w14:textId="77777777" w:rsidR="00CA578F" w:rsidRPr="00EA5FA7" w:rsidRDefault="00CA578F" w:rsidP="00CA578F">
      <w:pPr>
        <w:pStyle w:val="PL"/>
        <w:rPr>
          <w:noProof w:val="0"/>
        </w:rPr>
      </w:pPr>
    </w:p>
    <w:p w14:paraId="2A6D0427" w14:textId="77777777" w:rsidR="00CA578F" w:rsidRPr="00EA5FA7" w:rsidRDefault="00CA578F" w:rsidP="00CA578F">
      <w:pPr>
        <w:pStyle w:val="PL"/>
        <w:rPr>
          <w:noProof w:val="0"/>
        </w:rPr>
      </w:pPr>
      <w:r w:rsidRPr="00EA5FA7">
        <w:rPr>
          <w:noProof w:val="0"/>
        </w:rPr>
        <w:t>GNB-CU-TNL-Association-Setup-ItemIEs F1AP-PROTOCOL-IES</w:t>
      </w:r>
      <w:r w:rsidRPr="00EA5FA7">
        <w:rPr>
          <w:noProof w:val="0"/>
        </w:rPr>
        <w:tab/>
        <w:t>::= {</w:t>
      </w:r>
    </w:p>
    <w:p w14:paraId="33450D48" w14:textId="77777777" w:rsidR="00CA578F" w:rsidRPr="00EA5FA7" w:rsidRDefault="00CA578F" w:rsidP="00CA578F">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7B1B6293" w14:textId="77777777" w:rsidR="00CA578F" w:rsidRPr="00EA5FA7" w:rsidRDefault="00CA578F" w:rsidP="00CA578F">
      <w:pPr>
        <w:pStyle w:val="PL"/>
        <w:rPr>
          <w:noProof w:val="0"/>
        </w:rPr>
      </w:pPr>
      <w:r w:rsidRPr="00EA5FA7">
        <w:rPr>
          <w:noProof w:val="0"/>
        </w:rPr>
        <w:tab/>
        <w:t>...</w:t>
      </w:r>
    </w:p>
    <w:p w14:paraId="64A19AAC" w14:textId="77777777" w:rsidR="00CA578F" w:rsidRPr="00EA5FA7" w:rsidRDefault="00CA578F" w:rsidP="00CA578F">
      <w:pPr>
        <w:pStyle w:val="PL"/>
        <w:rPr>
          <w:noProof w:val="0"/>
        </w:rPr>
      </w:pPr>
      <w:r w:rsidRPr="00EA5FA7">
        <w:rPr>
          <w:noProof w:val="0"/>
        </w:rPr>
        <w:t>}</w:t>
      </w:r>
    </w:p>
    <w:p w14:paraId="26B7A50F" w14:textId="77777777" w:rsidR="00CA578F" w:rsidRPr="00EA5FA7" w:rsidRDefault="00CA578F" w:rsidP="00CA578F">
      <w:pPr>
        <w:pStyle w:val="PL"/>
        <w:rPr>
          <w:noProof w:val="0"/>
        </w:rPr>
      </w:pPr>
    </w:p>
    <w:p w14:paraId="6E43EB7D" w14:textId="77777777" w:rsidR="00CA578F" w:rsidRPr="00EA5FA7" w:rsidRDefault="00CA578F" w:rsidP="00CA578F">
      <w:pPr>
        <w:pStyle w:val="PL"/>
        <w:rPr>
          <w:noProof w:val="0"/>
        </w:rPr>
      </w:pPr>
    </w:p>
    <w:p w14:paraId="3EAE1FB5" w14:textId="77777777" w:rsidR="00CA578F" w:rsidRPr="00EA5FA7" w:rsidRDefault="00CA578F" w:rsidP="00CA578F">
      <w:pPr>
        <w:pStyle w:val="PL"/>
        <w:rPr>
          <w:noProof w:val="0"/>
        </w:rPr>
      </w:pPr>
      <w:r w:rsidRPr="00EA5FA7">
        <w:rPr>
          <w:noProof w:val="0"/>
        </w:rPr>
        <w:t>GNB-CU-TNL-Association-Failed-To-Setup-ItemIEs F1AP-PROTOCOL-IES</w:t>
      </w:r>
      <w:r w:rsidRPr="00EA5FA7">
        <w:rPr>
          <w:noProof w:val="0"/>
        </w:rPr>
        <w:tab/>
        <w:t>::= {</w:t>
      </w:r>
    </w:p>
    <w:p w14:paraId="390341FD" w14:textId="77777777" w:rsidR="00CA578F" w:rsidRPr="00EA5FA7" w:rsidRDefault="00CA578F" w:rsidP="00CA578F">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4D075B94" w14:textId="77777777" w:rsidR="00CA578F" w:rsidRPr="00EA5FA7" w:rsidRDefault="00CA578F" w:rsidP="00CA578F">
      <w:pPr>
        <w:pStyle w:val="PL"/>
        <w:rPr>
          <w:noProof w:val="0"/>
        </w:rPr>
      </w:pPr>
      <w:r w:rsidRPr="00EA5FA7">
        <w:rPr>
          <w:noProof w:val="0"/>
        </w:rPr>
        <w:tab/>
        <w:t>...</w:t>
      </w:r>
    </w:p>
    <w:p w14:paraId="2E512059" w14:textId="77777777" w:rsidR="00CA578F" w:rsidRPr="00EA5FA7" w:rsidRDefault="00CA578F" w:rsidP="00CA578F">
      <w:pPr>
        <w:pStyle w:val="PL"/>
        <w:rPr>
          <w:noProof w:val="0"/>
        </w:rPr>
      </w:pPr>
      <w:r w:rsidRPr="00EA5FA7">
        <w:rPr>
          <w:noProof w:val="0"/>
        </w:rPr>
        <w:t>}</w:t>
      </w:r>
    </w:p>
    <w:p w14:paraId="7952B92A" w14:textId="77777777" w:rsidR="00CA578F" w:rsidRPr="00EA5FA7" w:rsidRDefault="00CA578F" w:rsidP="00CA578F">
      <w:pPr>
        <w:pStyle w:val="PL"/>
        <w:rPr>
          <w:noProof w:val="0"/>
        </w:rPr>
      </w:pPr>
    </w:p>
    <w:p w14:paraId="7596815B" w14:textId="77777777" w:rsidR="00CA578F" w:rsidRPr="00EA5FA7" w:rsidRDefault="00CA578F" w:rsidP="00CA578F">
      <w:pPr>
        <w:pStyle w:val="PL"/>
        <w:rPr>
          <w:noProof w:val="0"/>
        </w:rPr>
      </w:pPr>
    </w:p>
    <w:p w14:paraId="29ED7F10" w14:textId="77777777" w:rsidR="00CA578F" w:rsidRPr="00EA5FA7" w:rsidRDefault="00CA578F" w:rsidP="00CA578F">
      <w:pPr>
        <w:pStyle w:val="PL"/>
        <w:rPr>
          <w:noProof w:val="0"/>
        </w:rPr>
      </w:pPr>
      <w:r w:rsidRPr="00EA5FA7">
        <w:rPr>
          <w:noProof w:val="0"/>
        </w:rPr>
        <w:t>-- **************************************************************</w:t>
      </w:r>
    </w:p>
    <w:p w14:paraId="17305E29" w14:textId="77777777" w:rsidR="00CA578F" w:rsidRPr="00EA5FA7" w:rsidRDefault="00CA578F" w:rsidP="00CA578F">
      <w:pPr>
        <w:pStyle w:val="PL"/>
        <w:rPr>
          <w:noProof w:val="0"/>
        </w:rPr>
      </w:pPr>
      <w:r w:rsidRPr="00EA5FA7">
        <w:rPr>
          <w:noProof w:val="0"/>
        </w:rPr>
        <w:t>--</w:t>
      </w:r>
    </w:p>
    <w:p w14:paraId="3598FA1A" w14:textId="77777777" w:rsidR="00CA578F" w:rsidRPr="00EA5FA7" w:rsidRDefault="00CA578F" w:rsidP="00CA578F">
      <w:pPr>
        <w:pStyle w:val="PL"/>
        <w:outlineLvl w:val="4"/>
        <w:rPr>
          <w:noProof w:val="0"/>
        </w:rPr>
      </w:pPr>
      <w:r w:rsidRPr="00EA5FA7">
        <w:rPr>
          <w:noProof w:val="0"/>
        </w:rPr>
        <w:t>-- GNB-CU CONFIGURATION UPDATE FAILURE</w:t>
      </w:r>
    </w:p>
    <w:p w14:paraId="48BF7B8E" w14:textId="77777777" w:rsidR="00CA578F" w:rsidRPr="00EA5FA7" w:rsidRDefault="00CA578F" w:rsidP="00CA578F">
      <w:pPr>
        <w:pStyle w:val="PL"/>
        <w:rPr>
          <w:noProof w:val="0"/>
        </w:rPr>
      </w:pPr>
      <w:r w:rsidRPr="00EA5FA7">
        <w:rPr>
          <w:noProof w:val="0"/>
        </w:rPr>
        <w:t>--</w:t>
      </w:r>
    </w:p>
    <w:p w14:paraId="74F3D4B1" w14:textId="77777777" w:rsidR="00CA578F" w:rsidRPr="00EA5FA7" w:rsidRDefault="00CA578F" w:rsidP="00CA578F">
      <w:pPr>
        <w:pStyle w:val="PL"/>
        <w:rPr>
          <w:noProof w:val="0"/>
        </w:rPr>
      </w:pPr>
      <w:r w:rsidRPr="00EA5FA7">
        <w:rPr>
          <w:noProof w:val="0"/>
        </w:rPr>
        <w:t>-- **************************************************************</w:t>
      </w:r>
    </w:p>
    <w:p w14:paraId="49338FE6" w14:textId="77777777" w:rsidR="00CA578F" w:rsidRPr="00EA5FA7" w:rsidRDefault="00CA578F" w:rsidP="00CA578F">
      <w:pPr>
        <w:pStyle w:val="PL"/>
        <w:rPr>
          <w:noProof w:val="0"/>
        </w:rPr>
      </w:pPr>
    </w:p>
    <w:p w14:paraId="5A243F4C" w14:textId="77777777" w:rsidR="00CA578F" w:rsidRPr="00EA5FA7" w:rsidRDefault="00CA578F" w:rsidP="00CA578F">
      <w:pPr>
        <w:pStyle w:val="PL"/>
        <w:rPr>
          <w:noProof w:val="0"/>
        </w:rPr>
      </w:pPr>
      <w:r w:rsidRPr="00EA5FA7">
        <w:rPr>
          <w:noProof w:val="0"/>
        </w:rPr>
        <w:t>GNBCUConfigurationUpdateFailure ::= SEQUENCE {</w:t>
      </w:r>
    </w:p>
    <w:p w14:paraId="3B9D3128"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1873B09D" w14:textId="77777777" w:rsidR="00CA578F" w:rsidRPr="00EA5FA7" w:rsidRDefault="00CA578F" w:rsidP="00CA578F">
      <w:pPr>
        <w:pStyle w:val="PL"/>
        <w:rPr>
          <w:noProof w:val="0"/>
        </w:rPr>
      </w:pPr>
      <w:r w:rsidRPr="00EA5FA7">
        <w:rPr>
          <w:noProof w:val="0"/>
        </w:rPr>
        <w:tab/>
        <w:t>...</w:t>
      </w:r>
    </w:p>
    <w:p w14:paraId="294B2BC9" w14:textId="77777777" w:rsidR="00CA578F" w:rsidRPr="00EA5FA7" w:rsidRDefault="00CA578F" w:rsidP="00CA578F">
      <w:pPr>
        <w:pStyle w:val="PL"/>
        <w:rPr>
          <w:noProof w:val="0"/>
        </w:rPr>
      </w:pPr>
      <w:r w:rsidRPr="00EA5FA7">
        <w:rPr>
          <w:noProof w:val="0"/>
        </w:rPr>
        <w:t>}</w:t>
      </w:r>
    </w:p>
    <w:p w14:paraId="43DB9310" w14:textId="77777777" w:rsidR="00CA578F" w:rsidRPr="00EA5FA7" w:rsidRDefault="00CA578F" w:rsidP="00CA578F">
      <w:pPr>
        <w:pStyle w:val="PL"/>
        <w:rPr>
          <w:noProof w:val="0"/>
        </w:rPr>
      </w:pPr>
    </w:p>
    <w:p w14:paraId="59A5ACDF" w14:textId="77777777" w:rsidR="00CA578F" w:rsidRPr="00EA5FA7" w:rsidRDefault="00CA578F" w:rsidP="00CA578F">
      <w:pPr>
        <w:pStyle w:val="PL"/>
        <w:rPr>
          <w:rFonts w:eastAsia="SimSun"/>
        </w:rPr>
      </w:pPr>
      <w:r w:rsidRPr="00EA5FA7">
        <w:rPr>
          <w:noProof w:val="0"/>
        </w:rPr>
        <w:t>GNBCUConfigurationUpdateFailureIEs F1AP-PROTOCOL-IES ::= {</w:t>
      </w:r>
    </w:p>
    <w:p w14:paraId="43E5BB9B" w14:textId="77777777" w:rsidR="00CA578F" w:rsidRPr="00EA5FA7" w:rsidRDefault="00CA578F" w:rsidP="00CA57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5B05EB" w14:textId="77777777" w:rsidR="00CA578F" w:rsidRPr="00EA5FA7" w:rsidRDefault="00CA578F" w:rsidP="00CA57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FEF5B1" w14:textId="77777777" w:rsidR="00CA578F" w:rsidRPr="00EA5FA7" w:rsidRDefault="00CA578F" w:rsidP="00CA578F">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2461A9" w14:textId="77777777" w:rsidR="00CA578F" w:rsidRPr="00EA5FA7" w:rsidRDefault="00CA578F" w:rsidP="00CA578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7C392D9" w14:textId="77777777" w:rsidR="00CA578F" w:rsidRPr="00EA5FA7" w:rsidRDefault="00CA578F" w:rsidP="00CA578F">
      <w:pPr>
        <w:pStyle w:val="PL"/>
        <w:rPr>
          <w:noProof w:val="0"/>
        </w:rPr>
      </w:pPr>
      <w:r w:rsidRPr="00EA5FA7">
        <w:rPr>
          <w:noProof w:val="0"/>
        </w:rPr>
        <w:tab/>
        <w:t>...</w:t>
      </w:r>
    </w:p>
    <w:p w14:paraId="14E54B74" w14:textId="77777777" w:rsidR="00CA578F" w:rsidRPr="00EA5FA7" w:rsidRDefault="00CA578F" w:rsidP="00CA578F">
      <w:pPr>
        <w:pStyle w:val="PL"/>
        <w:rPr>
          <w:noProof w:val="0"/>
        </w:rPr>
      </w:pPr>
      <w:r w:rsidRPr="00EA5FA7">
        <w:rPr>
          <w:noProof w:val="0"/>
        </w:rPr>
        <w:t>}</w:t>
      </w:r>
    </w:p>
    <w:p w14:paraId="3B8C5298" w14:textId="77777777" w:rsidR="00CA578F" w:rsidRPr="00EA5FA7" w:rsidRDefault="00CA578F" w:rsidP="00CA578F">
      <w:pPr>
        <w:pStyle w:val="PL"/>
        <w:rPr>
          <w:noProof w:val="0"/>
        </w:rPr>
      </w:pPr>
    </w:p>
    <w:p w14:paraId="11496691" w14:textId="77777777" w:rsidR="00CA578F" w:rsidRPr="00EA5FA7" w:rsidRDefault="00CA578F" w:rsidP="00CA578F">
      <w:pPr>
        <w:pStyle w:val="PL"/>
        <w:rPr>
          <w:noProof w:val="0"/>
        </w:rPr>
      </w:pPr>
    </w:p>
    <w:p w14:paraId="47F077E1" w14:textId="77777777" w:rsidR="00CA578F" w:rsidRPr="00EA5FA7" w:rsidRDefault="00CA578F" w:rsidP="00CA578F">
      <w:pPr>
        <w:pStyle w:val="PL"/>
        <w:rPr>
          <w:noProof w:val="0"/>
        </w:rPr>
      </w:pPr>
      <w:r w:rsidRPr="00EA5FA7">
        <w:rPr>
          <w:noProof w:val="0"/>
        </w:rPr>
        <w:t>-- **************************************************************</w:t>
      </w:r>
    </w:p>
    <w:p w14:paraId="6F33DD35" w14:textId="77777777" w:rsidR="00CA578F" w:rsidRPr="00EA5FA7" w:rsidRDefault="00CA578F" w:rsidP="00CA578F">
      <w:pPr>
        <w:pStyle w:val="PL"/>
        <w:rPr>
          <w:noProof w:val="0"/>
        </w:rPr>
      </w:pPr>
      <w:r w:rsidRPr="00EA5FA7">
        <w:rPr>
          <w:noProof w:val="0"/>
        </w:rPr>
        <w:t>--</w:t>
      </w:r>
    </w:p>
    <w:p w14:paraId="33BA3EBA" w14:textId="77777777" w:rsidR="00CA578F" w:rsidRPr="00EA5FA7" w:rsidRDefault="00CA578F" w:rsidP="00CA578F">
      <w:pPr>
        <w:pStyle w:val="PL"/>
        <w:outlineLvl w:val="4"/>
        <w:rPr>
          <w:noProof w:val="0"/>
        </w:rPr>
      </w:pPr>
      <w:r w:rsidRPr="00EA5FA7">
        <w:rPr>
          <w:noProof w:val="0"/>
        </w:rPr>
        <w:t xml:space="preserve">-- GNB-DU RESOURCE COORDINATION REQUEST </w:t>
      </w:r>
    </w:p>
    <w:p w14:paraId="0B0544CF" w14:textId="77777777" w:rsidR="00CA578F" w:rsidRPr="00EA5FA7" w:rsidRDefault="00CA578F" w:rsidP="00CA578F">
      <w:pPr>
        <w:pStyle w:val="PL"/>
        <w:rPr>
          <w:noProof w:val="0"/>
        </w:rPr>
      </w:pPr>
      <w:r w:rsidRPr="00EA5FA7">
        <w:rPr>
          <w:noProof w:val="0"/>
        </w:rPr>
        <w:t>--</w:t>
      </w:r>
    </w:p>
    <w:p w14:paraId="642D6781" w14:textId="77777777" w:rsidR="00CA578F" w:rsidRPr="00EA5FA7" w:rsidRDefault="00CA578F" w:rsidP="00CA578F">
      <w:pPr>
        <w:pStyle w:val="PL"/>
        <w:rPr>
          <w:noProof w:val="0"/>
        </w:rPr>
      </w:pPr>
      <w:r w:rsidRPr="00EA5FA7">
        <w:rPr>
          <w:noProof w:val="0"/>
        </w:rPr>
        <w:t>-- **************************************************************</w:t>
      </w:r>
    </w:p>
    <w:p w14:paraId="3CE8A372" w14:textId="77777777" w:rsidR="00CA578F" w:rsidRPr="00EA5FA7" w:rsidRDefault="00CA578F" w:rsidP="00CA578F">
      <w:pPr>
        <w:pStyle w:val="PL"/>
        <w:rPr>
          <w:noProof w:val="0"/>
        </w:rPr>
      </w:pPr>
    </w:p>
    <w:p w14:paraId="43D30F40" w14:textId="77777777" w:rsidR="00CA578F" w:rsidRPr="00EA5FA7" w:rsidRDefault="00CA578F" w:rsidP="00CA578F">
      <w:pPr>
        <w:pStyle w:val="PL"/>
        <w:rPr>
          <w:noProof w:val="0"/>
        </w:rPr>
      </w:pPr>
      <w:r w:rsidRPr="00EA5FA7">
        <w:rPr>
          <w:noProof w:val="0"/>
        </w:rPr>
        <w:t>GNBDUResourceCoordinationRequest ::= SEQUENCE {</w:t>
      </w:r>
    </w:p>
    <w:p w14:paraId="12FCE4FE"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0AE9967B" w14:textId="77777777" w:rsidR="00CA578F" w:rsidRPr="00EA5FA7" w:rsidRDefault="00CA578F" w:rsidP="00CA578F">
      <w:pPr>
        <w:pStyle w:val="PL"/>
        <w:rPr>
          <w:noProof w:val="0"/>
        </w:rPr>
      </w:pPr>
      <w:r w:rsidRPr="00EA5FA7">
        <w:rPr>
          <w:noProof w:val="0"/>
        </w:rPr>
        <w:tab/>
        <w:t>...</w:t>
      </w:r>
    </w:p>
    <w:p w14:paraId="3E3E949F" w14:textId="77777777" w:rsidR="00CA578F" w:rsidRPr="00EA5FA7" w:rsidRDefault="00CA578F" w:rsidP="00CA578F">
      <w:pPr>
        <w:pStyle w:val="PL"/>
        <w:rPr>
          <w:noProof w:val="0"/>
        </w:rPr>
      </w:pPr>
      <w:r w:rsidRPr="00EA5FA7">
        <w:rPr>
          <w:noProof w:val="0"/>
        </w:rPr>
        <w:t>}</w:t>
      </w:r>
    </w:p>
    <w:p w14:paraId="01D86A7D" w14:textId="77777777" w:rsidR="00CA578F" w:rsidRPr="00EA5FA7" w:rsidRDefault="00CA578F" w:rsidP="00CA578F">
      <w:pPr>
        <w:pStyle w:val="PL"/>
        <w:rPr>
          <w:noProof w:val="0"/>
        </w:rPr>
      </w:pPr>
    </w:p>
    <w:p w14:paraId="6679DEE7" w14:textId="77777777" w:rsidR="00CA578F" w:rsidRPr="00EA5FA7" w:rsidRDefault="00CA578F" w:rsidP="00CA578F">
      <w:pPr>
        <w:pStyle w:val="PL"/>
        <w:rPr>
          <w:noProof w:val="0"/>
        </w:rPr>
      </w:pPr>
      <w:r w:rsidRPr="00EA5FA7">
        <w:rPr>
          <w:noProof w:val="0"/>
        </w:rPr>
        <w:t>GNBDUResourceCoordinationRequest-IEs F1AP-PROTOCOL-IES ::= {</w:t>
      </w:r>
    </w:p>
    <w:p w14:paraId="6C69252D" w14:textId="77777777" w:rsidR="00CA578F" w:rsidRPr="00EA5FA7" w:rsidRDefault="00CA578F" w:rsidP="00CA578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C4175A" w14:textId="77777777" w:rsidR="00CA578F" w:rsidRPr="00EA5FA7" w:rsidRDefault="00CA578F" w:rsidP="00CA578F">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C08FAB" w14:textId="77777777" w:rsidR="00CA578F" w:rsidRPr="00EA5FA7" w:rsidRDefault="00CA578F" w:rsidP="00CA578F">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375460E6" w14:textId="77777777" w:rsidR="00CA578F" w:rsidRPr="00EA5FA7" w:rsidRDefault="00CA578F" w:rsidP="00CA578F">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3B161FDC" w14:textId="77777777" w:rsidR="00CA578F" w:rsidRPr="00EA5FA7" w:rsidRDefault="00CA578F" w:rsidP="00CA578F">
      <w:pPr>
        <w:pStyle w:val="PL"/>
        <w:rPr>
          <w:noProof w:val="0"/>
        </w:rPr>
      </w:pPr>
      <w:r w:rsidRPr="00EA5FA7">
        <w:rPr>
          <w:noProof w:val="0"/>
        </w:rPr>
        <w:tab/>
        <w:t>...</w:t>
      </w:r>
    </w:p>
    <w:p w14:paraId="5AD11FA0" w14:textId="77777777" w:rsidR="00CA578F" w:rsidRPr="00EA5FA7" w:rsidRDefault="00CA578F" w:rsidP="00CA578F">
      <w:pPr>
        <w:pStyle w:val="PL"/>
        <w:rPr>
          <w:noProof w:val="0"/>
        </w:rPr>
      </w:pPr>
      <w:r w:rsidRPr="00EA5FA7">
        <w:rPr>
          <w:noProof w:val="0"/>
        </w:rPr>
        <w:t>}</w:t>
      </w:r>
    </w:p>
    <w:p w14:paraId="23B71BC3" w14:textId="77777777" w:rsidR="00CA578F" w:rsidRPr="00EA5FA7" w:rsidRDefault="00CA578F" w:rsidP="00CA578F">
      <w:pPr>
        <w:pStyle w:val="PL"/>
        <w:rPr>
          <w:noProof w:val="0"/>
        </w:rPr>
      </w:pPr>
    </w:p>
    <w:p w14:paraId="42B0CB20" w14:textId="77777777" w:rsidR="00CA578F" w:rsidRPr="00EA5FA7" w:rsidRDefault="00CA578F" w:rsidP="00CA578F">
      <w:pPr>
        <w:pStyle w:val="PL"/>
        <w:rPr>
          <w:noProof w:val="0"/>
        </w:rPr>
      </w:pPr>
    </w:p>
    <w:p w14:paraId="136D68D0" w14:textId="77777777" w:rsidR="00CA578F" w:rsidRPr="00EA5FA7" w:rsidRDefault="00CA578F" w:rsidP="00CA578F">
      <w:pPr>
        <w:pStyle w:val="PL"/>
        <w:rPr>
          <w:noProof w:val="0"/>
        </w:rPr>
      </w:pPr>
      <w:r w:rsidRPr="00EA5FA7">
        <w:rPr>
          <w:noProof w:val="0"/>
        </w:rPr>
        <w:t>-- **************************************************************</w:t>
      </w:r>
    </w:p>
    <w:p w14:paraId="675AB366" w14:textId="77777777" w:rsidR="00CA578F" w:rsidRPr="00EA5FA7" w:rsidRDefault="00CA578F" w:rsidP="00CA578F">
      <w:pPr>
        <w:pStyle w:val="PL"/>
        <w:rPr>
          <w:noProof w:val="0"/>
        </w:rPr>
      </w:pPr>
      <w:r w:rsidRPr="00EA5FA7">
        <w:rPr>
          <w:noProof w:val="0"/>
        </w:rPr>
        <w:t>--</w:t>
      </w:r>
    </w:p>
    <w:p w14:paraId="1DA146F8" w14:textId="77777777" w:rsidR="00CA578F" w:rsidRPr="00EA5FA7" w:rsidRDefault="00CA578F" w:rsidP="00CA578F">
      <w:pPr>
        <w:pStyle w:val="PL"/>
        <w:outlineLvl w:val="4"/>
        <w:rPr>
          <w:noProof w:val="0"/>
        </w:rPr>
      </w:pPr>
      <w:r w:rsidRPr="00EA5FA7">
        <w:rPr>
          <w:noProof w:val="0"/>
        </w:rPr>
        <w:t xml:space="preserve">-- GNB-DU RESOURCE COORDINATION RESPONSE </w:t>
      </w:r>
    </w:p>
    <w:p w14:paraId="4F2C55AF" w14:textId="77777777" w:rsidR="00CA578F" w:rsidRPr="00EA5FA7" w:rsidRDefault="00CA578F" w:rsidP="00CA578F">
      <w:pPr>
        <w:pStyle w:val="PL"/>
        <w:rPr>
          <w:noProof w:val="0"/>
        </w:rPr>
      </w:pPr>
      <w:r w:rsidRPr="00EA5FA7">
        <w:rPr>
          <w:noProof w:val="0"/>
        </w:rPr>
        <w:t>--</w:t>
      </w:r>
    </w:p>
    <w:p w14:paraId="72E00040" w14:textId="77777777" w:rsidR="00CA578F" w:rsidRPr="00EA5FA7" w:rsidRDefault="00CA578F" w:rsidP="00CA578F">
      <w:pPr>
        <w:pStyle w:val="PL"/>
        <w:rPr>
          <w:noProof w:val="0"/>
        </w:rPr>
      </w:pPr>
      <w:r w:rsidRPr="00EA5FA7">
        <w:rPr>
          <w:noProof w:val="0"/>
        </w:rPr>
        <w:t>-- **************************************************************</w:t>
      </w:r>
    </w:p>
    <w:p w14:paraId="167683C0" w14:textId="77777777" w:rsidR="00CA578F" w:rsidRPr="00EA5FA7" w:rsidRDefault="00CA578F" w:rsidP="00CA578F">
      <w:pPr>
        <w:pStyle w:val="PL"/>
        <w:rPr>
          <w:noProof w:val="0"/>
        </w:rPr>
      </w:pPr>
    </w:p>
    <w:p w14:paraId="5BA910D3" w14:textId="77777777" w:rsidR="00CA578F" w:rsidRPr="00EA5FA7" w:rsidRDefault="00CA578F" w:rsidP="00CA578F">
      <w:pPr>
        <w:pStyle w:val="PL"/>
        <w:rPr>
          <w:noProof w:val="0"/>
        </w:rPr>
      </w:pPr>
      <w:r w:rsidRPr="00EA5FA7">
        <w:rPr>
          <w:noProof w:val="0"/>
        </w:rPr>
        <w:t>GNBDUResourceCoordinationResponse ::= SEQUENCE {</w:t>
      </w:r>
    </w:p>
    <w:p w14:paraId="7FF751B4" w14:textId="77777777" w:rsidR="00CA578F" w:rsidRPr="00EA5FA7" w:rsidRDefault="00CA578F" w:rsidP="00CA578F">
      <w:pPr>
        <w:pStyle w:val="PL"/>
        <w:rPr>
          <w:noProof w:val="0"/>
        </w:rPr>
      </w:pPr>
      <w:r w:rsidRPr="00EA5FA7">
        <w:rPr>
          <w:noProof w:val="0"/>
        </w:rPr>
        <w:lastRenderedPageBreak/>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4E066B8A" w14:textId="77777777" w:rsidR="00CA578F" w:rsidRPr="00EA5FA7" w:rsidRDefault="00CA578F" w:rsidP="00CA578F">
      <w:pPr>
        <w:pStyle w:val="PL"/>
        <w:rPr>
          <w:noProof w:val="0"/>
        </w:rPr>
      </w:pPr>
      <w:r w:rsidRPr="00EA5FA7">
        <w:rPr>
          <w:noProof w:val="0"/>
        </w:rPr>
        <w:tab/>
        <w:t>...</w:t>
      </w:r>
    </w:p>
    <w:p w14:paraId="67585E6E" w14:textId="77777777" w:rsidR="00CA578F" w:rsidRPr="00EA5FA7" w:rsidRDefault="00CA578F" w:rsidP="00CA578F">
      <w:pPr>
        <w:pStyle w:val="PL"/>
        <w:rPr>
          <w:noProof w:val="0"/>
        </w:rPr>
      </w:pPr>
      <w:r w:rsidRPr="00EA5FA7">
        <w:rPr>
          <w:noProof w:val="0"/>
        </w:rPr>
        <w:t>}</w:t>
      </w:r>
    </w:p>
    <w:p w14:paraId="442B7EDF" w14:textId="77777777" w:rsidR="00CA578F" w:rsidRPr="00EA5FA7" w:rsidRDefault="00CA578F" w:rsidP="00CA578F">
      <w:pPr>
        <w:pStyle w:val="PL"/>
        <w:rPr>
          <w:noProof w:val="0"/>
        </w:rPr>
      </w:pPr>
    </w:p>
    <w:p w14:paraId="53AF13D7" w14:textId="77777777" w:rsidR="00CA578F" w:rsidRPr="00EA5FA7" w:rsidRDefault="00CA578F" w:rsidP="00CA578F">
      <w:pPr>
        <w:pStyle w:val="PL"/>
        <w:rPr>
          <w:noProof w:val="0"/>
        </w:rPr>
      </w:pPr>
      <w:r w:rsidRPr="00EA5FA7">
        <w:rPr>
          <w:noProof w:val="0"/>
        </w:rPr>
        <w:t>GNBDUResourceCoordinationResponse-IEs F1AP-PROTOCOL-IES ::= {</w:t>
      </w:r>
    </w:p>
    <w:p w14:paraId="7E990F58" w14:textId="77777777" w:rsidR="00CA578F" w:rsidRPr="00EA5FA7" w:rsidRDefault="00CA578F" w:rsidP="00CA578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EEA6EB" w14:textId="77777777" w:rsidR="00CA578F" w:rsidRPr="00EA5FA7" w:rsidRDefault="00CA578F" w:rsidP="00CA578F">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6E865A43" w14:textId="77777777" w:rsidR="00CA578F" w:rsidRPr="00EA5FA7" w:rsidRDefault="00CA578F" w:rsidP="00CA578F">
      <w:pPr>
        <w:pStyle w:val="PL"/>
        <w:rPr>
          <w:noProof w:val="0"/>
        </w:rPr>
      </w:pPr>
      <w:r w:rsidRPr="00EA5FA7">
        <w:rPr>
          <w:noProof w:val="0"/>
        </w:rPr>
        <w:tab/>
        <w:t>...</w:t>
      </w:r>
    </w:p>
    <w:p w14:paraId="3341B4D3" w14:textId="77777777" w:rsidR="00CA578F" w:rsidRPr="00EA5FA7" w:rsidRDefault="00CA578F" w:rsidP="00CA578F">
      <w:pPr>
        <w:pStyle w:val="PL"/>
        <w:rPr>
          <w:noProof w:val="0"/>
        </w:rPr>
      </w:pPr>
      <w:r w:rsidRPr="00EA5FA7">
        <w:rPr>
          <w:noProof w:val="0"/>
        </w:rPr>
        <w:t>}</w:t>
      </w:r>
    </w:p>
    <w:p w14:paraId="7AC2DF7C" w14:textId="77777777" w:rsidR="00CA578F" w:rsidRPr="00EA5FA7" w:rsidRDefault="00CA578F" w:rsidP="00CA578F">
      <w:pPr>
        <w:pStyle w:val="PL"/>
        <w:rPr>
          <w:noProof w:val="0"/>
        </w:rPr>
      </w:pPr>
    </w:p>
    <w:p w14:paraId="21049A46" w14:textId="77777777" w:rsidR="00CA578F" w:rsidRPr="00EA5FA7" w:rsidRDefault="00CA578F" w:rsidP="00CA578F">
      <w:pPr>
        <w:pStyle w:val="PL"/>
        <w:rPr>
          <w:noProof w:val="0"/>
        </w:rPr>
      </w:pPr>
      <w:r w:rsidRPr="00EA5FA7">
        <w:rPr>
          <w:noProof w:val="0"/>
        </w:rPr>
        <w:t>-- **************************************************************</w:t>
      </w:r>
    </w:p>
    <w:p w14:paraId="489F3D94" w14:textId="77777777" w:rsidR="00CA578F" w:rsidRPr="00EA5FA7" w:rsidRDefault="00CA578F" w:rsidP="00CA578F">
      <w:pPr>
        <w:pStyle w:val="PL"/>
        <w:rPr>
          <w:noProof w:val="0"/>
        </w:rPr>
      </w:pPr>
      <w:r w:rsidRPr="00EA5FA7">
        <w:rPr>
          <w:noProof w:val="0"/>
        </w:rPr>
        <w:t>--</w:t>
      </w:r>
    </w:p>
    <w:p w14:paraId="200A41EA" w14:textId="77777777" w:rsidR="00CA578F" w:rsidRPr="00EA5FA7" w:rsidRDefault="00CA578F" w:rsidP="00CA578F">
      <w:pPr>
        <w:pStyle w:val="PL"/>
        <w:outlineLvl w:val="3"/>
        <w:rPr>
          <w:noProof w:val="0"/>
        </w:rPr>
      </w:pPr>
      <w:r w:rsidRPr="00EA5FA7">
        <w:rPr>
          <w:noProof w:val="0"/>
        </w:rPr>
        <w:t>-- UE Context Setup ELEMENTARY PROCEDURE</w:t>
      </w:r>
    </w:p>
    <w:p w14:paraId="448F7E1B" w14:textId="77777777" w:rsidR="00CA578F" w:rsidRPr="00EA5FA7" w:rsidRDefault="00CA578F" w:rsidP="00CA578F">
      <w:pPr>
        <w:pStyle w:val="PL"/>
        <w:rPr>
          <w:noProof w:val="0"/>
        </w:rPr>
      </w:pPr>
      <w:r w:rsidRPr="00EA5FA7">
        <w:rPr>
          <w:noProof w:val="0"/>
        </w:rPr>
        <w:t>--</w:t>
      </w:r>
    </w:p>
    <w:p w14:paraId="4FE5B251" w14:textId="77777777" w:rsidR="00CA578F" w:rsidRPr="00EA5FA7" w:rsidRDefault="00CA578F" w:rsidP="00CA578F">
      <w:pPr>
        <w:pStyle w:val="PL"/>
        <w:rPr>
          <w:noProof w:val="0"/>
        </w:rPr>
      </w:pPr>
      <w:r w:rsidRPr="00EA5FA7">
        <w:rPr>
          <w:noProof w:val="0"/>
        </w:rPr>
        <w:t>-- **************************************************************</w:t>
      </w:r>
    </w:p>
    <w:p w14:paraId="39F6A578" w14:textId="77777777" w:rsidR="00CA578F" w:rsidRPr="00EA5FA7" w:rsidRDefault="00CA578F" w:rsidP="00CA578F">
      <w:pPr>
        <w:pStyle w:val="PL"/>
        <w:rPr>
          <w:noProof w:val="0"/>
        </w:rPr>
      </w:pPr>
    </w:p>
    <w:p w14:paraId="4636B07B" w14:textId="77777777" w:rsidR="00CA578F" w:rsidRPr="00EA5FA7" w:rsidRDefault="00CA578F" w:rsidP="00CA578F">
      <w:pPr>
        <w:pStyle w:val="PL"/>
        <w:rPr>
          <w:noProof w:val="0"/>
        </w:rPr>
      </w:pPr>
      <w:r w:rsidRPr="00EA5FA7">
        <w:rPr>
          <w:noProof w:val="0"/>
        </w:rPr>
        <w:t>-- **************************************************************</w:t>
      </w:r>
    </w:p>
    <w:p w14:paraId="3B1D27E4" w14:textId="77777777" w:rsidR="00CA578F" w:rsidRPr="00EA5FA7" w:rsidRDefault="00CA578F" w:rsidP="00CA578F">
      <w:pPr>
        <w:pStyle w:val="PL"/>
        <w:rPr>
          <w:noProof w:val="0"/>
        </w:rPr>
      </w:pPr>
      <w:r w:rsidRPr="00EA5FA7">
        <w:rPr>
          <w:noProof w:val="0"/>
        </w:rPr>
        <w:t>--</w:t>
      </w:r>
    </w:p>
    <w:p w14:paraId="68901B0F" w14:textId="77777777" w:rsidR="00CA578F" w:rsidRPr="00EA5FA7" w:rsidRDefault="00CA578F" w:rsidP="00CA578F">
      <w:pPr>
        <w:pStyle w:val="PL"/>
        <w:outlineLvl w:val="4"/>
        <w:rPr>
          <w:noProof w:val="0"/>
        </w:rPr>
      </w:pPr>
      <w:r w:rsidRPr="00EA5FA7">
        <w:rPr>
          <w:noProof w:val="0"/>
        </w:rPr>
        <w:t>-- UE CONTEXT SETUP REQUEST</w:t>
      </w:r>
    </w:p>
    <w:p w14:paraId="7B6B085B" w14:textId="77777777" w:rsidR="00CA578F" w:rsidRPr="00EA5FA7" w:rsidRDefault="00CA578F" w:rsidP="00CA578F">
      <w:pPr>
        <w:pStyle w:val="PL"/>
        <w:rPr>
          <w:noProof w:val="0"/>
        </w:rPr>
      </w:pPr>
      <w:r w:rsidRPr="00EA5FA7">
        <w:rPr>
          <w:noProof w:val="0"/>
        </w:rPr>
        <w:t>--</w:t>
      </w:r>
    </w:p>
    <w:p w14:paraId="542C7934" w14:textId="77777777" w:rsidR="00CA578F" w:rsidRPr="00EA5FA7" w:rsidRDefault="00CA578F" w:rsidP="00CA578F">
      <w:pPr>
        <w:pStyle w:val="PL"/>
        <w:rPr>
          <w:noProof w:val="0"/>
        </w:rPr>
      </w:pPr>
      <w:r w:rsidRPr="00EA5FA7">
        <w:rPr>
          <w:noProof w:val="0"/>
        </w:rPr>
        <w:t>-- **************************************************************</w:t>
      </w:r>
    </w:p>
    <w:p w14:paraId="49329A54" w14:textId="77777777" w:rsidR="00CA578F" w:rsidRPr="00EA5FA7" w:rsidRDefault="00CA578F" w:rsidP="00CA578F">
      <w:pPr>
        <w:pStyle w:val="PL"/>
        <w:rPr>
          <w:noProof w:val="0"/>
        </w:rPr>
      </w:pPr>
    </w:p>
    <w:p w14:paraId="35576B92" w14:textId="77777777" w:rsidR="00CA578F" w:rsidRPr="00EA5FA7" w:rsidRDefault="00CA578F" w:rsidP="00CA578F">
      <w:pPr>
        <w:pStyle w:val="PL"/>
        <w:rPr>
          <w:noProof w:val="0"/>
        </w:rPr>
      </w:pPr>
      <w:r w:rsidRPr="00EA5FA7">
        <w:rPr>
          <w:noProof w:val="0"/>
        </w:rPr>
        <w:t>UEContextSetupRequest ::= SEQUENCE {</w:t>
      </w:r>
    </w:p>
    <w:p w14:paraId="75C69ED2"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5FC7D5DF" w14:textId="77777777" w:rsidR="00CA578F" w:rsidRPr="00EA5FA7" w:rsidRDefault="00CA578F" w:rsidP="00CA578F">
      <w:pPr>
        <w:pStyle w:val="PL"/>
        <w:rPr>
          <w:noProof w:val="0"/>
        </w:rPr>
      </w:pPr>
      <w:r w:rsidRPr="00EA5FA7">
        <w:rPr>
          <w:noProof w:val="0"/>
        </w:rPr>
        <w:tab/>
        <w:t>...</w:t>
      </w:r>
    </w:p>
    <w:p w14:paraId="1064C852" w14:textId="77777777" w:rsidR="00CA578F" w:rsidRPr="00EA5FA7" w:rsidRDefault="00CA578F" w:rsidP="00CA578F">
      <w:pPr>
        <w:pStyle w:val="PL"/>
        <w:rPr>
          <w:noProof w:val="0"/>
        </w:rPr>
      </w:pPr>
      <w:r w:rsidRPr="00EA5FA7">
        <w:rPr>
          <w:noProof w:val="0"/>
        </w:rPr>
        <w:t>}</w:t>
      </w:r>
    </w:p>
    <w:p w14:paraId="0565B262" w14:textId="77777777" w:rsidR="00CA578F" w:rsidRPr="00EA5FA7" w:rsidRDefault="00CA578F" w:rsidP="00CA578F">
      <w:pPr>
        <w:pStyle w:val="PL"/>
        <w:rPr>
          <w:noProof w:val="0"/>
        </w:rPr>
      </w:pPr>
    </w:p>
    <w:p w14:paraId="2978FCBF" w14:textId="77777777" w:rsidR="00CA578F" w:rsidRPr="00EA5FA7" w:rsidRDefault="00CA578F" w:rsidP="00CA578F">
      <w:pPr>
        <w:pStyle w:val="PL"/>
        <w:rPr>
          <w:noProof w:val="0"/>
        </w:rPr>
      </w:pPr>
      <w:r w:rsidRPr="00EA5FA7">
        <w:rPr>
          <w:noProof w:val="0"/>
        </w:rPr>
        <w:t>UEContextSetupRequestIEs F1AP-PROTOCOL-IES ::= {</w:t>
      </w:r>
    </w:p>
    <w:p w14:paraId="2184E622"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7D696B"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041D0CA" w14:textId="77777777" w:rsidR="00CA578F" w:rsidRPr="00EA5FA7" w:rsidRDefault="00CA578F" w:rsidP="00CA578F">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17F3A197" w14:textId="77777777" w:rsidR="00CA578F" w:rsidRPr="00EA5FA7" w:rsidRDefault="00CA578F" w:rsidP="00CA578F">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8ADDEB" w14:textId="77777777" w:rsidR="00CA578F" w:rsidRPr="00EA5FA7" w:rsidRDefault="00CA578F" w:rsidP="00CA578F">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7065D4" w14:textId="77777777" w:rsidR="00CA578F" w:rsidRPr="00EA5FA7" w:rsidRDefault="00CA578F" w:rsidP="00CA578F">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CFF2765" w14:textId="77777777" w:rsidR="00CA578F" w:rsidRPr="00EA5FA7" w:rsidRDefault="00CA578F" w:rsidP="00CA578F">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971C11" w14:textId="77777777" w:rsidR="00CA578F" w:rsidRPr="00EA5FA7" w:rsidRDefault="00CA578F" w:rsidP="00CA578F">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1CA8DE" w14:textId="77777777" w:rsidR="00CA578F" w:rsidRPr="00EA5FA7" w:rsidRDefault="00CA578F" w:rsidP="00CA578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1872DAE" w14:textId="77777777" w:rsidR="00CA578F" w:rsidRPr="00EA5FA7" w:rsidRDefault="00CA578F" w:rsidP="00CA578F">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F04EAB" w14:textId="77777777" w:rsidR="00CA578F" w:rsidRPr="00EA5FA7" w:rsidRDefault="00CA578F" w:rsidP="00CA578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6C386" w14:textId="77777777" w:rsidR="00CA578F" w:rsidRPr="00EA5FA7" w:rsidRDefault="00CA578F" w:rsidP="00CA578F">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587B782" w14:textId="77777777" w:rsidR="00CA578F" w:rsidRPr="00EA5FA7" w:rsidRDefault="00CA578F" w:rsidP="00CA578F">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97C92C" w14:textId="77777777" w:rsidR="00CA578F" w:rsidRPr="00EA5FA7" w:rsidRDefault="00CA578F" w:rsidP="00CA578F">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0D79BF" w14:textId="77777777" w:rsidR="00CA578F" w:rsidRPr="00EA5FA7" w:rsidRDefault="00CA578F" w:rsidP="00CA578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046948" w14:textId="77777777" w:rsidR="00CA578F" w:rsidRPr="00EA5FA7" w:rsidRDefault="00CA578F" w:rsidP="00CA578F">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847C148" w14:textId="77777777" w:rsidR="00CA578F" w:rsidRPr="00EA5FA7" w:rsidRDefault="00CA578F" w:rsidP="00CA578F">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CE9DA1" w14:textId="77777777" w:rsidR="00CA578F" w:rsidRPr="00EA5FA7" w:rsidRDefault="00CA578F" w:rsidP="00CA578F">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882055B" w14:textId="77777777" w:rsidR="00CA578F" w:rsidRPr="00EA5FA7" w:rsidRDefault="00CA578F" w:rsidP="00CA578F">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F141BB1" w14:textId="77777777" w:rsidR="00CA578F" w:rsidRPr="00EA5FA7" w:rsidRDefault="00CA578F" w:rsidP="00CA578F">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17758E0" w14:textId="77777777" w:rsidR="00CA578F" w:rsidRPr="00EA5FA7" w:rsidRDefault="00CA578F" w:rsidP="00CA578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9961B8" w14:textId="77777777" w:rsidR="00CA578F" w:rsidRPr="00EA5FA7" w:rsidRDefault="00CA578F" w:rsidP="00CA578F">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946893E" w14:textId="77777777" w:rsidR="00CA578F" w:rsidRPr="00EA5FA7" w:rsidRDefault="00CA578F" w:rsidP="00CA578F">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720BC83E" w14:textId="77777777" w:rsidR="00CA578F" w:rsidRPr="00EA5FA7" w:rsidRDefault="00CA578F" w:rsidP="00CA578F">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490DDF9E" w14:textId="77777777" w:rsidR="00CA578F" w:rsidRPr="00EA5FA7" w:rsidRDefault="00CA578F" w:rsidP="00CA578F">
      <w:pPr>
        <w:pStyle w:val="PL"/>
        <w:rPr>
          <w:noProof w:val="0"/>
        </w:rPr>
      </w:pPr>
      <w:r w:rsidRPr="00EA5FA7">
        <w:rPr>
          <w:noProof w:val="0"/>
          <w:snapToGrid w:val="0"/>
        </w:rPr>
        <w:lastRenderedPageBreak/>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34489C39" w14:textId="77777777" w:rsidR="00CA578F" w:rsidRPr="00EA5FA7" w:rsidRDefault="00CA578F" w:rsidP="00CA578F">
      <w:pPr>
        <w:pStyle w:val="PL"/>
      </w:pPr>
      <w:r w:rsidRPr="00EA5FA7">
        <w:tab/>
        <w:t>...</w:t>
      </w:r>
    </w:p>
    <w:p w14:paraId="609DF8CB" w14:textId="77777777" w:rsidR="00CA578F" w:rsidRPr="00EA5FA7" w:rsidRDefault="00CA578F" w:rsidP="00CA578F">
      <w:pPr>
        <w:pStyle w:val="PL"/>
        <w:rPr>
          <w:noProof w:val="0"/>
        </w:rPr>
      </w:pPr>
      <w:r w:rsidRPr="00EA5FA7">
        <w:rPr>
          <w:noProof w:val="0"/>
        </w:rPr>
        <w:t xml:space="preserve">} </w:t>
      </w:r>
    </w:p>
    <w:p w14:paraId="275E6588" w14:textId="77777777" w:rsidR="00CA578F" w:rsidRPr="00EA5FA7" w:rsidRDefault="00CA578F" w:rsidP="00CA578F">
      <w:pPr>
        <w:pStyle w:val="PL"/>
        <w:rPr>
          <w:noProof w:val="0"/>
        </w:rPr>
      </w:pPr>
    </w:p>
    <w:p w14:paraId="6B69C774" w14:textId="77777777" w:rsidR="00CA578F" w:rsidRPr="00EA5FA7" w:rsidRDefault="00CA578F" w:rsidP="00CA578F">
      <w:pPr>
        <w:pStyle w:val="PL"/>
        <w:rPr>
          <w:rFonts w:eastAsia="SimSun"/>
        </w:rPr>
      </w:pPr>
      <w:r w:rsidRPr="00EA5FA7">
        <w:rPr>
          <w:rFonts w:eastAsia="SimSun"/>
        </w:rPr>
        <w:t>Candidate-SpCell-List::= SEQUENCE (SIZE(1..maxnoofCandidateSpCells)) OF ProtocolIE-SingleContainer { { Candidate-SpCell-ItemIEs} }</w:t>
      </w:r>
    </w:p>
    <w:p w14:paraId="54159E0F" w14:textId="77777777" w:rsidR="00CA578F" w:rsidRPr="00EA5FA7" w:rsidRDefault="00CA578F" w:rsidP="00CA578F">
      <w:pPr>
        <w:pStyle w:val="PL"/>
        <w:rPr>
          <w:rFonts w:eastAsia="SimSun"/>
        </w:rPr>
      </w:pPr>
      <w:r w:rsidRPr="00EA5FA7">
        <w:rPr>
          <w:noProof w:val="0"/>
        </w:rPr>
        <w:t>SCell-ToBeSetup-List::= SEQUENCE (SIZE(1..maxnoofSCells)) OF ProtocolIE-SingleContainer { { SCell-ToBeSetup-ItemIEs} }</w:t>
      </w:r>
    </w:p>
    <w:p w14:paraId="5C5D7519" w14:textId="77777777" w:rsidR="00CA578F" w:rsidRPr="00EA5FA7" w:rsidRDefault="00CA578F" w:rsidP="00CA578F">
      <w:pPr>
        <w:pStyle w:val="PL"/>
        <w:rPr>
          <w:noProof w:val="0"/>
        </w:rPr>
      </w:pPr>
      <w:r w:rsidRPr="00EA5FA7">
        <w:rPr>
          <w:noProof w:val="0"/>
        </w:rPr>
        <w:t>SRBs-ToBeSetup-List ::= SEQUENCE (SIZE(1..maxnoofSRBs)) OF ProtocolIE-SingleContainer { { SRBs-ToBeSetup-ItemIEs} }</w:t>
      </w:r>
    </w:p>
    <w:p w14:paraId="08621D26" w14:textId="77777777" w:rsidR="00CA578F" w:rsidRPr="00EA5FA7" w:rsidRDefault="00CA578F" w:rsidP="00CA578F">
      <w:pPr>
        <w:pStyle w:val="PL"/>
        <w:rPr>
          <w:noProof w:val="0"/>
        </w:rPr>
      </w:pPr>
      <w:r w:rsidRPr="00EA5FA7">
        <w:rPr>
          <w:noProof w:val="0"/>
        </w:rPr>
        <w:t>DRBs-ToBeSetup-List ::= SEQUENCE (SIZE(1..maxnoofDRBs)) OF ProtocolIE-SingleContainer { { DRBs-ToBeSetup-ItemIEs} }</w:t>
      </w:r>
    </w:p>
    <w:p w14:paraId="3704DED9" w14:textId="77777777" w:rsidR="00CA578F" w:rsidRPr="00EA5FA7" w:rsidRDefault="00CA578F" w:rsidP="00CA578F">
      <w:pPr>
        <w:pStyle w:val="PL"/>
        <w:rPr>
          <w:noProof w:val="0"/>
        </w:rPr>
      </w:pPr>
    </w:p>
    <w:p w14:paraId="50E5EC78" w14:textId="77777777" w:rsidR="00CA578F" w:rsidRPr="00EA5FA7" w:rsidRDefault="00CA578F" w:rsidP="00CA578F">
      <w:pPr>
        <w:pStyle w:val="PL"/>
        <w:rPr>
          <w:rFonts w:eastAsia="SimSun"/>
        </w:rPr>
      </w:pPr>
    </w:p>
    <w:p w14:paraId="1FAD95EE" w14:textId="77777777" w:rsidR="00CA578F" w:rsidRPr="00EA5FA7" w:rsidRDefault="00CA578F" w:rsidP="00CA578F">
      <w:pPr>
        <w:pStyle w:val="PL"/>
        <w:rPr>
          <w:rFonts w:eastAsia="SimSun"/>
        </w:rPr>
      </w:pPr>
      <w:r w:rsidRPr="00EA5FA7">
        <w:rPr>
          <w:rFonts w:eastAsia="SimSun"/>
        </w:rPr>
        <w:t>Candidate-SpCell-ItemIEs F1AP-PROTOCOL-IES ::= {</w:t>
      </w:r>
    </w:p>
    <w:p w14:paraId="615D993C" w14:textId="77777777" w:rsidR="00CA578F" w:rsidRPr="00EA5FA7" w:rsidRDefault="00CA578F" w:rsidP="00CA578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ECC8177" w14:textId="77777777" w:rsidR="00CA578F" w:rsidRPr="00EA5FA7" w:rsidRDefault="00CA578F" w:rsidP="00CA578F">
      <w:pPr>
        <w:pStyle w:val="PL"/>
        <w:rPr>
          <w:rFonts w:eastAsia="SimSun"/>
        </w:rPr>
      </w:pPr>
      <w:r w:rsidRPr="00EA5FA7">
        <w:rPr>
          <w:rFonts w:eastAsia="SimSun"/>
        </w:rPr>
        <w:tab/>
        <w:t>...</w:t>
      </w:r>
    </w:p>
    <w:p w14:paraId="668F96EF" w14:textId="77777777" w:rsidR="00CA578F" w:rsidRPr="00EA5FA7" w:rsidRDefault="00CA578F" w:rsidP="00CA578F">
      <w:pPr>
        <w:pStyle w:val="PL"/>
        <w:rPr>
          <w:rFonts w:eastAsia="SimSun"/>
        </w:rPr>
      </w:pPr>
      <w:r w:rsidRPr="00EA5FA7">
        <w:rPr>
          <w:rFonts w:eastAsia="SimSun"/>
        </w:rPr>
        <w:t>}</w:t>
      </w:r>
    </w:p>
    <w:p w14:paraId="2D9E2D76" w14:textId="77777777" w:rsidR="00CA578F" w:rsidRPr="00EA5FA7" w:rsidRDefault="00CA578F" w:rsidP="00CA578F">
      <w:pPr>
        <w:pStyle w:val="PL"/>
        <w:rPr>
          <w:rFonts w:eastAsia="SimSun"/>
        </w:rPr>
      </w:pPr>
    </w:p>
    <w:p w14:paraId="2842CB28" w14:textId="77777777" w:rsidR="00CA578F" w:rsidRPr="00EA5FA7" w:rsidRDefault="00CA578F" w:rsidP="00CA578F">
      <w:pPr>
        <w:pStyle w:val="PL"/>
        <w:rPr>
          <w:noProof w:val="0"/>
        </w:rPr>
      </w:pPr>
    </w:p>
    <w:p w14:paraId="2578755B" w14:textId="77777777" w:rsidR="00CA578F" w:rsidRPr="00EA5FA7" w:rsidRDefault="00CA578F" w:rsidP="00CA578F">
      <w:pPr>
        <w:pStyle w:val="PL"/>
        <w:rPr>
          <w:noProof w:val="0"/>
        </w:rPr>
      </w:pPr>
      <w:r w:rsidRPr="00EA5FA7">
        <w:rPr>
          <w:noProof w:val="0"/>
        </w:rPr>
        <w:t>SCell-ToBeSetup-ItemIEs F1AP-PROTOCOL-IES ::= {</w:t>
      </w:r>
    </w:p>
    <w:p w14:paraId="193AE3E6" w14:textId="77777777" w:rsidR="00CA578F" w:rsidRPr="00EA5FA7" w:rsidRDefault="00CA578F" w:rsidP="00CA578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45BF1B" w14:textId="77777777" w:rsidR="00CA578F" w:rsidRPr="00EA5FA7" w:rsidRDefault="00CA578F" w:rsidP="00CA578F">
      <w:pPr>
        <w:pStyle w:val="PL"/>
        <w:rPr>
          <w:noProof w:val="0"/>
        </w:rPr>
      </w:pPr>
      <w:r w:rsidRPr="00EA5FA7">
        <w:rPr>
          <w:noProof w:val="0"/>
        </w:rPr>
        <w:tab/>
        <w:t>...</w:t>
      </w:r>
    </w:p>
    <w:p w14:paraId="25C12C67" w14:textId="77777777" w:rsidR="00CA578F" w:rsidRPr="00EA5FA7" w:rsidRDefault="00CA578F" w:rsidP="00CA578F">
      <w:pPr>
        <w:pStyle w:val="PL"/>
        <w:rPr>
          <w:noProof w:val="0"/>
        </w:rPr>
      </w:pPr>
      <w:r w:rsidRPr="00EA5FA7">
        <w:rPr>
          <w:noProof w:val="0"/>
        </w:rPr>
        <w:t>}</w:t>
      </w:r>
    </w:p>
    <w:p w14:paraId="7ED12ABB" w14:textId="77777777" w:rsidR="00CA578F" w:rsidRPr="00EA5FA7" w:rsidRDefault="00CA578F" w:rsidP="00CA578F">
      <w:pPr>
        <w:pStyle w:val="PL"/>
        <w:rPr>
          <w:noProof w:val="0"/>
        </w:rPr>
      </w:pPr>
    </w:p>
    <w:p w14:paraId="39614B6F" w14:textId="77777777" w:rsidR="00CA578F" w:rsidRPr="00EA5FA7" w:rsidRDefault="00CA578F" w:rsidP="00CA578F">
      <w:pPr>
        <w:pStyle w:val="PL"/>
        <w:rPr>
          <w:noProof w:val="0"/>
        </w:rPr>
      </w:pPr>
      <w:r w:rsidRPr="00EA5FA7">
        <w:rPr>
          <w:noProof w:val="0"/>
        </w:rPr>
        <w:t>SRBs-ToBeSetup-ItemIEs F1AP-PROTOCOL-IES ::= {</w:t>
      </w:r>
    </w:p>
    <w:p w14:paraId="6497B2C5" w14:textId="77777777" w:rsidR="00CA578F" w:rsidRPr="00EA5FA7" w:rsidRDefault="00CA578F" w:rsidP="00CA578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AB21A6A" w14:textId="77777777" w:rsidR="00CA578F" w:rsidRPr="00EA5FA7" w:rsidRDefault="00CA578F" w:rsidP="00CA578F">
      <w:pPr>
        <w:pStyle w:val="PL"/>
        <w:rPr>
          <w:noProof w:val="0"/>
        </w:rPr>
      </w:pPr>
      <w:r w:rsidRPr="00EA5FA7">
        <w:rPr>
          <w:noProof w:val="0"/>
        </w:rPr>
        <w:tab/>
        <w:t>...</w:t>
      </w:r>
    </w:p>
    <w:p w14:paraId="0DAC2F19" w14:textId="77777777" w:rsidR="00CA578F" w:rsidRPr="00EA5FA7" w:rsidRDefault="00CA578F" w:rsidP="00CA578F">
      <w:pPr>
        <w:pStyle w:val="PL"/>
        <w:rPr>
          <w:noProof w:val="0"/>
        </w:rPr>
      </w:pPr>
      <w:r w:rsidRPr="00EA5FA7">
        <w:rPr>
          <w:noProof w:val="0"/>
        </w:rPr>
        <w:t>}</w:t>
      </w:r>
    </w:p>
    <w:p w14:paraId="21979CB6" w14:textId="77777777" w:rsidR="00CA578F" w:rsidRPr="00EA5FA7" w:rsidRDefault="00CA578F" w:rsidP="00CA578F">
      <w:pPr>
        <w:pStyle w:val="PL"/>
        <w:rPr>
          <w:noProof w:val="0"/>
        </w:rPr>
      </w:pPr>
    </w:p>
    <w:p w14:paraId="5063C8A9" w14:textId="77777777" w:rsidR="00CA578F" w:rsidRPr="00EA5FA7" w:rsidRDefault="00CA578F" w:rsidP="00CA578F">
      <w:pPr>
        <w:pStyle w:val="PL"/>
        <w:rPr>
          <w:noProof w:val="0"/>
        </w:rPr>
      </w:pPr>
      <w:r w:rsidRPr="00EA5FA7">
        <w:rPr>
          <w:noProof w:val="0"/>
        </w:rPr>
        <w:t>DRBs-ToBeSetup-ItemIEs F1AP-PROTOCOL-IES ::= {</w:t>
      </w:r>
    </w:p>
    <w:p w14:paraId="1F15CD5E"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2745E0D" w14:textId="77777777" w:rsidR="00CA578F" w:rsidRPr="00EA5FA7" w:rsidRDefault="00CA578F" w:rsidP="00CA578F">
      <w:pPr>
        <w:pStyle w:val="PL"/>
        <w:rPr>
          <w:noProof w:val="0"/>
        </w:rPr>
      </w:pPr>
      <w:r w:rsidRPr="00EA5FA7">
        <w:rPr>
          <w:noProof w:val="0"/>
        </w:rPr>
        <w:tab/>
        <w:t>...</w:t>
      </w:r>
    </w:p>
    <w:p w14:paraId="6548D676" w14:textId="77777777" w:rsidR="00CA578F" w:rsidRPr="00EA5FA7" w:rsidRDefault="00CA578F" w:rsidP="00CA578F">
      <w:pPr>
        <w:pStyle w:val="PL"/>
        <w:rPr>
          <w:noProof w:val="0"/>
        </w:rPr>
      </w:pPr>
      <w:r w:rsidRPr="00EA5FA7">
        <w:rPr>
          <w:noProof w:val="0"/>
        </w:rPr>
        <w:t>}</w:t>
      </w:r>
    </w:p>
    <w:p w14:paraId="3658607C" w14:textId="77777777" w:rsidR="00CA578F" w:rsidRPr="00EA5FA7" w:rsidRDefault="00CA578F" w:rsidP="00CA578F">
      <w:pPr>
        <w:pStyle w:val="PL"/>
        <w:rPr>
          <w:rFonts w:eastAsia="SimSun"/>
        </w:rPr>
      </w:pPr>
    </w:p>
    <w:p w14:paraId="777A32EF" w14:textId="77777777" w:rsidR="00CA578F" w:rsidRPr="00EA5FA7" w:rsidRDefault="00CA578F" w:rsidP="00CA578F">
      <w:pPr>
        <w:pStyle w:val="PL"/>
        <w:rPr>
          <w:noProof w:val="0"/>
        </w:rPr>
      </w:pPr>
    </w:p>
    <w:p w14:paraId="2600FC61" w14:textId="77777777" w:rsidR="00CA578F" w:rsidRPr="00EA5FA7" w:rsidRDefault="00CA578F" w:rsidP="00CA578F">
      <w:pPr>
        <w:pStyle w:val="PL"/>
        <w:rPr>
          <w:noProof w:val="0"/>
        </w:rPr>
      </w:pPr>
    </w:p>
    <w:p w14:paraId="0EDECAF7" w14:textId="77777777" w:rsidR="00CA578F" w:rsidRPr="00EA5FA7" w:rsidRDefault="00CA578F" w:rsidP="00CA578F">
      <w:pPr>
        <w:pStyle w:val="PL"/>
        <w:rPr>
          <w:noProof w:val="0"/>
        </w:rPr>
      </w:pPr>
      <w:r w:rsidRPr="00EA5FA7">
        <w:rPr>
          <w:noProof w:val="0"/>
        </w:rPr>
        <w:t>-- **************************************************************</w:t>
      </w:r>
    </w:p>
    <w:p w14:paraId="141D2247" w14:textId="77777777" w:rsidR="00CA578F" w:rsidRPr="00EA5FA7" w:rsidRDefault="00CA578F" w:rsidP="00CA578F">
      <w:pPr>
        <w:pStyle w:val="PL"/>
        <w:rPr>
          <w:noProof w:val="0"/>
        </w:rPr>
      </w:pPr>
      <w:r w:rsidRPr="00EA5FA7">
        <w:rPr>
          <w:noProof w:val="0"/>
        </w:rPr>
        <w:t>--</w:t>
      </w:r>
    </w:p>
    <w:p w14:paraId="3CB8A847" w14:textId="77777777" w:rsidR="00CA578F" w:rsidRPr="00EA5FA7" w:rsidRDefault="00CA578F" w:rsidP="00CA578F">
      <w:pPr>
        <w:pStyle w:val="PL"/>
        <w:outlineLvl w:val="4"/>
        <w:rPr>
          <w:noProof w:val="0"/>
        </w:rPr>
      </w:pPr>
      <w:r w:rsidRPr="00EA5FA7">
        <w:rPr>
          <w:noProof w:val="0"/>
        </w:rPr>
        <w:t>-- UE CONTEXT SETUP RESPONSE</w:t>
      </w:r>
    </w:p>
    <w:p w14:paraId="131C8543" w14:textId="77777777" w:rsidR="00CA578F" w:rsidRPr="00EA5FA7" w:rsidRDefault="00CA578F" w:rsidP="00CA578F">
      <w:pPr>
        <w:pStyle w:val="PL"/>
        <w:rPr>
          <w:noProof w:val="0"/>
        </w:rPr>
      </w:pPr>
      <w:r w:rsidRPr="00EA5FA7">
        <w:rPr>
          <w:noProof w:val="0"/>
        </w:rPr>
        <w:t>--</w:t>
      </w:r>
    </w:p>
    <w:p w14:paraId="48310A2B" w14:textId="77777777" w:rsidR="00CA578F" w:rsidRPr="00EA5FA7" w:rsidRDefault="00CA578F" w:rsidP="00CA578F">
      <w:pPr>
        <w:pStyle w:val="PL"/>
        <w:rPr>
          <w:noProof w:val="0"/>
        </w:rPr>
      </w:pPr>
      <w:r w:rsidRPr="00EA5FA7">
        <w:rPr>
          <w:noProof w:val="0"/>
        </w:rPr>
        <w:t>-- **************************************************************</w:t>
      </w:r>
    </w:p>
    <w:p w14:paraId="1C60019E" w14:textId="77777777" w:rsidR="00CA578F" w:rsidRPr="00EA5FA7" w:rsidRDefault="00CA578F" w:rsidP="00CA578F">
      <w:pPr>
        <w:pStyle w:val="PL"/>
        <w:rPr>
          <w:noProof w:val="0"/>
        </w:rPr>
      </w:pPr>
    </w:p>
    <w:p w14:paraId="2A2AD6C1" w14:textId="77777777" w:rsidR="00CA578F" w:rsidRPr="00EA5FA7" w:rsidRDefault="00CA578F" w:rsidP="00CA578F">
      <w:pPr>
        <w:pStyle w:val="PL"/>
        <w:rPr>
          <w:noProof w:val="0"/>
        </w:rPr>
      </w:pPr>
      <w:r w:rsidRPr="00EA5FA7">
        <w:rPr>
          <w:noProof w:val="0"/>
        </w:rPr>
        <w:t>UEContextSetupResponse ::= SEQUENCE {</w:t>
      </w:r>
    </w:p>
    <w:p w14:paraId="487D611C"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0D035574" w14:textId="77777777" w:rsidR="00CA578F" w:rsidRPr="00EA5FA7" w:rsidRDefault="00CA578F" w:rsidP="00CA578F">
      <w:pPr>
        <w:pStyle w:val="PL"/>
        <w:rPr>
          <w:noProof w:val="0"/>
        </w:rPr>
      </w:pPr>
      <w:r w:rsidRPr="00EA5FA7">
        <w:rPr>
          <w:noProof w:val="0"/>
        </w:rPr>
        <w:tab/>
        <w:t>...</w:t>
      </w:r>
    </w:p>
    <w:p w14:paraId="53F1F44B" w14:textId="77777777" w:rsidR="00CA578F" w:rsidRPr="00EA5FA7" w:rsidRDefault="00CA578F" w:rsidP="00CA578F">
      <w:pPr>
        <w:pStyle w:val="PL"/>
        <w:rPr>
          <w:noProof w:val="0"/>
        </w:rPr>
      </w:pPr>
      <w:r w:rsidRPr="00EA5FA7">
        <w:rPr>
          <w:noProof w:val="0"/>
        </w:rPr>
        <w:t>}</w:t>
      </w:r>
    </w:p>
    <w:p w14:paraId="0435C115" w14:textId="77777777" w:rsidR="00CA578F" w:rsidRPr="00EA5FA7" w:rsidRDefault="00CA578F" w:rsidP="00CA578F">
      <w:pPr>
        <w:pStyle w:val="PL"/>
        <w:rPr>
          <w:noProof w:val="0"/>
        </w:rPr>
      </w:pPr>
    </w:p>
    <w:p w14:paraId="1D3D0252" w14:textId="77777777" w:rsidR="00CA578F" w:rsidRPr="00EA5FA7" w:rsidRDefault="00CA578F" w:rsidP="00CA578F">
      <w:pPr>
        <w:pStyle w:val="PL"/>
        <w:rPr>
          <w:noProof w:val="0"/>
        </w:rPr>
      </w:pPr>
    </w:p>
    <w:p w14:paraId="488EC666" w14:textId="77777777" w:rsidR="00CA578F" w:rsidRPr="00EA5FA7" w:rsidRDefault="00CA578F" w:rsidP="00CA578F">
      <w:pPr>
        <w:pStyle w:val="PL"/>
        <w:rPr>
          <w:noProof w:val="0"/>
        </w:rPr>
      </w:pPr>
      <w:r w:rsidRPr="00EA5FA7">
        <w:rPr>
          <w:noProof w:val="0"/>
        </w:rPr>
        <w:t>UEContextSetupResponseIEs F1AP-PROTOCOL-IES ::= {</w:t>
      </w:r>
    </w:p>
    <w:p w14:paraId="285E2341"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7B332E"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6738E4" w14:textId="77777777" w:rsidR="00CA578F" w:rsidRPr="00EA5FA7" w:rsidRDefault="00CA578F" w:rsidP="00CA578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DFE39C0" w14:textId="77777777" w:rsidR="00CA578F" w:rsidRPr="00EA5FA7" w:rsidRDefault="00CA578F" w:rsidP="00CA578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FA5A0F" w14:textId="77777777" w:rsidR="00CA578F" w:rsidRPr="00EA5FA7" w:rsidRDefault="00CA578F" w:rsidP="00CA578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B5DCD16" w14:textId="77777777" w:rsidR="00CA578F" w:rsidRPr="00EA5FA7" w:rsidRDefault="00CA578F" w:rsidP="00CA578F">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91A474" w14:textId="77777777" w:rsidR="00CA578F" w:rsidRPr="00EA5FA7" w:rsidRDefault="00CA578F" w:rsidP="00CA578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65EB95A" w14:textId="77777777" w:rsidR="00CA578F" w:rsidRPr="00EA5FA7" w:rsidRDefault="00CA578F" w:rsidP="00CA578F">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988EA" w14:textId="77777777" w:rsidR="00CA578F" w:rsidRPr="00EA5FA7" w:rsidRDefault="00CA578F" w:rsidP="00CA578F">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063CF7" w14:textId="77777777" w:rsidR="00CA578F" w:rsidRPr="00EA5FA7" w:rsidRDefault="00CA578F" w:rsidP="00CA578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45DC644" w14:textId="77777777" w:rsidR="00CA578F" w:rsidRPr="00EA5FA7" w:rsidRDefault="00CA578F" w:rsidP="00CA578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C8C0654" w14:textId="77777777" w:rsidR="00CA578F" w:rsidRPr="00EA5FA7" w:rsidRDefault="00CA578F" w:rsidP="00CA578F">
      <w:pPr>
        <w:pStyle w:val="PL"/>
        <w:rPr>
          <w:noProof w:val="0"/>
        </w:rPr>
      </w:pPr>
      <w:r w:rsidRPr="00EA5FA7">
        <w:rPr>
          <w:noProof w:val="0"/>
        </w:rPr>
        <w:lastRenderedPageBreak/>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DBA673" w14:textId="77777777" w:rsidR="00CA578F" w:rsidRPr="00EA5FA7" w:rsidRDefault="00CA578F" w:rsidP="00CA578F">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8D4CC4" w14:textId="77777777" w:rsidR="00CA578F" w:rsidRPr="00EA5FA7" w:rsidRDefault="00CA578F" w:rsidP="00CA578F">
      <w:pPr>
        <w:pStyle w:val="PL"/>
        <w:rPr>
          <w:noProof w:val="0"/>
        </w:rPr>
      </w:pPr>
      <w:r w:rsidRPr="00EA5FA7">
        <w:rPr>
          <w:noProof w:val="0"/>
        </w:rPr>
        <w:tab/>
        <w:t>...</w:t>
      </w:r>
    </w:p>
    <w:p w14:paraId="5AC6BD83" w14:textId="77777777" w:rsidR="00CA578F" w:rsidRPr="00EA5FA7" w:rsidRDefault="00CA578F" w:rsidP="00CA578F">
      <w:pPr>
        <w:pStyle w:val="PL"/>
        <w:rPr>
          <w:noProof w:val="0"/>
        </w:rPr>
      </w:pPr>
      <w:r w:rsidRPr="00EA5FA7">
        <w:rPr>
          <w:noProof w:val="0"/>
        </w:rPr>
        <w:t>}</w:t>
      </w:r>
    </w:p>
    <w:p w14:paraId="15614147" w14:textId="77777777" w:rsidR="00CA578F" w:rsidRPr="00EA5FA7" w:rsidRDefault="00CA578F" w:rsidP="00CA578F">
      <w:pPr>
        <w:pStyle w:val="PL"/>
        <w:rPr>
          <w:noProof w:val="0"/>
        </w:rPr>
      </w:pPr>
    </w:p>
    <w:p w14:paraId="4F120FD7" w14:textId="77777777" w:rsidR="00CA578F" w:rsidRPr="00EA5FA7" w:rsidRDefault="00CA578F" w:rsidP="00CA578F">
      <w:pPr>
        <w:pStyle w:val="PL"/>
        <w:rPr>
          <w:noProof w:val="0"/>
        </w:rPr>
      </w:pPr>
      <w:r w:rsidRPr="00EA5FA7">
        <w:rPr>
          <w:noProof w:val="0"/>
        </w:rPr>
        <w:t>DRBs-Setup-List ::= SEQUENCE (SIZE(1..maxnoofDRBs)) OF ProtocolIE-SingleContainer { { DRBs-Setup-ItemIEs} }</w:t>
      </w:r>
    </w:p>
    <w:p w14:paraId="02F69D26" w14:textId="77777777" w:rsidR="00CA578F" w:rsidRPr="00EA5FA7" w:rsidRDefault="00CA578F" w:rsidP="00CA578F">
      <w:pPr>
        <w:pStyle w:val="PL"/>
        <w:rPr>
          <w:noProof w:val="0"/>
        </w:rPr>
      </w:pPr>
    </w:p>
    <w:p w14:paraId="49F77FD0" w14:textId="77777777" w:rsidR="00CA578F" w:rsidRPr="00EA5FA7" w:rsidRDefault="00CA578F" w:rsidP="00CA578F">
      <w:pPr>
        <w:pStyle w:val="PL"/>
        <w:rPr>
          <w:noProof w:val="0"/>
        </w:rPr>
      </w:pPr>
    </w:p>
    <w:p w14:paraId="36EF3392" w14:textId="77777777" w:rsidR="00CA578F" w:rsidRPr="00EA5FA7" w:rsidRDefault="00CA578F" w:rsidP="00CA578F">
      <w:pPr>
        <w:pStyle w:val="PL"/>
        <w:rPr>
          <w:noProof w:val="0"/>
        </w:rPr>
      </w:pPr>
      <w:r w:rsidRPr="00EA5FA7">
        <w:rPr>
          <w:noProof w:val="0"/>
        </w:rPr>
        <w:t>SRBs-FailedToBeSetup-List ::= SEQUENCE (SIZE(1..maxnoofSRBs)) OF ProtocolIE-SingleContainer { { SRBs-FailedToBeSetup-ItemIEs} }</w:t>
      </w:r>
    </w:p>
    <w:p w14:paraId="119A2CD4" w14:textId="77777777" w:rsidR="00CA578F" w:rsidRPr="00EA5FA7" w:rsidRDefault="00CA578F" w:rsidP="00CA578F">
      <w:pPr>
        <w:pStyle w:val="PL"/>
        <w:rPr>
          <w:noProof w:val="0"/>
        </w:rPr>
      </w:pPr>
      <w:r w:rsidRPr="00EA5FA7">
        <w:rPr>
          <w:noProof w:val="0"/>
        </w:rPr>
        <w:t>DRBs-FailedToBeSetup-List ::= SEQUENCE (SIZE(1..maxnoofDRBs)) OF ProtocolIE-SingleContainer { { DRBs-FailedToBeSetup-ItemIEs} }</w:t>
      </w:r>
    </w:p>
    <w:p w14:paraId="62B66AC0" w14:textId="77777777" w:rsidR="00CA578F" w:rsidRPr="00EA5FA7" w:rsidRDefault="00CA578F" w:rsidP="00CA578F">
      <w:pPr>
        <w:pStyle w:val="PL"/>
        <w:rPr>
          <w:rFonts w:eastAsia="SimSun"/>
        </w:rPr>
      </w:pPr>
      <w:r w:rsidRPr="00EA5FA7">
        <w:rPr>
          <w:rFonts w:eastAsia="SimSun"/>
        </w:rPr>
        <w:t>SCell-FailedtoSetup-List ::= SEQUENCE (SIZE(1..maxnoofSCells)) OF ProtocolIE-SingleContainer { { SCell-FailedtoSetup-ItemIEs} }</w:t>
      </w:r>
    </w:p>
    <w:p w14:paraId="0B2A2843" w14:textId="77777777" w:rsidR="00CA578F" w:rsidRPr="00EA5FA7" w:rsidRDefault="00CA578F" w:rsidP="00CA578F">
      <w:pPr>
        <w:pStyle w:val="PL"/>
        <w:rPr>
          <w:noProof w:val="0"/>
        </w:rPr>
      </w:pPr>
      <w:r w:rsidRPr="00EA5FA7">
        <w:rPr>
          <w:noProof w:val="0"/>
        </w:rPr>
        <w:t>SRBs-Setup-List ::= SEQUENCE (SIZE(1..maxnoofSRBs)) OF ProtocolIE-SingleContainer { { SRBs-Setup-ItemIEs} }</w:t>
      </w:r>
    </w:p>
    <w:p w14:paraId="6B574404" w14:textId="77777777" w:rsidR="00CA578F" w:rsidRPr="00EA5FA7" w:rsidRDefault="00CA578F" w:rsidP="00CA578F">
      <w:pPr>
        <w:pStyle w:val="PL"/>
        <w:rPr>
          <w:noProof w:val="0"/>
        </w:rPr>
      </w:pPr>
    </w:p>
    <w:p w14:paraId="0DD937B4" w14:textId="77777777" w:rsidR="00CA578F" w:rsidRPr="00EA5FA7" w:rsidRDefault="00CA578F" w:rsidP="00CA578F">
      <w:pPr>
        <w:pStyle w:val="PL"/>
        <w:rPr>
          <w:noProof w:val="0"/>
        </w:rPr>
      </w:pPr>
      <w:r w:rsidRPr="00EA5FA7">
        <w:rPr>
          <w:noProof w:val="0"/>
        </w:rPr>
        <w:t>DRBs-Setup-ItemIEs F1AP-PROTOCOL-IES ::= {</w:t>
      </w:r>
    </w:p>
    <w:p w14:paraId="613ABDBE"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58E1B8F" w14:textId="77777777" w:rsidR="00CA578F" w:rsidRPr="00EA5FA7" w:rsidRDefault="00CA578F" w:rsidP="00CA578F">
      <w:pPr>
        <w:pStyle w:val="PL"/>
        <w:rPr>
          <w:noProof w:val="0"/>
        </w:rPr>
      </w:pPr>
      <w:r w:rsidRPr="00EA5FA7">
        <w:rPr>
          <w:noProof w:val="0"/>
        </w:rPr>
        <w:tab/>
        <w:t>...</w:t>
      </w:r>
    </w:p>
    <w:p w14:paraId="57C40840" w14:textId="77777777" w:rsidR="00CA578F" w:rsidRPr="00EA5FA7" w:rsidRDefault="00CA578F" w:rsidP="00CA578F">
      <w:pPr>
        <w:pStyle w:val="PL"/>
        <w:rPr>
          <w:noProof w:val="0"/>
        </w:rPr>
      </w:pPr>
      <w:r w:rsidRPr="00EA5FA7">
        <w:rPr>
          <w:noProof w:val="0"/>
        </w:rPr>
        <w:t>}</w:t>
      </w:r>
    </w:p>
    <w:p w14:paraId="167D6E26" w14:textId="77777777" w:rsidR="00CA578F" w:rsidRPr="00EA5FA7" w:rsidRDefault="00CA578F" w:rsidP="00CA578F">
      <w:pPr>
        <w:pStyle w:val="PL"/>
        <w:rPr>
          <w:noProof w:val="0"/>
        </w:rPr>
      </w:pPr>
    </w:p>
    <w:p w14:paraId="64F754AF" w14:textId="77777777" w:rsidR="00CA578F" w:rsidRPr="00EA5FA7" w:rsidRDefault="00CA578F" w:rsidP="00CA578F">
      <w:pPr>
        <w:pStyle w:val="PL"/>
        <w:rPr>
          <w:noProof w:val="0"/>
        </w:rPr>
      </w:pPr>
      <w:r w:rsidRPr="00EA5FA7">
        <w:rPr>
          <w:noProof w:val="0"/>
        </w:rPr>
        <w:t>SRBs-Setup-ItemIEs F1AP-PROTOCOL-IES ::= {</w:t>
      </w:r>
    </w:p>
    <w:p w14:paraId="7F78B635" w14:textId="77777777" w:rsidR="00CA578F" w:rsidRPr="00EA5FA7" w:rsidRDefault="00CA578F" w:rsidP="00CA578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4F2FA07" w14:textId="77777777" w:rsidR="00CA578F" w:rsidRPr="00EA5FA7" w:rsidRDefault="00CA578F" w:rsidP="00CA578F">
      <w:pPr>
        <w:pStyle w:val="PL"/>
        <w:rPr>
          <w:noProof w:val="0"/>
        </w:rPr>
      </w:pPr>
      <w:r w:rsidRPr="00EA5FA7">
        <w:rPr>
          <w:noProof w:val="0"/>
        </w:rPr>
        <w:tab/>
        <w:t>...</w:t>
      </w:r>
    </w:p>
    <w:p w14:paraId="086EB23E" w14:textId="77777777" w:rsidR="00CA578F" w:rsidRPr="00EA5FA7" w:rsidRDefault="00CA578F" w:rsidP="00CA578F">
      <w:pPr>
        <w:pStyle w:val="PL"/>
        <w:rPr>
          <w:noProof w:val="0"/>
        </w:rPr>
      </w:pPr>
      <w:r w:rsidRPr="00EA5FA7">
        <w:rPr>
          <w:noProof w:val="0"/>
        </w:rPr>
        <w:t>}</w:t>
      </w:r>
    </w:p>
    <w:p w14:paraId="19B8A3E1" w14:textId="77777777" w:rsidR="00CA578F" w:rsidRPr="00EA5FA7" w:rsidRDefault="00CA578F" w:rsidP="00CA578F">
      <w:pPr>
        <w:pStyle w:val="PL"/>
        <w:rPr>
          <w:noProof w:val="0"/>
        </w:rPr>
      </w:pPr>
    </w:p>
    <w:p w14:paraId="5B73C0C9" w14:textId="77777777" w:rsidR="00CA578F" w:rsidRPr="00EA5FA7" w:rsidRDefault="00CA578F" w:rsidP="00CA578F">
      <w:pPr>
        <w:pStyle w:val="PL"/>
        <w:rPr>
          <w:noProof w:val="0"/>
        </w:rPr>
      </w:pPr>
      <w:r w:rsidRPr="00EA5FA7">
        <w:rPr>
          <w:noProof w:val="0"/>
        </w:rPr>
        <w:t>SRBs-FailedToBeSetup-ItemIEs F1AP-PROTOCOL-IES ::= {</w:t>
      </w:r>
    </w:p>
    <w:p w14:paraId="02B7B4E4"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CA34872" w14:textId="77777777" w:rsidR="00CA578F" w:rsidRPr="00EA5FA7" w:rsidRDefault="00CA578F" w:rsidP="00CA578F">
      <w:pPr>
        <w:pStyle w:val="PL"/>
        <w:rPr>
          <w:noProof w:val="0"/>
        </w:rPr>
      </w:pPr>
      <w:r w:rsidRPr="00EA5FA7">
        <w:rPr>
          <w:noProof w:val="0"/>
        </w:rPr>
        <w:tab/>
        <w:t>...</w:t>
      </w:r>
    </w:p>
    <w:p w14:paraId="7F1F3167" w14:textId="77777777" w:rsidR="00CA578F" w:rsidRPr="00EA5FA7" w:rsidRDefault="00CA578F" w:rsidP="00CA578F">
      <w:pPr>
        <w:pStyle w:val="PL"/>
        <w:rPr>
          <w:noProof w:val="0"/>
        </w:rPr>
      </w:pPr>
      <w:r w:rsidRPr="00EA5FA7">
        <w:rPr>
          <w:noProof w:val="0"/>
        </w:rPr>
        <w:t>}</w:t>
      </w:r>
    </w:p>
    <w:p w14:paraId="6AB73427" w14:textId="77777777" w:rsidR="00CA578F" w:rsidRPr="00EA5FA7" w:rsidRDefault="00CA578F" w:rsidP="00CA578F">
      <w:pPr>
        <w:pStyle w:val="PL"/>
        <w:rPr>
          <w:noProof w:val="0"/>
        </w:rPr>
      </w:pPr>
    </w:p>
    <w:p w14:paraId="1158A033" w14:textId="77777777" w:rsidR="00CA578F" w:rsidRPr="00EA5FA7" w:rsidRDefault="00CA578F" w:rsidP="00CA578F">
      <w:pPr>
        <w:pStyle w:val="PL"/>
        <w:rPr>
          <w:noProof w:val="0"/>
        </w:rPr>
      </w:pPr>
    </w:p>
    <w:p w14:paraId="10068AD0" w14:textId="77777777" w:rsidR="00CA578F" w:rsidRPr="00EA5FA7" w:rsidRDefault="00CA578F" w:rsidP="00CA578F">
      <w:pPr>
        <w:pStyle w:val="PL"/>
        <w:rPr>
          <w:noProof w:val="0"/>
        </w:rPr>
      </w:pPr>
      <w:r w:rsidRPr="00EA5FA7">
        <w:rPr>
          <w:noProof w:val="0"/>
        </w:rPr>
        <w:t>DRBs-FailedToBeSetup-ItemIEs F1AP-PROTOCOL-IES ::= {</w:t>
      </w:r>
    </w:p>
    <w:p w14:paraId="66080F93"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5E4A5537" w14:textId="77777777" w:rsidR="00CA578F" w:rsidRPr="00EA5FA7" w:rsidRDefault="00CA578F" w:rsidP="00CA578F">
      <w:pPr>
        <w:pStyle w:val="PL"/>
        <w:rPr>
          <w:noProof w:val="0"/>
        </w:rPr>
      </w:pPr>
      <w:r w:rsidRPr="00EA5FA7">
        <w:rPr>
          <w:noProof w:val="0"/>
        </w:rPr>
        <w:tab/>
        <w:t>...</w:t>
      </w:r>
    </w:p>
    <w:p w14:paraId="64B3FE83" w14:textId="77777777" w:rsidR="00CA578F" w:rsidRPr="00EA5FA7" w:rsidRDefault="00CA578F" w:rsidP="00CA578F">
      <w:pPr>
        <w:pStyle w:val="PL"/>
        <w:rPr>
          <w:noProof w:val="0"/>
        </w:rPr>
      </w:pPr>
      <w:r w:rsidRPr="00EA5FA7">
        <w:rPr>
          <w:noProof w:val="0"/>
        </w:rPr>
        <w:t>}</w:t>
      </w:r>
    </w:p>
    <w:p w14:paraId="6837D821" w14:textId="77777777" w:rsidR="00CA578F" w:rsidRPr="00EA5FA7" w:rsidRDefault="00CA578F" w:rsidP="00CA578F">
      <w:pPr>
        <w:pStyle w:val="PL"/>
        <w:rPr>
          <w:noProof w:val="0"/>
        </w:rPr>
      </w:pPr>
    </w:p>
    <w:p w14:paraId="416B6373" w14:textId="77777777" w:rsidR="00CA578F" w:rsidRPr="00EA5FA7" w:rsidRDefault="00CA578F" w:rsidP="00CA578F">
      <w:pPr>
        <w:pStyle w:val="PL"/>
        <w:rPr>
          <w:rFonts w:eastAsia="SimSun"/>
        </w:rPr>
      </w:pPr>
      <w:r w:rsidRPr="00EA5FA7">
        <w:rPr>
          <w:rFonts w:eastAsia="SimSun"/>
        </w:rPr>
        <w:t>SCell-FailedtoSetup-ItemIEs F1AP-PROTOCOL-IES ::= {</w:t>
      </w:r>
    </w:p>
    <w:p w14:paraId="4FD2F71C" w14:textId="77777777" w:rsidR="00CA578F" w:rsidRPr="00EA5FA7" w:rsidRDefault="00CA578F" w:rsidP="00CA578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B5EE02F" w14:textId="77777777" w:rsidR="00CA578F" w:rsidRPr="00EA5FA7" w:rsidRDefault="00CA578F" w:rsidP="00CA578F">
      <w:pPr>
        <w:pStyle w:val="PL"/>
        <w:rPr>
          <w:rFonts w:eastAsia="SimSun"/>
        </w:rPr>
      </w:pPr>
      <w:r w:rsidRPr="00EA5FA7">
        <w:rPr>
          <w:rFonts w:eastAsia="SimSun"/>
        </w:rPr>
        <w:tab/>
        <w:t>...</w:t>
      </w:r>
    </w:p>
    <w:p w14:paraId="31CB644F" w14:textId="77777777" w:rsidR="00CA578F" w:rsidRPr="00EA5FA7" w:rsidRDefault="00CA578F" w:rsidP="00CA578F">
      <w:pPr>
        <w:pStyle w:val="PL"/>
        <w:rPr>
          <w:rFonts w:eastAsia="SimSun"/>
        </w:rPr>
      </w:pPr>
      <w:r w:rsidRPr="00EA5FA7">
        <w:rPr>
          <w:rFonts w:eastAsia="SimSun"/>
        </w:rPr>
        <w:t>}</w:t>
      </w:r>
    </w:p>
    <w:p w14:paraId="62D400A4" w14:textId="77777777" w:rsidR="00CA578F" w:rsidRPr="00EA5FA7" w:rsidRDefault="00CA578F" w:rsidP="00CA578F">
      <w:pPr>
        <w:pStyle w:val="PL"/>
        <w:rPr>
          <w:noProof w:val="0"/>
        </w:rPr>
      </w:pPr>
    </w:p>
    <w:p w14:paraId="7A297A87" w14:textId="77777777" w:rsidR="00CA578F" w:rsidRPr="00EA5FA7" w:rsidRDefault="00CA578F" w:rsidP="00CA578F">
      <w:pPr>
        <w:pStyle w:val="PL"/>
        <w:rPr>
          <w:noProof w:val="0"/>
        </w:rPr>
      </w:pPr>
      <w:r w:rsidRPr="00EA5FA7">
        <w:rPr>
          <w:noProof w:val="0"/>
        </w:rPr>
        <w:t>-- **************************************************************</w:t>
      </w:r>
    </w:p>
    <w:p w14:paraId="244E7CEA" w14:textId="77777777" w:rsidR="00CA578F" w:rsidRPr="00EA5FA7" w:rsidRDefault="00CA578F" w:rsidP="00CA578F">
      <w:pPr>
        <w:pStyle w:val="PL"/>
        <w:rPr>
          <w:noProof w:val="0"/>
        </w:rPr>
      </w:pPr>
      <w:r w:rsidRPr="00EA5FA7">
        <w:rPr>
          <w:noProof w:val="0"/>
        </w:rPr>
        <w:t>--</w:t>
      </w:r>
    </w:p>
    <w:p w14:paraId="721AD7D3" w14:textId="77777777" w:rsidR="00CA578F" w:rsidRPr="00EA5FA7" w:rsidRDefault="00CA578F" w:rsidP="00CA578F">
      <w:pPr>
        <w:pStyle w:val="PL"/>
        <w:outlineLvl w:val="4"/>
        <w:rPr>
          <w:noProof w:val="0"/>
        </w:rPr>
      </w:pPr>
      <w:r w:rsidRPr="00EA5FA7">
        <w:rPr>
          <w:noProof w:val="0"/>
        </w:rPr>
        <w:t>-- UE CONTEXT SETUP FAILURE</w:t>
      </w:r>
    </w:p>
    <w:p w14:paraId="0AD6AA0C" w14:textId="77777777" w:rsidR="00CA578F" w:rsidRPr="00EA5FA7" w:rsidRDefault="00CA578F" w:rsidP="00CA578F">
      <w:pPr>
        <w:pStyle w:val="PL"/>
        <w:rPr>
          <w:noProof w:val="0"/>
        </w:rPr>
      </w:pPr>
      <w:r w:rsidRPr="00EA5FA7">
        <w:rPr>
          <w:noProof w:val="0"/>
        </w:rPr>
        <w:t>--</w:t>
      </w:r>
    </w:p>
    <w:p w14:paraId="68465384" w14:textId="77777777" w:rsidR="00CA578F" w:rsidRPr="00EA5FA7" w:rsidRDefault="00CA578F" w:rsidP="00CA578F">
      <w:pPr>
        <w:pStyle w:val="PL"/>
        <w:rPr>
          <w:noProof w:val="0"/>
        </w:rPr>
      </w:pPr>
      <w:r w:rsidRPr="00EA5FA7">
        <w:rPr>
          <w:noProof w:val="0"/>
        </w:rPr>
        <w:t>-- **************************************************************</w:t>
      </w:r>
    </w:p>
    <w:p w14:paraId="6CFEE1E4" w14:textId="77777777" w:rsidR="00CA578F" w:rsidRPr="00EA5FA7" w:rsidRDefault="00CA578F" w:rsidP="00CA578F">
      <w:pPr>
        <w:pStyle w:val="PL"/>
        <w:rPr>
          <w:noProof w:val="0"/>
        </w:rPr>
      </w:pPr>
    </w:p>
    <w:p w14:paraId="092CDA19" w14:textId="77777777" w:rsidR="00CA578F" w:rsidRPr="00EA5FA7" w:rsidRDefault="00CA578F" w:rsidP="00CA578F">
      <w:pPr>
        <w:pStyle w:val="PL"/>
        <w:rPr>
          <w:noProof w:val="0"/>
        </w:rPr>
      </w:pPr>
      <w:r w:rsidRPr="00EA5FA7">
        <w:rPr>
          <w:noProof w:val="0"/>
        </w:rPr>
        <w:t>UEContextSetupFailure ::= SEQUENCE {</w:t>
      </w:r>
    </w:p>
    <w:p w14:paraId="18B7A4B6"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5836935C" w14:textId="77777777" w:rsidR="00CA578F" w:rsidRPr="00EA5FA7" w:rsidRDefault="00CA578F" w:rsidP="00CA578F">
      <w:pPr>
        <w:pStyle w:val="PL"/>
        <w:rPr>
          <w:noProof w:val="0"/>
        </w:rPr>
      </w:pPr>
      <w:r w:rsidRPr="00EA5FA7">
        <w:rPr>
          <w:noProof w:val="0"/>
        </w:rPr>
        <w:tab/>
        <w:t>...</w:t>
      </w:r>
    </w:p>
    <w:p w14:paraId="40C027EF" w14:textId="77777777" w:rsidR="00CA578F" w:rsidRPr="00EA5FA7" w:rsidRDefault="00CA578F" w:rsidP="00CA578F">
      <w:pPr>
        <w:pStyle w:val="PL"/>
        <w:rPr>
          <w:noProof w:val="0"/>
        </w:rPr>
      </w:pPr>
      <w:r w:rsidRPr="00EA5FA7">
        <w:rPr>
          <w:noProof w:val="0"/>
        </w:rPr>
        <w:t>}</w:t>
      </w:r>
    </w:p>
    <w:p w14:paraId="26C8CACD" w14:textId="77777777" w:rsidR="00CA578F" w:rsidRPr="00EA5FA7" w:rsidRDefault="00CA578F" w:rsidP="00CA578F">
      <w:pPr>
        <w:pStyle w:val="PL"/>
        <w:rPr>
          <w:noProof w:val="0"/>
        </w:rPr>
      </w:pPr>
    </w:p>
    <w:p w14:paraId="0018DF30" w14:textId="77777777" w:rsidR="00CA578F" w:rsidRPr="00EA5FA7" w:rsidRDefault="00CA578F" w:rsidP="00CA578F">
      <w:pPr>
        <w:pStyle w:val="PL"/>
        <w:rPr>
          <w:noProof w:val="0"/>
        </w:rPr>
      </w:pPr>
      <w:r w:rsidRPr="00EA5FA7">
        <w:rPr>
          <w:noProof w:val="0"/>
        </w:rPr>
        <w:t>UEContextSetupFailureIEs F1AP-PROTOCOL-IES ::= {</w:t>
      </w:r>
    </w:p>
    <w:p w14:paraId="5536D734"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3EACA86"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168359E" w14:textId="77777777" w:rsidR="00CA578F" w:rsidRPr="00EA5FA7" w:rsidRDefault="00CA578F" w:rsidP="00CA57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DDDE6B" w14:textId="77777777" w:rsidR="00CA578F" w:rsidRPr="00EA5FA7" w:rsidRDefault="00CA578F" w:rsidP="00CA578F">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BAA778D" w14:textId="77777777" w:rsidR="00CA578F" w:rsidRPr="00EA5FA7" w:rsidRDefault="00CA578F" w:rsidP="00CA578F">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65B93D67" w14:textId="77777777" w:rsidR="00CA578F" w:rsidRPr="00EA5FA7" w:rsidRDefault="00CA578F" w:rsidP="00CA578F">
      <w:pPr>
        <w:pStyle w:val="PL"/>
        <w:rPr>
          <w:noProof w:val="0"/>
        </w:rPr>
      </w:pPr>
      <w:r w:rsidRPr="00EA5FA7">
        <w:rPr>
          <w:noProof w:val="0"/>
        </w:rPr>
        <w:tab/>
        <w:t>...</w:t>
      </w:r>
    </w:p>
    <w:p w14:paraId="0E7588D0" w14:textId="77777777" w:rsidR="00CA578F" w:rsidRPr="00EA5FA7" w:rsidRDefault="00CA578F" w:rsidP="00CA578F">
      <w:pPr>
        <w:pStyle w:val="PL"/>
        <w:rPr>
          <w:rFonts w:eastAsia="SimSun"/>
        </w:rPr>
      </w:pPr>
      <w:r w:rsidRPr="00EA5FA7">
        <w:rPr>
          <w:noProof w:val="0"/>
        </w:rPr>
        <w:t>}</w:t>
      </w:r>
    </w:p>
    <w:p w14:paraId="4E0E58B9" w14:textId="77777777" w:rsidR="00CA578F" w:rsidRPr="00EA5FA7" w:rsidRDefault="00CA578F" w:rsidP="00CA578F">
      <w:pPr>
        <w:pStyle w:val="PL"/>
        <w:rPr>
          <w:noProof w:val="0"/>
        </w:rPr>
      </w:pPr>
    </w:p>
    <w:p w14:paraId="176E7DC9" w14:textId="77777777" w:rsidR="00CA578F" w:rsidRPr="00EA5FA7" w:rsidRDefault="00CA578F" w:rsidP="00CA578F">
      <w:pPr>
        <w:pStyle w:val="PL"/>
        <w:rPr>
          <w:rFonts w:eastAsia="SimSun"/>
        </w:rPr>
      </w:pPr>
      <w:r w:rsidRPr="00EA5FA7">
        <w:rPr>
          <w:rFonts w:eastAsia="SimSun"/>
        </w:rPr>
        <w:t>Potential-SpCell-List::= SEQUENCE (SIZE(0..maxnoofPotentialSpCells)) OF ProtocolIE-SingleContainer { { Potential-SpCell-ItemIEs} }</w:t>
      </w:r>
    </w:p>
    <w:p w14:paraId="04DC53ED" w14:textId="77777777" w:rsidR="00CA578F" w:rsidRPr="00EA5FA7" w:rsidRDefault="00CA578F" w:rsidP="00CA578F">
      <w:pPr>
        <w:pStyle w:val="PL"/>
        <w:rPr>
          <w:rFonts w:eastAsia="SimSun"/>
        </w:rPr>
      </w:pPr>
    </w:p>
    <w:p w14:paraId="138C5EA7" w14:textId="77777777" w:rsidR="00CA578F" w:rsidRPr="00EA5FA7" w:rsidRDefault="00CA578F" w:rsidP="00CA578F">
      <w:pPr>
        <w:pStyle w:val="PL"/>
        <w:rPr>
          <w:rFonts w:eastAsia="SimSun"/>
        </w:rPr>
      </w:pPr>
      <w:r w:rsidRPr="00EA5FA7">
        <w:rPr>
          <w:rFonts w:eastAsia="SimSun"/>
        </w:rPr>
        <w:t>Potential-SpCell-ItemIEs F1AP-PROTOCOL-IES ::= {</w:t>
      </w:r>
    </w:p>
    <w:p w14:paraId="0B17DEF3" w14:textId="77777777" w:rsidR="00CA578F" w:rsidRPr="00EA5FA7" w:rsidRDefault="00CA578F" w:rsidP="00CA578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DD0BF2F" w14:textId="77777777" w:rsidR="00CA578F" w:rsidRPr="00EA5FA7" w:rsidRDefault="00CA578F" w:rsidP="00CA578F">
      <w:pPr>
        <w:pStyle w:val="PL"/>
        <w:rPr>
          <w:rFonts w:eastAsia="SimSun"/>
        </w:rPr>
      </w:pPr>
      <w:r w:rsidRPr="00EA5FA7">
        <w:rPr>
          <w:rFonts w:eastAsia="SimSun"/>
        </w:rPr>
        <w:tab/>
        <w:t>...</w:t>
      </w:r>
    </w:p>
    <w:p w14:paraId="3C433CAD" w14:textId="77777777" w:rsidR="00CA578F" w:rsidRPr="00EA5FA7" w:rsidRDefault="00CA578F" w:rsidP="00CA578F">
      <w:pPr>
        <w:pStyle w:val="PL"/>
        <w:rPr>
          <w:rFonts w:eastAsia="SimSun"/>
        </w:rPr>
      </w:pPr>
      <w:r w:rsidRPr="00EA5FA7">
        <w:rPr>
          <w:rFonts w:eastAsia="SimSun"/>
        </w:rPr>
        <w:t>}</w:t>
      </w:r>
    </w:p>
    <w:p w14:paraId="7A7B8113" w14:textId="77777777" w:rsidR="00CA578F" w:rsidRPr="00EA5FA7" w:rsidRDefault="00CA578F" w:rsidP="00CA578F">
      <w:pPr>
        <w:pStyle w:val="PL"/>
        <w:rPr>
          <w:noProof w:val="0"/>
        </w:rPr>
      </w:pPr>
    </w:p>
    <w:p w14:paraId="6F13BA00" w14:textId="77777777" w:rsidR="00CA578F" w:rsidRPr="00EA5FA7" w:rsidRDefault="00CA578F" w:rsidP="00CA578F">
      <w:pPr>
        <w:pStyle w:val="PL"/>
        <w:rPr>
          <w:noProof w:val="0"/>
        </w:rPr>
      </w:pPr>
      <w:r w:rsidRPr="00EA5FA7">
        <w:rPr>
          <w:noProof w:val="0"/>
        </w:rPr>
        <w:t>-- **************************************************************</w:t>
      </w:r>
    </w:p>
    <w:p w14:paraId="62D374D4" w14:textId="77777777" w:rsidR="00CA578F" w:rsidRPr="00EA5FA7" w:rsidRDefault="00CA578F" w:rsidP="00CA578F">
      <w:pPr>
        <w:pStyle w:val="PL"/>
        <w:rPr>
          <w:noProof w:val="0"/>
        </w:rPr>
      </w:pPr>
      <w:r w:rsidRPr="00EA5FA7">
        <w:rPr>
          <w:noProof w:val="0"/>
        </w:rPr>
        <w:t>--</w:t>
      </w:r>
    </w:p>
    <w:p w14:paraId="6535D955" w14:textId="77777777" w:rsidR="00CA578F" w:rsidRPr="00EA5FA7" w:rsidRDefault="00CA578F" w:rsidP="00CA578F">
      <w:pPr>
        <w:pStyle w:val="PL"/>
        <w:outlineLvl w:val="3"/>
        <w:rPr>
          <w:noProof w:val="0"/>
        </w:rPr>
      </w:pPr>
      <w:r w:rsidRPr="00EA5FA7">
        <w:rPr>
          <w:noProof w:val="0"/>
        </w:rPr>
        <w:t>-- UE Context Release Request ELEMENTARY PROCEDURE</w:t>
      </w:r>
    </w:p>
    <w:p w14:paraId="5DDF766E" w14:textId="77777777" w:rsidR="00CA578F" w:rsidRPr="00EA5FA7" w:rsidRDefault="00CA578F" w:rsidP="00CA578F">
      <w:pPr>
        <w:pStyle w:val="PL"/>
        <w:rPr>
          <w:noProof w:val="0"/>
        </w:rPr>
      </w:pPr>
      <w:r w:rsidRPr="00EA5FA7">
        <w:rPr>
          <w:noProof w:val="0"/>
        </w:rPr>
        <w:t>--</w:t>
      </w:r>
    </w:p>
    <w:p w14:paraId="60CF5105" w14:textId="77777777" w:rsidR="00CA578F" w:rsidRPr="00EA5FA7" w:rsidRDefault="00CA578F" w:rsidP="00CA578F">
      <w:pPr>
        <w:pStyle w:val="PL"/>
        <w:rPr>
          <w:noProof w:val="0"/>
        </w:rPr>
      </w:pPr>
      <w:r w:rsidRPr="00EA5FA7">
        <w:rPr>
          <w:noProof w:val="0"/>
        </w:rPr>
        <w:t>-- **************************************************************</w:t>
      </w:r>
    </w:p>
    <w:p w14:paraId="0C641EB6" w14:textId="77777777" w:rsidR="00CA578F" w:rsidRPr="00EA5FA7" w:rsidRDefault="00CA578F" w:rsidP="00CA578F">
      <w:pPr>
        <w:pStyle w:val="PL"/>
        <w:rPr>
          <w:noProof w:val="0"/>
        </w:rPr>
      </w:pPr>
    </w:p>
    <w:p w14:paraId="77FAE330" w14:textId="77777777" w:rsidR="00CA578F" w:rsidRPr="00EA5FA7" w:rsidRDefault="00CA578F" w:rsidP="00CA578F">
      <w:pPr>
        <w:pStyle w:val="PL"/>
        <w:rPr>
          <w:noProof w:val="0"/>
        </w:rPr>
      </w:pPr>
      <w:r w:rsidRPr="00EA5FA7">
        <w:rPr>
          <w:noProof w:val="0"/>
        </w:rPr>
        <w:t>-- **************************************************************</w:t>
      </w:r>
    </w:p>
    <w:p w14:paraId="6EEA95AE" w14:textId="77777777" w:rsidR="00CA578F" w:rsidRPr="00EA5FA7" w:rsidRDefault="00CA578F" w:rsidP="00CA578F">
      <w:pPr>
        <w:pStyle w:val="PL"/>
        <w:rPr>
          <w:noProof w:val="0"/>
        </w:rPr>
      </w:pPr>
      <w:r w:rsidRPr="00EA5FA7">
        <w:rPr>
          <w:noProof w:val="0"/>
        </w:rPr>
        <w:t>--</w:t>
      </w:r>
    </w:p>
    <w:p w14:paraId="387D2E1F" w14:textId="77777777" w:rsidR="00CA578F" w:rsidRPr="00EA5FA7" w:rsidRDefault="00CA578F" w:rsidP="00CA578F">
      <w:pPr>
        <w:pStyle w:val="PL"/>
        <w:outlineLvl w:val="4"/>
        <w:rPr>
          <w:noProof w:val="0"/>
        </w:rPr>
      </w:pPr>
      <w:r w:rsidRPr="00EA5FA7">
        <w:rPr>
          <w:noProof w:val="0"/>
        </w:rPr>
        <w:t>-- UE Context Release Request</w:t>
      </w:r>
    </w:p>
    <w:p w14:paraId="355F231E" w14:textId="77777777" w:rsidR="00CA578F" w:rsidRPr="00EA5FA7" w:rsidRDefault="00CA578F" w:rsidP="00CA578F">
      <w:pPr>
        <w:pStyle w:val="PL"/>
        <w:rPr>
          <w:noProof w:val="0"/>
        </w:rPr>
      </w:pPr>
      <w:r w:rsidRPr="00EA5FA7">
        <w:rPr>
          <w:noProof w:val="0"/>
        </w:rPr>
        <w:t>--</w:t>
      </w:r>
    </w:p>
    <w:p w14:paraId="1DD31728" w14:textId="77777777" w:rsidR="00CA578F" w:rsidRPr="00EA5FA7" w:rsidRDefault="00CA578F" w:rsidP="00CA578F">
      <w:pPr>
        <w:pStyle w:val="PL"/>
        <w:rPr>
          <w:noProof w:val="0"/>
        </w:rPr>
      </w:pPr>
      <w:r w:rsidRPr="00EA5FA7">
        <w:rPr>
          <w:noProof w:val="0"/>
        </w:rPr>
        <w:t>-- **************************************************************</w:t>
      </w:r>
    </w:p>
    <w:p w14:paraId="462C2A87" w14:textId="77777777" w:rsidR="00CA578F" w:rsidRPr="00EA5FA7" w:rsidRDefault="00CA578F" w:rsidP="00CA578F">
      <w:pPr>
        <w:pStyle w:val="PL"/>
        <w:rPr>
          <w:noProof w:val="0"/>
        </w:rPr>
      </w:pPr>
    </w:p>
    <w:p w14:paraId="27686472" w14:textId="77777777" w:rsidR="00CA578F" w:rsidRPr="00EA5FA7" w:rsidRDefault="00CA578F" w:rsidP="00CA578F">
      <w:pPr>
        <w:pStyle w:val="PL"/>
        <w:rPr>
          <w:noProof w:val="0"/>
        </w:rPr>
      </w:pPr>
      <w:r w:rsidRPr="00EA5FA7">
        <w:rPr>
          <w:noProof w:val="0"/>
        </w:rPr>
        <w:t>UEContextReleaseRequest ::= SEQUENCE {</w:t>
      </w:r>
    </w:p>
    <w:p w14:paraId="6AE2365D"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034C7C89" w14:textId="77777777" w:rsidR="00CA578F" w:rsidRPr="00EA5FA7" w:rsidRDefault="00CA578F" w:rsidP="00CA578F">
      <w:pPr>
        <w:pStyle w:val="PL"/>
        <w:rPr>
          <w:noProof w:val="0"/>
        </w:rPr>
      </w:pPr>
      <w:r w:rsidRPr="00EA5FA7">
        <w:rPr>
          <w:noProof w:val="0"/>
        </w:rPr>
        <w:tab/>
        <w:t>...</w:t>
      </w:r>
    </w:p>
    <w:p w14:paraId="285232DE" w14:textId="77777777" w:rsidR="00CA578F" w:rsidRPr="00EA5FA7" w:rsidRDefault="00CA578F" w:rsidP="00CA578F">
      <w:pPr>
        <w:pStyle w:val="PL"/>
        <w:rPr>
          <w:noProof w:val="0"/>
        </w:rPr>
      </w:pPr>
      <w:r w:rsidRPr="00EA5FA7">
        <w:rPr>
          <w:noProof w:val="0"/>
        </w:rPr>
        <w:t>}</w:t>
      </w:r>
    </w:p>
    <w:p w14:paraId="747630BC" w14:textId="77777777" w:rsidR="00CA578F" w:rsidRPr="00EA5FA7" w:rsidRDefault="00CA578F" w:rsidP="00CA578F">
      <w:pPr>
        <w:pStyle w:val="PL"/>
        <w:rPr>
          <w:noProof w:val="0"/>
        </w:rPr>
      </w:pPr>
    </w:p>
    <w:p w14:paraId="75389514" w14:textId="77777777" w:rsidR="00CA578F" w:rsidRPr="00EA5FA7" w:rsidRDefault="00CA578F" w:rsidP="00CA578F">
      <w:pPr>
        <w:pStyle w:val="PL"/>
        <w:rPr>
          <w:noProof w:val="0"/>
        </w:rPr>
      </w:pPr>
      <w:r w:rsidRPr="00EA5FA7">
        <w:rPr>
          <w:noProof w:val="0"/>
        </w:rPr>
        <w:t>UEContextReleaseRequestIEs F1AP-PROTOCOL-IES ::= {</w:t>
      </w:r>
    </w:p>
    <w:p w14:paraId="16BC18FA"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16FA46"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8C25E6" w14:textId="77777777" w:rsidR="00CA578F" w:rsidRPr="00EA5FA7" w:rsidRDefault="00CA578F" w:rsidP="00CA57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96B38F" w14:textId="77777777" w:rsidR="00CA578F" w:rsidRPr="00EA5FA7" w:rsidRDefault="00CA578F" w:rsidP="00CA578F">
      <w:pPr>
        <w:pStyle w:val="PL"/>
        <w:rPr>
          <w:noProof w:val="0"/>
        </w:rPr>
      </w:pPr>
      <w:r w:rsidRPr="00EA5FA7">
        <w:rPr>
          <w:noProof w:val="0"/>
        </w:rPr>
        <w:tab/>
        <w:t>...</w:t>
      </w:r>
    </w:p>
    <w:p w14:paraId="587347F8" w14:textId="77777777" w:rsidR="00CA578F" w:rsidRPr="00EA5FA7" w:rsidRDefault="00CA578F" w:rsidP="00CA578F">
      <w:pPr>
        <w:pStyle w:val="PL"/>
        <w:rPr>
          <w:noProof w:val="0"/>
        </w:rPr>
      </w:pPr>
      <w:r w:rsidRPr="00EA5FA7">
        <w:rPr>
          <w:noProof w:val="0"/>
        </w:rPr>
        <w:t>}</w:t>
      </w:r>
    </w:p>
    <w:p w14:paraId="599CD8D2" w14:textId="77777777" w:rsidR="00CA578F" w:rsidRPr="00EA5FA7" w:rsidRDefault="00CA578F" w:rsidP="00CA578F">
      <w:pPr>
        <w:pStyle w:val="PL"/>
        <w:rPr>
          <w:noProof w:val="0"/>
        </w:rPr>
      </w:pPr>
    </w:p>
    <w:p w14:paraId="7136E76C" w14:textId="77777777" w:rsidR="00CA578F" w:rsidRPr="00EA5FA7" w:rsidRDefault="00CA578F" w:rsidP="00CA578F">
      <w:pPr>
        <w:pStyle w:val="PL"/>
        <w:rPr>
          <w:noProof w:val="0"/>
        </w:rPr>
      </w:pPr>
    </w:p>
    <w:p w14:paraId="62591318" w14:textId="77777777" w:rsidR="00CA578F" w:rsidRPr="00EA5FA7" w:rsidRDefault="00CA578F" w:rsidP="00CA578F">
      <w:pPr>
        <w:pStyle w:val="PL"/>
        <w:rPr>
          <w:noProof w:val="0"/>
        </w:rPr>
      </w:pPr>
      <w:r w:rsidRPr="00EA5FA7">
        <w:rPr>
          <w:noProof w:val="0"/>
        </w:rPr>
        <w:t>-- **************************************************************</w:t>
      </w:r>
    </w:p>
    <w:p w14:paraId="0E3E591D" w14:textId="77777777" w:rsidR="00CA578F" w:rsidRPr="00EA5FA7" w:rsidRDefault="00CA578F" w:rsidP="00CA578F">
      <w:pPr>
        <w:pStyle w:val="PL"/>
        <w:rPr>
          <w:noProof w:val="0"/>
        </w:rPr>
      </w:pPr>
      <w:r w:rsidRPr="00EA5FA7">
        <w:rPr>
          <w:noProof w:val="0"/>
        </w:rPr>
        <w:t>--</w:t>
      </w:r>
    </w:p>
    <w:p w14:paraId="08ED5567" w14:textId="77777777" w:rsidR="00CA578F" w:rsidRPr="00EA5FA7" w:rsidRDefault="00CA578F" w:rsidP="00CA578F">
      <w:pPr>
        <w:pStyle w:val="PL"/>
        <w:outlineLvl w:val="3"/>
        <w:rPr>
          <w:noProof w:val="0"/>
        </w:rPr>
      </w:pPr>
      <w:r w:rsidRPr="00EA5FA7">
        <w:rPr>
          <w:noProof w:val="0"/>
        </w:rPr>
        <w:t>-- UE Context Release (gNB-CU initiated) ELEMENTARY PROCEDURE</w:t>
      </w:r>
    </w:p>
    <w:p w14:paraId="13F1F5CF" w14:textId="77777777" w:rsidR="00CA578F" w:rsidRPr="00EA5FA7" w:rsidRDefault="00CA578F" w:rsidP="00CA578F">
      <w:pPr>
        <w:pStyle w:val="PL"/>
        <w:rPr>
          <w:noProof w:val="0"/>
        </w:rPr>
      </w:pPr>
      <w:r w:rsidRPr="00EA5FA7">
        <w:rPr>
          <w:noProof w:val="0"/>
        </w:rPr>
        <w:t>--</w:t>
      </w:r>
    </w:p>
    <w:p w14:paraId="446FD22D" w14:textId="77777777" w:rsidR="00CA578F" w:rsidRPr="00EA5FA7" w:rsidRDefault="00CA578F" w:rsidP="00CA578F">
      <w:pPr>
        <w:pStyle w:val="PL"/>
        <w:rPr>
          <w:noProof w:val="0"/>
        </w:rPr>
      </w:pPr>
      <w:r w:rsidRPr="00EA5FA7">
        <w:rPr>
          <w:noProof w:val="0"/>
        </w:rPr>
        <w:t>-- **************************************************************</w:t>
      </w:r>
    </w:p>
    <w:p w14:paraId="10DEE93C" w14:textId="77777777" w:rsidR="00CA578F" w:rsidRPr="00EA5FA7" w:rsidRDefault="00CA578F" w:rsidP="00CA578F">
      <w:pPr>
        <w:pStyle w:val="PL"/>
        <w:rPr>
          <w:noProof w:val="0"/>
        </w:rPr>
      </w:pPr>
    </w:p>
    <w:p w14:paraId="52A650F4" w14:textId="77777777" w:rsidR="00CA578F" w:rsidRPr="00EA5FA7" w:rsidRDefault="00CA578F" w:rsidP="00CA578F">
      <w:pPr>
        <w:pStyle w:val="PL"/>
        <w:rPr>
          <w:noProof w:val="0"/>
        </w:rPr>
      </w:pPr>
      <w:r w:rsidRPr="00EA5FA7">
        <w:rPr>
          <w:noProof w:val="0"/>
        </w:rPr>
        <w:t>-- **************************************************************</w:t>
      </w:r>
    </w:p>
    <w:p w14:paraId="517C7648" w14:textId="77777777" w:rsidR="00CA578F" w:rsidRPr="00EA5FA7" w:rsidRDefault="00CA578F" w:rsidP="00CA578F">
      <w:pPr>
        <w:pStyle w:val="PL"/>
        <w:rPr>
          <w:noProof w:val="0"/>
        </w:rPr>
      </w:pPr>
      <w:r w:rsidRPr="00EA5FA7">
        <w:rPr>
          <w:noProof w:val="0"/>
        </w:rPr>
        <w:t>--</w:t>
      </w:r>
    </w:p>
    <w:p w14:paraId="2ED29999" w14:textId="77777777" w:rsidR="00CA578F" w:rsidRPr="00EA5FA7" w:rsidRDefault="00CA578F" w:rsidP="00CA578F">
      <w:pPr>
        <w:pStyle w:val="PL"/>
        <w:outlineLvl w:val="4"/>
        <w:rPr>
          <w:noProof w:val="0"/>
        </w:rPr>
      </w:pPr>
      <w:r w:rsidRPr="00EA5FA7">
        <w:rPr>
          <w:noProof w:val="0"/>
        </w:rPr>
        <w:t xml:space="preserve">-- UE CONTEXT RELEASE COMMAND </w:t>
      </w:r>
    </w:p>
    <w:p w14:paraId="605B5C92" w14:textId="77777777" w:rsidR="00CA578F" w:rsidRPr="00EA5FA7" w:rsidRDefault="00CA578F" w:rsidP="00CA578F">
      <w:pPr>
        <w:pStyle w:val="PL"/>
        <w:rPr>
          <w:noProof w:val="0"/>
        </w:rPr>
      </w:pPr>
      <w:r w:rsidRPr="00EA5FA7">
        <w:rPr>
          <w:noProof w:val="0"/>
        </w:rPr>
        <w:t>--</w:t>
      </w:r>
    </w:p>
    <w:p w14:paraId="2BFB2CA6" w14:textId="77777777" w:rsidR="00CA578F" w:rsidRPr="00EA5FA7" w:rsidRDefault="00CA578F" w:rsidP="00CA578F">
      <w:pPr>
        <w:pStyle w:val="PL"/>
        <w:rPr>
          <w:noProof w:val="0"/>
        </w:rPr>
      </w:pPr>
      <w:r w:rsidRPr="00EA5FA7">
        <w:rPr>
          <w:noProof w:val="0"/>
        </w:rPr>
        <w:t>-- **************************************************************</w:t>
      </w:r>
    </w:p>
    <w:p w14:paraId="5DECAD73" w14:textId="77777777" w:rsidR="00CA578F" w:rsidRPr="00EA5FA7" w:rsidRDefault="00CA578F" w:rsidP="00CA578F">
      <w:pPr>
        <w:pStyle w:val="PL"/>
        <w:rPr>
          <w:noProof w:val="0"/>
        </w:rPr>
      </w:pPr>
    </w:p>
    <w:p w14:paraId="5BC70A1D" w14:textId="77777777" w:rsidR="00CA578F" w:rsidRPr="00EA5FA7" w:rsidRDefault="00CA578F" w:rsidP="00CA578F">
      <w:pPr>
        <w:pStyle w:val="PL"/>
        <w:rPr>
          <w:noProof w:val="0"/>
        </w:rPr>
      </w:pPr>
      <w:r w:rsidRPr="00EA5FA7">
        <w:rPr>
          <w:noProof w:val="0"/>
        </w:rPr>
        <w:t>UEContextReleaseCommand ::= SEQUENCE {</w:t>
      </w:r>
    </w:p>
    <w:p w14:paraId="7DDBE59B"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78045ACC" w14:textId="77777777" w:rsidR="00CA578F" w:rsidRPr="00EA5FA7" w:rsidRDefault="00CA578F" w:rsidP="00CA578F">
      <w:pPr>
        <w:pStyle w:val="PL"/>
        <w:rPr>
          <w:noProof w:val="0"/>
        </w:rPr>
      </w:pPr>
      <w:r w:rsidRPr="00EA5FA7">
        <w:rPr>
          <w:noProof w:val="0"/>
        </w:rPr>
        <w:tab/>
        <w:t>...</w:t>
      </w:r>
    </w:p>
    <w:p w14:paraId="5A1C4F1A" w14:textId="77777777" w:rsidR="00CA578F" w:rsidRPr="00EA5FA7" w:rsidRDefault="00CA578F" w:rsidP="00CA578F">
      <w:pPr>
        <w:pStyle w:val="PL"/>
        <w:rPr>
          <w:noProof w:val="0"/>
        </w:rPr>
      </w:pPr>
      <w:r w:rsidRPr="00EA5FA7">
        <w:rPr>
          <w:noProof w:val="0"/>
        </w:rPr>
        <w:t>}</w:t>
      </w:r>
    </w:p>
    <w:p w14:paraId="0B137031" w14:textId="77777777" w:rsidR="00CA578F" w:rsidRPr="00EA5FA7" w:rsidRDefault="00CA578F" w:rsidP="00CA578F">
      <w:pPr>
        <w:pStyle w:val="PL"/>
        <w:rPr>
          <w:noProof w:val="0"/>
        </w:rPr>
      </w:pPr>
    </w:p>
    <w:p w14:paraId="03C3AFD1" w14:textId="77777777" w:rsidR="00CA578F" w:rsidRPr="00EA5FA7" w:rsidRDefault="00CA578F" w:rsidP="00CA578F">
      <w:pPr>
        <w:pStyle w:val="PL"/>
        <w:rPr>
          <w:noProof w:val="0"/>
        </w:rPr>
      </w:pPr>
      <w:r w:rsidRPr="00EA5FA7">
        <w:rPr>
          <w:noProof w:val="0"/>
        </w:rPr>
        <w:t>UEContextReleaseCommandIEs F1AP-PROTOCOL-IES ::= {</w:t>
      </w:r>
    </w:p>
    <w:p w14:paraId="053C9841"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A9B95A"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386CF8" w14:textId="77777777" w:rsidR="00CA578F" w:rsidRPr="00EA5FA7" w:rsidRDefault="00CA578F" w:rsidP="00CA57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31B90D35" w14:textId="77777777" w:rsidR="00CA578F" w:rsidRPr="00EA5FA7" w:rsidRDefault="00CA578F" w:rsidP="00CA578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3C888E" w14:textId="77777777" w:rsidR="00CA578F" w:rsidRPr="00EA5FA7" w:rsidRDefault="00CA578F" w:rsidP="00CA578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44F66B2" w14:textId="77777777" w:rsidR="00CA578F" w:rsidRPr="00EA5FA7" w:rsidRDefault="00CA578F" w:rsidP="00CA578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39836" w14:textId="77777777" w:rsidR="00CA578F" w:rsidRPr="00EA5FA7" w:rsidRDefault="00CA578F" w:rsidP="00CA578F">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5193342C" w14:textId="77777777" w:rsidR="00CA578F" w:rsidRPr="00EA5FA7" w:rsidRDefault="00CA578F" w:rsidP="00CA578F">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17454CAF" w14:textId="77777777" w:rsidR="00CA578F" w:rsidRPr="00EA5FA7" w:rsidRDefault="00CA578F" w:rsidP="00CA578F">
      <w:pPr>
        <w:pStyle w:val="PL"/>
        <w:rPr>
          <w:noProof w:val="0"/>
        </w:rPr>
      </w:pPr>
      <w:r w:rsidRPr="00EA5FA7">
        <w:rPr>
          <w:noProof w:val="0"/>
        </w:rPr>
        <w:tab/>
        <w:t>...</w:t>
      </w:r>
    </w:p>
    <w:p w14:paraId="589BA11A" w14:textId="77777777" w:rsidR="00CA578F" w:rsidRPr="00EA5FA7" w:rsidRDefault="00CA578F" w:rsidP="00CA578F">
      <w:pPr>
        <w:pStyle w:val="PL"/>
        <w:rPr>
          <w:noProof w:val="0"/>
        </w:rPr>
      </w:pPr>
      <w:r w:rsidRPr="00EA5FA7">
        <w:rPr>
          <w:noProof w:val="0"/>
        </w:rPr>
        <w:t xml:space="preserve">} </w:t>
      </w:r>
    </w:p>
    <w:p w14:paraId="65803FE1" w14:textId="77777777" w:rsidR="00CA578F" w:rsidRPr="00EA5FA7" w:rsidRDefault="00CA578F" w:rsidP="00CA578F">
      <w:pPr>
        <w:pStyle w:val="PL"/>
        <w:rPr>
          <w:noProof w:val="0"/>
        </w:rPr>
      </w:pPr>
    </w:p>
    <w:p w14:paraId="041F87FD" w14:textId="77777777" w:rsidR="00CA578F" w:rsidRPr="00EA5FA7" w:rsidRDefault="00CA578F" w:rsidP="00CA578F">
      <w:pPr>
        <w:pStyle w:val="PL"/>
        <w:rPr>
          <w:noProof w:val="0"/>
        </w:rPr>
      </w:pPr>
      <w:r w:rsidRPr="00EA5FA7">
        <w:rPr>
          <w:noProof w:val="0"/>
        </w:rPr>
        <w:t>-- **************************************************************</w:t>
      </w:r>
    </w:p>
    <w:p w14:paraId="48B0A1F1" w14:textId="77777777" w:rsidR="00CA578F" w:rsidRPr="00EA5FA7" w:rsidRDefault="00CA578F" w:rsidP="00CA578F">
      <w:pPr>
        <w:pStyle w:val="PL"/>
        <w:rPr>
          <w:noProof w:val="0"/>
        </w:rPr>
      </w:pPr>
      <w:r w:rsidRPr="00EA5FA7">
        <w:rPr>
          <w:noProof w:val="0"/>
        </w:rPr>
        <w:t>--</w:t>
      </w:r>
    </w:p>
    <w:p w14:paraId="3B417AC2" w14:textId="77777777" w:rsidR="00CA578F" w:rsidRPr="00EA5FA7" w:rsidRDefault="00CA578F" w:rsidP="00CA578F">
      <w:pPr>
        <w:pStyle w:val="PL"/>
        <w:outlineLvl w:val="4"/>
        <w:rPr>
          <w:noProof w:val="0"/>
        </w:rPr>
      </w:pPr>
      <w:r w:rsidRPr="00EA5FA7">
        <w:rPr>
          <w:noProof w:val="0"/>
        </w:rPr>
        <w:t>-- UE CONTEXT RELEASE COMPLETE</w:t>
      </w:r>
    </w:p>
    <w:p w14:paraId="5A0F4702" w14:textId="77777777" w:rsidR="00CA578F" w:rsidRPr="00EA5FA7" w:rsidRDefault="00CA578F" w:rsidP="00CA578F">
      <w:pPr>
        <w:pStyle w:val="PL"/>
        <w:rPr>
          <w:noProof w:val="0"/>
        </w:rPr>
      </w:pPr>
      <w:r w:rsidRPr="00EA5FA7">
        <w:rPr>
          <w:noProof w:val="0"/>
        </w:rPr>
        <w:t>--</w:t>
      </w:r>
    </w:p>
    <w:p w14:paraId="1723EC19" w14:textId="77777777" w:rsidR="00CA578F" w:rsidRPr="00EA5FA7" w:rsidRDefault="00CA578F" w:rsidP="00CA578F">
      <w:pPr>
        <w:pStyle w:val="PL"/>
        <w:rPr>
          <w:noProof w:val="0"/>
        </w:rPr>
      </w:pPr>
      <w:r w:rsidRPr="00EA5FA7">
        <w:rPr>
          <w:noProof w:val="0"/>
        </w:rPr>
        <w:t>-- **************************************************************</w:t>
      </w:r>
    </w:p>
    <w:p w14:paraId="582542CA" w14:textId="77777777" w:rsidR="00CA578F" w:rsidRPr="00EA5FA7" w:rsidRDefault="00CA578F" w:rsidP="00CA578F">
      <w:pPr>
        <w:pStyle w:val="PL"/>
        <w:rPr>
          <w:noProof w:val="0"/>
        </w:rPr>
      </w:pPr>
    </w:p>
    <w:p w14:paraId="288012B4" w14:textId="77777777" w:rsidR="00CA578F" w:rsidRPr="00EA5FA7" w:rsidRDefault="00CA578F" w:rsidP="00CA578F">
      <w:pPr>
        <w:pStyle w:val="PL"/>
        <w:rPr>
          <w:noProof w:val="0"/>
        </w:rPr>
      </w:pPr>
      <w:r w:rsidRPr="00EA5FA7">
        <w:rPr>
          <w:noProof w:val="0"/>
        </w:rPr>
        <w:lastRenderedPageBreak/>
        <w:t>UEContextReleaseComplete ::= SEQUENCE {</w:t>
      </w:r>
    </w:p>
    <w:p w14:paraId="545A5CA1"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9A07324" w14:textId="77777777" w:rsidR="00CA578F" w:rsidRPr="00EA5FA7" w:rsidRDefault="00CA578F" w:rsidP="00CA578F">
      <w:pPr>
        <w:pStyle w:val="PL"/>
        <w:rPr>
          <w:noProof w:val="0"/>
        </w:rPr>
      </w:pPr>
      <w:r w:rsidRPr="00EA5FA7">
        <w:rPr>
          <w:noProof w:val="0"/>
        </w:rPr>
        <w:tab/>
        <w:t>...</w:t>
      </w:r>
    </w:p>
    <w:p w14:paraId="0B6E0014" w14:textId="77777777" w:rsidR="00CA578F" w:rsidRPr="00EA5FA7" w:rsidRDefault="00CA578F" w:rsidP="00CA578F">
      <w:pPr>
        <w:pStyle w:val="PL"/>
        <w:rPr>
          <w:noProof w:val="0"/>
        </w:rPr>
      </w:pPr>
      <w:r w:rsidRPr="00EA5FA7">
        <w:rPr>
          <w:noProof w:val="0"/>
        </w:rPr>
        <w:t>}</w:t>
      </w:r>
    </w:p>
    <w:p w14:paraId="1605A422" w14:textId="77777777" w:rsidR="00CA578F" w:rsidRPr="00EA5FA7" w:rsidRDefault="00CA578F" w:rsidP="00CA578F">
      <w:pPr>
        <w:pStyle w:val="PL"/>
        <w:rPr>
          <w:noProof w:val="0"/>
        </w:rPr>
      </w:pPr>
    </w:p>
    <w:p w14:paraId="71766DE9" w14:textId="77777777" w:rsidR="00CA578F" w:rsidRPr="00EA5FA7" w:rsidRDefault="00CA578F" w:rsidP="00CA578F">
      <w:pPr>
        <w:pStyle w:val="PL"/>
        <w:rPr>
          <w:noProof w:val="0"/>
        </w:rPr>
      </w:pPr>
    </w:p>
    <w:p w14:paraId="6763815F" w14:textId="77777777" w:rsidR="00CA578F" w:rsidRPr="00EA5FA7" w:rsidRDefault="00CA578F" w:rsidP="00CA578F">
      <w:pPr>
        <w:pStyle w:val="PL"/>
        <w:rPr>
          <w:noProof w:val="0"/>
        </w:rPr>
      </w:pPr>
      <w:r w:rsidRPr="00EA5FA7">
        <w:rPr>
          <w:noProof w:val="0"/>
        </w:rPr>
        <w:t>UEContextReleaseCompleteIEs F1AP-PROTOCOL-IES ::= {</w:t>
      </w:r>
    </w:p>
    <w:p w14:paraId="6F6711EB"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027609A"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1B1D414" w14:textId="77777777" w:rsidR="00CA578F" w:rsidRPr="00EA5FA7" w:rsidRDefault="00CA578F" w:rsidP="00CA578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7E21DED3" w14:textId="77777777" w:rsidR="00CA578F" w:rsidRPr="00EA5FA7" w:rsidRDefault="00CA578F" w:rsidP="00CA578F">
      <w:pPr>
        <w:pStyle w:val="PL"/>
        <w:rPr>
          <w:noProof w:val="0"/>
        </w:rPr>
      </w:pPr>
      <w:r w:rsidRPr="00EA5FA7">
        <w:rPr>
          <w:noProof w:val="0"/>
        </w:rPr>
        <w:tab/>
        <w:t>...</w:t>
      </w:r>
    </w:p>
    <w:p w14:paraId="746E4381" w14:textId="77777777" w:rsidR="00CA578F" w:rsidRPr="00EA5FA7" w:rsidRDefault="00CA578F" w:rsidP="00CA578F">
      <w:pPr>
        <w:pStyle w:val="PL"/>
        <w:rPr>
          <w:noProof w:val="0"/>
        </w:rPr>
      </w:pPr>
      <w:r w:rsidRPr="00EA5FA7">
        <w:rPr>
          <w:noProof w:val="0"/>
        </w:rPr>
        <w:t>}</w:t>
      </w:r>
    </w:p>
    <w:p w14:paraId="452099A2" w14:textId="77777777" w:rsidR="00CA578F" w:rsidRPr="00EA5FA7" w:rsidRDefault="00CA578F" w:rsidP="00CA578F">
      <w:pPr>
        <w:pStyle w:val="PL"/>
        <w:rPr>
          <w:noProof w:val="0"/>
        </w:rPr>
      </w:pPr>
    </w:p>
    <w:p w14:paraId="0EB2B9BD" w14:textId="77777777" w:rsidR="00CA578F" w:rsidRPr="00EA5FA7" w:rsidRDefault="00CA578F" w:rsidP="00CA578F">
      <w:pPr>
        <w:pStyle w:val="PL"/>
        <w:rPr>
          <w:noProof w:val="0"/>
        </w:rPr>
      </w:pPr>
      <w:r w:rsidRPr="00EA5FA7">
        <w:rPr>
          <w:noProof w:val="0"/>
        </w:rPr>
        <w:t>-- **************************************************************</w:t>
      </w:r>
    </w:p>
    <w:p w14:paraId="798C51FC" w14:textId="77777777" w:rsidR="00CA578F" w:rsidRPr="00EA5FA7" w:rsidRDefault="00CA578F" w:rsidP="00CA578F">
      <w:pPr>
        <w:pStyle w:val="PL"/>
        <w:rPr>
          <w:noProof w:val="0"/>
        </w:rPr>
      </w:pPr>
      <w:r w:rsidRPr="00EA5FA7">
        <w:rPr>
          <w:noProof w:val="0"/>
        </w:rPr>
        <w:t>--</w:t>
      </w:r>
    </w:p>
    <w:p w14:paraId="173237F2" w14:textId="77777777" w:rsidR="00CA578F" w:rsidRPr="00EA5FA7" w:rsidRDefault="00CA578F" w:rsidP="00CA578F">
      <w:pPr>
        <w:pStyle w:val="PL"/>
        <w:outlineLvl w:val="3"/>
        <w:rPr>
          <w:noProof w:val="0"/>
        </w:rPr>
      </w:pPr>
      <w:r w:rsidRPr="00EA5FA7">
        <w:rPr>
          <w:noProof w:val="0"/>
        </w:rPr>
        <w:t>-- UE Context Modification ELEMENTARY PROCEDURE</w:t>
      </w:r>
    </w:p>
    <w:p w14:paraId="7C98FB14" w14:textId="77777777" w:rsidR="00CA578F" w:rsidRPr="00EA5FA7" w:rsidRDefault="00CA578F" w:rsidP="00CA578F">
      <w:pPr>
        <w:pStyle w:val="PL"/>
        <w:rPr>
          <w:noProof w:val="0"/>
        </w:rPr>
      </w:pPr>
      <w:r w:rsidRPr="00EA5FA7">
        <w:rPr>
          <w:noProof w:val="0"/>
        </w:rPr>
        <w:t>--</w:t>
      </w:r>
    </w:p>
    <w:p w14:paraId="13E52900" w14:textId="77777777" w:rsidR="00CA578F" w:rsidRPr="00EA5FA7" w:rsidRDefault="00CA578F" w:rsidP="00CA578F">
      <w:pPr>
        <w:pStyle w:val="PL"/>
        <w:rPr>
          <w:noProof w:val="0"/>
        </w:rPr>
      </w:pPr>
      <w:r w:rsidRPr="00EA5FA7">
        <w:rPr>
          <w:noProof w:val="0"/>
        </w:rPr>
        <w:t>-- **************************************************************</w:t>
      </w:r>
    </w:p>
    <w:p w14:paraId="5962ACDB" w14:textId="77777777" w:rsidR="00CA578F" w:rsidRPr="00EA5FA7" w:rsidRDefault="00CA578F" w:rsidP="00CA578F">
      <w:pPr>
        <w:pStyle w:val="PL"/>
        <w:rPr>
          <w:noProof w:val="0"/>
        </w:rPr>
      </w:pPr>
    </w:p>
    <w:p w14:paraId="398E2ED1" w14:textId="77777777" w:rsidR="00CA578F" w:rsidRPr="00EA5FA7" w:rsidRDefault="00CA578F" w:rsidP="00CA578F">
      <w:pPr>
        <w:pStyle w:val="PL"/>
        <w:rPr>
          <w:noProof w:val="0"/>
        </w:rPr>
      </w:pPr>
      <w:r w:rsidRPr="00EA5FA7">
        <w:rPr>
          <w:noProof w:val="0"/>
        </w:rPr>
        <w:t>-- **************************************************************</w:t>
      </w:r>
    </w:p>
    <w:p w14:paraId="1EA6D8ED" w14:textId="77777777" w:rsidR="00CA578F" w:rsidRPr="00EA5FA7" w:rsidRDefault="00CA578F" w:rsidP="00CA578F">
      <w:pPr>
        <w:pStyle w:val="PL"/>
        <w:rPr>
          <w:noProof w:val="0"/>
        </w:rPr>
      </w:pPr>
      <w:r w:rsidRPr="00EA5FA7">
        <w:rPr>
          <w:noProof w:val="0"/>
        </w:rPr>
        <w:t>--</w:t>
      </w:r>
    </w:p>
    <w:p w14:paraId="01DCBD24" w14:textId="77777777" w:rsidR="00CA578F" w:rsidRPr="00EA5FA7" w:rsidRDefault="00CA578F" w:rsidP="00CA578F">
      <w:pPr>
        <w:pStyle w:val="PL"/>
        <w:outlineLvl w:val="4"/>
        <w:rPr>
          <w:noProof w:val="0"/>
        </w:rPr>
      </w:pPr>
      <w:r w:rsidRPr="00EA5FA7">
        <w:rPr>
          <w:noProof w:val="0"/>
        </w:rPr>
        <w:t>-- UE CONTEXT MODIFICATION REQUEST</w:t>
      </w:r>
    </w:p>
    <w:p w14:paraId="0C50B4AB" w14:textId="77777777" w:rsidR="00CA578F" w:rsidRPr="00EA5FA7" w:rsidRDefault="00CA578F" w:rsidP="00CA578F">
      <w:pPr>
        <w:pStyle w:val="PL"/>
        <w:rPr>
          <w:noProof w:val="0"/>
        </w:rPr>
      </w:pPr>
      <w:r w:rsidRPr="00EA5FA7">
        <w:rPr>
          <w:noProof w:val="0"/>
        </w:rPr>
        <w:t>--</w:t>
      </w:r>
    </w:p>
    <w:p w14:paraId="0F2FCC82" w14:textId="77777777" w:rsidR="00CA578F" w:rsidRPr="00EA5FA7" w:rsidRDefault="00CA578F" w:rsidP="00CA578F">
      <w:pPr>
        <w:pStyle w:val="PL"/>
        <w:rPr>
          <w:noProof w:val="0"/>
        </w:rPr>
      </w:pPr>
      <w:r w:rsidRPr="00EA5FA7">
        <w:rPr>
          <w:noProof w:val="0"/>
        </w:rPr>
        <w:t>-- **************************************************************</w:t>
      </w:r>
    </w:p>
    <w:p w14:paraId="37C54D2B" w14:textId="77777777" w:rsidR="00CA578F" w:rsidRPr="00EA5FA7" w:rsidRDefault="00CA578F" w:rsidP="00CA578F">
      <w:pPr>
        <w:pStyle w:val="PL"/>
        <w:rPr>
          <w:noProof w:val="0"/>
        </w:rPr>
      </w:pPr>
    </w:p>
    <w:p w14:paraId="272E2CD2" w14:textId="77777777" w:rsidR="00CA578F" w:rsidRPr="00EA5FA7" w:rsidRDefault="00CA578F" w:rsidP="00CA578F">
      <w:pPr>
        <w:pStyle w:val="PL"/>
        <w:rPr>
          <w:noProof w:val="0"/>
        </w:rPr>
      </w:pPr>
      <w:r w:rsidRPr="00EA5FA7">
        <w:rPr>
          <w:noProof w:val="0"/>
        </w:rPr>
        <w:t>UEContextModificationRequest ::= SEQUENCE {</w:t>
      </w:r>
    </w:p>
    <w:p w14:paraId="317A4D4E"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3BF47B15" w14:textId="77777777" w:rsidR="00CA578F" w:rsidRPr="00EA5FA7" w:rsidRDefault="00CA578F" w:rsidP="00CA578F">
      <w:pPr>
        <w:pStyle w:val="PL"/>
        <w:rPr>
          <w:noProof w:val="0"/>
        </w:rPr>
      </w:pPr>
      <w:r w:rsidRPr="00EA5FA7">
        <w:rPr>
          <w:noProof w:val="0"/>
        </w:rPr>
        <w:tab/>
        <w:t>...</w:t>
      </w:r>
    </w:p>
    <w:p w14:paraId="2D22B4FD" w14:textId="77777777" w:rsidR="00CA578F" w:rsidRPr="00EA5FA7" w:rsidRDefault="00CA578F" w:rsidP="00CA578F">
      <w:pPr>
        <w:pStyle w:val="PL"/>
        <w:rPr>
          <w:noProof w:val="0"/>
        </w:rPr>
      </w:pPr>
      <w:r w:rsidRPr="00EA5FA7">
        <w:rPr>
          <w:noProof w:val="0"/>
        </w:rPr>
        <w:t>}</w:t>
      </w:r>
    </w:p>
    <w:p w14:paraId="27861804" w14:textId="77777777" w:rsidR="00CA578F" w:rsidRPr="00EA5FA7" w:rsidRDefault="00CA578F" w:rsidP="00CA578F">
      <w:pPr>
        <w:pStyle w:val="PL"/>
        <w:rPr>
          <w:noProof w:val="0"/>
        </w:rPr>
      </w:pPr>
    </w:p>
    <w:p w14:paraId="5E541D94" w14:textId="77777777" w:rsidR="00CA578F" w:rsidRPr="00EA5FA7" w:rsidRDefault="00CA578F" w:rsidP="00CA578F">
      <w:pPr>
        <w:pStyle w:val="PL"/>
        <w:rPr>
          <w:noProof w:val="0"/>
        </w:rPr>
      </w:pPr>
      <w:r w:rsidRPr="00EA5FA7">
        <w:rPr>
          <w:noProof w:val="0"/>
        </w:rPr>
        <w:t>UEContextModificationRequestIEs F1AP-PROTOCOL-IES ::= {</w:t>
      </w:r>
    </w:p>
    <w:p w14:paraId="5BFFA595"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8037C4"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E856F5" w14:textId="77777777" w:rsidR="00CA578F" w:rsidRPr="00EA5FA7" w:rsidRDefault="00CA578F" w:rsidP="00CA578F">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5CDF7A" w14:textId="77777777" w:rsidR="00CA578F" w:rsidRPr="00EA5FA7" w:rsidRDefault="00CA578F" w:rsidP="00CA578F">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37F6296E" w14:textId="77777777" w:rsidR="00CA578F" w:rsidRPr="00EA5FA7" w:rsidRDefault="00CA578F" w:rsidP="00CA578F">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A04031" w14:textId="77777777" w:rsidR="00CA578F" w:rsidRPr="00EA5FA7" w:rsidRDefault="00CA578F" w:rsidP="00CA578F">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CB92D6" w14:textId="77777777" w:rsidR="00CA578F" w:rsidRPr="00EA5FA7" w:rsidRDefault="00CA578F" w:rsidP="00CA578F">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CCD91D" w14:textId="77777777" w:rsidR="00CA578F" w:rsidRPr="00EA5FA7" w:rsidRDefault="00CA578F" w:rsidP="00CA578F">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B1D7F1" w14:textId="77777777" w:rsidR="00CA578F" w:rsidRPr="00EA5FA7" w:rsidRDefault="00CA578F" w:rsidP="00CA578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5B6316A" w14:textId="77777777" w:rsidR="00CA578F" w:rsidRPr="00EA5FA7" w:rsidRDefault="00CA578F" w:rsidP="00CA578F">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9926276" w14:textId="77777777" w:rsidR="00CA578F" w:rsidRPr="00EA5FA7" w:rsidRDefault="00CA578F" w:rsidP="00CA578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D81020" w14:textId="77777777" w:rsidR="00CA578F" w:rsidRPr="00EA5FA7" w:rsidRDefault="00CA578F" w:rsidP="00CA578F">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EF6B80" w14:textId="77777777" w:rsidR="00CA578F" w:rsidRPr="00EA5FA7" w:rsidRDefault="00CA578F" w:rsidP="00CA578F">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1FBD91B" w14:textId="77777777" w:rsidR="00CA578F" w:rsidRPr="00EA5FA7" w:rsidRDefault="00CA578F" w:rsidP="00CA578F">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C49EDA" w14:textId="77777777" w:rsidR="00CA578F" w:rsidRPr="00EA5FA7" w:rsidRDefault="00CA578F" w:rsidP="00CA578F">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0ED3F6" w14:textId="77777777" w:rsidR="00CA578F" w:rsidRPr="00EA5FA7" w:rsidRDefault="00CA578F" w:rsidP="00CA578F">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E631C5" w14:textId="77777777" w:rsidR="00CA578F" w:rsidRPr="00EA5FA7" w:rsidRDefault="00CA578F" w:rsidP="00CA578F">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10559F" w14:textId="77777777" w:rsidR="00CA578F" w:rsidRPr="00EA5FA7" w:rsidRDefault="00CA578F" w:rsidP="00CA578F">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B17354" w14:textId="77777777" w:rsidR="00CA578F" w:rsidRPr="00EA5FA7" w:rsidRDefault="00CA578F" w:rsidP="00CA578F">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A22AB1" w14:textId="77777777" w:rsidR="00CA578F" w:rsidRPr="00EA5FA7" w:rsidRDefault="00CA578F" w:rsidP="00CA578F">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4CA596" w14:textId="77777777" w:rsidR="00CA578F" w:rsidRPr="00EA5FA7" w:rsidRDefault="00CA578F" w:rsidP="00CA578F">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794ACD" w14:textId="77777777" w:rsidR="00CA578F" w:rsidRPr="00EA5FA7" w:rsidRDefault="00CA578F" w:rsidP="00CA578F">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37761C" w14:textId="77777777" w:rsidR="00CA578F" w:rsidRPr="00EA5FA7" w:rsidRDefault="00CA578F" w:rsidP="00CA578F">
      <w:pPr>
        <w:pStyle w:val="PL"/>
        <w:rPr>
          <w:noProof w:val="0"/>
        </w:rPr>
      </w:pPr>
      <w:r w:rsidRPr="00EA5FA7">
        <w:rPr>
          <w:noProof w:val="0"/>
        </w:rPr>
        <w:lastRenderedPageBreak/>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0BAEFA1" w14:textId="77777777" w:rsidR="00CA578F" w:rsidRPr="00EA5FA7" w:rsidRDefault="00CA578F" w:rsidP="00CA578F">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E87DD10" w14:textId="77777777" w:rsidR="00CA578F" w:rsidRPr="00EA5FA7" w:rsidRDefault="00CA578F" w:rsidP="00CA578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388608" w14:textId="77777777" w:rsidR="00CA578F" w:rsidRPr="00EA5FA7" w:rsidRDefault="00CA578F" w:rsidP="00CA578F">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C7AA4DE" w14:textId="77777777" w:rsidR="00CA578F" w:rsidRPr="00EA5FA7" w:rsidRDefault="00CA578F" w:rsidP="00CA578F">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813A8D3" w14:textId="77777777" w:rsidR="00CA578F" w:rsidRPr="00EA5FA7" w:rsidRDefault="00CA578F" w:rsidP="00CA578F">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154067C5" w14:textId="77777777" w:rsidR="00CA578F" w:rsidRPr="00EA5FA7" w:rsidRDefault="00CA578F" w:rsidP="00CA578F">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2D99E1F" w14:textId="77777777" w:rsidR="00CA578F" w:rsidRPr="00EA5FA7" w:rsidRDefault="00CA578F" w:rsidP="00CA578F">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193F5E2" w14:textId="77777777" w:rsidR="00CA578F" w:rsidRPr="00EA5FA7" w:rsidRDefault="00CA578F" w:rsidP="00CA578F">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344CCB26" w14:textId="77777777" w:rsidR="00CA578F" w:rsidRPr="00EA5FA7" w:rsidRDefault="00CA578F" w:rsidP="00CA578F">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11A47CD" w14:textId="77777777" w:rsidR="00CA578F" w:rsidRPr="00EA5FA7" w:rsidRDefault="00CA578F" w:rsidP="00CA578F">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68413287" w14:textId="77777777" w:rsidR="00CA578F" w:rsidRPr="00EA5FA7" w:rsidRDefault="00CA578F" w:rsidP="00CA578F">
      <w:pPr>
        <w:pStyle w:val="PL"/>
        <w:rPr>
          <w:noProof w:val="0"/>
        </w:rPr>
      </w:pPr>
      <w:r w:rsidRPr="00EA5FA7">
        <w:rPr>
          <w:noProof w:val="0"/>
        </w:rPr>
        <w:tab/>
        <w:t>...</w:t>
      </w:r>
    </w:p>
    <w:p w14:paraId="283C4195" w14:textId="77777777" w:rsidR="00CA578F" w:rsidRPr="00EA5FA7" w:rsidRDefault="00CA578F" w:rsidP="00CA578F">
      <w:pPr>
        <w:pStyle w:val="PL"/>
        <w:rPr>
          <w:noProof w:val="0"/>
        </w:rPr>
      </w:pPr>
      <w:r w:rsidRPr="00EA5FA7">
        <w:rPr>
          <w:noProof w:val="0"/>
        </w:rPr>
        <w:t xml:space="preserve">} </w:t>
      </w:r>
    </w:p>
    <w:p w14:paraId="2AACBC95" w14:textId="77777777" w:rsidR="00CA578F" w:rsidRPr="00EA5FA7" w:rsidRDefault="00CA578F" w:rsidP="00CA578F">
      <w:pPr>
        <w:pStyle w:val="PL"/>
        <w:rPr>
          <w:noProof w:val="0"/>
        </w:rPr>
      </w:pPr>
    </w:p>
    <w:p w14:paraId="3FCB7699" w14:textId="77777777" w:rsidR="00CA578F" w:rsidRPr="00EA5FA7" w:rsidRDefault="00CA578F" w:rsidP="00CA578F">
      <w:pPr>
        <w:pStyle w:val="PL"/>
        <w:rPr>
          <w:rFonts w:eastAsia="SimSun"/>
        </w:rPr>
      </w:pPr>
      <w:r w:rsidRPr="00EA5FA7">
        <w:rPr>
          <w:rFonts w:eastAsia="SimSun"/>
        </w:rPr>
        <w:t>SCell-ToBeSetupMod-List::= SEQUENCE (SIZE(1..maxnoofSCells)) OF ProtocolIE-SingleContainer { { SCell-ToBeSetupMod-ItemIEs} }</w:t>
      </w:r>
    </w:p>
    <w:p w14:paraId="7B919695" w14:textId="77777777" w:rsidR="00CA578F" w:rsidRPr="00EA5FA7" w:rsidRDefault="00CA578F" w:rsidP="00CA578F">
      <w:pPr>
        <w:pStyle w:val="PL"/>
        <w:rPr>
          <w:rFonts w:eastAsia="SimSun"/>
        </w:rPr>
      </w:pPr>
      <w:r w:rsidRPr="00EA5FA7">
        <w:rPr>
          <w:rFonts w:eastAsia="SimSun"/>
        </w:rPr>
        <w:t>SCell-ToBeRemoved-List::= SEQUENCE (SIZE(1..maxnoofSCells)) OF ProtocolIE-SingleContainer { { SCell-ToBeRemoved-ItemIEs} }</w:t>
      </w:r>
    </w:p>
    <w:p w14:paraId="1B4ACB84" w14:textId="77777777" w:rsidR="00CA578F" w:rsidRPr="00EA5FA7" w:rsidRDefault="00CA578F" w:rsidP="00CA578F">
      <w:pPr>
        <w:pStyle w:val="PL"/>
        <w:rPr>
          <w:rFonts w:eastAsia="SimSun"/>
        </w:rPr>
      </w:pPr>
      <w:r w:rsidRPr="00EA5FA7">
        <w:rPr>
          <w:rFonts w:eastAsia="SimSun"/>
        </w:rPr>
        <w:t>SRBs-ToBeSetupMod-List ::= SEQUENCE (SIZE(1..maxnoofSRBs)) OF ProtocolIE-SingleContainer { { SRBs-ToBeSetupMod-ItemIEs} }</w:t>
      </w:r>
    </w:p>
    <w:p w14:paraId="1F6E4452" w14:textId="77777777" w:rsidR="00CA578F" w:rsidRPr="00EA5FA7" w:rsidRDefault="00CA578F" w:rsidP="00CA578F">
      <w:pPr>
        <w:pStyle w:val="PL"/>
        <w:rPr>
          <w:rFonts w:eastAsia="SimSun"/>
        </w:rPr>
      </w:pPr>
      <w:r w:rsidRPr="00EA5FA7">
        <w:rPr>
          <w:rFonts w:eastAsia="SimSun"/>
        </w:rPr>
        <w:t>DRBs-ToBeSetupMod-List ::= SEQUENCE (SIZE(1..maxnoofDRBs)) OF ProtocolIE-SingleContainer { { DRBs-ToBeSetupMod-ItemIEs} }</w:t>
      </w:r>
    </w:p>
    <w:p w14:paraId="643FCE8F" w14:textId="77777777" w:rsidR="00CA578F" w:rsidRPr="00EA5FA7" w:rsidRDefault="00CA578F" w:rsidP="00CA578F">
      <w:pPr>
        <w:pStyle w:val="PL"/>
        <w:rPr>
          <w:noProof w:val="0"/>
        </w:rPr>
      </w:pPr>
    </w:p>
    <w:p w14:paraId="7EE43CCE" w14:textId="77777777" w:rsidR="00CA578F" w:rsidRPr="00EA5FA7" w:rsidRDefault="00CA578F" w:rsidP="00CA578F">
      <w:pPr>
        <w:pStyle w:val="PL"/>
        <w:rPr>
          <w:noProof w:val="0"/>
        </w:rPr>
      </w:pPr>
      <w:r w:rsidRPr="00EA5FA7">
        <w:rPr>
          <w:noProof w:val="0"/>
        </w:rPr>
        <w:t>DRBs-ToBeModified-List ::= SEQUENCE (SIZE(1..maxnoofDRBs)) OF ProtocolIE-SingleContainer { { DRBs-ToBeModified-ItemIEs} }</w:t>
      </w:r>
    </w:p>
    <w:p w14:paraId="14FDAA84" w14:textId="77777777" w:rsidR="00CA578F" w:rsidRPr="00EA5FA7" w:rsidRDefault="00CA578F" w:rsidP="00CA578F">
      <w:pPr>
        <w:pStyle w:val="PL"/>
        <w:rPr>
          <w:noProof w:val="0"/>
        </w:rPr>
      </w:pPr>
      <w:r w:rsidRPr="00EA5FA7">
        <w:rPr>
          <w:noProof w:val="0"/>
        </w:rPr>
        <w:t>SRBs-ToBeReleased-List ::= SEQUENCE (SIZE(1..maxnoofSRBs)) OF ProtocolIE-SingleContainer { { SRBs-ToBeReleased-ItemIEs} }</w:t>
      </w:r>
    </w:p>
    <w:p w14:paraId="62835135" w14:textId="77777777" w:rsidR="00CA578F" w:rsidRPr="00EA5FA7" w:rsidRDefault="00CA578F" w:rsidP="00CA578F">
      <w:pPr>
        <w:pStyle w:val="PL"/>
        <w:rPr>
          <w:noProof w:val="0"/>
        </w:rPr>
      </w:pPr>
      <w:r w:rsidRPr="00EA5FA7">
        <w:rPr>
          <w:noProof w:val="0"/>
        </w:rPr>
        <w:t>DRBs-ToBeReleased-List ::= SEQUENCE (SIZE(1..maxnoofDRBs)) OF ProtocolIE-SingleContainer { { DRBs-ToBeReleased-ItemIEs} }</w:t>
      </w:r>
    </w:p>
    <w:p w14:paraId="62CF547D" w14:textId="77777777" w:rsidR="00CA578F" w:rsidRPr="00EA5FA7" w:rsidRDefault="00CA578F" w:rsidP="00CA578F">
      <w:pPr>
        <w:pStyle w:val="PL"/>
        <w:rPr>
          <w:noProof w:val="0"/>
        </w:rPr>
      </w:pPr>
    </w:p>
    <w:p w14:paraId="46E93160" w14:textId="77777777" w:rsidR="00CA578F" w:rsidRPr="00EA5FA7" w:rsidRDefault="00CA578F" w:rsidP="00CA578F">
      <w:pPr>
        <w:pStyle w:val="PL"/>
        <w:rPr>
          <w:rFonts w:eastAsia="SimSun"/>
        </w:rPr>
      </w:pPr>
      <w:r w:rsidRPr="00EA5FA7">
        <w:rPr>
          <w:rFonts w:eastAsia="SimSun"/>
        </w:rPr>
        <w:t>SCell-ToBeSetupMod-ItemIEs F1AP-PROTOCOL-IES ::= {</w:t>
      </w:r>
    </w:p>
    <w:p w14:paraId="7B181447" w14:textId="77777777" w:rsidR="00CA578F" w:rsidRPr="00EA5FA7" w:rsidRDefault="00CA578F" w:rsidP="00CA578F">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5CED0EA" w14:textId="77777777" w:rsidR="00CA578F" w:rsidRPr="00EA5FA7" w:rsidRDefault="00CA578F" w:rsidP="00CA578F">
      <w:pPr>
        <w:pStyle w:val="PL"/>
        <w:rPr>
          <w:rFonts w:eastAsia="SimSun"/>
        </w:rPr>
      </w:pPr>
      <w:r w:rsidRPr="00EA5FA7">
        <w:rPr>
          <w:rFonts w:eastAsia="SimSun"/>
        </w:rPr>
        <w:tab/>
        <w:t>...</w:t>
      </w:r>
    </w:p>
    <w:p w14:paraId="4A319B37" w14:textId="77777777" w:rsidR="00CA578F" w:rsidRPr="00EA5FA7" w:rsidRDefault="00CA578F" w:rsidP="00CA578F">
      <w:pPr>
        <w:pStyle w:val="PL"/>
        <w:rPr>
          <w:rFonts w:eastAsia="SimSun"/>
        </w:rPr>
      </w:pPr>
      <w:r w:rsidRPr="00EA5FA7">
        <w:rPr>
          <w:rFonts w:eastAsia="SimSun"/>
        </w:rPr>
        <w:t>}</w:t>
      </w:r>
    </w:p>
    <w:p w14:paraId="6C1C70A2" w14:textId="77777777" w:rsidR="00CA578F" w:rsidRPr="00EA5FA7" w:rsidRDefault="00CA578F" w:rsidP="00CA578F">
      <w:pPr>
        <w:pStyle w:val="PL"/>
        <w:rPr>
          <w:rFonts w:eastAsia="SimSun"/>
        </w:rPr>
      </w:pPr>
    </w:p>
    <w:p w14:paraId="1A19E706" w14:textId="77777777" w:rsidR="00CA578F" w:rsidRPr="00EA5FA7" w:rsidRDefault="00CA578F" w:rsidP="00CA578F">
      <w:pPr>
        <w:pStyle w:val="PL"/>
        <w:rPr>
          <w:rFonts w:eastAsia="SimSun"/>
        </w:rPr>
      </w:pPr>
      <w:r w:rsidRPr="00EA5FA7">
        <w:rPr>
          <w:rFonts w:eastAsia="SimSun"/>
        </w:rPr>
        <w:t>SCell-ToBeRemoved-ItemIEs F1AP-PROTOCOL-IES ::= {</w:t>
      </w:r>
    </w:p>
    <w:p w14:paraId="6EC08182" w14:textId="77777777" w:rsidR="00CA578F" w:rsidRPr="00EA5FA7" w:rsidRDefault="00CA578F" w:rsidP="00CA578F">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A353822" w14:textId="77777777" w:rsidR="00CA578F" w:rsidRPr="00EA5FA7" w:rsidRDefault="00CA578F" w:rsidP="00CA578F">
      <w:pPr>
        <w:pStyle w:val="PL"/>
        <w:rPr>
          <w:rFonts w:eastAsia="SimSun"/>
        </w:rPr>
      </w:pPr>
      <w:r w:rsidRPr="00EA5FA7">
        <w:rPr>
          <w:rFonts w:eastAsia="SimSun"/>
        </w:rPr>
        <w:tab/>
        <w:t>...</w:t>
      </w:r>
    </w:p>
    <w:p w14:paraId="16B75D60" w14:textId="77777777" w:rsidR="00CA578F" w:rsidRPr="00EA5FA7" w:rsidRDefault="00CA578F" w:rsidP="00CA578F">
      <w:pPr>
        <w:pStyle w:val="PL"/>
        <w:rPr>
          <w:rFonts w:eastAsia="SimSun"/>
        </w:rPr>
      </w:pPr>
      <w:r w:rsidRPr="00EA5FA7">
        <w:rPr>
          <w:rFonts w:eastAsia="SimSun"/>
        </w:rPr>
        <w:t>}</w:t>
      </w:r>
    </w:p>
    <w:p w14:paraId="1385EA5E" w14:textId="77777777" w:rsidR="00CA578F" w:rsidRPr="00EA5FA7" w:rsidRDefault="00CA578F" w:rsidP="00CA578F">
      <w:pPr>
        <w:pStyle w:val="PL"/>
        <w:rPr>
          <w:rFonts w:eastAsia="SimSun"/>
        </w:rPr>
      </w:pPr>
    </w:p>
    <w:p w14:paraId="137CDE5C" w14:textId="77777777" w:rsidR="00CA578F" w:rsidRPr="00EA5FA7" w:rsidRDefault="00CA578F" w:rsidP="00CA578F">
      <w:pPr>
        <w:pStyle w:val="PL"/>
        <w:rPr>
          <w:rFonts w:eastAsia="SimSun"/>
        </w:rPr>
      </w:pPr>
    </w:p>
    <w:p w14:paraId="386B2A77" w14:textId="77777777" w:rsidR="00CA578F" w:rsidRPr="00EA5FA7" w:rsidRDefault="00CA578F" w:rsidP="00CA578F">
      <w:pPr>
        <w:pStyle w:val="PL"/>
        <w:rPr>
          <w:rFonts w:eastAsia="SimSun"/>
        </w:rPr>
      </w:pPr>
      <w:r w:rsidRPr="00EA5FA7">
        <w:rPr>
          <w:rFonts w:eastAsia="SimSun"/>
        </w:rPr>
        <w:t>SRBs-ToBeSetupMod-ItemIEs F1AP-PROTOCOL-IES ::= {</w:t>
      </w:r>
    </w:p>
    <w:p w14:paraId="0248F62B" w14:textId="77777777" w:rsidR="00CA578F" w:rsidRPr="00EA5FA7" w:rsidRDefault="00CA578F" w:rsidP="00CA578F">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418886B" w14:textId="77777777" w:rsidR="00CA578F" w:rsidRPr="00EA5FA7" w:rsidRDefault="00CA578F" w:rsidP="00CA578F">
      <w:pPr>
        <w:pStyle w:val="PL"/>
        <w:rPr>
          <w:rFonts w:eastAsia="SimSun"/>
        </w:rPr>
      </w:pPr>
      <w:r w:rsidRPr="00EA5FA7">
        <w:rPr>
          <w:rFonts w:eastAsia="SimSun"/>
        </w:rPr>
        <w:tab/>
        <w:t>...</w:t>
      </w:r>
    </w:p>
    <w:p w14:paraId="7C363E92" w14:textId="77777777" w:rsidR="00CA578F" w:rsidRPr="00EA5FA7" w:rsidRDefault="00CA578F" w:rsidP="00CA578F">
      <w:pPr>
        <w:pStyle w:val="PL"/>
        <w:rPr>
          <w:rFonts w:eastAsia="SimSun"/>
        </w:rPr>
      </w:pPr>
      <w:r w:rsidRPr="00EA5FA7">
        <w:rPr>
          <w:rFonts w:eastAsia="SimSun"/>
        </w:rPr>
        <w:t>}</w:t>
      </w:r>
    </w:p>
    <w:p w14:paraId="480B65BE" w14:textId="77777777" w:rsidR="00CA578F" w:rsidRPr="00EA5FA7" w:rsidRDefault="00CA578F" w:rsidP="00CA578F">
      <w:pPr>
        <w:pStyle w:val="PL"/>
        <w:rPr>
          <w:rFonts w:eastAsia="SimSun"/>
        </w:rPr>
      </w:pPr>
    </w:p>
    <w:p w14:paraId="784B09DB" w14:textId="77777777" w:rsidR="00CA578F" w:rsidRPr="00EA5FA7" w:rsidRDefault="00CA578F" w:rsidP="00CA578F">
      <w:pPr>
        <w:pStyle w:val="PL"/>
        <w:rPr>
          <w:rFonts w:eastAsia="SimSun"/>
        </w:rPr>
      </w:pPr>
    </w:p>
    <w:p w14:paraId="71C5FC9C" w14:textId="77777777" w:rsidR="00CA578F" w:rsidRPr="00EA5FA7" w:rsidRDefault="00CA578F" w:rsidP="00CA578F">
      <w:pPr>
        <w:pStyle w:val="PL"/>
        <w:rPr>
          <w:rFonts w:eastAsia="SimSun"/>
        </w:rPr>
      </w:pPr>
      <w:r w:rsidRPr="00EA5FA7">
        <w:rPr>
          <w:rFonts w:eastAsia="SimSun"/>
        </w:rPr>
        <w:t>DRBs-ToBeSetupMod-ItemIEs F1AP-PROTOCOL-IES ::= {</w:t>
      </w:r>
    </w:p>
    <w:p w14:paraId="5378D5CC" w14:textId="77777777" w:rsidR="00CA578F" w:rsidRPr="00EA5FA7" w:rsidRDefault="00CA578F" w:rsidP="00CA578F">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5DAEC6F4" w14:textId="77777777" w:rsidR="00CA578F" w:rsidRPr="00EA5FA7" w:rsidRDefault="00CA578F" w:rsidP="00CA578F">
      <w:pPr>
        <w:pStyle w:val="PL"/>
        <w:rPr>
          <w:rFonts w:eastAsia="SimSun"/>
        </w:rPr>
      </w:pPr>
      <w:r w:rsidRPr="00EA5FA7">
        <w:rPr>
          <w:rFonts w:eastAsia="SimSun"/>
        </w:rPr>
        <w:tab/>
        <w:t>...</w:t>
      </w:r>
    </w:p>
    <w:p w14:paraId="1513624C" w14:textId="77777777" w:rsidR="00CA578F" w:rsidRPr="00EA5FA7" w:rsidRDefault="00CA578F" w:rsidP="00CA578F">
      <w:pPr>
        <w:pStyle w:val="PL"/>
        <w:rPr>
          <w:rFonts w:eastAsia="SimSun"/>
        </w:rPr>
      </w:pPr>
      <w:r w:rsidRPr="00EA5FA7">
        <w:rPr>
          <w:rFonts w:eastAsia="SimSun"/>
        </w:rPr>
        <w:t>}</w:t>
      </w:r>
    </w:p>
    <w:p w14:paraId="23AEC76A" w14:textId="77777777" w:rsidR="00CA578F" w:rsidRPr="00EA5FA7" w:rsidRDefault="00CA578F" w:rsidP="00CA578F">
      <w:pPr>
        <w:pStyle w:val="PL"/>
        <w:rPr>
          <w:noProof w:val="0"/>
        </w:rPr>
      </w:pPr>
    </w:p>
    <w:p w14:paraId="03250421" w14:textId="77777777" w:rsidR="00CA578F" w:rsidRPr="00EA5FA7" w:rsidRDefault="00CA578F" w:rsidP="00CA578F">
      <w:pPr>
        <w:pStyle w:val="PL"/>
        <w:rPr>
          <w:noProof w:val="0"/>
        </w:rPr>
      </w:pPr>
      <w:r w:rsidRPr="00EA5FA7">
        <w:rPr>
          <w:noProof w:val="0"/>
        </w:rPr>
        <w:t>DRBs-ToBeModified-ItemIEs F1AP-PROTOCOL-IES ::= {</w:t>
      </w:r>
    </w:p>
    <w:p w14:paraId="3E1C1891"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6E73D75" w14:textId="77777777" w:rsidR="00CA578F" w:rsidRPr="00EA5FA7" w:rsidRDefault="00CA578F" w:rsidP="00CA578F">
      <w:pPr>
        <w:pStyle w:val="PL"/>
        <w:rPr>
          <w:noProof w:val="0"/>
        </w:rPr>
      </w:pPr>
      <w:r w:rsidRPr="00EA5FA7">
        <w:rPr>
          <w:noProof w:val="0"/>
        </w:rPr>
        <w:tab/>
        <w:t>...</w:t>
      </w:r>
    </w:p>
    <w:p w14:paraId="002D86A0" w14:textId="77777777" w:rsidR="00CA578F" w:rsidRPr="00EA5FA7" w:rsidRDefault="00CA578F" w:rsidP="00CA578F">
      <w:pPr>
        <w:pStyle w:val="PL"/>
        <w:rPr>
          <w:noProof w:val="0"/>
        </w:rPr>
      </w:pPr>
      <w:r w:rsidRPr="00EA5FA7">
        <w:rPr>
          <w:noProof w:val="0"/>
        </w:rPr>
        <w:t>}</w:t>
      </w:r>
    </w:p>
    <w:p w14:paraId="6D9268C9" w14:textId="77777777" w:rsidR="00CA578F" w:rsidRPr="00EA5FA7" w:rsidRDefault="00CA578F" w:rsidP="00CA578F">
      <w:pPr>
        <w:pStyle w:val="PL"/>
        <w:rPr>
          <w:noProof w:val="0"/>
        </w:rPr>
      </w:pPr>
    </w:p>
    <w:p w14:paraId="24CADDDC" w14:textId="77777777" w:rsidR="00CA578F" w:rsidRPr="00EA5FA7" w:rsidRDefault="00CA578F" w:rsidP="00CA578F">
      <w:pPr>
        <w:pStyle w:val="PL"/>
        <w:rPr>
          <w:noProof w:val="0"/>
        </w:rPr>
      </w:pPr>
    </w:p>
    <w:p w14:paraId="15AE05EF" w14:textId="77777777" w:rsidR="00CA578F" w:rsidRPr="00EA5FA7" w:rsidRDefault="00CA578F" w:rsidP="00CA578F">
      <w:pPr>
        <w:pStyle w:val="PL"/>
        <w:rPr>
          <w:noProof w:val="0"/>
        </w:rPr>
      </w:pPr>
      <w:r w:rsidRPr="00EA5FA7">
        <w:rPr>
          <w:noProof w:val="0"/>
        </w:rPr>
        <w:t>SRBs-ToBeReleased-ItemIEs F1AP-PROTOCOL-IES ::= {</w:t>
      </w:r>
    </w:p>
    <w:p w14:paraId="50266077" w14:textId="77777777" w:rsidR="00CA578F" w:rsidRPr="00EA5FA7" w:rsidRDefault="00CA578F" w:rsidP="00CA578F">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B4F895F" w14:textId="77777777" w:rsidR="00CA578F" w:rsidRPr="00EA5FA7" w:rsidRDefault="00CA578F" w:rsidP="00CA578F">
      <w:pPr>
        <w:pStyle w:val="PL"/>
        <w:rPr>
          <w:noProof w:val="0"/>
        </w:rPr>
      </w:pPr>
      <w:r w:rsidRPr="00EA5FA7">
        <w:rPr>
          <w:noProof w:val="0"/>
        </w:rPr>
        <w:tab/>
        <w:t>...</w:t>
      </w:r>
    </w:p>
    <w:p w14:paraId="6556010A" w14:textId="77777777" w:rsidR="00CA578F" w:rsidRPr="00EA5FA7" w:rsidRDefault="00CA578F" w:rsidP="00CA578F">
      <w:pPr>
        <w:pStyle w:val="PL"/>
        <w:rPr>
          <w:noProof w:val="0"/>
        </w:rPr>
      </w:pPr>
      <w:r w:rsidRPr="00EA5FA7">
        <w:rPr>
          <w:noProof w:val="0"/>
        </w:rPr>
        <w:lastRenderedPageBreak/>
        <w:t>}</w:t>
      </w:r>
    </w:p>
    <w:p w14:paraId="2F72BC78" w14:textId="77777777" w:rsidR="00CA578F" w:rsidRPr="00EA5FA7" w:rsidRDefault="00CA578F" w:rsidP="00CA578F">
      <w:pPr>
        <w:pStyle w:val="PL"/>
        <w:rPr>
          <w:noProof w:val="0"/>
        </w:rPr>
      </w:pPr>
    </w:p>
    <w:p w14:paraId="5FB50748" w14:textId="77777777" w:rsidR="00CA578F" w:rsidRPr="00EA5FA7" w:rsidRDefault="00CA578F" w:rsidP="00CA578F">
      <w:pPr>
        <w:pStyle w:val="PL"/>
        <w:rPr>
          <w:noProof w:val="0"/>
        </w:rPr>
      </w:pPr>
      <w:r w:rsidRPr="00EA5FA7">
        <w:rPr>
          <w:noProof w:val="0"/>
        </w:rPr>
        <w:t>DRBs-ToBeReleased-ItemIEs F1AP-PROTOCOL-IES ::= {</w:t>
      </w:r>
    </w:p>
    <w:p w14:paraId="3EE53E22" w14:textId="77777777" w:rsidR="00CA578F" w:rsidRPr="00EA5FA7" w:rsidRDefault="00CA578F" w:rsidP="00CA578F">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7B8D642E" w14:textId="77777777" w:rsidR="00CA578F" w:rsidRPr="00EA5FA7" w:rsidRDefault="00CA578F" w:rsidP="00CA578F">
      <w:pPr>
        <w:pStyle w:val="PL"/>
        <w:rPr>
          <w:noProof w:val="0"/>
        </w:rPr>
      </w:pPr>
      <w:r w:rsidRPr="00EA5FA7">
        <w:rPr>
          <w:noProof w:val="0"/>
        </w:rPr>
        <w:tab/>
        <w:t>...</w:t>
      </w:r>
    </w:p>
    <w:p w14:paraId="7A494400" w14:textId="77777777" w:rsidR="00CA578F" w:rsidRPr="00EA5FA7" w:rsidRDefault="00CA578F" w:rsidP="00CA578F">
      <w:pPr>
        <w:pStyle w:val="PL"/>
        <w:rPr>
          <w:noProof w:val="0"/>
        </w:rPr>
      </w:pPr>
      <w:r w:rsidRPr="00EA5FA7">
        <w:rPr>
          <w:noProof w:val="0"/>
        </w:rPr>
        <w:t>}</w:t>
      </w:r>
    </w:p>
    <w:p w14:paraId="67C2A79D" w14:textId="77777777" w:rsidR="00CA578F" w:rsidRPr="00EA5FA7" w:rsidRDefault="00CA578F" w:rsidP="00CA578F">
      <w:pPr>
        <w:pStyle w:val="PL"/>
        <w:rPr>
          <w:noProof w:val="0"/>
        </w:rPr>
      </w:pPr>
    </w:p>
    <w:p w14:paraId="31A5165E" w14:textId="77777777" w:rsidR="00CA578F" w:rsidRPr="00EA5FA7" w:rsidRDefault="00CA578F" w:rsidP="00CA578F">
      <w:pPr>
        <w:pStyle w:val="PL"/>
        <w:rPr>
          <w:noProof w:val="0"/>
        </w:rPr>
      </w:pPr>
      <w:r w:rsidRPr="00EA5FA7">
        <w:rPr>
          <w:noProof w:val="0"/>
        </w:rPr>
        <w:t>-- **************************************************************</w:t>
      </w:r>
    </w:p>
    <w:p w14:paraId="2557CFF1" w14:textId="77777777" w:rsidR="00CA578F" w:rsidRPr="00EA5FA7" w:rsidRDefault="00CA578F" w:rsidP="00CA578F">
      <w:pPr>
        <w:pStyle w:val="PL"/>
        <w:rPr>
          <w:noProof w:val="0"/>
        </w:rPr>
      </w:pPr>
      <w:r w:rsidRPr="00EA5FA7">
        <w:rPr>
          <w:noProof w:val="0"/>
        </w:rPr>
        <w:t>--</w:t>
      </w:r>
    </w:p>
    <w:p w14:paraId="34D12871" w14:textId="77777777" w:rsidR="00CA578F" w:rsidRPr="00EA5FA7" w:rsidRDefault="00CA578F" w:rsidP="00CA578F">
      <w:pPr>
        <w:pStyle w:val="PL"/>
        <w:outlineLvl w:val="4"/>
        <w:rPr>
          <w:noProof w:val="0"/>
        </w:rPr>
      </w:pPr>
      <w:r w:rsidRPr="00EA5FA7">
        <w:rPr>
          <w:noProof w:val="0"/>
        </w:rPr>
        <w:t>-- UE CONTEXT MODIFICATION RESPONSE</w:t>
      </w:r>
    </w:p>
    <w:p w14:paraId="5709535D" w14:textId="77777777" w:rsidR="00CA578F" w:rsidRPr="00EA5FA7" w:rsidRDefault="00CA578F" w:rsidP="00CA578F">
      <w:pPr>
        <w:pStyle w:val="PL"/>
        <w:rPr>
          <w:noProof w:val="0"/>
        </w:rPr>
      </w:pPr>
      <w:r w:rsidRPr="00EA5FA7">
        <w:rPr>
          <w:noProof w:val="0"/>
        </w:rPr>
        <w:t>--</w:t>
      </w:r>
    </w:p>
    <w:p w14:paraId="1BCFE83C" w14:textId="77777777" w:rsidR="00CA578F" w:rsidRPr="00EA5FA7" w:rsidRDefault="00CA578F" w:rsidP="00CA578F">
      <w:pPr>
        <w:pStyle w:val="PL"/>
        <w:rPr>
          <w:noProof w:val="0"/>
        </w:rPr>
      </w:pPr>
      <w:r w:rsidRPr="00EA5FA7">
        <w:rPr>
          <w:noProof w:val="0"/>
        </w:rPr>
        <w:t>-- **************************************************************</w:t>
      </w:r>
    </w:p>
    <w:p w14:paraId="120D0A49" w14:textId="77777777" w:rsidR="00CA578F" w:rsidRPr="00EA5FA7" w:rsidRDefault="00CA578F" w:rsidP="00CA578F">
      <w:pPr>
        <w:pStyle w:val="PL"/>
        <w:rPr>
          <w:noProof w:val="0"/>
        </w:rPr>
      </w:pPr>
    </w:p>
    <w:p w14:paraId="195046BF" w14:textId="77777777" w:rsidR="00CA578F" w:rsidRPr="00EA5FA7" w:rsidRDefault="00CA578F" w:rsidP="00CA578F">
      <w:pPr>
        <w:pStyle w:val="PL"/>
        <w:rPr>
          <w:noProof w:val="0"/>
        </w:rPr>
      </w:pPr>
      <w:r w:rsidRPr="00EA5FA7">
        <w:rPr>
          <w:noProof w:val="0"/>
        </w:rPr>
        <w:t>UEContextModificationResponse ::= SEQUENCE {</w:t>
      </w:r>
    </w:p>
    <w:p w14:paraId="37B6D804"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7C89E7FE" w14:textId="77777777" w:rsidR="00CA578F" w:rsidRPr="00EA5FA7" w:rsidRDefault="00CA578F" w:rsidP="00CA578F">
      <w:pPr>
        <w:pStyle w:val="PL"/>
        <w:rPr>
          <w:noProof w:val="0"/>
        </w:rPr>
      </w:pPr>
      <w:r w:rsidRPr="00EA5FA7">
        <w:rPr>
          <w:noProof w:val="0"/>
        </w:rPr>
        <w:tab/>
        <w:t>...</w:t>
      </w:r>
    </w:p>
    <w:p w14:paraId="5195F39C" w14:textId="77777777" w:rsidR="00CA578F" w:rsidRPr="00EA5FA7" w:rsidRDefault="00CA578F" w:rsidP="00CA578F">
      <w:pPr>
        <w:pStyle w:val="PL"/>
        <w:rPr>
          <w:noProof w:val="0"/>
        </w:rPr>
      </w:pPr>
      <w:r w:rsidRPr="00EA5FA7">
        <w:rPr>
          <w:noProof w:val="0"/>
        </w:rPr>
        <w:t>}</w:t>
      </w:r>
    </w:p>
    <w:p w14:paraId="00AF76BA" w14:textId="77777777" w:rsidR="00CA578F" w:rsidRPr="00EA5FA7" w:rsidRDefault="00CA578F" w:rsidP="00CA578F">
      <w:pPr>
        <w:pStyle w:val="PL"/>
        <w:rPr>
          <w:noProof w:val="0"/>
        </w:rPr>
      </w:pPr>
    </w:p>
    <w:p w14:paraId="666A62E2" w14:textId="77777777" w:rsidR="00CA578F" w:rsidRPr="00EA5FA7" w:rsidRDefault="00CA578F" w:rsidP="00CA578F">
      <w:pPr>
        <w:pStyle w:val="PL"/>
        <w:rPr>
          <w:noProof w:val="0"/>
        </w:rPr>
      </w:pPr>
    </w:p>
    <w:p w14:paraId="1A60637A" w14:textId="77777777" w:rsidR="00CA578F" w:rsidRPr="00EA5FA7" w:rsidRDefault="00CA578F" w:rsidP="00CA578F">
      <w:pPr>
        <w:pStyle w:val="PL"/>
        <w:rPr>
          <w:noProof w:val="0"/>
        </w:rPr>
      </w:pPr>
      <w:r w:rsidRPr="00EA5FA7">
        <w:rPr>
          <w:noProof w:val="0"/>
        </w:rPr>
        <w:t>UEContextModificationResponseIEs F1AP-PROTOCOL-IES ::= {</w:t>
      </w:r>
    </w:p>
    <w:p w14:paraId="7ED5096C" w14:textId="77777777" w:rsidR="00CA578F" w:rsidRPr="00EA5FA7" w:rsidRDefault="00CA578F" w:rsidP="00CA578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D766B9" w14:textId="77777777" w:rsidR="00CA578F" w:rsidRPr="00EA5FA7" w:rsidRDefault="00CA578F" w:rsidP="00CA578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8CB606" w14:textId="77777777" w:rsidR="00CA578F" w:rsidRPr="00EA5FA7" w:rsidRDefault="00CA578F" w:rsidP="00CA578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402FF6D2" w14:textId="77777777" w:rsidR="00CA578F" w:rsidRPr="00EA5FA7" w:rsidRDefault="00CA578F" w:rsidP="00CA578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B1CACAF" w14:textId="77777777" w:rsidR="00CA578F" w:rsidRPr="00EA5FA7" w:rsidRDefault="00CA578F" w:rsidP="00CA578F">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619799B" w14:textId="77777777" w:rsidR="00CA578F" w:rsidRPr="00EA5FA7" w:rsidRDefault="00CA578F" w:rsidP="00CA578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A5B2CCF" w14:textId="77777777" w:rsidR="00CA578F" w:rsidRPr="00EA5FA7" w:rsidRDefault="00CA578F" w:rsidP="00CA578F">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D30AEC" w14:textId="77777777" w:rsidR="00CA578F" w:rsidRPr="00EA5FA7" w:rsidRDefault="00CA578F" w:rsidP="00CA578F">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56ADD1" w14:textId="77777777" w:rsidR="00CA578F" w:rsidRPr="00EA5FA7" w:rsidRDefault="00CA578F" w:rsidP="00CA578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D56F99A" w14:textId="77777777" w:rsidR="00CA578F" w:rsidRPr="00EA5FA7" w:rsidRDefault="00CA578F" w:rsidP="00CA578F">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25826" w14:textId="77777777" w:rsidR="00CA578F" w:rsidRPr="00EA5FA7" w:rsidRDefault="00CA578F" w:rsidP="00CA578F">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EC5D0F" w14:textId="77777777" w:rsidR="00CA578F" w:rsidRPr="00EA5FA7" w:rsidRDefault="00CA578F" w:rsidP="00CA578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BAC538" w14:textId="77777777" w:rsidR="00CA578F" w:rsidRPr="00EA5FA7" w:rsidRDefault="00CA578F" w:rsidP="00CA578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2CB4BC" w14:textId="77777777" w:rsidR="00CA578F" w:rsidRPr="00EA5FA7" w:rsidRDefault="00CA578F" w:rsidP="00CA578F">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1E68E6" w14:textId="77777777" w:rsidR="00CA578F" w:rsidRPr="00EA5FA7" w:rsidRDefault="00CA578F" w:rsidP="00CA578F">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AB248E" w14:textId="77777777" w:rsidR="00CA578F" w:rsidRPr="00EA5FA7" w:rsidRDefault="00CA578F" w:rsidP="00CA578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A65618" w14:textId="77777777" w:rsidR="00CA578F" w:rsidRPr="00EA5FA7" w:rsidRDefault="00CA578F" w:rsidP="00CA578F">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41AFF6" w14:textId="77777777" w:rsidR="00CA578F" w:rsidRPr="00EA5FA7" w:rsidRDefault="00CA578F" w:rsidP="00CA578F">
      <w:pPr>
        <w:pStyle w:val="PL"/>
        <w:rPr>
          <w:noProof w:val="0"/>
        </w:rPr>
      </w:pPr>
      <w:r w:rsidRPr="00EA5FA7">
        <w:rPr>
          <w:noProof w:val="0"/>
        </w:rPr>
        <w:tab/>
        <w:t>...</w:t>
      </w:r>
    </w:p>
    <w:p w14:paraId="640830A7" w14:textId="77777777" w:rsidR="00CA578F" w:rsidRPr="00EA5FA7" w:rsidRDefault="00CA578F" w:rsidP="00CA578F">
      <w:pPr>
        <w:pStyle w:val="PL"/>
        <w:rPr>
          <w:noProof w:val="0"/>
        </w:rPr>
      </w:pPr>
      <w:r w:rsidRPr="00EA5FA7">
        <w:rPr>
          <w:noProof w:val="0"/>
        </w:rPr>
        <w:t>}</w:t>
      </w:r>
    </w:p>
    <w:p w14:paraId="293F7107" w14:textId="77777777" w:rsidR="00CA578F" w:rsidRPr="00EA5FA7" w:rsidRDefault="00CA578F" w:rsidP="00CA578F">
      <w:pPr>
        <w:pStyle w:val="PL"/>
        <w:rPr>
          <w:noProof w:val="0"/>
        </w:rPr>
      </w:pPr>
    </w:p>
    <w:p w14:paraId="01DFE4C6" w14:textId="77777777" w:rsidR="00CA578F" w:rsidRPr="00EA5FA7" w:rsidRDefault="00CA578F" w:rsidP="00CA578F">
      <w:pPr>
        <w:pStyle w:val="PL"/>
        <w:rPr>
          <w:noProof w:val="0"/>
        </w:rPr>
      </w:pPr>
    </w:p>
    <w:p w14:paraId="0558417F" w14:textId="77777777" w:rsidR="00CA578F" w:rsidRPr="00EA5FA7" w:rsidRDefault="00CA578F" w:rsidP="00CA578F">
      <w:pPr>
        <w:pStyle w:val="PL"/>
        <w:rPr>
          <w:rFonts w:eastAsia="SimSun"/>
        </w:rPr>
      </w:pPr>
      <w:r w:rsidRPr="00EA5FA7">
        <w:rPr>
          <w:rFonts w:eastAsia="SimSun"/>
        </w:rPr>
        <w:t>DRBs-SetupMod-List ::= SEQUENCE (SIZE(1..maxnoofDRBs)) OF ProtocolIE-SingleContainer { { DRBs-SetupMod-ItemIEs} }</w:t>
      </w:r>
    </w:p>
    <w:p w14:paraId="25D55625" w14:textId="77777777" w:rsidR="00CA578F" w:rsidRPr="00EA5FA7" w:rsidRDefault="00CA578F" w:rsidP="00CA578F">
      <w:pPr>
        <w:pStyle w:val="PL"/>
        <w:rPr>
          <w:noProof w:val="0"/>
        </w:rPr>
      </w:pPr>
      <w:r w:rsidRPr="00EA5FA7">
        <w:rPr>
          <w:noProof w:val="0"/>
        </w:rPr>
        <w:t>DRBs-Modified-List::= SEQUENCE (SIZE(1..maxnoofDRBs)) OF ProtocolIE-SingleContainer { { DRBs-Modified-ItemIEs } }</w:t>
      </w:r>
      <w:r w:rsidRPr="00EA5FA7">
        <w:t xml:space="preserve"> </w:t>
      </w:r>
    </w:p>
    <w:p w14:paraId="04568BF9" w14:textId="77777777" w:rsidR="00CA578F" w:rsidRPr="00EA5FA7" w:rsidRDefault="00CA578F" w:rsidP="00CA578F">
      <w:pPr>
        <w:pStyle w:val="PL"/>
        <w:rPr>
          <w:noProof w:val="0"/>
        </w:rPr>
      </w:pPr>
      <w:r w:rsidRPr="00EA5FA7">
        <w:rPr>
          <w:noProof w:val="0"/>
        </w:rPr>
        <w:t>SRBs-SetupMod-List ::= SEQUENCE (SIZE(1..maxnoofSRBs)) OF ProtocolIE-SingleContainer { { SRBs-SetupMod-ItemIEs} }</w:t>
      </w:r>
    </w:p>
    <w:p w14:paraId="07447F14" w14:textId="77777777" w:rsidR="00CA578F" w:rsidRPr="00EA5FA7" w:rsidRDefault="00CA578F" w:rsidP="00CA578F">
      <w:pPr>
        <w:pStyle w:val="PL"/>
        <w:rPr>
          <w:noProof w:val="0"/>
        </w:rPr>
      </w:pPr>
      <w:r w:rsidRPr="00EA5FA7">
        <w:rPr>
          <w:noProof w:val="0"/>
        </w:rPr>
        <w:t>SRBs-Modified-List ::= SEQUENCE (SIZE(1..maxnoofSRBs)) OF ProtocolIE-SingleContainer { { SRBs-Modified-ItemIEs } }</w:t>
      </w:r>
    </w:p>
    <w:p w14:paraId="69CBD327" w14:textId="77777777" w:rsidR="00CA578F" w:rsidRPr="00EA5FA7" w:rsidRDefault="00CA578F" w:rsidP="00CA578F">
      <w:pPr>
        <w:pStyle w:val="PL"/>
        <w:rPr>
          <w:noProof w:val="0"/>
        </w:rPr>
      </w:pPr>
      <w:r w:rsidRPr="00EA5FA7">
        <w:rPr>
          <w:noProof w:val="0"/>
        </w:rPr>
        <w:t>DRBs-FailedToBeModified-List ::= SEQUENCE (SIZE(1..maxnoofDRBs)) OF ProtocolIE-SingleContainer { { DRBs-FailedToBeModified-ItemIEs} }</w:t>
      </w:r>
    </w:p>
    <w:p w14:paraId="4B708028" w14:textId="77777777" w:rsidR="00CA578F" w:rsidRPr="00EA5FA7" w:rsidRDefault="00CA578F" w:rsidP="00CA578F">
      <w:pPr>
        <w:pStyle w:val="PL"/>
        <w:rPr>
          <w:rFonts w:eastAsia="SimSun"/>
        </w:rPr>
      </w:pPr>
      <w:r w:rsidRPr="00EA5FA7">
        <w:rPr>
          <w:rFonts w:eastAsia="SimSun"/>
        </w:rPr>
        <w:t>SRBs-FailedToBeSetupMod-List ::= SEQUENCE (SIZE(1..maxnoofSRBs)) OF ProtocolIE-SingleContainer { { SRBs-FailedToBeSetupMod-ItemIEs} }</w:t>
      </w:r>
    </w:p>
    <w:p w14:paraId="35F15FCA" w14:textId="77777777" w:rsidR="00CA578F" w:rsidRPr="00EA5FA7" w:rsidRDefault="00CA578F" w:rsidP="00CA578F">
      <w:pPr>
        <w:pStyle w:val="PL"/>
        <w:rPr>
          <w:rFonts w:eastAsia="SimSun"/>
        </w:rPr>
      </w:pPr>
      <w:r w:rsidRPr="00EA5FA7">
        <w:rPr>
          <w:rFonts w:eastAsia="SimSun"/>
        </w:rPr>
        <w:t>DRBs-FailedToBeSetupMod-List ::= SEQUENCE (SIZE(1..maxnoofDRBs)) OF ProtocolIE-SingleContainer { { DRBs-FailedToBeSetupMod-ItemIEs} }</w:t>
      </w:r>
    </w:p>
    <w:p w14:paraId="07F49962" w14:textId="77777777" w:rsidR="00CA578F" w:rsidRPr="00EA5FA7" w:rsidRDefault="00CA578F" w:rsidP="00CA578F">
      <w:pPr>
        <w:pStyle w:val="PL"/>
        <w:rPr>
          <w:rFonts w:eastAsia="SimSun"/>
        </w:rPr>
      </w:pPr>
      <w:r w:rsidRPr="00EA5FA7">
        <w:rPr>
          <w:rFonts w:eastAsia="SimSun"/>
        </w:rPr>
        <w:t>SCell-FailedtoSetupMod-List ::= SEQUENCE (SIZE(1..maxnoofSCells)) OF ProtocolIE-SingleContainer { { SCell-FailedtoSetupMod-ItemIEs} }</w:t>
      </w:r>
    </w:p>
    <w:p w14:paraId="4DAD05A4" w14:textId="77777777" w:rsidR="00CA578F" w:rsidRPr="00EA5FA7" w:rsidRDefault="00CA578F" w:rsidP="00CA578F">
      <w:pPr>
        <w:pStyle w:val="PL"/>
        <w:rPr>
          <w:rFonts w:eastAsia="SimSun"/>
        </w:rPr>
      </w:pPr>
    </w:p>
    <w:p w14:paraId="01BE3189" w14:textId="77777777" w:rsidR="00CA578F" w:rsidRPr="00EA5FA7" w:rsidRDefault="00CA578F" w:rsidP="00CA578F">
      <w:pPr>
        <w:pStyle w:val="PL"/>
        <w:rPr>
          <w:rFonts w:eastAsia="SimSun"/>
        </w:rPr>
      </w:pPr>
      <w:r w:rsidRPr="00EA5FA7">
        <w:rPr>
          <w:rFonts w:eastAsia="SimSun"/>
        </w:rPr>
        <w:t>Associated-SCell-List ::= SEQUENCE (SIZE(1.. maxnoofSCells)) OF ProtocolIE-SingleContainer { { Associated-SCell-ItemIEs} }</w:t>
      </w:r>
    </w:p>
    <w:p w14:paraId="787EF6C9" w14:textId="77777777" w:rsidR="00CA578F" w:rsidRPr="00EA5FA7" w:rsidRDefault="00CA578F" w:rsidP="00CA578F">
      <w:pPr>
        <w:pStyle w:val="PL"/>
        <w:rPr>
          <w:rFonts w:eastAsia="SimSun"/>
        </w:rPr>
      </w:pPr>
    </w:p>
    <w:p w14:paraId="39CE68B2" w14:textId="77777777" w:rsidR="00CA578F" w:rsidRPr="00EA5FA7" w:rsidRDefault="00CA578F" w:rsidP="00CA578F">
      <w:pPr>
        <w:pStyle w:val="PL"/>
        <w:rPr>
          <w:rFonts w:eastAsia="SimSun"/>
        </w:rPr>
      </w:pPr>
      <w:r w:rsidRPr="00EA5FA7">
        <w:rPr>
          <w:rFonts w:eastAsia="SimSun"/>
        </w:rPr>
        <w:t>DRBs-SetupMod-ItemIEs F1AP-PROTOCOL-IES ::= {</w:t>
      </w:r>
    </w:p>
    <w:p w14:paraId="3E933FD1" w14:textId="77777777" w:rsidR="00CA578F" w:rsidRPr="00EA5FA7" w:rsidRDefault="00CA578F" w:rsidP="00CA578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320415E2" w14:textId="77777777" w:rsidR="00CA578F" w:rsidRPr="00EA5FA7" w:rsidRDefault="00CA578F" w:rsidP="00CA578F">
      <w:pPr>
        <w:pStyle w:val="PL"/>
        <w:rPr>
          <w:rFonts w:eastAsia="SimSun"/>
        </w:rPr>
      </w:pPr>
      <w:r w:rsidRPr="00EA5FA7">
        <w:rPr>
          <w:rFonts w:eastAsia="SimSun"/>
        </w:rPr>
        <w:tab/>
        <w:t>...</w:t>
      </w:r>
    </w:p>
    <w:p w14:paraId="61C85A96" w14:textId="77777777" w:rsidR="00CA578F" w:rsidRPr="00EA5FA7" w:rsidRDefault="00CA578F" w:rsidP="00CA578F">
      <w:pPr>
        <w:pStyle w:val="PL"/>
        <w:rPr>
          <w:rFonts w:eastAsia="SimSun"/>
        </w:rPr>
      </w:pPr>
      <w:r w:rsidRPr="00EA5FA7">
        <w:rPr>
          <w:rFonts w:eastAsia="SimSun"/>
        </w:rPr>
        <w:t>}</w:t>
      </w:r>
    </w:p>
    <w:p w14:paraId="5E482460" w14:textId="77777777" w:rsidR="00CA578F" w:rsidRPr="00EA5FA7" w:rsidRDefault="00CA578F" w:rsidP="00CA578F">
      <w:pPr>
        <w:pStyle w:val="PL"/>
        <w:rPr>
          <w:rFonts w:eastAsia="SimSun"/>
        </w:rPr>
      </w:pPr>
    </w:p>
    <w:p w14:paraId="10A868B2" w14:textId="77777777" w:rsidR="00CA578F" w:rsidRPr="00EA5FA7" w:rsidRDefault="00CA578F" w:rsidP="00CA578F">
      <w:pPr>
        <w:pStyle w:val="PL"/>
        <w:rPr>
          <w:noProof w:val="0"/>
        </w:rPr>
      </w:pPr>
    </w:p>
    <w:p w14:paraId="27C524C5" w14:textId="77777777" w:rsidR="00CA578F" w:rsidRPr="00EA5FA7" w:rsidRDefault="00CA578F" w:rsidP="00CA578F">
      <w:pPr>
        <w:pStyle w:val="PL"/>
        <w:rPr>
          <w:noProof w:val="0"/>
        </w:rPr>
      </w:pPr>
      <w:r w:rsidRPr="00EA5FA7">
        <w:rPr>
          <w:noProof w:val="0"/>
        </w:rPr>
        <w:t>DRBs-Modified-ItemIEs F1AP-PROTOCOL-IES ::= {</w:t>
      </w:r>
    </w:p>
    <w:p w14:paraId="51206492" w14:textId="77777777" w:rsidR="00CA578F" w:rsidRPr="00EA5FA7" w:rsidRDefault="00CA578F" w:rsidP="00CA578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2BF080F" w14:textId="77777777" w:rsidR="00CA578F" w:rsidRPr="00EA5FA7" w:rsidRDefault="00CA578F" w:rsidP="00CA578F">
      <w:pPr>
        <w:pStyle w:val="PL"/>
        <w:rPr>
          <w:noProof w:val="0"/>
        </w:rPr>
      </w:pPr>
      <w:r w:rsidRPr="00EA5FA7">
        <w:rPr>
          <w:noProof w:val="0"/>
        </w:rPr>
        <w:tab/>
        <w:t>...</w:t>
      </w:r>
    </w:p>
    <w:p w14:paraId="55A50B2E" w14:textId="77777777" w:rsidR="00CA578F" w:rsidRPr="00EA5FA7" w:rsidRDefault="00CA578F" w:rsidP="00CA578F">
      <w:pPr>
        <w:pStyle w:val="PL"/>
      </w:pPr>
      <w:r w:rsidRPr="00EA5FA7">
        <w:rPr>
          <w:noProof w:val="0"/>
        </w:rPr>
        <w:t>}</w:t>
      </w:r>
    </w:p>
    <w:p w14:paraId="37AAB47C" w14:textId="77777777" w:rsidR="00CA578F" w:rsidRPr="00EA5FA7" w:rsidRDefault="00CA578F" w:rsidP="00CA578F">
      <w:pPr>
        <w:pStyle w:val="PL"/>
        <w:rPr>
          <w:noProof w:val="0"/>
        </w:rPr>
      </w:pPr>
    </w:p>
    <w:p w14:paraId="2ADACB8B" w14:textId="77777777" w:rsidR="00CA578F" w:rsidRPr="00EA5FA7" w:rsidRDefault="00CA578F" w:rsidP="00CA578F">
      <w:pPr>
        <w:pStyle w:val="PL"/>
        <w:rPr>
          <w:noProof w:val="0"/>
        </w:rPr>
      </w:pPr>
      <w:r w:rsidRPr="00EA5FA7">
        <w:rPr>
          <w:noProof w:val="0"/>
        </w:rPr>
        <w:t>SRBs-SetupMod-ItemIEs F1AP-PROTOCOL-IES ::= {</w:t>
      </w:r>
    </w:p>
    <w:p w14:paraId="26BF6CD0" w14:textId="77777777" w:rsidR="00CA578F" w:rsidRPr="00EA5FA7" w:rsidRDefault="00CA578F" w:rsidP="00CA578F">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8BE2ED2" w14:textId="77777777" w:rsidR="00CA578F" w:rsidRPr="00EA5FA7" w:rsidRDefault="00CA578F" w:rsidP="00CA578F">
      <w:pPr>
        <w:pStyle w:val="PL"/>
        <w:rPr>
          <w:noProof w:val="0"/>
        </w:rPr>
      </w:pPr>
      <w:r w:rsidRPr="00EA5FA7">
        <w:rPr>
          <w:noProof w:val="0"/>
        </w:rPr>
        <w:tab/>
        <w:t>...</w:t>
      </w:r>
    </w:p>
    <w:p w14:paraId="5316FE29" w14:textId="77777777" w:rsidR="00CA578F" w:rsidRPr="00EA5FA7" w:rsidRDefault="00CA578F" w:rsidP="00CA578F">
      <w:pPr>
        <w:pStyle w:val="PL"/>
        <w:rPr>
          <w:noProof w:val="0"/>
        </w:rPr>
      </w:pPr>
      <w:r w:rsidRPr="00EA5FA7">
        <w:rPr>
          <w:noProof w:val="0"/>
        </w:rPr>
        <w:t>}</w:t>
      </w:r>
    </w:p>
    <w:p w14:paraId="34215CDD" w14:textId="77777777" w:rsidR="00CA578F" w:rsidRPr="00EA5FA7" w:rsidRDefault="00CA578F" w:rsidP="00CA578F">
      <w:pPr>
        <w:pStyle w:val="PL"/>
        <w:rPr>
          <w:noProof w:val="0"/>
        </w:rPr>
      </w:pPr>
    </w:p>
    <w:p w14:paraId="7EF44853" w14:textId="77777777" w:rsidR="00CA578F" w:rsidRPr="00EA5FA7" w:rsidRDefault="00CA578F" w:rsidP="00CA578F">
      <w:pPr>
        <w:pStyle w:val="PL"/>
        <w:rPr>
          <w:noProof w:val="0"/>
        </w:rPr>
      </w:pPr>
    </w:p>
    <w:p w14:paraId="7C878146" w14:textId="77777777" w:rsidR="00CA578F" w:rsidRPr="00EA5FA7" w:rsidRDefault="00CA578F" w:rsidP="00CA578F">
      <w:pPr>
        <w:pStyle w:val="PL"/>
        <w:rPr>
          <w:noProof w:val="0"/>
        </w:rPr>
      </w:pPr>
      <w:r w:rsidRPr="00EA5FA7">
        <w:rPr>
          <w:noProof w:val="0"/>
        </w:rPr>
        <w:t>SRBs-Modified-ItemIEs F1AP-PROTOCOL-IES ::= {</w:t>
      </w:r>
    </w:p>
    <w:p w14:paraId="757754A3" w14:textId="77777777" w:rsidR="00CA578F" w:rsidRPr="00EA5FA7" w:rsidRDefault="00CA578F" w:rsidP="00CA578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DF6D4F1" w14:textId="77777777" w:rsidR="00CA578F" w:rsidRPr="00EA5FA7" w:rsidRDefault="00CA578F" w:rsidP="00CA578F">
      <w:pPr>
        <w:pStyle w:val="PL"/>
        <w:rPr>
          <w:noProof w:val="0"/>
        </w:rPr>
      </w:pPr>
      <w:r w:rsidRPr="00EA5FA7">
        <w:rPr>
          <w:noProof w:val="0"/>
        </w:rPr>
        <w:tab/>
        <w:t>...</w:t>
      </w:r>
    </w:p>
    <w:p w14:paraId="015418C4" w14:textId="77777777" w:rsidR="00CA578F" w:rsidRPr="00EA5FA7" w:rsidRDefault="00CA578F" w:rsidP="00CA578F">
      <w:pPr>
        <w:pStyle w:val="PL"/>
        <w:rPr>
          <w:noProof w:val="0"/>
        </w:rPr>
      </w:pPr>
      <w:r w:rsidRPr="00EA5FA7">
        <w:rPr>
          <w:noProof w:val="0"/>
        </w:rPr>
        <w:t>}</w:t>
      </w:r>
    </w:p>
    <w:p w14:paraId="1246CA62" w14:textId="77777777" w:rsidR="00CA578F" w:rsidRPr="00EA5FA7" w:rsidRDefault="00CA578F" w:rsidP="00CA578F">
      <w:pPr>
        <w:pStyle w:val="PL"/>
        <w:rPr>
          <w:rFonts w:eastAsia="SimSun"/>
        </w:rPr>
      </w:pPr>
    </w:p>
    <w:p w14:paraId="40CEC767" w14:textId="77777777" w:rsidR="00CA578F" w:rsidRPr="00EA5FA7" w:rsidRDefault="00CA578F" w:rsidP="00CA578F">
      <w:pPr>
        <w:pStyle w:val="PL"/>
        <w:rPr>
          <w:rFonts w:eastAsia="SimSun"/>
        </w:rPr>
      </w:pPr>
      <w:r w:rsidRPr="00EA5FA7">
        <w:rPr>
          <w:rFonts w:eastAsia="SimSun"/>
        </w:rPr>
        <w:t>SRBs-FailedToBeSetupMod-ItemIEs F1AP-PROTOCOL-IES ::= {</w:t>
      </w:r>
    </w:p>
    <w:p w14:paraId="57C4896E" w14:textId="77777777" w:rsidR="00CA578F" w:rsidRPr="00EA5FA7" w:rsidRDefault="00CA578F" w:rsidP="00CA578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9D91C60" w14:textId="77777777" w:rsidR="00CA578F" w:rsidRPr="00EA5FA7" w:rsidRDefault="00CA578F" w:rsidP="00CA578F">
      <w:pPr>
        <w:pStyle w:val="PL"/>
        <w:rPr>
          <w:rFonts w:eastAsia="SimSun"/>
        </w:rPr>
      </w:pPr>
      <w:r w:rsidRPr="00EA5FA7">
        <w:rPr>
          <w:rFonts w:eastAsia="SimSun"/>
        </w:rPr>
        <w:tab/>
        <w:t>...</w:t>
      </w:r>
    </w:p>
    <w:p w14:paraId="0922596F" w14:textId="77777777" w:rsidR="00CA578F" w:rsidRPr="00EA5FA7" w:rsidRDefault="00CA578F" w:rsidP="00CA578F">
      <w:pPr>
        <w:pStyle w:val="PL"/>
        <w:rPr>
          <w:rFonts w:eastAsia="SimSun"/>
        </w:rPr>
      </w:pPr>
      <w:r w:rsidRPr="00EA5FA7">
        <w:rPr>
          <w:rFonts w:eastAsia="SimSun"/>
        </w:rPr>
        <w:t>}</w:t>
      </w:r>
    </w:p>
    <w:p w14:paraId="05CDA08A" w14:textId="77777777" w:rsidR="00CA578F" w:rsidRPr="00EA5FA7" w:rsidRDefault="00CA578F" w:rsidP="00CA578F">
      <w:pPr>
        <w:pStyle w:val="PL"/>
        <w:rPr>
          <w:rFonts w:eastAsia="SimSun"/>
        </w:rPr>
      </w:pPr>
    </w:p>
    <w:p w14:paraId="3C947DDD" w14:textId="77777777" w:rsidR="00CA578F" w:rsidRPr="00EA5FA7" w:rsidRDefault="00CA578F" w:rsidP="00CA578F">
      <w:pPr>
        <w:pStyle w:val="PL"/>
        <w:rPr>
          <w:rFonts w:eastAsia="SimSun"/>
        </w:rPr>
      </w:pPr>
    </w:p>
    <w:p w14:paraId="27AD55D0" w14:textId="77777777" w:rsidR="00CA578F" w:rsidRPr="00EA5FA7" w:rsidRDefault="00CA578F" w:rsidP="00CA578F">
      <w:pPr>
        <w:pStyle w:val="PL"/>
        <w:rPr>
          <w:rFonts w:eastAsia="SimSun"/>
        </w:rPr>
      </w:pPr>
      <w:r w:rsidRPr="00EA5FA7">
        <w:rPr>
          <w:rFonts w:eastAsia="SimSun"/>
        </w:rPr>
        <w:t>DRBs-FailedToBeSetupMod-ItemIEs F1AP-PROTOCOL-IES ::= {</w:t>
      </w:r>
    </w:p>
    <w:p w14:paraId="3FC1CDD3" w14:textId="77777777" w:rsidR="00CA578F" w:rsidRPr="00EA5FA7" w:rsidRDefault="00CA578F" w:rsidP="00CA578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901F983" w14:textId="77777777" w:rsidR="00CA578F" w:rsidRPr="00EA5FA7" w:rsidRDefault="00CA578F" w:rsidP="00CA578F">
      <w:pPr>
        <w:pStyle w:val="PL"/>
        <w:rPr>
          <w:rFonts w:eastAsia="SimSun"/>
        </w:rPr>
      </w:pPr>
      <w:r w:rsidRPr="00EA5FA7">
        <w:rPr>
          <w:rFonts w:eastAsia="SimSun"/>
        </w:rPr>
        <w:tab/>
        <w:t>...</w:t>
      </w:r>
    </w:p>
    <w:p w14:paraId="2BCDD29C" w14:textId="77777777" w:rsidR="00CA578F" w:rsidRPr="00EA5FA7" w:rsidRDefault="00CA578F" w:rsidP="00CA578F">
      <w:pPr>
        <w:pStyle w:val="PL"/>
        <w:rPr>
          <w:rFonts w:eastAsia="SimSun"/>
        </w:rPr>
      </w:pPr>
      <w:r w:rsidRPr="00EA5FA7">
        <w:rPr>
          <w:rFonts w:eastAsia="SimSun"/>
        </w:rPr>
        <w:t>}</w:t>
      </w:r>
    </w:p>
    <w:p w14:paraId="1215711C" w14:textId="77777777" w:rsidR="00CA578F" w:rsidRPr="00EA5FA7" w:rsidRDefault="00CA578F" w:rsidP="00CA578F">
      <w:pPr>
        <w:pStyle w:val="PL"/>
        <w:rPr>
          <w:rFonts w:eastAsia="SimSun"/>
        </w:rPr>
      </w:pPr>
    </w:p>
    <w:p w14:paraId="5BA0E8C1" w14:textId="77777777" w:rsidR="00CA578F" w:rsidRPr="00EA5FA7" w:rsidRDefault="00CA578F" w:rsidP="00CA578F">
      <w:pPr>
        <w:pStyle w:val="PL"/>
        <w:rPr>
          <w:noProof w:val="0"/>
        </w:rPr>
      </w:pPr>
    </w:p>
    <w:p w14:paraId="470E2D0C" w14:textId="77777777" w:rsidR="00CA578F" w:rsidRPr="00EA5FA7" w:rsidRDefault="00CA578F" w:rsidP="00CA578F">
      <w:pPr>
        <w:pStyle w:val="PL"/>
        <w:rPr>
          <w:noProof w:val="0"/>
        </w:rPr>
      </w:pPr>
      <w:r w:rsidRPr="00EA5FA7">
        <w:rPr>
          <w:noProof w:val="0"/>
        </w:rPr>
        <w:t>DRBs-FailedToBeModified-ItemIEs F1AP-PROTOCOL-IES ::= {</w:t>
      </w:r>
    </w:p>
    <w:p w14:paraId="05E305A5" w14:textId="77777777" w:rsidR="00CA578F" w:rsidRPr="00EA5FA7" w:rsidRDefault="00CA578F" w:rsidP="00CA578F">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15C4E13" w14:textId="77777777" w:rsidR="00CA578F" w:rsidRPr="00EA5FA7" w:rsidRDefault="00CA578F" w:rsidP="00CA578F">
      <w:pPr>
        <w:pStyle w:val="PL"/>
        <w:rPr>
          <w:noProof w:val="0"/>
        </w:rPr>
      </w:pPr>
      <w:r w:rsidRPr="00EA5FA7">
        <w:rPr>
          <w:noProof w:val="0"/>
        </w:rPr>
        <w:tab/>
        <w:t>...</w:t>
      </w:r>
    </w:p>
    <w:p w14:paraId="7D2C2583" w14:textId="77777777" w:rsidR="00CA578F" w:rsidRPr="00EA5FA7" w:rsidRDefault="00CA578F" w:rsidP="00CA578F">
      <w:pPr>
        <w:pStyle w:val="PL"/>
        <w:rPr>
          <w:noProof w:val="0"/>
        </w:rPr>
      </w:pPr>
      <w:r w:rsidRPr="00EA5FA7">
        <w:rPr>
          <w:noProof w:val="0"/>
        </w:rPr>
        <w:t>}</w:t>
      </w:r>
    </w:p>
    <w:p w14:paraId="21A8011C" w14:textId="77777777" w:rsidR="00CA578F" w:rsidRPr="00EA5FA7" w:rsidRDefault="00CA578F" w:rsidP="00CA578F">
      <w:pPr>
        <w:pStyle w:val="PL"/>
        <w:rPr>
          <w:noProof w:val="0"/>
        </w:rPr>
      </w:pPr>
    </w:p>
    <w:p w14:paraId="453F6604" w14:textId="77777777" w:rsidR="00CA578F" w:rsidRPr="00EA5FA7" w:rsidRDefault="00CA578F" w:rsidP="00CA578F">
      <w:pPr>
        <w:pStyle w:val="PL"/>
        <w:rPr>
          <w:rFonts w:eastAsia="SimSun"/>
        </w:rPr>
      </w:pPr>
      <w:r w:rsidRPr="00EA5FA7">
        <w:rPr>
          <w:rFonts w:eastAsia="SimSun"/>
        </w:rPr>
        <w:t>SCell-FailedtoSetupMod-ItemIEs F1AP-PROTOCOL-IES ::= {</w:t>
      </w:r>
    </w:p>
    <w:p w14:paraId="2C396EF0" w14:textId="77777777" w:rsidR="00CA578F" w:rsidRPr="00EA5FA7" w:rsidRDefault="00CA578F" w:rsidP="00CA578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3261AB9B" w14:textId="77777777" w:rsidR="00CA578F" w:rsidRPr="00EA5FA7" w:rsidRDefault="00CA578F" w:rsidP="00CA578F">
      <w:pPr>
        <w:pStyle w:val="PL"/>
        <w:rPr>
          <w:rFonts w:eastAsia="SimSun"/>
        </w:rPr>
      </w:pPr>
      <w:r w:rsidRPr="00EA5FA7">
        <w:rPr>
          <w:rFonts w:eastAsia="SimSun"/>
        </w:rPr>
        <w:tab/>
        <w:t>...</w:t>
      </w:r>
    </w:p>
    <w:p w14:paraId="6801188C" w14:textId="77777777" w:rsidR="00CA578F" w:rsidRPr="00EA5FA7" w:rsidRDefault="00CA578F" w:rsidP="00CA578F">
      <w:pPr>
        <w:pStyle w:val="PL"/>
        <w:rPr>
          <w:rFonts w:eastAsia="SimSun"/>
        </w:rPr>
      </w:pPr>
      <w:r w:rsidRPr="00EA5FA7">
        <w:rPr>
          <w:rFonts w:eastAsia="SimSun"/>
        </w:rPr>
        <w:t>}</w:t>
      </w:r>
    </w:p>
    <w:p w14:paraId="0D179864" w14:textId="77777777" w:rsidR="00CA578F" w:rsidRPr="00EA5FA7" w:rsidRDefault="00CA578F" w:rsidP="00CA578F">
      <w:pPr>
        <w:pStyle w:val="PL"/>
        <w:rPr>
          <w:rFonts w:eastAsia="SimSun"/>
        </w:rPr>
      </w:pPr>
    </w:p>
    <w:p w14:paraId="5D3DEC86" w14:textId="77777777" w:rsidR="00CA578F" w:rsidRPr="00EA5FA7" w:rsidRDefault="00CA578F" w:rsidP="00CA578F">
      <w:pPr>
        <w:pStyle w:val="PL"/>
        <w:rPr>
          <w:rFonts w:eastAsia="SimSun"/>
        </w:rPr>
      </w:pPr>
      <w:r w:rsidRPr="00EA5FA7">
        <w:rPr>
          <w:rFonts w:eastAsia="SimSun"/>
        </w:rPr>
        <w:t>Associated-SCell-ItemIEs F1AP-PROTOCOL-IES ::= {</w:t>
      </w:r>
    </w:p>
    <w:p w14:paraId="2BA7B35D" w14:textId="77777777" w:rsidR="00CA578F" w:rsidRPr="00EA5FA7" w:rsidRDefault="00CA578F" w:rsidP="00CA578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5B98B2BA" w14:textId="77777777" w:rsidR="00CA578F" w:rsidRPr="00EA5FA7" w:rsidRDefault="00CA578F" w:rsidP="00CA578F">
      <w:pPr>
        <w:pStyle w:val="PL"/>
        <w:rPr>
          <w:rFonts w:eastAsia="SimSun"/>
        </w:rPr>
      </w:pPr>
      <w:r w:rsidRPr="00EA5FA7">
        <w:rPr>
          <w:rFonts w:eastAsia="SimSun"/>
        </w:rPr>
        <w:tab/>
        <w:t>...</w:t>
      </w:r>
    </w:p>
    <w:p w14:paraId="0C0D6F67" w14:textId="77777777" w:rsidR="00CA578F" w:rsidRPr="00EA5FA7" w:rsidRDefault="00CA578F" w:rsidP="00CA578F">
      <w:pPr>
        <w:pStyle w:val="PL"/>
        <w:rPr>
          <w:rFonts w:eastAsia="SimSun"/>
        </w:rPr>
      </w:pPr>
      <w:r w:rsidRPr="00EA5FA7">
        <w:rPr>
          <w:rFonts w:eastAsia="SimSun"/>
        </w:rPr>
        <w:t>}</w:t>
      </w:r>
    </w:p>
    <w:p w14:paraId="7A77701F" w14:textId="77777777" w:rsidR="00CA578F" w:rsidRPr="00EA5FA7" w:rsidRDefault="00CA578F" w:rsidP="00CA578F">
      <w:pPr>
        <w:pStyle w:val="PL"/>
        <w:rPr>
          <w:rFonts w:eastAsia="SimSun"/>
        </w:rPr>
      </w:pPr>
    </w:p>
    <w:p w14:paraId="53154DD2" w14:textId="77777777" w:rsidR="00CA578F" w:rsidRPr="00EA5FA7" w:rsidRDefault="00CA578F" w:rsidP="00CA578F">
      <w:pPr>
        <w:pStyle w:val="PL"/>
        <w:rPr>
          <w:noProof w:val="0"/>
        </w:rPr>
      </w:pPr>
    </w:p>
    <w:p w14:paraId="7357552A" w14:textId="77777777" w:rsidR="00CA578F" w:rsidRPr="00EA5FA7" w:rsidRDefault="00CA578F" w:rsidP="00CA578F">
      <w:pPr>
        <w:pStyle w:val="PL"/>
        <w:rPr>
          <w:noProof w:val="0"/>
        </w:rPr>
      </w:pPr>
      <w:r w:rsidRPr="00EA5FA7">
        <w:rPr>
          <w:noProof w:val="0"/>
        </w:rPr>
        <w:t>-- **************************************************************</w:t>
      </w:r>
    </w:p>
    <w:p w14:paraId="786B3154" w14:textId="77777777" w:rsidR="00CA578F" w:rsidRPr="00EA5FA7" w:rsidRDefault="00CA578F" w:rsidP="00CA578F">
      <w:pPr>
        <w:pStyle w:val="PL"/>
        <w:rPr>
          <w:noProof w:val="0"/>
        </w:rPr>
      </w:pPr>
      <w:r w:rsidRPr="00EA5FA7">
        <w:rPr>
          <w:noProof w:val="0"/>
        </w:rPr>
        <w:t>--</w:t>
      </w:r>
    </w:p>
    <w:p w14:paraId="43505422" w14:textId="77777777" w:rsidR="00CA578F" w:rsidRPr="00EA5FA7" w:rsidRDefault="00CA578F" w:rsidP="00CA578F">
      <w:pPr>
        <w:pStyle w:val="PL"/>
        <w:outlineLvl w:val="4"/>
        <w:rPr>
          <w:noProof w:val="0"/>
        </w:rPr>
      </w:pPr>
      <w:r w:rsidRPr="00EA5FA7">
        <w:rPr>
          <w:noProof w:val="0"/>
        </w:rPr>
        <w:t>-- UE CONTEXT MODIFICATION FAILURE</w:t>
      </w:r>
    </w:p>
    <w:p w14:paraId="7BB8767D" w14:textId="77777777" w:rsidR="00CA578F" w:rsidRPr="00EA5FA7" w:rsidRDefault="00CA578F" w:rsidP="00CA578F">
      <w:pPr>
        <w:pStyle w:val="PL"/>
        <w:rPr>
          <w:noProof w:val="0"/>
        </w:rPr>
      </w:pPr>
      <w:r w:rsidRPr="00EA5FA7">
        <w:rPr>
          <w:noProof w:val="0"/>
        </w:rPr>
        <w:t>--</w:t>
      </w:r>
    </w:p>
    <w:p w14:paraId="6EA686F4" w14:textId="77777777" w:rsidR="00CA578F" w:rsidRPr="00EA5FA7" w:rsidRDefault="00CA578F" w:rsidP="00CA578F">
      <w:pPr>
        <w:pStyle w:val="PL"/>
        <w:rPr>
          <w:noProof w:val="0"/>
        </w:rPr>
      </w:pPr>
      <w:r w:rsidRPr="00EA5FA7">
        <w:rPr>
          <w:noProof w:val="0"/>
        </w:rPr>
        <w:t>-- **************************************************************</w:t>
      </w:r>
    </w:p>
    <w:p w14:paraId="05942E10" w14:textId="77777777" w:rsidR="00CA578F" w:rsidRPr="00EA5FA7" w:rsidRDefault="00CA578F" w:rsidP="00CA578F">
      <w:pPr>
        <w:pStyle w:val="PL"/>
        <w:rPr>
          <w:noProof w:val="0"/>
        </w:rPr>
      </w:pPr>
    </w:p>
    <w:p w14:paraId="20B7D330" w14:textId="77777777" w:rsidR="00CA578F" w:rsidRPr="00EA5FA7" w:rsidRDefault="00CA578F" w:rsidP="00CA578F">
      <w:pPr>
        <w:pStyle w:val="PL"/>
        <w:rPr>
          <w:noProof w:val="0"/>
        </w:rPr>
      </w:pPr>
      <w:r w:rsidRPr="00EA5FA7">
        <w:rPr>
          <w:noProof w:val="0"/>
        </w:rPr>
        <w:t>UEContextModificationFailure ::= SEQUENCE {</w:t>
      </w:r>
    </w:p>
    <w:p w14:paraId="472D94D4"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3AB3724A" w14:textId="77777777" w:rsidR="00CA578F" w:rsidRPr="00EA5FA7" w:rsidRDefault="00CA578F" w:rsidP="00CA578F">
      <w:pPr>
        <w:pStyle w:val="PL"/>
        <w:rPr>
          <w:noProof w:val="0"/>
        </w:rPr>
      </w:pPr>
      <w:r w:rsidRPr="00EA5FA7">
        <w:rPr>
          <w:noProof w:val="0"/>
        </w:rPr>
        <w:tab/>
        <w:t>...</w:t>
      </w:r>
    </w:p>
    <w:p w14:paraId="11346298" w14:textId="77777777" w:rsidR="00CA578F" w:rsidRPr="00EA5FA7" w:rsidRDefault="00CA578F" w:rsidP="00CA578F">
      <w:pPr>
        <w:pStyle w:val="PL"/>
        <w:rPr>
          <w:noProof w:val="0"/>
        </w:rPr>
      </w:pPr>
      <w:r w:rsidRPr="00EA5FA7">
        <w:rPr>
          <w:noProof w:val="0"/>
        </w:rPr>
        <w:t>}</w:t>
      </w:r>
    </w:p>
    <w:p w14:paraId="21B70F4D" w14:textId="77777777" w:rsidR="00CA578F" w:rsidRPr="00EA5FA7" w:rsidRDefault="00CA578F" w:rsidP="00CA578F">
      <w:pPr>
        <w:pStyle w:val="PL"/>
        <w:rPr>
          <w:noProof w:val="0"/>
        </w:rPr>
      </w:pPr>
    </w:p>
    <w:p w14:paraId="06D2CBA7" w14:textId="77777777" w:rsidR="00CA578F" w:rsidRPr="00EA5FA7" w:rsidRDefault="00CA578F" w:rsidP="00CA578F">
      <w:pPr>
        <w:pStyle w:val="PL"/>
        <w:rPr>
          <w:noProof w:val="0"/>
        </w:rPr>
      </w:pPr>
      <w:r w:rsidRPr="00EA5FA7">
        <w:rPr>
          <w:noProof w:val="0"/>
        </w:rPr>
        <w:t>UEContextModificationFailureIEs F1AP-PROTOCOL-IES ::= {</w:t>
      </w:r>
    </w:p>
    <w:p w14:paraId="5FDB6E81"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2B247B"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233F74" w14:textId="77777777" w:rsidR="00CA578F" w:rsidRPr="00EA5FA7" w:rsidRDefault="00CA578F" w:rsidP="00CA57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460487" w14:textId="77777777" w:rsidR="00CA578F" w:rsidRPr="00EA5FA7" w:rsidRDefault="00CA578F" w:rsidP="00CA578F">
      <w:pPr>
        <w:pStyle w:val="PL"/>
        <w:rPr>
          <w:noProof w:val="0"/>
        </w:rPr>
      </w:pPr>
      <w:r w:rsidRPr="00EA5FA7">
        <w:rPr>
          <w:noProof w:val="0"/>
        </w:rPr>
        <w:lastRenderedPageBreak/>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3228B0E0" w14:textId="77777777" w:rsidR="00CA578F" w:rsidRPr="00EA5FA7" w:rsidRDefault="00CA578F" w:rsidP="00CA578F">
      <w:pPr>
        <w:pStyle w:val="PL"/>
        <w:rPr>
          <w:noProof w:val="0"/>
        </w:rPr>
      </w:pPr>
      <w:r w:rsidRPr="00EA5FA7">
        <w:rPr>
          <w:noProof w:val="0"/>
        </w:rPr>
        <w:tab/>
        <w:t>...</w:t>
      </w:r>
    </w:p>
    <w:p w14:paraId="5E165AC3" w14:textId="77777777" w:rsidR="00CA578F" w:rsidRPr="00EA5FA7" w:rsidRDefault="00CA578F" w:rsidP="00CA578F">
      <w:pPr>
        <w:pStyle w:val="PL"/>
        <w:rPr>
          <w:noProof w:val="0"/>
        </w:rPr>
      </w:pPr>
      <w:r w:rsidRPr="00EA5FA7">
        <w:rPr>
          <w:noProof w:val="0"/>
        </w:rPr>
        <w:t>}</w:t>
      </w:r>
    </w:p>
    <w:p w14:paraId="1AA4DF6E" w14:textId="77777777" w:rsidR="00CA578F" w:rsidRPr="00EA5FA7" w:rsidRDefault="00CA578F" w:rsidP="00CA578F">
      <w:pPr>
        <w:pStyle w:val="PL"/>
        <w:rPr>
          <w:noProof w:val="0"/>
        </w:rPr>
      </w:pPr>
    </w:p>
    <w:p w14:paraId="421C4AB7" w14:textId="77777777" w:rsidR="00CA578F" w:rsidRPr="00EA5FA7" w:rsidRDefault="00CA578F" w:rsidP="00CA578F">
      <w:pPr>
        <w:pStyle w:val="PL"/>
        <w:rPr>
          <w:noProof w:val="0"/>
        </w:rPr>
      </w:pPr>
    </w:p>
    <w:p w14:paraId="526B1A75" w14:textId="77777777" w:rsidR="00CA578F" w:rsidRPr="00EA5FA7" w:rsidRDefault="00CA578F" w:rsidP="00CA578F">
      <w:pPr>
        <w:pStyle w:val="PL"/>
        <w:rPr>
          <w:noProof w:val="0"/>
        </w:rPr>
      </w:pPr>
      <w:r w:rsidRPr="00EA5FA7">
        <w:rPr>
          <w:noProof w:val="0"/>
        </w:rPr>
        <w:t>-- **************************************************************</w:t>
      </w:r>
    </w:p>
    <w:p w14:paraId="71E2DB62" w14:textId="77777777" w:rsidR="00CA578F" w:rsidRPr="00EA5FA7" w:rsidRDefault="00CA578F" w:rsidP="00CA578F">
      <w:pPr>
        <w:pStyle w:val="PL"/>
        <w:rPr>
          <w:noProof w:val="0"/>
        </w:rPr>
      </w:pPr>
      <w:r w:rsidRPr="00EA5FA7">
        <w:rPr>
          <w:noProof w:val="0"/>
        </w:rPr>
        <w:t>--</w:t>
      </w:r>
    </w:p>
    <w:p w14:paraId="2707397C" w14:textId="77777777" w:rsidR="00CA578F" w:rsidRPr="00EA5FA7" w:rsidRDefault="00CA578F" w:rsidP="00CA578F">
      <w:pPr>
        <w:pStyle w:val="PL"/>
        <w:outlineLvl w:val="3"/>
        <w:rPr>
          <w:noProof w:val="0"/>
        </w:rPr>
      </w:pPr>
      <w:r w:rsidRPr="00EA5FA7">
        <w:rPr>
          <w:noProof w:val="0"/>
        </w:rPr>
        <w:t>-- UE Context Modification Required (gNB-DU initiated) ELEMENTARY PROCEDURE</w:t>
      </w:r>
    </w:p>
    <w:p w14:paraId="5B351FB0" w14:textId="77777777" w:rsidR="00CA578F" w:rsidRPr="00EA5FA7" w:rsidRDefault="00CA578F" w:rsidP="00CA578F">
      <w:pPr>
        <w:pStyle w:val="PL"/>
        <w:rPr>
          <w:noProof w:val="0"/>
        </w:rPr>
      </w:pPr>
      <w:r w:rsidRPr="00EA5FA7">
        <w:rPr>
          <w:noProof w:val="0"/>
        </w:rPr>
        <w:t>--</w:t>
      </w:r>
    </w:p>
    <w:p w14:paraId="200D9462" w14:textId="77777777" w:rsidR="00CA578F" w:rsidRPr="00EA5FA7" w:rsidRDefault="00CA578F" w:rsidP="00CA578F">
      <w:pPr>
        <w:pStyle w:val="PL"/>
        <w:rPr>
          <w:noProof w:val="0"/>
        </w:rPr>
      </w:pPr>
      <w:r w:rsidRPr="00EA5FA7">
        <w:rPr>
          <w:noProof w:val="0"/>
        </w:rPr>
        <w:t>-- **************************************************************</w:t>
      </w:r>
    </w:p>
    <w:p w14:paraId="4402273A" w14:textId="77777777" w:rsidR="00CA578F" w:rsidRPr="00EA5FA7" w:rsidRDefault="00CA578F" w:rsidP="00CA578F">
      <w:pPr>
        <w:pStyle w:val="PL"/>
        <w:rPr>
          <w:noProof w:val="0"/>
        </w:rPr>
      </w:pPr>
    </w:p>
    <w:p w14:paraId="21A7BBAE" w14:textId="77777777" w:rsidR="00CA578F" w:rsidRPr="00EA5FA7" w:rsidRDefault="00CA578F" w:rsidP="00CA578F">
      <w:pPr>
        <w:pStyle w:val="PL"/>
        <w:rPr>
          <w:noProof w:val="0"/>
        </w:rPr>
      </w:pPr>
      <w:r w:rsidRPr="00EA5FA7">
        <w:rPr>
          <w:noProof w:val="0"/>
        </w:rPr>
        <w:t>-- **************************************************************</w:t>
      </w:r>
    </w:p>
    <w:p w14:paraId="3AD7D35C" w14:textId="77777777" w:rsidR="00CA578F" w:rsidRPr="00EA5FA7" w:rsidRDefault="00CA578F" w:rsidP="00CA578F">
      <w:pPr>
        <w:pStyle w:val="PL"/>
        <w:rPr>
          <w:noProof w:val="0"/>
        </w:rPr>
      </w:pPr>
      <w:r w:rsidRPr="00EA5FA7">
        <w:rPr>
          <w:noProof w:val="0"/>
        </w:rPr>
        <w:t>--</w:t>
      </w:r>
    </w:p>
    <w:p w14:paraId="04D43F66" w14:textId="77777777" w:rsidR="00CA578F" w:rsidRPr="00EA5FA7" w:rsidRDefault="00CA578F" w:rsidP="00CA578F">
      <w:pPr>
        <w:pStyle w:val="PL"/>
        <w:outlineLvl w:val="4"/>
        <w:rPr>
          <w:noProof w:val="0"/>
        </w:rPr>
      </w:pPr>
      <w:r w:rsidRPr="00EA5FA7">
        <w:rPr>
          <w:noProof w:val="0"/>
        </w:rPr>
        <w:t>-- UE CONTEXT MODIFICATION REQUIRED</w:t>
      </w:r>
    </w:p>
    <w:p w14:paraId="5D90F0C3" w14:textId="77777777" w:rsidR="00CA578F" w:rsidRPr="00EA5FA7" w:rsidRDefault="00CA578F" w:rsidP="00CA578F">
      <w:pPr>
        <w:pStyle w:val="PL"/>
        <w:rPr>
          <w:noProof w:val="0"/>
        </w:rPr>
      </w:pPr>
      <w:r w:rsidRPr="00EA5FA7">
        <w:rPr>
          <w:noProof w:val="0"/>
        </w:rPr>
        <w:t>--</w:t>
      </w:r>
    </w:p>
    <w:p w14:paraId="1C715856" w14:textId="77777777" w:rsidR="00CA578F" w:rsidRPr="00EA5FA7" w:rsidRDefault="00CA578F" w:rsidP="00CA578F">
      <w:pPr>
        <w:pStyle w:val="PL"/>
        <w:rPr>
          <w:noProof w:val="0"/>
        </w:rPr>
      </w:pPr>
      <w:r w:rsidRPr="00EA5FA7">
        <w:rPr>
          <w:noProof w:val="0"/>
        </w:rPr>
        <w:t>-- **************************************************************</w:t>
      </w:r>
    </w:p>
    <w:p w14:paraId="43569982" w14:textId="77777777" w:rsidR="00CA578F" w:rsidRPr="00EA5FA7" w:rsidRDefault="00CA578F" w:rsidP="00CA578F">
      <w:pPr>
        <w:pStyle w:val="PL"/>
        <w:rPr>
          <w:noProof w:val="0"/>
        </w:rPr>
      </w:pPr>
    </w:p>
    <w:p w14:paraId="6C4BE7E4" w14:textId="77777777" w:rsidR="00CA578F" w:rsidRPr="00EA5FA7" w:rsidRDefault="00CA578F" w:rsidP="00CA578F">
      <w:pPr>
        <w:pStyle w:val="PL"/>
        <w:rPr>
          <w:noProof w:val="0"/>
        </w:rPr>
      </w:pPr>
      <w:r w:rsidRPr="00EA5FA7">
        <w:rPr>
          <w:noProof w:val="0"/>
        </w:rPr>
        <w:t>UEContextModificationRequired ::= SEQUENCE {</w:t>
      </w:r>
    </w:p>
    <w:p w14:paraId="370C0399"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62F2E277" w14:textId="77777777" w:rsidR="00CA578F" w:rsidRPr="00EA5FA7" w:rsidRDefault="00CA578F" w:rsidP="00CA578F">
      <w:pPr>
        <w:pStyle w:val="PL"/>
        <w:rPr>
          <w:noProof w:val="0"/>
        </w:rPr>
      </w:pPr>
      <w:r w:rsidRPr="00EA5FA7">
        <w:rPr>
          <w:noProof w:val="0"/>
        </w:rPr>
        <w:tab/>
        <w:t>...</w:t>
      </w:r>
    </w:p>
    <w:p w14:paraId="1AE6DFED" w14:textId="77777777" w:rsidR="00CA578F" w:rsidRPr="00EA5FA7" w:rsidRDefault="00CA578F" w:rsidP="00CA578F">
      <w:pPr>
        <w:pStyle w:val="PL"/>
        <w:rPr>
          <w:noProof w:val="0"/>
        </w:rPr>
      </w:pPr>
      <w:r w:rsidRPr="00EA5FA7">
        <w:rPr>
          <w:noProof w:val="0"/>
        </w:rPr>
        <w:t>}</w:t>
      </w:r>
    </w:p>
    <w:p w14:paraId="262941C5" w14:textId="77777777" w:rsidR="00CA578F" w:rsidRPr="00EA5FA7" w:rsidRDefault="00CA578F" w:rsidP="00CA578F">
      <w:pPr>
        <w:pStyle w:val="PL"/>
        <w:rPr>
          <w:noProof w:val="0"/>
        </w:rPr>
      </w:pPr>
    </w:p>
    <w:p w14:paraId="17CCDEA9" w14:textId="77777777" w:rsidR="00CA578F" w:rsidRPr="00EA5FA7" w:rsidRDefault="00CA578F" w:rsidP="00CA578F">
      <w:pPr>
        <w:pStyle w:val="PL"/>
        <w:rPr>
          <w:noProof w:val="0"/>
        </w:rPr>
      </w:pPr>
      <w:r w:rsidRPr="00EA5FA7">
        <w:rPr>
          <w:noProof w:val="0"/>
        </w:rPr>
        <w:t>UEContextModificationRequiredIEs F1AP-PROTOCOL-IES ::= {</w:t>
      </w:r>
    </w:p>
    <w:p w14:paraId="2986C6CC"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854BF0"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BF0922" w14:textId="77777777" w:rsidR="00CA578F" w:rsidRPr="00EA5FA7" w:rsidRDefault="00CA578F" w:rsidP="00CA578F">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1CE3A1D" w14:textId="77777777" w:rsidR="00CA578F" w:rsidRPr="00EA5FA7" w:rsidRDefault="00CA578F" w:rsidP="00CA578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F983F6E" w14:textId="77777777" w:rsidR="00CA578F" w:rsidRPr="00EA5FA7" w:rsidRDefault="00CA578F" w:rsidP="00CA578F">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2EC63115" w14:textId="77777777" w:rsidR="00CA578F" w:rsidRPr="00EA5FA7" w:rsidRDefault="00CA578F" w:rsidP="00CA578F">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455CF78" w14:textId="77777777" w:rsidR="00CA578F" w:rsidRPr="00EA5FA7" w:rsidRDefault="00CA578F" w:rsidP="00CA578F">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B04E417" w14:textId="77777777" w:rsidR="00CA578F" w:rsidRPr="00EA5FA7" w:rsidRDefault="00CA578F" w:rsidP="00CA57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AF3AB8" w14:textId="77777777" w:rsidR="00CA578F" w:rsidRPr="00EA5FA7" w:rsidRDefault="00CA578F" w:rsidP="00CA578F">
      <w:pPr>
        <w:pStyle w:val="PL"/>
        <w:rPr>
          <w:noProof w:val="0"/>
        </w:rPr>
      </w:pPr>
      <w:r w:rsidRPr="00EA5FA7">
        <w:rPr>
          <w:noProof w:val="0"/>
        </w:rPr>
        <w:tab/>
        <w:t>...</w:t>
      </w:r>
    </w:p>
    <w:p w14:paraId="1E6C8222" w14:textId="77777777" w:rsidR="00CA578F" w:rsidRPr="00EA5FA7" w:rsidRDefault="00CA578F" w:rsidP="00CA578F">
      <w:pPr>
        <w:pStyle w:val="PL"/>
        <w:rPr>
          <w:noProof w:val="0"/>
        </w:rPr>
      </w:pPr>
      <w:r w:rsidRPr="00EA5FA7">
        <w:rPr>
          <w:noProof w:val="0"/>
        </w:rPr>
        <w:t xml:space="preserve">} </w:t>
      </w:r>
    </w:p>
    <w:p w14:paraId="43C90B4C" w14:textId="77777777" w:rsidR="00CA578F" w:rsidRPr="00EA5FA7" w:rsidRDefault="00CA578F" w:rsidP="00CA578F">
      <w:pPr>
        <w:pStyle w:val="PL"/>
        <w:rPr>
          <w:noProof w:val="0"/>
        </w:rPr>
      </w:pPr>
    </w:p>
    <w:p w14:paraId="12C33E40" w14:textId="77777777" w:rsidR="00CA578F" w:rsidRPr="00EA5FA7" w:rsidRDefault="00CA578F" w:rsidP="00CA578F">
      <w:pPr>
        <w:pStyle w:val="PL"/>
        <w:rPr>
          <w:noProof w:val="0"/>
        </w:rPr>
      </w:pPr>
      <w:r w:rsidRPr="00EA5FA7">
        <w:rPr>
          <w:noProof w:val="0"/>
        </w:rPr>
        <w:t>DRBs-Required-ToBeModified-List::= SEQUENCE (SIZE(1..maxnoofDRBs)) OF ProtocolIE-SingleContainer { { DRBs-Required-ToBeModified-ItemIEs } }</w:t>
      </w:r>
    </w:p>
    <w:p w14:paraId="6737D658" w14:textId="77777777" w:rsidR="00CA578F" w:rsidRPr="00EA5FA7" w:rsidRDefault="00CA578F" w:rsidP="00CA578F">
      <w:pPr>
        <w:pStyle w:val="PL"/>
        <w:rPr>
          <w:noProof w:val="0"/>
        </w:rPr>
      </w:pPr>
      <w:r w:rsidRPr="00EA5FA7">
        <w:rPr>
          <w:noProof w:val="0"/>
        </w:rPr>
        <w:t>DRBs-Required-ToBeReleased-List::= SEQUENCE (SIZE(1..maxnoofDRBs)) OF ProtocolIE-SingleContainer { { DRBs-Required-ToBeReleased-ItemIEs } }</w:t>
      </w:r>
    </w:p>
    <w:p w14:paraId="6426D78A" w14:textId="77777777" w:rsidR="00CA578F" w:rsidRPr="00EA5FA7" w:rsidRDefault="00CA578F" w:rsidP="00CA578F">
      <w:pPr>
        <w:pStyle w:val="PL"/>
        <w:rPr>
          <w:noProof w:val="0"/>
        </w:rPr>
      </w:pPr>
    </w:p>
    <w:p w14:paraId="4127C6B6" w14:textId="77777777" w:rsidR="00CA578F" w:rsidRPr="00EA5FA7" w:rsidRDefault="00CA578F" w:rsidP="00CA578F">
      <w:pPr>
        <w:pStyle w:val="PL"/>
        <w:rPr>
          <w:noProof w:val="0"/>
        </w:rPr>
      </w:pPr>
      <w:r w:rsidRPr="00EA5FA7">
        <w:rPr>
          <w:noProof w:val="0"/>
        </w:rPr>
        <w:t>SRBs-Required-ToBeReleased-List::= SEQUENCE (SIZE(1..maxnoofSRBs)) OF ProtocolIE-SingleContainer { { SRBs-Required-ToBeReleased-ItemIEs } }</w:t>
      </w:r>
    </w:p>
    <w:p w14:paraId="2DFF1E71" w14:textId="77777777" w:rsidR="00CA578F" w:rsidRPr="00EA5FA7" w:rsidRDefault="00CA578F" w:rsidP="00CA578F">
      <w:pPr>
        <w:pStyle w:val="PL"/>
        <w:rPr>
          <w:noProof w:val="0"/>
        </w:rPr>
      </w:pPr>
    </w:p>
    <w:p w14:paraId="2F3FA53A" w14:textId="77777777" w:rsidR="00CA578F" w:rsidRPr="00EA5FA7" w:rsidRDefault="00CA578F" w:rsidP="00CA578F">
      <w:pPr>
        <w:pStyle w:val="PL"/>
        <w:rPr>
          <w:noProof w:val="0"/>
        </w:rPr>
      </w:pPr>
      <w:r w:rsidRPr="00EA5FA7">
        <w:rPr>
          <w:noProof w:val="0"/>
        </w:rPr>
        <w:t>DRBs-Required-ToBeModified-ItemIEs F1AP-PROTOCOL-IES ::= {</w:t>
      </w:r>
    </w:p>
    <w:p w14:paraId="37B2632F"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5193D5FE" w14:textId="77777777" w:rsidR="00CA578F" w:rsidRPr="00EA5FA7" w:rsidRDefault="00CA578F" w:rsidP="00CA578F">
      <w:pPr>
        <w:pStyle w:val="PL"/>
        <w:rPr>
          <w:noProof w:val="0"/>
        </w:rPr>
      </w:pPr>
      <w:r w:rsidRPr="00EA5FA7">
        <w:rPr>
          <w:noProof w:val="0"/>
        </w:rPr>
        <w:tab/>
        <w:t>...</w:t>
      </w:r>
    </w:p>
    <w:p w14:paraId="2F855BE6" w14:textId="77777777" w:rsidR="00CA578F" w:rsidRPr="00EA5FA7" w:rsidRDefault="00CA578F" w:rsidP="00CA578F">
      <w:pPr>
        <w:pStyle w:val="PL"/>
        <w:rPr>
          <w:noProof w:val="0"/>
        </w:rPr>
      </w:pPr>
      <w:r w:rsidRPr="00EA5FA7">
        <w:rPr>
          <w:noProof w:val="0"/>
        </w:rPr>
        <w:t>}</w:t>
      </w:r>
    </w:p>
    <w:p w14:paraId="2A234C3D" w14:textId="77777777" w:rsidR="00CA578F" w:rsidRPr="00EA5FA7" w:rsidRDefault="00CA578F" w:rsidP="00CA578F">
      <w:pPr>
        <w:pStyle w:val="PL"/>
        <w:rPr>
          <w:noProof w:val="0"/>
        </w:rPr>
      </w:pPr>
    </w:p>
    <w:p w14:paraId="27309727" w14:textId="77777777" w:rsidR="00CA578F" w:rsidRPr="00EA5FA7" w:rsidRDefault="00CA578F" w:rsidP="00CA578F">
      <w:pPr>
        <w:pStyle w:val="PL"/>
        <w:rPr>
          <w:noProof w:val="0"/>
        </w:rPr>
      </w:pPr>
      <w:r w:rsidRPr="00EA5FA7">
        <w:rPr>
          <w:noProof w:val="0"/>
        </w:rPr>
        <w:t>DRBs-Required-ToBeReleased-ItemIEs F1AP-PROTOCOL-IES ::= {</w:t>
      </w:r>
    </w:p>
    <w:p w14:paraId="0E238897" w14:textId="77777777" w:rsidR="00CA578F" w:rsidRPr="00EA5FA7" w:rsidRDefault="00CA578F" w:rsidP="00CA578F">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43BBF08" w14:textId="77777777" w:rsidR="00CA578F" w:rsidRPr="00EA5FA7" w:rsidRDefault="00CA578F" w:rsidP="00CA578F">
      <w:pPr>
        <w:pStyle w:val="PL"/>
        <w:rPr>
          <w:noProof w:val="0"/>
        </w:rPr>
      </w:pPr>
      <w:r w:rsidRPr="00EA5FA7">
        <w:rPr>
          <w:noProof w:val="0"/>
        </w:rPr>
        <w:tab/>
        <w:t>...</w:t>
      </w:r>
    </w:p>
    <w:p w14:paraId="031C55E6" w14:textId="77777777" w:rsidR="00CA578F" w:rsidRPr="00EA5FA7" w:rsidRDefault="00CA578F" w:rsidP="00CA578F">
      <w:pPr>
        <w:pStyle w:val="PL"/>
        <w:rPr>
          <w:noProof w:val="0"/>
        </w:rPr>
      </w:pPr>
      <w:r w:rsidRPr="00EA5FA7">
        <w:rPr>
          <w:noProof w:val="0"/>
        </w:rPr>
        <w:t>}</w:t>
      </w:r>
    </w:p>
    <w:p w14:paraId="711810AC" w14:textId="77777777" w:rsidR="00CA578F" w:rsidRPr="00EA5FA7" w:rsidRDefault="00CA578F" w:rsidP="00CA578F">
      <w:pPr>
        <w:pStyle w:val="PL"/>
        <w:rPr>
          <w:noProof w:val="0"/>
        </w:rPr>
      </w:pPr>
    </w:p>
    <w:p w14:paraId="43449890" w14:textId="77777777" w:rsidR="00CA578F" w:rsidRPr="00EA5FA7" w:rsidRDefault="00CA578F" w:rsidP="00CA578F">
      <w:pPr>
        <w:pStyle w:val="PL"/>
        <w:rPr>
          <w:noProof w:val="0"/>
        </w:rPr>
      </w:pPr>
      <w:r w:rsidRPr="00EA5FA7">
        <w:rPr>
          <w:noProof w:val="0"/>
        </w:rPr>
        <w:t>SRBs-Required-ToBeReleased-ItemIEs F1AP-PROTOCOL-IES ::= {</w:t>
      </w:r>
    </w:p>
    <w:p w14:paraId="399DA374" w14:textId="77777777" w:rsidR="00CA578F" w:rsidRPr="00EA5FA7" w:rsidRDefault="00CA578F" w:rsidP="00CA578F">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6F947C7E" w14:textId="77777777" w:rsidR="00CA578F" w:rsidRPr="00EA5FA7" w:rsidRDefault="00CA578F" w:rsidP="00CA578F">
      <w:pPr>
        <w:pStyle w:val="PL"/>
        <w:rPr>
          <w:noProof w:val="0"/>
        </w:rPr>
      </w:pPr>
      <w:r w:rsidRPr="00EA5FA7">
        <w:rPr>
          <w:noProof w:val="0"/>
        </w:rPr>
        <w:tab/>
        <w:t>...</w:t>
      </w:r>
    </w:p>
    <w:p w14:paraId="2E78E86F" w14:textId="77777777" w:rsidR="00CA578F" w:rsidRPr="00EA5FA7" w:rsidRDefault="00CA578F" w:rsidP="00CA578F">
      <w:pPr>
        <w:pStyle w:val="PL"/>
        <w:rPr>
          <w:noProof w:val="0"/>
        </w:rPr>
      </w:pPr>
      <w:r w:rsidRPr="00EA5FA7">
        <w:rPr>
          <w:noProof w:val="0"/>
        </w:rPr>
        <w:t>}</w:t>
      </w:r>
    </w:p>
    <w:p w14:paraId="6F79AB22" w14:textId="77777777" w:rsidR="00CA578F" w:rsidRPr="00EA5FA7" w:rsidRDefault="00CA578F" w:rsidP="00CA578F">
      <w:pPr>
        <w:pStyle w:val="PL"/>
        <w:rPr>
          <w:noProof w:val="0"/>
        </w:rPr>
      </w:pPr>
    </w:p>
    <w:p w14:paraId="29A73C20" w14:textId="77777777" w:rsidR="00CA578F" w:rsidRPr="00EA5FA7" w:rsidRDefault="00CA578F" w:rsidP="00CA578F">
      <w:pPr>
        <w:pStyle w:val="PL"/>
        <w:rPr>
          <w:noProof w:val="0"/>
        </w:rPr>
      </w:pPr>
      <w:r w:rsidRPr="00EA5FA7">
        <w:rPr>
          <w:noProof w:val="0"/>
        </w:rPr>
        <w:t>-- **************************************************************</w:t>
      </w:r>
    </w:p>
    <w:p w14:paraId="0FBA6C5F" w14:textId="77777777" w:rsidR="00CA578F" w:rsidRPr="00EA5FA7" w:rsidRDefault="00CA578F" w:rsidP="00CA578F">
      <w:pPr>
        <w:pStyle w:val="PL"/>
        <w:rPr>
          <w:noProof w:val="0"/>
        </w:rPr>
      </w:pPr>
      <w:r w:rsidRPr="00EA5FA7">
        <w:rPr>
          <w:noProof w:val="0"/>
        </w:rPr>
        <w:t>--</w:t>
      </w:r>
    </w:p>
    <w:p w14:paraId="7DDC3CB1" w14:textId="77777777" w:rsidR="00CA578F" w:rsidRPr="00EA5FA7" w:rsidRDefault="00CA578F" w:rsidP="00CA578F">
      <w:pPr>
        <w:pStyle w:val="PL"/>
        <w:outlineLvl w:val="4"/>
        <w:rPr>
          <w:noProof w:val="0"/>
        </w:rPr>
      </w:pPr>
      <w:r w:rsidRPr="00EA5FA7">
        <w:rPr>
          <w:noProof w:val="0"/>
        </w:rPr>
        <w:t>-- UE CONTEXT MODIFICATION CONFIRM</w:t>
      </w:r>
    </w:p>
    <w:p w14:paraId="05115DBF" w14:textId="77777777" w:rsidR="00CA578F" w:rsidRPr="00EA5FA7" w:rsidRDefault="00CA578F" w:rsidP="00CA578F">
      <w:pPr>
        <w:pStyle w:val="PL"/>
        <w:rPr>
          <w:noProof w:val="0"/>
        </w:rPr>
      </w:pPr>
      <w:r w:rsidRPr="00EA5FA7">
        <w:rPr>
          <w:noProof w:val="0"/>
        </w:rPr>
        <w:t>--</w:t>
      </w:r>
    </w:p>
    <w:p w14:paraId="06461D37" w14:textId="77777777" w:rsidR="00CA578F" w:rsidRPr="00EA5FA7" w:rsidRDefault="00CA578F" w:rsidP="00CA578F">
      <w:pPr>
        <w:pStyle w:val="PL"/>
        <w:rPr>
          <w:noProof w:val="0"/>
        </w:rPr>
      </w:pPr>
      <w:r w:rsidRPr="00EA5FA7">
        <w:rPr>
          <w:noProof w:val="0"/>
        </w:rPr>
        <w:t>-- **************************************************************</w:t>
      </w:r>
    </w:p>
    <w:p w14:paraId="4ADB7CA1" w14:textId="77777777" w:rsidR="00CA578F" w:rsidRPr="00EA5FA7" w:rsidRDefault="00CA578F" w:rsidP="00CA578F">
      <w:pPr>
        <w:pStyle w:val="PL"/>
        <w:rPr>
          <w:noProof w:val="0"/>
        </w:rPr>
      </w:pPr>
    </w:p>
    <w:p w14:paraId="6149086C" w14:textId="77777777" w:rsidR="00CA578F" w:rsidRPr="00EA5FA7" w:rsidRDefault="00CA578F" w:rsidP="00CA578F">
      <w:pPr>
        <w:pStyle w:val="PL"/>
        <w:rPr>
          <w:noProof w:val="0"/>
        </w:rPr>
      </w:pPr>
      <w:r w:rsidRPr="00EA5FA7">
        <w:rPr>
          <w:noProof w:val="0"/>
        </w:rPr>
        <w:t>UEContextModificationConfirm::= SEQUENCE {</w:t>
      </w:r>
    </w:p>
    <w:p w14:paraId="49D51291"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0E361DC5" w14:textId="77777777" w:rsidR="00CA578F" w:rsidRPr="00EA5FA7" w:rsidRDefault="00CA578F" w:rsidP="00CA578F">
      <w:pPr>
        <w:pStyle w:val="PL"/>
        <w:rPr>
          <w:noProof w:val="0"/>
        </w:rPr>
      </w:pPr>
      <w:r w:rsidRPr="00EA5FA7">
        <w:rPr>
          <w:noProof w:val="0"/>
        </w:rPr>
        <w:tab/>
        <w:t>...</w:t>
      </w:r>
    </w:p>
    <w:p w14:paraId="4D20C0EB" w14:textId="77777777" w:rsidR="00CA578F" w:rsidRPr="00EA5FA7" w:rsidRDefault="00CA578F" w:rsidP="00CA578F">
      <w:pPr>
        <w:pStyle w:val="PL"/>
        <w:rPr>
          <w:noProof w:val="0"/>
        </w:rPr>
      </w:pPr>
      <w:r w:rsidRPr="00EA5FA7">
        <w:rPr>
          <w:noProof w:val="0"/>
        </w:rPr>
        <w:lastRenderedPageBreak/>
        <w:t>}</w:t>
      </w:r>
    </w:p>
    <w:p w14:paraId="7C95D39B" w14:textId="77777777" w:rsidR="00CA578F" w:rsidRPr="00EA5FA7" w:rsidRDefault="00CA578F" w:rsidP="00CA578F">
      <w:pPr>
        <w:pStyle w:val="PL"/>
        <w:rPr>
          <w:noProof w:val="0"/>
        </w:rPr>
      </w:pPr>
    </w:p>
    <w:p w14:paraId="1AE3D227" w14:textId="77777777" w:rsidR="00CA578F" w:rsidRPr="00EA5FA7" w:rsidRDefault="00CA578F" w:rsidP="00CA578F">
      <w:pPr>
        <w:pStyle w:val="PL"/>
        <w:rPr>
          <w:noProof w:val="0"/>
        </w:rPr>
      </w:pPr>
    </w:p>
    <w:p w14:paraId="3101EAED" w14:textId="77777777" w:rsidR="00CA578F" w:rsidRPr="00EA5FA7" w:rsidRDefault="00CA578F" w:rsidP="00CA578F">
      <w:pPr>
        <w:pStyle w:val="PL"/>
        <w:rPr>
          <w:noProof w:val="0"/>
        </w:rPr>
      </w:pPr>
      <w:r w:rsidRPr="00EA5FA7">
        <w:rPr>
          <w:noProof w:val="0"/>
        </w:rPr>
        <w:t>UEContextModificationConfirmIEs F1AP-PROTOCOL-IES ::= {</w:t>
      </w:r>
    </w:p>
    <w:p w14:paraId="319E47E3"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389560"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C74969" w14:textId="77777777" w:rsidR="00CA578F" w:rsidRPr="00EA5FA7" w:rsidRDefault="00CA578F" w:rsidP="00CA578F">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9580A33" w14:textId="77777777" w:rsidR="00CA578F" w:rsidRPr="00EA5FA7" w:rsidRDefault="00CA578F" w:rsidP="00CA578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8C2431" w14:textId="77777777" w:rsidR="00CA578F" w:rsidRPr="00EA5FA7" w:rsidRDefault="00CA578F" w:rsidP="00CA578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552139" w14:textId="77777777" w:rsidR="00CA578F" w:rsidRPr="00EA5FA7" w:rsidRDefault="00CA578F" w:rsidP="00CA578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E8751A" w14:textId="77777777" w:rsidR="00CA578F" w:rsidRPr="00EA5FA7" w:rsidRDefault="00CA578F" w:rsidP="00CA578F">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14E15352" w14:textId="77777777" w:rsidR="00CA578F" w:rsidRPr="00EA5FA7" w:rsidRDefault="00CA578F" w:rsidP="00CA578F">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346216B" w14:textId="77777777" w:rsidR="00CA578F" w:rsidRPr="00EA5FA7" w:rsidRDefault="00CA578F" w:rsidP="00CA578F">
      <w:pPr>
        <w:pStyle w:val="PL"/>
        <w:rPr>
          <w:noProof w:val="0"/>
        </w:rPr>
      </w:pPr>
      <w:r w:rsidRPr="00EA5FA7">
        <w:rPr>
          <w:noProof w:val="0"/>
        </w:rPr>
        <w:tab/>
        <w:t>...</w:t>
      </w:r>
    </w:p>
    <w:p w14:paraId="547CDB4A" w14:textId="77777777" w:rsidR="00CA578F" w:rsidRPr="00EA5FA7" w:rsidRDefault="00CA578F" w:rsidP="00CA578F">
      <w:pPr>
        <w:pStyle w:val="PL"/>
        <w:rPr>
          <w:noProof w:val="0"/>
        </w:rPr>
      </w:pPr>
      <w:r w:rsidRPr="00EA5FA7">
        <w:rPr>
          <w:noProof w:val="0"/>
        </w:rPr>
        <w:t>}</w:t>
      </w:r>
    </w:p>
    <w:p w14:paraId="54F5826B" w14:textId="77777777" w:rsidR="00CA578F" w:rsidRPr="00EA5FA7" w:rsidRDefault="00CA578F" w:rsidP="00CA578F">
      <w:pPr>
        <w:pStyle w:val="PL"/>
        <w:rPr>
          <w:noProof w:val="0"/>
        </w:rPr>
      </w:pPr>
    </w:p>
    <w:p w14:paraId="69992939" w14:textId="77777777" w:rsidR="00CA578F" w:rsidRPr="00EA5FA7" w:rsidRDefault="00CA578F" w:rsidP="00CA578F">
      <w:pPr>
        <w:pStyle w:val="PL"/>
        <w:rPr>
          <w:noProof w:val="0"/>
        </w:rPr>
      </w:pPr>
      <w:r w:rsidRPr="00EA5FA7">
        <w:rPr>
          <w:noProof w:val="0"/>
        </w:rPr>
        <w:t>DRBs-ModifiedConf-List::= SEQUENCE (SIZE(1..maxnoofDRBs)) OF ProtocolIE-SingleContainer { { DRBs-ModifiedConf-ItemIEs } }</w:t>
      </w:r>
    </w:p>
    <w:p w14:paraId="33CF4E31" w14:textId="77777777" w:rsidR="00CA578F" w:rsidRPr="00EA5FA7" w:rsidRDefault="00CA578F" w:rsidP="00CA578F">
      <w:pPr>
        <w:pStyle w:val="PL"/>
        <w:rPr>
          <w:noProof w:val="0"/>
        </w:rPr>
      </w:pPr>
    </w:p>
    <w:p w14:paraId="32F78984" w14:textId="77777777" w:rsidR="00CA578F" w:rsidRPr="00EA5FA7" w:rsidRDefault="00CA578F" w:rsidP="00CA578F">
      <w:pPr>
        <w:pStyle w:val="PL"/>
        <w:rPr>
          <w:noProof w:val="0"/>
        </w:rPr>
      </w:pPr>
      <w:r w:rsidRPr="00EA5FA7">
        <w:rPr>
          <w:noProof w:val="0"/>
        </w:rPr>
        <w:t>DRBs-ModifiedConf-ItemIEs F1AP-PROTOCOL-IES ::= {</w:t>
      </w:r>
    </w:p>
    <w:p w14:paraId="5D634D04" w14:textId="77777777" w:rsidR="00CA578F" w:rsidRPr="00EA5FA7" w:rsidRDefault="00CA578F" w:rsidP="00CA578F">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458E77E8" w14:textId="77777777" w:rsidR="00CA578F" w:rsidRPr="00EA5FA7" w:rsidRDefault="00CA578F" w:rsidP="00CA578F">
      <w:pPr>
        <w:pStyle w:val="PL"/>
        <w:rPr>
          <w:noProof w:val="0"/>
        </w:rPr>
      </w:pPr>
      <w:r w:rsidRPr="00EA5FA7">
        <w:rPr>
          <w:noProof w:val="0"/>
        </w:rPr>
        <w:tab/>
        <w:t>...</w:t>
      </w:r>
    </w:p>
    <w:p w14:paraId="059AD6E0" w14:textId="77777777" w:rsidR="00CA578F" w:rsidRPr="00EA5FA7" w:rsidRDefault="00CA578F" w:rsidP="00CA578F">
      <w:pPr>
        <w:pStyle w:val="PL"/>
        <w:rPr>
          <w:noProof w:val="0"/>
        </w:rPr>
      </w:pPr>
      <w:r w:rsidRPr="00EA5FA7">
        <w:rPr>
          <w:noProof w:val="0"/>
        </w:rPr>
        <w:t>}</w:t>
      </w:r>
    </w:p>
    <w:p w14:paraId="20320FD1" w14:textId="77777777" w:rsidR="00CA578F" w:rsidRPr="00EA5FA7" w:rsidRDefault="00CA578F" w:rsidP="00CA578F">
      <w:pPr>
        <w:pStyle w:val="PL"/>
        <w:rPr>
          <w:noProof w:val="0"/>
        </w:rPr>
      </w:pPr>
    </w:p>
    <w:p w14:paraId="3B95807F" w14:textId="77777777" w:rsidR="00CA578F" w:rsidRPr="00EA5FA7" w:rsidRDefault="00CA578F" w:rsidP="00CA578F">
      <w:pPr>
        <w:pStyle w:val="PL"/>
      </w:pPr>
      <w:r w:rsidRPr="00EA5FA7">
        <w:t>-- **************************************************************</w:t>
      </w:r>
    </w:p>
    <w:p w14:paraId="716F4B1F" w14:textId="77777777" w:rsidR="00CA578F" w:rsidRPr="00EA5FA7" w:rsidRDefault="00CA578F" w:rsidP="00CA578F">
      <w:pPr>
        <w:pStyle w:val="PL"/>
      </w:pPr>
      <w:r w:rsidRPr="00EA5FA7">
        <w:t>--</w:t>
      </w:r>
    </w:p>
    <w:p w14:paraId="55A1CCF0" w14:textId="77777777" w:rsidR="00CA578F" w:rsidRPr="00EA5FA7" w:rsidRDefault="00CA578F" w:rsidP="00CA578F">
      <w:pPr>
        <w:pStyle w:val="PL"/>
      </w:pPr>
      <w:r w:rsidRPr="00EA5FA7">
        <w:t>-- UE CONTEXT MODIFICATION REFUSE</w:t>
      </w:r>
    </w:p>
    <w:p w14:paraId="3B3FE396" w14:textId="77777777" w:rsidR="00CA578F" w:rsidRPr="00EA5FA7" w:rsidRDefault="00CA578F" w:rsidP="00CA578F">
      <w:pPr>
        <w:pStyle w:val="PL"/>
      </w:pPr>
      <w:r w:rsidRPr="00EA5FA7">
        <w:t>--</w:t>
      </w:r>
    </w:p>
    <w:p w14:paraId="1D0AC783" w14:textId="77777777" w:rsidR="00CA578F" w:rsidRPr="00EA5FA7" w:rsidRDefault="00CA578F" w:rsidP="00CA578F">
      <w:pPr>
        <w:pStyle w:val="PL"/>
      </w:pPr>
      <w:r w:rsidRPr="00EA5FA7">
        <w:t>-- **************************************************************</w:t>
      </w:r>
    </w:p>
    <w:p w14:paraId="4194B426" w14:textId="77777777" w:rsidR="00CA578F" w:rsidRPr="00EA5FA7" w:rsidRDefault="00CA578F" w:rsidP="00CA578F">
      <w:pPr>
        <w:pStyle w:val="PL"/>
      </w:pPr>
    </w:p>
    <w:p w14:paraId="00CFDB31" w14:textId="77777777" w:rsidR="00CA578F" w:rsidRPr="00EA5FA7" w:rsidRDefault="00CA578F" w:rsidP="00CA578F">
      <w:pPr>
        <w:pStyle w:val="PL"/>
      </w:pPr>
      <w:r w:rsidRPr="00EA5FA7">
        <w:t>UEContextModificationRefuse::= SEQUENCE {</w:t>
      </w:r>
    </w:p>
    <w:p w14:paraId="4118A1EB" w14:textId="77777777" w:rsidR="00CA578F" w:rsidRPr="00EA5FA7" w:rsidRDefault="00CA578F" w:rsidP="00CA578F">
      <w:pPr>
        <w:pStyle w:val="PL"/>
      </w:pPr>
      <w:r w:rsidRPr="00EA5FA7">
        <w:tab/>
        <w:t>protocolIEs</w:t>
      </w:r>
      <w:r w:rsidRPr="00EA5FA7">
        <w:tab/>
      </w:r>
      <w:r w:rsidRPr="00EA5FA7">
        <w:tab/>
      </w:r>
      <w:r w:rsidRPr="00EA5FA7">
        <w:tab/>
        <w:t>ProtocolIE-Container       { { UEContextModificationRefuseIEs} },</w:t>
      </w:r>
    </w:p>
    <w:p w14:paraId="69089A46" w14:textId="77777777" w:rsidR="00CA578F" w:rsidRPr="00EA5FA7" w:rsidRDefault="00CA578F" w:rsidP="00CA578F">
      <w:pPr>
        <w:pStyle w:val="PL"/>
      </w:pPr>
      <w:r w:rsidRPr="00EA5FA7">
        <w:tab/>
        <w:t>...</w:t>
      </w:r>
    </w:p>
    <w:p w14:paraId="0A1355EF" w14:textId="77777777" w:rsidR="00CA578F" w:rsidRPr="00EA5FA7" w:rsidRDefault="00CA578F" w:rsidP="00CA578F">
      <w:pPr>
        <w:pStyle w:val="PL"/>
      </w:pPr>
      <w:r w:rsidRPr="00EA5FA7">
        <w:t>}</w:t>
      </w:r>
    </w:p>
    <w:p w14:paraId="22D477E2" w14:textId="77777777" w:rsidR="00CA578F" w:rsidRPr="00EA5FA7" w:rsidRDefault="00CA578F" w:rsidP="00CA578F">
      <w:pPr>
        <w:pStyle w:val="PL"/>
      </w:pPr>
    </w:p>
    <w:p w14:paraId="4C07EC92" w14:textId="77777777" w:rsidR="00CA578F" w:rsidRPr="00EA5FA7" w:rsidRDefault="00CA578F" w:rsidP="00CA578F">
      <w:pPr>
        <w:pStyle w:val="PL"/>
      </w:pPr>
    </w:p>
    <w:p w14:paraId="670B8437" w14:textId="77777777" w:rsidR="00CA578F" w:rsidRPr="00EA5FA7" w:rsidRDefault="00CA578F" w:rsidP="00CA578F">
      <w:pPr>
        <w:pStyle w:val="PL"/>
      </w:pPr>
      <w:r w:rsidRPr="00EA5FA7">
        <w:t>UEContextModificationRefuseIEs F1AP-PROTOCOL-IES ::= {</w:t>
      </w:r>
    </w:p>
    <w:p w14:paraId="3FDC1064" w14:textId="77777777" w:rsidR="00CA578F" w:rsidRPr="00EA5FA7" w:rsidRDefault="00CA578F" w:rsidP="00CA578F">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86DA112" w14:textId="77777777" w:rsidR="00CA578F" w:rsidRPr="00EA5FA7" w:rsidRDefault="00CA578F" w:rsidP="00CA578F">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0C91A17" w14:textId="77777777" w:rsidR="00CA578F" w:rsidRPr="00EA5FA7" w:rsidRDefault="00CA578F" w:rsidP="00CA578F">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DFAA338" w14:textId="77777777" w:rsidR="00CA578F" w:rsidRPr="00EA5FA7" w:rsidRDefault="00CA578F" w:rsidP="00CA578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548464" w14:textId="77777777" w:rsidR="00CA578F" w:rsidRPr="00EA5FA7" w:rsidRDefault="00CA578F" w:rsidP="00CA578F">
      <w:pPr>
        <w:pStyle w:val="PL"/>
      </w:pPr>
      <w:r w:rsidRPr="00EA5FA7">
        <w:tab/>
        <w:t>...</w:t>
      </w:r>
    </w:p>
    <w:p w14:paraId="0C67E37F" w14:textId="77777777" w:rsidR="00CA578F" w:rsidRPr="00EA5FA7" w:rsidRDefault="00CA578F" w:rsidP="00CA578F">
      <w:pPr>
        <w:pStyle w:val="PL"/>
      </w:pPr>
      <w:r w:rsidRPr="00EA5FA7">
        <w:t>}</w:t>
      </w:r>
    </w:p>
    <w:p w14:paraId="088F39A9" w14:textId="77777777" w:rsidR="00CA578F" w:rsidRPr="00EA5FA7" w:rsidRDefault="00CA578F" w:rsidP="00CA578F">
      <w:pPr>
        <w:pStyle w:val="PL"/>
      </w:pPr>
    </w:p>
    <w:p w14:paraId="79A3B68C" w14:textId="77777777" w:rsidR="00CA578F" w:rsidRPr="00EA5FA7" w:rsidRDefault="00CA578F" w:rsidP="00CA578F">
      <w:pPr>
        <w:pStyle w:val="PL"/>
      </w:pPr>
    </w:p>
    <w:p w14:paraId="189F14DE" w14:textId="77777777" w:rsidR="00CA578F" w:rsidRPr="00EA5FA7" w:rsidRDefault="00CA578F" w:rsidP="00CA578F">
      <w:pPr>
        <w:pStyle w:val="PL"/>
      </w:pPr>
      <w:r w:rsidRPr="00EA5FA7">
        <w:t xml:space="preserve">-- ************************************************************** </w:t>
      </w:r>
    </w:p>
    <w:p w14:paraId="29F053CE" w14:textId="77777777" w:rsidR="00CA578F" w:rsidRPr="00EA5FA7" w:rsidRDefault="00CA578F" w:rsidP="00CA578F">
      <w:pPr>
        <w:pStyle w:val="PL"/>
      </w:pPr>
      <w:r w:rsidRPr="00EA5FA7">
        <w:t xml:space="preserve">-- </w:t>
      </w:r>
    </w:p>
    <w:p w14:paraId="03CBC06F" w14:textId="77777777" w:rsidR="00CA578F" w:rsidRPr="00EA5FA7" w:rsidRDefault="00CA578F" w:rsidP="00CA578F">
      <w:pPr>
        <w:pStyle w:val="PL"/>
        <w:outlineLvl w:val="3"/>
      </w:pPr>
      <w:r w:rsidRPr="00EA5FA7">
        <w:t xml:space="preserve">-- WRITE-REPLACE WARNING ELEMENTARY PROCEDURE </w:t>
      </w:r>
    </w:p>
    <w:p w14:paraId="3AA21773" w14:textId="77777777" w:rsidR="00CA578F" w:rsidRPr="00EA5FA7" w:rsidRDefault="00CA578F" w:rsidP="00CA578F">
      <w:pPr>
        <w:pStyle w:val="PL"/>
      </w:pPr>
      <w:r w:rsidRPr="00EA5FA7">
        <w:t xml:space="preserve">-- </w:t>
      </w:r>
    </w:p>
    <w:p w14:paraId="776A684C" w14:textId="77777777" w:rsidR="00CA578F" w:rsidRPr="00EA5FA7" w:rsidRDefault="00CA578F" w:rsidP="00CA578F">
      <w:pPr>
        <w:pStyle w:val="PL"/>
      </w:pPr>
      <w:r w:rsidRPr="00EA5FA7">
        <w:t xml:space="preserve">-- ************************************************************** </w:t>
      </w:r>
    </w:p>
    <w:p w14:paraId="48301D6D" w14:textId="77777777" w:rsidR="00CA578F" w:rsidRPr="00EA5FA7" w:rsidRDefault="00CA578F" w:rsidP="00CA578F">
      <w:pPr>
        <w:pStyle w:val="PL"/>
      </w:pPr>
    </w:p>
    <w:p w14:paraId="78E5B523" w14:textId="77777777" w:rsidR="00CA578F" w:rsidRPr="00EA5FA7" w:rsidRDefault="00CA578F" w:rsidP="00CA578F">
      <w:pPr>
        <w:pStyle w:val="PL"/>
      </w:pPr>
      <w:r w:rsidRPr="00EA5FA7">
        <w:t xml:space="preserve">-- ************************************************************** </w:t>
      </w:r>
    </w:p>
    <w:p w14:paraId="1F62F80D" w14:textId="77777777" w:rsidR="00CA578F" w:rsidRPr="00EA5FA7" w:rsidRDefault="00CA578F" w:rsidP="00CA578F">
      <w:pPr>
        <w:pStyle w:val="PL"/>
      </w:pPr>
      <w:r w:rsidRPr="00EA5FA7">
        <w:t xml:space="preserve">-- </w:t>
      </w:r>
    </w:p>
    <w:p w14:paraId="32D2D9C6" w14:textId="77777777" w:rsidR="00CA578F" w:rsidRPr="00EA5FA7" w:rsidRDefault="00CA578F" w:rsidP="00CA578F">
      <w:pPr>
        <w:pStyle w:val="PL"/>
        <w:outlineLvl w:val="4"/>
      </w:pPr>
      <w:r w:rsidRPr="00EA5FA7">
        <w:t xml:space="preserve">-- Write-Replace Warning Request </w:t>
      </w:r>
    </w:p>
    <w:p w14:paraId="5DF94C9B" w14:textId="77777777" w:rsidR="00CA578F" w:rsidRPr="00EA5FA7" w:rsidRDefault="00CA578F" w:rsidP="00CA578F">
      <w:pPr>
        <w:pStyle w:val="PL"/>
      </w:pPr>
      <w:r w:rsidRPr="00EA5FA7">
        <w:t xml:space="preserve">-- </w:t>
      </w:r>
    </w:p>
    <w:p w14:paraId="3FFCC1AE" w14:textId="77777777" w:rsidR="00CA578F" w:rsidRPr="00EA5FA7" w:rsidRDefault="00CA578F" w:rsidP="00CA578F">
      <w:pPr>
        <w:pStyle w:val="PL"/>
      </w:pPr>
      <w:r w:rsidRPr="00EA5FA7">
        <w:t xml:space="preserve">-- ************************************************************** </w:t>
      </w:r>
    </w:p>
    <w:p w14:paraId="5E9F1536" w14:textId="77777777" w:rsidR="00CA578F" w:rsidRPr="00EA5FA7" w:rsidRDefault="00CA578F" w:rsidP="00CA578F">
      <w:pPr>
        <w:pStyle w:val="PL"/>
      </w:pPr>
    </w:p>
    <w:p w14:paraId="17FDB321" w14:textId="77777777" w:rsidR="00CA578F" w:rsidRPr="00EA5FA7" w:rsidRDefault="00CA578F" w:rsidP="00CA578F">
      <w:pPr>
        <w:pStyle w:val="PL"/>
      </w:pPr>
      <w:r w:rsidRPr="00EA5FA7">
        <w:t xml:space="preserve">WriteReplaceWarningRequest ::= SEQUENCE { </w:t>
      </w:r>
    </w:p>
    <w:p w14:paraId="7ACDABC9" w14:textId="77777777" w:rsidR="00CA578F" w:rsidRPr="00EA5FA7" w:rsidRDefault="00CA578F" w:rsidP="00CA578F">
      <w:pPr>
        <w:pStyle w:val="PL"/>
      </w:pPr>
      <w:r w:rsidRPr="00EA5FA7">
        <w:tab/>
        <w:t xml:space="preserve">protocolIEs ProtocolIE-Container { {WriteReplaceWarningRequestIEs} }, </w:t>
      </w:r>
    </w:p>
    <w:p w14:paraId="3F444411" w14:textId="77777777" w:rsidR="00CA578F" w:rsidRPr="00EA5FA7" w:rsidRDefault="00CA578F" w:rsidP="00CA578F">
      <w:pPr>
        <w:pStyle w:val="PL"/>
      </w:pPr>
      <w:r w:rsidRPr="00EA5FA7">
        <w:tab/>
        <w:t xml:space="preserve">... </w:t>
      </w:r>
    </w:p>
    <w:p w14:paraId="38F4185E" w14:textId="77777777" w:rsidR="00CA578F" w:rsidRPr="00EA5FA7" w:rsidRDefault="00CA578F" w:rsidP="00CA578F">
      <w:pPr>
        <w:pStyle w:val="PL"/>
      </w:pPr>
      <w:r w:rsidRPr="00EA5FA7">
        <w:t xml:space="preserve">} </w:t>
      </w:r>
    </w:p>
    <w:p w14:paraId="07579FF9" w14:textId="77777777" w:rsidR="00CA578F" w:rsidRPr="00EA5FA7" w:rsidRDefault="00CA578F" w:rsidP="00CA578F">
      <w:pPr>
        <w:pStyle w:val="PL"/>
      </w:pPr>
    </w:p>
    <w:p w14:paraId="47A0D46B" w14:textId="77777777" w:rsidR="00CA578F" w:rsidRPr="00EA5FA7" w:rsidRDefault="00CA578F" w:rsidP="00CA578F">
      <w:pPr>
        <w:pStyle w:val="PL"/>
      </w:pPr>
      <w:r w:rsidRPr="00EA5FA7">
        <w:t xml:space="preserve">WriteReplaceWarningRequestIEs F1AP-PROTOCOL-IES ::= { </w:t>
      </w:r>
    </w:p>
    <w:p w14:paraId="0001F939" w14:textId="77777777" w:rsidR="00CA578F" w:rsidRPr="00EA5FA7" w:rsidRDefault="00CA578F" w:rsidP="00CA578F">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C2A5D8" w14:textId="77777777" w:rsidR="00CA578F" w:rsidRPr="00EA5FA7" w:rsidRDefault="00CA578F" w:rsidP="00CA578F">
      <w:pPr>
        <w:pStyle w:val="PL"/>
      </w:pPr>
      <w:r w:rsidRPr="00EA5FA7">
        <w:lastRenderedPageBreak/>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4613AC4" w14:textId="77777777" w:rsidR="00CA578F" w:rsidRPr="00EA5FA7" w:rsidRDefault="00CA578F" w:rsidP="00CA578F">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1185D1A" w14:textId="77777777" w:rsidR="00CA578F" w:rsidRPr="00EA5FA7" w:rsidRDefault="00CA578F" w:rsidP="00CA578F">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EB87781" w14:textId="77777777" w:rsidR="00CA578F" w:rsidRPr="00EA5FA7" w:rsidRDefault="00CA578F" w:rsidP="00CA578F">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5CD4729" w14:textId="77777777" w:rsidR="00CA578F" w:rsidRPr="00EA5FA7" w:rsidRDefault="00CA578F" w:rsidP="00CA578F">
      <w:pPr>
        <w:pStyle w:val="PL"/>
      </w:pPr>
      <w:r w:rsidRPr="00EA5FA7">
        <w:tab/>
        <w:t xml:space="preserve">... </w:t>
      </w:r>
    </w:p>
    <w:p w14:paraId="3F2FCBAF" w14:textId="77777777" w:rsidR="00CA578F" w:rsidRPr="00EA5FA7" w:rsidRDefault="00CA578F" w:rsidP="00CA578F">
      <w:pPr>
        <w:pStyle w:val="PL"/>
      </w:pPr>
      <w:r w:rsidRPr="00EA5FA7">
        <w:t>}</w:t>
      </w:r>
    </w:p>
    <w:p w14:paraId="27A5BF9C" w14:textId="77777777" w:rsidR="00CA578F" w:rsidRPr="00EA5FA7" w:rsidRDefault="00CA578F" w:rsidP="00CA578F">
      <w:pPr>
        <w:pStyle w:val="PL"/>
      </w:pPr>
    </w:p>
    <w:p w14:paraId="1CB47EA5" w14:textId="77777777" w:rsidR="00CA578F" w:rsidRPr="00EA5FA7" w:rsidRDefault="00CA578F" w:rsidP="00CA578F">
      <w:pPr>
        <w:pStyle w:val="PL"/>
      </w:pPr>
      <w:r w:rsidRPr="00EA5FA7">
        <w:t>Cells-To-Be-Broadcast-List</w:t>
      </w:r>
      <w:r w:rsidRPr="00EA5FA7">
        <w:tab/>
      </w:r>
      <w:r w:rsidRPr="00EA5FA7">
        <w:tab/>
        <w:t>::= SEQUENCE (SIZE(1.. maxCellingNBDU))</w:t>
      </w:r>
      <w:r w:rsidRPr="00EA5FA7">
        <w:tab/>
        <w:t>OF ProtocolIE-SingleContainer { { Cells-To-Be-Broadcast-List-ItemIEs } }</w:t>
      </w:r>
    </w:p>
    <w:p w14:paraId="536B318B" w14:textId="77777777" w:rsidR="00CA578F" w:rsidRPr="00EA5FA7" w:rsidRDefault="00CA578F" w:rsidP="00CA578F">
      <w:pPr>
        <w:pStyle w:val="PL"/>
      </w:pPr>
    </w:p>
    <w:p w14:paraId="525884C6" w14:textId="77777777" w:rsidR="00CA578F" w:rsidRPr="00EA5FA7" w:rsidRDefault="00CA578F" w:rsidP="00CA578F">
      <w:pPr>
        <w:pStyle w:val="PL"/>
      </w:pPr>
      <w:r w:rsidRPr="00EA5FA7">
        <w:t>Cells-To-Be-Broadcast-List-ItemIEs F1AP-PROTOCOL-IES</w:t>
      </w:r>
      <w:r w:rsidRPr="00EA5FA7">
        <w:tab/>
        <w:t>::= {</w:t>
      </w:r>
    </w:p>
    <w:p w14:paraId="28EA939F" w14:textId="77777777" w:rsidR="00CA578F" w:rsidRPr="00EA5FA7" w:rsidRDefault="00CA578F" w:rsidP="00CA578F">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A2DFF9F" w14:textId="77777777" w:rsidR="00CA578F" w:rsidRPr="00EA5FA7" w:rsidRDefault="00CA578F" w:rsidP="00CA578F">
      <w:pPr>
        <w:pStyle w:val="PL"/>
      </w:pPr>
      <w:r w:rsidRPr="00EA5FA7">
        <w:tab/>
        <w:t>...</w:t>
      </w:r>
    </w:p>
    <w:p w14:paraId="61B44DD4" w14:textId="77777777" w:rsidR="00CA578F" w:rsidRPr="00EA5FA7" w:rsidRDefault="00CA578F" w:rsidP="00CA578F">
      <w:pPr>
        <w:pStyle w:val="PL"/>
      </w:pPr>
      <w:r w:rsidRPr="00EA5FA7">
        <w:t>}</w:t>
      </w:r>
    </w:p>
    <w:p w14:paraId="5D1A9A67" w14:textId="77777777" w:rsidR="00CA578F" w:rsidRPr="00EA5FA7" w:rsidRDefault="00CA578F" w:rsidP="00CA578F">
      <w:pPr>
        <w:pStyle w:val="PL"/>
      </w:pPr>
    </w:p>
    <w:p w14:paraId="60A239D5" w14:textId="77777777" w:rsidR="00CA578F" w:rsidRPr="00EA5FA7" w:rsidRDefault="00CA578F" w:rsidP="00CA578F">
      <w:pPr>
        <w:pStyle w:val="PL"/>
      </w:pPr>
      <w:r w:rsidRPr="00EA5FA7">
        <w:t xml:space="preserve">-- ************************************************************** </w:t>
      </w:r>
    </w:p>
    <w:p w14:paraId="4A91871B" w14:textId="77777777" w:rsidR="00CA578F" w:rsidRPr="00EA5FA7" w:rsidRDefault="00CA578F" w:rsidP="00CA578F">
      <w:pPr>
        <w:pStyle w:val="PL"/>
      </w:pPr>
      <w:r w:rsidRPr="00EA5FA7">
        <w:t xml:space="preserve">-- </w:t>
      </w:r>
    </w:p>
    <w:p w14:paraId="4BF8F1C5" w14:textId="77777777" w:rsidR="00CA578F" w:rsidRPr="00EA5FA7" w:rsidRDefault="00CA578F" w:rsidP="00CA578F">
      <w:pPr>
        <w:pStyle w:val="PL"/>
        <w:outlineLvl w:val="4"/>
      </w:pPr>
      <w:r w:rsidRPr="00EA5FA7">
        <w:t xml:space="preserve">-- Write-Replace Warning Response </w:t>
      </w:r>
    </w:p>
    <w:p w14:paraId="2860000A" w14:textId="77777777" w:rsidR="00CA578F" w:rsidRPr="00EA5FA7" w:rsidRDefault="00CA578F" w:rsidP="00CA578F">
      <w:pPr>
        <w:pStyle w:val="PL"/>
      </w:pPr>
      <w:r w:rsidRPr="00EA5FA7">
        <w:t xml:space="preserve">-- </w:t>
      </w:r>
    </w:p>
    <w:p w14:paraId="05EE4193" w14:textId="77777777" w:rsidR="00CA578F" w:rsidRPr="00EA5FA7" w:rsidRDefault="00CA578F" w:rsidP="00CA578F">
      <w:pPr>
        <w:pStyle w:val="PL"/>
      </w:pPr>
      <w:r w:rsidRPr="00EA5FA7">
        <w:t xml:space="preserve">-- ************************************************************** </w:t>
      </w:r>
    </w:p>
    <w:p w14:paraId="205651E3" w14:textId="77777777" w:rsidR="00CA578F" w:rsidRPr="00EA5FA7" w:rsidRDefault="00CA578F" w:rsidP="00CA578F">
      <w:pPr>
        <w:pStyle w:val="PL"/>
      </w:pPr>
    </w:p>
    <w:p w14:paraId="2A902EC2" w14:textId="77777777" w:rsidR="00CA578F" w:rsidRPr="00EA5FA7" w:rsidRDefault="00CA578F" w:rsidP="00CA578F">
      <w:pPr>
        <w:pStyle w:val="PL"/>
      </w:pPr>
      <w:r w:rsidRPr="00EA5FA7">
        <w:t xml:space="preserve">WriteReplaceWarningResponse ::= SEQUENCE { </w:t>
      </w:r>
    </w:p>
    <w:p w14:paraId="785E9247" w14:textId="77777777" w:rsidR="00CA578F" w:rsidRPr="00EA5FA7" w:rsidRDefault="00CA578F" w:rsidP="00CA578F">
      <w:pPr>
        <w:pStyle w:val="PL"/>
      </w:pPr>
      <w:r w:rsidRPr="00EA5FA7">
        <w:tab/>
        <w:t xml:space="preserve">protocolIEs ProtocolIE-Container { {WriteReplaceWarningResponseIEs} }, </w:t>
      </w:r>
    </w:p>
    <w:p w14:paraId="5F1EAAC6" w14:textId="77777777" w:rsidR="00CA578F" w:rsidRPr="00EA5FA7" w:rsidRDefault="00CA578F" w:rsidP="00CA578F">
      <w:pPr>
        <w:pStyle w:val="PL"/>
      </w:pPr>
      <w:r w:rsidRPr="00EA5FA7">
        <w:tab/>
        <w:t xml:space="preserve">... </w:t>
      </w:r>
    </w:p>
    <w:p w14:paraId="368A46DF" w14:textId="77777777" w:rsidR="00CA578F" w:rsidRPr="00EA5FA7" w:rsidRDefault="00CA578F" w:rsidP="00CA578F">
      <w:pPr>
        <w:pStyle w:val="PL"/>
      </w:pPr>
      <w:r w:rsidRPr="00EA5FA7">
        <w:t xml:space="preserve">} </w:t>
      </w:r>
    </w:p>
    <w:p w14:paraId="71CDA3CA" w14:textId="77777777" w:rsidR="00CA578F" w:rsidRPr="00EA5FA7" w:rsidRDefault="00CA578F" w:rsidP="00CA578F">
      <w:pPr>
        <w:pStyle w:val="PL"/>
      </w:pPr>
    </w:p>
    <w:p w14:paraId="791160DC" w14:textId="77777777" w:rsidR="00CA578F" w:rsidRPr="00EA5FA7" w:rsidRDefault="00CA578F" w:rsidP="00CA578F">
      <w:pPr>
        <w:pStyle w:val="PL"/>
      </w:pPr>
      <w:r w:rsidRPr="00EA5FA7">
        <w:t xml:space="preserve">WriteReplaceWarningResponseIEs F1AP-PROTOCOL-IES ::= { </w:t>
      </w:r>
    </w:p>
    <w:p w14:paraId="2ABDC817" w14:textId="77777777" w:rsidR="00CA578F" w:rsidRPr="00EA5FA7" w:rsidRDefault="00CA578F" w:rsidP="00CA578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B1F10C" w14:textId="77777777" w:rsidR="00CA578F" w:rsidRPr="00EA5FA7" w:rsidRDefault="00CA578F" w:rsidP="00CA578F">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E793945" w14:textId="77777777" w:rsidR="00CA578F" w:rsidRPr="00EA5FA7" w:rsidRDefault="00CA578F" w:rsidP="00CA578F">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96D2B9" w14:textId="77777777" w:rsidR="00CA578F" w:rsidRPr="00EA5FA7" w:rsidRDefault="00CA578F" w:rsidP="00CA578F">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41EE80F" w14:textId="77777777" w:rsidR="00CA578F" w:rsidRPr="00EA5FA7" w:rsidRDefault="00CA578F" w:rsidP="00CA578F">
      <w:pPr>
        <w:pStyle w:val="PL"/>
      </w:pPr>
      <w:r w:rsidRPr="00EA5FA7">
        <w:tab/>
        <w:t>...</w:t>
      </w:r>
    </w:p>
    <w:p w14:paraId="60B97405" w14:textId="77777777" w:rsidR="00CA578F" w:rsidRPr="00EA5FA7" w:rsidRDefault="00CA578F" w:rsidP="00CA578F">
      <w:pPr>
        <w:pStyle w:val="PL"/>
      </w:pPr>
      <w:r w:rsidRPr="00EA5FA7">
        <w:t>}</w:t>
      </w:r>
    </w:p>
    <w:p w14:paraId="45A4C54C" w14:textId="77777777" w:rsidR="00CA578F" w:rsidRPr="00EA5FA7" w:rsidRDefault="00CA578F" w:rsidP="00CA578F">
      <w:pPr>
        <w:pStyle w:val="PL"/>
      </w:pPr>
    </w:p>
    <w:p w14:paraId="5D31DA83" w14:textId="77777777" w:rsidR="00CA578F" w:rsidRPr="00EA5FA7" w:rsidRDefault="00CA578F" w:rsidP="00CA578F">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C98AEA0" w14:textId="77777777" w:rsidR="00CA578F" w:rsidRPr="00EA5FA7" w:rsidRDefault="00CA578F" w:rsidP="00CA578F">
      <w:pPr>
        <w:pStyle w:val="PL"/>
      </w:pPr>
    </w:p>
    <w:p w14:paraId="68702490" w14:textId="77777777" w:rsidR="00CA578F" w:rsidRPr="00EA5FA7" w:rsidRDefault="00CA578F" w:rsidP="00CA578F">
      <w:pPr>
        <w:pStyle w:val="PL"/>
      </w:pPr>
      <w:r w:rsidRPr="00EA5FA7">
        <w:t>Cells-Broadcast-Completed-List-ItemIEs F1AP-PROTOCOL-IES</w:t>
      </w:r>
      <w:r w:rsidRPr="00EA5FA7">
        <w:tab/>
        <w:t>::= {</w:t>
      </w:r>
    </w:p>
    <w:p w14:paraId="31378C7E" w14:textId="77777777" w:rsidR="00CA578F" w:rsidRPr="00EA5FA7" w:rsidRDefault="00CA578F" w:rsidP="00CA578F">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B1591FE" w14:textId="77777777" w:rsidR="00CA578F" w:rsidRPr="00EA5FA7" w:rsidRDefault="00CA578F" w:rsidP="00CA578F">
      <w:pPr>
        <w:pStyle w:val="PL"/>
      </w:pPr>
      <w:r w:rsidRPr="00EA5FA7">
        <w:tab/>
        <w:t>...</w:t>
      </w:r>
    </w:p>
    <w:p w14:paraId="458E9D68" w14:textId="77777777" w:rsidR="00CA578F" w:rsidRPr="00EA5FA7" w:rsidRDefault="00CA578F" w:rsidP="00CA578F">
      <w:pPr>
        <w:pStyle w:val="PL"/>
      </w:pPr>
      <w:r w:rsidRPr="00EA5FA7">
        <w:t>}</w:t>
      </w:r>
    </w:p>
    <w:p w14:paraId="0B397A59" w14:textId="77777777" w:rsidR="00CA578F" w:rsidRPr="00EA5FA7" w:rsidRDefault="00CA578F" w:rsidP="00CA578F">
      <w:pPr>
        <w:pStyle w:val="PL"/>
      </w:pPr>
    </w:p>
    <w:p w14:paraId="37175A76" w14:textId="77777777" w:rsidR="00CA578F" w:rsidRPr="00EA5FA7" w:rsidRDefault="00CA578F" w:rsidP="00CA578F">
      <w:pPr>
        <w:pStyle w:val="PL"/>
      </w:pPr>
    </w:p>
    <w:p w14:paraId="15F62834" w14:textId="77777777" w:rsidR="00CA578F" w:rsidRPr="00EA5FA7" w:rsidRDefault="00CA578F" w:rsidP="00CA578F">
      <w:pPr>
        <w:pStyle w:val="PL"/>
      </w:pPr>
      <w:r w:rsidRPr="00EA5FA7">
        <w:t xml:space="preserve">-- ************************************************************** </w:t>
      </w:r>
    </w:p>
    <w:p w14:paraId="1F71035F" w14:textId="77777777" w:rsidR="00CA578F" w:rsidRPr="00EA5FA7" w:rsidRDefault="00CA578F" w:rsidP="00CA578F">
      <w:pPr>
        <w:pStyle w:val="PL"/>
      </w:pPr>
      <w:r w:rsidRPr="00EA5FA7">
        <w:t xml:space="preserve">-- </w:t>
      </w:r>
    </w:p>
    <w:p w14:paraId="4D9B1AFE" w14:textId="77777777" w:rsidR="00CA578F" w:rsidRPr="00EA5FA7" w:rsidRDefault="00CA578F" w:rsidP="00CA578F">
      <w:pPr>
        <w:pStyle w:val="PL"/>
        <w:outlineLvl w:val="3"/>
      </w:pPr>
      <w:r w:rsidRPr="00EA5FA7">
        <w:t xml:space="preserve">-- PWS CANCEL ELEMENTARY PROCEDURE </w:t>
      </w:r>
    </w:p>
    <w:p w14:paraId="5267670D" w14:textId="77777777" w:rsidR="00CA578F" w:rsidRPr="00EA5FA7" w:rsidRDefault="00CA578F" w:rsidP="00CA578F">
      <w:pPr>
        <w:pStyle w:val="PL"/>
      </w:pPr>
      <w:r w:rsidRPr="00EA5FA7">
        <w:t xml:space="preserve">-- </w:t>
      </w:r>
    </w:p>
    <w:p w14:paraId="63E94353" w14:textId="77777777" w:rsidR="00CA578F" w:rsidRPr="00EA5FA7" w:rsidRDefault="00CA578F" w:rsidP="00CA578F">
      <w:pPr>
        <w:pStyle w:val="PL"/>
      </w:pPr>
      <w:r w:rsidRPr="00EA5FA7">
        <w:t xml:space="preserve">-- ************************************************************** </w:t>
      </w:r>
    </w:p>
    <w:p w14:paraId="06C8ACAF" w14:textId="77777777" w:rsidR="00CA578F" w:rsidRPr="00EA5FA7" w:rsidRDefault="00CA578F" w:rsidP="00CA578F">
      <w:pPr>
        <w:pStyle w:val="PL"/>
      </w:pPr>
    </w:p>
    <w:p w14:paraId="5B956DC5" w14:textId="77777777" w:rsidR="00CA578F" w:rsidRPr="00EA5FA7" w:rsidRDefault="00CA578F" w:rsidP="00CA578F">
      <w:pPr>
        <w:pStyle w:val="PL"/>
      </w:pPr>
      <w:r w:rsidRPr="00EA5FA7">
        <w:t xml:space="preserve">-- ************************************************************** </w:t>
      </w:r>
    </w:p>
    <w:p w14:paraId="0EA10140" w14:textId="77777777" w:rsidR="00CA578F" w:rsidRPr="00EA5FA7" w:rsidRDefault="00CA578F" w:rsidP="00CA578F">
      <w:pPr>
        <w:pStyle w:val="PL"/>
      </w:pPr>
      <w:r w:rsidRPr="00EA5FA7">
        <w:t xml:space="preserve">-- </w:t>
      </w:r>
    </w:p>
    <w:p w14:paraId="51B9B031" w14:textId="77777777" w:rsidR="00CA578F" w:rsidRPr="00EA5FA7" w:rsidRDefault="00CA578F" w:rsidP="00CA578F">
      <w:pPr>
        <w:pStyle w:val="PL"/>
        <w:outlineLvl w:val="4"/>
      </w:pPr>
      <w:r w:rsidRPr="00EA5FA7">
        <w:t xml:space="preserve">-- PWS Cancel Request </w:t>
      </w:r>
    </w:p>
    <w:p w14:paraId="5BA92DA1" w14:textId="77777777" w:rsidR="00CA578F" w:rsidRPr="00EA5FA7" w:rsidRDefault="00CA578F" w:rsidP="00CA578F">
      <w:pPr>
        <w:pStyle w:val="PL"/>
      </w:pPr>
      <w:r w:rsidRPr="00EA5FA7">
        <w:t xml:space="preserve">-- </w:t>
      </w:r>
    </w:p>
    <w:p w14:paraId="04484D90" w14:textId="77777777" w:rsidR="00CA578F" w:rsidRPr="00EA5FA7" w:rsidRDefault="00CA578F" w:rsidP="00CA578F">
      <w:pPr>
        <w:pStyle w:val="PL"/>
      </w:pPr>
      <w:r w:rsidRPr="00EA5FA7">
        <w:t xml:space="preserve">-- ************************************************************** </w:t>
      </w:r>
    </w:p>
    <w:p w14:paraId="64D43925" w14:textId="77777777" w:rsidR="00CA578F" w:rsidRPr="00EA5FA7" w:rsidRDefault="00CA578F" w:rsidP="00CA578F">
      <w:pPr>
        <w:pStyle w:val="PL"/>
      </w:pPr>
    </w:p>
    <w:p w14:paraId="3CA1243F" w14:textId="77777777" w:rsidR="00CA578F" w:rsidRPr="00EA5FA7" w:rsidRDefault="00CA578F" w:rsidP="00CA578F">
      <w:pPr>
        <w:pStyle w:val="PL"/>
      </w:pPr>
      <w:r w:rsidRPr="00EA5FA7">
        <w:t xml:space="preserve">PWSCancelRequest ::= SEQUENCE { </w:t>
      </w:r>
    </w:p>
    <w:p w14:paraId="0CF85CA2" w14:textId="77777777" w:rsidR="00CA578F" w:rsidRPr="00EA5FA7" w:rsidRDefault="00CA578F" w:rsidP="00CA578F">
      <w:pPr>
        <w:pStyle w:val="PL"/>
      </w:pPr>
      <w:r w:rsidRPr="00EA5FA7">
        <w:tab/>
        <w:t xml:space="preserve">protocolIEs ProtocolIE-Container { {PWSCancelRequestIEs} }, </w:t>
      </w:r>
    </w:p>
    <w:p w14:paraId="2F065ADD" w14:textId="77777777" w:rsidR="00CA578F" w:rsidRPr="00EA5FA7" w:rsidRDefault="00CA578F" w:rsidP="00CA578F">
      <w:pPr>
        <w:pStyle w:val="PL"/>
      </w:pPr>
      <w:r w:rsidRPr="00EA5FA7">
        <w:tab/>
        <w:t xml:space="preserve">... </w:t>
      </w:r>
    </w:p>
    <w:p w14:paraId="21D8A9FA" w14:textId="77777777" w:rsidR="00CA578F" w:rsidRPr="00EA5FA7" w:rsidRDefault="00CA578F" w:rsidP="00CA578F">
      <w:pPr>
        <w:pStyle w:val="PL"/>
      </w:pPr>
      <w:r w:rsidRPr="00EA5FA7">
        <w:t xml:space="preserve">} </w:t>
      </w:r>
    </w:p>
    <w:p w14:paraId="0FFD9F8F" w14:textId="77777777" w:rsidR="00CA578F" w:rsidRPr="00EA5FA7" w:rsidRDefault="00CA578F" w:rsidP="00CA578F">
      <w:pPr>
        <w:pStyle w:val="PL"/>
      </w:pPr>
    </w:p>
    <w:p w14:paraId="0FDEEC39" w14:textId="77777777" w:rsidR="00CA578F" w:rsidRPr="00EA5FA7" w:rsidRDefault="00CA578F" w:rsidP="00CA578F">
      <w:pPr>
        <w:pStyle w:val="PL"/>
      </w:pPr>
      <w:r w:rsidRPr="00EA5FA7">
        <w:t xml:space="preserve">PWSCancelRequestIEs F1AP-PROTOCOL-IES ::= { </w:t>
      </w:r>
    </w:p>
    <w:p w14:paraId="7618EDD1" w14:textId="77777777" w:rsidR="00CA578F" w:rsidRPr="00EA5FA7" w:rsidRDefault="00CA578F" w:rsidP="00CA578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5686416" w14:textId="77777777" w:rsidR="00CA578F" w:rsidRPr="00EA5FA7" w:rsidRDefault="00CA578F" w:rsidP="00CA578F">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00D46EE5" w14:textId="77777777" w:rsidR="00CA578F" w:rsidRPr="00EA5FA7" w:rsidRDefault="00CA578F" w:rsidP="00CA578F">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70AF04EE" w14:textId="77777777" w:rsidR="00CA578F" w:rsidRPr="00EA5FA7" w:rsidRDefault="00CA578F" w:rsidP="00CA578F">
      <w:pPr>
        <w:pStyle w:val="PL"/>
      </w:pPr>
      <w:r w:rsidRPr="00EA5FA7">
        <w:lastRenderedPageBreak/>
        <w:tab/>
        <w:t>{ ID id-Cancel-all-Warning-Messages-Indicator</w:t>
      </w:r>
      <w:r w:rsidRPr="00EA5FA7">
        <w:tab/>
        <w:t>CRITICALITY reject TYPE Cancel-all-Warning-Messages-Indicator</w:t>
      </w:r>
      <w:r w:rsidRPr="00EA5FA7">
        <w:tab/>
        <w:t>PRESENCE optional</w:t>
      </w:r>
      <w:r w:rsidRPr="00EA5FA7">
        <w:tab/>
        <w:t>}|</w:t>
      </w:r>
    </w:p>
    <w:p w14:paraId="055D1215" w14:textId="77777777" w:rsidR="00CA578F" w:rsidRPr="00EA5FA7" w:rsidRDefault="00CA578F" w:rsidP="00CA578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E8B52C5" w14:textId="77777777" w:rsidR="00CA578F" w:rsidRPr="00EA5FA7" w:rsidRDefault="00CA578F" w:rsidP="00CA578F">
      <w:pPr>
        <w:pStyle w:val="PL"/>
      </w:pPr>
      <w:r w:rsidRPr="00EA5FA7">
        <w:tab/>
        <w:t xml:space="preserve">... </w:t>
      </w:r>
    </w:p>
    <w:p w14:paraId="21F330AD" w14:textId="77777777" w:rsidR="00CA578F" w:rsidRPr="00EA5FA7" w:rsidRDefault="00CA578F" w:rsidP="00CA578F">
      <w:pPr>
        <w:pStyle w:val="PL"/>
      </w:pPr>
      <w:r w:rsidRPr="00EA5FA7">
        <w:t>}</w:t>
      </w:r>
    </w:p>
    <w:p w14:paraId="099F1FEA" w14:textId="77777777" w:rsidR="00CA578F" w:rsidRPr="00EA5FA7" w:rsidRDefault="00CA578F" w:rsidP="00CA578F">
      <w:pPr>
        <w:pStyle w:val="PL"/>
      </w:pPr>
    </w:p>
    <w:p w14:paraId="3897F6ED" w14:textId="77777777" w:rsidR="00CA578F" w:rsidRPr="00EA5FA7" w:rsidRDefault="00CA578F" w:rsidP="00CA578F">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38E8AE4D" w14:textId="77777777" w:rsidR="00CA578F" w:rsidRPr="00EA5FA7" w:rsidRDefault="00CA578F" w:rsidP="00CA578F">
      <w:pPr>
        <w:pStyle w:val="PL"/>
      </w:pPr>
    </w:p>
    <w:p w14:paraId="51738F65" w14:textId="77777777" w:rsidR="00CA578F" w:rsidRPr="00EA5FA7" w:rsidRDefault="00CA578F" w:rsidP="00CA578F">
      <w:pPr>
        <w:pStyle w:val="PL"/>
      </w:pPr>
      <w:r w:rsidRPr="00EA5FA7">
        <w:t>Broadcast-To-Be-Cancelled-List-ItemIEs F1AP-PROTOCOL-IES</w:t>
      </w:r>
      <w:r w:rsidRPr="00EA5FA7">
        <w:tab/>
        <w:t>::= {</w:t>
      </w:r>
    </w:p>
    <w:p w14:paraId="59510436" w14:textId="77777777" w:rsidR="00CA578F" w:rsidRPr="00EA5FA7" w:rsidRDefault="00CA578F" w:rsidP="00CA578F">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41B6263" w14:textId="77777777" w:rsidR="00CA578F" w:rsidRPr="00EA5FA7" w:rsidRDefault="00CA578F" w:rsidP="00CA578F">
      <w:pPr>
        <w:pStyle w:val="PL"/>
      </w:pPr>
      <w:r w:rsidRPr="00EA5FA7">
        <w:tab/>
        <w:t>...</w:t>
      </w:r>
    </w:p>
    <w:p w14:paraId="799A307A" w14:textId="77777777" w:rsidR="00CA578F" w:rsidRPr="00EA5FA7" w:rsidRDefault="00CA578F" w:rsidP="00CA578F">
      <w:pPr>
        <w:pStyle w:val="PL"/>
      </w:pPr>
      <w:r w:rsidRPr="00EA5FA7">
        <w:t>}</w:t>
      </w:r>
    </w:p>
    <w:p w14:paraId="2B42A139" w14:textId="77777777" w:rsidR="00CA578F" w:rsidRPr="00EA5FA7" w:rsidRDefault="00CA578F" w:rsidP="00CA578F">
      <w:pPr>
        <w:pStyle w:val="PL"/>
      </w:pPr>
    </w:p>
    <w:p w14:paraId="362FC693" w14:textId="77777777" w:rsidR="00CA578F" w:rsidRPr="00EA5FA7" w:rsidRDefault="00CA578F" w:rsidP="00CA578F">
      <w:pPr>
        <w:pStyle w:val="PL"/>
      </w:pPr>
      <w:r w:rsidRPr="00EA5FA7">
        <w:t xml:space="preserve">-- ************************************************************** </w:t>
      </w:r>
    </w:p>
    <w:p w14:paraId="61E1B816" w14:textId="77777777" w:rsidR="00CA578F" w:rsidRPr="00EA5FA7" w:rsidRDefault="00CA578F" w:rsidP="00CA578F">
      <w:pPr>
        <w:pStyle w:val="PL"/>
      </w:pPr>
      <w:r w:rsidRPr="00EA5FA7">
        <w:t xml:space="preserve">-- </w:t>
      </w:r>
    </w:p>
    <w:p w14:paraId="2B601729" w14:textId="77777777" w:rsidR="00CA578F" w:rsidRPr="00EA5FA7" w:rsidRDefault="00CA578F" w:rsidP="00CA578F">
      <w:pPr>
        <w:pStyle w:val="PL"/>
        <w:outlineLvl w:val="4"/>
      </w:pPr>
      <w:r w:rsidRPr="00EA5FA7">
        <w:t xml:space="preserve">-- PWS Cancel Response </w:t>
      </w:r>
    </w:p>
    <w:p w14:paraId="20653A57" w14:textId="77777777" w:rsidR="00CA578F" w:rsidRPr="00EA5FA7" w:rsidRDefault="00CA578F" w:rsidP="00CA578F">
      <w:pPr>
        <w:pStyle w:val="PL"/>
      </w:pPr>
      <w:r w:rsidRPr="00EA5FA7">
        <w:t xml:space="preserve">-- </w:t>
      </w:r>
    </w:p>
    <w:p w14:paraId="667BE927" w14:textId="77777777" w:rsidR="00CA578F" w:rsidRPr="00EA5FA7" w:rsidRDefault="00CA578F" w:rsidP="00CA578F">
      <w:pPr>
        <w:pStyle w:val="PL"/>
      </w:pPr>
      <w:r w:rsidRPr="00EA5FA7">
        <w:t xml:space="preserve">-- ************************************************************** </w:t>
      </w:r>
    </w:p>
    <w:p w14:paraId="3AAC7D4C" w14:textId="77777777" w:rsidR="00CA578F" w:rsidRPr="00EA5FA7" w:rsidRDefault="00CA578F" w:rsidP="00CA578F">
      <w:pPr>
        <w:pStyle w:val="PL"/>
      </w:pPr>
    </w:p>
    <w:p w14:paraId="064F9751" w14:textId="77777777" w:rsidR="00CA578F" w:rsidRPr="00EA5FA7" w:rsidRDefault="00CA578F" w:rsidP="00CA578F">
      <w:pPr>
        <w:pStyle w:val="PL"/>
      </w:pPr>
      <w:r w:rsidRPr="00EA5FA7">
        <w:t xml:space="preserve">PWSCancelResponse ::= SEQUENCE { </w:t>
      </w:r>
    </w:p>
    <w:p w14:paraId="366CB593" w14:textId="77777777" w:rsidR="00CA578F" w:rsidRPr="00EA5FA7" w:rsidRDefault="00CA578F" w:rsidP="00CA578F">
      <w:pPr>
        <w:pStyle w:val="PL"/>
      </w:pPr>
      <w:r w:rsidRPr="00EA5FA7">
        <w:tab/>
        <w:t xml:space="preserve">protocolIEs ProtocolIE-Container { {PWSCancelResponseIEs} }, </w:t>
      </w:r>
    </w:p>
    <w:p w14:paraId="037E9642" w14:textId="77777777" w:rsidR="00CA578F" w:rsidRPr="00EA5FA7" w:rsidRDefault="00CA578F" w:rsidP="00CA578F">
      <w:pPr>
        <w:pStyle w:val="PL"/>
      </w:pPr>
      <w:r w:rsidRPr="00EA5FA7">
        <w:tab/>
        <w:t xml:space="preserve">... </w:t>
      </w:r>
    </w:p>
    <w:p w14:paraId="2A570AE4" w14:textId="77777777" w:rsidR="00CA578F" w:rsidRPr="00EA5FA7" w:rsidRDefault="00CA578F" w:rsidP="00CA578F">
      <w:pPr>
        <w:pStyle w:val="PL"/>
      </w:pPr>
      <w:r w:rsidRPr="00EA5FA7">
        <w:t xml:space="preserve">} </w:t>
      </w:r>
    </w:p>
    <w:p w14:paraId="6849870C" w14:textId="77777777" w:rsidR="00CA578F" w:rsidRPr="00EA5FA7" w:rsidRDefault="00CA578F" w:rsidP="00CA578F">
      <w:pPr>
        <w:pStyle w:val="PL"/>
      </w:pPr>
    </w:p>
    <w:p w14:paraId="67CEB65E" w14:textId="77777777" w:rsidR="00CA578F" w:rsidRPr="00EA5FA7" w:rsidRDefault="00CA578F" w:rsidP="00CA578F">
      <w:pPr>
        <w:pStyle w:val="PL"/>
      </w:pPr>
      <w:r w:rsidRPr="00EA5FA7">
        <w:t xml:space="preserve">PWSCancelResponseIEs F1AP-PROTOCOL-IES ::= { </w:t>
      </w:r>
    </w:p>
    <w:p w14:paraId="00371A48" w14:textId="77777777" w:rsidR="00CA578F" w:rsidRPr="00EA5FA7" w:rsidRDefault="00CA578F" w:rsidP="00CA578F">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CF7DF5F" w14:textId="77777777" w:rsidR="00CA578F" w:rsidRPr="00EA5FA7" w:rsidRDefault="00CA578F" w:rsidP="00CA578F">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2C412797" w14:textId="77777777" w:rsidR="00CA578F" w:rsidRPr="00EA5FA7" w:rsidRDefault="00CA578F" w:rsidP="00CA578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5A98992E" w14:textId="77777777" w:rsidR="00CA578F" w:rsidRPr="00EA5FA7" w:rsidRDefault="00CA578F" w:rsidP="00CA578F">
      <w:pPr>
        <w:pStyle w:val="PL"/>
      </w:pPr>
      <w:r w:rsidRPr="00EA5FA7">
        <w:tab/>
        <w:t xml:space="preserve">... </w:t>
      </w:r>
    </w:p>
    <w:p w14:paraId="2B3964EF" w14:textId="77777777" w:rsidR="00CA578F" w:rsidRPr="00EA5FA7" w:rsidRDefault="00CA578F" w:rsidP="00CA578F">
      <w:pPr>
        <w:pStyle w:val="PL"/>
      </w:pPr>
      <w:r w:rsidRPr="00EA5FA7">
        <w:t>}</w:t>
      </w:r>
    </w:p>
    <w:p w14:paraId="53E1FBE4" w14:textId="77777777" w:rsidR="00CA578F" w:rsidRPr="00EA5FA7" w:rsidRDefault="00CA578F" w:rsidP="00CA578F">
      <w:pPr>
        <w:pStyle w:val="PL"/>
      </w:pPr>
    </w:p>
    <w:p w14:paraId="1F893638" w14:textId="77777777" w:rsidR="00CA578F" w:rsidRPr="00EA5FA7" w:rsidRDefault="00CA578F" w:rsidP="00CA578F">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6DF1B465" w14:textId="77777777" w:rsidR="00CA578F" w:rsidRPr="00EA5FA7" w:rsidRDefault="00CA578F" w:rsidP="00CA578F">
      <w:pPr>
        <w:pStyle w:val="PL"/>
      </w:pPr>
    </w:p>
    <w:p w14:paraId="6CA26D6A" w14:textId="77777777" w:rsidR="00CA578F" w:rsidRPr="00EA5FA7" w:rsidRDefault="00CA578F" w:rsidP="00CA578F">
      <w:pPr>
        <w:pStyle w:val="PL"/>
      </w:pPr>
      <w:r w:rsidRPr="00EA5FA7">
        <w:t>Cells-Broadcast-Cancelled-List-ItemIEs F1AP-PROTOCOL-IES</w:t>
      </w:r>
      <w:r w:rsidRPr="00EA5FA7">
        <w:tab/>
        <w:t>::= {</w:t>
      </w:r>
    </w:p>
    <w:p w14:paraId="2E4C7CE9" w14:textId="77777777" w:rsidR="00CA578F" w:rsidRPr="00EA5FA7" w:rsidRDefault="00CA578F" w:rsidP="00CA578F">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4760C4CB" w14:textId="77777777" w:rsidR="00CA578F" w:rsidRPr="00EA5FA7" w:rsidRDefault="00CA578F" w:rsidP="00CA578F">
      <w:pPr>
        <w:pStyle w:val="PL"/>
      </w:pPr>
      <w:r w:rsidRPr="00EA5FA7">
        <w:tab/>
        <w:t>...</w:t>
      </w:r>
    </w:p>
    <w:p w14:paraId="666A8AE4" w14:textId="77777777" w:rsidR="00CA578F" w:rsidRPr="00EA5FA7" w:rsidRDefault="00CA578F" w:rsidP="00CA578F">
      <w:pPr>
        <w:pStyle w:val="PL"/>
      </w:pPr>
      <w:r w:rsidRPr="00EA5FA7">
        <w:t>}</w:t>
      </w:r>
    </w:p>
    <w:p w14:paraId="205F434B" w14:textId="77777777" w:rsidR="00CA578F" w:rsidRPr="00EA5FA7" w:rsidRDefault="00CA578F" w:rsidP="00CA578F">
      <w:pPr>
        <w:pStyle w:val="PL"/>
      </w:pPr>
    </w:p>
    <w:p w14:paraId="01A54E65" w14:textId="77777777" w:rsidR="00CA578F" w:rsidRPr="00EA5FA7" w:rsidRDefault="00CA578F" w:rsidP="00CA578F">
      <w:pPr>
        <w:pStyle w:val="PL"/>
      </w:pPr>
      <w:r w:rsidRPr="00EA5FA7">
        <w:t>-- **************************************************************</w:t>
      </w:r>
    </w:p>
    <w:p w14:paraId="3DBD2A5F" w14:textId="77777777" w:rsidR="00CA578F" w:rsidRPr="00EA5FA7" w:rsidRDefault="00CA578F" w:rsidP="00CA578F">
      <w:pPr>
        <w:pStyle w:val="PL"/>
      </w:pPr>
      <w:r w:rsidRPr="00EA5FA7">
        <w:t>--</w:t>
      </w:r>
    </w:p>
    <w:p w14:paraId="1D0F4266" w14:textId="77777777" w:rsidR="00CA578F" w:rsidRPr="00EA5FA7" w:rsidRDefault="00CA578F" w:rsidP="00CA578F">
      <w:pPr>
        <w:pStyle w:val="PL"/>
        <w:outlineLvl w:val="3"/>
      </w:pPr>
      <w:r w:rsidRPr="00EA5FA7">
        <w:t>-- UE Inactivity Notification ELEMENTARY PROCEDURE</w:t>
      </w:r>
    </w:p>
    <w:p w14:paraId="6D7317B9" w14:textId="77777777" w:rsidR="00CA578F" w:rsidRPr="00EA5FA7" w:rsidRDefault="00CA578F" w:rsidP="00CA578F">
      <w:pPr>
        <w:pStyle w:val="PL"/>
      </w:pPr>
      <w:r w:rsidRPr="00EA5FA7">
        <w:t>--</w:t>
      </w:r>
    </w:p>
    <w:p w14:paraId="7361F7C9" w14:textId="77777777" w:rsidR="00CA578F" w:rsidRPr="00EA5FA7" w:rsidRDefault="00CA578F" w:rsidP="00CA578F">
      <w:pPr>
        <w:pStyle w:val="PL"/>
      </w:pPr>
      <w:r w:rsidRPr="00EA5FA7">
        <w:t>-- **************************************************************</w:t>
      </w:r>
    </w:p>
    <w:p w14:paraId="106BC34C" w14:textId="77777777" w:rsidR="00CA578F" w:rsidRPr="00EA5FA7" w:rsidRDefault="00CA578F" w:rsidP="00CA578F">
      <w:pPr>
        <w:pStyle w:val="PL"/>
      </w:pPr>
    </w:p>
    <w:p w14:paraId="112FF608" w14:textId="77777777" w:rsidR="00CA578F" w:rsidRPr="00EA5FA7" w:rsidRDefault="00CA578F" w:rsidP="00CA578F">
      <w:pPr>
        <w:pStyle w:val="PL"/>
      </w:pPr>
      <w:r w:rsidRPr="00EA5FA7">
        <w:t>-- **************************************************************</w:t>
      </w:r>
    </w:p>
    <w:p w14:paraId="77FE45F4" w14:textId="77777777" w:rsidR="00CA578F" w:rsidRPr="00EA5FA7" w:rsidRDefault="00CA578F" w:rsidP="00CA578F">
      <w:pPr>
        <w:pStyle w:val="PL"/>
      </w:pPr>
      <w:r w:rsidRPr="00EA5FA7">
        <w:t>--</w:t>
      </w:r>
    </w:p>
    <w:p w14:paraId="70CE928E" w14:textId="77777777" w:rsidR="00CA578F" w:rsidRPr="00EA5FA7" w:rsidRDefault="00CA578F" w:rsidP="00CA578F">
      <w:pPr>
        <w:pStyle w:val="PL"/>
        <w:outlineLvl w:val="4"/>
      </w:pPr>
      <w:r w:rsidRPr="00EA5FA7">
        <w:t>-- UE Inactivity Notification</w:t>
      </w:r>
    </w:p>
    <w:p w14:paraId="3FD94799" w14:textId="77777777" w:rsidR="00CA578F" w:rsidRPr="00EA5FA7" w:rsidRDefault="00CA578F" w:rsidP="00CA578F">
      <w:pPr>
        <w:pStyle w:val="PL"/>
      </w:pPr>
      <w:r w:rsidRPr="00EA5FA7">
        <w:t>--</w:t>
      </w:r>
    </w:p>
    <w:p w14:paraId="0D9C95B9" w14:textId="77777777" w:rsidR="00CA578F" w:rsidRPr="00EA5FA7" w:rsidRDefault="00CA578F" w:rsidP="00CA578F">
      <w:pPr>
        <w:pStyle w:val="PL"/>
      </w:pPr>
      <w:r w:rsidRPr="00EA5FA7">
        <w:t>-- **************************************************************</w:t>
      </w:r>
    </w:p>
    <w:p w14:paraId="4B288537" w14:textId="77777777" w:rsidR="00CA578F" w:rsidRPr="00EA5FA7" w:rsidRDefault="00CA578F" w:rsidP="00CA578F">
      <w:pPr>
        <w:pStyle w:val="PL"/>
      </w:pPr>
    </w:p>
    <w:p w14:paraId="6C8B72DC" w14:textId="77777777" w:rsidR="00CA578F" w:rsidRPr="00EA5FA7" w:rsidRDefault="00CA578F" w:rsidP="00CA578F">
      <w:pPr>
        <w:pStyle w:val="PL"/>
      </w:pPr>
      <w:r w:rsidRPr="00EA5FA7">
        <w:t>UEInactivityNotification ::= SEQUENCE {</w:t>
      </w:r>
    </w:p>
    <w:p w14:paraId="3CC240A2" w14:textId="77777777" w:rsidR="00CA578F" w:rsidRPr="00EA5FA7" w:rsidRDefault="00CA578F" w:rsidP="00CA578F">
      <w:pPr>
        <w:pStyle w:val="PL"/>
      </w:pPr>
      <w:r w:rsidRPr="00EA5FA7">
        <w:tab/>
        <w:t>protocolIEs</w:t>
      </w:r>
      <w:r w:rsidRPr="00EA5FA7">
        <w:tab/>
      </w:r>
      <w:r w:rsidRPr="00EA5FA7">
        <w:tab/>
      </w:r>
      <w:r w:rsidRPr="00EA5FA7">
        <w:tab/>
        <w:t>ProtocolIE-Container       {{ UEInactivityNotificationIEs}},</w:t>
      </w:r>
    </w:p>
    <w:p w14:paraId="0336511C" w14:textId="77777777" w:rsidR="00CA578F" w:rsidRPr="00EA5FA7" w:rsidRDefault="00CA578F" w:rsidP="00CA578F">
      <w:pPr>
        <w:pStyle w:val="PL"/>
      </w:pPr>
      <w:r w:rsidRPr="00EA5FA7">
        <w:tab/>
        <w:t>...</w:t>
      </w:r>
    </w:p>
    <w:p w14:paraId="55D252DF" w14:textId="77777777" w:rsidR="00CA578F" w:rsidRPr="00EA5FA7" w:rsidRDefault="00CA578F" w:rsidP="00CA578F">
      <w:pPr>
        <w:pStyle w:val="PL"/>
      </w:pPr>
      <w:r w:rsidRPr="00EA5FA7">
        <w:t>}</w:t>
      </w:r>
    </w:p>
    <w:p w14:paraId="00C21B98" w14:textId="77777777" w:rsidR="00CA578F" w:rsidRPr="00EA5FA7" w:rsidRDefault="00CA578F" w:rsidP="00CA578F">
      <w:pPr>
        <w:pStyle w:val="PL"/>
      </w:pPr>
    </w:p>
    <w:p w14:paraId="31A953E3" w14:textId="77777777" w:rsidR="00CA578F" w:rsidRPr="00EA5FA7" w:rsidRDefault="00CA578F" w:rsidP="00CA578F">
      <w:pPr>
        <w:pStyle w:val="PL"/>
      </w:pPr>
      <w:r w:rsidRPr="00EA5FA7">
        <w:t>UEInactivityNotificationIEs F1AP-PROTOCOL-IES ::= {</w:t>
      </w:r>
    </w:p>
    <w:p w14:paraId="4803F1C0" w14:textId="77777777" w:rsidR="00CA578F" w:rsidRPr="00EA5FA7" w:rsidRDefault="00CA578F" w:rsidP="00CA578F">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A5E2043" w14:textId="77777777" w:rsidR="00CA578F" w:rsidRPr="00EA5FA7" w:rsidRDefault="00CA578F" w:rsidP="00CA578F">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80893D6" w14:textId="77777777" w:rsidR="00CA578F" w:rsidRPr="00EA5FA7" w:rsidRDefault="00CA578F" w:rsidP="00CA578F">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2C1C6F5B" w14:textId="77777777" w:rsidR="00CA578F" w:rsidRPr="00EA5FA7" w:rsidRDefault="00CA578F" w:rsidP="00CA578F">
      <w:pPr>
        <w:pStyle w:val="PL"/>
      </w:pPr>
      <w:r w:rsidRPr="00EA5FA7">
        <w:tab/>
        <w:t>...</w:t>
      </w:r>
    </w:p>
    <w:p w14:paraId="59E8BE23" w14:textId="77777777" w:rsidR="00CA578F" w:rsidRPr="00EA5FA7" w:rsidRDefault="00CA578F" w:rsidP="00CA578F">
      <w:pPr>
        <w:pStyle w:val="PL"/>
      </w:pPr>
      <w:r w:rsidRPr="00EA5FA7">
        <w:t>}</w:t>
      </w:r>
    </w:p>
    <w:p w14:paraId="50D33AE0" w14:textId="77777777" w:rsidR="00CA578F" w:rsidRPr="00EA5FA7" w:rsidRDefault="00CA578F" w:rsidP="00CA578F">
      <w:pPr>
        <w:pStyle w:val="PL"/>
      </w:pPr>
    </w:p>
    <w:p w14:paraId="52868E5F" w14:textId="77777777" w:rsidR="00CA578F" w:rsidRPr="00EA5FA7" w:rsidRDefault="00CA578F" w:rsidP="00CA578F">
      <w:pPr>
        <w:pStyle w:val="PL"/>
      </w:pPr>
      <w:r w:rsidRPr="00EA5FA7">
        <w:t>DRB-Activity-List::= SEQUENCE (SIZE(1..maxnoofDRBs)) OF ProtocolIE-SingleContainer { { DRB-Activity-ItemIEs } }</w:t>
      </w:r>
    </w:p>
    <w:p w14:paraId="0F10BB0A" w14:textId="77777777" w:rsidR="00CA578F" w:rsidRPr="00EA5FA7" w:rsidRDefault="00CA578F" w:rsidP="00CA578F">
      <w:pPr>
        <w:pStyle w:val="PL"/>
      </w:pPr>
    </w:p>
    <w:p w14:paraId="0FE43106" w14:textId="77777777" w:rsidR="00CA578F" w:rsidRPr="00EA5FA7" w:rsidRDefault="00CA578F" w:rsidP="00CA578F">
      <w:pPr>
        <w:pStyle w:val="PL"/>
      </w:pPr>
      <w:r w:rsidRPr="00EA5FA7">
        <w:t>DRB-Activity-ItemIEs F1AP-PROTOCOL-IES ::= {</w:t>
      </w:r>
    </w:p>
    <w:p w14:paraId="4039641C" w14:textId="77777777" w:rsidR="00CA578F" w:rsidRPr="00EA5FA7" w:rsidRDefault="00CA578F" w:rsidP="00CA578F">
      <w:pPr>
        <w:pStyle w:val="PL"/>
      </w:pPr>
      <w:r w:rsidRPr="00EA5FA7">
        <w:lastRenderedPageBreak/>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74C25119" w14:textId="77777777" w:rsidR="00CA578F" w:rsidRPr="00EA5FA7" w:rsidRDefault="00CA578F" w:rsidP="00CA578F">
      <w:pPr>
        <w:pStyle w:val="PL"/>
      </w:pPr>
      <w:r w:rsidRPr="00EA5FA7">
        <w:tab/>
        <w:t>...</w:t>
      </w:r>
    </w:p>
    <w:p w14:paraId="5DAE1E7F" w14:textId="77777777" w:rsidR="00CA578F" w:rsidRPr="00EA5FA7" w:rsidRDefault="00CA578F" w:rsidP="00CA578F">
      <w:pPr>
        <w:pStyle w:val="PL"/>
      </w:pPr>
      <w:r w:rsidRPr="00EA5FA7">
        <w:t>}</w:t>
      </w:r>
    </w:p>
    <w:p w14:paraId="7BD4D60F" w14:textId="77777777" w:rsidR="00CA578F" w:rsidRPr="00EA5FA7" w:rsidRDefault="00CA578F" w:rsidP="00CA578F">
      <w:pPr>
        <w:pStyle w:val="PL"/>
      </w:pPr>
    </w:p>
    <w:p w14:paraId="2F24FB2E" w14:textId="77777777" w:rsidR="00CA578F" w:rsidRPr="00EA5FA7" w:rsidRDefault="00CA578F" w:rsidP="00CA578F">
      <w:pPr>
        <w:pStyle w:val="PL"/>
      </w:pPr>
      <w:r w:rsidRPr="00EA5FA7">
        <w:t>-- **************************************************************</w:t>
      </w:r>
    </w:p>
    <w:p w14:paraId="38C4E5C2" w14:textId="77777777" w:rsidR="00CA578F" w:rsidRPr="00EA5FA7" w:rsidRDefault="00CA578F" w:rsidP="00CA578F">
      <w:pPr>
        <w:pStyle w:val="PL"/>
      </w:pPr>
      <w:r w:rsidRPr="00EA5FA7">
        <w:t>--</w:t>
      </w:r>
    </w:p>
    <w:p w14:paraId="74AF1957" w14:textId="77777777" w:rsidR="00CA578F" w:rsidRPr="00EA5FA7" w:rsidRDefault="00CA578F" w:rsidP="00CA578F">
      <w:pPr>
        <w:pStyle w:val="PL"/>
        <w:outlineLvl w:val="3"/>
      </w:pPr>
      <w:r w:rsidRPr="00EA5FA7">
        <w:t>-- Initial UL RRC Message Transfer ELEMENTARY PROCEDURE</w:t>
      </w:r>
    </w:p>
    <w:p w14:paraId="7C6C24F3" w14:textId="77777777" w:rsidR="00CA578F" w:rsidRPr="00EA5FA7" w:rsidRDefault="00CA578F" w:rsidP="00CA578F">
      <w:pPr>
        <w:pStyle w:val="PL"/>
      </w:pPr>
      <w:r w:rsidRPr="00EA5FA7">
        <w:t>--</w:t>
      </w:r>
    </w:p>
    <w:p w14:paraId="5BD27257" w14:textId="77777777" w:rsidR="00CA578F" w:rsidRPr="00EA5FA7" w:rsidRDefault="00CA578F" w:rsidP="00CA578F">
      <w:pPr>
        <w:pStyle w:val="PL"/>
      </w:pPr>
      <w:r w:rsidRPr="00EA5FA7">
        <w:t>-- **************************************************************</w:t>
      </w:r>
    </w:p>
    <w:p w14:paraId="33795B62" w14:textId="77777777" w:rsidR="00CA578F" w:rsidRPr="00EA5FA7" w:rsidRDefault="00CA578F" w:rsidP="00CA578F">
      <w:pPr>
        <w:pStyle w:val="PL"/>
      </w:pPr>
    </w:p>
    <w:p w14:paraId="51B38808" w14:textId="77777777" w:rsidR="00CA578F" w:rsidRPr="00EA5FA7" w:rsidRDefault="00CA578F" w:rsidP="00CA578F">
      <w:pPr>
        <w:pStyle w:val="PL"/>
      </w:pPr>
      <w:r w:rsidRPr="00EA5FA7">
        <w:t>-- **************************************************************</w:t>
      </w:r>
    </w:p>
    <w:p w14:paraId="6F76750B" w14:textId="77777777" w:rsidR="00CA578F" w:rsidRPr="00EA5FA7" w:rsidRDefault="00CA578F" w:rsidP="00CA578F">
      <w:pPr>
        <w:pStyle w:val="PL"/>
      </w:pPr>
      <w:r w:rsidRPr="00EA5FA7">
        <w:t>--</w:t>
      </w:r>
    </w:p>
    <w:p w14:paraId="2E75148B" w14:textId="77777777" w:rsidR="00CA578F" w:rsidRPr="00EA5FA7" w:rsidRDefault="00CA578F" w:rsidP="00CA578F">
      <w:pPr>
        <w:pStyle w:val="PL"/>
        <w:outlineLvl w:val="4"/>
      </w:pPr>
      <w:r w:rsidRPr="00EA5FA7">
        <w:t>-- INITIAL UL RRC Message Transfer</w:t>
      </w:r>
    </w:p>
    <w:p w14:paraId="5CA1E18D" w14:textId="77777777" w:rsidR="00CA578F" w:rsidRPr="00EA5FA7" w:rsidRDefault="00CA578F" w:rsidP="00CA578F">
      <w:pPr>
        <w:pStyle w:val="PL"/>
      </w:pPr>
      <w:r w:rsidRPr="00EA5FA7">
        <w:t>--</w:t>
      </w:r>
    </w:p>
    <w:p w14:paraId="4956BBE2" w14:textId="77777777" w:rsidR="00CA578F" w:rsidRPr="00EA5FA7" w:rsidRDefault="00CA578F" w:rsidP="00CA578F">
      <w:pPr>
        <w:pStyle w:val="PL"/>
      </w:pPr>
      <w:r w:rsidRPr="00EA5FA7">
        <w:t>-- **************************************************************</w:t>
      </w:r>
    </w:p>
    <w:p w14:paraId="1F72A8E4" w14:textId="77777777" w:rsidR="00CA578F" w:rsidRPr="00EA5FA7" w:rsidRDefault="00CA578F" w:rsidP="00CA578F">
      <w:pPr>
        <w:pStyle w:val="PL"/>
      </w:pPr>
    </w:p>
    <w:p w14:paraId="0CC5F9DD" w14:textId="77777777" w:rsidR="00CA578F" w:rsidRPr="00EA5FA7" w:rsidRDefault="00CA578F" w:rsidP="00CA578F">
      <w:pPr>
        <w:pStyle w:val="PL"/>
      </w:pPr>
      <w:r w:rsidRPr="00EA5FA7">
        <w:t>InitialULRRCMessageTransfer ::= SEQUENCE {</w:t>
      </w:r>
    </w:p>
    <w:p w14:paraId="220F4E42" w14:textId="77777777" w:rsidR="00CA578F" w:rsidRPr="00EA5FA7" w:rsidRDefault="00CA578F" w:rsidP="00CA578F">
      <w:pPr>
        <w:pStyle w:val="PL"/>
      </w:pPr>
      <w:r w:rsidRPr="00EA5FA7">
        <w:tab/>
        <w:t>protocolIEs</w:t>
      </w:r>
      <w:r w:rsidRPr="00EA5FA7">
        <w:tab/>
      </w:r>
      <w:r w:rsidRPr="00EA5FA7">
        <w:tab/>
      </w:r>
      <w:r w:rsidRPr="00EA5FA7">
        <w:tab/>
        <w:t>ProtocolIE-Container       {{ InitialULRRCMessageTransferIEs}},</w:t>
      </w:r>
    </w:p>
    <w:p w14:paraId="4039EB94" w14:textId="77777777" w:rsidR="00CA578F" w:rsidRPr="00EA5FA7" w:rsidRDefault="00CA578F" w:rsidP="00CA578F">
      <w:pPr>
        <w:pStyle w:val="PL"/>
      </w:pPr>
      <w:r w:rsidRPr="00EA5FA7">
        <w:tab/>
        <w:t>...</w:t>
      </w:r>
    </w:p>
    <w:p w14:paraId="090F700D" w14:textId="77777777" w:rsidR="00CA578F" w:rsidRPr="00EA5FA7" w:rsidRDefault="00CA578F" w:rsidP="00CA578F">
      <w:pPr>
        <w:pStyle w:val="PL"/>
      </w:pPr>
      <w:r w:rsidRPr="00EA5FA7">
        <w:t>}</w:t>
      </w:r>
    </w:p>
    <w:p w14:paraId="304A49B0" w14:textId="77777777" w:rsidR="00CA578F" w:rsidRPr="00EA5FA7" w:rsidRDefault="00CA578F" w:rsidP="00CA578F">
      <w:pPr>
        <w:pStyle w:val="PL"/>
      </w:pPr>
    </w:p>
    <w:p w14:paraId="2CF9A9CC" w14:textId="77777777" w:rsidR="00CA578F" w:rsidRPr="00EA5FA7" w:rsidRDefault="00CA578F" w:rsidP="00CA578F">
      <w:pPr>
        <w:pStyle w:val="PL"/>
      </w:pPr>
      <w:r w:rsidRPr="00EA5FA7">
        <w:t>InitialULRRCMessageTransferIEs F1AP-PROTOCOL-IES ::= {</w:t>
      </w:r>
    </w:p>
    <w:p w14:paraId="00F3CE2E" w14:textId="77777777" w:rsidR="00CA578F" w:rsidRPr="00EA5FA7" w:rsidRDefault="00CA578F" w:rsidP="00CA578F">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43970BC" w14:textId="77777777" w:rsidR="00CA578F" w:rsidRPr="00EA5FA7" w:rsidRDefault="00CA578F" w:rsidP="00CA578F">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AA6B4B7" w14:textId="77777777" w:rsidR="00CA578F" w:rsidRPr="00EA5FA7" w:rsidRDefault="00CA578F" w:rsidP="00CA578F">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6F9C58" w14:textId="77777777" w:rsidR="00CA578F" w:rsidRPr="00EA5FA7" w:rsidRDefault="00CA578F" w:rsidP="00CA578F">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CCDC59E" w14:textId="77777777" w:rsidR="00CA578F" w:rsidRPr="00EA5FA7" w:rsidRDefault="00CA578F" w:rsidP="00CA578F">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2D231CBC" w14:textId="77777777" w:rsidR="00CA578F" w:rsidRPr="00EA5FA7" w:rsidRDefault="00CA578F" w:rsidP="00CA578F">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7122626" w14:textId="77777777" w:rsidR="00CA578F" w:rsidRPr="00EA5FA7" w:rsidRDefault="00CA578F" w:rsidP="00CA578F">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E4E4F14" w14:textId="77777777" w:rsidR="00CA578F" w:rsidRPr="00EA5FA7" w:rsidRDefault="00CA578F" w:rsidP="00CA578F">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3C92DA" w14:textId="77777777" w:rsidR="00CA578F" w:rsidRPr="00EA5FA7" w:rsidRDefault="00CA578F" w:rsidP="00CA578F">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07DA6DD8" w14:textId="77777777" w:rsidR="00CA578F" w:rsidRPr="00EA5FA7" w:rsidRDefault="00CA578F" w:rsidP="00CA578F">
      <w:pPr>
        <w:pStyle w:val="PL"/>
      </w:pPr>
      <w:r w:rsidRPr="00EA5FA7">
        <w:tab/>
        <w:t>...</w:t>
      </w:r>
    </w:p>
    <w:p w14:paraId="61B4B73B" w14:textId="77777777" w:rsidR="00CA578F" w:rsidRPr="00EA5FA7" w:rsidRDefault="00CA578F" w:rsidP="00CA578F">
      <w:pPr>
        <w:pStyle w:val="PL"/>
      </w:pPr>
      <w:r w:rsidRPr="00EA5FA7">
        <w:t>}</w:t>
      </w:r>
    </w:p>
    <w:p w14:paraId="6CE64260" w14:textId="77777777" w:rsidR="00CA578F" w:rsidRPr="00EA5FA7" w:rsidRDefault="00CA578F" w:rsidP="00CA578F">
      <w:pPr>
        <w:pStyle w:val="PL"/>
      </w:pPr>
    </w:p>
    <w:p w14:paraId="588D44F3" w14:textId="77777777" w:rsidR="00CA578F" w:rsidRPr="00EA5FA7" w:rsidRDefault="00CA578F" w:rsidP="00CA578F">
      <w:pPr>
        <w:pStyle w:val="PL"/>
        <w:rPr>
          <w:noProof w:val="0"/>
        </w:rPr>
      </w:pPr>
    </w:p>
    <w:p w14:paraId="3E9B03A8" w14:textId="77777777" w:rsidR="00CA578F" w:rsidRPr="00EA5FA7" w:rsidRDefault="00CA578F" w:rsidP="00CA578F">
      <w:pPr>
        <w:pStyle w:val="PL"/>
        <w:rPr>
          <w:noProof w:val="0"/>
        </w:rPr>
      </w:pPr>
      <w:r w:rsidRPr="00EA5FA7">
        <w:rPr>
          <w:noProof w:val="0"/>
        </w:rPr>
        <w:t>-- **************************************************************</w:t>
      </w:r>
    </w:p>
    <w:p w14:paraId="5BE814A7" w14:textId="77777777" w:rsidR="00CA578F" w:rsidRPr="00EA5FA7" w:rsidRDefault="00CA578F" w:rsidP="00CA578F">
      <w:pPr>
        <w:pStyle w:val="PL"/>
        <w:rPr>
          <w:noProof w:val="0"/>
        </w:rPr>
      </w:pPr>
      <w:r w:rsidRPr="00EA5FA7">
        <w:rPr>
          <w:noProof w:val="0"/>
        </w:rPr>
        <w:t>--</w:t>
      </w:r>
    </w:p>
    <w:p w14:paraId="716D3597" w14:textId="77777777" w:rsidR="00CA578F" w:rsidRPr="00EA5FA7" w:rsidRDefault="00CA578F" w:rsidP="00CA578F">
      <w:pPr>
        <w:pStyle w:val="PL"/>
        <w:outlineLvl w:val="3"/>
        <w:rPr>
          <w:noProof w:val="0"/>
        </w:rPr>
      </w:pPr>
      <w:r w:rsidRPr="00EA5FA7">
        <w:rPr>
          <w:noProof w:val="0"/>
        </w:rPr>
        <w:t>-- DL RRC Message Transfer ELEMENTARY PROCEDURE</w:t>
      </w:r>
    </w:p>
    <w:p w14:paraId="05ADC36A" w14:textId="77777777" w:rsidR="00CA578F" w:rsidRPr="00EA5FA7" w:rsidRDefault="00CA578F" w:rsidP="00CA578F">
      <w:pPr>
        <w:pStyle w:val="PL"/>
        <w:rPr>
          <w:noProof w:val="0"/>
        </w:rPr>
      </w:pPr>
      <w:r w:rsidRPr="00EA5FA7">
        <w:rPr>
          <w:noProof w:val="0"/>
        </w:rPr>
        <w:t>--</w:t>
      </w:r>
    </w:p>
    <w:p w14:paraId="762E802A" w14:textId="77777777" w:rsidR="00CA578F" w:rsidRPr="00EA5FA7" w:rsidRDefault="00CA578F" w:rsidP="00CA578F">
      <w:pPr>
        <w:pStyle w:val="PL"/>
        <w:rPr>
          <w:noProof w:val="0"/>
        </w:rPr>
      </w:pPr>
      <w:r w:rsidRPr="00EA5FA7">
        <w:rPr>
          <w:noProof w:val="0"/>
        </w:rPr>
        <w:t>-- **************************************************************</w:t>
      </w:r>
    </w:p>
    <w:p w14:paraId="70F7B01C" w14:textId="77777777" w:rsidR="00CA578F" w:rsidRPr="00EA5FA7" w:rsidRDefault="00CA578F" w:rsidP="00CA578F">
      <w:pPr>
        <w:pStyle w:val="PL"/>
        <w:rPr>
          <w:noProof w:val="0"/>
        </w:rPr>
      </w:pPr>
    </w:p>
    <w:p w14:paraId="692C0EE4" w14:textId="77777777" w:rsidR="00CA578F" w:rsidRPr="00EA5FA7" w:rsidRDefault="00CA578F" w:rsidP="00CA578F">
      <w:pPr>
        <w:pStyle w:val="PL"/>
        <w:rPr>
          <w:noProof w:val="0"/>
        </w:rPr>
      </w:pPr>
      <w:r w:rsidRPr="00EA5FA7">
        <w:rPr>
          <w:noProof w:val="0"/>
        </w:rPr>
        <w:t>-- **************************************************************</w:t>
      </w:r>
    </w:p>
    <w:p w14:paraId="5A44303F" w14:textId="77777777" w:rsidR="00CA578F" w:rsidRPr="00EA5FA7" w:rsidRDefault="00CA578F" w:rsidP="00CA578F">
      <w:pPr>
        <w:pStyle w:val="PL"/>
        <w:rPr>
          <w:noProof w:val="0"/>
        </w:rPr>
      </w:pPr>
      <w:r w:rsidRPr="00EA5FA7">
        <w:rPr>
          <w:noProof w:val="0"/>
        </w:rPr>
        <w:t>--</w:t>
      </w:r>
    </w:p>
    <w:p w14:paraId="04FBBE8D" w14:textId="77777777" w:rsidR="00CA578F" w:rsidRPr="00EA5FA7" w:rsidRDefault="00CA578F" w:rsidP="00CA578F">
      <w:pPr>
        <w:pStyle w:val="PL"/>
        <w:outlineLvl w:val="4"/>
        <w:rPr>
          <w:noProof w:val="0"/>
        </w:rPr>
      </w:pPr>
      <w:r w:rsidRPr="00EA5FA7">
        <w:rPr>
          <w:noProof w:val="0"/>
        </w:rPr>
        <w:t>-- DL RRC Message Transfer</w:t>
      </w:r>
    </w:p>
    <w:p w14:paraId="48C9DCA5" w14:textId="77777777" w:rsidR="00CA578F" w:rsidRPr="00EA5FA7" w:rsidRDefault="00CA578F" w:rsidP="00CA578F">
      <w:pPr>
        <w:pStyle w:val="PL"/>
        <w:rPr>
          <w:noProof w:val="0"/>
        </w:rPr>
      </w:pPr>
      <w:r w:rsidRPr="00EA5FA7">
        <w:rPr>
          <w:noProof w:val="0"/>
        </w:rPr>
        <w:t>--</w:t>
      </w:r>
    </w:p>
    <w:p w14:paraId="03229357" w14:textId="77777777" w:rsidR="00CA578F" w:rsidRPr="00EA5FA7" w:rsidRDefault="00CA578F" w:rsidP="00CA578F">
      <w:pPr>
        <w:pStyle w:val="PL"/>
        <w:rPr>
          <w:noProof w:val="0"/>
        </w:rPr>
      </w:pPr>
      <w:r w:rsidRPr="00EA5FA7">
        <w:rPr>
          <w:noProof w:val="0"/>
        </w:rPr>
        <w:t>-- **************************************************************</w:t>
      </w:r>
    </w:p>
    <w:p w14:paraId="607B2B93" w14:textId="77777777" w:rsidR="00CA578F" w:rsidRPr="00EA5FA7" w:rsidRDefault="00CA578F" w:rsidP="00CA578F">
      <w:pPr>
        <w:pStyle w:val="PL"/>
        <w:rPr>
          <w:noProof w:val="0"/>
        </w:rPr>
      </w:pPr>
    </w:p>
    <w:p w14:paraId="70437E5E" w14:textId="77777777" w:rsidR="00CA578F" w:rsidRPr="00EA5FA7" w:rsidRDefault="00CA578F" w:rsidP="00CA578F">
      <w:pPr>
        <w:pStyle w:val="PL"/>
        <w:rPr>
          <w:noProof w:val="0"/>
        </w:rPr>
      </w:pPr>
      <w:r w:rsidRPr="00EA5FA7">
        <w:rPr>
          <w:noProof w:val="0"/>
        </w:rPr>
        <w:t>DLRRCMessageTransfer ::= SEQUENCE {</w:t>
      </w:r>
    </w:p>
    <w:p w14:paraId="6853D66E"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73562495" w14:textId="77777777" w:rsidR="00CA578F" w:rsidRPr="00EA5FA7" w:rsidRDefault="00CA578F" w:rsidP="00CA578F">
      <w:pPr>
        <w:pStyle w:val="PL"/>
        <w:rPr>
          <w:noProof w:val="0"/>
        </w:rPr>
      </w:pPr>
      <w:r w:rsidRPr="00EA5FA7">
        <w:rPr>
          <w:noProof w:val="0"/>
        </w:rPr>
        <w:tab/>
        <w:t>...</w:t>
      </w:r>
    </w:p>
    <w:p w14:paraId="4AC6542D" w14:textId="77777777" w:rsidR="00CA578F" w:rsidRPr="00EA5FA7" w:rsidRDefault="00CA578F" w:rsidP="00CA578F">
      <w:pPr>
        <w:pStyle w:val="PL"/>
        <w:rPr>
          <w:noProof w:val="0"/>
        </w:rPr>
      </w:pPr>
      <w:r w:rsidRPr="00EA5FA7">
        <w:rPr>
          <w:noProof w:val="0"/>
        </w:rPr>
        <w:t>}</w:t>
      </w:r>
    </w:p>
    <w:p w14:paraId="3598197D" w14:textId="77777777" w:rsidR="00CA578F" w:rsidRPr="00EA5FA7" w:rsidRDefault="00CA578F" w:rsidP="00CA578F">
      <w:pPr>
        <w:pStyle w:val="PL"/>
        <w:rPr>
          <w:noProof w:val="0"/>
        </w:rPr>
      </w:pPr>
    </w:p>
    <w:p w14:paraId="2716B3C4" w14:textId="77777777" w:rsidR="00CA578F" w:rsidRPr="00EA5FA7" w:rsidRDefault="00CA578F" w:rsidP="00CA578F">
      <w:pPr>
        <w:pStyle w:val="PL"/>
        <w:rPr>
          <w:noProof w:val="0"/>
        </w:rPr>
      </w:pPr>
      <w:r w:rsidRPr="00EA5FA7">
        <w:rPr>
          <w:noProof w:val="0"/>
        </w:rPr>
        <w:t>DLRRCMessageTransferIEs F1AP-PROTOCOL-IES ::= {</w:t>
      </w:r>
    </w:p>
    <w:p w14:paraId="2CFB3A80"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00013D"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3C589A" w14:textId="77777777" w:rsidR="00CA578F" w:rsidRPr="00EA5FA7" w:rsidRDefault="00CA578F" w:rsidP="00CA578F">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1FE4CF" w14:textId="77777777" w:rsidR="00CA578F" w:rsidRPr="00EA5FA7" w:rsidRDefault="00CA578F" w:rsidP="00CA578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99C360" w14:textId="77777777" w:rsidR="00CA578F" w:rsidRPr="00EA5FA7" w:rsidRDefault="00CA578F" w:rsidP="00CA578F">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9E8FC1C" w14:textId="77777777" w:rsidR="00CA578F" w:rsidRPr="00EA5FA7" w:rsidRDefault="00CA578F" w:rsidP="00CA578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1CADE4" w14:textId="77777777" w:rsidR="00CA578F" w:rsidRPr="00EA5FA7" w:rsidRDefault="00CA578F" w:rsidP="00CA578F">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2947D700" w14:textId="77777777" w:rsidR="00CA578F" w:rsidRPr="00EA5FA7" w:rsidRDefault="00CA578F" w:rsidP="00CA578F">
      <w:pPr>
        <w:pStyle w:val="PL"/>
      </w:pPr>
      <w:r w:rsidRPr="00EA5FA7">
        <w:lastRenderedPageBreak/>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440FE64E" w14:textId="77777777" w:rsidR="00CA578F" w:rsidRPr="00EA5FA7" w:rsidRDefault="00CA578F" w:rsidP="00CA578F">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10306DE" w14:textId="77777777" w:rsidR="00CA578F" w:rsidRPr="00EA5FA7" w:rsidRDefault="00CA578F" w:rsidP="00CA578F">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C2B45E4" w14:textId="77777777" w:rsidR="00CA578F" w:rsidRPr="00EA5FA7" w:rsidRDefault="00CA578F" w:rsidP="00CA578F">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3253477" w14:textId="77777777" w:rsidR="00CA578F" w:rsidRPr="00EA5FA7" w:rsidRDefault="00CA578F" w:rsidP="00CA578F">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55A7DA4" w14:textId="77777777" w:rsidR="00CA578F" w:rsidRPr="00EA5FA7" w:rsidRDefault="00CA578F" w:rsidP="00CA578F">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3B92D033" w14:textId="77777777" w:rsidR="00CA578F" w:rsidRPr="00EA5FA7" w:rsidRDefault="00CA578F" w:rsidP="00CA578F">
      <w:pPr>
        <w:pStyle w:val="PL"/>
        <w:rPr>
          <w:noProof w:val="0"/>
        </w:rPr>
      </w:pPr>
      <w:r w:rsidRPr="00EA5FA7">
        <w:rPr>
          <w:noProof w:val="0"/>
        </w:rPr>
        <w:tab/>
        <w:t>...</w:t>
      </w:r>
    </w:p>
    <w:p w14:paraId="0A4A1A49" w14:textId="77777777" w:rsidR="00CA578F" w:rsidRPr="00EA5FA7" w:rsidRDefault="00CA578F" w:rsidP="00CA578F">
      <w:pPr>
        <w:pStyle w:val="PL"/>
        <w:rPr>
          <w:noProof w:val="0"/>
        </w:rPr>
      </w:pPr>
      <w:r w:rsidRPr="00EA5FA7">
        <w:rPr>
          <w:noProof w:val="0"/>
        </w:rPr>
        <w:t>}</w:t>
      </w:r>
    </w:p>
    <w:p w14:paraId="57DF0942" w14:textId="77777777" w:rsidR="00CA578F" w:rsidRPr="00EA5FA7" w:rsidRDefault="00CA578F" w:rsidP="00CA578F">
      <w:pPr>
        <w:pStyle w:val="PL"/>
        <w:rPr>
          <w:noProof w:val="0"/>
        </w:rPr>
      </w:pPr>
      <w:r w:rsidRPr="00EA5FA7">
        <w:rPr>
          <w:noProof w:val="0"/>
        </w:rPr>
        <w:t>-- **************************************************************</w:t>
      </w:r>
    </w:p>
    <w:p w14:paraId="2272FF4C" w14:textId="77777777" w:rsidR="00CA578F" w:rsidRPr="00EA5FA7" w:rsidRDefault="00CA578F" w:rsidP="00CA578F">
      <w:pPr>
        <w:pStyle w:val="PL"/>
        <w:rPr>
          <w:noProof w:val="0"/>
        </w:rPr>
      </w:pPr>
      <w:r w:rsidRPr="00EA5FA7">
        <w:rPr>
          <w:noProof w:val="0"/>
        </w:rPr>
        <w:t>--</w:t>
      </w:r>
    </w:p>
    <w:p w14:paraId="30B8C3AD" w14:textId="77777777" w:rsidR="00CA578F" w:rsidRPr="00EA5FA7" w:rsidRDefault="00CA578F" w:rsidP="00CA578F">
      <w:pPr>
        <w:pStyle w:val="PL"/>
        <w:outlineLvl w:val="3"/>
        <w:rPr>
          <w:noProof w:val="0"/>
        </w:rPr>
      </w:pPr>
      <w:r w:rsidRPr="00EA5FA7">
        <w:rPr>
          <w:noProof w:val="0"/>
        </w:rPr>
        <w:t>-- UL RRC Message Transfer ELEMENTARY PROCEDURE</w:t>
      </w:r>
    </w:p>
    <w:p w14:paraId="3B379F1C" w14:textId="77777777" w:rsidR="00CA578F" w:rsidRPr="00EA5FA7" w:rsidRDefault="00CA578F" w:rsidP="00CA578F">
      <w:pPr>
        <w:pStyle w:val="PL"/>
        <w:rPr>
          <w:noProof w:val="0"/>
        </w:rPr>
      </w:pPr>
      <w:r w:rsidRPr="00EA5FA7">
        <w:rPr>
          <w:noProof w:val="0"/>
        </w:rPr>
        <w:t>--</w:t>
      </w:r>
    </w:p>
    <w:p w14:paraId="5FDFD827" w14:textId="77777777" w:rsidR="00CA578F" w:rsidRPr="00EA5FA7" w:rsidRDefault="00CA578F" w:rsidP="00CA578F">
      <w:pPr>
        <w:pStyle w:val="PL"/>
        <w:rPr>
          <w:noProof w:val="0"/>
        </w:rPr>
      </w:pPr>
      <w:r w:rsidRPr="00EA5FA7">
        <w:rPr>
          <w:noProof w:val="0"/>
        </w:rPr>
        <w:t>-- **************************************************************</w:t>
      </w:r>
    </w:p>
    <w:p w14:paraId="297427FC" w14:textId="77777777" w:rsidR="00CA578F" w:rsidRPr="00EA5FA7" w:rsidRDefault="00CA578F" w:rsidP="00CA578F">
      <w:pPr>
        <w:pStyle w:val="PL"/>
        <w:rPr>
          <w:noProof w:val="0"/>
        </w:rPr>
      </w:pPr>
    </w:p>
    <w:p w14:paraId="682EC3E3" w14:textId="77777777" w:rsidR="00CA578F" w:rsidRPr="00EA5FA7" w:rsidRDefault="00CA578F" w:rsidP="00CA578F">
      <w:pPr>
        <w:pStyle w:val="PL"/>
        <w:rPr>
          <w:noProof w:val="0"/>
        </w:rPr>
      </w:pPr>
      <w:r w:rsidRPr="00EA5FA7">
        <w:rPr>
          <w:noProof w:val="0"/>
        </w:rPr>
        <w:t>-- **************************************************************</w:t>
      </w:r>
    </w:p>
    <w:p w14:paraId="651DD765" w14:textId="77777777" w:rsidR="00CA578F" w:rsidRPr="00EA5FA7" w:rsidRDefault="00CA578F" w:rsidP="00CA578F">
      <w:pPr>
        <w:pStyle w:val="PL"/>
        <w:rPr>
          <w:noProof w:val="0"/>
        </w:rPr>
      </w:pPr>
      <w:r w:rsidRPr="00EA5FA7">
        <w:rPr>
          <w:noProof w:val="0"/>
        </w:rPr>
        <w:t>--</w:t>
      </w:r>
    </w:p>
    <w:p w14:paraId="44DD282A" w14:textId="77777777" w:rsidR="00CA578F" w:rsidRPr="00EA5FA7" w:rsidRDefault="00CA578F" w:rsidP="00CA578F">
      <w:pPr>
        <w:pStyle w:val="PL"/>
        <w:outlineLvl w:val="4"/>
        <w:rPr>
          <w:noProof w:val="0"/>
        </w:rPr>
      </w:pPr>
      <w:r w:rsidRPr="00EA5FA7">
        <w:rPr>
          <w:noProof w:val="0"/>
        </w:rPr>
        <w:t>-- UL RRC Message Transfer</w:t>
      </w:r>
    </w:p>
    <w:p w14:paraId="735AB15D" w14:textId="77777777" w:rsidR="00CA578F" w:rsidRPr="00EA5FA7" w:rsidRDefault="00CA578F" w:rsidP="00CA578F">
      <w:pPr>
        <w:pStyle w:val="PL"/>
        <w:rPr>
          <w:noProof w:val="0"/>
        </w:rPr>
      </w:pPr>
      <w:r w:rsidRPr="00EA5FA7">
        <w:rPr>
          <w:noProof w:val="0"/>
        </w:rPr>
        <w:t>--</w:t>
      </w:r>
    </w:p>
    <w:p w14:paraId="79534261" w14:textId="77777777" w:rsidR="00CA578F" w:rsidRPr="00EA5FA7" w:rsidRDefault="00CA578F" w:rsidP="00CA578F">
      <w:pPr>
        <w:pStyle w:val="PL"/>
        <w:rPr>
          <w:noProof w:val="0"/>
        </w:rPr>
      </w:pPr>
      <w:r w:rsidRPr="00EA5FA7">
        <w:rPr>
          <w:noProof w:val="0"/>
        </w:rPr>
        <w:t>-- **************************************************************</w:t>
      </w:r>
    </w:p>
    <w:p w14:paraId="0A267E59" w14:textId="77777777" w:rsidR="00CA578F" w:rsidRPr="00EA5FA7" w:rsidRDefault="00CA578F" w:rsidP="00CA578F">
      <w:pPr>
        <w:pStyle w:val="PL"/>
        <w:rPr>
          <w:noProof w:val="0"/>
        </w:rPr>
      </w:pPr>
    </w:p>
    <w:p w14:paraId="01C9E099" w14:textId="77777777" w:rsidR="00CA578F" w:rsidRPr="00EA5FA7" w:rsidRDefault="00CA578F" w:rsidP="00CA578F">
      <w:pPr>
        <w:pStyle w:val="PL"/>
        <w:rPr>
          <w:noProof w:val="0"/>
        </w:rPr>
      </w:pPr>
      <w:r w:rsidRPr="00EA5FA7">
        <w:rPr>
          <w:noProof w:val="0"/>
        </w:rPr>
        <w:t>ULRRCMessageTransfer ::= SEQUENCE {</w:t>
      </w:r>
    </w:p>
    <w:p w14:paraId="38B9ECE7"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4FC230E9" w14:textId="77777777" w:rsidR="00CA578F" w:rsidRPr="00EA5FA7" w:rsidRDefault="00CA578F" w:rsidP="00CA578F">
      <w:pPr>
        <w:pStyle w:val="PL"/>
        <w:rPr>
          <w:noProof w:val="0"/>
        </w:rPr>
      </w:pPr>
      <w:r w:rsidRPr="00EA5FA7">
        <w:rPr>
          <w:noProof w:val="0"/>
        </w:rPr>
        <w:tab/>
        <w:t>...</w:t>
      </w:r>
    </w:p>
    <w:p w14:paraId="67DB4710" w14:textId="77777777" w:rsidR="00CA578F" w:rsidRPr="00EA5FA7" w:rsidRDefault="00CA578F" w:rsidP="00CA578F">
      <w:pPr>
        <w:pStyle w:val="PL"/>
        <w:rPr>
          <w:noProof w:val="0"/>
        </w:rPr>
      </w:pPr>
      <w:r w:rsidRPr="00EA5FA7">
        <w:rPr>
          <w:noProof w:val="0"/>
        </w:rPr>
        <w:t>}</w:t>
      </w:r>
    </w:p>
    <w:p w14:paraId="62422AA5" w14:textId="77777777" w:rsidR="00CA578F" w:rsidRPr="00EA5FA7" w:rsidRDefault="00CA578F" w:rsidP="00CA578F">
      <w:pPr>
        <w:pStyle w:val="PL"/>
        <w:rPr>
          <w:noProof w:val="0"/>
        </w:rPr>
      </w:pPr>
    </w:p>
    <w:p w14:paraId="1F6AE31F" w14:textId="77777777" w:rsidR="00CA578F" w:rsidRPr="00EA5FA7" w:rsidRDefault="00CA578F" w:rsidP="00CA578F">
      <w:pPr>
        <w:pStyle w:val="PL"/>
        <w:rPr>
          <w:noProof w:val="0"/>
        </w:rPr>
      </w:pPr>
      <w:r w:rsidRPr="00EA5FA7">
        <w:rPr>
          <w:noProof w:val="0"/>
        </w:rPr>
        <w:t>ULRRCMessageTransferIEs F1AP-PROTOCOL-IES ::= {</w:t>
      </w:r>
    </w:p>
    <w:p w14:paraId="6297D44E" w14:textId="77777777" w:rsidR="00CA578F" w:rsidRPr="00EA5FA7" w:rsidRDefault="00CA578F" w:rsidP="00CA57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B8AF71" w14:textId="77777777" w:rsidR="00CA578F" w:rsidRPr="00EA5FA7" w:rsidRDefault="00CA578F" w:rsidP="00CA57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2F6C99" w14:textId="77777777" w:rsidR="00CA578F" w:rsidRPr="00EA5FA7" w:rsidRDefault="00CA578F" w:rsidP="00CA578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660ED0" w14:textId="77777777" w:rsidR="00CA578F" w:rsidRPr="00EA5FA7" w:rsidRDefault="00CA578F" w:rsidP="00CA578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53043F" w14:textId="77777777" w:rsidR="00CA578F" w:rsidRPr="00EA5FA7" w:rsidRDefault="00CA578F" w:rsidP="00CA578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CD6D80D" w14:textId="77777777" w:rsidR="00CA578F" w:rsidRPr="00EA5FA7" w:rsidRDefault="00CA578F" w:rsidP="00CA578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92B4B89" w14:textId="77777777" w:rsidR="00CA578F" w:rsidRPr="00EA5FA7" w:rsidRDefault="00CA578F" w:rsidP="00CA578F">
      <w:pPr>
        <w:pStyle w:val="PL"/>
        <w:rPr>
          <w:noProof w:val="0"/>
        </w:rPr>
      </w:pPr>
      <w:r w:rsidRPr="00EA5FA7">
        <w:rPr>
          <w:noProof w:val="0"/>
        </w:rPr>
        <w:tab/>
        <w:t>...</w:t>
      </w:r>
    </w:p>
    <w:p w14:paraId="5CFD6DF5" w14:textId="77777777" w:rsidR="00CA578F" w:rsidRPr="00EA5FA7" w:rsidRDefault="00CA578F" w:rsidP="00CA578F">
      <w:pPr>
        <w:pStyle w:val="PL"/>
        <w:rPr>
          <w:noProof w:val="0"/>
        </w:rPr>
      </w:pPr>
      <w:r w:rsidRPr="00EA5FA7">
        <w:rPr>
          <w:noProof w:val="0"/>
        </w:rPr>
        <w:t>}</w:t>
      </w:r>
    </w:p>
    <w:p w14:paraId="017029C6" w14:textId="77777777" w:rsidR="00CA578F" w:rsidRPr="00EA5FA7" w:rsidRDefault="00CA578F" w:rsidP="00CA578F">
      <w:pPr>
        <w:pStyle w:val="PL"/>
        <w:rPr>
          <w:noProof w:val="0"/>
        </w:rPr>
      </w:pPr>
    </w:p>
    <w:p w14:paraId="46FF3545" w14:textId="77777777" w:rsidR="00CA578F" w:rsidRPr="00EA5FA7" w:rsidRDefault="00CA578F" w:rsidP="00CA578F">
      <w:pPr>
        <w:pStyle w:val="PL"/>
        <w:rPr>
          <w:noProof w:val="0"/>
        </w:rPr>
      </w:pPr>
      <w:r w:rsidRPr="00EA5FA7">
        <w:rPr>
          <w:noProof w:val="0"/>
        </w:rPr>
        <w:t>-- **************************************************************</w:t>
      </w:r>
    </w:p>
    <w:p w14:paraId="47AB7594" w14:textId="77777777" w:rsidR="00CA578F" w:rsidRPr="00EA5FA7" w:rsidRDefault="00CA578F" w:rsidP="00CA578F">
      <w:pPr>
        <w:pStyle w:val="PL"/>
        <w:rPr>
          <w:noProof w:val="0"/>
        </w:rPr>
      </w:pPr>
      <w:r w:rsidRPr="00EA5FA7">
        <w:rPr>
          <w:noProof w:val="0"/>
        </w:rPr>
        <w:t>--</w:t>
      </w:r>
    </w:p>
    <w:p w14:paraId="17CA8815" w14:textId="77777777" w:rsidR="00CA578F" w:rsidRPr="00EA5FA7" w:rsidRDefault="00CA578F" w:rsidP="00CA578F">
      <w:pPr>
        <w:pStyle w:val="PL"/>
        <w:outlineLvl w:val="3"/>
        <w:rPr>
          <w:noProof w:val="0"/>
        </w:rPr>
      </w:pPr>
      <w:r w:rsidRPr="00EA5FA7">
        <w:rPr>
          <w:noProof w:val="0"/>
        </w:rPr>
        <w:t>-- PRIVATE MESSAGE</w:t>
      </w:r>
    </w:p>
    <w:p w14:paraId="4FD354E3" w14:textId="77777777" w:rsidR="00CA578F" w:rsidRPr="00EA5FA7" w:rsidRDefault="00CA578F" w:rsidP="00CA578F">
      <w:pPr>
        <w:pStyle w:val="PL"/>
        <w:rPr>
          <w:noProof w:val="0"/>
        </w:rPr>
      </w:pPr>
      <w:r w:rsidRPr="00EA5FA7">
        <w:rPr>
          <w:noProof w:val="0"/>
        </w:rPr>
        <w:t>--</w:t>
      </w:r>
    </w:p>
    <w:p w14:paraId="796C5856" w14:textId="77777777" w:rsidR="00CA578F" w:rsidRPr="00EA5FA7" w:rsidRDefault="00CA578F" w:rsidP="00CA578F">
      <w:pPr>
        <w:pStyle w:val="PL"/>
        <w:rPr>
          <w:noProof w:val="0"/>
        </w:rPr>
      </w:pPr>
      <w:r w:rsidRPr="00EA5FA7">
        <w:rPr>
          <w:noProof w:val="0"/>
        </w:rPr>
        <w:t>-- **************************************************************</w:t>
      </w:r>
    </w:p>
    <w:p w14:paraId="4C85CD35" w14:textId="77777777" w:rsidR="00CA578F" w:rsidRPr="00EA5FA7" w:rsidRDefault="00CA578F" w:rsidP="00CA578F">
      <w:pPr>
        <w:pStyle w:val="PL"/>
        <w:rPr>
          <w:noProof w:val="0"/>
        </w:rPr>
      </w:pPr>
    </w:p>
    <w:p w14:paraId="441E4EBC" w14:textId="77777777" w:rsidR="00CA578F" w:rsidRPr="00EA5FA7" w:rsidRDefault="00CA578F" w:rsidP="00CA578F">
      <w:pPr>
        <w:pStyle w:val="PL"/>
        <w:rPr>
          <w:noProof w:val="0"/>
        </w:rPr>
      </w:pPr>
      <w:r w:rsidRPr="00EA5FA7">
        <w:rPr>
          <w:noProof w:val="0"/>
        </w:rPr>
        <w:t>PrivateMessage ::= SEQUENCE {</w:t>
      </w:r>
    </w:p>
    <w:p w14:paraId="59BF4C06" w14:textId="77777777" w:rsidR="00CA578F" w:rsidRPr="00EA5FA7" w:rsidRDefault="00CA578F" w:rsidP="00CA578F">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1AD47832" w14:textId="77777777" w:rsidR="00CA578F" w:rsidRPr="00EA5FA7" w:rsidRDefault="00CA578F" w:rsidP="00CA578F">
      <w:pPr>
        <w:pStyle w:val="PL"/>
        <w:rPr>
          <w:noProof w:val="0"/>
        </w:rPr>
      </w:pPr>
      <w:r w:rsidRPr="00EA5FA7">
        <w:rPr>
          <w:noProof w:val="0"/>
        </w:rPr>
        <w:tab/>
        <w:t>...</w:t>
      </w:r>
    </w:p>
    <w:p w14:paraId="6413CCDC" w14:textId="77777777" w:rsidR="00CA578F" w:rsidRPr="00EA5FA7" w:rsidRDefault="00CA578F" w:rsidP="00CA578F">
      <w:pPr>
        <w:pStyle w:val="PL"/>
        <w:rPr>
          <w:noProof w:val="0"/>
        </w:rPr>
      </w:pPr>
      <w:r w:rsidRPr="00EA5FA7">
        <w:rPr>
          <w:noProof w:val="0"/>
        </w:rPr>
        <w:t>}</w:t>
      </w:r>
    </w:p>
    <w:p w14:paraId="66A704B0" w14:textId="77777777" w:rsidR="00CA578F" w:rsidRPr="00EA5FA7" w:rsidRDefault="00CA578F" w:rsidP="00CA578F">
      <w:pPr>
        <w:pStyle w:val="PL"/>
        <w:rPr>
          <w:noProof w:val="0"/>
        </w:rPr>
      </w:pPr>
    </w:p>
    <w:p w14:paraId="306BBBF0" w14:textId="77777777" w:rsidR="00CA578F" w:rsidRPr="00EA5FA7" w:rsidRDefault="00CA578F" w:rsidP="00CA578F">
      <w:pPr>
        <w:pStyle w:val="PL"/>
        <w:rPr>
          <w:noProof w:val="0"/>
        </w:rPr>
      </w:pPr>
      <w:r w:rsidRPr="00EA5FA7">
        <w:rPr>
          <w:noProof w:val="0"/>
        </w:rPr>
        <w:t>PrivateMessage-IEs F1AP-PRIVATE-IES ::= {</w:t>
      </w:r>
    </w:p>
    <w:p w14:paraId="3015C486" w14:textId="77777777" w:rsidR="00CA578F" w:rsidRPr="00EA5FA7" w:rsidRDefault="00CA578F" w:rsidP="00CA578F">
      <w:pPr>
        <w:pStyle w:val="PL"/>
        <w:rPr>
          <w:noProof w:val="0"/>
        </w:rPr>
      </w:pPr>
      <w:r w:rsidRPr="00EA5FA7">
        <w:rPr>
          <w:noProof w:val="0"/>
        </w:rPr>
        <w:tab/>
        <w:t>...</w:t>
      </w:r>
    </w:p>
    <w:p w14:paraId="4E211674" w14:textId="77777777" w:rsidR="00CA578F" w:rsidRPr="00EA5FA7" w:rsidRDefault="00CA578F" w:rsidP="00CA578F">
      <w:pPr>
        <w:pStyle w:val="PL"/>
        <w:rPr>
          <w:noProof w:val="0"/>
        </w:rPr>
      </w:pPr>
      <w:r w:rsidRPr="00EA5FA7">
        <w:rPr>
          <w:noProof w:val="0"/>
        </w:rPr>
        <w:t>}</w:t>
      </w:r>
    </w:p>
    <w:p w14:paraId="66674ECF" w14:textId="77777777" w:rsidR="00CA578F" w:rsidRPr="00EA5FA7" w:rsidRDefault="00CA578F" w:rsidP="00CA578F">
      <w:pPr>
        <w:pStyle w:val="PL"/>
        <w:rPr>
          <w:noProof w:val="0"/>
        </w:rPr>
      </w:pPr>
    </w:p>
    <w:p w14:paraId="24473FE8" w14:textId="77777777" w:rsidR="00CA578F" w:rsidRPr="00EA5FA7" w:rsidRDefault="00CA578F" w:rsidP="00CA578F">
      <w:pPr>
        <w:pStyle w:val="PL"/>
        <w:rPr>
          <w:noProof w:val="0"/>
        </w:rPr>
      </w:pPr>
    </w:p>
    <w:p w14:paraId="5C6B5F8D" w14:textId="77777777" w:rsidR="00CA578F" w:rsidRPr="00EA5FA7" w:rsidRDefault="00CA578F" w:rsidP="00CA578F">
      <w:pPr>
        <w:pStyle w:val="PL"/>
        <w:rPr>
          <w:noProof w:val="0"/>
        </w:rPr>
      </w:pPr>
      <w:r w:rsidRPr="00EA5FA7">
        <w:rPr>
          <w:noProof w:val="0"/>
        </w:rPr>
        <w:t>-- **************************************************************</w:t>
      </w:r>
    </w:p>
    <w:p w14:paraId="1E3D8DE0" w14:textId="77777777" w:rsidR="00CA578F" w:rsidRPr="00EA5FA7" w:rsidRDefault="00CA578F" w:rsidP="00CA578F">
      <w:pPr>
        <w:pStyle w:val="PL"/>
        <w:rPr>
          <w:noProof w:val="0"/>
        </w:rPr>
      </w:pPr>
      <w:r w:rsidRPr="00EA5FA7">
        <w:rPr>
          <w:noProof w:val="0"/>
        </w:rPr>
        <w:t>--</w:t>
      </w:r>
    </w:p>
    <w:p w14:paraId="3A788232" w14:textId="77777777" w:rsidR="00CA578F" w:rsidRPr="00EA5FA7" w:rsidRDefault="00CA578F" w:rsidP="00CA578F">
      <w:pPr>
        <w:pStyle w:val="PL"/>
        <w:outlineLvl w:val="3"/>
        <w:rPr>
          <w:noProof w:val="0"/>
        </w:rPr>
      </w:pPr>
      <w:r w:rsidRPr="00EA5FA7">
        <w:rPr>
          <w:noProof w:val="0"/>
        </w:rPr>
        <w:t>-- System Information ELEMENTARY PROCEDURE</w:t>
      </w:r>
    </w:p>
    <w:p w14:paraId="3C279E5E" w14:textId="77777777" w:rsidR="00CA578F" w:rsidRPr="00EA5FA7" w:rsidRDefault="00CA578F" w:rsidP="00CA578F">
      <w:pPr>
        <w:pStyle w:val="PL"/>
        <w:rPr>
          <w:noProof w:val="0"/>
        </w:rPr>
      </w:pPr>
      <w:r w:rsidRPr="00EA5FA7">
        <w:rPr>
          <w:noProof w:val="0"/>
        </w:rPr>
        <w:t>--</w:t>
      </w:r>
    </w:p>
    <w:p w14:paraId="56F34CB2" w14:textId="77777777" w:rsidR="00CA578F" w:rsidRPr="00EA5FA7" w:rsidRDefault="00CA578F" w:rsidP="00CA578F">
      <w:pPr>
        <w:pStyle w:val="PL"/>
        <w:rPr>
          <w:noProof w:val="0"/>
        </w:rPr>
      </w:pPr>
      <w:r w:rsidRPr="00EA5FA7">
        <w:rPr>
          <w:noProof w:val="0"/>
        </w:rPr>
        <w:t>-- **************************************************************</w:t>
      </w:r>
    </w:p>
    <w:p w14:paraId="4ED22C9E" w14:textId="77777777" w:rsidR="00CA578F" w:rsidRPr="00EA5FA7" w:rsidRDefault="00CA578F" w:rsidP="00CA578F">
      <w:pPr>
        <w:pStyle w:val="PL"/>
        <w:rPr>
          <w:noProof w:val="0"/>
        </w:rPr>
      </w:pPr>
    </w:p>
    <w:p w14:paraId="70068F13" w14:textId="77777777" w:rsidR="00CA578F" w:rsidRPr="00EA5FA7" w:rsidRDefault="00CA578F" w:rsidP="00CA578F">
      <w:pPr>
        <w:pStyle w:val="PL"/>
        <w:rPr>
          <w:noProof w:val="0"/>
        </w:rPr>
      </w:pPr>
      <w:r w:rsidRPr="00EA5FA7">
        <w:rPr>
          <w:noProof w:val="0"/>
        </w:rPr>
        <w:t>-- **************************************************************</w:t>
      </w:r>
    </w:p>
    <w:p w14:paraId="46ABB866" w14:textId="77777777" w:rsidR="00CA578F" w:rsidRPr="00EA5FA7" w:rsidRDefault="00CA578F" w:rsidP="00CA578F">
      <w:pPr>
        <w:pStyle w:val="PL"/>
        <w:rPr>
          <w:noProof w:val="0"/>
        </w:rPr>
      </w:pPr>
      <w:r w:rsidRPr="00EA5FA7">
        <w:rPr>
          <w:noProof w:val="0"/>
        </w:rPr>
        <w:t>--</w:t>
      </w:r>
    </w:p>
    <w:p w14:paraId="44CDFB7E" w14:textId="77777777" w:rsidR="00CA578F" w:rsidRPr="00EA5FA7" w:rsidRDefault="00CA578F" w:rsidP="00CA578F">
      <w:pPr>
        <w:pStyle w:val="PL"/>
        <w:outlineLvl w:val="4"/>
        <w:rPr>
          <w:noProof w:val="0"/>
        </w:rPr>
      </w:pPr>
      <w:r w:rsidRPr="00EA5FA7">
        <w:rPr>
          <w:noProof w:val="0"/>
        </w:rPr>
        <w:t>-- System information Delivery Command</w:t>
      </w:r>
    </w:p>
    <w:p w14:paraId="2D35F3D5" w14:textId="77777777" w:rsidR="00CA578F" w:rsidRPr="00EA5FA7" w:rsidRDefault="00CA578F" w:rsidP="00CA578F">
      <w:pPr>
        <w:pStyle w:val="PL"/>
        <w:rPr>
          <w:noProof w:val="0"/>
        </w:rPr>
      </w:pPr>
      <w:r w:rsidRPr="00EA5FA7">
        <w:rPr>
          <w:noProof w:val="0"/>
        </w:rPr>
        <w:t>--</w:t>
      </w:r>
    </w:p>
    <w:p w14:paraId="09D7EACE" w14:textId="77777777" w:rsidR="00CA578F" w:rsidRPr="00EA5FA7" w:rsidRDefault="00CA578F" w:rsidP="00CA578F">
      <w:pPr>
        <w:pStyle w:val="PL"/>
        <w:rPr>
          <w:noProof w:val="0"/>
        </w:rPr>
      </w:pPr>
      <w:r w:rsidRPr="00EA5FA7">
        <w:rPr>
          <w:noProof w:val="0"/>
        </w:rPr>
        <w:t>-- **************************************************************</w:t>
      </w:r>
    </w:p>
    <w:p w14:paraId="3B578BB2" w14:textId="77777777" w:rsidR="00CA578F" w:rsidRPr="00EA5FA7" w:rsidRDefault="00CA578F" w:rsidP="00CA578F">
      <w:pPr>
        <w:pStyle w:val="PL"/>
        <w:rPr>
          <w:noProof w:val="0"/>
        </w:rPr>
      </w:pPr>
    </w:p>
    <w:p w14:paraId="2897019C" w14:textId="77777777" w:rsidR="00CA578F" w:rsidRPr="00EA5FA7" w:rsidRDefault="00CA578F" w:rsidP="00CA578F">
      <w:pPr>
        <w:pStyle w:val="PL"/>
        <w:rPr>
          <w:noProof w:val="0"/>
        </w:rPr>
      </w:pPr>
      <w:r w:rsidRPr="00EA5FA7">
        <w:rPr>
          <w:noProof w:val="0"/>
        </w:rPr>
        <w:t>SystemInformationDeliveryCommand ::= SEQUENCE {</w:t>
      </w:r>
    </w:p>
    <w:p w14:paraId="44257E43"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6D6999D8" w14:textId="77777777" w:rsidR="00CA578F" w:rsidRPr="00EA5FA7" w:rsidRDefault="00CA578F" w:rsidP="00CA578F">
      <w:pPr>
        <w:pStyle w:val="PL"/>
        <w:rPr>
          <w:noProof w:val="0"/>
        </w:rPr>
      </w:pPr>
      <w:r w:rsidRPr="00EA5FA7">
        <w:rPr>
          <w:noProof w:val="0"/>
        </w:rPr>
        <w:tab/>
        <w:t>...</w:t>
      </w:r>
    </w:p>
    <w:p w14:paraId="073FD494" w14:textId="77777777" w:rsidR="00CA578F" w:rsidRPr="00EA5FA7" w:rsidRDefault="00CA578F" w:rsidP="00CA578F">
      <w:pPr>
        <w:pStyle w:val="PL"/>
        <w:rPr>
          <w:noProof w:val="0"/>
        </w:rPr>
      </w:pPr>
      <w:r w:rsidRPr="00EA5FA7">
        <w:rPr>
          <w:noProof w:val="0"/>
        </w:rPr>
        <w:lastRenderedPageBreak/>
        <w:t>}</w:t>
      </w:r>
    </w:p>
    <w:p w14:paraId="36CAF4D4" w14:textId="77777777" w:rsidR="00CA578F" w:rsidRPr="00EA5FA7" w:rsidRDefault="00CA578F" w:rsidP="00CA578F">
      <w:pPr>
        <w:pStyle w:val="PL"/>
        <w:rPr>
          <w:noProof w:val="0"/>
        </w:rPr>
      </w:pPr>
    </w:p>
    <w:p w14:paraId="231F324C" w14:textId="77777777" w:rsidR="00CA578F" w:rsidRPr="00EA5FA7" w:rsidRDefault="00CA578F" w:rsidP="00CA578F">
      <w:pPr>
        <w:pStyle w:val="PL"/>
        <w:rPr>
          <w:noProof w:val="0"/>
        </w:rPr>
      </w:pPr>
      <w:r w:rsidRPr="00EA5FA7">
        <w:rPr>
          <w:noProof w:val="0"/>
        </w:rPr>
        <w:t>SystemInformationDeliveryCommandIEs F1AP-PROTOCOL-IES ::= {</w:t>
      </w:r>
    </w:p>
    <w:p w14:paraId="7ED959CF" w14:textId="77777777" w:rsidR="00CA578F" w:rsidRPr="00EA5FA7" w:rsidRDefault="00CA578F" w:rsidP="00CA578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3574FFC" w14:textId="77777777" w:rsidR="00CA578F" w:rsidRPr="00EA5FA7" w:rsidRDefault="00CA578F" w:rsidP="00CA578F">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A46510" w14:textId="77777777" w:rsidR="00CA578F" w:rsidRPr="00EA5FA7" w:rsidRDefault="00CA578F" w:rsidP="00CA578F">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C61404" w14:textId="77777777" w:rsidR="00CA578F" w:rsidRPr="00EA5FA7" w:rsidRDefault="00CA578F" w:rsidP="00CA578F">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FACB5F" w14:textId="77777777" w:rsidR="00CA578F" w:rsidRPr="00EA5FA7" w:rsidRDefault="00CA578F" w:rsidP="00CA578F">
      <w:pPr>
        <w:pStyle w:val="PL"/>
        <w:rPr>
          <w:noProof w:val="0"/>
        </w:rPr>
      </w:pPr>
      <w:r w:rsidRPr="00EA5FA7">
        <w:rPr>
          <w:noProof w:val="0"/>
        </w:rPr>
        <w:tab/>
        <w:t>...</w:t>
      </w:r>
    </w:p>
    <w:p w14:paraId="6D58E755" w14:textId="77777777" w:rsidR="00CA578F" w:rsidRPr="00EA5FA7" w:rsidRDefault="00CA578F" w:rsidP="00CA578F">
      <w:pPr>
        <w:pStyle w:val="PL"/>
        <w:rPr>
          <w:noProof w:val="0"/>
        </w:rPr>
      </w:pPr>
      <w:r w:rsidRPr="00EA5FA7">
        <w:rPr>
          <w:noProof w:val="0"/>
        </w:rPr>
        <w:t>}</w:t>
      </w:r>
    </w:p>
    <w:p w14:paraId="06AF9055" w14:textId="77777777" w:rsidR="00CA578F" w:rsidRPr="00EA5FA7" w:rsidRDefault="00CA578F" w:rsidP="00CA578F">
      <w:pPr>
        <w:pStyle w:val="PL"/>
        <w:rPr>
          <w:noProof w:val="0"/>
        </w:rPr>
      </w:pPr>
    </w:p>
    <w:p w14:paraId="1840C873" w14:textId="77777777" w:rsidR="00CA578F" w:rsidRPr="00EA5FA7" w:rsidRDefault="00CA578F" w:rsidP="00CA578F">
      <w:pPr>
        <w:pStyle w:val="PL"/>
        <w:rPr>
          <w:noProof w:val="0"/>
        </w:rPr>
      </w:pPr>
    </w:p>
    <w:p w14:paraId="0856A6C4" w14:textId="77777777" w:rsidR="00CA578F" w:rsidRPr="00EA5FA7" w:rsidRDefault="00CA578F" w:rsidP="00CA578F">
      <w:pPr>
        <w:pStyle w:val="PL"/>
        <w:rPr>
          <w:noProof w:val="0"/>
        </w:rPr>
      </w:pPr>
      <w:r w:rsidRPr="00EA5FA7">
        <w:rPr>
          <w:noProof w:val="0"/>
        </w:rPr>
        <w:t>-- **************************************************************</w:t>
      </w:r>
    </w:p>
    <w:p w14:paraId="7F486F83" w14:textId="77777777" w:rsidR="00CA578F" w:rsidRPr="00EA5FA7" w:rsidRDefault="00CA578F" w:rsidP="00CA578F">
      <w:pPr>
        <w:pStyle w:val="PL"/>
        <w:rPr>
          <w:noProof w:val="0"/>
        </w:rPr>
      </w:pPr>
      <w:r w:rsidRPr="00EA5FA7">
        <w:rPr>
          <w:noProof w:val="0"/>
        </w:rPr>
        <w:t>--</w:t>
      </w:r>
    </w:p>
    <w:p w14:paraId="18EAEB47" w14:textId="77777777" w:rsidR="00CA578F" w:rsidRPr="00EA5FA7" w:rsidRDefault="00CA578F" w:rsidP="00CA578F">
      <w:pPr>
        <w:pStyle w:val="PL"/>
        <w:outlineLvl w:val="3"/>
        <w:rPr>
          <w:noProof w:val="0"/>
        </w:rPr>
      </w:pPr>
      <w:r w:rsidRPr="00EA5FA7">
        <w:rPr>
          <w:noProof w:val="0"/>
        </w:rPr>
        <w:t>-- Paging PROCEDURE</w:t>
      </w:r>
    </w:p>
    <w:p w14:paraId="0750D1D9" w14:textId="77777777" w:rsidR="00CA578F" w:rsidRPr="00EA5FA7" w:rsidRDefault="00CA578F" w:rsidP="00CA578F">
      <w:pPr>
        <w:pStyle w:val="PL"/>
        <w:rPr>
          <w:noProof w:val="0"/>
        </w:rPr>
      </w:pPr>
      <w:r w:rsidRPr="00EA5FA7">
        <w:rPr>
          <w:noProof w:val="0"/>
        </w:rPr>
        <w:t>--</w:t>
      </w:r>
    </w:p>
    <w:p w14:paraId="428F1726" w14:textId="77777777" w:rsidR="00CA578F" w:rsidRPr="00EA5FA7" w:rsidRDefault="00CA578F" w:rsidP="00CA578F">
      <w:pPr>
        <w:pStyle w:val="PL"/>
        <w:rPr>
          <w:noProof w:val="0"/>
        </w:rPr>
      </w:pPr>
      <w:r w:rsidRPr="00EA5FA7">
        <w:rPr>
          <w:noProof w:val="0"/>
        </w:rPr>
        <w:t>-- **************************************************************</w:t>
      </w:r>
    </w:p>
    <w:p w14:paraId="0677D1D1" w14:textId="77777777" w:rsidR="00CA578F" w:rsidRPr="00EA5FA7" w:rsidRDefault="00CA578F" w:rsidP="00CA578F">
      <w:pPr>
        <w:pStyle w:val="PL"/>
        <w:rPr>
          <w:noProof w:val="0"/>
        </w:rPr>
      </w:pPr>
    </w:p>
    <w:p w14:paraId="3DB8FD91" w14:textId="77777777" w:rsidR="00CA578F" w:rsidRPr="00EA5FA7" w:rsidRDefault="00CA578F" w:rsidP="00CA578F">
      <w:pPr>
        <w:pStyle w:val="PL"/>
        <w:rPr>
          <w:noProof w:val="0"/>
        </w:rPr>
      </w:pPr>
      <w:r w:rsidRPr="00EA5FA7">
        <w:rPr>
          <w:noProof w:val="0"/>
        </w:rPr>
        <w:t>-- **************************************************************</w:t>
      </w:r>
    </w:p>
    <w:p w14:paraId="7CE477D1" w14:textId="77777777" w:rsidR="00CA578F" w:rsidRPr="00EA5FA7" w:rsidRDefault="00CA578F" w:rsidP="00CA578F">
      <w:pPr>
        <w:pStyle w:val="PL"/>
        <w:rPr>
          <w:noProof w:val="0"/>
        </w:rPr>
      </w:pPr>
      <w:r w:rsidRPr="00EA5FA7">
        <w:rPr>
          <w:noProof w:val="0"/>
        </w:rPr>
        <w:t>--</w:t>
      </w:r>
    </w:p>
    <w:p w14:paraId="63D58C74" w14:textId="77777777" w:rsidR="00CA578F" w:rsidRPr="00EA5FA7" w:rsidRDefault="00CA578F" w:rsidP="00CA578F">
      <w:pPr>
        <w:pStyle w:val="PL"/>
        <w:outlineLvl w:val="4"/>
        <w:rPr>
          <w:noProof w:val="0"/>
        </w:rPr>
      </w:pPr>
      <w:r w:rsidRPr="00EA5FA7">
        <w:rPr>
          <w:noProof w:val="0"/>
        </w:rPr>
        <w:t>-- Paging</w:t>
      </w:r>
    </w:p>
    <w:p w14:paraId="127A1DFA" w14:textId="77777777" w:rsidR="00CA578F" w:rsidRPr="00EA5FA7" w:rsidRDefault="00CA578F" w:rsidP="00CA578F">
      <w:pPr>
        <w:pStyle w:val="PL"/>
        <w:rPr>
          <w:noProof w:val="0"/>
        </w:rPr>
      </w:pPr>
      <w:r w:rsidRPr="00EA5FA7">
        <w:rPr>
          <w:noProof w:val="0"/>
        </w:rPr>
        <w:t>--</w:t>
      </w:r>
    </w:p>
    <w:p w14:paraId="71DCBF82" w14:textId="77777777" w:rsidR="00CA578F" w:rsidRPr="00EA5FA7" w:rsidRDefault="00CA578F" w:rsidP="00CA578F">
      <w:pPr>
        <w:pStyle w:val="PL"/>
        <w:rPr>
          <w:noProof w:val="0"/>
        </w:rPr>
      </w:pPr>
      <w:r w:rsidRPr="00EA5FA7">
        <w:rPr>
          <w:noProof w:val="0"/>
        </w:rPr>
        <w:t>-- **************************************************************</w:t>
      </w:r>
    </w:p>
    <w:p w14:paraId="3CABC734" w14:textId="77777777" w:rsidR="00CA578F" w:rsidRPr="00EA5FA7" w:rsidRDefault="00CA578F" w:rsidP="00CA578F">
      <w:pPr>
        <w:pStyle w:val="PL"/>
        <w:rPr>
          <w:noProof w:val="0"/>
        </w:rPr>
      </w:pPr>
    </w:p>
    <w:p w14:paraId="2505DBCD" w14:textId="77777777" w:rsidR="00CA578F" w:rsidRPr="00EA5FA7" w:rsidRDefault="00CA578F" w:rsidP="00CA578F">
      <w:pPr>
        <w:pStyle w:val="PL"/>
        <w:rPr>
          <w:noProof w:val="0"/>
        </w:rPr>
      </w:pPr>
      <w:r w:rsidRPr="00EA5FA7">
        <w:rPr>
          <w:noProof w:val="0"/>
        </w:rPr>
        <w:t>Paging ::= SEQUENCE {</w:t>
      </w:r>
    </w:p>
    <w:p w14:paraId="6CCE0D01"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37D5CEC8" w14:textId="77777777" w:rsidR="00CA578F" w:rsidRPr="00EA5FA7" w:rsidRDefault="00CA578F" w:rsidP="00CA578F">
      <w:pPr>
        <w:pStyle w:val="PL"/>
        <w:rPr>
          <w:noProof w:val="0"/>
        </w:rPr>
      </w:pPr>
      <w:r w:rsidRPr="00EA5FA7">
        <w:rPr>
          <w:noProof w:val="0"/>
        </w:rPr>
        <w:tab/>
        <w:t>...</w:t>
      </w:r>
    </w:p>
    <w:p w14:paraId="206AAC65" w14:textId="77777777" w:rsidR="00CA578F" w:rsidRPr="00EA5FA7" w:rsidRDefault="00CA578F" w:rsidP="00CA578F">
      <w:pPr>
        <w:pStyle w:val="PL"/>
        <w:rPr>
          <w:noProof w:val="0"/>
        </w:rPr>
      </w:pPr>
      <w:r w:rsidRPr="00EA5FA7">
        <w:rPr>
          <w:noProof w:val="0"/>
        </w:rPr>
        <w:t>}</w:t>
      </w:r>
    </w:p>
    <w:p w14:paraId="37645B16" w14:textId="77777777" w:rsidR="00CA578F" w:rsidRPr="00EA5FA7" w:rsidRDefault="00CA578F" w:rsidP="00CA578F">
      <w:pPr>
        <w:pStyle w:val="PL"/>
        <w:rPr>
          <w:noProof w:val="0"/>
        </w:rPr>
      </w:pPr>
    </w:p>
    <w:p w14:paraId="20071DE8" w14:textId="77777777" w:rsidR="00CA578F" w:rsidRPr="00EA5FA7" w:rsidRDefault="00CA578F" w:rsidP="00CA578F">
      <w:pPr>
        <w:pStyle w:val="PL"/>
        <w:rPr>
          <w:noProof w:val="0"/>
        </w:rPr>
      </w:pPr>
      <w:r w:rsidRPr="00EA5FA7">
        <w:rPr>
          <w:noProof w:val="0"/>
        </w:rPr>
        <w:t>PagingIEs F1AP-PROTOCOL-IES ::= {</w:t>
      </w:r>
    </w:p>
    <w:p w14:paraId="4C1308A0" w14:textId="77777777" w:rsidR="00CA578F" w:rsidRPr="00EA5FA7" w:rsidRDefault="00CA578F" w:rsidP="00CA578F">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113EB693" w14:textId="77777777" w:rsidR="00CA578F" w:rsidRPr="00EA5FA7" w:rsidRDefault="00CA578F" w:rsidP="00CA578F">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EECDB7" w14:textId="77777777" w:rsidR="00CA578F" w:rsidRPr="00EA5FA7" w:rsidRDefault="00CA578F" w:rsidP="00CA578F">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56B4AE" w14:textId="77777777" w:rsidR="00CA578F" w:rsidRPr="00EA5FA7" w:rsidRDefault="00CA578F" w:rsidP="00CA578F">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5E50D3" w14:textId="77777777" w:rsidR="00CA578F" w:rsidRPr="00EA5FA7" w:rsidRDefault="00CA578F" w:rsidP="00CA578F">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374F91C9" w14:textId="77777777" w:rsidR="00CA578F" w:rsidRPr="00EA5FA7" w:rsidRDefault="00CA578F" w:rsidP="00CA578F">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988B6A" w14:textId="77777777" w:rsidR="00CA578F" w:rsidRPr="00EA5FA7" w:rsidRDefault="00CA578F" w:rsidP="00CA578F">
      <w:pPr>
        <w:pStyle w:val="PL"/>
        <w:rPr>
          <w:noProof w:val="0"/>
        </w:rPr>
      </w:pPr>
      <w:r w:rsidRPr="00EA5FA7">
        <w:rPr>
          <w:noProof w:val="0"/>
        </w:rPr>
        <w:tab/>
        <w:t>...</w:t>
      </w:r>
    </w:p>
    <w:p w14:paraId="3129083F" w14:textId="77777777" w:rsidR="00CA578F" w:rsidRPr="00EA5FA7" w:rsidRDefault="00CA578F" w:rsidP="00CA578F">
      <w:pPr>
        <w:pStyle w:val="PL"/>
        <w:rPr>
          <w:noProof w:val="0"/>
        </w:rPr>
      </w:pPr>
      <w:r w:rsidRPr="00EA5FA7">
        <w:rPr>
          <w:noProof w:val="0"/>
        </w:rPr>
        <w:t>}</w:t>
      </w:r>
    </w:p>
    <w:p w14:paraId="0E2E2F36" w14:textId="77777777" w:rsidR="00CA578F" w:rsidRPr="00EA5FA7" w:rsidRDefault="00CA578F" w:rsidP="00CA578F">
      <w:pPr>
        <w:pStyle w:val="PL"/>
        <w:rPr>
          <w:noProof w:val="0"/>
        </w:rPr>
      </w:pPr>
    </w:p>
    <w:p w14:paraId="1CD5D853" w14:textId="77777777" w:rsidR="00CA578F" w:rsidRPr="00EA5FA7" w:rsidRDefault="00CA578F" w:rsidP="00CA578F">
      <w:pPr>
        <w:pStyle w:val="PL"/>
        <w:rPr>
          <w:noProof w:val="0"/>
        </w:rPr>
      </w:pPr>
      <w:r w:rsidRPr="00EA5FA7">
        <w:rPr>
          <w:noProof w:val="0"/>
        </w:rPr>
        <w:t>PagingCell-list::= SEQUENCE (SIZE(1.. maxnoofPagingCells)) OF ProtocolIE-SingleContainer { { PagingCell-ItemIEs } }</w:t>
      </w:r>
    </w:p>
    <w:p w14:paraId="52D8BA59" w14:textId="77777777" w:rsidR="00CA578F" w:rsidRPr="00EA5FA7" w:rsidRDefault="00CA578F" w:rsidP="00CA578F">
      <w:pPr>
        <w:pStyle w:val="PL"/>
        <w:rPr>
          <w:noProof w:val="0"/>
        </w:rPr>
      </w:pPr>
    </w:p>
    <w:p w14:paraId="5F71CC23" w14:textId="77777777" w:rsidR="00CA578F" w:rsidRPr="00EA5FA7" w:rsidRDefault="00CA578F" w:rsidP="00CA578F">
      <w:pPr>
        <w:pStyle w:val="PL"/>
        <w:rPr>
          <w:noProof w:val="0"/>
        </w:rPr>
      </w:pPr>
      <w:r w:rsidRPr="00EA5FA7">
        <w:rPr>
          <w:noProof w:val="0"/>
        </w:rPr>
        <w:t>PagingCell-ItemIEs F1AP-PROTOCOL-IES ::= {</w:t>
      </w:r>
    </w:p>
    <w:p w14:paraId="2BB13275" w14:textId="77777777" w:rsidR="00CA578F" w:rsidRPr="00EA5FA7" w:rsidRDefault="00CA578F" w:rsidP="00CA578F">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47E980E1" w14:textId="77777777" w:rsidR="00CA578F" w:rsidRPr="00EA5FA7" w:rsidRDefault="00CA578F" w:rsidP="00CA578F">
      <w:pPr>
        <w:pStyle w:val="PL"/>
        <w:rPr>
          <w:noProof w:val="0"/>
        </w:rPr>
      </w:pPr>
      <w:r w:rsidRPr="00EA5FA7">
        <w:rPr>
          <w:noProof w:val="0"/>
        </w:rPr>
        <w:tab/>
        <w:t>...</w:t>
      </w:r>
    </w:p>
    <w:p w14:paraId="6402116D" w14:textId="77777777" w:rsidR="00CA578F" w:rsidRPr="00EA5FA7" w:rsidRDefault="00CA578F" w:rsidP="00CA578F">
      <w:pPr>
        <w:pStyle w:val="PL"/>
        <w:rPr>
          <w:noProof w:val="0"/>
        </w:rPr>
      </w:pPr>
      <w:r w:rsidRPr="00EA5FA7">
        <w:rPr>
          <w:noProof w:val="0"/>
        </w:rPr>
        <w:t>}</w:t>
      </w:r>
    </w:p>
    <w:p w14:paraId="3E636CB2" w14:textId="77777777" w:rsidR="00CA578F" w:rsidRPr="00EA5FA7" w:rsidRDefault="00CA578F" w:rsidP="00CA578F">
      <w:pPr>
        <w:pStyle w:val="PL"/>
        <w:rPr>
          <w:noProof w:val="0"/>
        </w:rPr>
      </w:pPr>
    </w:p>
    <w:p w14:paraId="074DCA4D" w14:textId="77777777" w:rsidR="00CA578F" w:rsidRPr="00EA5FA7" w:rsidRDefault="00CA578F" w:rsidP="00CA578F">
      <w:pPr>
        <w:pStyle w:val="PL"/>
        <w:rPr>
          <w:noProof w:val="0"/>
        </w:rPr>
      </w:pPr>
    </w:p>
    <w:p w14:paraId="4E569316" w14:textId="77777777" w:rsidR="00CA578F" w:rsidRPr="00EA5FA7" w:rsidRDefault="00CA578F" w:rsidP="00CA578F">
      <w:pPr>
        <w:pStyle w:val="PL"/>
        <w:rPr>
          <w:noProof w:val="0"/>
        </w:rPr>
      </w:pPr>
    </w:p>
    <w:p w14:paraId="6A5585C9" w14:textId="77777777" w:rsidR="00CA578F" w:rsidRPr="00EA5FA7" w:rsidRDefault="00CA578F" w:rsidP="00CA578F">
      <w:pPr>
        <w:pStyle w:val="PL"/>
        <w:rPr>
          <w:noProof w:val="0"/>
        </w:rPr>
      </w:pPr>
      <w:r w:rsidRPr="00EA5FA7">
        <w:rPr>
          <w:noProof w:val="0"/>
        </w:rPr>
        <w:t>-- **************************************************************</w:t>
      </w:r>
    </w:p>
    <w:p w14:paraId="6DFA6534" w14:textId="77777777" w:rsidR="00CA578F" w:rsidRPr="00EA5FA7" w:rsidRDefault="00CA578F" w:rsidP="00CA578F">
      <w:pPr>
        <w:pStyle w:val="PL"/>
        <w:rPr>
          <w:noProof w:val="0"/>
        </w:rPr>
      </w:pPr>
      <w:r w:rsidRPr="00EA5FA7">
        <w:rPr>
          <w:noProof w:val="0"/>
        </w:rPr>
        <w:t>--</w:t>
      </w:r>
    </w:p>
    <w:p w14:paraId="3A097F64" w14:textId="77777777" w:rsidR="00CA578F" w:rsidRPr="00EA5FA7" w:rsidRDefault="00CA578F" w:rsidP="00CA578F">
      <w:pPr>
        <w:pStyle w:val="PL"/>
        <w:outlineLvl w:val="3"/>
        <w:rPr>
          <w:noProof w:val="0"/>
        </w:rPr>
      </w:pPr>
      <w:r w:rsidRPr="00EA5FA7">
        <w:rPr>
          <w:noProof w:val="0"/>
        </w:rPr>
        <w:t>-- Notify</w:t>
      </w:r>
    </w:p>
    <w:p w14:paraId="1968F0C7" w14:textId="77777777" w:rsidR="00CA578F" w:rsidRPr="00EA5FA7" w:rsidRDefault="00CA578F" w:rsidP="00CA578F">
      <w:pPr>
        <w:pStyle w:val="PL"/>
        <w:rPr>
          <w:noProof w:val="0"/>
        </w:rPr>
      </w:pPr>
      <w:r w:rsidRPr="00EA5FA7">
        <w:rPr>
          <w:noProof w:val="0"/>
        </w:rPr>
        <w:t>--</w:t>
      </w:r>
    </w:p>
    <w:p w14:paraId="69E9C6C6" w14:textId="77777777" w:rsidR="00CA578F" w:rsidRPr="00EA5FA7" w:rsidRDefault="00CA578F" w:rsidP="00CA578F">
      <w:pPr>
        <w:pStyle w:val="PL"/>
        <w:rPr>
          <w:noProof w:val="0"/>
        </w:rPr>
      </w:pPr>
      <w:r w:rsidRPr="00EA5FA7">
        <w:rPr>
          <w:noProof w:val="0"/>
        </w:rPr>
        <w:t>-- **************************************************************</w:t>
      </w:r>
    </w:p>
    <w:p w14:paraId="487B9AE2" w14:textId="77777777" w:rsidR="00CA578F" w:rsidRPr="00EA5FA7" w:rsidRDefault="00CA578F" w:rsidP="00CA578F">
      <w:pPr>
        <w:pStyle w:val="PL"/>
        <w:rPr>
          <w:noProof w:val="0"/>
        </w:rPr>
      </w:pPr>
    </w:p>
    <w:p w14:paraId="48F19ABB" w14:textId="77777777" w:rsidR="00CA578F" w:rsidRPr="00EA5FA7" w:rsidRDefault="00CA578F" w:rsidP="00CA578F">
      <w:pPr>
        <w:pStyle w:val="PL"/>
        <w:rPr>
          <w:noProof w:val="0"/>
        </w:rPr>
      </w:pPr>
      <w:r w:rsidRPr="00EA5FA7">
        <w:rPr>
          <w:noProof w:val="0"/>
        </w:rPr>
        <w:t>Notify ::= SEQUENCE {</w:t>
      </w:r>
    </w:p>
    <w:p w14:paraId="77C9CE79"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1402F04B" w14:textId="77777777" w:rsidR="00CA578F" w:rsidRPr="00EA5FA7" w:rsidRDefault="00CA578F" w:rsidP="00CA578F">
      <w:pPr>
        <w:pStyle w:val="PL"/>
        <w:rPr>
          <w:noProof w:val="0"/>
        </w:rPr>
      </w:pPr>
      <w:r w:rsidRPr="00EA5FA7">
        <w:rPr>
          <w:noProof w:val="0"/>
        </w:rPr>
        <w:tab/>
        <w:t>...</w:t>
      </w:r>
    </w:p>
    <w:p w14:paraId="4FC93C4B" w14:textId="77777777" w:rsidR="00CA578F" w:rsidRPr="00EA5FA7" w:rsidRDefault="00CA578F" w:rsidP="00CA578F">
      <w:pPr>
        <w:pStyle w:val="PL"/>
        <w:rPr>
          <w:noProof w:val="0"/>
        </w:rPr>
      </w:pPr>
      <w:r w:rsidRPr="00EA5FA7">
        <w:rPr>
          <w:noProof w:val="0"/>
        </w:rPr>
        <w:t>}</w:t>
      </w:r>
    </w:p>
    <w:p w14:paraId="761AFB49" w14:textId="77777777" w:rsidR="00CA578F" w:rsidRPr="00EA5FA7" w:rsidRDefault="00CA578F" w:rsidP="00CA578F">
      <w:pPr>
        <w:pStyle w:val="PL"/>
        <w:rPr>
          <w:noProof w:val="0"/>
        </w:rPr>
      </w:pPr>
    </w:p>
    <w:p w14:paraId="04270AE5" w14:textId="77777777" w:rsidR="00CA578F" w:rsidRPr="00EA5FA7" w:rsidRDefault="00CA578F" w:rsidP="00CA578F">
      <w:pPr>
        <w:pStyle w:val="PL"/>
        <w:rPr>
          <w:noProof w:val="0"/>
        </w:rPr>
      </w:pPr>
      <w:r w:rsidRPr="00EA5FA7">
        <w:rPr>
          <w:noProof w:val="0"/>
        </w:rPr>
        <w:t>NotifyIEs F1AP-PROTOCOL-IES ::= {</w:t>
      </w:r>
    </w:p>
    <w:p w14:paraId="68D9B1E7" w14:textId="77777777" w:rsidR="00CA578F" w:rsidRPr="00EA5FA7" w:rsidRDefault="00CA578F" w:rsidP="00CA578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8AEC66" w14:textId="77777777" w:rsidR="00CA578F" w:rsidRPr="00EA5FA7" w:rsidRDefault="00CA578F" w:rsidP="00CA578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9BB3BD" w14:textId="77777777" w:rsidR="00CA578F" w:rsidRPr="00EA5FA7" w:rsidRDefault="00CA578F" w:rsidP="00CA578F">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4B135C" w14:textId="77777777" w:rsidR="00CA578F" w:rsidRPr="00EA5FA7" w:rsidRDefault="00CA578F" w:rsidP="00CA578F">
      <w:pPr>
        <w:pStyle w:val="PL"/>
        <w:rPr>
          <w:noProof w:val="0"/>
        </w:rPr>
      </w:pPr>
      <w:r w:rsidRPr="00EA5FA7">
        <w:rPr>
          <w:noProof w:val="0"/>
        </w:rPr>
        <w:tab/>
        <w:t>...</w:t>
      </w:r>
    </w:p>
    <w:p w14:paraId="613275A7" w14:textId="77777777" w:rsidR="00CA578F" w:rsidRPr="00EA5FA7" w:rsidRDefault="00CA578F" w:rsidP="00CA578F">
      <w:pPr>
        <w:pStyle w:val="PL"/>
        <w:rPr>
          <w:noProof w:val="0"/>
        </w:rPr>
      </w:pPr>
      <w:r w:rsidRPr="00EA5FA7">
        <w:rPr>
          <w:noProof w:val="0"/>
        </w:rPr>
        <w:lastRenderedPageBreak/>
        <w:t>}</w:t>
      </w:r>
    </w:p>
    <w:p w14:paraId="67D88193" w14:textId="77777777" w:rsidR="00CA578F" w:rsidRPr="00EA5FA7" w:rsidRDefault="00CA578F" w:rsidP="00CA578F">
      <w:pPr>
        <w:pStyle w:val="PL"/>
        <w:rPr>
          <w:noProof w:val="0"/>
        </w:rPr>
      </w:pPr>
    </w:p>
    <w:p w14:paraId="77EFD28B" w14:textId="77777777" w:rsidR="00CA578F" w:rsidRPr="00EA5FA7" w:rsidRDefault="00CA578F" w:rsidP="00CA578F">
      <w:pPr>
        <w:pStyle w:val="PL"/>
        <w:rPr>
          <w:noProof w:val="0"/>
        </w:rPr>
      </w:pPr>
      <w:r w:rsidRPr="00EA5FA7">
        <w:rPr>
          <w:noProof w:val="0"/>
        </w:rPr>
        <w:t>DRB-Notify-List::= SEQUENCE (SIZE(1.. maxnoofDRBs)) OF ProtocolIE-SingleContainer { { DRB-Notify-ItemIEs } }</w:t>
      </w:r>
    </w:p>
    <w:p w14:paraId="466D1F26" w14:textId="77777777" w:rsidR="00CA578F" w:rsidRPr="00EA5FA7" w:rsidRDefault="00CA578F" w:rsidP="00CA578F">
      <w:pPr>
        <w:pStyle w:val="PL"/>
        <w:rPr>
          <w:noProof w:val="0"/>
        </w:rPr>
      </w:pPr>
    </w:p>
    <w:p w14:paraId="6350C9FF" w14:textId="77777777" w:rsidR="00CA578F" w:rsidRPr="00EA5FA7" w:rsidRDefault="00CA578F" w:rsidP="00CA578F">
      <w:pPr>
        <w:pStyle w:val="PL"/>
        <w:rPr>
          <w:noProof w:val="0"/>
        </w:rPr>
      </w:pPr>
      <w:r w:rsidRPr="00EA5FA7">
        <w:rPr>
          <w:noProof w:val="0"/>
        </w:rPr>
        <w:t>DRB-Notify-ItemIEs F1AP-PROTOCOL-IES ::= {</w:t>
      </w:r>
    </w:p>
    <w:p w14:paraId="2D6229A2" w14:textId="77777777" w:rsidR="00CA578F" w:rsidRPr="00EA5FA7" w:rsidRDefault="00CA578F" w:rsidP="00CA578F">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29E3F835" w14:textId="77777777" w:rsidR="00CA578F" w:rsidRPr="00EA5FA7" w:rsidRDefault="00CA578F" w:rsidP="00CA578F">
      <w:pPr>
        <w:pStyle w:val="PL"/>
        <w:rPr>
          <w:noProof w:val="0"/>
        </w:rPr>
      </w:pPr>
      <w:r w:rsidRPr="00EA5FA7">
        <w:rPr>
          <w:noProof w:val="0"/>
        </w:rPr>
        <w:tab/>
        <w:t>...</w:t>
      </w:r>
    </w:p>
    <w:p w14:paraId="29B5C041" w14:textId="77777777" w:rsidR="00CA578F" w:rsidRPr="00EA5FA7" w:rsidRDefault="00CA578F" w:rsidP="00CA578F">
      <w:pPr>
        <w:pStyle w:val="PL"/>
        <w:rPr>
          <w:noProof w:val="0"/>
        </w:rPr>
      </w:pPr>
      <w:r w:rsidRPr="00EA5FA7">
        <w:rPr>
          <w:noProof w:val="0"/>
        </w:rPr>
        <w:t>}</w:t>
      </w:r>
    </w:p>
    <w:p w14:paraId="3C9D3D87" w14:textId="77777777" w:rsidR="00CA578F" w:rsidRPr="00EA5FA7" w:rsidRDefault="00CA578F" w:rsidP="00CA578F">
      <w:pPr>
        <w:pStyle w:val="PL"/>
        <w:rPr>
          <w:noProof w:val="0"/>
        </w:rPr>
      </w:pPr>
    </w:p>
    <w:p w14:paraId="774E3B8E" w14:textId="77777777" w:rsidR="00CA578F" w:rsidRPr="00EA5FA7" w:rsidRDefault="00CA578F" w:rsidP="00CA578F">
      <w:pPr>
        <w:pStyle w:val="PL"/>
        <w:rPr>
          <w:noProof w:val="0"/>
        </w:rPr>
      </w:pPr>
    </w:p>
    <w:p w14:paraId="0F4FBCC9" w14:textId="77777777" w:rsidR="00CA578F" w:rsidRPr="00EA5FA7" w:rsidRDefault="00CA578F" w:rsidP="00CA578F">
      <w:pPr>
        <w:pStyle w:val="PL"/>
        <w:rPr>
          <w:noProof w:val="0"/>
        </w:rPr>
      </w:pPr>
      <w:r w:rsidRPr="00EA5FA7">
        <w:rPr>
          <w:noProof w:val="0"/>
        </w:rPr>
        <w:t>-- **************************************************************</w:t>
      </w:r>
    </w:p>
    <w:p w14:paraId="010A2ACA" w14:textId="77777777" w:rsidR="00CA578F" w:rsidRPr="00EA5FA7" w:rsidRDefault="00CA578F" w:rsidP="00CA578F">
      <w:pPr>
        <w:pStyle w:val="PL"/>
        <w:rPr>
          <w:noProof w:val="0"/>
        </w:rPr>
      </w:pPr>
      <w:r w:rsidRPr="00EA5FA7">
        <w:rPr>
          <w:noProof w:val="0"/>
        </w:rPr>
        <w:t>--</w:t>
      </w:r>
    </w:p>
    <w:p w14:paraId="7E182A98" w14:textId="77777777" w:rsidR="00CA578F" w:rsidRPr="00EA5FA7" w:rsidRDefault="00CA578F" w:rsidP="00CA578F">
      <w:pPr>
        <w:pStyle w:val="PL"/>
        <w:outlineLvl w:val="3"/>
        <w:rPr>
          <w:noProof w:val="0"/>
        </w:rPr>
      </w:pPr>
      <w:r w:rsidRPr="00EA5FA7">
        <w:rPr>
          <w:noProof w:val="0"/>
        </w:rPr>
        <w:t>-- NETWORK ACCESS RATE REDUCTION ELEMENTARY PROCEDURE</w:t>
      </w:r>
    </w:p>
    <w:p w14:paraId="002717AA" w14:textId="77777777" w:rsidR="00CA578F" w:rsidRPr="00EA5FA7" w:rsidRDefault="00CA578F" w:rsidP="00CA578F">
      <w:pPr>
        <w:pStyle w:val="PL"/>
        <w:rPr>
          <w:noProof w:val="0"/>
        </w:rPr>
      </w:pPr>
      <w:r w:rsidRPr="00EA5FA7">
        <w:rPr>
          <w:noProof w:val="0"/>
        </w:rPr>
        <w:t>--</w:t>
      </w:r>
    </w:p>
    <w:p w14:paraId="76C378F2" w14:textId="77777777" w:rsidR="00CA578F" w:rsidRPr="00EA5FA7" w:rsidRDefault="00CA578F" w:rsidP="00CA578F">
      <w:pPr>
        <w:pStyle w:val="PL"/>
        <w:rPr>
          <w:noProof w:val="0"/>
        </w:rPr>
      </w:pPr>
      <w:r w:rsidRPr="00EA5FA7">
        <w:rPr>
          <w:noProof w:val="0"/>
        </w:rPr>
        <w:t>-- **************************************************************</w:t>
      </w:r>
    </w:p>
    <w:p w14:paraId="4403D1DA" w14:textId="77777777" w:rsidR="00CA578F" w:rsidRPr="00EA5FA7" w:rsidRDefault="00CA578F" w:rsidP="00CA578F">
      <w:pPr>
        <w:pStyle w:val="PL"/>
        <w:rPr>
          <w:noProof w:val="0"/>
        </w:rPr>
      </w:pPr>
    </w:p>
    <w:p w14:paraId="61967CAC" w14:textId="77777777" w:rsidR="00CA578F" w:rsidRPr="00EA5FA7" w:rsidRDefault="00CA578F" w:rsidP="00CA578F">
      <w:pPr>
        <w:pStyle w:val="PL"/>
        <w:rPr>
          <w:noProof w:val="0"/>
        </w:rPr>
      </w:pPr>
      <w:r w:rsidRPr="00EA5FA7">
        <w:rPr>
          <w:noProof w:val="0"/>
        </w:rPr>
        <w:t>-- **************************************************************</w:t>
      </w:r>
    </w:p>
    <w:p w14:paraId="6539C293" w14:textId="77777777" w:rsidR="00CA578F" w:rsidRPr="00EA5FA7" w:rsidRDefault="00CA578F" w:rsidP="00CA578F">
      <w:pPr>
        <w:pStyle w:val="PL"/>
        <w:rPr>
          <w:noProof w:val="0"/>
        </w:rPr>
      </w:pPr>
      <w:r w:rsidRPr="00EA5FA7">
        <w:rPr>
          <w:noProof w:val="0"/>
        </w:rPr>
        <w:t>--</w:t>
      </w:r>
    </w:p>
    <w:p w14:paraId="73EA7769" w14:textId="77777777" w:rsidR="00CA578F" w:rsidRPr="00EA5FA7" w:rsidRDefault="00CA578F" w:rsidP="00CA578F">
      <w:pPr>
        <w:pStyle w:val="PL"/>
        <w:outlineLvl w:val="4"/>
        <w:rPr>
          <w:noProof w:val="0"/>
        </w:rPr>
      </w:pPr>
      <w:r w:rsidRPr="00EA5FA7">
        <w:rPr>
          <w:noProof w:val="0"/>
        </w:rPr>
        <w:t>-- Network Access Rate Reduction</w:t>
      </w:r>
    </w:p>
    <w:p w14:paraId="04F3FA93" w14:textId="77777777" w:rsidR="00CA578F" w:rsidRPr="00EA5FA7" w:rsidRDefault="00CA578F" w:rsidP="00CA578F">
      <w:pPr>
        <w:pStyle w:val="PL"/>
        <w:rPr>
          <w:noProof w:val="0"/>
        </w:rPr>
      </w:pPr>
      <w:r w:rsidRPr="00EA5FA7">
        <w:rPr>
          <w:noProof w:val="0"/>
        </w:rPr>
        <w:t>--</w:t>
      </w:r>
    </w:p>
    <w:p w14:paraId="1EE07D98" w14:textId="77777777" w:rsidR="00CA578F" w:rsidRPr="00EA5FA7" w:rsidRDefault="00CA578F" w:rsidP="00CA578F">
      <w:pPr>
        <w:pStyle w:val="PL"/>
        <w:rPr>
          <w:noProof w:val="0"/>
        </w:rPr>
      </w:pPr>
      <w:r w:rsidRPr="00EA5FA7">
        <w:rPr>
          <w:noProof w:val="0"/>
        </w:rPr>
        <w:t>-- **************************************************************</w:t>
      </w:r>
    </w:p>
    <w:p w14:paraId="253EFFCB" w14:textId="77777777" w:rsidR="00CA578F" w:rsidRPr="00EA5FA7" w:rsidRDefault="00CA578F" w:rsidP="00CA578F">
      <w:pPr>
        <w:pStyle w:val="PL"/>
        <w:rPr>
          <w:noProof w:val="0"/>
        </w:rPr>
      </w:pPr>
    </w:p>
    <w:p w14:paraId="7CE7E4D6" w14:textId="77777777" w:rsidR="00CA578F" w:rsidRPr="00EA5FA7" w:rsidRDefault="00CA578F" w:rsidP="00CA578F">
      <w:pPr>
        <w:pStyle w:val="PL"/>
        <w:rPr>
          <w:noProof w:val="0"/>
        </w:rPr>
      </w:pPr>
      <w:r w:rsidRPr="00EA5FA7">
        <w:rPr>
          <w:noProof w:val="0"/>
        </w:rPr>
        <w:t>NetworkAccessRateReduction ::= SEQUENCE {</w:t>
      </w:r>
    </w:p>
    <w:p w14:paraId="6742DAA1"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0ACA3A1E" w14:textId="77777777" w:rsidR="00CA578F" w:rsidRPr="00EA5FA7" w:rsidRDefault="00CA578F" w:rsidP="00CA578F">
      <w:pPr>
        <w:pStyle w:val="PL"/>
        <w:rPr>
          <w:noProof w:val="0"/>
        </w:rPr>
      </w:pPr>
      <w:r w:rsidRPr="00EA5FA7">
        <w:rPr>
          <w:noProof w:val="0"/>
        </w:rPr>
        <w:tab/>
        <w:t>...</w:t>
      </w:r>
    </w:p>
    <w:p w14:paraId="0B244C65" w14:textId="77777777" w:rsidR="00CA578F" w:rsidRPr="00EA5FA7" w:rsidRDefault="00CA578F" w:rsidP="00CA578F">
      <w:pPr>
        <w:pStyle w:val="PL"/>
        <w:rPr>
          <w:noProof w:val="0"/>
        </w:rPr>
      </w:pPr>
      <w:r w:rsidRPr="00EA5FA7">
        <w:rPr>
          <w:noProof w:val="0"/>
        </w:rPr>
        <w:t>}</w:t>
      </w:r>
    </w:p>
    <w:p w14:paraId="0A937AB6" w14:textId="77777777" w:rsidR="00CA578F" w:rsidRPr="00EA5FA7" w:rsidRDefault="00CA578F" w:rsidP="00CA578F">
      <w:pPr>
        <w:pStyle w:val="PL"/>
        <w:rPr>
          <w:noProof w:val="0"/>
        </w:rPr>
      </w:pPr>
    </w:p>
    <w:p w14:paraId="56D75E8C" w14:textId="77777777" w:rsidR="00CA578F" w:rsidRPr="00EA5FA7" w:rsidRDefault="00CA578F" w:rsidP="00CA578F">
      <w:pPr>
        <w:pStyle w:val="PL"/>
        <w:rPr>
          <w:noProof w:val="0"/>
        </w:rPr>
      </w:pPr>
      <w:r w:rsidRPr="00EA5FA7">
        <w:rPr>
          <w:noProof w:val="0"/>
        </w:rPr>
        <w:t xml:space="preserve">NetworkAccessRateReductionIEs F1AP-PROTOCOL-IES ::= { </w:t>
      </w:r>
    </w:p>
    <w:p w14:paraId="1F53172C" w14:textId="77777777" w:rsidR="00CA578F" w:rsidRPr="00EA5FA7" w:rsidRDefault="00CA578F" w:rsidP="00CA578F">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ACC58E" w14:textId="77777777" w:rsidR="00CA578F" w:rsidRPr="00EA5FA7" w:rsidRDefault="00CA578F" w:rsidP="00CA578F">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C23B8DE" w14:textId="77777777" w:rsidR="00CA578F" w:rsidRPr="00EA5FA7" w:rsidRDefault="00CA578F" w:rsidP="00CA578F">
      <w:pPr>
        <w:pStyle w:val="PL"/>
        <w:rPr>
          <w:noProof w:val="0"/>
        </w:rPr>
      </w:pPr>
      <w:r w:rsidRPr="00EA5FA7">
        <w:rPr>
          <w:noProof w:val="0"/>
        </w:rPr>
        <w:tab/>
        <w:t>...</w:t>
      </w:r>
    </w:p>
    <w:p w14:paraId="31780626" w14:textId="77777777" w:rsidR="00CA578F" w:rsidRPr="00EA5FA7" w:rsidRDefault="00CA578F" w:rsidP="00CA578F">
      <w:pPr>
        <w:pStyle w:val="PL"/>
        <w:rPr>
          <w:noProof w:val="0"/>
        </w:rPr>
      </w:pPr>
      <w:r w:rsidRPr="00EA5FA7">
        <w:rPr>
          <w:noProof w:val="0"/>
        </w:rPr>
        <w:t>}</w:t>
      </w:r>
    </w:p>
    <w:p w14:paraId="6490B00D" w14:textId="77777777" w:rsidR="00CA578F" w:rsidRPr="00EA5FA7" w:rsidRDefault="00CA578F" w:rsidP="00CA578F">
      <w:pPr>
        <w:pStyle w:val="PL"/>
        <w:rPr>
          <w:noProof w:val="0"/>
        </w:rPr>
      </w:pPr>
    </w:p>
    <w:p w14:paraId="1DBED12B" w14:textId="77777777" w:rsidR="00CA578F" w:rsidRPr="00EA5FA7" w:rsidRDefault="00CA578F" w:rsidP="00CA578F">
      <w:pPr>
        <w:pStyle w:val="PL"/>
        <w:rPr>
          <w:noProof w:val="0"/>
        </w:rPr>
      </w:pPr>
      <w:r w:rsidRPr="00EA5FA7">
        <w:rPr>
          <w:noProof w:val="0"/>
        </w:rPr>
        <w:t xml:space="preserve">-- ************************************************************** </w:t>
      </w:r>
    </w:p>
    <w:p w14:paraId="3C6B2E6C" w14:textId="77777777" w:rsidR="00CA578F" w:rsidRPr="00EA5FA7" w:rsidRDefault="00CA578F" w:rsidP="00CA578F">
      <w:pPr>
        <w:pStyle w:val="PL"/>
        <w:rPr>
          <w:noProof w:val="0"/>
        </w:rPr>
      </w:pPr>
      <w:r w:rsidRPr="00EA5FA7">
        <w:rPr>
          <w:noProof w:val="0"/>
        </w:rPr>
        <w:t xml:space="preserve">-- </w:t>
      </w:r>
    </w:p>
    <w:p w14:paraId="76E0A9DE" w14:textId="77777777" w:rsidR="00CA578F" w:rsidRPr="00EA5FA7" w:rsidRDefault="00CA578F" w:rsidP="00CA578F">
      <w:pPr>
        <w:pStyle w:val="PL"/>
        <w:outlineLvl w:val="3"/>
        <w:rPr>
          <w:noProof w:val="0"/>
        </w:rPr>
      </w:pPr>
      <w:r w:rsidRPr="00EA5FA7">
        <w:rPr>
          <w:noProof w:val="0"/>
        </w:rPr>
        <w:t xml:space="preserve">-- PWS RESTART INDICATION ELEMENTARY PROCEDURE </w:t>
      </w:r>
    </w:p>
    <w:p w14:paraId="23E1922D" w14:textId="77777777" w:rsidR="00CA578F" w:rsidRPr="00EA5FA7" w:rsidRDefault="00CA578F" w:rsidP="00CA578F">
      <w:pPr>
        <w:pStyle w:val="PL"/>
        <w:rPr>
          <w:noProof w:val="0"/>
        </w:rPr>
      </w:pPr>
      <w:r w:rsidRPr="00EA5FA7">
        <w:rPr>
          <w:noProof w:val="0"/>
        </w:rPr>
        <w:t xml:space="preserve">-- </w:t>
      </w:r>
    </w:p>
    <w:p w14:paraId="1FB18AD0" w14:textId="77777777" w:rsidR="00CA578F" w:rsidRPr="00EA5FA7" w:rsidRDefault="00CA578F" w:rsidP="00CA578F">
      <w:pPr>
        <w:pStyle w:val="PL"/>
        <w:rPr>
          <w:noProof w:val="0"/>
        </w:rPr>
      </w:pPr>
      <w:r w:rsidRPr="00EA5FA7">
        <w:rPr>
          <w:noProof w:val="0"/>
        </w:rPr>
        <w:t xml:space="preserve">-- ************************************************************** </w:t>
      </w:r>
    </w:p>
    <w:p w14:paraId="79270575" w14:textId="77777777" w:rsidR="00CA578F" w:rsidRPr="00EA5FA7" w:rsidRDefault="00CA578F" w:rsidP="00CA578F">
      <w:pPr>
        <w:pStyle w:val="PL"/>
        <w:rPr>
          <w:noProof w:val="0"/>
        </w:rPr>
      </w:pPr>
    </w:p>
    <w:p w14:paraId="690946AC" w14:textId="77777777" w:rsidR="00CA578F" w:rsidRPr="00EA5FA7" w:rsidRDefault="00CA578F" w:rsidP="00CA578F">
      <w:pPr>
        <w:pStyle w:val="PL"/>
        <w:rPr>
          <w:noProof w:val="0"/>
        </w:rPr>
      </w:pPr>
      <w:r w:rsidRPr="00EA5FA7">
        <w:rPr>
          <w:noProof w:val="0"/>
        </w:rPr>
        <w:t xml:space="preserve">-- ************************************************************** </w:t>
      </w:r>
    </w:p>
    <w:p w14:paraId="23E9275A" w14:textId="77777777" w:rsidR="00CA578F" w:rsidRPr="00EA5FA7" w:rsidRDefault="00CA578F" w:rsidP="00CA578F">
      <w:pPr>
        <w:pStyle w:val="PL"/>
        <w:rPr>
          <w:noProof w:val="0"/>
        </w:rPr>
      </w:pPr>
      <w:r w:rsidRPr="00EA5FA7">
        <w:rPr>
          <w:noProof w:val="0"/>
        </w:rPr>
        <w:t xml:space="preserve">-- </w:t>
      </w:r>
    </w:p>
    <w:p w14:paraId="42976CA1" w14:textId="77777777" w:rsidR="00CA578F" w:rsidRPr="00EA5FA7" w:rsidRDefault="00CA578F" w:rsidP="00CA578F">
      <w:pPr>
        <w:pStyle w:val="PL"/>
        <w:outlineLvl w:val="4"/>
        <w:rPr>
          <w:noProof w:val="0"/>
        </w:rPr>
      </w:pPr>
      <w:r w:rsidRPr="00EA5FA7">
        <w:rPr>
          <w:noProof w:val="0"/>
        </w:rPr>
        <w:t xml:space="preserve">-- PWS Restart Indication </w:t>
      </w:r>
    </w:p>
    <w:p w14:paraId="462F3A86" w14:textId="77777777" w:rsidR="00CA578F" w:rsidRPr="00EA5FA7" w:rsidRDefault="00CA578F" w:rsidP="00CA578F">
      <w:pPr>
        <w:pStyle w:val="PL"/>
        <w:rPr>
          <w:noProof w:val="0"/>
        </w:rPr>
      </w:pPr>
      <w:r w:rsidRPr="00EA5FA7">
        <w:rPr>
          <w:noProof w:val="0"/>
        </w:rPr>
        <w:t xml:space="preserve">-- </w:t>
      </w:r>
    </w:p>
    <w:p w14:paraId="1CE4FEF3" w14:textId="77777777" w:rsidR="00CA578F" w:rsidRPr="00EA5FA7" w:rsidRDefault="00CA578F" w:rsidP="00CA578F">
      <w:pPr>
        <w:pStyle w:val="PL"/>
        <w:rPr>
          <w:noProof w:val="0"/>
        </w:rPr>
      </w:pPr>
      <w:r w:rsidRPr="00EA5FA7">
        <w:rPr>
          <w:noProof w:val="0"/>
        </w:rPr>
        <w:t xml:space="preserve">-- ************************************************************** </w:t>
      </w:r>
    </w:p>
    <w:p w14:paraId="181562B5" w14:textId="77777777" w:rsidR="00CA578F" w:rsidRPr="00EA5FA7" w:rsidRDefault="00CA578F" w:rsidP="00CA578F">
      <w:pPr>
        <w:pStyle w:val="PL"/>
        <w:rPr>
          <w:noProof w:val="0"/>
        </w:rPr>
      </w:pPr>
    </w:p>
    <w:p w14:paraId="07787699" w14:textId="77777777" w:rsidR="00CA578F" w:rsidRPr="00EA5FA7" w:rsidRDefault="00CA578F" w:rsidP="00CA578F">
      <w:pPr>
        <w:pStyle w:val="PL"/>
        <w:rPr>
          <w:noProof w:val="0"/>
        </w:rPr>
      </w:pPr>
      <w:r w:rsidRPr="00EA5FA7">
        <w:rPr>
          <w:noProof w:val="0"/>
        </w:rPr>
        <w:t xml:space="preserve">PWSRestartIndication ::= SEQUENCE { </w:t>
      </w:r>
    </w:p>
    <w:p w14:paraId="336A91F1" w14:textId="77777777" w:rsidR="00CA578F" w:rsidRPr="00EA5FA7" w:rsidRDefault="00CA578F" w:rsidP="00CA578F">
      <w:pPr>
        <w:pStyle w:val="PL"/>
        <w:rPr>
          <w:noProof w:val="0"/>
        </w:rPr>
      </w:pPr>
      <w:r w:rsidRPr="00EA5FA7">
        <w:rPr>
          <w:noProof w:val="0"/>
        </w:rPr>
        <w:tab/>
        <w:t xml:space="preserve">protocolIEs ProtocolIE-Container { { PWSRestartIndicationIEs} }, </w:t>
      </w:r>
    </w:p>
    <w:p w14:paraId="1A6D9389" w14:textId="77777777" w:rsidR="00CA578F" w:rsidRPr="00EA5FA7" w:rsidRDefault="00CA578F" w:rsidP="00CA578F">
      <w:pPr>
        <w:pStyle w:val="PL"/>
        <w:rPr>
          <w:noProof w:val="0"/>
        </w:rPr>
      </w:pPr>
      <w:r w:rsidRPr="00EA5FA7">
        <w:rPr>
          <w:noProof w:val="0"/>
        </w:rPr>
        <w:tab/>
        <w:t xml:space="preserve">... </w:t>
      </w:r>
    </w:p>
    <w:p w14:paraId="78C19F18" w14:textId="77777777" w:rsidR="00CA578F" w:rsidRPr="00EA5FA7" w:rsidRDefault="00CA578F" w:rsidP="00CA578F">
      <w:pPr>
        <w:pStyle w:val="PL"/>
        <w:rPr>
          <w:noProof w:val="0"/>
        </w:rPr>
      </w:pPr>
      <w:r w:rsidRPr="00EA5FA7">
        <w:rPr>
          <w:noProof w:val="0"/>
        </w:rPr>
        <w:t xml:space="preserve">} </w:t>
      </w:r>
    </w:p>
    <w:p w14:paraId="370161FE" w14:textId="77777777" w:rsidR="00CA578F" w:rsidRPr="00EA5FA7" w:rsidRDefault="00CA578F" w:rsidP="00CA578F">
      <w:pPr>
        <w:pStyle w:val="PL"/>
        <w:rPr>
          <w:noProof w:val="0"/>
        </w:rPr>
      </w:pPr>
    </w:p>
    <w:p w14:paraId="4B1913EE" w14:textId="77777777" w:rsidR="00CA578F" w:rsidRPr="00EA5FA7" w:rsidRDefault="00CA578F" w:rsidP="00CA578F">
      <w:pPr>
        <w:pStyle w:val="PL"/>
        <w:rPr>
          <w:noProof w:val="0"/>
        </w:rPr>
      </w:pPr>
      <w:r w:rsidRPr="00EA5FA7">
        <w:rPr>
          <w:noProof w:val="0"/>
        </w:rPr>
        <w:t xml:space="preserve">PWSRestartIndicationIEs F1AP-PROTOCOL-IES ::= { </w:t>
      </w:r>
    </w:p>
    <w:p w14:paraId="1C1E7651" w14:textId="77777777" w:rsidR="00CA578F" w:rsidRPr="00EA5FA7" w:rsidRDefault="00CA578F" w:rsidP="00CA578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ADC7A2" w14:textId="77777777" w:rsidR="00CA578F" w:rsidRPr="00EA5FA7" w:rsidRDefault="00CA578F" w:rsidP="00CA578F">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40D07342" w14:textId="77777777" w:rsidR="00CA578F" w:rsidRPr="00EA5FA7" w:rsidRDefault="00CA578F" w:rsidP="00CA578F">
      <w:pPr>
        <w:pStyle w:val="PL"/>
        <w:rPr>
          <w:noProof w:val="0"/>
        </w:rPr>
      </w:pPr>
      <w:r w:rsidRPr="00EA5FA7">
        <w:rPr>
          <w:noProof w:val="0"/>
        </w:rPr>
        <w:tab/>
        <w:t xml:space="preserve">... </w:t>
      </w:r>
    </w:p>
    <w:p w14:paraId="17E289EA" w14:textId="77777777" w:rsidR="00CA578F" w:rsidRPr="00EA5FA7" w:rsidRDefault="00CA578F" w:rsidP="00CA578F">
      <w:pPr>
        <w:pStyle w:val="PL"/>
        <w:rPr>
          <w:noProof w:val="0"/>
        </w:rPr>
      </w:pPr>
      <w:r w:rsidRPr="00EA5FA7">
        <w:rPr>
          <w:noProof w:val="0"/>
        </w:rPr>
        <w:t>}</w:t>
      </w:r>
    </w:p>
    <w:p w14:paraId="68D18ECD" w14:textId="77777777" w:rsidR="00CA578F" w:rsidRPr="00EA5FA7" w:rsidRDefault="00CA578F" w:rsidP="00CA578F">
      <w:pPr>
        <w:pStyle w:val="PL"/>
        <w:rPr>
          <w:noProof w:val="0"/>
        </w:rPr>
      </w:pPr>
    </w:p>
    <w:p w14:paraId="4A604289" w14:textId="77777777" w:rsidR="00CA578F" w:rsidRPr="00EA5FA7" w:rsidRDefault="00CA578F" w:rsidP="00CA578F">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9E56978" w14:textId="77777777" w:rsidR="00CA578F" w:rsidRPr="00EA5FA7" w:rsidRDefault="00CA578F" w:rsidP="00CA578F">
      <w:pPr>
        <w:pStyle w:val="PL"/>
        <w:rPr>
          <w:noProof w:val="0"/>
        </w:rPr>
      </w:pPr>
    </w:p>
    <w:p w14:paraId="210C096C" w14:textId="77777777" w:rsidR="00CA578F" w:rsidRPr="00EA5FA7" w:rsidRDefault="00CA578F" w:rsidP="00CA578F">
      <w:pPr>
        <w:pStyle w:val="PL"/>
        <w:rPr>
          <w:noProof w:val="0"/>
        </w:rPr>
      </w:pPr>
      <w:r w:rsidRPr="00EA5FA7">
        <w:rPr>
          <w:noProof w:val="0"/>
        </w:rPr>
        <w:t>NR-CGI-List-For-Restart-List-ItemIEs F1AP-PROTOCOL-IES</w:t>
      </w:r>
      <w:r w:rsidRPr="00EA5FA7">
        <w:rPr>
          <w:noProof w:val="0"/>
        </w:rPr>
        <w:tab/>
        <w:t>::= {</w:t>
      </w:r>
    </w:p>
    <w:p w14:paraId="65D22C21" w14:textId="77777777" w:rsidR="00CA578F" w:rsidRPr="00EA5FA7" w:rsidRDefault="00CA578F" w:rsidP="00CA578F">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4AF3DB29" w14:textId="77777777" w:rsidR="00CA578F" w:rsidRPr="00EA5FA7" w:rsidRDefault="00CA578F" w:rsidP="00CA578F">
      <w:pPr>
        <w:pStyle w:val="PL"/>
        <w:rPr>
          <w:noProof w:val="0"/>
        </w:rPr>
      </w:pPr>
      <w:r w:rsidRPr="00EA5FA7">
        <w:rPr>
          <w:noProof w:val="0"/>
        </w:rPr>
        <w:tab/>
        <w:t>...</w:t>
      </w:r>
    </w:p>
    <w:p w14:paraId="082B8053" w14:textId="77777777" w:rsidR="00CA578F" w:rsidRPr="00EA5FA7" w:rsidRDefault="00CA578F" w:rsidP="00CA578F">
      <w:pPr>
        <w:pStyle w:val="PL"/>
        <w:rPr>
          <w:noProof w:val="0"/>
        </w:rPr>
      </w:pPr>
      <w:r w:rsidRPr="00EA5FA7">
        <w:rPr>
          <w:noProof w:val="0"/>
        </w:rPr>
        <w:t>}</w:t>
      </w:r>
    </w:p>
    <w:p w14:paraId="07E6AE1F" w14:textId="77777777" w:rsidR="00CA578F" w:rsidRPr="00EA5FA7" w:rsidRDefault="00CA578F" w:rsidP="00CA578F">
      <w:pPr>
        <w:pStyle w:val="PL"/>
        <w:rPr>
          <w:noProof w:val="0"/>
        </w:rPr>
      </w:pPr>
    </w:p>
    <w:p w14:paraId="37B2970E" w14:textId="77777777" w:rsidR="00CA578F" w:rsidRPr="00EA5FA7" w:rsidRDefault="00CA578F" w:rsidP="00CA578F">
      <w:pPr>
        <w:pStyle w:val="PL"/>
        <w:rPr>
          <w:noProof w:val="0"/>
        </w:rPr>
      </w:pPr>
      <w:r w:rsidRPr="00EA5FA7">
        <w:rPr>
          <w:noProof w:val="0"/>
        </w:rPr>
        <w:t xml:space="preserve">-- ************************************************************** </w:t>
      </w:r>
    </w:p>
    <w:p w14:paraId="5959CBFA" w14:textId="77777777" w:rsidR="00CA578F" w:rsidRPr="00EA5FA7" w:rsidRDefault="00CA578F" w:rsidP="00CA578F">
      <w:pPr>
        <w:pStyle w:val="PL"/>
        <w:rPr>
          <w:noProof w:val="0"/>
        </w:rPr>
      </w:pPr>
      <w:r w:rsidRPr="00EA5FA7">
        <w:rPr>
          <w:noProof w:val="0"/>
        </w:rPr>
        <w:t xml:space="preserve">-- </w:t>
      </w:r>
    </w:p>
    <w:p w14:paraId="64F31221" w14:textId="77777777" w:rsidR="00CA578F" w:rsidRPr="00EA5FA7" w:rsidRDefault="00CA578F" w:rsidP="00CA578F">
      <w:pPr>
        <w:pStyle w:val="PL"/>
        <w:outlineLvl w:val="3"/>
        <w:rPr>
          <w:noProof w:val="0"/>
        </w:rPr>
      </w:pPr>
      <w:r w:rsidRPr="00EA5FA7">
        <w:rPr>
          <w:noProof w:val="0"/>
        </w:rPr>
        <w:t xml:space="preserve">-- PWS FAILURE INDICATION ELEMENTARY PROCEDURE </w:t>
      </w:r>
    </w:p>
    <w:p w14:paraId="5C0B73CC" w14:textId="77777777" w:rsidR="00CA578F" w:rsidRPr="00EA5FA7" w:rsidRDefault="00CA578F" w:rsidP="00CA578F">
      <w:pPr>
        <w:pStyle w:val="PL"/>
        <w:rPr>
          <w:noProof w:val="0"/>
        </w:rPr>
      </w:pPr>
      <w:r w:rsidRPr="00EA5FA7">
        <w:rPr>
          <w:noProof w:val="0"/>
        </w:rPr>
        <w:t xml:space="preserve">-- </w:t>
      </w:r>
    </w:p>
    <w:p w14:paraId="3E6643F5" w14:textId="77777777" w:rsidR="00CA578F" w:rsidRPr="00EA5FA7" w:rsidRDefault="00CA578F" w:rsidP="00CA578F">
      <w:pPr>
        <w:pStyle w:val="PL"/>
        <w:rPr>
          <w:noProof w:val="0"/>
        </w:rPr>
      </w:pPr>
      <w:r w:rsidRPr="00EA5FA7">
        <w:rPr>
          <w:noProof w:val="0"/>
        </w:rPr>
        <w:t xml:space="preserve">-- ************************************************************** </w:t>
      </w:r>
    </w:p>
    <w:p w14:paraId="7449E897" w14:textId="77777777" w:rsidR="00CA578F" w:rsidRPr="00EA5FA7" w:rsidRDefault="00CA578F" w:rsidP="00CA578F">
      <w:pPr>
        <w:pStyle w:val="PL"/>
        <w:rPr>
          <w:noProof w:val="0"/>
        </w:rPr>
      </w:pPr>
    </w:p>
    <w:p w14:paraId="526CD9D9" w14:textId="77777777" w:rsidR="00CA578F" w:rsidRPr="00EA5FA7" w:rsidRDefault="00CA578F" w:rsidP="00CA578F">
      <w:pPr>
        <w:pStyle w:val="PL"/>
        <w:rPr>
          <w:noProof w:val="0"/>
        </w:rPr>
      </w:pPr>
      <w:r w:rsidRPr="00EA5FA7">
        <w:rPr>
          <w:noProof w:val="0"/>
        </w:rPr>
        <w:t xml:space="preserve">-- ************************************************************** </w:t>
      </w:r>
    </w:p>
    <w:p w14:paraId="34EE3060" w14:textId="77777777" w:rsidR="00CA578F" w:rsidRPr="00EA5FA7" w:rsidRDefault="00CA578F" w:rsidP="00CA578F">
      <w:pPr>
        <w:pStyle w:val="PL"/>
        <w:rPr>
          <w:noProof w:val="0"/>
        </w:rPr>
      </w:pPr>
      <w:r w:rsidRPr="00EA5FA7">
        <w:rPr>
          <w:noProof w:val="0"/>
        </w:rPr>
        <w:lastRenderedPageBreak/>
        <w:t xml:space="preserve">-- </w:t>
      </w:r>
    </w:p>
    <w:p w14:paraId="30C2A4D9" w14:textId="77777777" w:rsidR="00CA578F" w:rsidRPr="00EA5FA7" w:rsidRDefault="00CA578F" w:rsidP="00CA578F">
      <w:pPr>
        <w:pStyle w:val="PL"/>
        <w:outlineLvl w:val="4"/>
        <w:rPr>
          <w:noProof w:val="0"/>
        </w:rPr>
      </w:pPr>
      <w:r w:rsidRPr="00EA5FA7">
        <w:rPr>
          <w:noProof w:val="0"/>
        </w:rPr>
        <w:t xml:space="preserve">-- PWS Failure Indication </w:t>
      </w:r>
    </w:p>
    <w:p w14:paraId="363AE7BC" w14:textId="77777777" w:rsidR="00CA578F" w:rsidRPr="00EA5FA7" w:rsidRDefault="00CA578F" w:rsidP="00CA578F">
      <w:pPr>
        <w:pStyle w:val="PL"/>
        <w:rPr>
          <w:noProof w:val="0"/>
        </w:rPr>
      </w:pPr>
      <w:r w:rsidRPr="00EA5FA7">
        <w:rPr>
          <w:noProof w:val="0"/>
        </w:rPr>
        <w:t xml:space="preserve">-- </w:t>
      </w:r>
    </w:p>
    <w:p w14:paraId="0CD8D50B" w14:textId="77777777" w:rsidR="00CA578F" w:rsidRPr="00EA5FA7" w:rsidRDefault="00CA578F" w:rsidP="00CA578F">
      <w:pPr>
        <w:pStyle w:val="PL"/>
        <w:rPr>
          <w:noProof w:val="0"/>
        </w:rPr>
      </w:pPr>
      <w:r w:rsidRPr="00EA5FA7">
        <w:rPr>
          <w:noProof w:val="0"/>
        </w:rPr>
        <w:t xml:space="preserve">-- ************************************************************** </w:t>
      </w:r>
    </w:p>
    <w:p w14:paraId="7571ADE2" w14:textId="77777777" w:rsidR="00CA578F" w:rsidRPr="00EA5FA7" w:rsidRDefault="00CA578F" w:rsidP="00CA578F">
      <w:pPr>
        <w:pStyle w:val="PL"/>
        <w:rPr>
          <w:noProof w:val="0"/>
        </w:rPr>
      </w:pPr>
    </w:p>
    <w:p w14:paraId="25289B5C" w14:textId="77777777" w:rsidR="00CA578F" w:rsidRPr="00EA5FA7" w:rsidRDefault="00CA578F" w:rsidP="00CA578F">
      <w:pPr>
        <w:pStyle w:val="PL"/>
        <w:rPr>
          <w:noProof w:val="0"/>
        </w:rPr>
      </w:pPr>
      <w:r w:rsidRPr="00EA5FA7">
        <w:rPr>
          <w:noProof w:val="0"/>
        </w:rPr>
        <w:t xml:space="preserve">PWSFailureIndication ::= SEQUENCE { </w:t>
      </w:r>
    </w:p>
    <w:p w14:paraId="21DCCD66" w14:textId="77777777" w:rsidR="00CA578F" w:rsidRPr="00EA5FA7" w:rsidRDefault="00CA578F" w:rsidP="00CA578F">
      <w:pPr>
        <w:pStyle w:val="PL"/>
        <w:rPr>
          <w:noProof w:val="0"/>
        </w:rPr>
      </w:pPr>
      <w:r w:rsidRPr="00EA5FA7">
        <w:rPr>
          <w:noProof w:val="0"/>
        </w:rPr>
        <w:tab/>
        <w:t xml:space="preserve">protocolIEs ProtocolIE-Container { { PWSFailureIndicationIEs} }, </w:t>
      </w:r>
    </w:p>
    <w:p w14:paraId="2EC085A4" w14:textId="77777777" w:rsidR="00CA578F" w:rsidRPr="00EA5FA7" w:rsidRDefault="00CA578F" w:rsidP="00CA578F">
      <w:pPr>
        <w:pStyle w:val="PL"/>
        <w:rPr>
          <w:noProof w:val="0"/>
        </w:rPr>
      </w:pPr>
      <w:r w:rsidRPr="00EA5FA7">
        <w:rPr>
          <w:noProof w:val="0"/>
        </w:rPr>
        <w:tab/>
        <w:t xml:space="preserve">... </w:t>
      </w:r>
    </w:p>
    <w:p w14:paraId="2AD3B846" w14:textId="77777777" w:rsidR="00CA578F" w:rsidRPr="00EA5FA7" w:rsidRDefault="00CA578F" w:rsidP="00CA578F">
      <w:pPr>
        <w:pStyle w:val="PL"/>
        <w:rPr>
          <w:noProof w:val="0"/>
        </w:rPr>
      </w:pPr>
      <w:r w:rsidRPr="00EA5FA7">
        <w:rPr>
          <w:noProof w:val="0"/>
        </w:rPr>
        <w:t xml:space="preserve">} </w:t>
      </w:r>
    </w:p>
    <w:p w14:paraId="17512B27" w14:textId="77777777" w:rsidR="00CA578F" w:rsidRPr="00EA5FA7" w:rsidRDefault="00CA578F" w:rsidP="00CA578F">
      <w:pPr>
        <w:pStyle w:val="PL"/>
        <w:rPr>
          <w:noProof w:val="0"/>
        </w:rPr>
      </w:pPr>
    </w:p>
    <w:p w14:paraId="1FF122DA" w14:textId="77777777" w:rsidR="00CA578F" w:rsidRPr="00EA5FA7" w:rsidRDefault="00CA578F" w:rsidP="00CA578F">
      <w:pPr>
        <w:pStyle w:val="PL"/>
        <w:rPr>
          <w:noProof w:val="0"/>
        </w:rPr>
      </w:pPr>
      <w:r w:rsidRPr="00EA5FA7">
        <w:rPr>
          <w:noProof w:val="0"/>
        </w:rPr>
        <w:t xml:space="preserve">PWSFailureIndicationIEs F1AP-PROTOCOL-IES ::= { </w:t>
      </w:r>
    </w:p>
    <w:p w14:paraId="00D2DB11" w14:textId="77777777" w:rsidR="00CA578F" w:rsidRPr="00EA5FA7" w:rsidRDefault="00CA578F" w:rsidP="00CA578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2AD4CC" w14:textId="77777777" w:rsidR="00CA578F" w:rsidRPr="00EA5FA7" w:rsidRDefault="00CA578F" w:rsidP="00CA578F">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6A3263BC" w14:textId="77777777" w:rsidR="00CA578F" w:rsidRPr="00EA5FA7" w:rsidRDefault="00CA578F" w:rsidP="00CA578F">
      <w:pPr>
        <w:pStyle w:val="PL"/>
        <w:rPr>
          <w:noProof w:val="0"/>
        </w:rPr>
      </w:pPr>
      <w:r w:rsidRPr="00EA5FA7">
        <w:rPr>
          <w:noProof w:val="0"/>
        </w:rPr>
        <w:tab/>
        <w:t xml:space="preserve">... </w:t>
      </w:r>
    </w:p>
    <w:p w14:paraId="2A290F88" w14:textId="77777777" w:rsidR="00CA578F" w:rsidRPr="00EA5FA7" w:rsidRDefault="00CA578F" w:rsidP="00CA578F">
      <w:pPr>
        <w:pStyle w:val="PL"/>
        <w:rPr>
          <w:noProof w:val="0"/>
        </w:rPr>
      </w:pPr>
      <w:r w:rsidRPr="00EA5FA7">
        <w:rPr>
          <w:noProof w:val="0"/>
        </w:rPr>
        <w:t>}</w:t>
      </w:r>
    </w:p>
    <w:p w14:paraId="0445A9AE" w14:textId="77777777" w:rsidR="00CA578F" w:rsidRPr="00EA5FA7" w:rsidRDefault="00CA578F" w:rsidP="00CA578F">
      <w:pPr>
        <w:pStyle w:val="PL"/>
        <w:rPr>
          <w:noProof w:val="0"/>
        </w:rPr>
      </w:pPr>
    </w:p>
    <w:p w14:paraId="7F8B2072" w14:textId="77777777" w:rsidR="00CA578F" w:rsidRPr="00EA5FA7" w:rsidRDefault="00CA578F" w:rsidP="00CA578F">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768A403" w14:textId="77777777" w:rsidR="00CA578F" w:rsidRPr="00EA5FA7" w:rsidRDefault="00CA578F" w:rsidP="00CA578F">
      <w:pPr>
        <w:pStyle w:val="PL"/>
        <w:rPr>
          <w:noProof w:val="0"/>
        </w:rPr>
      </w:pPr>
    </w:p>
    <w:p w14:paraId="2468BE77" w14:textId="77777777" w:rsidR="00CA578F" w:rsidRPr="00EA5FA7" w:rsidRDefault="00CA578F" w:rsidP="00CA578F">
      <w:pPr>
        <w:pStyle w:val="PL"/>
        <w:rPr>
          <w:noProof w:val="0"/>
        </w:rPr>
      </w:pPr>
      <w:r w:rsidRPr="00EA5FA7">
        <w:rPr>
          <w:noProof w:val="0"/>
        </w:rPr>
        <w:t>PWS-Failed-NR-CGI-List-ItemIEs F1AP-PROTOCOL-IES</w:t>
      </w:r>
      <w:r w:rsidRPr="00EA5FA7">
        <w:rPr>
          <w:noProof w:val="0"/>
        </w:rPr>
        <w:tab/>
        <w:t>::= {</w:t>
      </w:r>
    </w:p>
    <w:p w14:paraId="615F979F" w14:textId="77777777" w:rsidR="00CA578F" w:rsidRPr="00EA5FA7" w:rsidRDefault="00CA578F" w:rsidP="00CA578F">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2B48980A" w14:textId="77777777" w:rsidR="00CA578F" w:rsidRPr="00EA5FA7" w:rsidRDefault="00CA578F" w:rsidP="00CA578F">
      <w:pPr>
        <w:pStyle w:val="PL"/>
        <w:rPr>
          <w:noProof w:val="0"/>
        </w:rPr>
      </w:pPr>
      <w:r w:rsidRPr="00EA5FA7">
        <w:rPr>
          <w:noProof w:val="0"/>
        </w:rPr>
        <w:tab/>
        <w:t>...</w:t>
      </w:r>
    </w:p>
    <w:p w14:paraId="1AFD72FB" w14:textId="77777777" w:rsidR="00CA578F" w:rsidRPr="00EA5FA7" w:rsidRDefault="00CA578F" w:rsidP="00CA578F">
      <w:pPr>
        <w:pStyle w:val="PL"/>
        <w:rPr>
          <w:noProof w:val="0"/>
        </w:rPr>
      </w:pPr>
      <w:r w:rsidRPr="00EA5FA7">
        <w:rPr>
          <w:noProof w:val="0"/>
        </w:rPr>
        <w:t>}</w:t>
      </w:r>
    </w:p>
    <w:p w14:paraId="0830B545" w14:textId="77777777" w:rsidR="00CA578F" w:rsidRPr="00EA5FA7" w:rsidRDefault="00CA578F" w:rsidP="00CA578F">
      <w:pPr>
        <w:pStyle w:val="PL"/>
        <w:rPr>
          <w:noProof w:val="0"/>
        </w:rPr>
      </w:pPr>
    </w:p>
    <w:p w14:paraId="4FA6C061" w14:textId="77777777" w:rsidR="00CA578F" w:rsidRPr="00EA5FA7" w:rsidRDefault="00CA578F" w:rsidP="00CA578F">
      <w:pPr>
        <w:pStyle w:val="PL"/>
        <w:rPr>
          <w:noProof w:val="0"/>
        </w:rPr>
      </w:pPr>
    </w:p>
    <w:p w14:paraId="4B2F1870" w14:textId="77777777" w:rsidR="00CA578F" w:rsidRPr="00EA5FA7" w:rsidRDefault="00CA578F" w:rsidP="00CA578F">
      <w:pPr>
        <w:pStyle w:val="PL"/>
        <w:rPr>
          <w:noProof w:val="0"/>
        </w:rPr>
      </w:pPr>
      <w:r w:rsidRPr="00EA5FA7">
        <w:rPr>
          <w:noProof w:val="0"/>
        </w:rPr>
        <w:t>-- **************************************************************</w:t>
      </w:r>
    </w:p>
    <w:p w14:paraId="68C95A4D" w14:textId="77777777" w:rsidR="00CA578F" w:rsidRPr="00EA5FA7" w:rsidRDefault="00CA578F" w:rsidP="00CA578F">
      <w:pPr>
        <w:pStyle w:val="PL"/>
        <w:rPr>
          <w:noProof w:val="0"/>
        </w:rPr>
      </w:pPr>
      <w:r w:rsidRPr="00EA5FA7">
        <w:rPr>
          <w:noProof w:val="0"/>
        </w:rPr>
        <w:t>--</w:t>
      </w:r>
    </w:p>
    <w:p w14:paraId="0F9A1F1B" w14:textId="77777777" w:rsidR="00CA578F" w:rsidRPr="00EA5FA7" w:rsidRDefault="00CA578F" w:rsidP="00CA578F">
      <w:pPr>
        <w:pStyle w:val="PL"/>
        <w:outlineLvl w:val="3"/>
        <w:rPr>
          <w:noProof w:val="0"/>
        </w:rPr>
      </w:pPr>
      <w:r w:rsidRPr="00EA5FA7">
        <w:rPr>
          <w:noProof w:val="0"/>
        </w:rPr>
        <w:t>-- gNB-DU STATUS INDICATION ELEMENTARY PROCEDURE</w:t>
      </w:r>
    </w:p>
    <w:p w14:paraId="26A80E33" w14:textId="77777777" w:rsidR="00CA578F" w:rsidRPr="00EA5FA7" w:rsidRDefault="00CA578F" w:rsidP="00CA578F">
      <w:pPr>
        <w:pStyle w:val="PL"/>
        <w:rPr>
          <w:noProof w:val="0"/>
        </w:rPr>
      </w:pPr>
      <w:r w:rsidRPr="00EA5FA7">
        <w:rPr>
          <w:noProof w:val="0"/>
        </w:rPr>
        <w:t>--</w:t>
      </w:r>
    </w:p>
    <w:p w14:paraId="183587A2" w14:textId="77777777" w:rsidR="00CA578F" w:rsidRPr="00EA5FA7" w:rsidRDefault="00CA578F" w:rsidP="00CA578F">
      <w:pPr>
        <w:pStyle w:val="PL"/>
        <w:rPr>
          <w:noProof w:val="0"/>
        </w:rPr>
      </w:pPr>
      <w:r w:rsidRPr="00EA5FA7">
        <w:rPr>
          <w:noProof w:val="0"/>
        </w:rPr>
        <w:t>-- **************************************************************</w:t>
      </w:r>
    </w:p>
    <w:p w14:paraId="58A101CE" w14:textId="77777777" w:rsidR="00CA578F" w:rsidRPr="00EA5FA7" w:rsidRDefault="00CA578F" w:rsidP="00CA578F">
      <w:pPr>
        <w:pStyle w:val="PL"/>
        <w:rPr>
          <w:noProof w:val="0"/>
        </w:rPr>
      </w:pPr>
    </w:p>
    <w:p w14:paraId="33CF1F44" w14:textId="77777777" w:rsidR="00CA578F" w:rsidRPr="00EA5FA7" w:rsidRDefault="00CA578F" w:rsidP="00CA578F">
      <w:pPr>
        <w:pStyle w:val="PL"/>
        <w:rPr>
          <w:noProof w:val="0"/>
        </w:rPr>
      </w:pPr>
      <w:r w:rsidRPr="00EA5FA7">
        <w:rPr>
          <w:noProof w:val="0"/>
        </w:rPr>
        <w:t>-- **************************************************************</w:t>
      </w:r>
    </w:p>
    <w:p w14:paraId="2BEF4EF8" w14:textId="77777777" w:rsidR="00CA578F" w:rsidRPr="00EA5FA7" w:rsidRDefault="00CA578F" w:rsidP="00CA578F">
      <w:pPr>
        <w:pStyle w:val="PL"/>
        <w:rPr>
          <w:noProof w:val="0"/>
        </w:rPr>
      </w:pPr>
      <w:r w:rsidRPr="00EA5FA7">
        <w:rPr>
          <w:noProof w:val="0"/>
        </w:rPr>
        <w:t>--</w:t>
      </w:r>
    </w:p>
    <w:p w14:paraId="16B53CB7" w14:textId="77777777" w:rsidR="00CA578F" w:rsidRPr="00EA5FA7" w:rsidRDefault="00CA578F" w:rsidP="00CA578F">
      <w:pPr>
        <w:pStyle w:val="PL"/>
        <w:outlineLvl w:val="4"/>
        <w:rPr>
          <w:noProof w:val="0"/>
        </w:rPr>
      </w:pPr>
      <w:r w:rsidRPr="00EA5FA7">
        <w:rPr>
          <w:noProof w:val="0"/>
        </w:rPr>
        <w:t>-- gNB-DU Status Indication</w:t>
      </w:r>
    </w:p>
    <w:p w14:paraId="41E6E9EF" w14:textId="77777777" w:rsidR="00CA578F" w:rsidRPr="00EA5FA7" w:rsidRDefault="00CA578F" w:rsidP="00CA578F">
      <w:pPr>
        <w:pStyle w:val="PL"/>
        <w:rPr>
          <w:noProof w:val="0"/>
        </w:rPr>
      </w:pPr>
      <w:r w:rsidRPr="00EA5FA7">
        <w:rPr>
          <w:noProof w:val="0"/>
        </w:rPr>
        <w:t>--</w:t>
      </w:r>
    </w:p>
    <w:p w14:paraId="52A94B2B" w14:textId="77777777" w:rsidR="00CA578F" w:rsidRPr="00EA5FA7" w:rsidRDefault="00CA578F" w:rsidP="00CA578F">
      <w:pPr>
        <w:pStyle w:val="PL"/>
        <w:rPr>
          <w:noProof w:val="0"/>
        </w:rPr>
      </w:pPr>
      <w:r w:rsidRPr="00EA5FA7">
        <w:rPr>
          <w:noProof w:val="0"/>
        </w:rPr>
        <w:t>-- **************************************************************</w:t>
      </w:r>
    </w:p>
    <w:p w14:paraId="43B58630" w14:textId="77777777" w:rsidR="00CA578F" w:rsidRPr="00EA5FA7" w:rsidRDefault="00CA578F" w:rsidP="00CA578F">
      <w:pPr>
        <w:pStyle w:val="PL"/>
        <w:rPr>
          <w:noProof w:val="0"/>
        </w:rPr>
      </w:pPr>
    </w:p>
    <w:p w14:paraId="25E9C9EA" w14:textId="77777777" w:rsidR="00CA578F" w:rsidRPr="00EA5FA7" w:rsidRDefault="00CA578F" w:rsidP="00CA578F">
      <w:pPr>
        <w:pStyle w:val="PL"/>
        <w:rPr>
          <w:noProof w:val="0"/>
        </w:rPr>
      </w:pPr>
      <w:r w:rsidRPr="00EA5FA7">
        <w:rPr>
          <w:noProof w:val="0"/>
        </w:rPr>
        <w:t>GNBDUStatusIndication ::= SEQUENCE {</w:t>
      </w:r>
    </w:p>
    <w:p w14:paraId="14F3CDC2"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8294458" w14:textId="77777777" w:rsidR="00CA578F" w:rsidRPr="00EA5FA7" w:rsidRDefault="00CA578F" w:rsidP="00CA578F">
      <w:pPr>
        <w:pStyle w:val="PL"/>
        <w:rPr>
          <w:noProof w:val="0"/>
        </w:rPr>
      </w:pPr>
      <w:r w:rsidRPr="00EA5FA7">
        <w:rPr>
          <w:noProof w:val="0"/>
        </w:rPr>
        <w:tab/>
        <w:t>...</w:t>
      </w:r>
    </w:p>
    <w:p w14:paraId="122FDF01" w14:textId="77777777" w:rsidR="00CA578F" w:rsidRPr="00EA5FA7" w:rsidRDefault="00CA578F" w:rsidP="00CA578F">
      <w:pPr>
        <w:pStyle w:val="PL"/>
        <w:rPr>
          <w:noProof w:val="0"/>
        </w:rPr>
      </w:pPr>
      <w:r w:rsidRPr="00EA5FA7">
        <w:rPr>
          <w:noProof w:val="0"/>
        </w:rPr>
        <w:t>}</w:t>
      </w:r>
    </w:p>
    <w:p w14:paraId="518AE694" w14:textId="77777777" w:rsidR="00CA578F" w:rsidRPr="00EA5FA7" w:rsidRDefault="00CA578F" w:rsidP="00CA578F">
      <w:pPr>
        <w:pStyle w:val="PL"/>
        <w:rPr>
          <w:noProof w:val="0"/>
        </w:rPr>
      </w:pPr>
    </w:p>
    <w:p w14:paraId="58BCA4F7" w14:textId="77777777" w:rsidR="00CA578F" w:rsidRPr="00EA5FA7" w:rsidRDefault="00CA578F" w:rsidP="00CA578F">
      <w:pPr>
        <w:pStyle w:val="PL"/>
        <w:rPr>
          <w:noProof w:val="0"/>
        </w:rPr>
      </w:pPr>
      <w:r w:rsidRPr="00EA5FA7">
        <w:rPr>
          <w:noProof w:val="0"/>
        </w:rPr>
        <w:t xml:space="preserve">GNBDUStatusIndicationIEs F1AP-PROTOCOL-IES ::= { </w:t>
      </w:r>
    </w:p>
    <w:p w14:paraId="58117278" w14:textId="77777777" w:rsidR="00CA578F" w:rsidRPr="00EA5FA7" w:rsidRDefault="00CA578F" w:rsidP="00CA578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613E29" w14:textId="77777777" w:rsidR="00CA578F" w:rsidRPr="00EA5FA7" w:rsidRDefault="00CA578F" w:rsidP="00CA578F">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D9A7932" w14:textId="77777777" w:rsidR="00CA578F" w:rsidRPr="00EA5FA7" w:rsidRDefault="00CA578F" w:rsidP="00CA578F">
      <w:pPr>
        <w:pStyle w:val="PL"/>
        <w:rPr>
          <w:noProof w:val="0"/>
        </w:rPr>
      </w:pPr>
      <w:r w:rsidRPr="00EA5FA7">
        <w:rPr>
          <w:noProof w:val="0"/>
        </w:rPr>
        <w:tab/>
        <w:t>...</w:t>
      </w:r>
    </w:p>
    <w:p w14:paraId="4A2845E2" w14:textId="77777777" w:rsidR="00CA578F" w:rsidRPr="00EA5FA7" w:rsidRDefault="00CA578F" w:rsidP="00CA578F">
      <w:pPr>
        <w:pStyle w:val="PL"/>
        <w:rPr>
          <w:noProof w:val="0"/>
        </w:rPr>
      </w:pPr>
      <w:r w:rsidRPr="00EA5FA7">
        <w:rPr>
          <w:noProof w:val="0"/>
        </w:rPr>
        <w:t>}</w:t>
      </w:r>
    </w:p>
    <w:p w14:paraId="060DDD53" w14:textId="77777777" w:rsidR="00CA578F" w:rsidRPr="00EA5FA7" w:rsidRDefault="00CA578F" w:rsidP="00CA578F">
      <w:pPr>
        <w:pStyle w:val="PL"/>
      </w:pPr>
    </w:p>
    <w:p w14:paraId="5CF0740B" w14:textId="77777777" w:rsidR="00CA578F" w:rsidRPr="00EA5FA7" w:rsidRDefault="00CA578F" w:rsidP="00CA578F">
      <w:pPr>
        <w:pStyle w:val="PL"/>
      </w:pPr>
    </w:p>
    <w:p w14:paraId="0FA0C15C" w14:textId="77777777" w:rsidR="00CA578F" w:rsidRPr="00EA5FA7" w:rsidRDefault="00CA578F" w:rsidP="00CA578F">
      <w:pPr>
        <w:pStyle w:val="PL"/>
      </w:pPr>
    </w:p>
    <w:p w14:paraId="2526A776" w14:textId="77777777" w:rsidR="00CA578F" w:rsidRPr="00EA5FA7" w:rsidRDefault="00CA578F" w:rsidP="00CA578F">
      <w:pPr>
        <w:pStyle w:val="PL"/>
      </w:pPr>
      <w:r w:rsidRPr="00EA5FA7">
        <w:t>-- **************************************************************</w:t>
      </w:r>
    </w:p>
    <w:p w14:paraId="56F326D1" w14:textId="77777777" w:rsidR="00CA578F" w:rsidRPr="00EA5FA7" w:rsidRDefault="00CA578F" w:rsidP="00CA578F">
      <w:pPr>
        <w:pStyle w:val="PL"/>
      </w:pPr>
      <w:r w:rsidRPr="00EA5FA7">
        <w:t>--</w:t>
      </w:r>
    </w:p>
    <w:p w14:paraId="49250EAB" w14:textId="77777777" w:rsidR="00CA578F" w:rsidRPr="00EA5FA7" w:rsidRDefault="00CA578F" w:rsidP="00CA578F">
      <w:pPr>
        <w:pStyle w:val="PL"/>
        <w:outlineLvl w:val="3"/>
        <w:rPr>
          <w:noProof w:val="0"/>
        </w:rPr>
      </w:pPr>
      <w:r w:rsidRPr="00EA5FA7">
        <w:rPr>
          <w:noProof w:val="0"/>
        </w:rPr>
        <w:t>-- RRC Delivery Report ELEMENTARY PROCEDURE</w:t>
      </w:r>
    </w:p>
    <w:p w14:paraId="2DB0A1CB" w14:textId="77777777" w:rsidR="00CA578F" w:rsidRPr="00EA5FA7" w:rsidRDefault="00CA578F" w:rsidP="00CA578F">
      <w:pPr>
        <w:pStyle w:val="PL"/>
      </w:pPr>
      <w:r w:rsidRPr="00EA5FA7">
        <w:t>--</w:t>
      </w:r>
    </w:p>
    <w:p w14:paraId="6C3BC342" w14:textId="77777777" w:rsidR="00CA578F" w:rsidRPr="00EA5FA7" w:rsidRDefault="00CA578F" w:rsidP="00CA578F">
      <w:pPr>
        <w:pStyle w:val="PL"/>
      </w:pPr>
      <w:r w:rsidRPr="00EA5FA7">
        <w:t>-- **************************************************************</w:t>
      </w:r>
    </w:p>
    <w:p w14:paraId="4BBEA500" w14:textId="77777777" w:rsidR="00CA578F" w:rsidRPr="00EA5FA7" w:rsidRDefault="00CA578F" w:rsidP="00CA578F">
      <w:pPr>
        <w:pStyle w:val="PL"/>
      </w:pPr>
    </w:p>
    <w:p w14:paraId="6BCCCBBC" w14:textId="77777777" w:rsidR="00CA578F" w:rsidRPr="00EA5FA7" w:rsidRDefault="00CA578F" w:rsidP="00CA578F">
      <w:pPr>
        <w:pStyle w:val="PL"/>
      </w:pPr>
      <w:r w:rsidRPr="00EA5FA7">
        <w:t>-- **************************************************************</w:t>
      </w:r>
    </w:p>
    <w:p w14:paraId="2AB0EA3A" w14:textId="77777777" w:rsidR="00CA578F" w:rsidRPr="00EA5FA7" w:rsidRDefault="00CA578F" w:rsidP="00CA578F">
      <w:pPr>
        <w:pStyle w:val="PL"/>
      </w:pPr>
      <w:r w:rsidRPr="00EA5FA7">
        <w:t>--</w:t>
      </w:r>
    </w:p>
    <w:p w14:paraId="60168185" w14:textId="77777777" w:rsidR="00CA578F" w:rsidRPr="00EA5FA7" w:rsidRDefault="00CA578F" w:rsidP="00CA578F">
      <w:pPr>
        <w:pStyle w:val="PL"/>
        <w:outlineLvl w:val="4"/>
        <w:rPr>
          <w:noProof w:val="0"/>
        </w:rPr>
      </w:pPr>
      <w:r w:rsidRPr="00EA5FA7">
        <w:rPr>
          <w:noProof w:val="0"/>
        </w:rPr>
        <w:t>-- RRC Delivery Report</w:t>
      </w:r>
    </w:p>
    <w:p w14:paraId="5A73ABF9" w14:textId="77777777" w:rsidR="00CA578F" w:rsidRPr="00EA5FA7" w:rsidRDefault="00CA578F" w:rsidP="00CA578F">
      <w:pPr>
        <w:pStyle w:val="PL"/>
      </w:pPr>
      <w:r w:rsidRPr="00EA5FA7">
        <w:t>--</w:t>
      </w:r>
    </w:p>
    <w:p w14:paraId="22995570" w14:textId="77777777" w:rsidR="00CA578F" w:rsidRPr="00EA5FA7" w:rsidRDefault="00CA578F" w:rsidP="00CA578F">
      <w:pPr>
        <w:pStyle w:val="PL"/>
      </w:pPr>
      <w:r w:rsidRPr="00EA5FA7">
        <w:t>-- **************************************************************</w:t>
      </w:r>
    </w:p>
    <w:p w14:paraId="6F6F6554" w14:textId="77777777" w:rsidR="00CA578F" w:rsidRPr="00EA5FA7" w:rsidRDefault="00CA578F" w:rsidP="00CA578F">
      <w:pPr>
        <w:pStyle w:val="PL"/>
      </w:pPr>
    </w:p>
    <w:p w14:paraId="1F8F37D6" w14:textId="77777777" w:rsidR="00CA578F" w:rsidRPr="00EA5FA7" w:rsidRDefault="00CA578F" w:rsidP="00CA578F">
      <w:pPr>
        <w:pStyle w:val="PL"/>
      </w:pPr>
      <w:r w:rsidRPr="00EA5FA7">
        <w:t>RRCDeliveryReport ::= SEQUENCE {</w:t>
      </w:r>
    </w:p>
    <w:p w14:paraId="545DCB02" w14:textId="77777777" w:rsidR="00CA578F" w:rsidRPr="00EA5FA7" w:rsidRDefault="00CA578F" w:rsidP="00CA578F">
      <w:pPr>
        <w:pStyle w:val="PL"/>
      </w:pPr>
      <w:r w:rsidRPr="00EA5FA7">
        <w:tab/>
        <w:t>protocolIEs</w:t>
      </w:r>
      <w:r w:rsidRPr="00EA5FA7">
        <w:tab/>
      </w:r>
      <w:r w:rsidRPr="00EA5FA7">
        <w:tab/>
      </w:r>
      <w:r w:rsidRPr="00EA5FA7">
        <w:tab/>
        <w:t>ProtocolIE-Container       {{ RRCDeliveryReportIEs}},</w:t>
      </w:r>
    </w:p>
    <w:p w14:paraId="2D41E365" w14:textId="77777777" w:rsidR="00CA578F" w:rsidRPr="00EA5FA7" w:rsidRDefault="00CA578F" w:rsidP="00CA578F">
      <w:pPr>
        <w:pStyle w:val="PL"/>
      </w:pPr>
      <w:r w:rsidRPr="00EA5FA7">
        <w:tab/>
        <w:t>...</w:t>
      </w:r>
    </w:p>
    <w:p w14:paraId="53BD6119" w14:textId="77777777" w:rsidR="00CA578F" w:rsidRPr="00EA5FA7" w:rsidRDefault="00CA578F" w:rsidP="00CA578F">
      <w:pPr>
        <w:pStyle w:val="PL"/>
      </w:pPr>
      <w:r w:rsidRPr="00EA5FA7">
        <w:t>}</w:t>
      </w:r>
    </w:p>
    <w:p w14:paraId="2342D9E5" w14:textId="77777777" w:rsidR="00CA578F" w:rsidRPr="00EA5FA7" w:rsidRDefault="00CA578F" w:rsidP="00CA578F">
      <w:pPr>
        <w:pStyle w:val="PL"/>
      </w:pPr>
    </w:p>
    <w:p w14:paraId="56ADE98D" w14:textId="77777777" w:rsidR="00CA578F" w:rsidRPr="00EA5FA7" w:rsidRDefault="00CA578F" w:rsidP="00CA578F">
      <w:pPr>
        <w:pStyle w:val="PL"/>
      </w:pPr>
      <w:r w:rsidRPr="00EA5FA7">
        <w:t>RRCDeliveryReportIEs F1AP-PROTOCOL-IES ::= {</w:t>
      </w:r>
    </w:p>
    <w:p w14:paraId="68E5AB60" w14:textId="77777777" w:rsidR="00CA578F" w:rsidRPr="00EA5FA7" w:rsidRDefault="00CA578F" w:rsidP="00CA578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4DEC63F5" w14:textId="77777777" w:rsidR="00CA578F" w:rsidRPr="00EA5FA7" w:rsidRDefault="00CA578F" w:rsidP="00CA578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0C37EEE" w14:textId="77777777" w:rsidR="00CA578F" w:rsidRPr="00EA5FA7" w:rsidRDefault="00CA578F" w:rsidP="00CA578F">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66E92A87" w14:textId="77777777" w:rsidR="00CA578F" w:rsidRPr="00EA5FA7" w:rsidRDefault="00CA578F" w:rsidP="00CA578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A11747C" w14:textId="77777777" w:rsidR="00CA578F" w:rsidRPr="00EA5FA7" w:rsidRDefault="00CA578F" w:rsidP="00CA578F">
      <w:pPr>
        <w:pStyle w:val="PL"/>
      </w:pPr>
      <w:r w:rsidRPr="00EA5FA7">
        <w:tab/>
        <w:t>...</w:t>
      </w:r>
    </w:p>
    <w:p w14:paraId="2AAE6628" w14:textId="77777777" w:rsidR="00CA578F" w:rsidRPr="00EA5FA7" w:rsidRDefault="00CA578F" w:rsidP="00CA578F">
      <w:pPr>
        <w:pStyle w:val="PL"/>
      </w:pPr>
      <w:r w:rsidRPr="00EA5FA7">
        <w:lastRenderedPageBreak/>
        <w:t>}</w:t>
      </w:r>
    </w:p>
    <w:p w14:paraId="7F91CD57" w14:textId="77777777" w:rsidR="00CA578F" w:rsidRPr="00EA5FA7" w:rsidRDefault="00CA578F" w:rsidP="00CA578F">
      <w:pPr>
        <w:pStyle w:val="PL"/>
      </w:pPr>
    </w:p>
    <w:p w14:paraId="177F8762" w14:textId="77777777" w:rsidR="00CA578F" w:rsidRPr="00EA5FA7" w:rsidRDefault="00CA578F" w:rsidP="00CA578F">
      <w:pPr>
        <w:pStyle w:val="PL"/>
      </w:pPr>
      <w:r w:rsidRPr="00EA5FA7">
        <w:t>-- **************************************************************</w:t>
      </w:r>
    </w:p>
    <w:p w14:paraId="127968FC" w14:textId="77777777" w:rsidR="00CA578F" w:rsidRPr="00EA5FA7" w:rsidRDefault="00CA578F" w:rsidP="00CA578F">
      <w:pPr>
        <w:pStyle w:val="PL"/>
      </w:pPr>
      <w:r w:rsidRPr="00EA5FA7">
        <w:t>--</w:t>
      </w:r>
    </w:p>
    <w:p w14:paraId="56BD4FBB" w14:textId="77777777" w:rsidR="00CA578F" w:rsidRPr="00EA5FA7" w:rsidRDefault="00CA578F" w:rsidP="00CA578F">
      <w:pPr>
        <w:pStyle w:val="PL"/>
        <w:outlineLvl w:val="3"/>
        <w:rPr>
          <w:noProof w:val="0"/>
        </w:rPr>
      </w:pPr>
      <w:r w:rsidRPr="00EA5FA7">
        <w:rPr>
          <w:noProof w:val="0"/>
        </w:rPr>
        <w:t>-- F1 Removal ELEMENTARY PROCEDURE</w:t>
      </w:r>
    </w:p>
    <w:p w14:paraId="37A89E03" w14:textId="77777777" w:rsidR="00CA578F" w:rsidRPr="00EA5FA7" w:rsidRDefault="00CA578F" w:rsidP="00CA578F">
      <w:pPr>
        <w:pStyle w:val="PL"/>
      </w:pPr>
      <w:r w:rsidRPr="00EA5FA7">
        <w:t>--</w:t>
      </w:r>
    </w:p>
    <w:p w14:paraId="5AC2B434" w14:textId="77777777" w:rsidR="00CA578F" w:rsidRPr="00EA5FA7" w:rsidRDefault="00CA578F" w:rsidP="00CA578F">
      <w:pPr>
        <w:pStyle w:val="PL"/>
      </w:pPr>
      <w:r w:rsidRPr="00EA5FA7">
        <w:t>-- **************************************************************</w:t>
      </w:r>
    </w:p>
    <w:p w14:paraId="7A8803EE" w14:textId="77777777" w:rsidR="00CA578F" w:rsidRPr="00EA5FA7" w:rsidRDefault="00CA578F" w:rsidP="00CA578F">
      <w:pPr>
        <w:pStyle w:val="PL"/>
      </w:pPr>
    </w:p>
    <w:p w14:paraId="4F0BC7E2" w14:textId="77777777" w:rsidR="00CA578F" w:rsidRPr="00EA5FA7" w:rsidRDefault="00CA578F" w:rsidP="00CA578F">
      <w:pPr>
        <w:pStyle w:val="PL"/>
      </w:pPr>
      <w:r w:rsidRPr="00EA5FA7">
        <w:t>-- **************************************************************</w:t>
      </w:r>
    </w:p>
    <w:p w14:paraId="11FFFDD9" w14:textId="77777777" w:rsidR="00CA578F" w:rsidRPr="00EA5FA7" w:rsidRDefault="00CA578F" w:rsidP="00CA578F">
      <w:pPr>
        <w:pStyle w:val="PL"/>
      </w:pPr>
      <w:r w:rsidRPr="00EA5FA7">
        <w:t>--</w:t>
      </w:r>
    </w:p>
    <w:p w14:paraId="24BA3205" w14:textId="77777777" w:rsidR="00CA578F" w:rsidRPr="00EA5FA7" w:rsidRDefault="00CA578F" w:rsidP="00CA578F">
      <w:pPr>
        <w:pStyle w:val="PL"/>
        <w:outlineLvl w:val="4"/>
        <w:rPr>
          <w:noProof w:val="0"/>
        </w:rPr>
      </w:pPr>
      <w:r w:rsidRPr="00EA5FA7">
        <w:rPr>
          <w:noProof w:val="0"/>
        </w:rPr>
        <w:t>-- F1 Removal Request</w:t>
      </w:r>
    </w:p>
    <w:p w14:paraId="161DA889" w14:textId="77777777" w:rsidR="00CA578F" w:rsidRPr="00EA5FA7" w:rsidRDefault="00CA578F" w:rsidP="00CA578F">
      <w:pPr>
        <w:pStyle w:val="PL"/>
      </w:pPr>
      <w:r w:rsidRPr="00EA5FA7">
        <w:t>--</w:t>
      </w:r>
    </w:p>
    <w:p w14:paraId="0AD74486" w14:textId="77777777" w:rsidR="00CA578F" w:rsidRPr="00EA5FA7" w:rsidRDefault="00CA578F" w:rsidP="00CA578F">
      <w:pPr>
        <w:pStyle w:val="PL"/>
      </w:pPr>
      <w:r w:rsidRPr="00EA5FA7">
        <w:t>-- **************************************************************</w:t>
      </w:r>
    </w:p>
    <w:p w14:paraId="7F6C775B" w14:textId="77777777" w:rsidR="00CA578F" w:rsidRPr="00EA5FA7" w:rsidRDefault="00CA578F" w:rsidP="00CA578F">
      <w:pPr>
        <w:pStyle w:val="PL"/>
      </w:pPr>
    </w:p>
    <w:p w14:paraId="7F2BE47A" w14:textId="77777777" w:rsidR="00CA578F" w:rsidRPr="00EA5FA7" w:rsidRDefault="00CA578F" w:rsidP="00CA578F">
      <w:pPr>
        <w:pStyle w:val="PL"/>
      </w:pPr>
      <w:r w:rsidRPr="00EA5FA7">
        <w:t>F1RemovalRequest ::= SEQUENCE {</w:t>
      </w:r>
    </w:p>
    <w:p w14:paraId="51E9176D" w14:textId="77777777" w:rsidR="00CA578F" w:rsidRPr="00EA5FA7" w:rsidRDefault="00CA578F" w:rsidP="00CA578F">
      <w:pPr>
        <w:pStyle w:val="PL"/>
      </w:pPr>
      <w:r w:rsidRPr="00EA5FA7">
        <w:tab/>
        <w:t>protocolIEs</w:t>
      </w:r>
      <w:r w:rsidRPr="00EA5FA7">
        <w:tab/>
      </w:r>
      <w:r w:rsidRPr="00EA5FA7">
        <w:tab/>
      </w:r>
      <w:r w:rsidRPr="00EA5FA7">
        <w:tab/>
        <w:t>ProtocolIE-Container       {{ F1RemovalRequestIEs }},</w:t>
      </w:r>
    </w:p>
    <w:p w14:paraId="76349B38" w14:textId="77777777" w:rsidR="00CA578F" w:rsidRPr="00EA5FA7" w:rsidRDefault="00CA578F" w:rsidP="00CA578F">
      <w:pPr>
        <w:pStyle w:val="PL"/>
      </w:pPr>
      <w:r w:rsidRPr="00EA5FA7">
        <w:tab/>
        <w:t>...</w:t>
      </w:r>
    </w:p>
    <w:p w14:paraId="5B339F64" w14:textId="77777777" w:rsidR="00CA578F" w:rsidRPr="00EA5FA7" w:rsidRDefault="00CA578F" w:rsidP="00CA578F">
      <w:pPr>
        <w:pStyle w:val="PL"/>
      </w:pPr>
      <w:r w:rsidRPr="00EA5FA7">
        <w:t>}</w:t>
      </w:r>
    </w:p>
    <w:p w14:paraId="66769678" w14:textId="77777777" w:rsidR="00CA578F" w:rsidRPr="00EA5FA7" w:rsidRDefault="00CA578F" w:rsidP="00CA578F">
      <w:pPr>
        <w:pStyle w:val="PL"/>
      </w:pPr>
    </w:p>
    <w:p w14:paraId="6E775CF2" w14:textId="77777777" w:rsidR="00CA578F" w:rsidRPr="00EA5FA7" w:rsidRDefault="00CA578F" w:rsidP="00CA578F">
      <w:pPr>
        <w:pStyle w:val="PL"/>
      </w:pPr>
      <w:r w:rsidRPr="00EA5FA7">
        <w:t>F1RemovalRequestIEs F1AP-PROTOCOL-IES ::= {</w:t>
      </w:r>
    </w:p>
    <w:p w14:paraId="7435AA92" w14:textId="77777777" w:rsidR="00CA578F" w:rsidRPr="00EA5FA7" w:rsidRDefault="00CA578F" w:rsidP="00CA578F">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49DD8A37" w14:textId="77777777" w:rsidR="00CA578F" w:rsidRPr="00EA5FA7" w:rsidRDefault="00CA578F" w:rsidP="00CA578F">
      <w:pPr>
        <w:pStyle w:val="PL"/>
      </w:pPr>
      <w:r w:rsidRPr="00EA5FA7">
        <w:tab/>
        <w:t>...</w:t>
      </w:r>
    </w:p>
    <w:p w14:paraId="530C3E77" w14:textId="77777777" w:rsidR="00CA578F" w:rsidRPr="00EA5FA7" w:rsidRDefault="00CA578F" w:rsidP="00CA578F">
      <w:pPr>
        <w:pStyle w:val="PL"/>
      </w:pPr>
      <w:r w:rsidRPr="00EA5FA7">
        <w:t>}</w:t>
      </w:r>
    </w:p>
    <w:p w14:paraId="17C536F2" w14:textId="77777777" w:rsidR="00CA578F" w:rsidRPr="00EA5FA7" w:rsidRDefault="00CA578F" w:rsidP="00CA578F">
      <w:pPr>
        <w:pStyle w:val="PL"/>
      </w:pPr>
    </w:p>
    <w:p w14:paraId="03D9A1FB" w14:textId="77777777" w:rsidR="00CA578F" w:rsidRPr="00EA5FA7" w:rsidRDefault="00CA578F" w:rsidP="00CA578F">
      <w:pPr>
        <w:pStyle w:val="PL"/>
      </w:pPr>
      <w:r w:rsidRPr="00EA5FA7">
        <w:t>-- **************************************************************</w:t>
      </w:r>
    </w:p>
    <w:p w14:paraId="4F27D946" w14:textId="77777777" w:rsidR="00CA578F" w:rsidRPr="00EA5FA7" w:rsidRDefault="00CA578F" w:rsidP="00CA578F">
      <w:pPr>
        <w:pStyle w:val="PL"/>
      </w:pPr>
      <w:r w:rsidRPr="00EA5FA7">
        <w:t>--</w:t>
      </w:r>
    </w:p>
    <w:p w14:paraId="46C72A05" w14:textId="77777777" w:rsidR="00CA578F" w:rsidRPr="00EA5FA7" w:rsidRDefault="00CA578F" w:rsidP="00CA578F">
      <w:pPr>
        <w:pStyle w:val="PL"/>
        <w:outlineLvl w:val="4"/>
        <w:rPr>
          <w:noProof w:val="0"/>
        </w:rPr>
      </w:pPr>
      <w:r w:rsidRPr="00EA5FA7">
        <w:rPr>
          <w:noProof w:val="0"/>
        </w:rPr>
        <w:t>-- F1 Removal Response</w:t>
      </w:r>
    </w:p>
    <w:p w14:paraId="61A3E89E" w14:textId="77777777" w:rsidR="00CA578F" w:rsidRPr="00EA5FA7" w:rsidRDefault="00CA578F" w:rsidP="00CA578F">
      <w:pPr>
        <w:pStyle w:val="PL"/>
      </w:pPr>
      <w:r w:rsidRPr="00EA5FA7">
        <w:t>--</w:t>
      </w:r>
    </w:p>
    <w:p w14:paraId="681FD754" w14:textId="77777777" w:rsidR="00CA578F" w:rsidRPr="00EA5FA7" w:rsidRDefault="00CA578F" w:rsidP="00CA578F">
      <w:pPr>
        <w:pStyle w:val="PL"/>
      </w:pPr>
      <w:r w:rsidRPr="00EA5FA7">
        <w:t>-- **************************************************************</w:t>
      </w:r>
    </w:p>
    <w:p w14:paraId="28949ADE" w14:textId="77777777" w:rsidR="00CA578F" w:rsidRPr="00EA5FA7" w:rsidRDefault="00CA578F" w:rsidP="00CA578F">
      <w:pPr>
        <w:pStyle w:val="PL"/>
      </w:pPr>
    </w:p>
    <w:p w14:paraId="6805F8F5" w14:textId="77777777" w:rsidR="00CA578F" w:rsidRPr="00EA5FA7" w:rsidRDefault="00CA578F" w:rsidP="00CA578F">
      <w:pPr>
        <w:pStyle w:val="PL"/>
      </w:pPr>
      <w:r w:rsidRPr="00EA5FA7">
        <w:t>F1RemovalResponse ::= SEQUENCE {</w:t>
      </w:r>
    </w:p>
    <w:p w14:paraId="482CC5B1" w14:textId="77777777" w:rsidR="00CA578F" w:rsidRPr="00EA5FA7" w:rsidRDefault="00CA578F" w:rsidP="00CA578F">
      <w:pPr>
        <w:pStyle w:val="PL"/>
      </w:pPr>
      <w:r w:rsidRPr="00EA5FA7">
        <w:tab/>
        <w:t>protocolIEs</w:t>
      </w:r>
      <w:r w:rsidRPr="00EA5FA7">
        <w:tab/>
      </w:r>
      <w:r w:rsidRPr="00EA5FA7">
        <w:tab/>
      </w:r>
      <w:r w:rsidRPr="00EA5FA7">
        <w:tab/>
        <w:t>ProtocolIE-Container       {{ F1RemovalResponseIEs }},</w:t>
      </w:r>
    </w:p>
    <w:p w14:paraId="78A8E659" w14:textId="77777777" w:rsidR="00CA578F" w:rsidRPr="00EA5FA7" w:rsidRDefault="00CA578F" w:rsidP="00CA578F">
      <w:pPr>
        <w:pStyle w:val="PL"/>
      </w:pPr>
      <w:r w:rsidRPr="00EA5FA7">
        <w:tab/>
        <w:t>...</w:t>
      </w:r>
    </w:p>
    <w:p w14:paraId="0299D661" w14:textId="77777777" w:rsidR="00CA578F" w:rsidRPr="00EA5FA7" w:rsidRDefault="00CA578F" w:rsidP="00CA578F">
      <w:pPr>
        <w:pStyle w:val="PL"/>
      </w:pPr>
      <w:r w:rsidRPr="00EA5FA7">
        <w:t>}</w:t>
      </w:r>
    </w:p>
    <w:p w14:paraId="62C1E608" w14:textId="77777777" w:rsidR="00CA578F" w:rsidRPr="00EA5FA7" w:rsidRDefault="00CA578F" w:rsidP="00CA578F">
      <w:pPr>
        <w:pStyle w:val="PL"/>
      </w:pPr>
    </w:p>
    <w:p w14:paraId="43A2B3D9" w14:textId="77777777" w:rsidR="00CA578F" w:rsidRPr="00EA5FA7" w:rsidRDefault="00CA578F" w:rsidP="00CA578F">
      <w:pPr>
        <w:pStyle w:val="PL"/>
      </w:pPr>
      <w:r w:rsidRPr="00EA5FA7">
        <w:t>F1RemovalResponseIEs F1AP-PROTOCOL-IES ::= {</w:t>
      </w:r>
    </w:p>
    <w:p w14:paraId="53DA6EBD" w14:textId="77777777" w:rsidR="00CA578F" w:rsidRPr="00EA5FA7" w:rsidRDefault="00CA578F" w:rsidP="00CA578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DD71981" w14:textId="77777777" w:rsidR="00CA578F" w:rsidRPr="00EA5FA7" w:rsidRDefault="00CA578F" w:rsidP="00CA578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FFA69B1" w14:textId="77777777" w:rsidR="00CA578F" w:rsidRPr="00EA5FA7" w:rsidRDefault="00CA578F" w:rsidP="00CA578F">
      <w:pPr>
        <w:pStyle w:val="PL"/>
        <w:rPr>
          <w:noProof w:val="0"/>
        </w:rPr>
      </w:pPr>
    </w:p>
    <w:p w14:paraId="04B580A6" w14:textId="77777777" w:rsidR="00CA578F" w:rsidRPr="00EA5FA7" w:rsidRDefault="00CA578F" w:rsidP="00CA578F">
      <w:pPr>
        <w:pStyle w:val="PL"/>
      </w:pPr>
      <w:r w:rsidRPr="00EA5FA7">
        <w:tab/>
        <w:t>...</w:t>
      </w:r>
    </w:p>
    <w:p w14:paraId="42150F82" w14:textId="77777777" w:rsidR="00CA578F" w:rsidRPr="00EA5FA7" w:rsidRDefault="00CA578F" w:rsidP="00CA578F">
      <w:pPr>
        <w:pStyle w:val="PL"/>
      </w:pPr>
      <w:r w:rsidRPr="00EA5FA7">
        <w:t>}</w:t>
      </w:r>
    </w:p>
    <w:p w14:paraId="3D00D8B3" w14:textId="77777777" w:rsidR="00CA578F" w:rsidRPr="00EA5FA7" w:rsidRDefault="00CA578F" w:rsidP="00CA578F">
      <w:pPr>
        <w:pStyle w:val="PL"/>
      </w:pPr>
    </w:p>
    <w:p w14:paraId="64862923" w14:textId="77777777" w:rsidR="00CA578F" w:rsidRPr="00EA5FA7" w:rsidRDefault="00CA578F" w:rsidP="00CA578F">
      <w:pPr>
        <w:pStyle w:val="PL"/>
      </w:pPr>
      <w:r w:rsidRPr="00EA5FA7">
        <w:t>-- **************************************************************</w:t>
      </w:r>
    </w:p>
    <w:p w14:paraId="09E502F4" w14:textId="77777777" w:rsidR="00CA578F" w:rsidRPr="00EA5FA7" w:rsidRDefault="00CA578F" w:rsidP="00CA578F">
      <w:pPr>
        <w:pStyle w:val="PL"/>
      </w:pPr>
      <w:r w:rsidRPr="00EA5FA7">
        <w:t>--</w:t>
      </w:r>
    </w:p>
    <w:p w14:paraId="31AEF8F3" w14:textId="77777777" w:rsidR="00CA578F" w:rsidRPr="00EA5FA7" w:rsidRDefault="00CA578F" w:rsidP="00CA578F">
      <w:pPr>
        <w:pStyle w:val="PL"/>
        <w:outlineLvl w:val="4"/>
        <w:rPr>
          <w:noProof w:val="0"/>
        </w:rPr>
      </w:pPr>
      <w:r w:rsidRPr="00EA5FA7">
        <w:rPr>
          <w:noProof w:val="0"/>
        </w:rPr>
        <w:t>-- F1 Removal Failure</w:t>
      </w:r>
    </w:p>
    <w:p w14:paraId="20913F7F" w14:textId="77777777" w:rsidR="00CA578F" w:rsidRPr="00EA5FA7" w:rsidRDefault="00CA578F" w:rsidP="00CA578F">
      <w:pPr>
        <w:pStyle w:val="PL"/>
      </w:pPr>
      <w:r w:rsidRPr="00EA5FA7">
        <w:t>--</w:t>
      </w:r>
    </w:p>
    <w:p w14:paraId="7F3DADF8" w14:textId="77777777" w:rsidR="00CA578F" w:rsidRPr="00EA5FA7" w:rsidRDefault="00CA578F" w:rsidP="00CA578F">
      <w:pPr>
        <w:pStyle w:val="PL"/>
      </w:pPr>
      <w:r w:rsidRPr="00EA5FA7">
        <w:t>-- **************************************************************</w:t>
      </w:r>
    </w:p>
    <w:p w14:paraId="7C480431" w14:textId="77777777" w:rsidR="00CA578F" w:rsidRPr="00EA5FA7" w:rsidRDefault="00CA578F" w:rsidP="00CA578F">
      <w:pPr>
        <w:pStyle w:val="PL"/>
      </w:pPr>
    </w:p>
    <w:p w14:paraId="71D5CACD" w14:textId="77777777" w:rsidR="00CA578F" w:rsidRPr="00EA5FA7" w:rsidRDefault="00CA578F" w:rsidP="00CA578F">
      <w:pPr>
        <w:pStyle w:val="PL"/>
      </w:pPr>
      <w:r w:rsidRPr="00EA5FA7">
        <w:t>F1RemovalFailure ::= SEQUENCE {</w:t>
      </w:r>
    </w:p>
    <w:p w14:paraId="31D2162E" w14:textId="77777777" w:rsidR="00CA578F" w:rsidRPr="00EA5FA7" w:rsidRDefault="00CA578F" w:rsidP="00CA578F">
      <w:pPr>
        <w:pStyle w:val="PL"/>
      </w:pPr>
      <w:r w:rsidRPr="00EA5FA7">
        <w:tab/>
        <w:t>protocolIEs</w:t>
      </w:r>
      <w:r w:rsidRPr="00EA5FA7">
        <w:tab/>
      </w:r>
      <w:r w:rsidRPr="00EA5FA7">
        <w:tab/>
      </w:r>
      <w:r w:rsidRPr="00EA5FA7">
        <w:tab/>
        <w:t>ProtocolIE-Container       {{ F1RemovalFailureIEs }},</w:t>
      </w:r>
    </w:p>
    <w:p w14:paraId="63A9B85A" w14:textId="77777777" w:rsidR="00CA578F" w:rsidRPr="00EA5FA7" w:rsidRDefault="00CA578F" w:rsidP="00CA578F">
      <w:pPr>
        <w:pStyle w:val="PL"/>
      </w:pPr>
      <w:r w:rsidRPr="00EA5FA7">
        <w:tab/>
        <w:t>...</w:t>
      </w:r>
    </w:p>
    <w:p w14:paraId="01124624" w14:textId="77777777" w:rsidR="00CA578F" w:rsidRPr="00EA5FA7" w:rsidRDefault="00CA578F" w:rsidP="00CA578F">
      <w:pPr>
        <w:pStyle w:val="PL"/>
      </w:pPr>
      <w:r w:rsidRPr="00EA5FA7">
        <w:t>}</w:t>
      </w:r>
    </w:p>
    <w:p w14:paraId="351986B4" w14:textId="77777777" w:rsidR="00CA578F" w:rsidRPr="00EA5FA7" w:rsidRDefault="00CA578F" w:rsidP="00CA578F">
      <w:pPr>
        <w:pStyle w:val="PL"/>
      </w:pPr>
    </w:p>
    <w:p w14:paraId="2F518700" w14:textId="77777777" w:rsidR="00CA578F" w:rsidRPr="00EA5FA7" w:rsidRDefault="00CA578F" w:rsidP="00CA578F">
      <w:pPr>
        <w:pStyle w:val="PL"/>
      </w:pPr>
      <w:r w:rsidRPr="00EA5FA7">
        <w:t>F1RemovalFailureIEs F1AP-PROTOCOL-IES ::= {</w:t>
      </w:r>
    </w:p>
    <w:p w14:paraId="65B4E7A6" w14:textId="77777777" w:rsidR="00CA578F" w:rsidRPr="00EA5FA7" w:rsidRDefault="00CA578F" w:rsidP="00CA578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827A8ED" w14:textId="77777777" w:rsidR="00CA578F" w:rsidRPr="00EA5FA7" w:rsidRDefault="00CA578F" w:rsidP="00CA578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488778B" w14:textId="77777777" w:rsidR="00CA578F" w:rsidRPr="00EA5FA7" w:rsidRDefault="00CA578F" w:rsidP="00CA578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25EFB79" w14:textId="77777777" w:rsidR="00CA578F" w:rsidRPr="00EA5FA7" w:rsidRDefault="00CA578F" w:rsidP="00CA578F">
      <w:pPr>
        <w:pStyle w:val="PL"/>
        <w:rPr>
          <w:noProof w:val="0"/>
        </w:rPr>
      </w:pPr>
    </w:p>
    <w:p w14:paraId="60E1FA9E" w14:textId="77777777" w:rsidR="00CA578F" w:rsidRPr="00EA5FA7" w:rsidRDefault="00CA578F" w:rsidP="00CA578F">
      <w:pPr>
        <w:pStyle w:val="PL"/>
      </w:pPr>
      <w:r w:rsidRPr="00EA5FA7">
        <w:tab/>
        <w:t>...</w:t>
      </w:r>
    </w:p>
    <w:p w14:paraId="585858F0" w14:textId="77777777" w:rsidR="00CA578F" w:rsidRPr="00EA5FA7" w:rsidRDefault="00CA578F" w:rsidP="00CA578F">
      <w:pPr>
        <w:pStyle w:val="PL"/>
      </w:pPr>
      <w:r w:rsidRPr="00EA5FA7">
        <w:t>}</w:t>
      </w:r>
    </w:p>
    <w:p w14:paraId="5058CB59" w14:textId="77777777" w:rsidR="00CA578F" w:rsidRPr="00EA5FA7" w:rsidRDefault="00CA578F" w:rsidP="00CA578F">
      <w:pPr>
        <w:pStyle w:val="PL"/>
      </w:pPr>
    </w:p>
    <w:p w14:paraId="797DFF34" w14:textId="77777777" w:rsidR="00CA578F" w:rsidRPr="00EA5FA7" w:rsidRDefault="00CA578F" w:rsidP="00CA578F">
      <w:pPr>
        <w:pStyle w:val="PL"/>
        <w:rPr>
          <w:noProof w:val="0"/>
          <w:snapToGrid w:val="0"/>
        </w:rPr>
      </w:pPr>
    </w:p>
    <w:p w14:paraId="71B460FA" w14:textId="77777777" w:rsidR="00CA578F" w:rsidRPr="00EA5FA7" w:rsidRDefault="00CA578F" w:rsidP="00CA578F">
      <w:pPr>
        <w:pStyle w:val="PL"/>
        <w:rPr>
          <w:noProof w:val="0"/>
          <w:snapToGrid w:val="0"/>
        </w:rPr>
      </w:pPr>
      <w:r w:rsidRPr="00EA5FA7">
        <w:rPr>
          <w:noProof w:val="0"/>
          <w:snapToGrid w:val="0"/>
        </w:rPr>
        <w:t>-- **************************************************************</w:t>
      </w:r>
    </w:p>
    <w:p w14:paraId="2FF95706" w14:textId="77777777" w:rsidR="00CA578F" w:rsidRPr="00EA5FA7" w:rsidRDefault="00CA578F" w:rsidP="00CA578F">
      <w:pPr>
        <w:pStyle w:val="PL"/>
        <w:rPr>
          <w:noProof w:val="0"/>
          <w:snapToGrid w:val="0"/>
        </w:rPr>
      </w:pPr>
      <w:r w:rsidRPr="00EA5FA7">
        <w:rPr>
          <w:noProof w:val="0"/>
          <w:snapToGrid w:val="0"/>
        </w:rPr>
        <w:t>--</w:t>
      </w:r>
    </w:p>
    <w:p w14:paraId="0B8C52EE" w14:textId="77777777" w:rsidR="00CA578F" w:rsidRPr="00EA5FA7" w:rsidRDefault="00CA578F" w:rsidP="00CA578F">
      <w:pPr>
        <w:pStyle w:val="PL"/>
        <w:outlineLvl w:val="3"/>
        <w:rPr>
          <w:noProof w:val="0"/>
          <w:snapToGrid w:val="0"/>
        </w:rPr>
      </w:pPr>
      <w:r w:rsidRPr="00EA5FA7">
        <w:rPr>
          <w:noProof w:val="0"/>
          <w:snapToGrid w:val="0"/>
        </w:rPr>
        <w:t>-- TRACE ELEMENTARY PROCEDURES</w:t>
      </w:r>
    </w:p>
    <w:p w14:paraId="21562E75" w14:textId="77777777" w:rsidR="00CA578F" w:rsidRPr="00EA5FA7" w:rsidRDefault="00CA578F" w:rsidP="00CA578F">
      <w:pPr>
        <w:pStyle w:val="PL"/>
        <w:rPr>
          <w:noProof w:val="0"/>
          <w:snapToGrid w:val="0"/>
        </w:rPr>
      </w:pPr>
      <w:r w:rsidRPr="00EA5FA7">
        <w:rPr>
          <w:noProof w:val="0"/>
          <w:snapToGrid w:val="0"/>
        </w:rPr>
        <w:t>--</w:t>
      </w:r>
    </w:p>
    <w:p w14:paraId="0241089D" w14:textId="77777777" w:rsidR="00CA578F" w:rsidRPr="00EA5FA7" w:rsidRDefault="00CA578F" w:rsidP="00CA578F">
      <w:pPr>
        <w:pStyle w:val="PL"/>
        <w:rPr>
          <w:noProof w:val="0"/>
          <w:snapToGrid w:val="0"/>
        </w:rPr>
      </w:pPr>
      <w:r w:rsidRPr="00EA5FA7">
        <w:rPr>
          <w:noProof w:val="0"/>
          <w:snapToGrid w:val="0"/>
        </w:rPr>
        <w:t>-- **************************************************************</w:t>
      </w:r>
    </w:p>
    <w:p w14:paraId="13F414CD" w14:textId="77777777" w:rsidR="00CA578F" w:rsidRPr="00EA5FA7" w:rsidRDefault="00CA578F" w:rsidP="00CA578F">
      <w:pPr>
        <w:pStyle w:val="PL"/>
        <w:rPr>
          <w:noProof w:val="0"/>
          <w:snapToGrid w:val="0"/>
        </w:rPr>
      </w:pPr>
    </w:p>
    <w:p w14:paraId="15CEC4EF" w14:textId="77777777" w:rsidR="00CA578F" w:rsidRPr="00EA5FA7" w:rsidRDefault="00CA578F" w:rsidP="00CA578F">
      <w:pPr>
        <w:pStyle w:val="PL"/>
        <w:rPr>
          <w:noProof w:val="0"/>
          <w:snapToGrid w:val="0"/>
        </w:rPr>
      </w:pPr>
      <w:r w:rsidRPr="00EA5FA7">
        <w:rPr>
          <w:noProof w:val="0"/>
          <w:snapToGrid w:val="0"/>
        </w:rPr>
        <w:t>-- **************************************************************</w:t>
      </w:r>
    </w:p>
    <w:p w14:paraId="3865C1BE" w14:textId="77777777" w:rsidR="00CA578F" w:rsidRPr="00EA5FA7" w:rsidRDefault="00CA578F" w:rsidP="00CA578F">
      <w:pPr>
        <w:pStyle w:val="PL"/>
        <w:rPr>
          <w:noProof w:val="0"/>
          <w:snapToGrid w:val="0"/>
        </w:rPr>
      </w:pPr>
      <w:r w:rsidRPr="00EA5FA7">
        <w:rPr>
          <w:noProof w:val="0"/>
          <w:snapToGrid w:val="0"/>
        </w:rPr>
        <w:t>--</w:t>
      </w:r>
    </w:p>
    <w:p w14:paraId="32C6635A" w14:textId="77777777" w:rsidR="00CA578F" w:rsidRPr="00EA5FA7" w:rsidRDefault="00CA578F" w:rsidP="00CA578F">
      <w:pPr>
        <w:pStyle w:val="PL"/>
        <w:outlineLvl w:val="4"/>
        <w:rPr>
          <w:noProof w:val="0"/>
          <w:snapToGrid w:val="0"/>
        </w:rPr>
      </w:pPr>
      <w:r w:rsidRPr="00EA5FA7">
        <w:rPr>
          <w:noProof w:val="0"/>
          <w:snapToGrid w:val="0"/>
        </w:rPr>
        <w:t>-- TRACE START</w:t>
      </w:r>
    </w:p>
    <w:p w14:paraId="7FDE388D" w14:textId="77777777" w:rsidR="00CA578F" w:rsidRPr="00EA5FA7" w:rsidRDefault="00CA578F" w:rsidP="00CA578F">
      <w:pPr>
        <w:pStyle w:val="PL"/>
        <w:rPr>
          <w:noProof w:val="0"/>
          <w:snapToGrid w:val="0"/>
        </w:rPr>
      </w:pPr>
      <w:r w:rsidRPr="00EA5FA7">
        <w:rPr>
          <w:noProof w:val="0"/>
          <w:snapToGrid w:val="0"/>
        </w:rPr>
        <w:t>--</w:t>
      </w:r>
    </w:p>
    <w:p w14:paraId="0B2C76A8" w14:textId="77777777" w:rsidR="00CA578F" w:rsidRPr="00EA5FA7" w:rsidRDefault="00CA578F" w:rsidP="00CA578F">
      <w:pPr>
        <w:pStyle w:val="PL"/>
        <w:rPr>
          <w:noProof w:val="0"/>
          <w:snapToGrid w:val="0"/>
        </w:rPr>
      </w:pPr>
      <w:r w:rsidRPr="00EA5FA7">
        <w:rPr>
          <w:noProof w:val="0"/>
          <w:snapToGrid w:val="0"/>
        </w:rPr>
        <w:lastRenderedPageBreak/>
        <w:t>-- **************************************************************</w:t>
      </w:r>
    </w:p>
    <w:p w14:paraId="43D0C134" w14:textId="77777777" w:rsidR="00CA578F" w:rsidRPr="00EA5FA7" w:rsidRDefault="00CA578F" w:rsidP="00CA578F">
      <w:pPr>
        <w:pStyle w:val="PL"/>
        <w:rPr>
          <w:noProof w:val="0"/>
          <w:snapToGrid w:val="0"/>
        </w:rPr>
      </w:pPr>
    </w:p>
    <w:p w14:paraId="3A90CE3E" w14:textId="77777777" w:rsidR="00CA578F" w:rsidRPr="00EA5FA7" w:rsidRDefault="00CA578F" w:rsidP="00CA578F">
      <w:pPr>
        <w:pStyle w:val="PL"/>
        <w:rPr>
          <w:noProof w:val="0"/>
          <w:snapToGrid w:val="0"/>
        </w:rPr>
      </w:pPr>
      <w:r w:rsidRPr="00EA5FA7">
        <w:rPr>
          <w:noProof w:val="0"/>
          <w:snapToGrid w:val="0"/>
        </w:rPr>
        <w:t>TraceStart ::= SEQUENCE {</w:t>
      </w:r>
    </w:p>
    <w:p w14:paraId="6044FF02" w14:textId="77777777" w:rsidR="00CA578F" w:rsidRPr="00EA5FA7" w:rsidRDefault="00CA578F" w:rsidP="00CA578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51F7CB70" w14:textId="77777777" w:rsidR="00CA578F" w:rsidRPr="00EA5FA7" w:rsidRDefault="00CA578F" w:rsidP="00CA578F">
      <w:pPr>
        <w:pStyle w:val="PL"/>
        <w:rPr>
          <w:noProof w:val="0"/>
          <w:snapToGrid w:val="0"/>
        </w:rPr>
      </w:pPr>
      <w:r w:rsidRPr="00EA5FA7">
        <w:rPr>
          <w:noProof w:val="0"/>
          <w:snapToGrid w:val="0"/>
        </w:rPr>
        <w:tab/>
        <w:t>...</w:t>
      </w:r>
    </w:p>
    <w:p w14:paraId="2A446E1E" w14:textId="77777777" w:rsidR="00CA578F" w:rsidRPr="00EA5FA7" w:rsidRDefault="00CA578F" w:rsidP="00CA578F">
      <w:pPr>
        <w:pStyle w:val="PL"/>
        <w:rPr>
          <w:noProof w:val="0"/>
          <w:snapToGrid w:val="0"/>
        </w:rPr>
      </w:pPr>
      <w:r w:rsidRPr="00EA5FA7">
        <w:rPr>
          <w:noProof w:val="0"/>
          <w:snapToGrid w:val="0"/>
        </w:rPr>
        <w:t>}</w:t>
      </w:r>
    </w:p>
    <w:p w14:paraId="1E4133FE" w14:textId="77777777" w:rsidR="00CA578F" w:rsidRPr="00EA5FA7" w:rsidRDefault="00CA578F" w:rsidP="00CA578F">
      <w:pPr>
        <w:pStyle w:val="PL"/>
        <w:rPr>
          <w:noProof w:val="0"/>
          <w:snapToGrid w:val="0"/>
        </w:rPr>
      </w:pPr>
    </w:p>
    <w:p w14:paraId="46744880" w14:textId="77777777" w:rsidR="00CA578F" w:rsidRPr="00EA5FA7" w:rsidRDefault="00CA578F" w:rsidP="00CA578F">
      <w:pPr>
        <w:pStyle w:val="PL"/>
        <w:rPr>
          <w:noProof w:val="0"/>
          <w:snapToGrid w:val="0"/>
        </w:rPr>
      </w:pPr>
      <w:r w:rsidRPr="00EA5FA7">
        <w:rPr>
          <w:noProof w:val="0"/>
          <w:snapToGrid w:val="0"/>
        </w:rPr>
        <w:t>TraceStartIEs F1AP-PROTOCOL-IES ::= {</w:t>
      </w:r>
    </w:p>
    <w:p w14:paraId="760E3D4C" w14:textId="77777777" w:rsidR="00CA578F" w:rsidRPr="00EA5FA7" w:rsidRDefault="00CA578F" w:rsidP="00CA578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B5294E8" w14:textId="77777777" w:rsidR="00CA578F" w:rsidRPr="00EA5FA7" w:rsidRDefault="00CA578F" w:rsidP="00CA578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A274B57" w14:textId="77777777" w:rsidR="00CA578F" w:rsidRPr="00EA5FA7" w:rsidRDefault="00CA578F" w:rsidP="00CA578F">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082383F" w14:textId="77777777" w:rsidR="00CA578F" w:rsidRPr="00EA5FA7" w:rsidRDefault="00CA578F" w:rsidP="00CA578F">
      <w:pPr>
        <w:pStyle w:val="PL"/>
        <w:rPr>
          <w:noProof w:val="0"/>
          <w:snapToGrid w:val="0"/>
        </w:rPr>
      </w:pPr>
      <w:r w:rsidRPr="00EA5FA7">
        <w:rPr>
          <w:noProof w:val="0"/>
          <w:snapToGrid w:val="0"/>
        </w:rPr>
        <w:tab/>
        <w:t>...</w:t>
      </w:r>
    </w:p>
    <w:p w14:paraId="7EB4BB73" w14:textId="77777777" w:rsidR="00CA578F" w:rsidRPr="00EA5FA7" w:rsidRDefault="00CA578F" w:rsidP="00CA578F">
      <w:pPr>
        <w:pStyle w:val="PL"/>
        <w:rPr>
          <w:noProof w:val="0"/>
          <w:snapToGrid w:val="0"/>
        </w:rPr>
      </w:pPr>
      <w:r w:rsidRPr="00EA5FA7">
        <w:rPr>
          <w:noProof w:val="0"/>
          <w:snapToGrid w:val="0"/>
        </w:rPr>
        <w:t>}</w:t>
      </w:r>
    </w:p>
    <w:p w14:paraId="76882090" w14:textId="77777777" w:rsidR="00CA578F" w:rsidRPr="00EA5FA7" w:rsidRDefault="00CA578F" w:rsidP="00CA578F">
      <w:pPr>
        <w:pStyle w:val="PL"/>
        <w:rPr>
          <w:noProof w:val="0"/>
        </w:rPr>
      </w:pPr>
    </w:p>
    <w:p w14:paraId="5F5622D5" w14:textId="77777777" w:rsidR="00CA578F" w:rsidRPr="00EA5FA7" w:rsidRDefault="00CA578F" w:rsidP="00CA578F">
      <w:pPr>
        <w:pStyle w:val="PL"/>
        <w:rPr>
          <w:noProof w:val="0"/>
          <w:snapToGrid w:val="0"/>
        </w:rPr>
      </w:pPr>
      <w:r w:rsidRPr="00EA5FA7">
        <w:rPr>
          <w:noProof w:val="0"/>
          <w:snapToGrid w:val="0"/>
        </w:rPr>
        <w:t>-- **************************************************************</w:t>
      </w:r>
    </w:p>
    <w:p w14:paraId="06831C3A" w14:textId="77777777" w:rsidR="00CA578F" w:rsidRPr="00EA5FA7" w:rsidRDefault="00CA578F" w:rsidP="00CA578F">
      <w:pPr>
        <w:pStyle w:val="PL"/>
        <w:rPr>
          <w:noProof w:val="0"/>
          <w:snapToGrid w:val="0"/>
        </w:rPr>
      </w:pPr>
      <w:r w:rsidRPr="00EA5FA7">
        <w:rPr>
          <w:noProof w:val="0"/>
          <w:snapToGrid w:val="0"/>
        </w:rPr>
        <w:t>--</w:t>
      </w:r>
    </w:p>
    <w:p w14:paraId="6EDE7E30" w14:textId="77777777" w:rsidR="00CA578F" w:rsidRPr="00EA5FA7" w:rsidRDefault="00CA578F" w:rsidP="00CA578F">
      <w:pPr>
        <w:pStyle w:val="PL"/>
        <w:outlineLvl w:val="4"/>
        <w:rPr>
          <w:noProof w:val="0"/>
          <w:snapToGrid w:val="0"/>
        </w:rPr>
      </w:pPr>
      <w:r w:rsidRPr="00EA5FA7">
        <w:rPr>
          <w:noProof w:val="0"/>
          <w:snapToGrid w:val="0"/>
        </w:rPr>
        <w:t>-- DEACTIVATE TRACE</w:t>
      </w:r>
    </w:p>
    <w:p w14:paraId="689BDC37" w14:textId="77777777" w:rsidR="00CA578F" w:rsidRPr="00EA5FA7" w:rsidRDefault="00CA578F" w:rsidP="00CA578F">
      <w:pPr>
        <w:pStyle w:val="PL"/>
        <w:rPr>
          <w:noProof w:val="0"/>
          <w:snapToGrid w:val="0"/>
        </w:rPr>
      </w:pPr>
      <w:r w:rsidRPr="00EA5FA7">
        <w:rPr>
          <w:noProof w:val="0"/>
          <w:snapToGrid w:val="0"/>
        </w:rPr>
        <w:t>--</w:t>
      </w:r>
    </w:p>
    <w:p w14:paraId="3E5C0FA9" w14:textId="77777777" w:rsidR="00CA578F" w:rsidRPr="00EA5FA7" w:rsidRDefault="00CA578F" w:rsidP="00CA578F">
      <w:pPr>
        <w:pStyle w:val="PL"/>
        <w:rPr>
          <w:noProof w:val="0"/>
          <w:snapToGrid w:val="0"/>
        </w:rPr>
      </w:pPr>
      <w:r w:rsidRPr="00EA5FA7">
        <w:rPr>
          <w:noProof w:val="0"/>
          <w:snapToGrid w:val="0"/>
        </w:rPr>
        <w:t>-- **************************************************************</w:t>
      </w:r>
    </w:p>
    <w:p w14:paraId="6CD18C86" w14:textId="77777777" w:rsidR="00CA578F" w:rsidRPr="00EA5FA7" w:rsidRDefault="00CA578F" w:rsidP="00CA578F">
      <w:pPr>
        <w:pStyle w:val="PL"/>
        <w:rPr>
          <w:noProof w:val="0"/>
          <w:snapToGrid w:val="0"/>
        </w:rPr>
      </w:pPr>
    </w:p>
    <w:p w14:paraId="3E08F17B" w14:textId="77777777" w:rsidR="00CA578F" w:rsidRPr="00EA5FA7" w:rsidRDefault="00CA578F" w:rsidP="00CA578F">
      <w:pPr>
        <w:pStyle w:val="PL"/>
        <w:rPr>
          <w:noProof w:val="0"/>
          <w:snapToGrid w:val="0"/>
        </w:rPr>
      </w:pPr>
      <w:r w:rsidRPr="00EA5FA7">
        <w:rPr>
          <w:noProof w:val="0"/>
          <w:snapToGrid w:val="0"/>
        </w:rPr>
        <w:t>DeactivateTrace ::= SEQUENCE {</w:t>
      </w:r>
    </w:p>
    <w:p w14:paraId="7824DED0" w14:textId="77777777" w:rsidR="00CA578F" w:rsidRPr="00EA5FA7" w:rsidRDefault="00CA578F" w:rsidP="00CA578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984B751" w14:textId="77777777" w:rsidR="00CA578F" w:rsidRPr="00EA5FA7" w:rsidRDefault="00CA578F" w:rsidP="00CA578F">
      <w:pPr>
        <w:pStyle w:val="PL"/>
        <w:rPr>
          <w:noProof w:val="0"/>
          <w:snapToGrid w:val="0"/>
        </w:rPr>
      </w:pPr>
      <w:r w:rsidRPr="00EA5FA7">
        <w:rPr>
          <w:noProof w:val="0"/>
          <w:snapToGrid w:val="0"/>
        </w:rPr>
        <w:tab/>
        <w:t>...</w:t>
      </w:r>
    </w:p>
    <w:p w14:paraId="33796BAE" w14:textId="77777777" w:rsidR="00CA578F" w:rsidRPr="00EA5FA7" w:rsidRDefault="00CA578F" w:rsidP="00CA578F">
      <w:pPr>
        <w:pStyle w:val="PL"/>
        <w:rPr>
          <w:noProof w:val="0"/>
          <w:snapToGrid w:val="0"/>
        </w:rPr>
      </w:pPr>
      <w:r w:rsidRPr="00EA5FA7">
        <w:rPr>
          <w:noProof w:val="0"/>
          <w:snapToGrid w:val="0"/>
        </w:rPr>
        <w:t>}</w:t>
      </w:r>
    </w:p>
    <w:p w14:paraId="5424B01A" w14:textId="77777777" w:rsidR="00CA578F" w:rsidRPr="00EA5FA7" w:rsidRDefault="00CA578F" w:rsidP="00CA578F">
      <w:pPr>
        <w:pStyle w:val="PL"/>
        <w:rPr>
          <w:noProof w:val="0"/>
          <w:snapToGrid w:val="0"/>
        </w:rPr>
      </w:pPr>
    </w:p>
    <w:p w14:paraId="1E84B0A3" w14:textId="77777777" w:rsidR="00CA578F" w:rsidRPr="00EA5FA7" w:rsidRDefault="00CA578F" w:rsidP="00CA578F">
      <w:pPr>
        <w:pStyle w:val="PL"/>
        <w:rPr>
          <w:noProof w:val="0"/>
          <w:snapToGrid w:val="0"/>
        </w:rPr>
      </w:pPr>
      <w:r w:rsidRPr="00EA5FA7">
        <w:rPr>
          <w:noProof w:val="0"/>
          <w:snapToGrid w:val="0"/>
        </w:rPr>
        <w:t>DeactivateTraceIEs F1AP-PROTOCOL-IES ::= {</w:t>
      </w:r>
    </w:p>
    <w:p w14:paraId="637912DD" w14:textId="77777777" w:rsidR="00CA578F" w:rsidRPr="00EA5FA7" w:rsidRDefault="00CA578F" w:rsidP="00CA578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6D58439" w14:textId="77777777" w:rsidR="00CA578F" w:rsidRPr="00EA5FA7" w:rsidRDefault="00CA578F" w:rsidP="00CA578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83E53AD" w14:textId="77777777" w:rsidR="00CA578F" w:rsidRPr="00EA5FA7" w:rsidRDefault="00CA578F" w:rsidP="00CA578F">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A1CECF0" w14:textId="77777777" w:rsidR="00CA578F" w:rsidRPr="00EA5FA7" w:rsidRDefault="00CA578F" w:rsidP="00CA578F">
      <w:pPr>
        <w:pStyle w:val="PL"/>
        <w:rPr>
          <w:noProof w:val="0"/>
          <w:snapToGrid w:val="0"/>
        </w:rPr>
      </w:pPr>
      <w:r w:rsidRPr="00EA5FA7">
        <w:rPr>
          <w:noProof w:val="0"/>
          <w:snapToGrid w:val="0"/>
        </w:rPr>
        <w:tab/>
        <w:t>...</w:t>
      </w:r>
    </w:p>
    <w:p w14:paraId="52BA8BE7" w14:textId="77777777" w:rsidR="00CA578F" w:rsidRPr="00887D78" w:rsidRDefault="00CA578F" w:rsidP="00CA578F">
      <w:pPr>
        <w:pStyle w:val="PL"/>
        <w:rPr>
          <w:noProof w:val="0"/>
          <w:snapToGrid w:val="0"/>
        </w:rPr>
      </w:pPr>
      <w:r w:rsidRPr="00EA5FA7">
        <w:rPr>
          <w:noProof w:val="0"/>
          <w:snapToGrid w:val="0"/>
        </w:rPr>
        <w:t>}</w:t>
      </w:r>
    </w:p>
    <w:p w14:paraId="5995F927" w14:textId="77777777" w:rsidR="00CA578F" w:rsidRPr="00EA5FA7" w:rsidRDefault="00CA578F" w:rsidP="00CA578F">
      <w:pPr>
        <w:pStyle w:val="PL"/>
      </w:pPr>
    </w:p>
    <w:p w14:paraId="69843E02" w14:textId="77777777" w:rsidR="00CA578F" w:rsidRPr="00EA5FA7" w:rsidRDefault="00CA578F" w:rsidP="00CA578F">
      <w:pPr>
        <w:pStyle w:val="PL"/>
        <w:rPr>
          <w:noProof w:val="0"/>
        </w:rPr>
      </w:pPr>
      <w:r w:rsidRPr="00EA5FA7">
        <w:rPr>
          <w:noProof w:val="0"/>
        </w:rPr>
        <w:t>-- **************************************************************</w:t>
      </w:r>
    </w:p>
    <w:p w14:paraId="114BC1B3" w14:textId="77777777" w:rsidR="00CA578F" w:rsidRPr="00EA5FA7" w:rsidRDefault="00CA578F" w:rsidP="00CA578F">
      <w:pPr>
        <w:pStyle w:val="PL"/>
        <w:rPr>
          <w:noProof w:val="0"/>
        </w:rPr>
      </w:pPr>
      <w:r w:rsidRPr="00EA5FA7">
        <w:rPr>
          <w:noProof w:val="0"/>
        </w:rPr>
        <w:t>--</w:t>
      </w:r>
    </w:p>
    <w:p w14:paraId="2252A3E1" w14:textId="77777777" w:rsidR="00CA578F" w:rsidRPr="00EA5FA7" w:rsidRDefault="00CA578F" w:rsidP="00CA578F">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765BCE3" w14:textId="77777777" w:rsidR="00CA578F" w:rsidRPr="00EA5FA7" w:rsidRDefault="00CA578F" w:rsidP="00CA578F">
      <w:pPr>
        <w:pStyle w:val="PL"/>
        <w:rPr>
          <w:noProof w:val="0"/>
        </w:rPr>
      </w:pPr>
      <w:r w:rsidRPr="00EA5FA7">
        <w:rPr>
          <w:noProof w:val="0"/>
        </w:rPr>
        <w:t>--</w:t>
      </w:r>
    </w:p>
    <w:p w14:paraId="750C3B9C" w14:textId="77777777" w:rsidR="00CA578F" w:rsidRPr="00EA5FA7" w:rsidRDefault="00CA578F" w:rsidP="00CA578F">
      <w:pPr>
        <w:pStyle w:val="PL"/>
        <w:rPr>
          <w:noProof w:val="0"/>
        </w:rPr>
      </w:pPr>
      <w:r w:rsidRPr="00EA5FA7">
        <w:rPr>
          <w:noProof w:val="0"/>
        </w:rPr>
        <w:t>-- **************************************************************</w:t>
      </w:r>
    </w:p>
    <w:p w14:paraId="7157C621" w14:textId="77777777" w:rsidR="00CA578F" w:rsidRPr="00EA5FA7" w:rsidRDefault="00CA578F" w:rsidP="00CA578F">
      <w:pPr>
        <w:pStyle w:val="PL"/>
        <w:rPr>
          <w:noProof w:val="0"/>
        </w:rPr>
      </w:pPr>
    </w:p>
    <w:p w14:paraId="4F58E6EF" w14:textId="77777777" w:rsidR="00CA578F" w:rsidRPr="00EA5FA7" w:rsidRDefault="00CA578F" w:rsidP="00CA578F">
      <w:pPr>
        <w:pStyle w:val="PL"/>
        <w:rPr>
          <w:noProof w:val="0"/>
        </w:rPr>
      </w:pPr>
      <w:r w:rsidRPr="00EA5FA7">
        <w:rPr>
          <w:noProof w:val="0"/>
        </w:rPr>
        <w:t>-- **************************************************************</w:t>
      </w:r>
    </w:p>
    <w:p w14:paraId="20A03DE9" w14:textId="77777777" w:rsidR="00CA578F" w:rsidRPr="00EA5FA7" w:rsidRDefault="00CA578F" w:rsidP="00CA578F">
      <w:pPr>
        <w:pStyle w:val="PL"/>
        <w:rPr>
          <w:noProof w:val="0"/>
        </w:rPr>
      </w:pPr>
      <w:r w:rsidRPr="00EA5FA7">
        <w:rPr>
          <w:noProof w:val="0"/>
        </w:rPr>
        <w:t>--</w:t>
      </w:r>
    </w:p>
    <w:p w14:paraId="3E73DA61" w14:textId="77777777" w:rsidR="00CA578F" w:rsidRPr="00EA5FA7" w:rsidRDefault="00CA578F" w:rsidP="00CA578F">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D8D80B2" w14:textId="77777777" w:rsidR="00CA578F" w:rsidRPr="00EA5FA7" w:rsidRDefault="00CA578F" w:rsidP="00CA578F">
      <w:pPr>
        <w:pStyle w:val="PL"/>
        <w:rPr>
          <w:noProof w:val="0"/>
        </w:rPr>
      </w:pPr>
      <w:r w:rsidRPr="00EA5FA7">
        <w:rPr>
          <w:noProof w:val="0"/>
        </w:rPr>
        <w:t>--</w:t>
      </w:r>
    </w:p>
    <w:p w14:paraId="388F151D" w14:textId="77777777" w:rsidR="00CA578F" w:rsidRPr="00EA5FA7" w:rsidRDefault="00CA578F" w:rsidP="00CA578F">
      <w:pPr>
        <w:pStyle w:val="PL"/>
        <w:rPr>
          <w:noProof w:val="0"/>
        </w:rPr>
      </w:pPr>
      <w:r w:rsidRPr="00EA5FA7">
        <w:rPr>
          <w:noProof w:val="0"/>
        </w:rPr>
        <w:t>-- **************************************************************</w:t>
      </w:r>
    </w:p>
    <w:p w14:paraId="6429DB77" w14:textId="77777777" w:rsidR="00CA578F" w:rsidRPr="00EA5FA7" w:rsidRDefault="00CA578F" w:rsidP="00CA578F">
      <w:pPr>
        <w:pStyle w:val="PL"/>
        <w:rPr>
          <w:noProof w:val="0"/>
        </w:rPr>
      </w:pPr>
    </w:p>
    <w:p w14:paraId="34D54D95" w14:textId="77777777" w:rsidR="00CA578F" w:rsidRPr="00EA5FA7" w:rsidRDefault="00CA578F" w:rsidP="00CA578F">
      <w:pPr>
        <w:pStyle w:val="PL"/>
        <w:rPr>
          <w:noProof w:val="0"/>
        </w:rPr>
      </w:pPr>
      <w:r w:rsidRPr="00EA5FA7">
        <w:rPr>
          <w:rFonts w:hint="eastAsia"/>
          <w:noProof w:val="0"/>
          <w:lang w:eastAsia="zh-CN"/>
        </w:rPr>
        <w:t xml:space="preserve">DUCURadioInformationTransfer </w:t>
      </w:r>
      <w:r w:rsidRPr="00EA5FA7">
        <w:rPr>
          <w:noProof w:val="0"/>
        </w:rPr>
        <w:t>::= SEQUENCE {</w:t>
      </w:r>
    </w:p>
    <w:p w14:paraId="760E0F70" w14:textId="77777777" w:rsidR="00CA578F" w:rsidRPr="00EA5FA7" w:rsidRDefault="00CA578F" w:rsidP="00CA578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14733260" w14:textId="77777777" w:rsidR="00CA578F" w:rsidRPr="00EA5FA7" w:rsidRDefault="00CA578F" w:rsidP="00CA578F">
      <w:pPr>
        <w:pStyle w:val="PL"/>
        <w:rPr>
          <w:noProof w:val="0"/>
        </w:rPr>
      </w:pPr>
      <w:r w:rsidRPr="00EA5FA7">
        <w:rPr>
          <w:noProof w:val="0"/>
        </w:rPr>
        <w:tab/>
        <w:t>...</w:t>
      </w:r>
    </w:p>
    <w:p w14:paraId="22605BED" w14:textId="77777777" w:rsidR="00CA578F" w:rsidRPr="00EA5FA7" w:rsidRDefault="00CA578F" w:rsidP="00CA578F">
      <w:pPr>
        <w:pStyle w:val="PL"/>
        <w:rPr>
          <w:noProof w:val="0"/>
        </w:rPr>
      </w:pPr>
      <w:r w:rsidRPr="00EA5FA7">
        <w:rPr>
          <w:noProof w:val="0"/>
        </w:rPr>
        <w:t>}</w:t>
      </w:r>
    </w:p>
    <w:p w14:paraId="65B35EC6" w14:textId="77777777" w:rsidR="00CA578F" w:rsidRPr="00EA5FA7" w:rsidRDefault="00CA578F" w:rsidP="00CA578F">
      <w:pPr>
        <w:pStyle w:val="PL"/>
        <w:rPr>
          <w:noProof w:val="0"/>
        </w:rPr>
      </w:pPr>
    </w:p>
    <w:p w14:paraId="2D47BD4E" w14:textId="77777777" w:rsidR="00CA578F" w:rsidRPr="00EA5FA7" w:rsidRDefault="00CA578F" w:rsidP="00CA578F">
      <w:pPr>
        <w:pStyle w:val="PL"/>
        <w:rPr>
          <w:noProof w:val="0"/>
        </w:rPr>
      </w:pPr>
      <w:r w:rsidRPr="00EA5FA7">
        <w:rPr>
          <w:rFonts w:hint="eastAsia"/>
          <w:noProof w:val="0"/>
          <w:lang w:eastAsia="zh-CN"/>
        </w:rPr>
        <w:t>DUCURadioInformationTransfer</w:t>
      </w:r>
      <w:r w:rsidRPr="00EA5FA7">
        <w:rPr>
          <w:noProof w:val="0"/>
        </w:rPr>
        <w:t>IEs F1AP-PROTOCOL-IES ::= {</w:t>
      </w:r>
    </w:p>
    <w:p w14:paraId="343617FA" w14:textId="77777777" w:rsidR="00CA578F" w:rsidRPr="00EA5FA7" w:rsidRDefault="00CA578F" w:rsidP="00CA578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A42A5F8" w14:textId="77777777" w:rsidR="00CA578F" w:rsidRPr="00EA5FA7" w:rsidRDefault="00CA578F" w:rsidP="00CA578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9E5CDE6" w14:textId="77777777" w:rsidR="00CA578F" w:rsidRPr="00EA5FA7" w:rsidRDefault="00CA578F" w:rsidP="00CA578F">
      <w:pPr>
        <w:pStyle w:val="PL"/>
        <w:rPr>
          <w:noProof w:val="0"/>
        </w:rPr>
      </w:pPr>
      <w:r w:rsidRPr="00EA5FA7">
        <w:rPr>
          <w:noProof w:val="0"/>
        </w:rPr>
        <w:tab/>
        <w:t>...</w:t>
      </w:r>
    </w:p>
    <w:p w14:paraId="5018A9E0" w14:textId="77777777" w:rsidR="00CA578F" w:rsidRPr="00EA5FA7" w:rsidRDefault="00CA578F" w:rsidP="00CA578F">
      <w:pPr>
        <w:pStyle w:val="PL"/>
        <w:rPr>
          <w:noProof w:val="0"/>
          <w:lang w:eastAsia="zh-CN"/>
        </w:rPr>
      </w:pPr>
      <w:r w:rsidRPr="00EA5FA7">
        <w:rPr>
          <w:noProof w:val="0"/>
        </w:rPr>
        <w:t>}</w:t>
      </w:r>
    </w:p>
    <w:p w14:paraId="5D39CE7D" w14:textId="77777777" w:rsidR="00CA578F" w:rsidRPr="00EA5FA7" w:rsidRDefault="00CA578F" w:rsidP="00CA578F">
      <w:pPr>
        <w:pStyle w:val="PL"/>
        <w:rPr>
          <w:noProof w:val="0"/>
          <w:lang w:eastAsia="zh-CN"/>
        </w:rPr>
      </w:pPr>
    </w:p>
    <w:p w14:paraId="0DB382A1" w14:textId="77777777" w:rsidR="00CA578F" w:rsidRPr="00EA5FA7" w:rsidRDefault="00CA578F" w:rsidP="00CA578F">
      <w:pPr>
        <w:pStyle w:val="PL"/>
        <w:rPr>
          <w:noProof w:val="0"/>
          <w:lang w:eastAsia="zh-CN"/>
        </w:rPr>
      </w:pPr>
    </w:p>
    <w:p w14:paraId="3AA71F93" w14:textId="77777777" w:rsidR="00CA578F" w:rsidRPr="00EA5FA7" w:rsidRDefault="00CA578F" w:rsidP="00CA578F">
      <w:pPr>
        <w:pStyle w:val="PL"/>
        <w:rPr>
          <w:noProof w:val="0"/>
          <w:lang w:eastAsia="zh-CN"/>
        </w:rPr>
      </w:pPr>
    </w:p>
    <w:p w14:paraId="38731003" w14:textId="77777777" w:rsidR="00CA578F" w:rsidRPr="00EA5FA7" w:rsidRDefault="00CA578F" w:rsidP="00CA578F">
      <w:pPr>
        <w:pStyle w:val="PL"/>
        <w:rPr>
          <w:noProof w:val="0"/>
        </w:rPr>
      </w:pPr>
      <w:r w:rsidRPr="00EA5FA7">
        <w:rPr>
          <w:noProof w:val="0"/>
        </w:rPr>
        <w:t>-- **************************************************************</w:t>
      </w:r>
    </w:p>
    <w:p w14:paraId="313A131D" w14:textId="77777777" w:rsidR="00CA578F" w:rsidRPr="00EA5FA7" w:rsidRDefault="00CA578F" w:rsidP="00CA578F">
      <w:pPr>
        <w:pStyle w:val="PL"/>
        <w:rPr>
          <w:noProof w:val="0"/>
        </w:rPr>
      </w:pPr>
      <w:r w:rsidRPr="00EA5FA7">
        <w:rPr>
          <w:noProof w:val="0"/>
        </w:rPr>
        <w:t>--</w:t>
      </w:r>
    </w:p>
    <w:p w14:paraId="1BFC1914" w14:textId="77777777" w:rsidR="00CA578F" w:rsidRPr="00EA5FA7" w:rsidRDefault="00CA578F" w:rsidP="00CA578F">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315ACA11" w14:textId="77777777" w:rsidR="00CA578F" w:rsidRPr="00EA5FA7" w:rsidRDefault="00CA578F" w:rsidP="00CA578F">
      <w:pPr>
        <w:pStyle w:val="PL"/>
        <w:rPr>
          <w:noProof w:val="0"/>
        </w:rPr>
      </w:pPr>
      <w:r w:rsidRPr="00EA5FA7">
        <w:rPr>
          <w:noProof w:val="0"/>
        </w:rPr>
        <w:t>--</w:t>
      </w:r>
    </w:p>
    <w:p w14:paraId="0306B1B1" w14:textId="77777777" w:rsidR="00CA578F" w:rsidRPr="00EA5FA7" w:rsidRDefault="00CA578F" w:rsidP="00CA578F">
      <w:pPr>
        <w:pStyle w:val="PL"/>
        <w:rPr>
          <w:noProof w:val="0"/>
        </w:rPr>
      </w:pPr>
      <w:r w:rsidRPr="00EA5FA7">
        <w:rPr>
          <w:noProof w:val="0"/>
        </w:rPr>
        <w:t>-- **************************************************************</w:t>
      </w:r>
    </w:p>
    <w:p w14:paraId="32DB79AA" w14:textId="77777777" w:rsidR="00CA578F" w:rsidRPr="00EA5FA7" w:rsidRDefault="00CA578F" w:rsidP="00CA578F">
      <w:pPr>
        <w:pStyle w:val="PL"/>
        <w:rPr>
          <w:noProof w:val="0"/>
        </w:rPr>
      </w:pPr>
    </w:p>
    <w:p w14:paraId="28D7489A" w14:textId="77777777" w:rsidR="00CA578F" w:rsidRPr="00EA5FA7" w:rsidRDefault="00CA578F" w:rsidP="00CA578F">
      <w:pPr>
        <w:pStyle w:val="PL"/>
        <w:rPr>
          <w:noProof w:val="0"/>
        </w:rPr>
      </w:pPr>
      <w:r w:rsidRPr="00EA5FA7">
        <w:rPr>
          <w:noProof w:val="0"/>
        </w:rPr>
        <w:t>-- **************************************************************</w:t>
      </w:r>
    </w:p>
    <w:p w14:paraId="6608FE41" w14:textId="77777777" w:rsidR="00CA578F" w:rsidRPr="00EA5FA7" w:rsidRDefault="00CA578F" w:rsidP="00CA578F">
      <w:pPr>
        <w:pStyle w:val="PL"/>
        <w:rPr>
          <w:noProof w:val="0"/>
        </w:rPr>
      </w:pPr>
      <w:r w:rsidRPr="00EA5FA7">
        <w:rPr>
          <w:noProof w:val="0"/>
        </w:rPr>
        <w:t>--</w:t>
      </w:r>
    </w:p>
    <w:p w14:paraId="020EFA4E" w14:textId="77777777" w:rsidR="00CA578F" w:rsidRPr="00EA5FA7" w:rsidRDefault="00CA578F" w:rsidP="00CA578F">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13A52B06" w14:textId="77777777" w:rsidR="00CA578F" w:rsidRPr="00EA5FA7" w:rsidRDefault="00CA578F" w:rsidP="00CA578F">
      <w:pPr>
        <w:pStyle w:val="PL"/>
        <w:rPr>
          <w:noProof w:val="0"/>
        </w:rPr>
      </w:pPr>
      <w:r w:rsidRPr="00EA5FA7">
        <w:rPr>
          <w:noProof w:val="0"/>
        </w:rPr>
        <w:t>--</w:t>
      </w:r>
    </w:p>
    <w:p w14:paraId="427050DC" w14:textId="77777777" w:rsidR="00CA578F" w:rsidRPr="00EA5FA7" w:rsidRDefault="00CA578F" w:rsidP="00CA578F">
      <w:pPr>
        <w:pStyle w:val="PL"/>
        <w:rPr>
          <w:noProof w:val="0"/>
        </w:rPr>
      </w:pPr>
      <w:r w:rsidRPr="00EA5FA7">
        <w:rPr>
          <w:noProof w:val="0"/>
        </w:rPr>
        <w:t>-- **************************************************************</w:t>
      </w:r>
    </w:p>
    <w:p w14:paraId="69DAE3EE" w14:textId="77777777" w:rsidR="00CA578F" w:rsidRPr="00EA5FA7" w:rsidRDefault="00CA578F" w:rsidP="00CA578F">
      <w:pPr>
        <w:pStyle w:val="PL"/>
        <w:rPr>
          <w:noProof w:val="0"/>
        </w:rPr>
      </w:pPr>
    </w:p>
    <w:p w14:paraId="0D6723C4" w14:textId="77777777" w:rsidR="00CA578F" w:rsidRPr="00EA5FA7" w:rsidRDefault="00CA578F" w:rsidP="00CA578F">
      <w:pPr>
        <w:pStyle w:val="PL"/>
        <w:rPr>
          <w:noProof w:val="0"/>
        </w:rPr>
      </w:pPr>
      <w:r w:rsidRPr="00EA5FA7">
        <w:rPr>
          <w:rFonts w:hint="eastAsia"/>
          <w:noProof w:val="0"/>
          <w:lang w:eastAsia="zh-CN"/>
        </w:rPr>
        <w:t xml:space="preserve">CUDURadioInformationTransfer </w:t>
      </w:r>
      <w:r w:rsidRPr="00EA5FA7">
        <w:rPr>
          <w:noProof w:val="0"/>
        </w:rPr>
        <w:t>::= SEQUENCE {</w:t>
      </w:r>
    </w:p>
    <w:p w14:paraId="48D3C4CF" w14:textId="77777777" w:rsidR="00CA578F" w:rsidRPr="00EA5FA7" w:rsidRDefault="00CA578F" w:rsidP="00CA578F">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7F321249" w14:textId="77777777" w:rsidR="00CA578F" w:rsidRPr="00EA5FA7" w:rsidRDefault="00CA578F" w:rsidP="00CA578F">
      <w:pPr>
        <w:pStyle w:val="PL"/>
        <w:rPr>
          <w:noProof w:val="0"/>
        </w:rPr>
      </w:pPr>
      <w:r w:rsidRPr="00EA5FA7">
        <w:rPr>
          <w:noProof w:val="0"/>
        </w:rPr>
        <w:tab/>
        <w:t>...</w:t>
      </w:r>
    </w:p>
    <w:p w14:paraId="3EF47999" w14:textId="77777777" w:rsidR="00CA578F" w:rsidRPr="00EA5FA7" w:rsidRDefault="00CA578F" w:rsidP="00CA578F">
      <w:pPr>
        <w:pStyle w:val="PL"/>
        <w:rPr>
          <w:noProof w:val="0"/>
        </w:rPr>
      </w:pPr>
      <w:r w:rsidRPr="00EA5FA7">
        <w:rPr>
          <w:noProof w:val="0"/>
        </w:rPr>
        <w:t>}</w:t>
      </w:r>
    </w:p>
    <w:p w14:paraId="43E9BED2" w14:textId="77777777" w:rsidR="00CA578F" w:rsidRPr="00EA5FA7" w:rsidRDefault="00CA578F" w:rsidP="00CA578F">
      <w:pPr>
        <w:pStyle w:val="PL"/>
        <w:rPr>
          <w:noProof w:val="0"/>
        </w:rPr>
      </w:pPr>
    </w:p>
    <w:p w14:paraId="794A48C4" w14:textId="77777777" w:rsidR="00CA578F" w:rsidRPr="00EA5FA7" w:rsidRDefault="00CA578F" w:rsidP="00CA578F">
      <w:pPr>
        <w:pStyle w:val="PL"/>
        <w:rPr>
          <w:noProof w:val="0"/>
        </w:rPr>
      </w:pPr>
      <w:r w:rsidRPr="00EA5FA7">
        <w:rPr>
          <w:rFonts w:hint="eastAsia"/>
          <w:noProof w:val="0"/>
          <w:lang w:eastAsia="zh-CN"/>
        </w:rPr>
        <w:t>CUDURadioInformationTransfer</w:t>
      </w:r>
      <w:r w:rsidRPr="00EA5FA7">
        <w:rPr>
          <w:noProof w:val="0"/>
        </w:rPr>
        <w:t>IEs F1AP-PROTOCOL-IES ::= {</w:t>
      </w:r>
    </w:p>
    <w:p w14:paraId="31D6762C" w14:textId="77777777" w:rsidR="00CA578F" w:rsidRPr="00EA5FA7" w:rsidRDefault="00CA578F" w:rsidP="00CA578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B805047" w14:textId="77777777" w:rsidR="00CA578F" w:rsidRPr="00EA5FA7" w:rsidRDefault="00CA578F" w:rsidP="00CA578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494628C" w14:textId="77777777" w:rsidR="00CA578F" w:rsidRPr="00EA5FA7" w:rsidRDefault="00CA578F" w:rsidP="00CA578F">
      <w:pPr>
        <w:pStyle w:val="PL"/>
        <w:rPr>
          <w:noProof w:val="0"/>
        </w:rPr>
      </w:pPr>
      <w:r w:rsidRPr="00EA5FA7">
        <w:rPr>
          <w:noProof w:val="0"/>
        </w:rPr>
        <w:tab/>
        <w:t>...</w:t>
      </w:r>
    </w:p>
    <w:p w14:paraId="5B957BE2" w14:textId="77777777" w:rsidR="00CA578F" w:rsidRPr="00EA5FA7" w:rsidRDefault="00CA578F" w:rsidP="00CA578F">
      <w:pPr>
        <w:pStyle w:val="PL"/>
        <w:rPr>
          <w:noProof w:val="0"/>
          <w:lang w:eastAsia="zh-CN"/>
        </w:rPr>
      </w:pPr>
      <w:r w:rsidRPr="00EA5FA7">
        <w:rPr>
          <w:noProof w:val="0"/>
        </w:rPr>
        <w:t>}</w:t>
      </w:r>
    </w:p>
    <w:p w14:paraId="10BE83F1" w14:textId="77777777" w:rsidR="00CA578F" w:rsidRDefault="00CA578F" w:rsidP="00CA578F">
      <w:pPr>
        <w:pStyle w:val="PL"/>
        <w:rPr>
          <w:ins w:id="2514" w:author="Author"/>
          <w:noProof w:val="0"/>
          <w:snapToGrid w:val="0"/>
          <w:lang w:eastAsia="zh-CN"/>
        </w:rPr>
      </w:pPr>
    </w:p>
    <w:p w14:paraId="77D86B2C" w14:textId="77777777" w:rsidR="00CA578F" w:rsidRPr="00EA5FA7" w:rsidRDefault="00CA578F" w:rsidP="00CA578F">
      <w:pPr>
        <w:pStyle w:val="PL"/>
        <w:rPr>
          <w:ins w:id="2515" w:author="Author"/>
          <w:noProof w:val="0"/>
          <w:snapToGrid w:val="0"/>
          <w:lang w:eastAsia="zh-CN"/>
        </w:rPr>
      </w:pPr>
      <w:ins w:id="2516" w:author="Author">
        <w:r w:rsidRPr="00EA5FA7">
          <w:rPr>
            <w:noProof w:val="0"/>
            <w:snapToGrid w:val="0"/>
            <w:lang w:eastAsia="zh-CN"/>
          </w:rPr>
          <w:t>-- **************************************************************</w:t>
        </w:r>
      </w:ins>
    </w:p>
    <w:p w14:paraId="449460C8" w14:textId="77777777" w:rsidR="00CA578F" w:rsidRPr="00EA5FA7" w:rsidRDefault="00CA578F" w:rsidP="00CA578F">
      <w:pPr>
        <w:pStyle w:val="PL"/>
        <w:rPr>
          <w:ins w:id="2517" w:author="Author"/>
          <w:noProof w:val="0"/>
          <w:snapToGrid w:val="0"/>
          <w:lang w:eastAsia="zh-CN"/>
        </w:rPr>
      </w:pPr>
      <w:ins w:id="2518" w:author="Author">
        <w:r w:rsidRPr="00EA5FA7">
          <w:rPr>
            <w:noProof w:val="0"/>
            <w:snapToGrid w:val="0"/>
            <w:lang w:eastAsia="zh-CN"/>
          </w:rPr>
          <w:t>--</w:t>
        </w:r>
      </w:ins>
    </w:p>
    <w:p w14:paraId="0B51C4C8" w14:textId="77777777" w:rsidR="00CA578F" w:rsidRPr="00EA5FA7" w:rsidRDefault="00CA578F" w:rsidP="00CA578F">
      <w:pPr>
        <w:pStyle w:val="PL"/>
        <w:outlineLvl w:val="3"/>
        <w:rPr>
          <w:ins w:id="2519" w:author="Author"/>
          <w:noProof w:val="0"/>
          <w:snapToGrid w:val="0"/>
          <w:lang w:eastAsia="zh-CN"/>
        </w:rPr>
      </w:pPr>
      <w:ins w:id="2520"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14:paraId="5AF6E440" w14:textId="77777777" w:rsidR="00CA578F" w:rsidRPr="00EA5FA7" w:rsidRDefault="00CA578F" w:rsidP="00CA578F">
      <w:pPr>
        <w:pStyle w:val="PL"/>
        <w:rPr>
          <w:ins w:id="2521" w:author="Author"/>
          <w:noProof w:val="0"/>
          <w:snapToGrid w:val="0"/>
          <w:lang w:eastAsia="zh-CN"/>
        </w:rPr>
      </w:pPr>
      <w:ins w:id="2522" w:author="Author">
        <w:r w:rsidRPr="00EA5FA7">
          <w:rPr>
            <w:noProof w:val="0"/>
            <w:snapToGrid w:val="0"/>
            <w:lang w:eastAsia="zh-CN"/>
          </w:rPr>
          <w:t>--</w:t>
        </w:r>
      </w:ins>
    </w:p>
    <w:p w14:paraId="4C9F62E9" w14:textId="77777777" w:rsidR="00CA578F" w:rsidRPr="00EA5FA7" w:rsidRDefault="00CA578F" w:rsidP="00CA578F">
      <w:pPr>
        <w:pStyle w:val="PL"/>
        <w:rPr>
          <w:ins w:id="2523" w:author="Author"/>
          <w:noProof w:val="0"/>
          <w:snapToGrid w:val="0"/>
          <w:lang w:eastAsia="zh-CN"/>
        </w:rPr>
      </w:pPr>
      <w:ins w:id="2524" w:author="Author">
        <w:r w:rsidRPr="00EA5FA7">
          <w:rPr>
            <w:noProof w:val="0"/>
            <w:snapToGrid w:val="0"/>
            <w:lang w:eastAsia="zh-CN"/>
          </w:rPr>
          <w:t>-- **************************************************************</w:t>
        </w:r>
      </w:ins>
    </w:p>
    <w:p w14:paraId="19A2618F" w14:textId="77777777" w:rsidR="00CA578F" w:rsidRPr="00EA5FA7" w:rsidRDefault="00CA578F" w:rsidP="00CA578F">
      <w:pPr>
        <w:pStyle w:val="PL"/>
        <w:rPr>
          <w:ins w:id="2525" w:author="Author"/>
          <w:noProof w:val="0"/>
          <w:snapToGrid w:val="0"/>
          <w:lang w:eastAsia="zh-CN"/>
        </w:rPr>
      </w:pPr>
    </w:p>
    <w:p w14:paraId="0585676C" w14:textId="77777777" w:rsidR="00CA578F" w:rsidRPr="00EA5FA7" w:rsidRDefault="00CA578F" w:rsidP="00CA578F">
      <w:pPr>
        <w:pStyle w:val="PL"/>
        <w:rPr>
          <w:ins w:id="2526" w:author="Author"/>
          <w:noProof w:val="0"/>
          <w:snapToGrid w:val="0"/>
          <w:lang w:eastAsia="zh-CN"/>
        </w:rPr>
      </w:pPr>
      <w:ins w:id="2527" w:author="Author">
        <w:r w:rsidRPr="00EA5FA7">
          <w:rPr>
            <w:noProof w:val="0"/>
            <w:snapToGrid w:val="0"/>
            <w:lang w:eastAsia="zh-CN"/>
          </w:rPr>
          <w:t>-- **************************************************************</w:t>
        </w:r>
      </w:ins>
    </w:p>
    <w:p w14:paraId="69DD3DC0" w14:textId="77777777" w:rsidR="00CA578F" w:rsidRPr="00EA5FA7" w:rsidRDefault="00CA578F" w:rsidP="00CA578F">
      <w:pPr>
        <w:pStyle w:val="PL"/>
        <w:rPr>
          <w:ins w:id="2528" w:author="Author"/>
          <w:noProof w:val="0"/>
          <w:snapToGrid w:val="0"/>
          <w:lang w:eastAsia="zh-CN"/>
        </w:rPr>
      </w:pPr>
      <w:ins w:id="2529" w:author="Author">
        <w:r w:rsidRPr="00EA5FA7">
          <w:rPr>
            <w:noProof w:val="0"/>
            <w:snapToGrid w:val="0"/>
            <w:lang w:eastAsia="zh-CN"/>
          </w:rPr>
          <w:t>--</w:t>
        </w:r>
      </w:ins>
    </w:p>
    <w:p w14:paraId="6796CC55" w14:textId="77777777" w:rsidR="00CA578F" w:rsidRPr="00EA5FA7" w:rsidRDefault="00CA578F" w:rsidP="00CA578F">
      <w:pPr>
        <w:pStyle w:val="PL"/>
        <w:outlineLvl w:val="4"/>
        <w:rPr>
          <w:ins w:id="2530" w:author="Author"/>
          <w:noProof w:val="0"/>
          <w:snapToGrid w:val="0"/>
          <w:lang w:eastAsia="zh-CN"/>
        </w:rPr>
      </w:pPr>
      <w:ins w:id="253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1F29D410" w14:textId="77777777" w:rsidR="00CA578F" w:rsidRPr="00EA5FA7" w:rsidRDefault="00CA578F" w:rsidP="00CA578F">
      <w:pPr>
        <w:pStyle w:val="PL"/>
        <w:rPr>
          <w:ins w:id="2532" w:author="Author"/>
          <w:noProof w:val="0"/>
          <w:snapToGrid w:val="0"/>
          <w:lang w:eastAsia="zh-CN"/>
        </w:rPr>
      </w:pPr>
      <w:ins w:id="2533" w:author="Author">
        <w:r w:rsidRPr="00EA5FA7">
          <w:rPr>
            <w:noProof w:val="0"/>
            <w:snapToGrid w:val="0"/>
            <w:lang w:eastAsia="zh-CN"/>
          </w:rPr>
          <w:t>--</w:t>
        </w:r>
      </w:ins>
    </w:p>
    <w:p w14:paraId="22B934F8" w14:textId="77777777" w:rsidR="00CA578F" w:rsidRPr="00EA5FA7" w:rsidRDefault="00CA578F" w:rsidP="00CA578F">
      <w:pPr>
        <w:pStyle w:val="PL"/>
        <w:rPr>
          <w:ins w:id="2534" w:author="Author"/>
          <w:noProof w:val="0"/>
          <w:snapToGrid w:val="0"/>
          <w:lang w:eastAsia="zh-CN"/>
        </w:rPr>
      </w:pPr>
      <w:ins w:id="2535" w:author="Author">
        <w:r w:rsidRPr="00EA5FA7">
          <w:rPr>
            <w:noProof w:val="0"/>
            <w:snapToGrid w:val="0"/>
            <w:lang w:eastAsia="zh-CN"/>
          </w:rPr>
          <w:t>-- **************************************************************</w:t>
        </w:r>
      </w:ins>
    </w:p>
    <w:p w14:paraId="3631C8B0" w14:textId="77777777" w:rsidR="00CA578F" w:rsidRPr="00EA5FA7" w:rsidRDefault="00CA578F" w:rsidP="00CA578F">
      <w:pPr>
        <w:pStyle w:val="PL"/>
        <w:rPr>
          <w:ins w:id="2536" w:author="Author"/>
          <w:noProof w:val="0"/>
          <w:snapToGrid w:val="0"/>
          <w:lang w:eastAsia="zh-CN"/>
        </w:rPr>
      </w:pPr>
    </w:p>
    <w:p w14:paraId="2EECE36D" w14:textId="77777777" w:rsidR="00CA578F" w:rsidRPr="00EA5FA7" w:rsidRDefault="00CA578F" w:rsidP="00CA578F">
      <w:pPr>
        <w:pStyle w:val="PL"/>
        <w:rPr>
          <w:ins w:id="2537" w:author="Author"/>
          <w:noProof w:val="0"/>
          <w:snapToGrid w:val="0"/>
          <w:lang w:eastAsia="zh-CN"/>
        </w:rPr>
      </w:pPr>
      <w:ins w:id="2538" w:author="Author">
        <w:r w:rsidRPr="00471C1E">
          <w:rPr>
            <w:noProof w:val="0"/>
            <w:snapToGrid w:val="0"/>
            <w:lang w:eastAsia="zh-CN"/>
          </w:rPr>
          <w:t>ResourceStatusRequest</w:t>
        </w:r>
        <w:r w:rsidRPr="00EA5FA7">
          <w:rPr>
            <w:noProof w:val="0"/>
            <w:snapToGrid w:val="0"/>
            <w:lang w:eastAsia="zh-CN"/>
          </w:rPr>
          <w:t>::= SEQUENCE {</w:t>
        </w:r>
      </w:ins>
    </w:p>
    <w:p w14:paraId="50DD9E1E" w14:textId="77777777" w:rsidR="00CA578F" w:rsidRPr="00EA5FA7" w:rsidRDefault="00CA578F" w:rsidP="00CA578F">
      <w:pPr>
        <w:pStyle w:val="PL"/>
        <w:rPr>
          <w:ins w:id="2539" w:author="Author"/>
          <w:noProof w:val="0"/>
          <w:snapToGrid w:val="0"/>
          <w:lang w:eastAsia="zh-CN"/>
        </w:rPr>
      </w:pPr>
      <w:ins w:id="254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14:paraId="6107D6B6" w14:textId="77777777" w:rsidR="00CA578F" w:rsidRPr="00EA5FA7" w:rsidRDefault="00CA578F" w:rsidP="00CA578F">
      <w:pPr>
        <w:pStyle w:val="PL"/>
        <w:rPr>
          <w:ins w:id="2541" w:author="Author"/>
          <w:noProof w:val="0"/>
          <w:snapToGrid w:val="0"/>
          <w:lang w:eastAsia="zh-CN"/>
        </w:rPr>
      </w:pPr>
      <w:ins w:id="2542" w:author="Author">
        <w:r w:rsidRPr="00EA5FA7">
          <w:rPr>
            <w:noProof w:val="0"/>
            <w:snapToGrid w:val="0"/>
            <w:lang w:eastAsia="zh-CN"/>
          </w:rPr>
          <w:tab/>
          <w:t>...</w:t>
        </w:r>
      </w:ins>
    </w:p>
    <w:p w14:paraId="04C500F4" w14:textId="77777777" w:rsidR="00CA578F" w:rsidRPr="00EA5FA7" w:rsidRDefault="00CA578F" w:rsidP="00CA578F">
      <w:pPr>
        <w:pStyle w:val="PL"/>
        <w:rPr>
          <w:ins w:id="2543" w:author="Author"/>
          <w:noProof w:val="0"/>
          <w:snapToGrid w:val="0"/>
          <w:lang w:eastAsia="zh-CN"/>
        </w:rPr>
      </w:pPr>
      <w:ins w:id="2544" w:author="Author">
        <w:r w:rsidRPr="00EA5FA7">
          <w:rPr>
            <w:noProof w:val="0"/>
            <w:snapToGrid w:val="0"/>
            <w:lang w:eastAsia="zh-CN"/>
          </w:rPr>
          <w:t>}</w:t>
        </w:r>
      </w:ins>
    </w:p>
    <w:p w14:paraId="14C23549" w14:textId="77777777" w:rsidR="00CA578F" w:rsidRPr="00EA5FA7" w:rsidRDefault="00CA578F" w:rsidP="00CA578F">
      <w:pPr>
        <w:pStyle w:val="PL"/>
        <w:rPr>
          <w:ins w:id="2545" w:author="Author"/>
          <w:noProof w:val="0"/>
          <w:snapToGrid w:val="0"/>
          <w:lang w:eastAsia="zh-CN"/>
        </w:rPr>
      </w:pPr>
    </w:p>
    <w:p w14:paraId="7982DE2C" w14:textId="77777777" w:rsidR="00CA578F" w:rsidRPr="00EA5FA7" w:rsidRDefault="00CA578F" w:rsidP="00CA578F">
      <w:pPr>
        <w:pStyle w:val="PL"/>
        <w:rPr>
          <w:ins w:id="2546" w:author="Author"/>
          <w:noProof w:val="0"/>
          <w:snapToGrid w:val="0"/>
          <w:lang w:eastAsia="zh-CN"/>
        </w:rPr>
      </w:pPr>
      <w:ins w:id="2547" w:author="Author">
        <w:r w:rsidRPr="00471C1E">
          <w:rPr>
            <w:noProof w:val="0"/>
            <w:snapToGrid w:val="0"/>
            <w:lang w:eastAsia="zh-CN"/>
          </w:rPr>
          <w:t>ResourceStatusRequest</w:t>
        </w:r>
        <w:r w:rsidRPr="00EA5FA7">
          <w:rPr>
            <w:noProof w:val="0"/>
            <w:snapToGrid w:val="0"/>
            <w:lang w:eastAsia="zh-CN"/>
          </w:rPr>
          <w:t>IEs F1AP-PROTOCOL-IES ::= {</w:t>
        </w:r>
      </w:ins>
    </w:p>
    <w:p w14:paraId="2C924814" w14:textId="77777777" w:rsidR="00CA578F" w:rsidRPr="00EA5FA7" w:rsidRDefault="00CA578F" w:rsidP="00CA578F">
      <w:pPr>
        <w:pStyle w:val="PL"/>
        <w:rPr>
          <w:ins w:id="2548" w:author="Author"/>
          <w:noProof w:val="0"/>
          <w:snapToGrid w:val="0"/>
          <w:lang w:eastAsia="zh-CN"/>
        </w:rPr>
      </w:pPr>
      <w:ins w:id="2549"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02E3F81E" w14:textId="77777777" w:rsidR="00CA578F" w:rsidRPr="00F456B9" w:rsidRDefault="00CA578F" w:rsidP="00CA578F">
      <w:pPr>
        <w:pStyle w:val="PL"/>
        <w:rPr>
          <w:ins w:id="2550" w:author="Author"/>
          <w:noProof w:val="0"/>
          <w:snapToGrid w:val="0"/>
          <w:lang w:eastAsia="zh-CN"/>
        </w:rPr>
      </w:pPr>
      <w:ins w:id="2551"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7EB249FF" w14:textId="77777777" w:rsidR="00CA578F" w:rsidRPr="00F456B9" w:rsidRDefault="00CA578F" w:rsidP="00CA578F">
      <w:pPr>
        <w:pStyle w:val="PL"/>
        <w:rPr>
          <w:ins w:id="2552" w:author="Author"/>
          <w:noProof w:val="0"/>
          <w:snapToGrid w:val="0"/>
          <w:lang w:eastAsia="zh-CN"/>
        </w:rPr>
      </w:pPr>
      <w:ins w:id="2553"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18CDB733" w14:textId="77777777" w:rsidR="00CA578F" w:rsidRPr="00F456B9" w:rsidRDefault="00CA578F" w:rsidP="00CA578F">
      <w:pPr>
        <w:pStyle w:val="PL"/>
        <w:rPr>
          <w:ins w:id="2554" w:author="Author"/>
          <w:noProof w:val="0"/>
          <w:snapToGrid w:val="0"/>
          <w:lang w:eastAsia="zh-CN"/>
        </w:rPr>
      </w:pPr>
      <w:ins w:id="2555"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26F9D7CD" w14:textId="77777777" w:rsidR="00CA578F" w:rsidRPr="00F456B9" w:rsidRDefault="00CA578F" w:rsidP="00CA578F">
      <w:pPr>
        <w:pStyle w:val="PL"/>
        <w:rPr>
          <w:ins w:id="2556" w:author="Author"/>
          <w:noProof w:val="0"/>
          <w:snapToGrid w:val="0"/>
          <w:lang w:eastAsia="zh-CN"/>
        </w:rPr>
      </w:pPr>
      <w:ins w:id="2557"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59D896C2" w14:textId="77777777" w:rsidR="00CA578F" w:rsidRPr="00F456B9" w:rsidRDefault="00CA578F" w:rsidP="00CA578F">
      <w:pPr>
        <w:pStyle w:val="PL"/>
        <w:rPr>
          <w:ins w:id="2558" w:author="Author"/>
          <w:noProof w:val="0"/>
          <w:snapToGrid w:val="0"/>
          <w:lang w:eastAsia="zh-CN"/>
        </w:rPr>
      </w:pPr>
      <w:ins w:id="2559"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14:paraId="651C6EA9" w14:textId="77777777" w:rsidR="00CA578F" w:rsidRDefault="00CA578F" w:rsidP="00CA578F">
      <w:pPr>
        <w:pStyle w:val="PL"/>
        <w:rPr>
          <w:ins w:id="2560" w:author="Author"/>
          <w:noProof w:val="0"/>
          <w:snapToGrid w:val="0"/>
          <w:lang w:eastAsia="zh-CN"/>
        </w:rPr>
      </w:pPr>
      <w:ins w:id="2561"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0ECE2F9A" w14:textId="77777777" w:rsidR="00CA578F" w:rsidRDefault="00CA578F" w:rsidP="00CA578F">
      <w:pPr>
        <w:pStyle w:val="PL"/>
        <w:rPr>
          <w:ins w:id="2562" w:author="Author"/>
          <w:noProof w:val="0"/>
          <w:snapToGrid w:val="0"/>
          <w:lang w:eastAsia="zh-CN"/>
        </w:rPr>
      </w:pPr>
      <w:ins w:id="2563" w:author="Author">
        <w:r>
          <w:rPr>
            <w:noProof w:val="0"/>
            <w:snapToGrid w:val="0"/>
            <w:lang w:eastAsia="zh-CN"/>
          </w:rPr>
          <w:tab/>
          <w:t>...</w:t>
        </w:r>
      </w:ins>
    </w:p>
    <w:p w14:paraId="1704D122" w14:textId="77777777" w:rsidR="00CA578F" w:rsidRDefault="00CA578F" w:rsidP="00CA578F">
      <w:pPr>
        <w:pStyle w:val="PL"/>
        <w:rPr>
          <w:ins w:id="2564" w:author="Author"/>
          <w:noProof w:val="0"/>
          <w:snapToGrid w:val="0"/>
          <w:lang w:eastAsia="zh-CN"/>
        </w:rPr>
      </w:pPr>
      <w:ins w:id="2565" w:author="Author">
        <w:r>
          <w:rPr>
            <w:noProof w:val="0"/>
            <w:snapToGrid w:val="0"/>
            <w:lang w:eastAsia="zh-CN"/>
          </w:rPr>
          <w:t>}</w:t>
        </w:r>
      </w:ins>
    </w:p>
    <w:p w14:paraId="2ED7C2F2" w14:textId="77777777" w:rsidR="00CA578F" w:rsidRPr="00EA5FA7" w:rsidRDefault="00CA578F" w:rsidP="00CA578F">
      <w:pPr>
        <w:pStyle w:val="PL"/>
        <w:rPr>
          <w:ins w:id="2566" w:author="Author"/>
          <w:noProof w:val="0"/>
          <w:snapToGrid w:val="0"/>
          <w:lang w:eastAsia="zh-CN"/>
        </w:rPr>
      </w:pPr>
    </w:p>
    <w:p w14:paraId="265E7D3B" w14:textId="77777777" w:rsidR="00CA578F" w:rsidRPr="00EA5FA7" w:rsidRDefault="00CA578F" w:rsidP="00CA578F">
      <w:pPr>
        <w:pStyle w:val="PL"/>
        <w:rPr>
          <w:ins w:id="2567" w:author="Author"/>
          <w:noProof w:val="0"/>
          <w:snapToGrid w:val="0"/>
          <w:lang w:eastAsia="zh-CN"/>
        </w:rPr>
      </w:pPr>
    </w:p>
    <w:p w14:paraId="11F70692" w14:textId="77777777" w:rsidR="00CA578F" w:rsidRPr="00EA5FA7" w:rsidRDefault="00CA578F" w:rsidP="00CA578F">
      <w:pPr>
        <w:pStyle w:val="PL"/>
        <w:rPr>
          <w:ins w:id="2568" w:author="Author"/>
          <w:noProof w:val="0"/>
          <w:snapToGrid w:val="0"/>
          <w:lang w:eastAsia="zh-CN"/>
        </w:rPr>
      </w:pPr>
      <w:ins w:id="2569" w:author="Author">
        <w:r w:rsidRPr="00EA5FA7">
          <w:rPr>
            <w:noProof w:val="0"/>
            <w:snapToGrid w:val="0"/>
            <w:lang w:eastAsia="zh-CN"/>
          </w:rPr>
          <w:t>-- **************************************************************</w:t>
        </w:r>
      </w:ins>
    </w:p>
    <w:p w14:paraId="4CC3C31D" w14:textId="77777777" w:rsidR="00CA578F" w:rsidRPr="00EA5FA7" w:rsidRDefault="00CA578F" w:rsidP="00CA578F">
      <w:pPr>
        <w:pStyle w:val="PL"/>
        <w:rPr>
          <w:ins w:id="2570" w:author="Author"/>
          <w:noProof w:val="0"/>
          <w:snapToGrid w:val="0"/>
          <w:lang w:eastAsia="zh-CN"/>
        </w:rPr>
      </w:pPr>
      <w:ins w:id="2571" w:author="Author">
        <w:r w:rsidRPr="00EA5FA7">
          <w:rPr>
            <w:noProof w:val="0"/>
            <w:snapToGrid w:val="0"/>
            <w:lang w:eastAsia="zh-CN"/>
          </w:rPr>
          <w:t>--</w:t>
        </w:r>
      </w:ins>
    </w:p>
    <w:p w14:paraId="0D211298" w14:textId="77777777" w:rsidR="00CA578F" w:rsidRPr="00EA5FA7" w:rsidRDefault="00CA578F" w:rsidP="00CA578F">
      <w:pPr>
        <w:pStyle w:val="PL"/>
        <w:outlineLvl w:val="4"/>
        <w:rPr>
          <w:ins w:id="2572" w:author="Author"/>
          <w:noProof w:val="0"/>
          <w:snapToGrid w:val="0"/>
          <w:lang w:eastAsia="zh-CN"/>
        </w:rPr>
      </w:pPr>
      <w:ins w:id="2573"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14:paraId="48D309A4" w14:textId="77777777" w:rsidR="00CA578F" w:rsidRPr="00EA5FA7" w:rsidRDefault="00CA578F" w:rsidP="00CA578F">
      <w:pPr>
        <w:pStyle w:val="PL"/>
        <w:rPr>
          <w:ins w:id="2574" w:author="Author"/>
          <w:noProof w:val="0"/>
          <w:snapToGrid w:val="0"/>
          <w:lang w:eastAsia="zh-CN"/>
        </w:rPr>
      </w:pPr>
      <w:ins w:id="2575" w:author="Author">
        <w:r w:rsidRPr="00EA5FA7">
          <w:rPr>
            <w:noProof w:val="0"/>
            <w:snapToGrid w:val="0"/>
            <w:lang w:eastAsia="zh-CN"/>
          </w:rPr>
          <w:t>--</w:t>
        </w:r>
      </w:ins>
    </w:p>
    <w:p w14:paraId="6325A9CC" w14:textId="77777777" w:rsidR="00CA578F" w:rsidRPr="00EA5FA7" w:rsidRDefault="00CA578F" w:rsidP="00CA578F">
      <w:pPr>
        <w:pStyle w:val="PL"/>
        <w:rPr>
          <w:ins w:id="2576" w:author="Author"/>
          <w:noProof w:val="0"/>
          <w:snapToGrid w:val="0"/>
          <w:lang w:eastAsia="zh-CN"/>
        </w:rPr>
      </w:pPr>
      <w:ins w:id="2577" w:author="Author">
        <w:r w:rsidRPr="00EA5FA7">
          <w:rPr>
            <w:noProof w:val="0"/>
            <w:snapToGrid w:val="0"/>
            <w:lang w:eastAsia="zh-CN"/>
          </w:rPr>
          <w:t>-- **************************************************************</w:t>
        </w:r>
      </w:ins>
    </w:p>
    <w:p w14:paraId="36EFF36B" w14:textId="77777777" w:rsidR="00CA578F" w:rsidRPr="00EA5FA7" w:rsidRDefault="00CA578F" w:rsidP="00CA578F">
      <w:pPr>
        <w:pStyle w:val="PL"/>
        <w:rPr>
          <w:ins w:id="2578" w:author="Author"/>
          <w:noProof w:val="0"/>
          <w:snapToGrid w:val="0"/>
          <w:lang w:eastAsia="zh-CN"/>
        </w:rPr>
      </w:pPr>
    </w:p>
    <w:p w14:paraId="2E5A1076" w14:textId="77777777" w:rsidR="00CA578F" w:rsidRPr="00EA5FA7" w:rsidRDefault="00CA578F" w:rsidP="00CA578F">
      <w:pPr>
        <w:pStyle w:val="PL"/>
        <w:rPr>
          <w:ins w:id="2579" w:author="Author"/>
          <w:noProof w:val="0"/>
          <w:snapToGrid w:val="0"/>
          <w:lang w:eastAsia="zh-CN"/>
        </w:rPr>
      </w:pPr>
      <w:ins w:id="2580"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14:paraId="5036485F" w14:textId="77777777" w:rsidR="00CA578F" w:rsidRPr="00EA5FA7" w:rsidRDefault="00CA578F" w:rsidP="00CA578F">
      <w:pPr>
        <w:pStyle w:val="PL"/>
        <w:rPr>
          <w:ins w:id="2581" w:author="Author"/>
          <w:noProof w:val="0"/>
          <w:snapToGrid w:val="0"/>
          <w:lang w:eastAsia="zh-CN"/>
        </w:rPr>
      </w:pPr>
      <w:ins w:id="2582"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14:paraId="4D83459E" w14:textId="77777777" w:rsidR="00CA578F" w:rsidRPr="00EA5FA7" w:rsidRDefault="00CA578F" w:rsidP="00CA578F">
      <w:pPr>
        <w:pStyle w:val="PL"/>
        <w:rPr>
          <w:ins w:id="2583" w:author="Author"/>
          <w:noProof w:val="0"/>
          <w:snapToGrid w:val="0"/>
          <w:lang w:eastAsia="zh-CN"/>
        </w:rPr>
      </w:pPr>
      <w:ins w:id="2584" w:author="Author">
        <w:r w:rsidRPr="00EA5FA7">
          <w:rPr>
            <w:noProof w:val="0"/>
            <w:snapToGrid w:val="0"/>
            <w:lang w:eastAsia="zh-CN"/>
          </w:rPr>
          <w:tab/>
          <w:t>...</w:t>
        </w:r>
      </w:ins>
    </w:p>
    <w:p w14:paraId="4012A7D3" w14:textId="77777777" w:rsidR="00CA578F" w:rsidRPr="00EA5FA7" w:rsidRDefault="00CA578F" w:rsidP="00CA578F">
      <w:pPr>
        <w:pStyle w:val="PL"/>
        <w:rPr>
          <w:ins w:id="2585" w:author="Author"/>
          <w:noProof w:val="0"/>
          <w:snapToGrid w:val="0"/>
          <w:lang w:eastAsia="zh-CN"/>
        </w:rPr>
      </w:pPr>
      <w:ins w:id="2586" w:author="Author">
        <w:r w:rsidRPr="00EA5FA7">
          <w:rPr>
            <w:noProof w:val="0"/>
            <w:snapToGrid w:val="0"/>
            <w:lang w:eastAsia="zh-CN"/>
          </w:rPr>
          <w:t>}</w:t>
        </w:r>
      </w:ins>
    </w:p>
    <w:p w14:paraId="26BD12EF" w14:textId="77777777" w:rsidR="00CA578F" w:rsidRPr="00EA5FA7" w:rsidRDefault="00CA578F" w:rsidP="00CA578F">
      <w:pPr>
        <w:pStyle w:val="PL"/>
        <w:rPr>
          <w:ins w:id="2587" w:author="Author"/>
          <w:noProof w:val="0"/>
          <w:snapToGrid w:val="0"/>
          <w:lang w:eastAsia="zh-CN"/>
        </w:rPr>
      </w:pPr>
    </w:p>
    <w:p w14:paraId="3E8C2707" w14:textId="77777777" w:rsidR="00CA578F" w:rsidRPr="00EA5FA7" w:rsidRDefault="00CA578F" w:rsidP="00CA578F">
      <w:pPr>
        <w:pStyle w:val="PL"/>
        <w:rPr>
          <w:ins w:id="2588" w:author="Author"/>
          <w:noProof w:val="0"/>
          <w:snapToGrid w:val="0"/>
          <w:lang w:eastAsia="zh-CN"/>
        </w:rPr>
      </w:pPr>
    </w:p>
    <w:p w14:paraId="21C206F8" w14:textId="77777777" w:rsidR="00CA578F" w:rsidRPr="00EA5FA7" w:rsidRDefault="00CA578F" w:rsidP="00CA578F">
      <w:pPr>
        <w:pStyle w:val="PL"/>
        <w:rPr>
          <w:ins w:id="2589" w:author="Author"/>
          <w:noProof w:val="0"/>
          <w:snapToGrid w:val="0"/>
          <w:lang w:eastAsia="zh-CN"/>
        </w:rPr>
      </w:pPr>
      <w:ins w:id="2590" w:author="Author">
        <w:r w:rsidRPr="00471C1E">
          <w:rPr>
            <w:noProof w:val="0"/>
            <w:snapToGrid w:val="0"/>
            <w:lang w:eastAsia="zh-CN"/>
          </w:rPr>
          <w:t>ResourceStatusResponse</w:t>
        </w:r>
        <w:r w:rsidRPr="00EA5FA7">
          <w:rPr>
            <w:noProof w:val="0"/>
            <w:snapToGrid w:val="0"/>
            <w:lang w:eastAsia="zh-CN"/>
          </w:rPr>
          <w:t>IEs F1AP-PROTOCOL-IES ::= {</w:t>
        </w:r>
      </w:ins>
    </w:p>
    <w:p w14:paraId="2B922040" w14:textId="77777777" w:rsidR="00CA578F" w:rsidRPr="00EA5FA7" w:rsidRDefault="00CA578F" w:rsidP="00CA578F">
      <w:pPr>
        <w:pStyle w:val="PL"/>
        <w:rPr>
          <w:ins w:id="2591" w:author="Author"/>
          <w:noProof w:val="0"/>
          <w:snapToGrid w:val="0"/>
          <w:lang w:eastAsia="zh-CN"/>
        </w:rPr>
      </w:pPr>
      <w:ins w:id="2592"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FEC0E05" w14:textId="77777777" w:rsidR="00CA578F" w:rsidRPr="00F456B9" w:rsidRDefault="00CA578F" w:rsidP="00CA578F">
      <w:pPr>
        <w:pStyle w:val="PL"/>
        <w:rPr>
          <w:ins w:id="2593" w:author="Author"/>
          <w:noProof w:val="0"/>
          <w:snapToGrid w:val="0"/>
          <w:lang w:eastAsia="zh-CN"/>
        </w:rPr>
      </w:pPr>
      <w:ins w:id="2594"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3DE29655" w14:textId="77777777" w:rsidR="00CA578F" w:rsidRPr="00F456B9" w:rsidRDefault="00CA578F" w:rsidP="00CA578F">
      <w:pPr>
        <w:pStyle w:val="PL"/>
        <w:rPr>
          <w:ins w:id="2595" w:author="Author"/>
          <w:noProof w:val="0"/>
          <w:snapToGrid w:val="0"/>
          <w:lang w:eastAsia="zh-CN"/>
        </w:rPr>
      </w:pPr>
      <w:ins w:id="2596"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14:paraId="38ADFD6A" w14:textId="77777777" w:rsidR="00CA578F" w:rsidRDefault="00CA578F" w:rsidP="00CA578F">
      <w:pPr>
        <w:pStyle w:val="PL"/>
        <w:rPr>
          <w:ins w:id="2597" w:author="Author"/>
          <w:noProof w:val="0"/>
          <w:snapToGrid w:val="0"/>
          <w:lang w:eastAsia="zh-CN"/>
        </w:rPr>
      </w:pPr>
      <w:ins w:id="2598"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14:paraId="05DFB0BD" w14:textId="77777777" w:rsidR="00CA578F" w:rsidRDefault="00CA578F" w:rsidP="00CA578F">
      <w:pPr>
        <w:pStyle w:val="PL"/>
        <w:rPr>
          <w:ins w:id="2599" w:author="Author"/>
          <w:noProof w:val="0"/>
          <w:snapToGrid w:val="0"/>
          <w:lang w:eastAsia="zh-CN"/>
        </w:rPr>
      </w:pPr>
      <w:ins w:id="2600" w:author="Author">
        <w:r>
          <w:rPr>
            <w:noProof w:val="0"/>
            <w:snapToGrid w:val="0"/>
            <w:lang w:eastAsia="zh-CN"/>
          </w:rPr>
          <w:tab/>
          <w:t>...</w:t>
        </w:r>
      </w:ins>
    </w:p>
    <w:p w14:paraId="718C0558" w14:textId="77777777" w:rsidR="00CA578F" w:rsidRDefault="00CA578F" w:rsidP="00CA578F">
      <w:pPr>
        <w:pStyle w:val="PL"/>
        <w:rPr>
          <w:ins w:id="2601" w:author="Author"/>
          <w:noProof w:val="0"/>
          <w:snapToGrid w:val="0"/>
          <w:lang w:eastAsia="zh-CN"/>
        </w:rPr>
      </w:pPr>
      <w:ins w:id="2602" w:author="Author">
        <w:r>
          <w:rPr>
            <w:noProof w:val="0"/>
            <w:snapToGrid w:val="0"/>
            <w:lang w:eastAsia="zh-CN"/>
          </w:rPr>
          <w:t>}</w:t>
        </w:r>
      </w:ins>
    </w:p>
    <w:p w14:paraId="23B5F423" w14:textId="77777777" w:rsidR="00CA578F" w:rsidRPr="00EA5FA7" w:rsidRDefault="00CA578F" w:rsidP="00CA578F">
      <w:pPr>
        <w:pStyle w:val="PL"/>
        <w:rPr>
          <w:ins w:id="2603" w:author="Author"/>
          <w:noProof w:val="0"/>
          <w:snapToGrid w:val="0"/>
          <w:lang w:eastAsia="zh-CN"/>
        </w:rPr>
      </w:pPr>
    </w:p>
    <w:p w14:paraId="16639D3D" w14:textId="77777777" w:rsidR="00CA578F" w:rsidRPr="00EA5FA7" w:rsidRDefault="00CA578F" w:rsidP="00CA578F">
      <w:pPr>
        <w:pStyle w:val="PL"/>
        <w:rPr>
          <w:ins w:id="2604" w:author="Author"/>
          <w:noProof w:val="0"/>
          <w:snapToGrid w:val="0"/>
          <w:lang w:eastAsia="zh-CN"/>
        </w:rPr>
      </w:pPr>
    </w:p>
    <w:p w14:paraId="0693DB52" w14:textId="77777777" w:rsidR="00CA578F" w:rsidRPr="00EA5FA7" w:rsidRDefault="00CA578F" w:rsidP="00CA578F">
      <w:pPr>
        <w:pStyle w:val="PL"/>
        <w:rPr>
          <w:ins w:id="2605" w:author="Author"/>
          <w:noProof w:val="0"/>
          <w:snapToGrid w:val="0"/>
          <w:lang w:eastAsia="zh-CN"/>
        </w:rPr>
      </w:pPr>
      <w:ins w:id="2606" w:author="Author">
        <w:r w:rsidRPr="00EA5FA7">
          <w:rPr>
            <w:noProof w:val="0"/>
            <w:snapToGrid w:val="0"/>
            <w:lang w:eastAsia="zh-CN"/>
          </w:rPr>
          <w:t>-- **************************************************************</w:t>
        </w:r>
      </w:ins>
    </w:p>
    <w:p w14:paraId="71518811" w14:textId="77777777" w:rsidR="00CA578F" w:rsidRPr="00EA5FA7" w:rsidRDefault="00CA578F" w:rsidP="00CA578F">
      <w:pPr>
        <w:pStyle w:val="PL"/>
        <w:rPr>
          <w:ins w:id="2607" w:author="Author"/>
          <w:noProof w:val="0"/>
          <w:snapToGrid w:val="0"/>
          <w:lang w:eastAsia="zh-CN"/>
        </w:rPr>
      </w:pPr>
      <w:ins w:id="2608" w:author="Author">
        <w:r w:rsidRPr="00EA5FA7">
          <w:rPr>
            <w:noProof w:val="0"/>
            <w:snapToGrid w:val="0"/>
            <w:lang w:eastAsia="zh-CN"/>
          </w:rPr>
          <w:t>--</w:t>
        </w:r>
      </w:ins>
    </w:p>
    <w:p w14:paraId="5FDDE59E" w14:textId="77777777" w:rsidR="00CA578F" w:rsidRPr="00EA5FA7" w:rsidRDefault="00CA578F" w:rsidP="00CA578F">
      <w:pPr>
        <w:pStyle w:val="PL"/>
        <w:outlineLvl w:val="4"/>
        <w:rPr>
          <w:ins w:id="2609" w:author="Author"/>
          <w:noProof w:val="0"/>
          <w:snapToGrid w:val="0"/>
          <w:lang w:eastAsia="zh-CN"/>
        </w:rPr>
      </w:pPr>
      <w:ins w:id="2610"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14:paraId="5EBEB889" w14:textId="77777777" w:rsidR="00CA578F" w:rsidRPr="00EA5FA7" w:rsidRDefault="00CA578F" w:rsidP="00CA578F">
      <w:pPr>
        <w:pStyle w:val="PL"/>
        <w:rPr>
          <w:ins w:id="2611" w:author="Author"/>
          <w:noProof w:val="0"/>
          <w:snapToGrid w:val="0"/>
          <w:lang w:eastAsia="zh-CN"/>
        </w:rPr>
      </w:pPr>
      <w:ins w:id="2612" w:author="Author">
        <w:r w:rsidRPr="00EA5FA7">
          <w:rPr>
            <w:noProof w:val="0"/>
            <w:snapToGrid w:val="0"/>
            <w:lang w:eastAsia="zh-CN"/>
          </w:rPr>
          <w:t>--</w:t>
        </w:r>
      </w:ins>
    </w:p>
    <w:p w14:paraId="55BA4D50" w14:textId="77777777" w:rsidR="00CA578F" w:rsidRPr="00EA5FA7" w:rsidRDefault="00CA578F" w:rsidP="00CA578F">
      <w:pPr>
        <w:pStyle w:val="PL"/>
        <w:rPr>
          <w:ins w:id="2613" w:author="Author"/>
          <w:noProof w:val="0"/>
          <w:snapToGrid w:val="0"/>
          <w:lang w:eastAsia="zh-CN"/>
        </w:rPr>
      </w:pPr>
      <w:ins w:id="2614" w:author="Author">
        <w:r w:rsidRPr="00EA5FA7">
          <w:rPr>
            <w:noProof w:val="0"/>
            <w:snapToGrid w:val="0"/>
            <w:lang w:eastAsia="zh-CN"/>
          </w:rPr>
          <w:t>-- **************************************************************</w:t>
        </w:r>
      </w:ins>
    </w:p>
    <w:p w14:paraId="6734E554" w14:textId="77777777" w:rsidR="00CA578F" w:rsidRPr="00EA5FA7" w:rsidRDefault="00CA578F" w:rsidP="00CA578F">
      <w:pPr>
        <w:pStyle w:val="PL"/>
        <w:rPr>
          <w:ins w:id="2615" w:author="Author"/>
          <w:noProof w:val="0"/>
          <w:snapToGrid w:val="0"/>
          <w:lang w:eastAsia="zh-CN"/>
        </w:rPr>
      </w:pPr>
    </w:p>
    <w:p w14:paraId="734EBD9A" w14:textId="77777777" w:rsidR="00CA578F" w:rsidRPr="00EA5FA7" w:rsidRDefault="00CA578F" w:rsidP="00CA578F">
      <w:pPr>
        <w:pStyle w:val="PL"/>
        <w:rPr>
          <w:ins w:id="2616" w:author="Author"/>
          <w:noProof w:val="0"/>
          <w:snapToGrid w:val="0"/>
          <w:lang w:eastAsia="zh-CN"/>
        </w:rPr>
      </w:pPr>
      <w:ins w:id="2617"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14:paraId="2ECCA0FA" w14:textId="77777777" w:rsidR="00CA578F" w:rsidRPr="00EA5FA7" w:rsidRDefault="00CA578F" w:rsidP="00CA578F">
      <w:pPr>
        <w:pStyle w:val="PL"/>
        <w:rPr>
          <w:ins w:id="2618" w:author="Author"/>
          <w:noProof w:val="0"/>
          <w:snapToGrid w:val="0"/>
          <w:lang w:eastAsia="zh-CN"/>
        </w:rPr>
      </w:pPr>
      <w:ins w:id="2619"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14:paraId="7B485D2D" w14:textId="77777777" w:rsidR="00CA578F" w:rsidRPr="00EA5FA7" w:rsidRDefault="00CA578F" w:rsidP="00CA578F">
      <w:pPr>
        <w:pStyle w:val="PL"/>
        <w:rPr>
          <w:ins w:id="2620" w:author="Author"/>
          <w:noProof w:val="0"/>
          <w:snapToGrid w:val="0"/>
          <w:lang w:eastAsia="zh-CN"/>
        </w:rPr>
      </w:pPr>
      <w:ins w:id="2621" w:author="Author">
        <w:r w:rsidRPr="00EA5FA7">
          <w:rPr>
            <w:noProof w:val="0"/>
            <w:snapToGrid w:val="0"/>
            <w:lang w:eastAsia="zh-CN"/>
          </w:rPr>
          <w:tab/>
          <w:t>...</w:t>
        </w:r>
      </w:ins>
    </w:p>
    <w:p w14:paraId="222B76B1" w14:textId="77777777" w:rsidR="00CA578F" w:rsidRPr="00EA5FA7" w:rsidRDefault="00CA578F" w:rsidP="00CA578F">
      <w:pPr>
        <w:pStyle w:val="PL"/>
        <w:rPr>
          <w:ins w:id="2622" w:author="Author"/>
          <w:noProof w:val="0"/>
          <w:snapToGrid w:val="0"/>
          <w:lang w:eastAsia="zh-CN"/>
        </w:rPr>
      </w:pPr>
      <w:ins w:id="2623" w:author="Author">
        <w:r w:rsidRPr="00EA5FA7">
          <w:rPr>
            <w:noProof w:val="0"/>
            <w:snapToGrid w:val="0"/>
            <w:lang w:eastAsia="zh-CN"/>
          </w:rPr>
          <w:t>}</w:t>
        </w:r>
      </w:ins>
    </w:p>
    <w:p w14:paraId="78753B24" w14:textId="77777777" w:rsidR="00CA578F" w:rsidRPr="00EA5FA7" w:rsidRDefault="00CA578F" w:rsidP="00CA578F">
      <w:pPr>
        <w:pStyle w:val="PL"/>
        <w:rPr>
          <w:ins w:id="2624" w:author="Author"/>
          <w:noProof w:val="0"/>
          <w:snapToGrid w:val="0"/>
          <w:lang w:eastAsia="zh-CN"/>
        </w:rPr>
      </w:pPr>
    </w:p>
    <w:p w14:paraId="446AC1EC" w14:textId="77777777" w:rsidR="00CA578F" w:rsidRPr="00EA5FA7" w:rsidRDefault="00CA578F" w:rsidP="00CA578F">
      <w:pPr>
        <w:pStyle w:val="PL"/>
        <w:rPr>
          <w:ins w:id="2625" w:author="Author"/>
          <w:noProof w:val="0"/>
          <w:snapToGrid w:val="0"/>
          <w:lang w:eastAsia="zh-CN"/>
        </w:rPr>
      </w:pPr>
      <w:ins w:id="2626" w:author="Author">
        <w:r w:rsidRPr="00471C1E">
          <w:rPr>
            <w:noProof w:val="0"/>
            <w:snapToGrid w:val="0"/>
            <w:lang w:eastAsia="zh-CN"/>
          </w:rPr>
          <w:t>ResourceStatusFailure</w:t>
        </w:r>
        <w:r w:rsidRPr="00EA5FA7">
          <w:rPr>
            <w:noProof w:val="0"/>
            <w:snapToGrid w:val="0"/>
            <w:lang w:eastAsia="zh-CN"/>
          </w:rPr>
          <w:t>IEs F1AP-PROTOCOL-IES ::= {</w:t>
        </w:r>
      </w:ins>
    </w:p>
    <w:p w14:paraId="4E9E5FAA" w14:textId="77777777" w:rsidR="00CA578F" w:rsidRPr="00EA5FA7" w:rsidRDefault="00CA578F" w:rsidP="00CA578F">
      <w:pPr>
        <w:pStyle w:val="PL"/>
        <w:rPr>
          <w:ins w:id="2627" w:author="Author"/>
          <w:noProof w:val="0"/>
          <w:snapToGrid w:val="0"/>
          <w:lang w:eastAsia="zh-CN"/>
        </w:rPr>
      </w:pPr>
      <w:ins w:id="2628"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2CC8C9EF" w14:textId="77777777" w:rsidR="00CA578F" w:rsidRPr="00F456B9" w:rsidRDefault="00CA578F" w:rsidP="00CA578F">
      <w:pPr>
        <w:pStyle w:val="PL"/>
        <w:rPr>
          <w:ins w:id="2629" w:author="Author"/>
          <w:noProof w:val="0"/>
          <w:snapToGrid w:val="0"/>
          <w:lang w:eastAsia="zh-CN"/>
        </w:rPr>
      </w:pPr>
      <w:ins w:id="2630"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2DF7B31D" w14:textId="77777777" w:rsidR="00CA578F" w:rsidRPr="00F456B9" w:rsidRDefault="00CA578F" w:rsidP="00CA578F">
      <w:pPr>
        <w:pStyle w:val="PL"/>
        <w:rPr>
          <w:ins w:id="2631" w:author="Author"/>
          <w:noProof w:val="0"/>
          <w:snapToGrid w:val="0"/>
          <w:lang w:eastAsia="zh-CN"/>
        </w:rPr>
      </w:pPr>
      <w:ins w:id="2632"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29F187C" w14:textId="77777777" w:rsidR="00CA578F" w:rsidRPr="00F456B9" w:rsidRDefault="00CA578F" w:rsidP="00CA578F">
      <w:pPr>
        <w:pStyle w:val="PL"/>
        <w:rPr>
          <w:ins w:id="2633" w:author="Author"/>
          <w:noProof w:val="0"/>
          <w:snapToGrid w:val="0"/>
          <w:lang w:eastAsia="zh-CN"/>
        </w:rPr>
      </w:pPr>
      <w:ins w:id="2634"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7C7B0251" w14:textId="77777777" w:rsidR="00CA578F" w:rsidRPr="00EA5FA7" w:rsidRDefault="00CA578F" w:rsidP="00CA578F">
      <w:pPr>
        <w:pStyle w:val="PL"/>
        <w:rPr>
          <w:ins w:id="2635" w:author="Author"/>
          <w:noProof w:val="0"/>
          <w:snapToGrid w:val="0"/>
          <w:lang w:eastAsia="zh-CN"/>
        </w:rPr>
      </w:pPr>
      <w:ins w:id="2636"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1614E340" w14:textId="77777777" w:rsidR="00CA578F" w:rsidRPr="00EA5FA7" w:rsidRDefault="00CA578F" w:rsidP="00CA578F">
      <w:pPr>
        <w:pStyle w:val="PL"/>
        <w:rPr>
          <w:ins w:id="2637" w:author="Author"/>
          <w:noProof w:val="0"/>
          <w:snapToGrid w:val="0"/>
          <w:lang w:eastAsia="zh-CN"/>
        </w:rPr>
      </w:pPr>
      <w:ins w:id="2638" w:author="Author">
        <w:r w:rsidRPr="00EA5FA7">
          <w:rPr>
            <w:noProof w:val="0"/>
            <w:snapToGrid w:val="0"/>
            <w:lang w:eastAsia="zh-CN"/>
          </w:rPr>
          <w:tab/>
          <w:t>...</w:t>
        </w:r>
      </w:ins>
    </w:p>
    <w:p w14:paraId="3A5ED19C" w14:textId="77777777" w:rsidR="00CA578F" w:rsidRPr="00EA5FA7" w:rsidRDefault="00CA578F" w:rsidP="00CA578F">
      <w:pPr>
        <w:pStyle w:val="PL"/>
        <w:rPr>
          <w:ins w:id="2639" w:author="Author"/>
          <w:noProof w:val="0"/>
          <w:snapToGrid w:val="0"/>
          <w:lang w:eastAsia="zh-CN"/>
        </w:rPr>
      </w:pPr>
      <w:ins w:id="2640" w:author="Author">
        <w:r w:rsidRPr="00EA5FA7">
          <w:rPr>
            <w:noProof w:val="0"/>
            <w:snapToGrid w:val="0"/>
            <w:lang w:eastAsia="zh-CN"/>
          </w:rPr>
          <w:t>}</w:t>
        </w:r>
      </w:ins>
    </w:p>
    <w:p w14:paraId="629C32D3" w14:textId="77777777" w:rsidR="00CA578F" w:rsidRPr="00EA5FA7" w:rsidRDefault="00CA578F" w:rsidP="00CA578F">
      <w:pPr>
        <w:pStyle w:val="PL"/>
        <w:rPr>
          <w:ins w:id="2641" w:author="Author"/>
          <w:noProof w:val="0"/>
          <w:snapToGrid w:val="0"/>
          <w:lang w:eastAsia="zh-CN"/>
        </w:rPr>
      </w:pPr>
    </w:p>
    <w:p w14:paraId="1D56AABC" w14:textId="77777777" w:rsidR="00CA578F" w:rsidRPr="00EA5FA7" w:rsidRDefault="00CA578F" w:rsidP="00CA578F">
      <w:pPr>
        <w:pStyle w:val="PL"/>
        <w:rPr>
          <w:ins w:id="2642" w:author="Author"/>
          <w:noProof w:val="0"/>
        </w:rPr>
      </w:pPr>
      <w:ins w:id="2643" w:author="Author">
        <w:r w:rsidRPr="00EA5FA7">
          <w:rPr>
            <w:noProof w:val="0"/>
          </w:rPr>
          <w:t>-- **************************************************************</w:t>
        </w:r>
      </w:ins>
    </w:p>
    <w:p w14:paraId="20E0BF39" w14:textId="77777777" w:rsidR="00CA578F" w:rsidRPr="00EA5FA7" w:rsidRDefault="00CA578F" w:rsidP="00CA578F">
      <w:pPr>
        <w:pStyle w:val="PL"/>
        <w:rPr>
          <w:ins w:id="2644" w:author="Author"/>
          <w:noProof w:val="0"/>
        </w:rPr>
      </w:pPr>
      <w:ins w:id="2645" w:author="Author">
        <w:r w:rsidRPr="00EA5FA7">
          <w:rPr>
            <w:noProof w:val="0"/>
          </w:rPr>
          <w:t>--</w:t>
        </w:r>
      </w:ins>
    </w:p>
    <w:p w14:paraId="6914A7C6" w14:textId="77777777" w:rsidR="00CA578F" w:rsidRPr="00EA5FA7" w:rsidRDefault="00CA578F" w:rsidP="00CA578F">
      <w:pPr>
        <w:pStyle w:val="PL"/>
        <w:outlineLvl w:val="3"/>
        <w:rPr>
          <w:ins w:id="2646" w:author="Author"/>
          <w:noProof w:val="0"/>
        </w:rPr>
      </w:pPr>
      <w:ins w:id="2647"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14:paraId="58754E5D" w14:textId="77777777" w:rsidR="00CA578F" w:rsidRPr="00EA5FA7" w:rsidRDefault="00CA578F" w:rsidP="00CA578F">
      <w:pPr>
        <w:pStyle w:val="PL"/>
        <w:rPr>
          <w:ins w:id="2648" w:author="Author"/>
          <w:noProof w:val="0"/>
        </w:rPr>
      </w:pPr>
      <w:ins w:id="2649" w:author="Author">
        <w:r w:rsidRPr="00EA5FA7">
          <w:rPr>
            <w:noProof w:val="0"/>
          </w:rPr>
          <w:t>--</w:t>
        </w:r>
      </w:ins>
    </w:p>
    <w:p w14:paraId="274C3428" w14:textId="77777777" w:rsidR="00CA578F" w:rsidRPr="00EA5FA7" w:rsidRDefault="00CA578F" w:rsidP="00CA578F">
      <w:pPr>
        <w:pStyle w:val="PL"/>
        <w:rPr>
          <w:ins w:id="2650" w:author="Author"/>
          <w:noProof w:val="0"/>
        </w:rPr>
      </w:pPr>
      <w:ins w:id="2651" w:author="Author">
        <w:r w:rsidRPr="00EA5FA7">
          <w:rPr>
            <w:noProof w:val="0"/>
          </w:rPr>
          <w:t>-- **************************************************************</w:t>
        </w:r>
      </w:ins>
    </w:p>
    <w:p w14:paraId="3179AB5D" w14:textId="77777777" w:rsidR="00CA578F" w:rsidRPr="00EA5FA7" w:rsidRDefault="00CA578F" w:rsidP="00CA578F">
      <w:pPr>
        <w:pStyle w:val="PL"/>
        <w:rPr>
          <w:ins w:id="2652" w:author="Author"/>
          <w:noProof w:val="0"/>
        </w:rPr>
      </w:pPr>
    </w:p>
    <w:p w14:paraId="23AFD78B" w14:textId="77777777" w:rsidR="00CA578F" w:rsidRPr="00EA5FA7" w:rsidRDefault="00CA578F" w:rsidP="00CA578F">
      <w:pPr>
        <w:pStyle w:val="PL"/>
        <w:rPr>
          <w:ins w:id="2653" w:author="Author"/>
          <w:noProof w:val="0"/>
        </w:rPr>
      </w:pPr>
      <w:ins w:id="2654" w:author="Author">
        <w:r w:rsidRPr="00EA5FA7">
          <w:rPr>
            <w:noProof w:val="0"/>
          </w:rPr>
          <w:t>-- **************************************************************</w:t>
        </w:r>
      </w:ins>
    </w:p>
    <w:p w14:paraId="2BECB149" w14:textId="77777777" w:rsidR="00CA578F" w:rsidRPr="00EA5FA7" w:rsidRDefault="00CA578F" w:rsidP="00CA578F">
      <w:pPr>
        <w:pStyle w:val="PL"/>
        <w:rPr>
          <w:ins w:id="2655" w:author="Author"/>
          <w:noProof w:val="0"/>
        </w:rPr>
      </w:pPr>
      <w:ins w:id="2656" w:author="Author">
        <w:r w:rsidRPr="00EA5FA7">
          <w:rPr>
            <w:noProof w:val="0"/>
          </w:rPr>
          <w:t>--</w:t>
        </w:r>
      </w:ins>
    </w:p>
    <w:p w14:paraId="325A036E" w14:textId="77777777" w:rsidR="00CA578F" w:rsidRDefault="00CA578F" w:rsidP="00CA578F">
      <w:pPr>
        <w:pStyle w:val="PL"/>
        <w:outlineLvl w:val="4"/>
        <w:rPr>
          <w:ins w:id="2657" w:author="Author"/>
          <w:noProof w:val="0"/>
          <w:lang w:eastAsia="zh-CN"/>
        </w:rPr>
      </w:pPr>
      <w:ins w:id="2658"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4242587F" w14:textId="77777777" w:rsidR="00CA578F" w:rsidRPr="00EA5FA7" w:rsidRDefault="00CA578F" w:rsidP="00CA578F">
      <w:pPr>
        <w:pStyle w:val="PL"/>
        <w:rPr>
          <w:ins w:id="2659" w:author="Author"/>
        </w:rPr>
      </w:pPr>
      <w:ins w:id="2660" w:author="Author">
        <w:r w:rsidRPr="00EA5FA7">
          <w:t>--</w:t>
        </w:r>
      </w:ins>
    </w:p>
    <w:p w14:paraId="0649C932" w14:textId="77777777" w:rsidR="00CA578F" w:rsidRPr="00EA5FA7" w:rsidRDefault="00CA578F" w:rsidP="00CA578F">
      <w:pPr>
        <w:pStyle w:val="PL"/>
        <w:rPr>
          <w:ins w:id="2661" w:author="Author"/>
          <w:noProof w:val="0"/>
        </w:rPr>
      </w:pPr>
      <w:ins w:id="2662" w:author="Author">
        <w:r w:rsidRPr="00EA5FA7">
          <w:rPr>
            <w:noProof w:val="0"/>
          </w:rPr>
          <w:t>-- **************************************************************</w:t>
        </w:r>
      </w:ins>
    </w:p>
    <w:p w14:paraId="57B83A76" w14:textId="77777777" w:rsidR="00CA578F" w:rsidRPr="00EA5FA7" w:rsidRDefault="00CA578F" w:rsidP="00CA578F">
      <w:pPr>
        <w:pStyle w:val="PL"/>
        <w:rPr>
          <w:ins w:id="2663" w:author="Author"/>
          <w:noProof w:val="0"/>
        </w:rPr>
      </w:pPr>
    </w:p>
    <w:p w14:paraId="51A79CA7" w14:textId="77777777" w:rsidR="00CA578F" w:rsidRPr="00EA5FA7" w:rsidRDefault="00CA578F" w:rsidP="00CA578F">
      <w:pPr>
        <w:pStyle w:val="PL"/>
        <w:rPr>
          <w:ins w:id="2664" w:author="Author"/>
          <w:noProof w:val="0"/>
        </w:rPr>
      </w:pPr>
      <w:ins w:id="2665" w:author="Author">
        <w:r w:rsidRPr="00471C1E">
          <w:rPr>
            <w:noProof w:val="0"/>
            <w:lang w:eastAsia="zh-CN"/>
          </w:rPr>
          <w:t>ResourceStatusUpdate</w:t>
        </w:r>
        <w:r>
          <w:rPr>
            <w:noProof w:val="0"/>
            <w:lang w:eastAsia="zh-CN"/>
          </w:rPr>
          <w:t xml:space="preserve"> </w:t>
        </w:r>
        <w:r w:rsidRPr="00EA5FA7">
          <w:rPr>
            <w:noProof w:val="0"/>
          </w:rPr>
          <w:t>::= SEQUENCE {</w:t>
        </w:r>
      </w:ins>
    </w:p>
    <w:p w14:paraId="2631A011" w14:textId="77777777" w:rsidR="00CA578F" w:rsidRPr="00EA5FA7" w:rsidRDefault="00CA578F" w:rsidP="00CA578F">
      <w:pPr>
        <w:pStyle w:val="PL"/>
        <w:rPr>
          <w:ins w:id="2666" w:author="Author"/>
          <w:noProof w:val="0"/>
        </w:rPr>
      </w:pPr>
      <w:ins w:id="2667"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14:paraId="58D66725" w14:textId="77777777" w:rsidR="00CA578F" w:rsidRPr="00EA5FA7" w:rsidRDefault="00CA578F" w:rsidP="00CA578F">
      <w:pPr>
        <w:pStyle w:val="PL"/>
        <w:rPr>
          <w:ins w:id="2668" w:author="Author"/>
          <w:noProof w:val="0"/>
        </w:rPr>
      </w:pPr>
      <w:ins w:id="2669" w:author="Author">
        <w:r w:rsidRPr="00EA5FA7">
          <w:rPr>
            <w:noProof w:val="0"/>
          </w:rPr>
          <w:tab/>
          <w:t>...</w:t>
        </w:r>
      </w:ins>
    </w:p>
    <w:p w14:paraId="343FCE69" w14:textId="77777777" w:rsidR="00CA578F" w:rsidRPr="00EA5FA7" w:rsidRDefault="00CA578F" w:rsidP="00CA578F">
      <w:pPr>
        <w:pStyle w:val="PL"/>
        <w:rPr>
          <w:ins w:id="2670" w:author="Author"/>
          <w:noProof w:val="0"/>
        </w:rPr>
      </w:pPr>
      <w:ins w:id="2671" w:author="Author">
        <w:r w:rsidRPr="00EA5FA7">
          <w:rPr>
            <w:noProof w:val="0"/>
          </w:rPr>
          <w:t>}</w:t>
        </w:r>
      </w:ins>
    </w:p>
    <w:p w14:paraId="0EDE4F11" w14:textId="77777777" w:rsidR="00CA578F" w:rsidRPr="00EA5FA7" w:rsidRDefault="00CA578F" w:rsidP="00CA578F">
      <w:pPr>
        <w:pStyle w:val="PL"/>
        <w:rPr>
          <w:ins w:id="2672" w:author="Author"/>
          <w:noProof w:val="0"/>
        </w:rPr>
      </w:pPr>
    </w:p>
    <w:p w14:paraId="018BE625" w14:textId="77777777" w:rsidR="00CA578F" w:rsidRPr="00EA5FA7" w:rsidRDefault="00CA578F" w:rsidP="00CA578F">
      <w:pPr>
        <w:pStyle w:val="PL"/>
        <w:rPr>
          <w:ins w:id="2673" w:author="Author"/>
          <w:noProof w:val="0"/>
        </w:rPr>
      </w:pPr>
      <w:ins w:id="2674" w:author="Author">
        <w:r w:rsidRPr="00471C1E">
          <w:rPr>
            <w:noProof w:val="0"/>
          </w:rPr>
          <w:t>ResourceStatusUpdate</w:t>
        </w:r>
        <w:r w:rsidRPr="00EA5FA7">
          <w:rPr>
            <w:noProof w:val="0"/>
          </w:rPr>
          <w:t>IEs F1AP-PROTOCOL-IES ::= {</w:t>
        </w:r>
      </w:ins>
    </w:p>
    <w:p w14:paraId="6F08B7EF" w14:textId="77777777" w:rsidR="00CA578F" w:rsidRDefault="00CA578F" w:rsidP="00CA578F">
      <w:pPr>
        <w:pStyle w:val="PL"/>
        <w:tabs>
          <w:tab w:val="clear" w:pos="7680"/>
          <w:tab w:val="clear" w:pos="8832"/>
          <w:tab w:val="left" w:pos="220"/>
        </w:tabs>
        <w:rPr>
          <w:ins w:id="2675" w:author="Author"/>
          <w:lang w:eastAsia="zh-CN"/>
        </w:rPr>
      </w:pPr>
      <w:ins w:id="2676"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ins>
    </w:p>
    <w:p w14:paraId="3C854942" w14:textId="77777777" w:rsidR="00CA578F" w:rsidRDefault="00CA578F" w:rsidP="00CA578F">
      <w:pPr>
        <w:pStyle w:val="PL"/>
        <w:tabs>
          <w:tab w:val="left" w:pos="220"/>
        </w:tabs>
        <w:rPr>
          <w:ins w:id="2677" w:author="Author"/>
        </w:rPr>
      </w:pPr>
      <w:ins w:id="2678" w:author="Author">
        <w:r>
          <w:tab/>
          <w:t>{ ID id-gNBCUMeasurementID</w:t>
        </w:r>
        <w:r>
          <w:tab/>
        </w:r>
        <w:r>
          <w:tab/>
        </w:r>
        <w:r>
          <w:tab/>
          <w:t>CRITICALITY reject</w:t>
        </w:r>
        <w:r>
          <w:tab/>
          <w:t>TYPE GNBCUMeasurementID</w:t>
        </w:r>
        <w:r>
          <w:tab/>
        </w:r>
        <w:r>
          <w:tab/>
        </w:r>
        <w:r>
          <w:tab/>
        </w:r>
        <w:r>
          <w:tab/>
          <w:t>PRESENCE mandatory</w:t>
        </w:r>
        <w:r>
          <w:tab/>
          <w:t>}|</w:t>
        </w:r>
      </w:ins>
    </w:p>
    <w:p w14:paraId="60582A8A" w14:textId="77777777" w:rsidR="00CA578F" w:rsidRDefault="00CA578F" w:rsidP="00CA578F">
      <w:pPr>
        <w:pStyle w:val="PL"/>
        <w:tabs>
          <w:tab w:val="clear" w:pos="7680"/>
          <w:tab w:val="clear" w:pos="8832"/>
          <w:tab w:val="left" w:pos="220"/>
        </w:tabs>
        <w:rPr>
          <w:ins w:id="2679" w:author="Author"/>
          <w:lang w:eastAsia="zh-CN"/>
        </w:rPr>
      </w:pPr>
      <w:ins w:id="2680" w:author="Author">
        <w:r>
          <w:tab/>
          <w:t>{ ID id-gNBDUMeasurementID</w:t>
        </w:r>
        <w:r>
          <w:tab/>
        </w:r>
        <w:r>
          <w:tab/>
        </w:r>
        <w:r>
          <w:tab/>
          <w:t>CRITICALITY ignore</w:t>
        </w:r>
        <w:r>
          <w:tab/>
          <w:t>TYPE GNBDUMeasurementID</w:t>
        </w:r>
        <w:r>
          <w:tab/>
        </w:r>
        <w:r>
          <w:tab/>
        </w:r>
        <w:r>
          <w:tab/>
          <w:t>PRESENCE mandatory</w:t>
        </w:r>
        <w:r>
          <w:tab/>
          <w:t>}|</w:t>
        </w:r>
      </w:ins>
    </w:p>
    <w:p w14:paraId="3164C780" w14:textId="77777777" w:rsidR="00CA578F" w:rsidRDefault="00CA578F" w:rsidP="00CA578F">
      <w:pPr>
        <w:pStyle w:val="PL"/>
        <w:tabs>
          <w:tab w:val="left" w:pos="220"/>
        </w:tabs>
        <w:rPr>
          <w:ins w:id="2681" w:author="Author"/>
        </w:rPr>
      </w:pPr>
      <w:ins w:id="2682"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ins>
    </w:p>
    <w:p w14:paraId="02464B67" w14:textId="77777777" w:rsidR="00CA578F" w:rsidRDefault="00CA578F" w:rsidP="00CA578F">
      <w:pPr>
        <w:pStyle w:val="PL"/>
        <w:tabs>
          <w:tab w:val="clear" w:pos="7680"/>
          <w:tab w:val="clear" w:pos="8832"/>
          <w:tab w:val="left" w:pos="220"/>
        </w:tabs>
        <w:rPr>
          <w:ins w:id="2683" w:author="Author"/>
          <w:lang w:eastAsia="zh-CN"/>
        </w:rPr>
      </w:pPr>
      <w:ins w:id="2684" w:author="Author">
        <w:r>
          <w:tab/>
          <w:t>{ ID id-TNLCapacityLoadIndicator</w:t>
        </w:r>
        <w:r>
          <w:tab/>
        </w:r>
        <w:r>
          <w:tab/>
          <w:t>CRITICALITY ignore</w:t>
        </w:r>
        <w:r>
          <w:tab/>
          <w:t>TYPE TNLCapacityLoadIndicator</w:t>
        </w:r>
        <w:r>
          <w:tab/>
          <w:t>PRESENCE optional</w:t>
        </w:r>
        <w:r>
          <w:tab/>
          <w:t>}|</w:t>
        </w:r>
      </w:ins>
    </w:p>
    <w:p w14:paraId="5DC74FFC" w14:textId="77777777" w:rsidR="00CA578F" w:rsidRPr="00EA5FA7" w:rsidRDefault="00CA578F" w:rsidP="00CA578F">
      <w:pPr>
        <w:pStyle w:val="PL"/>
        <w:tabs>
          <w:tab w:val="clear" w:pos="7680"/>
          <w:tab w:val="clear" w:pos="8832"/>
          <w:tab w:val="left" w:pos="220"/>
        </w:tabs>
        <w:rPr>
          <w:ins w:id="2685" w:author="Author"/>
          <w:lang w:eastAsia="zh-CN"/>
        </w:rPr>
      </w:pPr>
      <w:ins w:id="2686" w:author="Autho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ins>
    </w:p>
    <w:p w14:paraId="42545EC6" w14:textId="77777777" w:rsidR="00CA578F" w:rsidRPr="00EA5FA7" w:rsidRDefault="00CA578F" w:rsidP="00CA578F">
      <w:pPr>
        <w:pStyle w:val="PL"/>
        <w:rPr>
          <w:ins w:id="2687" w:author="Author"/>
          <w:noProof w:val="0"/>
        </w:rPr>
      </w:pPr>
      <w:ins w:id="2688" w:author="Author">
        <w:r w:rsidRPr="00EA5FA7">
          <w:rPr>
            <w:noProof w:val="0"/>
          </w:rPr>
          <w:tab/>
          <w:t>...</w:t>
        </w:r>
      </w:ins>
    </w:p>
    <w:p w14:paraId="39C4B5CF" w14:textId="77777777" w:rsidR="00CA578F" w:rsidRPr="00EA5FA7" w:rsidRDefault="00CA578F" w:rsidP="00CA578F">
      <w:pPr>
        <w:pStyle w:val="PL"/>
        <w:rPr>
          <w:ins w:id="2689" w:author="Author"/>
          <w:noProof w:val="0"/>
          <w:lang w:eastAsia="zh-CN"/>
        </w:rPr>
      </w:pPr>
      <w:ins w:id="2690" w:author="Author">
        <w:r w:rsidRPr="00EA5FA7">
          <w:rPr>
            <w:noProof w:val="0"/>
          </w:rPr>
          <w:t>}</w:t>
        </w:r>
      </w:ins>
    </w:p>
    <w:p w14:paraId="4A7FA4E9" w14:textId="77777777" w:rsidR="00CA578F" w:rsidRDefault="00CA578F" w:rsidP="00CA578F">
      <w:pPr>
        <w:pStyle w:val="PL"/>
        <w:rPr>
          <w:ins w:id="2691" w:author="Author"/>
        </w:rPr>
      </w:pPr>
    </w:p>
    <w:p w14:paraId="1DE648E7" w14:textId="77777777" w:rsidR="00CA578F" w:rsidRPr="00EA5FA7" w:rsidRDefault="00CA578F" w:rsidP="00CA578F">
      <w:pPr>
        <w:pStyle w:val="PL"/>
        <w:rPr>
          <w:ins w:id="2692" w:author="Author"/>
          <w:noProof w:val="0"/>
          <w:snapToGrid w:val="0"/>
          <w:lang w:eastAsia="zh-CN"/>
        </w:rPr>
      </w:pPr>
      <w:ins w:id="2693" w:author="Author">
        <w:r w:rsidRPr="00EA5FA7">
          <w:rPr>
            <w:noProof w:val="0"/>
            <w:snapToGrid w:val="0"/>
            <w:lang w:eastAsia="zh-CN"/>
          </w:rPr>
          <w:t>-- **************************************************************</w:t>
        </w:r>
      </w:ins>
    </w:p>
    <w:p w14:paraId="2687799F" w14:textId="77777777" w:rsidR="00CA578F" w:rsidRPr="00EA5FA7" w:rsidRDefault="00CA578F" w:rsidP="00CA578F">
      <w:pPr>
        <w:pStyle w:val="PL"/>
        <w:rPr>
          <w:ins w:id="2694" w:author="Author"/>
          <w:noProof w:val="0"/>
          <w:snapToGrid w:val="0"/>
          <w:lang w:eastAsia="zh-CN"/>
        </w:rPr>
      </w:pPr>
      <w:ins w:id="2695" w:author="Author">
        <w:r w:rsidRPr="00EA5FA7">
          <w:rPr>
            <w:noProof w:val="0"/>
            <w:snapToGrid w:val="0"/>
            <w:lang w:eastAsia="zh-CN"/>
          </w:rPr>
          <w:t>--</w:t>
        </w:r>
      </w:ins>
    </w:p>
    <w:p w14:paraId="365188FA" w14:textId="77777777" w:rsidR="00CA578F" w:rsidRPr="00EA5FA7" w:rsidRDefault="00CA578F" w:rsidP="00CA578F">
      <w:pPr>
        <w:pStyle w:val="PL"/>
        <w:outlineLvl w:val="3"/>
        <w:rPr>
          <w:ins w:id="2696" w:author="Author"/>
          <w:noProof w:val="0"/>
          <w:snapToGrid w:val="0"/>
          <w:lang w:eastAsia="zh-CN"/>
        </w:rPr>
      </w:pPr>
      <w:ins w:id="2697"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14:paraId="7100ABD8" w14:textId="77777777" w:rsidR="00CA578F" w:rsidRPr="00EA5FA7" w:rsidRDefault="00CA578F" w:rsidP="00CA578F">
      <w:pPr>
        <w:pStyle w:val="PL"/>
        <w:rPr>
          <w:ins w:id="2698" w:author="Author"/>
          <w:noProof w:val="0"/>
          <w:snapToGrid w:val="0"/>
          <w:lang w:eastAsia="zh-CN"/>
        </w:rPr>
      </w:pPr>
      <w:ins w:id="2699" w:author="Author">
        <w:r w:rsidRPr="00EA5FA7">
          <w:rPr>
            <w:noProof w:val="0"/>
            <w:snapToGrid w:val="0"/>
            <w:lang w:eastAsia="zh-CN"/>
          </w:rPr>
          <w:t>--</w:t>
        </w:r>
      </w:ins>
    </w:p>
    <w:p w14:paraId="41CD732E" w14:textId="77777777" w:rsidR="00CA578F" w:rsidRPr="00EA5FA7" w:rsidRDefault="00CA578F" w:rsidP="00CA578F">
      <w:pPr>
        <w:pStyle w:val="PL"/>
        <w:rPr>
          <w:ins w:id="2700" w:author="Author"/>
          <w:noProof w:val="0"/>
          <w:snapToGrid w:val="0"/>
          <w:lang w:eastAsia="zh-CN"/>
        </w:rPr>
      </w:pPr>
      <w:ins w:id="2701" w:author="Author">
        <w:r w:rsidRPr="00EA5FA7">
          <w:rPr>
            <w:noProof w:val="0"/>
            <w:snapToGrid w:val="0"/>
            <w:lang w:eastAsia="zh-CN"/>
          </w:rPr>
          <w:t>-- **************************************************************</w:t>
        </w:r>
      </w:ins>
    </w:p>
    <w:p w14:paraId="01C89357" w14:textId="77777777" w:rsidR="00CA578F" w:rsidRPr="00EA5FA7" w:rsidRDefault="00CA578F" w:rsidP="00CA578F">
      <w:pPr>
        <w:pStyle w:val="PL"/>
        <w:rPr>
          <w:ins w:id="2702" w:author="Author"/>
          <w:noProof w:val="0"/>
          <w:snapToGrid w:val="0"/>
          <w:lang w:eastAsia="zh-CN"/>
        </w:rPr>
      </w:pPr>
    </w:p>
    <w:p w14:paraId="06C92C1A" w14:textId="77777777" w:rsidR="00CA578F" w:rsidRPr="00EA5FA7" w:rsidRDefault="00CA578F" w:rsidP="00CA578F">
      <w:pPr>
        <w:pStyle w:val="PL"/>
        <w:rPr>
          <w:ins w:id="2703" w:author="Author"/>
          <w:noProof w:val="0"/>
          <w:snapToGrid w:val="0"/>
          <w:lang w:eastAsia="zh-CN"/>
        </w:rPr>
      </w:pPr>
      <w:ins w:id="2704" w:author="Author">
        <w:r w:rsidRPr="00EA5FA7">
          <w:rPr>
            <w:noProof w:val="0"/>
            <w:snapToGrid w:val="0"/>
            <w:lang w:eastAsia="zh-CN"/>
          </w:rPr>
          <w:t>-- **************************************************************</w:t>
        </w:r>
      </w:ins>
    </w:p>
    <w:p w14:paraId="6EAD9D76" w14:textId="77777777" w:rsidR="00CA578F" w:rsidRPr="00EA5FA7" w:rsidRDefault="00CA578F" w:rsidP="00CA578F">
      <w:pPr>
        <w:pStyle w:val="PL"/>
        <w:rPr>
          <w:ins w:id="2705" w:author="Author"/>
          <w:noProof w:val="0"/>
          <w:snapToGrid w:val="0"/>
          <w:lang w:eastAsia="zh-CN"/>
        </w:rPr>
      </w:pPr>
      <w:ins w:id="2706" w:author="Author">
        <w:r w:rsidRPr="00EA5FA7">
          <w:rPr>
            <w:noProof w:val="0"/>
            <w:snapToGrid w:val="0"/>
            <w:lang w:eastAsia="zh-CN"/>
          </w:rPr>
          <w:t>--</w:t>
        </w:r>
      </w:ins>
    </w:p>
    <w:p w14:paraId="157EBBA9" w14:textId="77777777" w:rsidR="00CA578F" w:rsidRPr="00EA5FA7" w:rsidRDefault="00CA578F" w:rsidP="00CA578F">
      <w:pPr>
        <w:pStyle w:val="PL"/>
        <w:outlineLvl w:val="4"/>
        <w:rPr>
          <w:ins w:id="2707" w:author="Author"/>
          <w:noProof w:val="0"/>
          <w:snapToGrid w:val="0"/>
          <w:lang w:eastAsia="zh-CN"/>
        </w:rPr>
      </w:pPr>
      <w:ins w:id="2708" w:author="Author">
        <w:r w:rsidRPr="00EA5FA7">
          <w:rPr>
            <w:noProof w:val="0"/>
            <w:snapToGrid w:val="0"/>
            <w:lang w:eastAsia="zh-CN"/>
          </w:rPr>
          <w:t xml:space="preserve">-- </w:t>
        </w:r>
        <w:r>
          <w:rPr>
            <w:snapToGrid w:val="0"/>
          </w:rPr>
          <w:t>Access And Mobility Indication</w:t>
        </w:r>
        <w:r>
          <w:rPr>
            <w:lang w:eastAsia="ko-KR"/>
          </w:rPr>
          <w:t xml:space="preserve"> </w:t>
        </w:r>
      </w:ins>
    </w:p>
    <w:p w14:paraId="39F1FA11" w14:textId="77777777" w:rsidR="00CA578F" w:rsidRPr="00EA5FA7" w:rsidRDefault="00CA578F" w:rsidP="00CA578F">
      <w:pPr>
        <w:pStyle w:val="PL"/>
        <w:rPr>
          <w:ins w:id="2709" w:author="Author"/>
          <w:noProof w:val="0"/>
          <w:snapToGrid w:val="0"/>
          <w:lang w:eastAsia="zh-CN"/>
        </w:rPr>
      </w:pPr>
      <w:ins w:id="2710" w:author="Author">
        <w:r w:rsidRPr="00EA5FA7">
          <w:rPr>
            <w:noProof w:val="0"/>
            <w:snapToGrid w:val="0"/>
            <w:lang w:eastAsia="zh-CN"/>
          </w:rPr>
          <w:t>--</w:t>
        </w:r>
      </w:ins>
    </w:p>
    <w:p w14:paraId="13133672" w14:textId="77777777" w:rsidR="00CA578F" w:rsidRPr="00EA5FA7" w:rsidRDefault="00CA578F" w:rsidP="00CA578F">
      <w:pPr>
        <w:pStyle w:val="PL"/>
        <w:rPr>
          <w:ins w:id="2711" w:author="Author"/>
          <w:noProof w:val="0"/>
          <w:snapToGrid w:val="0"/>
          <w:lang w:eastAsia="zh-CN"/>
        </w:rPr>
      </w:pPr>
      <w:ins w:id="2712" w:author="Author">
        <w:r w:rsidRPr="00EA5FA7">
          <w:rPr>
            <w:noProof w:val="0"/>
            <w:snapToGrid w:val="0"/>
            <w:lang w:eastAsia="zh-CN"/>
          </w:rPr>
          <w:t>-- **************************************************************</w:t>
        </w:r>
      </w:ins>
    </w:p>
    <w:p w14:paraId="631C65D7" w14:textId="77777777" w:rsidR="00CA578F" w:rsidRPr="00EA5FA7" w:rsidRDefault="00CA578F" w:rsidP="00CA578F">
      <w:pPr>
        <w:pStyle w:val="PL"/>
        <w:rPr>
          <w:ins w:id="2713" w:author="Author"/>
          <w:noProof w:val="0"/>
          <w:snapToGrid w:val="0"/>
          <w:lang w:eastAsia="zh-CN"/>
        </w:rPr>
      </w:pPr>
    </w:p>
    <w:p w14:paraId="537BCC4F" w14:textId="77777777" w:rsidR="00CA578F" w:rsidRPr="00EA5FA7" w:rsidRDefault="00CA578F" w:rsidP="00CA578F">
      <w:pPr>
        <w:pStyle w:val="PL"/>
        <w:rPr>
          <w:ins w:id="2714" w:author="Author"/>
          <w:noProof w:val="0"/>
          <w:snapToGrid w:val="0"/>
          <w:lang w:eastAsia="zh-CN"/>
        </w:rPr>
      </w:pPr>
      <w:bookmarkStart w:id="2715" w:name="OLE_LINK114"/>
      <w:ins w:id="2716" w:author="Author">
        <w:r>
          <w:rPr>
            <w:noProof w:val="0"/>
            <w:snapToGrid w:val="0"/>
          </w:rPr>
          <w:t>AccessAndMobilityIndication</w:t>
        </w:r>
        <w:bookmarkEnd w:id="2715"/>
        <w:r>
          <w:rPr>
            <w:noProof w:val="0"/>
            <w:snapToGrid w:val="0"/>
          </w:rPr>
          <w:t xml:space="preserve"> </w:t>
        </w:r>
        <w:r w:rsidRPr="00EA5FA7">
          <w:rPr>
            <w:noProof w:val="0"/>
            <w:snapToGrid w:val="0"/>
            <w:lang w:eastAsia="zh-CN"/>
          </w:rPr>
          <w:t>::= SEQUENCE {</w:t>
        </w:r>
      </w:ins>
    </w:p>
    <w:p w14:paraId="4F59DF6B" w14:textId="77777777" w:rsidR="00CA578F" w:rsidRPr="00EA5FA7" w:rsidRDefault="00CA578F" w:rsidP="00CA578F">
      <w:pPr>
        <w:pStyle w:val="PL"/>
        <w:rPr>
          <w:ins w:id="2717" w:author="Author"/>
          <w:noProof w:val="0"/>
          <w:snapToGrid w:val="0"/>
          <w:lang w:eastAsia="zh-CN"/>
        </w:rPr>
      </w:pPr>
      <w:ins w:id="271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14:paraId="45DCFB37" w14:textId="77777777" w:rsidR="00CA578F" w:rsidRPr="00EA5FA7" w:rsidRDefault="00CA578F" w:rsidP="00CA578F">
      <w:pPr>
        <w:pStyle w:val="PL"/>
        <w:rPr>
          <w:ins w:id="2719" w:author="Author"/>
          <w:noProof w:val="0"/>
          <w:snapToGrid w:val="0"/>
          <w:lang w:eastAsia="zh-CN"/>
        </w:rPr>
      </w:pPr>
      <w:ins w:id="2720" w:author="Author">
        <w:r w:rsidRPr="00EA5FA7">
          <w:rPr>
            <w:noProof w:val="0"/>
            <w:snapToGrid w:val="0"/>
            <w:lang w:eastAsia="zh-CN"/>
          </w:rPr>
          <w:tab/>
          <w:t>...</w:t>
        </w:r>
      </w:ins>
    </w:p>
    <w:p w14:paraId="499E43AC" w14:textId="77777777" w:rsidR="00CA578F" w:rsidRPr="00EA5FA7" w:rsidRDefault="00CA578F" w:rsidP="00CA578F">
      <w:pPr>
        <w:pStyle w:val="PL"/>
        <w:rPr>
          <w:ins w:id="2721" w:author="Author"/>
          <w:noProof w:val="0"/>
          <w:snapToGrid w:val="0"/>
          <w:lang w:eastAsia="zh-CN"/>
        </w:rPr>
      </w:pPr>
      <w:ins w:id="2722" w:author="Author">
        <w:r w:rsidRPr="00EA5FA7">
          <w:rPr>
            <w:noProof w:val="0"/>
            <w:snapToGrid w:val="0"/>
            <w:lang w:eastAsia="zh-CN"/>
          </w:rPr>
          <w:t>}</w:t>
        </w:r>
      </w:ins>
    </w:p>
    <w:p w14:paraId="5796FD64" w14:textId="77777777" w:rsidR="00CA578F" w:rsidRPr="00EA5FA7" w:rsidRDefault="00CA578F" w:rsidP="00CA578F">
      <w:pPr>
        <w:pStyle w:val="PL"/>
        <w:rPr>
          <w:ins w:id="2723" w:author="Author"/>
          <w:noProof w:val="0"/>
          <w:snapToGrid w:val="0"/>
          <w:lang w:eastAsia="zh-CN"/>
        </w:rPr>
      </w:pPr>
    </w:p>
    <w:p w14:paraId="5683D259" w14:textId="77777777" w:rsidR="00CA578F" w:rsidRDefault="00CA578F" w:rsidP="00CA578F">
      <w:pPr>
        <w:pStyle w:val="PL"/>
        <w:rPr>
          <w:ins w:id="2724" w:author="Author"/>
          <w:noProof w:val="0"/>
        </w:rPr>
      </w:pPr>
      <w:ins w:id="2725" w:author="Author">
        <w:r>
          <w:rPr>
            <w:snapToGrid w:val="0"/>
          </w:rPr>
          <w:t>AccessAndMobilityIndication</w:t>
        </w:r>
        <w:r w:rsidRPr="00EA5FA7">
          <w:rPr>
            <w:noProof w:val="0"/>
            <w:snapToGrid w:val="0"/>
            <w:lang w:eastAsia="zh-CN"/>
          </w:rPr>
          <w:t>IEs F1AP-PROTOCOL-IES ::= {</w:t>
        </w:r>
        <w:r w:rsidRPr="00EA5FA7">
          <w:rPr>
            <w:noProof w:val="0"/>
          </w:rPr>
          <w:t xml:space="preserve"> </w:t>
        </w:r>
      </w:ins>
    </w:p>
    <w:p w14:paraId="1A298530" w14:textId="77777777" w:rsidR="00CA578F" w:rsidRPr="00783B74" w:rsidRDefault="00CA578F" w:rsidP="00CA578F">
      <w:pPr>
        <w:pStyle w:val="PL"/>
        <w:tabs>
          <w:tab w:val="clear" w:pos="7680"/>
          <w:tab w:val="clear" w:pos="8832"/>
          <w:tab w:val="left" w:pos="220"/>
        </w:tabs>
        <w:rPr>
          <w:ins w:id="2726" w:author="Author"/>
        </w:rPr>
      </w:pPr>
      <w:ins w:id="2727"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14:paraId="45E748A5" w14:textId="77777777" w:rsidR="00CA578F" w:rsidRPr="00783B74" w:rsidRDefault="00CA578F" w:rsidP="00CA578F">
      <w:pPr>
        <w:pStyle w:val="PL"/>
        <w:tabs>
          <w:tab w:val="clear" w:pos="7680"/>
          <w:tab w:val="clear" w:pos="8832"/>
          <w:tab w:val="left" w:pos="220"/>
        </w:tabs>
        <w:rPr>
          <w:ins w:id="2728" w:author="Author"/>
        </w:rPr>
      </w:pPr>
      <w:ins w:id="2729" w:author="Autho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r>
        <w:r w:rsidRPr="00783B74">
          <w:tab/>
          <w:t>PRESENCE optional</w:t>
        </w:r>
        <w:r>
          <w:t xml:space="preserve"> </w:t>
        </w:r>
        <w:r w:rsidRPr="00783B74">
          <w:t>}|</w:t>
        </w:r>
      </w:ins>
    </w:p>
    <w:p w14:paraId="54DAC359" w14:textId="77777777" w:rsidR="00CA578F" w:rsidRPr="00783B74" w:rsidRDefault="00CA578F" w:rsidP="00CA578F">
      <w:pPr>
        <w:pStyle w:val="PL"/>
        <w:tabs>
          <w:tab w:val="clear" w:pos="7680"/>
          <w:tab w:val="clear" w:pos="8832"/>
          <w:tab w:val="left" w:pos="220"/>
        </w:tabs>
        <w:rPr>
          <w:ins w:id="2730" w:author="Author"/>
        </w:rPr>
      </w:pPr>
      <w:ins w:id="2731" w:author="Autho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ins>
    </w:p>
    <w:p w14:paraId="67850C44" w14:textId="77777777" w:rsidR="00CA578F" w:rsidRPr="00783B74" w:rsidRDefault="00CA578F" w:rsidP="00CA578F">
      <w:pPr>
        <w:pStyle w:val="PL"/>
        <w:tabs>
          <w:tab w:val="clear" w:pos="7680"/>
          <w:tab w:val="clear" w:pos="8832"/>
          <w:tab w:val="left" w:pos="220"/>
        </w:tabs>
        <w:rPr>
          <w:ins w:id="2732" w:author="Author"/>
        </w:rPr>
      </w:pPr>
      <w:ins w:id="2733" w:author="Author">
        <w:r w:rsidRPr="00783B74">
          <w:tab/>
          <w:t>...</w:t>
        </w:r>
      </w:ins>
    </w:p>
    <w:p w14:paraId="76346BDC" w14:textId="77777777" w:rsidR="00CA578F" w:rsidRPr="00EA5FA7" w:rsidRDefault="00CA578F" w:rsidP="00CA578F">
      <w:pPr>
        <w:pStyle w:val="PL"/>
        <w:rPr>
          <w:ins w:id="2734" w:author="Author"/>
          <w:noProof w:val="0"/>
          <w:snapToGrid w:val="0"/>
          <w:lang w:eastAsia="zh-CN"/>
        </w:rPr>
      </w:pPr>
      <w:ins w:id="2735" w:author="Author">
        <w:r w:rsidRPr="00EA5FA7">
          <w:rPr>
            <w:noProof w:val="0"/>
            <w:snapToGrid w:val="0"/>
            <w:lang w:eastAsia="zh-CN"/>
          </w:rPr>
          <w:lastRenderedPageBreak/>
          <w:t>}</w:t>
        </w:r>
      </w:ins>
    </w:p>
    <w:p w14:paraId="541ACAFC" w14:textId="77777777" w:rsidR="00CA578F" w:rsidRPr="00EA5FA7" w:rsidRDefault="00CA578F" w:rsidP="00CA578F">
      <w:pPr>
        <w:pStyle w:val="PL"/>
      </w:pPr>
    </w:p>
    <w:p w14:paraId="22EA0D53" w14:textId="77777777" w:rsidR="00CA578F" w:rsidRPr="00EA5FA7" w:rsidRDefault="00CA578F" w:rsidP="00CA578F">
      <w:pPr>
        <w:pStyle w:val="PL"/>
        <w:rPr>
          <w:noProof w:val="0"/>
        </w:rPr>
      </w:pPr>
      <w:r w:rsidRPr="00EA5FA7">
        <w:rPr>
          <w:noProof w:val="0"/>
        </w:rPr>
        <w:t>END</w:t>
      </w:r>
    </w:p>
    <w:p w14:paraId="080DF296" w14:textId="77777777" w:rsidR="00CA578F" w:rsidRPr="00EA5FA7" w:rsidRDefault="00CA578F" w:rsidP="00CA578F">
      <w:pPr>
        <w:pStyle w:val="PL"/>
        <w:rPr>
          <w:noProof w:val="0"/>
          <w:snapToGrid w:val="0"/>
        </w:rPr>
      </w:pPr>
      <w:r w:rsidRPr="00EA5FA7">
        <w:rPr>
          <w:noProof w:val="0"/>
          <w:snapToGrid w:val="0"/>
        </w:rPr>
        <w:t xml:space="preserve">-- ASN1STOP </w:t>
      </w:r>
    </w:p>
    <w:p w14:paraId="1A201845" w14:textId="77777777" w:rsidR="00CA578F" w:rsidRPr="00EA5FA7" w:rsidRDefault="00CA578F" w:rsidP="00CA578F">
      <w:pPr>
        <w:pStyle w:val="PL"/>
        <w:rPr>
          <w:noProof w:val="0"/>
        </w:rPr>
      </w:pPr>
    </w:p>
    <w:p w14:paraId="5C4FD63F" w14:textId="77777777" w:rsidR="00CA578F" w:rsidRPr="00EA5FA7" w:rsidRDefault="00CA578F" w:rsidP="00CA578F">
      <w:pPr>
        <w:pStyle w:val="Heading3"/>
      </w:pPr>
      <w:bookmarkStart w:id="2736" w:name="_Toc20956003"/>
      <w:bookmarkStart w:id="2737" w:name="_Toc29893129"/>
      <w:r w:rsidRPr="00EA5FA7">
        <w:t>9.4.5</w:t>
      </w:r>
      <w:r w:rsidRPr="00EA5FA7">
        <w:tab/>
        <w:t>Information Element Definitions</w:t>
      </w:r>
      <w:bookmarkEnd w:id="2736"/>
      <w:bookmarkEnd w:id="2737"/>
    </w:p>
    <w:p w14:paraId="7DDB1E27" w14:textId="77777777" w:rsidR="00CA578F" w:rsidRPr="00EA5FA7" w:rsidRDefault="00CA578F" w:rsidP="00CA578F">
      <w:pPr>
        <w:pStyle w:val="PL"/>
        <w:rPr>
          <w:noProof w:val="0"/>
          <w:snapToGrid w:val="0"/>
        </w:rPr>
      </w:pPr>
      <w:r w:rsidRPr="00EA5FA7">
        <w:rPr>
          <w:noProof w:val="0"/>
          <w:snapToGrid w:val="0"/>
        </w:rPr>
        <w:t xml:space="preserve">-- ASN1START </w:t>
      </w:r>
    </w:p>
    <w:p w14:paraId="5A20B441" w14:textId="77777777" w:rsidR="00CA578F" w:rsidRPr="00EA5FA7" w:rsidRDefault="00CA578F" w:rsidP="00CA578F">
      <w:pPr>
        <w:pStyle w:val="PL"/>
        <w:rPr>
          <w:noProof w:val="0"/>
          <w:snapToGrid w:val="0"/>
        </w:rPr>
      </w:pPr>
      <w:r w:rsidRPr="00EA5FA7">
        <w:rPr>
          <w:noProof w:val="0"/>
          <w:snapToGrid w:val="0"/>
        </w:rPr>
        <w:t>-- **************************************************************</w:t>
      </w:r>
    </w:p>
    <w:p w14:paraId="33B005A5" w14:textId="77777777" w:rsidR="00CA578F" w:rsidRPr="00EA5FA7" w:rsidRDefault="00CA578F" w:rsidP="00CA578F">
      <w:pPr>
        <w:pStyle w:val="PL"/>
        <w:rPr>
          <w:noProof w:val="0"/>
          <w:snapToGrid w:val="0"/>
        </w:rPr>
      </w:pPr>
      <w:r w:rsidRPr="00EA5FA7">
        <w:rPr>
          <w:noProof w:val="0"/>
          <w:snapToGrid w:val="0"/>
        </w:rPr>
        <w:t>--</w:t>
      </w:r>
    </w:p>
    <w:p w14:paraId="02D5513A" w14:textId="77777777" w:rsidR="00CA578F" w:rsidRPr="00EA5FA7" w:rsidRDefault="00CA578F" w:rsidP="00CA578F">
      <w:pPr>
        <w:pStyle w:val="PL"/>
        <w:rPr>
          <w:noProof w:val="0"/>
          <w:snapToGrid w:val="0"/>
        </w:rPr>
      </w:pPr>
      <w:r w:rsidRPr="00EA5FA7">
        <w:rPr>
          <w:noProof w:val="0"/>
          <w:snapToGrid w:val="0"/>
        </w:rPr>
        <w:t>-- Information Element Definitions</w:t>
      </w:r>
    </w:p>
    <w:p w14:paraId="4C99E015" w14:textId="77777777" w:rsidR="00CA578F" w:rsidRPr="00EA5FA7" w:rsidRDefault="00CA578F" w:rsidP="00CA578F">
      <w:pPr>
        <w:pStyle w:val="PL"/>
        <w:rPr>
          <w:noProof w:val="0"/>
          <w:snapToGrid w:val="0"/>
        </w:rPr>
      </w:pPr>
      <w:r w:rsidRPr="00EA5FA7">
        <w:rPr>
          <w:noProof w:val="0"/>
          <w:snapToGrid w:val="0"/>
        </w:rPr>
        <w:t>--</w:t>
      </w:r>
    </w:p>
    <w:p w14:paraId="46366072" w14:textId="77777777" w:rsidR="00CA578F" w:rsidRPr="00EA5FA7" w:rsidRDefault="00CA578F" w:rsidP="00CA578F">
      <w:pPr>
        <w:pStyle w:val="PL"/>
        <w:rPr>
          <w:noProof w:val="0"/>
          <w:snapToGrid w:val="0"/>
        </w:rPr>
      </w:pPr>
      <w:r w:rsidRPr="00EA5FA7">
        <w:rPr>
          <w:noProof w:val="0"/>
          <w:snapToGrid w:val="0"/>
        </w:rPr>
        <w:t>-- **************************************************************</w:t>
      </w:r>
    </w:p>
    <w:p w14:paraId="2F1EC597" w14:textId="77777777" w:rsidR="00CA578F" w:rsidRPr="00EA5FA7" w:rsidRDefault="00CA578F" w:rsidP="00CA578F">
      <w:pPr>
        <w:pStyle w:val="PL"/>
        <w:rPr>
          <w:noProof w:val="0"/>
          <w:snapToGrid w:val="0"/>
        </w:rPr>
      </w:pPr>
    </w:p>
    <w:p w14:paraId="4A8EF2F8" w14:textId="77777777" w:rsidR="00CA578F" w:rsidRPr="00EA5FA7" w:rsidRDefault="00CA578F" w:rsidP="00CA578F">
      <w:pPr>
        <w:pStyle w:val="PL"/>
        <w:rPr>
          <w:noProof w:val="0"/>
          <w:snapToGrid w:val="0"/>
        </w:rPr>
      </w:pPr>
      <w:r w:rsidRPr="00EA5FA7">
        <w:rPr>
          <w:noProof w:val="0"/>
          <w:snapToGrid w:val="0"/>
        </w:rPr>
        <w:t>F1AP-IEs {</w:t>
      </w:r>
    </w:p>
    <w:p w14:paraId="690BE803" w14:textId="77777777" w:rsidR="00CA578F" w:rsidRPr="00EA5FA7" w:rsidRDefault="00CA578F" w:rsidP="00CA578F">
      <w:pPr>
        <w:pStyle w:val="PL"/>
        <w:rPr>
          <w:noProof w:val="0"/>
          <w:snapToGrid w:val="0"/>
        </w:rPr>
      </w:pPr>
      <w:r w:rsidRPr="00EA5FA7">
        <w:rPr>
          <w:noProof w:val="0"/>
          <w:snapToGrid w:val="0"/>
        </w:rPr>
        <w:t xml:space="preserve">itu-t (0) identified-organization (4) etsi (0) mobileDomain (0) </w:t>
      </w:r>
    </w:p>
    <w:p w14:paraId="08D0A5B7" w14:textId="77777777" w:rsidR="00CA578F" w:rsidRPr="00EA5FA7" w:rsidRDefault="00CA578F" w:rsidP="00CA578F">
      <w:pPr>
        <w:pStyle w:val="PL"/>
        <w:rPr>
          <w:noProof w:val="0"/>
          <w:snapToGrid w:val="0"/>
        </w:rPr>
      </w:pPr>
      <w:r w:rsidRPr="00EA5FA7">
        <w:rPr>
          <w:noProof w:val="0"/>
          <w:snapToGrid w:val="0"/>
        </w:rPr>
        <w:t>ngran-access (22) modules (3) f1ap (3) version1 (1) f1ap-IEs (2) }</w:t>
      </w:r>
    </w:p>
    <w:p w14:paraId="4772232A" w14:textId="77777777" w:rsidR="00CA578F" w:rsidRPr="00EA5FA7" w:rsidRDefault="00CA578F" w:rsidP="00CA578F">
      <w:pPr>
        <w:pStyle w:val="PL"/>
        <w:rPr>
          <w:noProof w:val="0"/>
          <w:snapToGrid w:val="0"/>
        </w:rPr>
      </w:pPr>
    </w:p>
    <w:p w14:paraId="00BBD941" w14:textId="77777777" w:rsidR="00CA578F" w:rsidRPr="00EA5FA7" w:rsidRDefault="00CA578F" w:rsidP="00CA578F">
      <w:pPr>
        <w:pStyle w:val="PL"/>
        <w:rPr>
          <w:noProof w:val="0"/>
          <w:snapToGrid w:val="0"/>
        </w:rPr>
      </w:pPr>
      <w:r w:rsidRPr="00EA5FA7">
        <w:rPr>
          <w:noProof w:val="0"/>
          <w:snapToGrid w:val="0"/>
        </w:rPr>
        <w:t xml:space="preserve">DEFINITIONS AUTOMATIC TAGS ::= </w:t>
      </w:r>
    </w:p>
    <w:p w14:paraId="418A41AB" w14:textId="77777777" w:rsidR="00CA578F" w:rsidRPr="00EA5FA7" w:rsidRDefault="00CA578F" w:rsidP="00CA578F">
      <w:pPr>
        <w:pStyle w:val="PL"/>
        <w:rPr>
          <w:noProof w:val="0"/>
          <w:snapToGrid w:val="0"/>
        </w:rPr>
      </w:pPr>
    </w:p>
    <w:p w14:paraId="700619A8" w14:textId="77777777" w:rsidR="00CA578F" w:rsidRPr="00EA5FA7" w:rsidRDefault="00CA578F" w:rsidP="00CA578F">
      <w:pPr>
        <w:pStyle w:val="PL"/>
        <w:rPr>
          <w:noProof w:val="0"/>
          <w:snapToGrid w:val="0"/>
        </w:rPr>
      </w:pPr>
      <w:r w:rsidRPr="00EA5FA7">
        <w:rPr>
          <w:noProof w:val="0"/>
          <w:snapToGrid w:val="0"/>
        </w:rPr>
        <w:t>BEGIN</w:t>
      </w:r>
    </w:p>
    <w:p w14:paraId="351333D9" w14:textId="77777777" w:rsidR="00CA578F" w:rsidRPr="00EA5FA7" w:rsidRDefault="00CA578F" w:rsidP="00CA578F">
      <w:pPr>
        <w:pStyle w:val="PL"/>
        <w:rPr>
          <w:noProof w:val="0"/>
          <w:snapToGrid w:val="0"/>
        </w:rPr>
      </w:pPr>
    </w:p>
    <w:p w14:paraId="3CB8E260" w14:textId="77777777" w:rsidR="00CA578F" w:rsidRPr="00EA5FA7" w:rsidRDefault="00CA578F" w:rsidP="00CA578F">
      <w:pPr>
        <w:pStyle w:val="PL"/>
        <w:rPr>
          <w:rFonts w:eastAsia="SimSun"/>
          <w:snapToGrid w:val="0"/>
        </w:rPr>
      </w:pPr>
      <w:r w:rsidRPr="00EA5FA7">
        <w:rPr>
          <w:noProof w:val="0"/>
          <w:snapToGrid w:val="0"/>
        </w:rPr>
        <w:t>IMPORTS</w:t>
      </w:r>
    </w:p>
    <w:p w14:paraId="1BD14ED9" w14:textId="77777777" w:rsidR="00CA578F" w:rsidRPr="00EA5FA7" w:rsidRDefault="00CA578F" w:rsidP="00CA578F">
      <w:pPr>
        <w:pStyle w:val="PL"/>
        <w:rPr>
          <w:rFonts w:eastAsia="SimSun"/>
          <w:snapToGrid w:val="0"/>
        </w:rPr>
      </w:pPr>
      <w:r w:rsidRPr="00EA5FA7">
        <w:rPr>
          <w:rFonts w:eastAsia="SimSun"/>
          <w:snapToGrid w:val="0"/>
        </w:rPr>
        <w:tab/>
        <w:t>id-gNB-CUSystemInformation,</w:t>
      </w:r>
    </w:p>
    <w:p w14:paraId="47CAA9BB" w14:textId="77777777" w:rsidR="00CA578F" w:rsidRPr="00EA5FA7" w:rsidRDefault="00CA578F" w:rsidP="00CA578F">
      <w:pPr>
        <w:pStyle w:val="PL"/>
        <w:rPr>
          <w:rFonts w:eastAsia="SimSun"/>
          <w:snapToGrid w:val="0"/>
        </w:rPr>
      </w:pPr>
      <w:r w:rsidRPr="00EA5FA7">
        <w:rPr>
          <w:rFonts w:eastAsia="SimSun"/>
          <w:snapToGrid w:val="0"/>
        </w:rPr>
        <w:tab/>
        <w:t>id-HandoverPreparationInformation,</w:t>
      </w:r>
    </w:p>
    <w:p w14:paraId="44DE4F0A" w14:textId="77777777" w:rsidR="00CA578F" w:rsidRPr="00EA5FA7" w:rsidRDefault="00CA578F" w:rsidP="00CA578F">
      <w:pPr>
        <w:pStyle w:val="PL"/>
        <w:rPr>
          <w:rFonts w:eastAsia="SimSun"/>
          <w:snapToGrid w:val="0"/>
        </w:rPr>
      </w:pPr>
      <w:r w:rsidRPr="00EA5FA7">
        <w:rPr>
          <w:rFonts w:eastAsia="SimSun"/>
          <w:snapToGrid w:val="0"/>
        </w:rPr>
        <w:tab/>
        <w:t>id-TAISliceSupportList,</w:t>
      </w:r>
    </w:p>
    <w:p w14:paraId="1F8AFFE3" w14:textId="77777777" w:rsidR="00CA578F" w:rsidRPr="00EA5FA7" w:rsidRDefault="00CA578F" w:rsidP="00CA578F">
      <w:pPr>
        <w:pStyle w:val="PL"/>
        <w:rPr>
          <w:rFonts w:eastAsia="SimSun"/>
          <w:snapToGrid w:val="0"/>
        </w:rPr>
      </w:pPr>
      <w:r w:rsidRPr="00EA5FA7">
        <w:rPr>
          <w:rFonts w:eastAsia="SimSun"/>
          <w:snapToGrid w:val="0"/>
        </w:rPr>
        <w:tab/>
        <w:t>id-RANAC,</w:t>
      </w:r>
    </w:p>
    <w:p w14:paraId="3287655B" w14:textId="77777777" w:rsidR="00CA578F" w:rsidRPr="00EA5FA7" w:rsidRDefault="00CA578F" w:rsidP="00CA578F">
      <w:pPr>
        <w:pStyle w:val="PL"/>
        <w:rPr>
          <w:snapToGrid w:val="0"/>
        </w:rPr>
      </w:pPr>
      <w:r w:rsidRPr="00EA5FA7">
        <w:rPr>
          <w:snapToGrid w:val="0"/>
        </w:rPr>
        <w:tab/>
      </w:r>
      <w:r w:rsidRPr="00EA5FA7">
        <w:rPr>
          <w:noProof w:val="0"/>
          <w:snapToGrid w:val="0"/>
        </w:rPr>
        <w:t>id-</w:t>
      </w:r>
      <w:r w:rsidRPr="00EA5FA7">
        <w:rPr>
          <w:snapToGrid w:val="0"/>
        </w:rPr>
        <w:t>BearerTypeChange,</w:t>
      </w:r>
    </w:p>
    <w:p w14:paraId="0F482F40" w14:textId="77777777" w:rsidR="00CA578F" w:rsidRPr="00EA5FA7" w:rsidRDefault="00CA578F" w:rsidP="00CA578F">
      <w:pPr>
        <w:pStyle w:val="PL"/>
        <w:rPr>
          <w:rFonts w:eastAsia="SimSun"/>
          <w:snapToGrid w:val="0"/>
        </w:rPr>
      </w:pPr>
      <w:r w:rsidRPr="00EA5FA7">
        <w:rPr>
          <w:rFonts w:eastAsia="SimSun"/>
          <w:snapToGrid w:val="0"/>
        </w:rPr>
        <w:tab/>
        <w:t>id-Cell-Direction,</w:t>
      </w:r>
    </w:p>
    <w:p w14:paraId="5F495FE6" w14:textId="77777777" w:rsidR="00CA578F" w:rsidRPr="00EA5FA7" w:rsidRDefault="00CA578F" w:rsidP="00CA578F">
      <w:pPr>
        <w:pStyle w:val="PL"/>
        <w:rPr>
          <w:rFonts w:eastAsia="SimSun"/>
          <w:snapToGrid w:val="0"/>
        </w:rPr>
      </w:pPr>
      <w:r w:rsidRPr="00EA5FA7">
        <w:rPr>
          <w:rFonts w:eastAsia="SimSun"/>
          <w:snapToGrid w:val="0"/>
        </w:rPr>
        <w:tab/>
        <w:t>id-Cell-Type,</w:t>
      </w:r>
    </w:p>
    <w:p w14:paraId="1CF0D67F" w14:textId="77777777" w:rsidR="00CA578F" w:rsidRPr="00EA5FA7" w:rsidRDefault="00CA578F" w:rsidP="00CA578F">
      <w:pPr>
        <w:pStyle w:val="PL"/>
        <w:rPr>
          <w:rFonts w:eastAsia="SimSun"/>
          <w:snapToGrid w:val="0"/>
        </w:rPr>
      </w:pPr>
      <w:r w:rsidRPr="00EA5FA7">
        <w:rPr>
          <w:rFonts w:eastAsia="SimSun"/>
          <w:snapToGrid w:val="0"/>
        </w:rPr>
        <w:tab/>
        <w:t>id-CellGroupConfig,</w:t>
      </w:r>
    </w:p>
    <w:p w14:paraId="5E6174BE" w14:textId="77777777" w:rsidR="00CA578F" w:rsidRPr="00EA5FA7" w:rsidRDefault="00CA578F" w:rsidP="00CA578F">
      <w:pPr>
        <w:pStyle w:val="PL"/>
        <w:rPr>
          <w:rFonts w:eastAsia="SimSun"/>
          <w:snapToGrid w:val="0"/>
        </w:rPr>
      </w:pPr>
      <w:r w:rsidRPr="00EA5FA7">
        <w:rPr>
          <w:rFonts w:eastAsia="SimSun"/>
          <w:snapToGrid w:val="0"/>
        </w:rPr>
        <w:tab/>
        <w:t>id-AvailablePLMNList,</w:t>
      </w:r>
    </w:p>
    <w:p w14:paraId="5BC8761D" w14:textId="77777777" w:rsidR="00CA578F" w:rsidRPr="00EA5FA7" w:rsidRDefault="00CA578F" w:rsidP="00CA578F">
      <w:pPr>
        <w:pStyle w:val="PL"/>
        <w:rPr>
          <w:rFonts w:eastAsia="SimSun"/>
          <w:snapToGrid w:val="0"/>
        </w:rPr>
      </w:pPr>
      <w:r w:rsidRPr="00EA5FA7">
        <w:rPr>
          <w:rFonts w:eastAsia="SimSun"/>
          <w:snapToGrid w:val="0"/>
        </w:rPr>
        <w:tab/>
        <w:t>id-PDUSessionID,</w:t>
      </w:r>
    </w:p>
    <w:p w14:paraId="34680F40" w14:textId="77777777" w:rsidR="00CA578F" w:rsidRPr="00EA5FA7" w:rsidRDefault="00CA578F" w:rsidP="00CA578F">
      <w:pPr>
        <w:pStyle w:val="PL"/>
        <w:rPr>
          <w:rFonts w:eastAsia="SimSun"/>
          <w:snapToGrid w:val="0"/>
        </w:rPr>
      </w:pPr>
      <w:r w:rsidRPr="00EA5FA7">
        <w:rPr>
          <w:rFonts w:eastAsia="SimSun"/>
          <w:snapToGrid w:val="0"/>
        </w:rPr>
        <w:tab/>
        <w:t xml:space="preserve">id-ULPDUSessionAggregateMaximumBitRate, </w:t>
      </w:r>
    </w:p>
    <w:p w14:paraId="171DE67D" w14:textId="77777777" w:rsidR="00CA578F" w:rsidRPr="00EA5FA7" w:rsidRDefault="00CA578F" w:rsidP="00CA578F">
      <w:pPr>
        <w:pStyle w:val="PL"/>
        <w:rPr>
          <w:rFonts w:eastAsia="SimSun"/>
          <w:snapToGrid w:val="0"/>
        </w:rPr>
      </w:pPr>
      <w:r w:rsidRPr="00EA5FA7">
        <w:rPr>
          <w:rFonts w:eastAsia="SimSun"/>
          <w:snapToGrid w:val="0"/>
        </w:rPr>
        <w:tab/>
        <w:t>id-DC-Based-Duplication-Configured,</w:t>
      </w:r>
    </w:p>
    <w:p w14:paraId="712013E3" w14:textId="77777777" w:rsidR="00CA578F" w:rsidRPr="00EA5FA7" w:rsidRDefault="00CA578F" w:rsidP="00CA578F">
      <w:pPr>
        <w:pStyle w:val="PL"/>
        <w:rPr>
          <w:snapToGrid w:val="0"/>
        </w:rPr>
      </w:pPr>
      <w:r w:rsidRPr="00EA5FA7">
        <w:rPr>
          <w:rFonts w:eastAsia="SimSun"/>
          <w:snapToGrid w:val="0"/>
        </w:rPr>
        <w:tab/>
        <w:t>id-DC-Based-Duplication-Activation,</w:t>
      </w:r>
    </w:p>
    <w:p w14:paraId="76A7DA6E" w14:textId="77777777" w:rsidR="00CA578F" w:rsidRPr="00EA5FA7" w:rsidRDefault="00CA578F" w:rsidP="00CA578F">
      <w:pPr>
        <w:pStyle w:val="PL"/>
        <w:rPr>
          <w:rFonts w:eastAsia="SimSun"/>
          <w:snapToGrid w:val="0"/>
        </w:rPr>
      </w:pPr>
      <w:r w:rsidRPr="00EA5FA7">
        <w:rPr>
          <w:snapToGrid w:val="0"/>
        </w:rPr>
        <w:tab/>
        <w:t>id-Duplication-Activation,</w:t>
      </w:r>
    </w:p>
    <w:p w14:paraId="2073AE9D" w14:textId="77777777" w:rsidR="00CA578F" w:rsidRPr="00EA5FA7" w:rsidRDefault="00CA578F" w:rsidP="00CA578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0FE923B" w14:textId="77777777" w:rsidR="00CA578F" w:rsidRPr="00EA5FA7" w:rsidRDefault="00CA578F" w:rsidP="00CA578F">
      <w:pPr>
        <w:pStyle w:val="PL"/>
        <w:rPr>
          <w:rFonts w:eastAsia="SimSun"/>
          <w:snapToGrid w:val="0"/>
        </w:rPr>
      </w:pPr>
      <w:r w:rsidRPr="00EA5FA7">
        <w:rPr>
          <w:rFonts w:eastAsia="SimSun"/>
          <w:snapToGrid w:val="0"/>
        </w:rPr>
        <w:tab/>
        <w:t>id-ULPDCPSNLength,</w:t>
      </w:r>
    </w:p>
    <w:p w14:paraId="113CA911" w14:textId="77777777" w:rsidR="00CA578F" w:rsidRPr="00EA5FA7" w:rsidRDefault="00CA578F" w:rsidP="00CA578F">
      <w:pPr>
        <w:pStyle w:val="PL"/>
        <w:rPr>
          <w:rFonts w:eastAsia="SimSun"/>
          <w:snapToGrid w:val="0"/>
        </w:rPr>
      </w:pPr>
      <w:r w:rsidRPr="00EA5FA7">
        <w:rPr>
          <w:rFonts w:eastAsia="SimSun"/>
          <w:snapToGrid w:val="0"/>
        </w:rPr>
        <w:tab/>
        <w:t>id-RLC-Status,</w:t>
      </w:r>
    </w:p>
    <w:p w14:paraId="5F2EBD87" w14:textId="77777777" w:rsidR="00CA578F" w:rsidRPr="00EA5FA7" w:rsidRDefault="00CA578F" w:rsidP="00CA578F">
      <w:pPr>
        <w:pStyle w:val="PL"/>
        <w:rPr>
          <w:rFonts w:eastAsia="SimSun"/>
          <w:snapToGrid w:val="0"/>
        </w:rPr>
      </w:pPr>
      <w:r w:rsidRPr="00EA5FA7">
        <w:rPr>
          <w:rFonts w:eastAsia="SimSun"/>
          <w:snapToGrid w:val="0"/>
        </w:rPr>
        <w:tab/>
        <w:t>id-MeasurementTimingConfiguration,</w:t>
      </w:r>
    </w:p>
    <w:p w14:paraId="1F29C168" w14:textId="77777777" w:rsidR="00CA578F" w:rsidRPr="00EA5FA7" w:rsidRDefault="00CA578F" w:rsidP="00CA578F">
      <w:pPr>
        <w:pStyle w:val="PL"/>
        <w:rPr>
          <w:snapToGrid w:val="0"/>
        </w:rPr>
      </w:pPr>
      <w:r w:rsidRPr="00EA5FA7">
        <w:rPr>
          <w:rFonts w:eastAsia="SimSun"/>
          <w:snapToGrid w:val="0"/>
        </w:rPr>
        <w:tab/>
        <w:t>id-DRB-Information,</w:t>
      </w:r>
    </w:p>
    <w:p w14:paraId="1FED72B3" w14:textId="77777777" w:rsidR="00CA578F" w:rsidRPr="00EA5FA7" w:rsidRDefault="00CA578F" w:rsidP="00CA578F">
      <w:pPr>
        <w:pStyle w:val="PL"/>
        <w:rPr>
          <w:snapToGrid w:val="0"/>
        </w:rPr>
      </w:pPr>
      <w:r w:rsidRPr="00EA5FA7">
        <w:rPr>
          <w:snapToGrid w:val="0"/>
        </w:rPr>
        <w:tab/>
        <w:t>id-QoSFlowMappingIndication,</w:t>
      </w:r>
    </w:p>
    <w:p w14:paraId="7355EE2D" w14:textId="77777777" w:rsidR="00CA578F" w:rsidRPr="00EA5FA7" w:rsidRDefault="00CA578F" w:rsidP="00CA578F">
      <w:pPr>
        <w:pStyle w:val="PL"/>
        <w:rPr>
          <w:noProof w:val="0"/>
        </w:rPr>
      </w:pPr>
      <w:r w:rsidRPr="00EA5FA7">
        <w:rPr>
          <w:snapToGrid w:val="0"/>
        </w:rPr>
        <w:tab/>
      </w:r>
      <w:r w:rsidRPr="00EA5FA7">
        <w:rPr>
          <w:noProof w:val="0"/>
        </w:rPr>
        <w:t>id-ServingCellMO,</w:t>
      </w:r>
    </w:p>
    <w:p w14:paraId="429F3A8B" w14:textId="77777777" w:rsidR="00CA578F" w:rsidRPr="00EA5FA7" w:rsidRDefault="00CA578F" w:rsidP="00CA578F">
      <w:pPr>
        <w:pStyle w:val="PL"/>
        <w:rPr>
          <w:noProof w:val="0"/>
        </w:rPr>
      </w:pPr>
      <w:r w:rsidRPr="00EA5FA7">
        <w:rPr>
          <w:noProof w:val="0"/>
        </w:rPr>
        <w:tab/>
        <w:t>id-RLCMode,</w:t>
      </w:r>
    </w:p>
    <w:p w14:paraId="7195CC9F" w14:textId="77777777" w:rsidR="00CA578F" w:rsidRPr="00EA5FA7" w:rsidRDefault="00CA578F" w:rsidP="00CA578F">
      <w:pPr>
        <w:pStyle w:val="PL"/>
        <w:rPr>
          <w:noProof w:val="0"/>
        </w:rPr>
      </w:pPr>
      <w:r w:rsidRPr="00EA5FA7">
        <w:rPr>
          <w:noProof w:val="0"/>
        </w:rPr>
        <w:tab/>
        <w:t>id-ExtendedServedPLMNs-List,</w:t>
      </w:r>
    </w:p>
    <w:p w14:paraId="1AD7DFB5" w14:textId="77777777" w:rsidR="00CA578F" w:rsidRPr="00EA5FA7" w:rsidRDefault="00CA578F" w:rsidP="00CA578F">
      <w:pPr>
        <w:pStyle w:val="PL"/>
        <w:rPr>
          <w:noProof w:val="0"/>
        </w:rPr>
      </w:pPr>
      <w:r w:rsidRPr="00EA5FA7">
        <w:rPr>
          <w:noProof w:val="0"/>
        </w:rPr>
        <w:tab/>
        <w:t>id-ExtendedAvailablePLMN-List,</w:t>
      </w:r>
    </w:p>
    <w:p w14:paraId="66ADE49D" w14:textId="77777777" w:rsidR="00CA578F" w:rsidRPr="00EA5FA7" w:rsidRDefault="00CA578F" w:rsidP="00CA578F">
      <w:pPr>
        <w:pStyle w:val="PL"/>
        <w:rPr>
          <w:rFonts w:eastAsia="SimSun"/>
          <w:snapToGrid w:val="0"/>
        </w:rPr>
      </w:pPr>
      <w:r w:rsidRPr="00EA5FA7">
        <w:rPr>
          <w:noProof w:val="0"/>
        </w:rPr>
        <w:tab/>
        <w:t>id-DRX-LongCycleStartOffset,</w:t>
      </w:r>
    </w:p>
    <w:p w14:paraId="38284E47" w14:textId="77777777" w:rsidR="00CA578F" w:rsidRPr="00EA5FA7" w:rsidRDefault="00CA578F" w:rsidP="00CA578F">
      <w:pPr>
        <w:pStyle w:val="PL"/>
        <w:rPr>
          <w:rFonts w:eastAsia="SimSun"/>
          <w:snapToGrid w:val="0"/>
        </w:rPr>
      </w:pPr>
      <w:r w:rsidRPr="00EA5FA7">
        <w:rPr>
          <w:rFonts w:eastAsia="SimSun"/>
          <w:snapToGrid w:val="0"/>
        </w:rPr>
        <w:tab/>
        <w:t>id-SelectedBandCombinationIndex,</w:t>
      </w:r>
    </w:p>
    <w:p w14:paraId="7D4FBB34" w14:textId="77777777" w:rsidR="00CA578F" w:rsidRPr="00EA5FA7" w:rsidRDefault="00CA578F" w:rsidP="00CA578F">
      <w:pPr>
        <w:pStyle w:val="PL"/>
        <w:rPr>
          <w:rFonts w:eastAsia="SimSun"/>
          <w:snapToGrid w:val="0"/>
        </w:rPr>
      </w:pPr>
      <w:r w:rsidRPr="00EA5FA7">
        <w:rPr>
          <w:rFonts w:eastAsia="SimSun"/>
          <w:snapToGrid w:val="0"/>
        </w:rPr>
        <w:tab/>
        <w:t>id-SelectedFeatureSetEntryIndex,</w:t>
      </w:r>
    </w:p>
    <w:p w14:paraId="76CDA9AE" w14:textId="77777777" w:rsidR="00CA578F" w:rsidRPr="00EA5FA7" w:rsidRDefault="00CA578F" w:rsidP="00CA578F">
      <w:pPr>
        <w:pStyle w:val="PL"/>
        <w:rPr>
          <w:rFonts w:eastAsia="SimSun"/>
          <w:snapToGrid w:val="0"/>
        </w:rPr>
      </w:pPr>
      <w:r w:rsidRPr="00EA5FA7">
        <w:rPr>
          <w:rFonts w:eastAsia="SimSun"/>
          <w:snapToGrid w:val="0"/>
        </w:rPr>
        <w:tab/>
        <w:t>id-Ph-InfoSCG,</w:t>
      </w:r>
    </w:p>
    <w:p w14:paraId="4AF378B6" w14:textId="77777777" w:rsidR="00CA578F" w:rsidRPr="00EA5FA7" w:rsidRDefault="00CA578F" w:rsidP="00CA578F">
      <w:pPr>
        <w:pStyle w:val="PL"/>
        <w:rPr>
          <w:noProof w:val="0"/>
        </w:rPr>
      </w:pPr>
      <w:r w:rsidRPr="00EA5FA7">
        <w:rPr>
          <w:rFonts w:eastAsia="SimSun"/>
          <w:snapToGrid w:val="0"/>
        </w:rPr>
        <w:tab/>
      </w:r>
      <w:r w:rsidRPr="00EA5FA7">
        <w:rPr>
          <w:noProof w:val="0"/>
        </w:rPr>
        <w:t>id-latest-RRC-Version-Enhanced,</w:t>
      </w:r>
    </w:p>
    <w:p w14:paraId="796ACBBC" w14:textId="77777777" w:rsidR="00CA578F" w:rsidRPr="00EA5FA7" w:rsidRDefault="00CA578F" w:rsidP="00CA578F">
      <w:pPr>
        <w:pStyle w:val="PL"/>
        <w:rPr>
          <w:rFonts w:eastAsia="SimSun"/>
          <w:snapToGrid w:val="0"/>
        </w:rPr>
      </w:pPr>
      <w:r w:rsidRPr="00EA5FA7">
        <w:rPr>
          <w:rFonts w:eastAsia="SimSun"/>
          <w:snapToGrid w:val="0"/>
        </w:rPr>
        <w:tab/>
        <w:t>id-RequestedBandCombinationIndex,</w:t>
      </w:r>
    </w:p>
    <w:p w14:paraId="1116E189" w14:textId="77777777" w:rsidR="00CA578F" w:rsidRPr="00EA5FA7" w:rsidRDefault="00CA578F" w:rsidP="00CA578F">
      <w:pPr>
        <w:pStyle w:val="PL"/>
        <w:rPr>
          <w:rFonts w:eastAsia="SimSun"/>
          <w:snapToGrid w:val="0"/>
        </w:rPr>
      </w:pPr>
      <w:r w:rsidRPr="00EA5FA7">
        <w:rPr>
          <w:rFonts w:eastAsia="SimSun"/>
          <w:snapToGrid w:val="0"/>
        </w:rPr>
        <w:tab/>
        <w:t>id-RequestedFeatureSetEntryIndex,</w:t>
      </w:r>
    </w:p>
    <w:p w14:paraId="35D71086" w14:textId="77777777" w:rsidR="00CA578F" w:rsidRPr="00EA5FA7" w:rsidRDefault="00CA578F" w:rsidP="00CA578F">
      <w:pPr>
        <w:pStyle w:val="PL"/>
        <w:rPr>
          <w:rFonts w:eastAsia="SimSun"/>
          <w:snapToGrid w:val="0"/>
        </w:rPr>
      </w:pPr>
      <w:r w:rsidRPr="00EA5FA7">
        <w:rPr>
          <w:rFonts w:eastAsia="SimSun"/>
          <w:snapToGrid w:val="0"/>
        </w:rPr>
        <w:tab/>
        <w:t>id-DRX-Config,</w:t>
      </w:r>
    </w:p>
    <w:p w14:paraId="16A1B0A9" w14:textId="77777777" w:rsidR="00CA578F" w:rsidRPr="00EA5FA7" w:rsidRDefault="00CA578F" w:rsidP="00CA578F">
      <w:pPr>
        <w:pStyle w:val="PL"/>
        <w:rPr>
          <w:rFonts w:eastAsia="SimSun"/>
          <w:snapToGrid w:val="0"/>
        </w:rPr>
      </w:pPr>
      <w:r w:rsidRPr="00EA5FA7">
        <w:rPr>
          <w:rFonts w:eastAsia="SimSun"/>
          <w:snapToGrid w:val="0"/>
        </w:rPr>
        <w:tab/>
        <w:t>id-UEAssistanceInformation,</w:t>
      </w:r>
    </w:p>
    <w:p w14:paraId="5402FDEA" w14:textId="77777777" w:rsidR="00CA578F" w:rsidRPr="00EA5FA7" w:rsidRDefault="00CA578F" w:rsidP="00CA578F">
      <w:pPr>
        <w:pStyle w:val="PL"/>
        <w:rPr>
          <w:rFonts w:eastAsia="SimSun"/>
          <w:snapToGrid w:val="0"/>
        </w:rPr>
      </w:pPr>
      <w:r w:rsidRPr="00EA5FA7">
        <w:rPr>
          <w:rFonts w:eastAsia="SimSun"/>
          <w:snapToGrid w:val="0"/>
        </w:rPr>
        <w:tab/>
        <w:t>id-PDCCH-BlindDetectionSCG,</w:t>
      </w:r>
    </w:p>
    <w:p w14:paraId="11D3CE88" w14:textId="77777777" w:rsidR="00CA578F" w:rsidRPr="00EA5FA7" w:rsidRDefault="00CA578F" w:rsidP="00CA578F">
      <w:pPr>
        <w:pStyle w:val="PL"/>
        <w:rPr>
          <w:rFonts w:eastAsia="SimSun"/>
          <w:snapToGrid w:val="0"/>
        </w:rPr>
      </w:pPr>
      <w:r w:rsidRPr="00EA5FA7">
        <w:rPr>
          <w:rFonts w:eastAsia="SimSun"/>
          <w:snapToGrid w:val="0"/>
        </w:rPr>
        <w:tab/>
        <w:t>id-Requested-PDCCH-BlindDetectionSCG,</w:t>
      </w:r>
    </w:p>
    <w:p w14:paraId="05A6E6B1" w14:textId="77777777" w:rsidR="00CA578F" w:rsidRPr="00EA5FA7" w:rsidRDefault="00CA578F" w:rsidP="00CA578F">
      <w:pPr>
        <w:pStyle w:val="PL"/>
        <w:rPr>
          <w:noProof w:val="0"/>
          <w:snapToGrid w:val="0"/>
        </w:rPr>
      </w:pPr>
      <w:r w:rsidRPr="00EA5FA7">
        <w:rPr>
          <w:rFonts w:eastAsia="SimSun"/>
          <w:snapToGrid w:val="0"/>
        </w:rPr>
        <w:tab/>
      </w:r>
      <w:r w:rsidRPr="00EA5FA7">
        <w:rPr>
          <w:noProof w:val="0"/>
          <w:snapToGrid w:val="0"/>
        </w:rPr>
        <w:t>id-BPLMN-ID-Info-List,</w:t>
      </w:r>
    </w:p>
    <w:p w14:paraId="6EECB903" w14:textId="77777777" w:rsidR="00CA578F" w:rsidRPr="00EA5FA7" w:rsidRDefault="00CA578F" w:rsidP="00CA578F">
      <w:pPr>
        <w:pStyle w:val="PL"/>
        <w:rPr>
          <w:noProof w:val="0"/>
        </w:rPr>
      </w:pPr>
      <w:r w:rsidRPr="00EA5FA7">
        <w:rPr>
          <w:rFonts w:eastAsia="SimSun"/>
          <w:snapToGrid w:val="0"/>
        </w:rPr>
        <w:tab/>
      </w:r>
      <w:r w:rsidRPr="00EA5FA7">
        <w:rPr>
          <w:noProof w:val="0"/>
        </w:rPr>
        <w:t>id-NotificationInformation,</w:t>
      </w:r>
    </w:p>
    <w:p w14:paraId="0A82A872" w14:textId="77777777" w:rsidR="00CA578F" w:rsidRPr="00EA5FA7" w:rsidRDefault="00CA578F" w:rsidP="00CA578F">
      <w:pPr>
        <w:pStyle w:val="PL"/>
        <w:rPr>
          <w:rFonts w:eastAsia="SimSun"/>
          <w:snapToGrid w:val="0"/>
        </w:rPr>
      </w:pPr>
      <w:r w:rsidRPr="00EA5FA7">
        <w:rPr>
          <w:rFonts w:eastAsia="SimSun"/>
          <w:snapToGrid w:val="0"/>
        </w:rPr>
        <w:tab/>
        <w:t>id-TNLAssociationTransportLayerAddressgNBDU,</w:t>
      </w:r>
    </w:p>
    <w:p w14:paraId="5184D6BC" w14:textId="77777777" w:rsidR="00CA578F" w:rsidRPr="00EA5FA7" w:rsidRDefault="00CA578F" w:rsidP="00CA578F">
      <w:pPr>
        <w:pStyle w:val="PL"/>
        <w:rPr>
          <w:rFonts w:eastAsia="SimSun"/>
          <w:snapToGrid w:val="0"/>
        </w:rPr>
      </w:pPr>
      <w:r w:rsidRPr="00EA5FA7">
        <w:rPr>
          <w:rFonts w:eastAsia="SimSun"/>
          <w:snapToGrid w:val="0"/>
        </w:rPr>
        <w:tab/>
        <w:t>id-portNumber,</w:t>
      </w:r>
    </w:p>
    <w:p w14:paraId="702EC269" w14:textId="77777777" w:rsidR="00CA578F" w:rsidRPr="00EA5FA7" w:rsidRDefault="00CA578F" w:rsidP="00CA578F">
      <w:pPr>
        <w:pStyle w:val="PL"/>
        <w:rPr>
          <w:rFonts w:eastAsia="SimSun"/>
          <w:snapToGrid w:val="0"/>
        </w:rPr>
      </w:pPr>
      <w:r w:rsidRPr="00EA5FA7">
        <w:rPr>
          <w:rFonts w:eastAsia="SimSun"/>
          <w:snapToGrid w:val="0"/>
        </w:rPr>
        <w:tab/>
        <w:t>id-AdditionalSIBMessageList,</w:t>
      </w:r>
    </w:p>
    <w:p w14:paraId="4CE5275C" w14:textId="77777777" w:rsidR="00CA578F" w:rsidRPr="00EA5FA7" w:rsidRDefault="00CA578F" w:rsidP="00CA578F">
      <w:pPr>
        <w:pStyle w:val="PL"/>
        <w:rPr>
          <w:rFonts w:eastAsia="SimSun"/>
          <w:snapToGrid w:val="0"/>
        </w:rPr>
      </w:pPr>
      <w:r w:rsidRPr="00EA5FA7">
        <w:rPr>
          <w:rFonts w:eastAsia="SimSun"/>
          <w:snapToGrid w:val="0"/>
        </w:rPr>
        <w:tab/>
        <w:t>id-IgnorePRACHConfiguration,</w:t>
      </w:r>
    </w:p>
    <w:p w14:paraId="0E23DFF3" w14:textId="77777777" w:rsidR="00CA578F" w:rsidRPr="00EA5FA7" w:rsidRDefault="00CA578F" w:rsidP="00CA578F">
      <w:pPr>
        <w:pStyle w:val="PL"/>
        <w:rPr>
          <w:rFonts w:eastAsia="SimSun"/>
          <w:snapToGrid w:val="0"/>
        </w:rPr>
      </w:pPr>
      <w:r w:rsidRPr="00EA5FA7">
        <w:rPr>
          <w:rFonts w:eastAsia="SimSun"/>
          <w:snapToGrid w:val="0"/>
        </w:rPr>
        <w:tab/>
        <w:t>id-CG-Config,</w:t>
      </w:r>
    </w:p>
    <w:p w14:paraId="1153137E" w14:textId="77777777" w:rsidR="00CA578F" w:rsidRPr="00EA5FA7" w:rsidRDefault="00CA578F" w:rsidP="00CA578F">
      <w:pPr>
        <w:pStyle w:val="PL"/>
        <w:rPr>
          <w:rFonts w:eastAsia="SimSun"/>
          <w:snapToGrid w:val="0"/>
        </w:rPr>
      </w:pPr>
      <w:r w:rsidRPr="00EA5FA7">
        <w:rPr>
          <w:rFonts w:eastAsia="SimSun"/>
          <w:snapToGrid w:val="0"/>
        </w:rPr>
        <w:tab/>
        <w:t>id-Ph-InfoMCG,</w:t>
      </w:r>
    </w:p>
    <w:p w14:paraId="3B1F94AD" w14:textId="77777777" w:rsidR="00CA578F" w:rsidRPr="00EA5FA7" w:rsidRDefault="00CA578F" w:rsidP="00CA578F">
      <w:pPr>
        <w:pStyle w:val="PL"/>
        <w:rPr>
          <w:noProof w:val="0"/>
          <w:snapToGrid w:val="0"/>
        </w:rPr>
      </w:pPr>
      <w:r w:rsidRPr="00EA5FA7">
        <w:rPr>
          <w:snapToGrid w:val="0"/>
        </w:rPr>
        <w:tab/>
      </w:r>
      <w:r w:rsidRPr="00EA5FA7">
        <w:rPr>
          <w:noProof w:val="0"/>
          <w:snapToGrid w:val="0"/>
        </w:rPr>
        <w:t>id-AggressorgNBSetID,</w:t>
      </w:r>
    </w:p>
    <w:p w14:paraId="45978AC3" w14:textId="77777777" w:rsidR="00CA578F" w:rsidRPr="00EA5FA7" w:rsidRDefault="00CA578F" w:rsidP="00CA578F">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1B3337A" w14:textId="77777777" w:rsidR="00CA578F" w:rsidRPr="00EA5FA7" w:rsidRDefault="00CA578F" w:rsidP="00CA578F">
      <w:pPr>
        <w:pStyle w:val="PL"/>
        <w:rPr>
          <w:rFonts w:cs="Arial"/>
          <w:szCs w:val="18"/>
          <w:lang w:eastAsia="ja-JP"/>
        </w:rPr>
      </w:pPr>
      <w:r w:rsidRPr="00EA5FA7">
        <w:rPr>
          <w:rFonts w:cs="Arial"/>
          <w:szCs w:val="18"/>
          <w:lang w:eastAsia="ja-JP"/>
        </w:rPr>
        <w:tab/>
        <w:t>id-MeasGapSharingConfig,</w:t>
      </w:r>
    </w:p>
    <w:p w14:paraId="32CACAF4" w14:textId="77777777" w:rsidR="00CA578F" w:rsidRPr="00EA5FA7" w:rsidRDefault="00CA578F" w:rsidP="00CA578F">
      <w:pPr>
        <w:pStyle w:val="PL"/>
        <w:rPr>
          <w:rFonts w:cs="Arial"/>
          <w:szCs w:val="18"/>
          <w:lang w:eastAsia="ja-JP"/>
        </w:rPr>
      </w:pPr>
      <w:r w:rsidRPr="00EA5FA7">
        <w:rPr>
          <w:rFonts w:cs="Arial"/>
          <w:szCs w:val="18"/>
          <w:lang w:eastAsia="ja-JP"/>
        </w:rPr>
        <w:tab/>
        <w:t>id-systemInformationAreaID,</w:t>
      </w:r>
    </w:p>
    <w:p w14:paraId="28D8C13E" w14:textId="77777777" w:rsidR="00CA578F" w:rsidRPr="004A34EB" w:rsidRDefault="00CA578F" w:rsidP="00CA578F">
      <w:pPr>
        <w:pStyle w:val="PL"/>
        <w:rPr>
          <w:noProof w:val="0"/>
          <w:snapToGrid w:val="0"/>
        </w:rPr>
      </w:pPr>
      <w:r w:rsidRPr="00EA5FA7">
        <w:rPr>
          <w:rFonts w:cs="Arial"/>
          <w:szCs w:val="18"/>
          <w:lang w:eastAsia="ja-JP"/>
        </w:rPr>
        <w:tab/>
        <w:t>id-areaScope</w:t>
      </w:r>
      <w:r w:rsidRPr="004A34EB">
        <w:rPr>
          <w:noProof w:val="0"/>
          <w:snapToGrid w:val="0"/>
        </w:rPr>
        <w:t>,</w:t>
      </w:r>
    </w:p>
    <w:p w14:paraId="1E7A2FC2" w14:textId="77777777" w:rsidR="00CA578F" w:rsidRPr="004A34EB" w:rsidRDefault="00CA578F" w:rsidP="00CA578F">
      <w:pPr>
        <w:pStyle w:val="PL"/>
        <w:rPr>
          <w:noProof w:val="0"/>
          <w:snapToGrid w:val="0"/>
        </w:rPr>
      </w:pPr>
      <w:r w:rsidRPr="004A34EB">
        <w:rPr>
          <w:noProof w:val="0"/>
          <w:snapToGrid w:val="0"/>
        </w:rPr>
        <w:tab/>
        <w:t>id-IntendedTDD-DL-ULConfig,</w:t>
      </w:r>
    </w:p>
    <w:p w14:paraId="5086DCD9" w14:textId="77777777" w:rsidR="00CA578F" w:rsidRDefault="00CA578F" w:rsidP="00CA578F">
      <w:pPr>
        <w:pStyle w:val="PL"/>
        <w:rPr>
          <w:ins w:id="2738" w:author="Author"/>
          <w:noProof w:val="0"/>
          <w:snapToGrid w:val="0"/>
        </w:rPr>
      </w:pPr>
      <w:r w:rsidRPr="004A34EB">
        <w:rPr>
          <w:noProof w:val="0"/>
          <w:snapToGrid w:val="0"/>
        </w:rPr>
        <w:tab/>
        <w:t>id-QosMonitoringRequest,</w:t>
      </w:r>
      <w:ins w:id="2739" w:author="Author">
        <w:r w:rsidRPr="00DB6C80">
          <w:rPr>
            <w:noProof w:val="0"/>
            <w:snapToGrid w:val="0"/>
          </w:rPr>
          <w:t xml:space="preserve"> </w:t>
        </w:r>
      </w:ins>
    </w:p>
    <w:p w14:paraId="60D35396" w14:textId="77777777" w:rsidR="00CA578F" w:rsidRDefault="00CA578F" w:rsidP="00CA578F">
      <w:pPr>
        <w:pStyle w:val="PL"/>
        <w:rPr>
          <w:ins w:id="2740" w:author="Author"/>
          <w:snapToGrid w:val="0"/>
        </w:rPr>
      </w:pPr>
      <w:ins w:id="2741" w:author="Author">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14:paraId="263A8AC5" w14:textId="77777777" w:rsidR="00CA578F" w:rsidRDefault="00CA578F" w:rsidP="00CA578F">
      <w:pPr>
        <w:pStyle w:val="PL"/>
        <w:rPr>
          <w:ins w:id="2742" w:author="Author"/>
          <w:noProof w:val="0"/>
          <w:snapToGrid w:val="0"/>
          <w:lang w:eastAsia="zh-CN"/>
        </w:rPr>
      </w:pPr>
      <w:ins w:id="2743" w:author="Autho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14:paraId="2EEA62E9" w14:textId="77777777" w:rsidR="00CA578F" w:rsidRDefault="00CA578F" w:rsidP="00CA578F">
      <w:pPr>
        <w:pStyle w:val="PL"/>
        <w:rPr>
          <w:ins w:id="2744" w:author="Author"/>
          <w:noProof w:val="0"/>
          <w:snapToGrid w:val="0"/>
          <w:lang w:eastAsia="zh-CN"/>
        </w:rPr>
      </w:pPr>
      <w:ins w:id="2745"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14:paraId="70E15916" w14:textId="77777777" w:rsidR="00CA578F" w:rsidRDefault="00CA578F" w:rsidP="00CA578F">
      <w:pPr>
        <w:pStyle w:val="PL"/>
        <w:rPr>
          <w:ins w:id="2746" w:author="Author"/>
          <w:noProof w:val="0"/>
          <w:snapToGrid w:val="0"/>
          <w:lang w:eastAsia="zh-CN"/>
        </w:rPr>
      </w:pPr>
      <w:ins w:id="2747"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14:paraId="10239609" w14:textId="77777777" w:rsidR="00CA578F" w:rsidRPr="00FD0425" w:rsidRDefault="00CA578F" w:rsidP="00CA578F">
      <w:pPr>
        <w:pStyle w:val="PL"/>
        <w:rPr>
          <w:ins w:id="2748" w:author="Author"/>
        </w:rPr>
      </w:pPr>
      <w:ins w:id="2749" w:author="Author">
        <w:r>
          <w:rPr>
            <w:snapToGrid w:val="0"/>
          </w:rPr>
          <w:lastRenderedPageBreak/>
          <w:tab/>
        </w:r>
        <w:r w:rsidRPr="00FD0425">
          <w:rPr>
            <w:noProof w:val="0"/>
            <w:snapToGrid w:val="0"/>
            <w:lang w:eastAsia="zh-CN"/>
          </w:rPr>
          <w:t>id-</w:t>
        </w:r>
        <w:r>
          <w:rPr>
            <w:noProof w:val="0"/>
            <w:snapToGrid w:val="0"/>
            <w:lang w:eastAsia="zh-CN"/>
          </w:rPr>
          <w:t>SSB-PositionsInBurst,</w:t>
        </w:r>
      </w:ins>
    </w:p>
    <w:p w14:paraId="403F8041" w14:textId="77777777" w:rsidR="00CA578F" w:rsidRPr="00EA5FA7" w:rsidRDefault="00CA578F" w:rsidP="00CA578F">
      <w:pPr>
        <w:pStyle w:val="PL"/>
        <w:rPr>
          <w:rFonts w:eastAsia="SimSun"/>
          <w:snapToGrid w:val="0"/>
        </w:rPr>
      </w:pPr>
      <w:ins w:id="2750" w:author="Autho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14:paraId="5F28252A" w14:textId="77777777" w:rsidR="00CA578F" w:rsidRPr="00EA5FA7" w:rsidRDefault="00CA578F" w:rsidP="00CA578F">
      <w:pPr>
        <w:pStyle w:val="PL"/>
        <w:rPr>
          <w:noProof w:val="0"/>
          <w:snapToGrid w:val="0"/>
        </w:rPr>
      </w:pPr>
      <w:r w:rsidRPr="00EA5FA7">
        <w:rPr>
          <w:rFonts w:eastAsia="SimSun"/>
          <w:snapToGrid w:val="0"/>
        </w:rPr>
        <w:tab/>
        <w:t>maxNRARFCN,</w:t>
      </w:r>
    </w:p>
    <w:p w14:paraId="22269726" w14:textId="77777777" w:rsidR="00CA578F" w:rsidRPr="00EA5FA7" w:rsidRDefault="00CA578F" w:rsidP="00CA578F">
      <w:pPr>
        <w:pStyle w:val="PL"/>
        <w:rPr>
          <w:noProof w:val="0"/>
          <w:snapToGrid w:val="0"/>
        </w:rPr>
      </w:pPr>
      <w:r w:rsidRPr="00EA5FA7">
        <w:rPr>
          <w:rFonts w:ascii="Courier" w:hAnsi="Courier" w:cs="Courier"/>
          <w:noProof w:val="0"/>
        </w:rPr>
        <w:tab/>
      </w:r>
      <w:r w:rsidRPr="00EA5FA7">
        <w:rPr>
          <w:noProof w:val="0"/>
          <w:snapToGrid w:val="0"/>
        </w:rPr>
        <w:t>maxnoofErrors,</w:t>
      </w:r>
    </w:p>
    <w:p w14:paraId="3D814CF2" w14:textId="77777777" w:rsidR="00CA578F" w:rsidRPr="00EA5FA7" w:rsidRDefault="00CA578F" w:rsidP="00CA578F">
      <w:pPr>
        <w:pStyle w:val="PL"/>
        <w:rPr>
          <w:rFonts w:eastAsia="SimSun"/>
          <w:snapToGrid w:val="0"/>
        </w:rPr>
      </w:pPr>
      <w:r w:rsidRPr="00EA5FA7">
        <w:rPr>
          <w:noProof w:val="0"/>
          <w:snapToGrid w:val="0"/>
        </w:rPr>
        <w:tab/>
        <w:t>maxnoofBPLMNs</w:t>
      </w:r>
      <w:r w:rsidRPr="00EA5FA7">
        <w:rPr>
          <w:rFonts w:eastAsia="SimSun"/>
          <w:snapToGrid w:val="0"/>
        </w:rPr>
        <w:t>,</w:t>
      </w:r>
    </w:p>
    <w:p w14:paraId="2471A5F9" w14:textId="77777777" w:rsidR="00CA578F" w:rsidRPr="00EA5FA7" w:rsidRDefault="00CA578F" w:rsidP="00CA578F">
      <w:pPr>
        <w:pStyle w:val="PL"/>
        <w:rPr>
          <w:rFonts w:eastAsia="SimSun"/>
          <w:snapToGrid w:val="0"/>
        </w:rPr>
      </w:pPr>
      <w:r w:rsidRPr="00EA5FA7">
        <w:rPr>
          <w:rFonts w:eastAsia="SimSun"/>
          <w:snapToGrid w:val="0"/>
        </w:rPr>
        <w:tab/>
      </w:r>
      <w:r w:rsidRPr="00EA5FA7">
        <w:rPr>
          <w:noProof w:val="0"/>
        </w:rPr>
        <w:t>maxnoofBPLMNsNRminus1,</w:t>
      </w:r>
    </w:p>
    <w:p w14:paraId="36F914EE" w14:textId="77777777" w:rsidR="00CA578F" w:rsidRPr="00EA5FA7" w:rsidRDefault="00CA578F" w:rsidP="00CA578F">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0CA4AF47" w14:textId="77777777" w:rsidR="00CA578F" w:rsidRPr="00EA5FA7" w:rsidRDefault="00CA578F" w:rsidP="00CA578F">
      <w:pPr>
        <w:pStyle w:val="PL"/>
        <w:rPr>
          <w:rFonts w:eastAsia="SimSun"/>
          <w:snapToGrid w:val="0"/>
        </w:rPr>
      </w:pPr>
      <w:r w:rsidRPr="00EA5FA7">
        <w:rPr>
          <w:rFonts w:eastAsia="SimSun"/>
          <w:snapToGrid w:val="0"/>
        </w:rPr>
        <w:tab/>
        <w:t>maxnoofNrCellBands,</w:t>
      </w:r>
    </w:p>
    <w:p w14:paraId="24E4EED7" w14:textId="77777777" w:rsidR="00CA578F" w:rsidRPr="00EA5FA7" w:rsidRDefault="00CA578F" w:rsidP="00CA578F">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7DAB82D9" w14:textId="77777777" w:rsidR="00CA578F" w:rsidRPr="00EA5FA7" w:rsidRDefault="00CA578F" w:rsidP="00CA578F">
      <w:pPr>
        <w:pStyle w:val="PL"/>
        <w:rPr>
          <w:rFonts w:eastAsia="SimSun"/>
          <w:snapToGrid w:val="0"/>
        </w:rPr>
      </w:pPr>
      <w:r w:rsidRPr="00EA5FA7">
        <w:rPr>
          <w:rFonts w:eastAsia="SimSun"/>
          <w:snapToGrid w:val="0"/>
        </w:rPr>
        <w:tab/>
        <w:t>maxnoofQoSFlows,</w:t>
      </w:r>
    </w:p>
    <w:p w14:paraId="37C7A962" w14:textId="77777777" w:rsidR="00CA578F" w:rsidRPr="00EA5FA7" w:rsidRDefault="00CA578F" w:rsidP="00CA578F">
      <w:pPr>
        <w:pStyle w:val="PL"/>
        <w:rPr>
          <w:rFonts w:eastAsia="SimSun"/>
          <w:snapToGrid w:val="0"/>
        </w:rPr>
      </w:pPr>
      <w:r w:rsidRPr="00EA5FA7">
        <w:rPr>
          <w:rFonts w:eastAsia="SimSun"/>
          <w:snapToGrid w:val="0"/>
        </w:rPr>
        <w:tab/>
        <w:t>maxnoofSliceItems,</w:t>
      </w:r>
    </w:p>
    <w:p w14:paraId="01B9D378" w14:textId="77777777" w:rsidR="00CA578F" w:rsidRPr="00EA5FA7" w:rsidRDefault="00CA578F" w:rsidP="00CA578F">
      <w:pPr>
        <w:pStyle w:val="PL"/>
        <w:rPr>
          <w:rFonts w:eastAsia="SimSun"/>
          <w:snapToGrid w:val="0"/>
        </w:rPr>
      </w:pPr>
      <w:r w:rsidRPr="00EA5FA7">
        <w:rPr>
          <w:rFonts w:eastAsia="SimSun"/>
          <w:snapToGrid w:val="0"/>
        </w:rPr>
        <w:tab/>
        <w:t>maxnoofSIBTypes,</w:t>
      </w:r>
    </w:p>
    <w:p w14:paraId="50F26547" w14:textId="77777777" w:rsidR="00CA578F" w:rsidRPr="00EA5FA7" w:rsidRDefault="00CA578F" w:rsidP="00CA578F">
      <w:pPr>
        <w:pStyle w:val="PL"/>
        <w:rPr>
          <w:rFonts w:eastAsia="SimSun"/>
          <w:snapToGrid w:val="0"/>
        </w:rPr>
      </w:pPr>
      <w:r w:rsidRPr="00EA5FA7">
        <w:rPr>
          <w:rFonts w:eastAsia="SimSun"/>
          <w:snapToGrid w:val="0"/>
        </w:rPr>
        <w:tab/>
        <w:t>maxnoofSITypes,</w:t>
      </w:r>
    </w:p>
    <w:p w14:paraId="7E2447F5" w14:textId="77777777" w:rsidR="00CA578F" w:rsidRPr="00EA5FA7" w:rsidRDefault="00CA578F" w:rsidP="00CA578F">
      <w:pPr>
        <w:pStyle w:val="PL"/>
        <w:rPr>
          <w:rFonts w:eastAsia="SimSun"/>
          <w:snapToGrid w:val="0"/>
        </w:rPr>
      </w:pPr>
      <w:r w:rsidRPr="00EA5FA7">
        <w:rPr>
          <w:rFonts w:eastAsia="SimSun"/>
          <w:snapToGrid w:val="0"/>
        </w:rPr>
        <w:tab/>
        <w:t>maxCellineNB,</w:t>
      </w:r>
    </w:p>
    <w:p w14:paraId="50E979D0" w14:textId="77777777" w:rsidR="00CA578F" w:rsidRPr="00EA5FA7" w:rsidRDefault="00CA578F" w:rsidP="00CA578F">
      <w:pPr>
        <w:pStyle w:val="PL"/>
        <w:rPr>
          <w:rFonts w:eastAsia="SimSun"/>
          <w:snapToGrid w:val="0"/>
        </w:rPr>
      </w:pPr>
      <w:r w:rsidRPr="00EA5FA7">
        <w:rPr>
          <w:rFonts w:eastAsia="SimSun"/>
          <w:snapToGrid w:val="0"/>
        </w:rPr>
        <w:tab/>
        <w:t>maxnoofExtendedBPLMNs,</w:t>
      </w:r>
    </w:p>
    <w:p w14:paraId="27F30B7D" w14:textId="77777777" w:rsidR="00CA578F" w:rsidRPr="00EA5FA7" w:rsidRDefault="00CA578F" w:rsidP="00CA578F">
      <w:pPr>
        <w:pStyle w:val="PL"/>
        <w:rPr>
          <w:rFonts w:eastAsia="SimSun"/>
          <w:snapToGrid w:val="0"/>
        </w:rPr>
      </w:pPr>
      <w:r w:rsidRPr="00EA5FA7">
        <w:rPr>
          <w:rFonts w:eastAsia="SimSun"/>
          <w:snapToGrid w:val="0"/>
        </w:rPr>
        <w:tab/>
        <w:t>maxnoofAdditionalSIBs,</w:t>
      </w:r>
    </w:p>
    <w:p w14:paraId="320C759B" w14:textId="77777777" w:rsidR="00CA578F" w:rsidRPr="00EA5FA7" w:rsidRDefault="00CA578F" w:rsidP="00CA578F">
      <w:pPr>
        <w:pStyle w:val="PL"/>
        <w:rPr>
          <w:rFonts w:cs="Arial"/>
          <w:szCs w:val="18"/>
          <w:lang w:eastAsia="ja-JP"/>
        </w:rPr>
      </w:pPr>
      <w:r w:rsidRPr="00EA5FA7">
        <w:rPr>
          <w:rFonts w:cs="Arial"/>
          <w:szCs w:val="18"/>
          <w:lang w:eastAsia="ja-JP"/>
        </w:rPr>
        <w:tab/>
        <w:t>maxnoofUACPLMNs,</w:t>
      </w:r>
    </w:p>
    <w:p w14:paraId="230881D1" w14:textId="77777777" w:rsidR="00CA578F" w:rsidRPr="00EA5FA7" w:rsidRDefault="00CA578F" w:rsidP="00CA578F">
      <w:pPr>
        <w:pStyle w:val="PL"/>
        <w:rPr>
          <w:rFonts w:cs="Arial"/>
          <w:szCs w:val="18"/>
          <w:lang w:eastAsia="ja-JP"/>
        </w:rPr>
      </w:pPr>
      <w:r w:rsidRPr="00EA5FA7">
        <w:rPr>
          <w:rFonts w:cs="Arial"/>
          <w:szCs w:val="18"/>
          <w:lang w:eastAsia="ja-JP"/>
        </w:rPr>
        <w:tab/>
        <w:t>maxnoofUACperPLMN,</w:t>
      </w:r>
    </w:p>
    <w:p w14:paraId="186905D8" w14:textId="77777777" w:rsidR="00CA578F" w:rsidRPr="00EA5FA7" w:rsidRDefault="00CA578F" w:rsidP="00CA578F">
      <w:pPr>
        <w:pStyle w:val="PL"/>
        <w:rPr>
          <w:rFonts w:cs="Arial"/>
          <w:szCs w:val="18"/>
          <w:lang w:eastAsia="ja-JP"/>
        </w:rPr>
      </w:pPr>
      <w:r w:rsidRPr="00EA5FA7">
        <w:rPr>
          <w:rFonts w:cs="Arial"/>
          <w:szCs w:val="18"/>
          <w:lang w:eastAsia="ja-JP"/>
        </w:rPr>
        <w:tab/>
        <w:t>maxCellingNBDU,</w:t>
      </w:r>
    </w:p>
    <w:p w14:paraId="1011FDEC" w14:textId="77777777" w:rsidR="00CA578F" w:rsidRPr="00EA5FA7" w:rsidRDefault="00CA578F" w:rsidP="00CA578F">
      <w:pPr>
        <w:pStyle w:val="PL"/>
        <w:rPr>
          <w:rFonts w:cs="Arial"/>
          <w:szCs w:val="18"/>
          <w:lang w:eastAsia="ja-JP"/>
        </w:rPr>
      </w:pPr>
      <w:r w:rsidRPr="00EA5FA7">
        <w:rPr>
          <w:rFonts w:cs="Arial"/>
          <w:szCs w:val="18"/>
          <w:lang w:eastAsia="ja-JP"/>
        </w:rPr>
        <w:tab/>
        <w:t>maxnoofTLAs,</w:t>
      </w:r>
    </w:p>
    <w:p w14:paraId="1D470108" w14:textId="77777777" w:rsidR="00CA578F" w:rsidRPr="005C1E01" w:rsidRDefault="00CA578F" w:rsidP="00CA578F">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47FF4F85" w14:textId="77777777" w:rsidR="00CA578F" w:rsidRPr="00EA5FA7" w:rsidRDefault="00CA578F" w:rsidP="00CA578F">
      <w:pPr>
        <w:pStyle w:val="PL"/>
        <w:rPr>
          <w:rFonts w:cs="Arial"/>
          <w:szCs w:val="18"/>
          <w:lang w:eastAsia="ja-JP"/>
        </w:rPr>
      </w:pPr>
      <w:r w:rsidRPr="005C1E01">
        <w:rPr>
          <w:rFonts w:cs="Arial"/>
          <w:szCs w:val="18"/>
          <w:lang w:eastAsia="ja-JP"/>
        </w:rPr>
        <w:tab/>
        <w:t>maxnoofslots</w:t>
      </w:r>
      <w:ins w:id="2751" w:author="Author">
        <w:r>
          <w:rPr>
            <w:rFonts w:cs="Arial"/>
            <w:szCs w:val="18"/>
            <w:lang w:eastAsia="ja-JP"/>
          </w:rPr>
          <w:t>,</w:t>
        </w:r>
      </w:ins>
    </w:p>
    <w:p w14:paraId="289A8353" w14:textId="77777777" w:rsidR="00CA578F" w:rsidRDefault="00CA578F" w:rsidP="00CA578F">
      <w:pPr>
        <w:pStyle w:val="PL"/>
        <w:rPr>
          <w:ins w:id="2752" w:author="Author"/>
          <w:rFonts w:eastAsia="SimSun"/>
          <w:snapToGrid w:val="0"/>
        </w:rPr>
      </w:pPr>
      <w:ins w:id="2753" w:author="Author">
        <w:r>
          <w:rPr>
            <w:rFonts w:eastAsia="SimSun"/>
            <w:snapToGrid w:val="0"/>
          </w:rPr>
          <w:tab/>
        </w:r>
        <w:r w:rsidRPr="00361593">
          <w:rPr>
            <w:rFonts w:eastAsia="SimSun"/>
            <w:snapToGrid w:val="0"/>
          </w:rPr>
          <w:t>maxnoofSSBAreas</w:t>
        </w:r>
        <w:r>
          <w:rPr>
            <w:rFonts w:eastAsia="SimSun"/>
            <w:snapToGrid w:val="0"/>
          </w:rPr>
          <w:t>,</w:t>
        </w:r>
      </w:ins>
    </w:p>
    <w:p w14:paraId="4AACD11B" w14:textId="77777777" w:rsidR="00CA578F" w:rsidRDefault="00CA578F" w:rsidP="00CA578F">
      <w:pPr>
        <w:pStyle w:val="PL"/>
        <w:rPr>
          <w:ins w:id="2754" w:author="Author"/>
          <w:rFonts w:cs="Arial"/>
          <w:szCs w:val="18"/>
          <w:lang w:eastAsia="ja-JP"/>
        </w:rPr>
      </w:pPr>
      <w:ins w:id="2755" w:author="Author">
        <w:r>
          <w:rPr>
            <w:lang w:eastAsia="ja-JP"/>
          </w:rPr>
          <w:tab/>
          <w:t>maxnoofBPLMNsNR</w:t>
        </w:r>
        <w:r>
          <w:rPr>
            <w:rFonts w:cs="Arial"/>
            <w:szCs w:val="18"/>
            <w:lang w:eastAsia="ja-JP"/>
          </w:rPr>
          <w:t>,</w:t>
        </w:r>
      </w:ins>
    </w:p>
    <w:p w14:paraId="62DEDD5C" w14:textId="77777777" w:rsidR="00CA578F" w:rsidRPr="00FD0425" w:rsidRDefault="00CA578F" w:rsidP="00CA578F">
      <w:pPr>
        <w:pStyle w:val="PL"/>
        <w:rPr>
          <w:ins w:id="2756" w:author="Author"/>
        </w:rPr>
      </w:pPr>
      <w:ins w:id="2757" w:author="Author">
        <w:r w:rsidRPr="00FD0425">
          <w:tab/>
        </w:r>
        <w:r w:rsidRPr="00C16193">
          <w:t>max</w:t>
        </w:r>
        <w:r>
          <w:t>noof</w:t>
        </w:r>
        <w:r w:rsidRPr="00C16193">
          <w:t>NRSCSs</w:t>
        </w:r>
        <w:r>
          <w:t>,</w:t>
        </w:r>
      </w:ins>
    </w:p>
    <w:p w14:paraId="1ADF097C" w14:textId="77777777" w:rsidR="00CA578F" w:rsidRPr="00FD0425" w:rsidRDefault="00CA578F" w:rsidP="00CA578F">
      <w:pPr>
        <w:pStyle w:val="PL"/>
        <w:rPr>
          <w:ins w:id="2758" w:author="Author"/>
        </w:rPr>
      </w:pPr>
      <w:ins w:id="2759" w:author="Author">
        <w:r w:rsidRPr="00FD0425">
          <w:tab/>
        </w:r>
        <w:r w:rsidRPr="00203B54">
          <w:t>maxnoofPhysicalResourceBlocks</w:t>
        </w:r>
        <w:r>
          <w:t>,</w:t>
        </w:r>
      </w:ins>
    </w:p>
    <w:p w14:paraId="797BA592" w14:textId="77777777" w:rsidR="00CA578F" w:rsidRPr="00FD0425" w:rsidRDefault="00CA578F" w:rsidP="00CA578F">
      <w:pPr>
        <w:pStyle w:val="PL"/>
        <w:rPr>
          <w:ins w:id="2760" w:author="Author"/>
        </w:rPr>
      </w:pPr>
      <w:ins w:id="2761" w:author="Author">
        <w:r w:rsidRPr="00FD0425">
          <w:tab/>
        </w:r>
        <w:r w:rsidRPr="00203B54">
          <w:t>maxnoofPhysicalResourceBlocks</w:t>
        </w:r>
        <w:r>
          <w:t>-1,</w:t>
        </w:r>
      </w:ins>
    </w:p>
    <w:p w14:paraId="178BD5D7" w14:textId="77777777" w:rsidR="00CA578F" w:rsidRDefault="00CA578F" w:rsidP="00CA578F">
      <w:pPr>
        <w:pStyle w:val="PL"/>
        <w:rPr>
          <w:ins w:id="2762" w:author="Author"/>
        </w:rPr>
      </w:pPr>
      <w:ins w:id="2763" w:author="Author">
        <w:r w:rsidRPr="00FD0425">
          <w:tab/>
        </w:r>
        <w:r w:rsidRPr="00EC656A">
          <w:t>maxnoofPRACHconfigs</w:t>
        </w:r>
        <w:r>
          <w:t>,</w:t>
        </w:r>
      </w:ins>
    </w:p>
    <w:p w14:paraId="6A97600F" w14:textId="77777777" w:rsidR="00CA578F" w:rsidRDefault="00CA578F" w:rsidP="00CA578F">
      <w:pPr>
        <w:pStyle w:val="PL"/>
        <w:rPr>
          <w:ins w:id="2764" w:author="Author"/>
        </w:rPr>
      </w:pPr>
      <w:ins w:id="2765" w:author="Author">
        <w:r>
          <w:tab/>
        </w:r>
        <w:r w:rsidRPr="00783B74">
          <w:t>maxnoofRACHReports</w:t>
        </w:r>
        <w:r>
          <w:t>,</w:t>
        </w:r>
      </w:ins>
    </w:p>
    <w:p w14:paraId="4C4D202D" w14:textId="77777777" w:rsidR="00CA578F" w:rsidRPr="00FD0425" w:rsidRDefault="00CA578F" w:rsidP="00CA578F">
      <w:pPr>
        <w:pStyle w:val="PL"/>
        <w:rPr>
          <w:ins w:id="2766" w:author="Author"/>
        </w:rPr>
      </w:pPr>
      <w:ins w:id="2767" w:author="Author">
        <w:r>
          <w:tab/>
        </w:r>
        <w:r w:rsidRPr="00783B74">
          <w:t>maxnoofR</w:t>
        </w:r>
        <w:r>
          <w:t>LF</w:t>
        </w:r>
        <w:r w:rsidRPr="00783B74">
          <w:t>Reports</w:t>
        </w:r>
      </w:ins>
    </w:p>
    <w:p w14:paraId="45D83A6F" w14:textId="77777777" w:rsidR="00CA578F" w:rsidRPr="00EA5FA7" w:rsidRDefault="00CA578F" w:rsidP="00CA578F">
      <w:pPr>
        <w:pStyle w:val="PL"/>
        <w:rPr>
          <w:ins w:id="2768" w:author="Author"/>
          <w:rFonts w:eastAsia="SimSun"/>
          <w:snapToGrid w:val="0"/>
        </w:rPr>
      </w:pPr>
    </w:p>
    <w:p w14:paraId="1346973C" w14:textId="77777777" w:rsidR="00CA578F" w:rsidRPr="00EA5FA7" w:rsidRDefault="00CA578F" w:rsidP="00CA578F">
      <w:pPr>
        <w:pStyle w:val="PL"/>
        <w:rPr>
          <w:rFonts w:eastAsia="SimSun"/>
          <w:snapToGrid w:val="0"/>
        </w:rPr>
      </w:pPr>
    </w:p>
    <w:p w14:paraId="16248349" w14:textId="77777777" w:rsidR="00CA578F" w:rsidRPr="00EA5FA7" w:rsidRDefault="00CA578F" w:rsidP="00CA578F">
      <w:pPr>
        <w:pStyle w:val="PL"/>
        <w:rPr>
          <w:rFonts w:ascii="Times New Roman" w:hAnsi="Times New Roman"/>
          <w:noProof w:val="0"/>
          <w:snapToGrid w:val="0"/>
        </w:rPr>
      </w:pPr>
    </w:p>
    <w:p w14:paraId="11CD3AA0" w14:textId="77777777" w:rsidR="00CA578F" w:rsidRPr="00EA5FA7" w:rsidRDefault="00CA578F" w:rsidP="00CA578F">
      <w:pPr>
        <w:pStyle w:val="PL"/>
        <w:rPr>
          <w:noProof w:val="0"/>
          <w:snapToGrid w:val="0"/>
        </w:rPr>
      </w:pPr>
      <w:r w:rsidRPr="00EA5FA7">
        <w:rPr>
          <w:noProof w:val="0"/>
          <w:snapToGrid w:val="0"/>
        </w:rPr>
        <w:t>FROM F1AP-Constants</w:t>
      </w:r>
    </w:p>
    <w:p w14:paraId="094EBAF5" w14:textId="77777777" w:rsidR="00CA578F" w:rsidRPr="00EA5FA7" w:rsidRDefault="00CA578F" w:rsidP="00CA578F">
      <w:pPr>
        <w:pStyle w:val="PL"/>
        <w:rPr>
          <w:noProof w:val="0"/>
          <w:snapToGrid w:val="0"/>
        </w:rPr>
      </w:pPr>
    </w:p>
    <w:p w14:paraId="2C6710A3" w14:textId="77777777" w:rsidR="00CA578F" w:rsidRPr="00EA5FA7" w:rsidRDefault="00CA578F" w:rsidP="00CA578F">
      <w:pPr>
        <w:pStyle w:val="PL"/>
        <w:rPr>
          <w:noProof w:val="0"/>
          <w:snapToGrid w:val="0"/>
        </w:rPr>
      </w:pPr>
      <w:r w:rsidRPr="00EA5FA7">
        <w:rPr>
          <w:noProof w:val="0"/>
          <w:snapToGrid w:val="0"/>
        </w:rPr>
        <w:tab/>
        <w:t>Criticality,</w:t>
      </w:r>
    </w:p>
    <w:p w14:paraId="08F60992" w14:textId="77777777" w:rsidR="00CA578F" w:rsidRPr="00EA5FA7" w:rsidRDefault="00CA578F" w:rsidP="00CA578F">
      <w:pPr>
        <w:pStyle w:val="PL"/>
        <w:rPr>
          <w:noProof w:val="0"/>
          <w:snapToGrid w:val="0"/>
        </w:rPr>
      </w:pPr>
      <w:r w:rsidRPr="00EA5FA7">
        <w:rPr>
          <w:noProof w:val="0"/>
          <w:snapToGrid w:val="0"/>
        </w:rPr>
        <w:tab/>
        <w:t>ProcedureCode,</w:t>
      </w:r>
    </w:p>
    <w:p w14:paraId="61D9DD09" w14:textId="77777777" w:rsidR="00CA578F" w:rsidRPr="00EA5FA7" w:rsidRDefault="00CA578F" w:rsidP="00CA578F">
      <w:pPr>
        <w:pStyle w:val="PL"/>
        <w:rPr>
          <w:noProof w:val="0"/>
          <w:snapToGrid w:val="0"/>
        </w:rPr>
      </w:pPr>
      <w:r w:rsidRPr="00EA5FA7">
        <w:rPr>
          <w:noProof w:val="0"/>
          <w:snapToGrid w:val="0"/>
        </w:rPr>
        <w:tab/>
        <w:t>ProtocolIE-ID,</w:t>
      </w:r>
    </w:p>
    <w:p w14:paraId="7E01888B" w14:textId="77777777" w:rsidR="00CA578F" w:rsidRPr="00EA5FA7" w:rsidRDefault="00CA578F" w:rsidP="00CA578F">
      <w:pPr>
        <w:pStyle w:val="PL"/>
        <w:rPr>
          <w:noProof w:val="0"/>
          <w:snapToGrid w:val="0"/>
        </w:rPr>
      </w:pPr>
      <w:r w:rsidRPr="00EA5FA7">
        <w:rPr>
          <w:noProof w:val="0"/>
          <w:snapToGrid w:val="0"/>
        </w:rPr>
        <w:tab/>
        <w:t>TriggeringMessage</w:t>
      </w:r>
    </w:p>
    <w:p w14:paraId="1BE03A61" w14:textId="77777777" w:rsidR="00CA578F" w:rsidRPr="00EA5FA7" w:rsidRDefault="00CA578F" w:rsidP="00CA578F">
      <w:pPr>
        <w:pStyle w:val="PL"/>
        <w:rPr>
          <w:noProof w:val="0"/>
          <w:snapToGrid w:val="0"/>
        </w:rPr>
      </w:pPr>
    </w:p>
    <w:p w14:paraId="042C54B6" w14:textId="77777777" w:rsidR="00CA578F" w:rsidRPr="00EA5FA7" w:rsidRDefault="00CA578F" w:rsidP="00CA578F">
      <w:pPr>
        <w:pStyle w:val="PL"/>
        <w:rPr>
          <w:noProof w:val="0"/>
          <w:snapToGrid w:val="0"/>
        </w:rPr>
      </w:pPr>
      <w:r w:rsidRPr="00EA5FA7">
        <w:rPr>
          <w:noProof w:val="0"/>
          <w:snapToGrid w:val="0"/>
        </w:rPr>
        <w:t>FROM F1AP-CommonDataTypes</w:t>
      </w:r>
    </w:p>
    <w:p w14:paraId="33BA89CF" w14:textId="77777777" w:rsidR="00CA578F" w:rsidRPr="00EA5FA7" w:rsidRDefault="00CA578F" w:rsidP="00CA578F">
      <w:pPr>
        <w:pStyle w:val="PL"/>
        <w:rPr>
          <w:noProof w:val="0"/>
          <w:snapToGrid w:val="0"/>
        </w:rPr>
      </w:pPr>
    </w:p>
    <w:p w14:paraId="16458CD0" w14:textId="77777777" w:rsidR="00CA578F" w:rsidRPr="00EA5FA7" w:rsidRDefault="00CA578F" w:rsidP="00CA578F">
      <w:pPr>
        <w:pStyle w:val="PL"/>
        <w:rPr>
          <w:noProof w:val="0"/>
          <w:snapToGrid w:val="0"/>
        </w:rPr>
      </w:pPr>
      <w:r w:rsidRPr="00EA5FA7">
        <w:rPr>
          <w:noProof w:val="0"/>
          <w:snapToGrid w:val="0"/>
        </w:rPr>
        <w:tab/>
        <w:t>ProtocolExtensionContainer{},</w:t>
      </w:r>
    </w:p>
    <w:p w14:paraId="0537CD66" w14:textId="77777777" w:rsidR="00CA578F" w:rsidRPr="00EA5FA7" w:rsidRDefault="00CA578F" w:rsidP="00CA578F">
      <w:pPr>
        <w:pStyle w:val="PL"/>
        <w:rPr>
          <w:noProof w:val="0"/>
          <w:snapToGrid w:val="0"/>
        </w:rPr>
      </w:pPr>
      <w:r w:rsidRPr="00EA5FA7">
        <w:rPr>
          <w:noProof w:val="0"/>
          <w:snapToGrid w:val="0"/>
        </w:rPr>
        <w:tab/>
        <w:t>F1AP-PROTOCOL-EXTENSION,</w:t>
      </w:r>
    </w:p>
    <w:p w14:paraId="48CF809F" w14:textId="77777777" w:rsidR="00CA578F" w:rsidRPr="00EA5FA7" w:rsidRDefault="00CA578F" w:rsidP="00CA578F">
      <w:pPr>
        <w:pStyle w:val="PL"/>
        <w:rPr>
          <w:noProof w:val="0"/>
          <w:snapToGrid w:val="0"/>
        </w:rPr>
      </w:pPr>
      <w:r w:rsidRPr="00EA5FA7">
        <w:rPr>
          <w:noProof w:val="0"/>
          <w:snapToGrid w:val="0"/>
        </w:rPr>
        <w:tab/>
        <w:t>ProtocolIE-SingleContainer{},</w:t>
      </w:r>
    </w:p>
    <w:p w14:paraId="5B8620F0" w14:textId="77777777" w:rsidR="00CA578F" w:rsidRPr="00EA5FA7" w:rsidRDefault="00CA578F" w:rsidP="00CA578F">
      <w:pPr>
        <w:pStyle w:val="PL"/>
        <w:rPr>
          <w:noProof w:val="0"/>
          <w:snapToGrid w:val="0"/>
        </w:rPr>
      </w:pPr>
      <w:r w:rsidRPr="00EA5FA7">
        <w:rPr>
          <w:noProof w:val="0"/>
          <w:snapToGrid w:val="0"/>
        </w:rPr>
        <w:tab/>
        <w:t>F1AP-PROTOCOL-IES</w:t>
      </w:r>
    </w:p>
    <w:p w14:paraId="43AA7479" w14:textId="77777777" w:rsidR="00CA578F" w:rsidRPr="00EA5FA7" w:rsidRDefault="00CA578F" w:rsidP="00CA578F">
      <w:pPr>
        <w:pStyle w:val="PL"/>
        <w:rPr>
          <w:noProof w:val="0"/>
          <w:snapToGrid w:val="0"/>
        </w:rPr>
      </w:pPr>
    </w:p>
    <w:p w14:paraId="7D432543" w14:textId="77777777" w:rsidR="00CA578F" w:rsidRPr="00EA5FA7" w:rsidRDefault="00CA578F" w:rsidP="00CA578F">
      <w:pPr>
        <w:pStyle w:val="PL"/>
        <w:rPr>
          <w:noProof w:val="0"/>
          <w:snapToGrid w:val="0"/>
        </w:rPr>
      </w:pPr>
      <w:r w:rsidRPr="00EA5FA7">
        <w:rPr>
          <w:noProof w:val="0"/>
          <w:snapToGrid w:val="0"/>
        </w:rPr>
        <w:t>FROM F1AP-Containers;</w:t>
      </w:r>
    </w:p>
    <w:p w14:paraId="13F97D58" w14:textId="77777777" w:rsidR="00CA578F" w:rsidRPr="00EA5FA7" w:rsidRDefault="00CA578F" w:rsidP="00CA578F">
      <w:pPr>
        <w:pStyle w:val="PL"/>
        <w:rPr>
          <w:noProof w:val="0"/>
          <w:snapToGrid w:val="0"/>
        </w:rPr>
      </w:pPr>
    </w:p>
    <w:p w14:paraId="654A5223" w14:textId="77777777" w:rsidR="00CA578F" w:rsidRPr="00EA5FA7" w:rsidRDefault="00CA578F" w:rsidP="00CA578F">
      <w:pPr>
        <w:pStyle w:val="PL"/>
        <w:outlineLvl w:val="3"/>
        <w:rPr>
          <w:noProof w:val="0"/>
          <w:snapToGrid w:val="0"/>
        </w:rPr>
      </w:pPr>
      <w:r w:rsidRPr="00EA5FA7">
        <w:rPr>
          <w:noProof w:val="0"/>
          <w:snapToGrid w:val="0"/>
        </w:rPr>
        <w:t>-- A</w:t>
      </w:r>
    </w:p>
    <w:p w14:paraId="6F3DF941" w14:textId="77777777" w:rsidR="00CA578F" w:rsidRPr="00EA5FA7" w:rsidRDefault="00CA578F" w:rsidP="00CA578F">
      <w:pPr>
        <w:pStyle w:val="PL"/>
        <w:rPr>
          <w:rFonts w:eastAsia="SimSun"/>
        </w:rPr>
      </w:pPr>
    </w:p>
    <w:p w14:paraId="37902C13" w14:textId="77777777" w:rsidR="00CA578F" w:rsidRPr="00EA5FA7" w:rsidRDefault="00CA578F" w:rsidP="00CA578F">
      <w:pPr>
        <w:pStyle w:val="PL"/>
        <w:rPr>
          <w:rFonts w:eastAsia="SimSun"/>
        </w:rPr>
      </w:pPr>
      <w:r w:rsidRPr="00EA5FA7">
        <w:rPr>
          <w:rFonts w:eastAsia="SimSun"/>
        </w:rPr>
        <w:t>AdditionalSIBMessageList ::= SEQUENCE (SIZE(1..maxnoofAdditionalSIBs)) OF AdditionalSIBMessageList-Item</w:t>
      </w:r>
    </w:p>
    <w:p w14:paraId="30F79950" w14:textId="77777777" w:rsidR="00CA578F" w:rsidRPr="00EA5FA7" w:rsidRDefault="00CA578F" w:rsidP="00CA578F">
      <w:pPr>
        <w:pStyle w:val="PL"/>
        <w:rPr>
          <w:rFonts w:eastAsia="SimSun"/>
        </w:rPr>
      </w:pPr>
    </w:p>
    <w:p w14:paraId="25C165AF" w14:textId="77777777" w:rsidR="00CA578F" w:rsidRPr="00EA5FA7" w:rsidRDefault="00CA578F" w:rsidP="00CA578F">
      <w:pPr>
        <w:pStyle w:val="PL"/>
        <w:rPr>
          <w:rFonts w:eastAsia="SimSun"/>
        </w:rPr>
      </w:pPr>
      <w:r w:rsidRPr="00EA5FA7">
        <w:rPr>
          <w:rFonts w:eastAsia="SimSun"/>
        </w:rPr>
        <w:t>AdditionalSIBMessageList-Item ::= SEQUENCE {</w:t>
      </w:r>
    </w:p>
    <w:p w14:paraId="0766B954" w14:textId="77777777" w:rsidR="00CA578F" w:rsidRPr="00EA5FA7" w:rsidRDefault="00CA578F" w:rsidP="00CA578F">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AE07B53"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60E7CE48" w14:textId="77777777" w:rsidR="00CA578F" w:rsidRPr="00EA5FA7" w:rsidRDefault="00CA578F" w:rsidP="00CA578F">
      <w:pPr>
        <w:pStyle w:val="PL"/>
        <w:rPr>
          <w:rFonts w:eastAsia="SimSun"/>
        </w:rPr>
      </w:pPr>
      <w:r w:rsidRPr="00EA5FA7">
        <w:rPr>
          <w:rFonts w:eastAsia="SimSun"/>
        </w:rPr>
        <w:t>}</w:t>
      </w:r>
    </w:p>
    <w:p w14:paraId="37E183A9" w14:textId="77777777" w:rsidR="00CA578F" w:rsidRPr="00EA5FA7" w:rsidRDefault="00CA578F" w:rsidP="00CA578F">
      <w:pPr>
        <w:pStyle w:val="PL"/>
        <w:rPr>
          <w:rFonts w:eastAsia="SimSun"/>
        </w:rPr>
      </w:pPr>
    </w:p>
    <w:p w14:paraId="6184CCA0" w14:textId="77777777" w:rsidR="00CA578F" w:rsidRPr="00EA5FA7" w:rsidRDefault="00CA578F" w:rsidP="00CA578F">
      <w:pPr>
        <w:pStyle w:val="PL"/>
        <w:rPr>
          <w:rFonts w:eastAsia="SimSun"/>
        </w:rPr>
      </w:pPr>
      <w:r w:rsidRPr="00EA5FA7">
        <w:rPr>
          <w:rFonts w:eastAsia="SimSun"/>
        </w:rPr>
        <w:t>AdditionalSIBMessageList-Item-ExtIEs F1AP-PROTOCOL-EXTENSION ::= {</w:t>
      </w:r>
    </w:p>
    <w:p w14:paraId="3EAAF4FC" w14:textId="77777777" w:rsidR="00CA578F" w:rsidRPr="00EA5FA7" w:rsidRDefault="00CA578F" w:rsidP="00CA578F">
      <w:pPr>
        <w:pStyle w:val="PL"/>
        <w:rPr>
          <w:rFonts w:eastAsia="SimSun"/>
        </w:rPr>
      </w:pPr>
      <w:r w:rsidRPr="00EA5FA7">
        <w:rPr>
          <w:rFonts w:eastAsia="SimSun"/>
        </w:rPr>
        <w:tab/>
        <w:t>...</w:t>
      </w:r>
    </w:p>
    <w:p w14:paraId="3F853FBD" w14:textId="77777777" w:rsidR="00CA578F" w:rsidRPr="00EA5FA7" w:rsidRDefault="00CA578F" w:rsidP="00CA578F">
      <w:pPr>
        <w:pStyle w:val="PL"/>
        <w:rPr>
          <w:rFonts w:eastAsia="SimSun"/>
        </w:rPr>
      </w:pPr>
      <w:r w:rsidRPr="00EA5FA7">
        <w:rPr>
          <w:rFonts w:eastAsia="SimSun"/>
        </w:rPr>
        <w:t>}</w:t>
      </w:r>
    </w:p>
    <w:p w14:paraId="75EB077B" w14:textId="77777777" w:rsidR="00CA578F" w:rsidRPr="00EA5FA7" w:rsidRDefault="00CA578F" w:rsidP="00CA578F">
      <w:pPr>
        <w:pStyle w:val="PL"/>
        <w:rPr>
          <w:rFonts w:eastAsia="SimSun"/>
        </w:rPr>
      </w:pPr>
    </w:p>
    <w:p w14:paraId="548AE102" w14:textId="77777777" w:rsidR="00CA578F" w:rsidRPr="00EA5FA7" w:rsidRDefault="00CA578F" w:rsidP="00CA578F">
      <w:pPr>
        <w:pStyle w:val="PL"/>
        <w:rPr>
          <w:noProof w:val="0"/>
          <w:snapToGrid w:val="0"/>
        </w:rPr>
      </w:pPr>
      <w:r w:rsidRPr="00EA5FA7">
        <w:rPr>
          <w:noProof w:val="0"/>
          <w:snapToGrid w:val="0"/>
        </w:rPr>
        <w:t>AdditionalRRMPriorityIndex ::= BIT STRING (SIZE(32))</w:t>
      </w:r>
    </w:p>
    <w:p w14:paraId="6EE6F625" w14:textId="77777777" w:rsidR="00CA578F" w:rsidRPr="00EA5FA7" w:rsidRDefault="00CA578F" w:rsidP="00CA578F">
      <w:pPr>
        <w:pStyle w:val="PL"/>
        <w:rPr>
          <w:rFonts w:eastAsia="SimSun"/>
        </w:rPr>
      </w:pPr>
    </w:p>
    <w:p w14:paraId="2D7DE347" w14:textId="77777777" w:rsidR="00CA578F" w:rsidRPr="00EA5FA7" w:rsidRDefault="00CA578F" w:rsidP="00CA578F">
      <w:pPr>
        <w:pStyle w:val="PL"/>
        <w:rPr>
          <w:rFonts w:eastAsia="SimSun"/>
        </w:rPr>
      </w:pPr>
      <w:r w:rsidRPr="00EA5FA7">
        <w:rPr>
          <w:rFonts w:eastAsia="SimSun"/>
        </w:rPr>
        <w:t>AggressorCellList ::= SEQUENCE (SIZE(1..maxCellingNBDU)) OF AggressorCellList-Item</w:t>
      </w:r>
    </w:p>
    <w:p w14:paraId="5184DBC1" w14:textId="77777777" w:rsidR="00CA578F" w:rsidRPr="00EA5FA7" w:rsidRDefault="00CA578F" w:rsidP="00CA578F">
      <w:pPr>
        <w:pStyle w:val="PL"/>
        <w:rPr>
          <w:rFonts w:eastAsia="SimSun"/>
        </w:rPr>
      </w:pPr>
    </w:p>
    <w:p w14:paraId="70EF6775" w14:textId="77777777" w:rsidR="00CA578F" w:rsidRPr="00EA5FA7" w:rsidRDefault="00CA578F" w:rsidP="00CA578F">
      <w:pPr>
        <w:pStyle w:val="PL"/>
        <w:rPr>
          <w:rFonts w:eastAsia="SimSun"/>
        </w:rPr>
      </w:pPr>
      <w:r w:rsidRPr="00EA5FA7">
        <w:rPr>
          <w:rFonts w:eastAsia="SimSun"/>
        </w:rPr>
        <w:t>AggressorCellList-Item ::= SEQUENCE {</w:t>
      </w:r>
    </w:p>
    <w:p w14:paraId="2B60E65F" w14:textId="77777777" w:rsidR="00CA578F" w:rsidRPr="00EA5FA7" w:rsidRDefault="00CA578F" w:rsidP="00CA578F">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3F728F85"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28F8C652" w14:textId="77777777" w:rsidR="00CA578F" w:rsidRPr="00EA5FA7" w:rsidRDefault="00CA578F" w:rsidP="00CA578F">
      <w:pPr>
        <w:pStyle w:val="PL"/>
        <w:rPr>
          <w:rFonts w:eastAsia="SimSun"/>
        </w:rPr>
      </w:pPr>
      <w:r w:rsidRPr="00EA5FA7">
        <w:rPr>
          <w:rFonts w:eastAsia="SimSun"/>
        </w:rPr>
        <w:t>}</w:t>
      </w:r>
    </w:p>
    <w:p w14:paraId="6ADD0BEE" w14:textId="77777777" w:rsidR="00CA578F" w:rsidRPr="00EA5FA7" w:rsidRDefault="00CA578F" w:rsidP="00CA578F">
      <w:pPr>
        <w:pStyle w:val="PL"/>
        <w:rPr>
          <w:rFonts w:eastAsia="SimSun"/>
        </w:rPr>
      </w:pPr>
    </w:p>
    <w:p w14:paraId="3D1FA8FD" w14:textId="77777777" w:rsidR="00CA578F" w:rsidRPr="00EA5FA7" w:rsidRDefault="00CA578F" w:rsidP="00CA578F">
      <w:pPr>
        <w:pStyle w:val="PL"/>
        <w:rPr>
          <w:rFonts w:eastAsia="SimSun"/>
        </w:rPr>
      </w:pPr>
      <w:r w:rsidRPr="00EA5FA7">
        <w:rPr>
          <w:rFonts w:eastAsia="SimSun"/>
        </w:rPr>
        <w:t xml:space="preserve">AggressorCellList-Item-ExtIEs </w:t>
      </w:r>
      <w:r w:rsidRPr="00EA5FA7">
        <w:rPr>
          <w:rFonts w:eastAsia="SimSun"/>
        </w:rPr>
        <w:tab/>
        <w:t>F1AP-PROTOCOL-EXTENSION ::= {</w:t>
      </w:r>
    </w:p>
    <w:p w14:paraId="02A2D1BF" w14:textId="77777777" w:rsidR="00CA578F" w:rsidRPr="00EA5FA7" w:rsidRDefault="00CA578F" w:rsidP="00CA578F">
      <w:pPr>
        <w:pStyle w:val="PL"/>
        <w:rPr>
          <w:rFonts w:eastAsia="SimSun"/>
        </w:rPr>
      </w:pPr>
      <w:r w:rsidRPr="00EA5FA7">
        <w:rPr>
          <w:rFonts w:eastAsia="SimSun"/>
        </w:rPr>
        <w:tab/>
        <w:t>...</w:t>
      </w:r>
    </w:p>
    <w:p w14:paraId="3B554C14" w14:textId="77777777" w:rsidR="00CA578F" w:rsidRPr="00EA5FA7" w:rsidRDefault="00CA578F" w:rsidP="00CA578F">
      <w:pPr>
        <w:pStyle w:val="PL"/>
        <w:rPr>
          <w:rFonts w:eastAsia="SimSun"/>
        </w:rPr>
      </w:pPr>
      <w:r w:rsidRPr="00EA5FA7">
        <w:rPr>
          <w:rFonts w:eastAsia="SimSun"/>
        </w:rPr>
        <w:t>}</w:t>
      </w:r>
    </w:p>
    <w:p w14:paraId="52545DE1" w14:textId="77777777" w:rsidR="00CA578F" w:rsidRPr="00EA5FA7" w:rsidRDefault="00CA578F" w:rsidP="00CA578F">
      <w:pPr>
        <w:pStyle w:val="PL"/>
        <w:rPr>
          <w:rFonts w:eastAsia="SimSun"/>
        </w:rPr>
      </w:pPr>
    </w:p>
    <w:p w14:paraId="09A25D94" w14:textId="77777777" w:rsidR="00CA578F" w:rsidRPr="00EA5FA7" w:rsidRDefault="00CA578F" w:rsidP="00CA578F">
      <w:pPr>
        <w:pStyle w:val="PL"/>
        <w:rPr>
          <w:rFonts w:eastAsia="SimSun"/>
        </w:rPr>
      </w:pPr>
      <w:r w:rsidRPr="00EA5FA7">
        <w:rPr>
          <w:rFonts w:eastAsia="SimSun"/>
        </w:rPr>
        <w:t>AggressorgNBSetID ::= SEQUENCE {</w:t>
      </w:r>
    </w:p>
    <w:p w14:paraId="34ECAC44" w14:textId="77777777" w:rsidR="00CA578F" w:rsidRPr="00EA5FA7" w:rsidRDefault="00CA578F" w:rsidP="00CA578F">
      <w:pPr>
        <w:pStyle w:val="PL"/>
        <w:rPr>
          <w:rFonts w:eastAsia="SimSun"/>
        </w:rPr>
      </w:pPr>
      <w:r w:rsidRPr="00EA5FA7">
        <w:rPr>
          <w:rFonts w:eastAsia="SimSun"/>
        </w:rPr>
        <w:lastRenderedPageBreak/>
        <w:tab/>
        <w:t>aggressorgNBSetID</w:t>
      </w:r>
      <w:r w:rsidRPr="00EA5FA7">
        <w:rPr>
          <w:rFonts w:eastAsia="SimSun"/>
        </w:rPr>
        <w:tab/>
      </w:r>
      <w:r w:rsidRPr="00EA5FA7">
        <w:rPr>
          <w:rFonts w:eastAsia="SimSun"/>
        </w:rPr>
        <w:tab/>
        <w:t>GNBSetID,</w:t>
      </w:r>
    </w:p>
    <w:p w14:paraId="76997AB3"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79052899" w14:textId="77777777" w:rsidR="00CA578F" w:rsidRPr="00EA5FA7" w:rsidRDefault="00CA578F" w:rsidP="00CA578F">
      <w:pPr>
        <w:pStyle w:val="PL"/>
        <w:rPr>
          <w:rFonts w:eastAsia="SimSun"/>
        </w:rPr>
      </w:pPr>
      <w:r w:rsidRPr="00EA5FA7">
        <w:rPr>
          <w:rFonts w:eastAsia="SimSun"/>
        </w:rPr>
        <w:t>}</w:t>
      </w:r>
    </w:p>
    <w:p w14:paraId="55F37449" w14:textId="77777777" w:rsidR="00CA578F" w:rsidRPr="00EA5FA7" w:rsidRDefault="00CA578F" w:rsidP="00CA578F">
      <w:pPr>
        <w:pStyle w:val="PL"/>
        <w:rPr>
          <w:rFonts w:eastAsia="SimSun"/>
        </w:rPr>
      </w:pPr>
    </w:p>
    <w:p w14:paraId="77C0F45A" w14:textId="77777777" w:rsidR="00CA578F" w:rsidRPr="00EA5FA7" w:rsidRDefault="00CA578F" w:rsidP="00CA578F">
      <w:pPr>
        <w:pStyle w:val="PL"/>
        <w:rPr>
          <w:rFonts w:eastAsia="SimSun"/>
        </w:rPr>
      </w:pPr>
      <w:r w:rsidRPr="00EA5FA7">
        <w:rPr>
          <w:rFonts w:eastAsia="SimSun"/>
        </w:rPr>
        <w:t xml:space="preserve">AggressorgNBSetID-ExtIEs </w:t>
      </w:r>
      <w:r w:rsidRPr="00EA5FA7">
        <w:rPr>
          <w:rFonts w:eastAsia="SimSun"/>
        </w:rPr>
        <w:tab/>
        <w:t>F1AP-PROTOCOL-EXTENSION ::= {</w:t>
      </w:r>
    </w:p>
    <w:p w14:paraId="406B06BF" w14:textId="77777777" w:rsidR="00CA578F" w:rsidRPr="00EA5FA7" w:rsidRDefault="00CA578F" w:rsidP="00CA578F">
      <w:pPr>
        <w:pStyle w:val="PL"/>
        <w:rPr>
          <w:rFonts w:eastAsia="SimSun"/>
        </w:rPr>
      </w:pPr>
      <w:r w:rsidRPr="00EA5FA7">
        <w:rPr>
          <w:rFonts w:eastAsia="SimSun"/>
        </w:rPr>
        <w:tab/>
        <w:t>...</w:t>
      </w:r>
    </w:p>
    <w:p w14:paraId="64EEB682" w14:textId="77777777" w:rsidR="00CA578F" w:rsidRPr="00EA5FA7" w:rsidRDefault="00CA578F" w:rsidP="00CA578F">
      <w:pPr>
        <w:pStyle w:val="PL"/>
        <w:rPr>
          <w:rFonts w:eastAsia="SimSun"/>
        </w:rPr>
      </w:pPr>
      <w:r w:rsidRPr="00EA5FA7">
        <w:rPr>
          <w:rFonts w:eastAsia="SimSun"/>
        </w:rPr>
        <w:t>}</w:t>
      </w:r>
    </w:p>
    <w:p w14:paraId="34DC935C" w14:textId="77777777" w:rsidR="00CA578F" w:rsidRPr="00EA5FA7" w:rsidRDefault="00CA578F" w:rsidP="00CA578F">
      <w:pPr>
        <w:pStyle w:val="PL"/>
        <w:rPr>
          <w:rFonts w:eastAsia="SimSun"/>
        </w:rPr>
      </w:pPr>
    </w:p>
    <w:p w14:paraId="0D0E0D1D" w14:textId="77777777" w:rsidR="00CA578F" w:rsidRPr="00EA5FA7" w:rsidRDefault="00CA578F" w:rsidP="00CA578F">
      <w:pPr>
        <w:pStyle w:val="PL"/>
        <w:rPr>
          <w:noProof w:val="0"/>
        </w:rPr>
      </w:pPr>
      <w:r w:rsidRPr="00EA5FA7">
        <w:rPr>
          <w:noProof w:val="0"/>
        </w:rPr>
        <w:t>AllocationAndRetentionPriority ::= SEQUENCE {</w:t>
      </w:r>
    </w:p>
    <w:p w14:paraId="6F19B918" w14:textId="77777777" w:rsidR="00CA578F" w:rsidRPr="00EA5FA7" w:rsidRDefault="00CA578F" w:rsidP="00CA578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8DECA53" w14:textId="77777777" w:rsidR="00CA578F" w:rsidRPr="00EA5FA7" w:rsidRDefault="00CA578F" w:rsidP="00CA578F">
      <w:pPr>
        <w:pStyle w:val="PL"/>
        <w:rPr>
          <w:noProof w:val="0"/>
        </w:rPr>
      </w:pPr>
      <w:r w:rsidRPr="00EA5FA7">
        <w:rPr>
          <w:noProof w:val="0"/>
        </w:rPr>
        <w:tab/>
        <w:t>pre-emptionCapability</w:t>
      </w:r>
      <w:r w:rsidRPr="00EA5FA7">
        <w:rPr>
          <w:noProof w:val="0"/>
        </w:rPr>
        <w:tab/>
      </w:r>
      <w:r w:rsidRPr="00EA5FA7">
        <w:rPr>
          <w:noProof w:val="0"/>
        </w:rPr>
        <w:tab/>
        <w:t>Pre-emptionCapability,</w:t>
      </w:r>
    </w:p>
    <w:p w14:paraId="2604AEB1" w14:textId="77777777" w:rsidR="00CA578F" w:rsidRPr="00EA5FA7" w:rsidRDefault="00CA578F" w:rsidP="00CA578F">
      <w:pPr>
        <w:pStyle w:val="PL"/>
        <w:rPr>
          <w:noProof w:val="0"/>
        </w:rPr>
      </w:pPr>
      <w:r w:rsidRPr="00EA5FA7">
        <w:rPr>
          <w:noProof w:val="0"/>
        </w:rPr>
        <w:tab/>
        <w:t>pre-emptionVulnerability</w:t>
      </w:r>
      <w:r w:rsidRPr="00EA5FA7">
        <w:rPr>
          <w:noProof w:val="0"/>
        </w:rPr>
        <w:tab/>
        <w:t>Pre-emptionVulnerability,</w:t>
      </w:r>
    </w:p>
    <w:p w14:paraId="1CAE7C4B"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CE3015D" w14:textId="77777777" w:rsidR="00CA578F" w:rsidRPr="00EA5FA7" w:rsidRDefault="00CA578F" w:rsidP="00CA578F">
      <w:pPr>
        <w:pStyle w:val="PL"/>
        <w:rPr>
          <w:noProof w:val="0"/>
        </w:rPr>
      </w:pPr>
      <w:r w:rsidRPr="00EA5FA7">
        <w:rPr>
          <w:noProof w:val="0"/>
        </w:rPr>
        <w:tab/>
        <w:t>...</w:t>
      </w:r>
    </w:p>
    <w:p w14:paraId="5BB84EDC" w14:textId="77777777" w:rsidR="00CA578F" w:rsidRPr="00EA5FA7" w:rsidRDefault="00CA578F" w:rsidP="00CA578F">
      <w:pPr>
        <w:pStyle w:val="PL"/>
        <w:rPr>
          <w:noProof w:val="0"/>
        </w:rPr>
      </w:pPr>
      <w:r w:rsidRPr="00EA5FA7">
        <w:rPr>
          <w:noProof w:val="0"/>
        </w:rPr>
        <w:t>}</w:t>
      </w:r>
    </w:p>
    <w:p w14:paraId="48B63459" w14:textId="77777777" w:rsidR="00CA578F" w:rsidRPr="00EA5FA7" w:rsidRDefault="00CA578F" w:rsidP="00CA578F">
      <w:pPr>
        <w:pStyle w:val="PL"/>
        <w:rPr>
          <w:noProof w:val="0"/>
        </w:rPr>
      </w:pPr>
    </w:p>
    <w:p w14:paraId="11031FCA" w14:textId="77777777" w:rsidR="00CA578F" w:rsidRPr="00EA5FA7" w:rsidRDefault="00CA578F" w:rsidP="00CA578F">
      <w:pPr>
        <w:pStyle w:val="PL"/>
        <w:rPr>
          <w:noProof w:val="0"/>
        </w:rPr>
      </w:pPr>
      <w:r w:rsidRPr="00EA5FA7">
        <w:rPr>
          <w:noProof w:val="0"/>
        </w:rPr>
        <w:t>AllocationAndRetentionPriority-ExtIEs F1AP-PROTOCOL-EXTENSION ::= {</w:t>
      </w:r>
    </w:p>
    <w:p w14:paraId="3FE7399C" w14:textId="77777777" w:rsidR="00CA578F" w:rsidRPr="00EA5FA7" w:rsidRDefault="00CA578F" w:rsidP="00CA578F">
      <w:pPr>
        <w:pStyle w:val="PL"/>
        <w:rPr>
          <w:noProof w:val="0"/>
        </w:rPr>
      </w:pPr>
      <w:r w:rsidRPr="00EA5FA7">
        <w:rPr>
          <w:noProof w:val="0"/>
        </w:rPr>
        <w:tab/>
        <w:t>...</w:t>
      </w:r>
    </w:p>
    <w:p w14:paraId="2499FC7A" w14:textId="77777777" w:rsidR="00CA578F" w:rsidRPr="00EA5FA7" w:rsidRDefault="00CA578F" w:rsidP="00CA578F">
      <w:pPr>
        <w:pStyle w:val="PL"/>
        <w:rPr>
          <w:noProof w:val="0"/>
        </w:rPr>
      </w:pPr>
      <w:r w:rsidRPr="00EA5FA7">
        <w:rPr>
          <w:noProof w:val="0"/>
        </w:rPr>
        <w:t>}</w:t>
      </w:r>
    </w:p>
    <w:p w14:paraId="42778FE3" w14:textId="77777777" w:rsidR="00CA578F" w:rsidRPr="00EA5FA7" w:rsidRDefault="00CA578F" w:rsidP="00CA578F">
      <w:pPr>
        <w:pStyle w:val="PL"/>
        <w:rPr>
          <w:noProof w:val="0"/>
        </w:rPr>
      </w:pPr>
    </w:p>
    <w:p w14:paraId="7FD7E0CF" w14:textId="77777777" w:rsidR="00CA578F" w:rsidRPr="00EA5FA7" w:rsidRDefault="00CA578F" w:rsidP="00CA578F">
      <w:pPr>
        <w:pStyle w:val="PL"/>
        <w:rPr>
          <w:noProof w:val="0"/>
        </w:rPr>
      </w:pPr>
      <w:r w:rsidRPr="00EA5FA7">
        <w:rPr>
          <w:noProof w:val="0"/>
        </w:rPr>
        <w:t>Associated-SCell-Item ::= SEQUENCE {</w:t>
      </w:r>
    </w:p>
    <w:p w14:paraId="17D8743D" w14:textId="77777777" w:rsidR="00CA578F" w:rsidRPr="00EA5FA7" w:rsidRDefault="00CA578F" w:rsidP="00CA578F">
      <w:pPr>
        <w:pStyle w:val="PL"/>
        <w:rPr>
          <w:noProof w:val="0"/>
        </w:rPr>
      </w:pPr>
      <w:r w:rsidRPr="00EA5FA7">
        <w:rPr>
          <w:noProof w:val="0"/>
        </w:rPr>
        <w:tab/>
        <w:t>sCell-ID</w:t>
      </w:r>
      <w:r w:rsidRPr="00EA5FA7">
        <w:rPr>
          <w:noProof w:val="0"/>
        </w:rPr>
        <w:tab/>
      </w:r>
      <w:r w:rsidRPr="00EA5FA7">
        <w:rPr>
          <w:noProof w:val="0"/>
        </w:rPr>
        <w:tab/>
        <w:t>NRCGI,</w:t>
      </w:r>
    </w:p>
    <w:p w14:paraId="65F0188E"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46EAFBF8" w14:textId="77777777" w:rsidR="00CA578F" w:rsidRPr="00EA5FA7" w:rsidRDefault="00CA578F" w:rsidP="00CA578F">
      <w:pPr>
        <w:pStyle w:val="PL"/>
        <w:rPr>
          <w:noProof w:val="0"/>
        </w:rPr>
      </w:pPr>
      <w:r w:rsidRPr="00EA5FA7">
        <w:rPr>
          <w:noProof w:val="0"/>
        </w:rPr>
        <w:t>}</w:t>
      </w:r>
    </w:p>
    <w:p w14:paraId="3FD120A7" w14:textId="77777777" w:rsidR="00CA578F" w:rsidRPr="00EA5FA7" w:rsidRDefault="00CA578F" w:rsidP="00CA578F">
      <w:pPr>
        <w:pStyle w:val="PL"/>
        <w:rPr>
          <w:noProof w:val="0"/>
        </w:rPr>
      </w:pPr>
    </w:p>
    <w:p w14:paraId="54DE6C0D" w14:textId="77777777" w:rsidR="00CA578F" w:rsidRPr="00EA5FA7" w:rsidRDefault="00CA578F" w:rsidP="00CA578F">
      <w:pPr>
        <w:pStyle w:val="PL"/>
        <w:rPr>
          <w:noProof w:val="0"/>
        </w:rPr>
      </w:pPr>
      <w:r w:rsidRPr="00EA5FA7">
        <w:rPr>
          <w:noProof w:val="0"/>
        </w:rPr>
        <w:t xml:space="preserve">Associated-SCell-ItemExtIEs </w:t>
      </w:r>
      <w:r w:rsidRPr="00EA5FA7">
        <w:rPr>
          <w:noProof w:val="0"/>
        </w:rPr>
        <w:tab/>
        <w:t>F1AP-PROTOCOL-EXTENSION ::= {</w:t>
      </w:r>
    </w:p>
    <w:p w14:paraId="73E41034" w14:textId="77777777" w:rsidR="00CA578F" w:rsidRPr="00EA5FA7" w:rsidRDefault="00CA578F" w:rsidP="00CA578F">
      <w:pPr>
        <w:pStyle w:val="PL"/>
        <w:rPr>
          <w:noProof w:val="0"/>
        </w:rPr>
      </w:pPr>
      <w:r w:rsidRPr="00EA5FA7">
        <w:rPr>
          <w:noProof w:val="0"/>
        </w:rPr>
        <w:tab/>
        <w:t>...</w:t>
      </w:r>
    </w:p>
    <w:p w14:paraId="0F4E80CC" w14:textId="77777777" w:rsidR="00CA578F" w:rsidRPr="00EA5FA7" w:rsidRDefault="00CA578F" w:rsidP="00CA578F">
      <w:pPr>
        <w:pStyle w:val="PL"/>
        <w:rPr>
          <w:noProof w:val="0"/>
        </w:rPr>
      </w:pPr>
      <w:r w:rsidRPr="00EA5FA7">
        <w:rPr>
          <w:noProof w:val="0"/>
        </w:rPr>
        <w:t>}</w:t>
      </w:r>
    </w:p>
    <w:p w14:paraId="51AFC6C9" w14:textId="77777777" w:rsidR="00CA578F" w:rsidRPr="00EA5FA7" w:rsidRDefault="00CA578F" w:rsidP="00CA578F">
      <w:pPr>
        <w:pStyle w:val="PL"/>
        <w:rPr>
          <w:noProof w:val="0"/>
        </w:rPr>
      </w:pPr>
    </w:p>
    <w:p w14:paraId="5F69DB18" w14:textId="77777777" w:rsidR="00CA578F" w:rsidRPr="00EA5FA7" w:rsidRDefault="00CA578F" w:rsidP="00CA578F">
      <w:pPr>
        <w:pStyle w:val="PL"/>
        <w:rPr>
          <w:noProof w:val="0"/>
        </w:rPr>
      </w:pPr>
      <w:r w:rsidRPr="00EA5FA7">
        <w:rPr>
          <w:noProof w:val="0"/>
        </w:rPr>
        <w:t>AvailablePLMNList ::= SEQUENCE (SIZE(1..maxnoofBPLMNs)) OF AvailablePLMNList-Item</w:t>
      </w:r>
    </w:p>
    <w:p w14:paraId="7B070BE5" w14:textId="77777777" w:rsidR="00CA578F" w:rsidRPr="00EA5FA7" w:rsidRDefault="00CA578F" w:rsidP="00CA578F">
      <w:pPr>
        <w:pStyle w:val="PL"/>
        <w:rPr>
          <w:noProof w:val="0"/>
        </w:rPr>
      </w:pPr>
    </w:p>
    <w:p w14:paraId="58604AC6" w14:textId="77777777" w:rsidR="00CA578F" w:rsidRPr="00EA5FA7" w:rsidRDefault="00CA578F" w:rsidP="00CA578F">
      <w:pPr>
        <w:pStyle w:val="PL"/>
        <w:rPr>
          <w:noProof w:val="0"/>
        </w:rPr>
      </w:pPr>
      <w:r w:rsidRPr="00EA5FA7">
        <w:rPr>
          <w:noProof w:val="0"/>
        </w:rPr>
        <w:t>AvailablePLMNList-Item ::= SEQUENCE {</w:t>
      </w:r>
    </w:p>
    <w:p w14:paraId="01216E11" w14:textId="77777777" w:rsidR="00CA578F" w:rsidRPr="00EA5FA7" w:rsidRDefault="00CA578F" w:rsidP="00CA578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A88375F"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56C1365E" w14:textId="77777777" w:rsidR="00CA578F" w:rsidRPr="00EA5FA7" w:rsidRDefault="00CA578F" w:rsidP="00CA578F">
      <w:pPr>
        <w:pStyle w:val="PL"/>
        <w:rPr>
          <w:noProof w:val="0"/>
        </w:rPr>
      </w:pPr>
      <w:r w:rsidRPr="00EA5FA7">
        <w:rPr>
          <w:noProof w:val="0"/>
        </w:rPr>
        <w:t>}</w:t>
      </w:r>
    </w:p>
    <w:p w14:paraId="4D4F8718" w14:textId="77777777" w:rsidR="00CA578F" w:rsidRPr="00EA5FA7" w:rsidRDefault="00CA578F" w:rsidP="00CA578F">
      <w:pPr>
        <w:pStyle w:val="PL"/>
        <w:rPr>
          <w:noProof w:val="0"/>
        </w:rPr>
      </w:pPr>
    </w:p>
    <w:p w14:paraId="7EFE807A" w14:textId="77777777" w:rsidR="00CA578F" w:rsidRPr="00EA5FA7" w:rsidRDefault="00CA578F" w:rsidP="00CA578F">
      <w:pPr>
        <w:pStyle w:val="PL"/>
        <w:rPr>
          <w:noProof w:val="0"/>
        </w:rPr>
      </w:pPr>
      <w:r w:rsidRPr="00EA5FA7">
        <w:rPr>
          <w:noProof w:val="0"/>
        </w:rPr>
        <w:t>AvailablePLMNList-Item-ExtIEs F1AP-PROTOCOL-EXTENSION ::= {</w:t>
      </w:r>
    </w:p>
    <w:p w14:paraId="0493C395" w14:textId="77777777" w:rsidR="00CA578F" w:rsidRPr="00EA5FA7" w:rsidRDefault="00CA578F" w:rsidP="00CA578F">
      <w:pPr>
        <w:pStyle w:val="PL"/>
        <w:rPr>
          <w:noProof w:val="0"/>
        </w:rPr>
      </w:pPr>
      <w:r w:rsidRPr="00EA5FA7">
        <w:rPr>
          <w:noProof w:val="0"/>
        </w:rPr>
        <w:tab/>
        <w:t>...</w:t>
      </w:r>
    </w:p>
    <w:p w14:paraId="33C2D6F7" w14:textId="77777777" w:rsidR="00CA578F" w:rsidRPr="00EA5FA7" w:rsidRDefault="00CA578F" w:rsidP="00CA578F">
      <w:pPr>
        <w:pStyle w:val="PL"/>
        <w:rPr>
          <w:noProof w:val="0"/>
        </w:rPr>
      </w:pPr>
      <w:r w:rsidRPr="00EA5FA7">
        <w:rPr>
          <w:noProof w:val="0"/>
        </w:rPr>
        <w:t>}</w:t>
      </w:r>
    </w:p>
    <w:p w14:paraId="54BD7F2C" w14:textId="77777777" w:rsidR="00CA578F" w:rsidRPr="00EA5FA7" w:rsidRDefault="00CA578F" w:rsidP="00CA578F">
      <w:pPr>
        <w:pStyle w:val="PL"/>
        <w:rPr>
          <w:noProof w:val="0"/>
        </w:rPr>
      </w:pPr>
    </w:p>
    <w:p w14:paraId="04C492BB" w14:textId="77777777" w:rsidR="00CA578F" w:rsidRPr="00EA5FA7" w:rsidRDefault="00CA578F" w:rsidP="00CA578F">
      <w:pPr>
        <w:pStyle w:val="PL"/>
        <w:rPr>
          <w:noProof w:val="0"/>
        </w:rPr>
      </w:pPr>
      <w:r w:rsidRPr="00EA5FA7">
        <w:rPr>
          <w:noProof w:val="0"/>
        </w:rPr>
        <w:t>AveragingWindow  ::= INTEGER (0..</w:t>
      </w:r>
      <w:r w:rsidRPr="00EA5FA7">
        <w:t>4095, ...</w:t>
      </w:r>
      <w:r w:rsidRPr="00EA5FA7">
        <w:rPr>
          <w:noProof w:val="0"/>
        </w:rPr>
        <w:t xml:space="preserve">) </w:t>
      </w:r>
    </w:p>
    <w:p w14:paraId="043DB7F3" w14:textId="77777777" w:rsidR="00CA578F" w:rsidRPr="00EA5FA7" w:rsidRDefault="00CA578F" w:rsidP="00CA578F">
      <w:pPr>
        <w:pStyle w:val="PL"/>
        <w:rPr>
          <w:noProof w:val="0"/>
        </w:rPr>
      </w:pPr>
    </w:p>
    <w:p w14:paraId="4EC6989A" w14:textId="77777777" w:rsidR="00CA578F" w:rsidRPr="00EA5FA7" w:rsidRDefault="00CA578F" w:rsidP="00CA578F">
      <w:pPr>
        <w:pStyle w:val="PL"/>
        <w:rPr>
          <w:snapToGrid w:val="0"/>
        </w:rPr>
      </w:pPr>
      <w:r w:rsidRPr="00EA5FA7">
        <w:rPr>
          <w:snapToGrid w:val="0"/>
        </w:rPr>
        <w:t>AreaScope ::= ENUMERATED {true, ...}</w:t>
      </w:r>
    </w:p>
    <w:p w14:paraId="33D9360B" w14:textId="77777777" w:rsidR="00CA578F" w:rsidRPr="00EA5FA7" w:rsidRDefault="00CA578F" w:rsidP="00CA578F">
      <w:pPr>
        <w:pStyle w:val="PL"/>
        <w:rPr>
          <w:noProof w:val="0"/>
        </w:rPr>
      </w:pPr>
    </w:p>
    <w:p w14:paraId="2EFB25A1" w14:textId="77777777" w:rsidR="00CA578F" w:rsidRPr="00EA5FA7" w:rsidRDefault="00CA578F" w:rsidP="00CA578F">
      <w:pPr>
        <w:pStyle w:val="PL"/>
        <w:outlineLvl w:val="3"/>
        <w:rPr>
          <w:noProof w:val="0"/>
          <w:snapToGrid w:val="0"/>
        </w:rPr>
      </w:pPr>
      <w:r w:rsidRPr="00EA5FA7">
        <w:rPr>
          <w:noProof w:val="0"/>
          <w:snapToGrid w:val="0"/>
        </w:rPr>
        <w:t>-- B</w:t>
      </w:r>
    </w:p>
    <w:p w14:paraId="73DF5EF6" w14:textId="77777777" w:rsidR="00CA578F" w:rsidRPr="00EA5FA7" w:rsidRDefault="00CA578F" w:rsidP="00CA578F">
      <w:pPr>
        <w:pStyle w:val="PL"/>
        <w:rPr>
          <w:noProof w:val="0"/>
        </w:rPr>
      </w:pPr>
    </w:p>
    <w:p w14:paraId="5B4AFC86" w14:textId="77777777" w:rsidR="00CA578F" w:rsidRPr="00EA5FA7" w:rsidRDefault="00CA578F" w:rsidP="00CA578F">
      <w:pPr>
        <w:pStyle w:val="PL"/>
        <w:rPr>
          <w:noProof w:val="0"/>
        </w:rPr>
      </w:pPr>
      <w:r w:rsidRPr="00EA5FA7">
        <w:rPr>
          <w:noProof w:val="0"/>
        </w:rPr>
        <w:t>BitRate ::= INTEGER (0..4000000000000,...)</w:t>
      </w:r>
    </w:p>
    <w:p w14:paraId="66C695F1" w14:textId="77777777" w:rsidR="00CA578F" w:rsidRPr="00EA5FA7" w:rsidRDefault="00CA578F" w:rsidP="00CA578F">
      <w:pPr>
        <w:pStyle w:val="PL"/>
        <w:rPr>
          <w:noProof w:val="0"/>
        </w:rPr>
      </w:pPr>
    </w:p>
    <w:p w14:paraId="6B7322A7" w14:textId="77777777" w:rsidR="00CA578F" w:rsidRPr="00EA5FA7" w:rsidRDefault="00CA578F" w:rsidP="00CA578F">
      <w:pPr>
        <w:pStyle w:val="PL"/>
        <w:rPr>
          <w:noProof w:val="0"/>
        </w:rPr>
      </w:pPr>
      <w:r w:rsidRPr="00EA5FA7">
        <w:rPr>
          <w:noProof w:val="0"/>
        </w:rPr>
        <w:t>BearerTypeChange ::= ENUMERATED {true, ...}</w:t>
      </w:r>
    </w:p>
    <w:p w14:paraId="3B055448" w14:textId="77777777" w:rsidR="00CA578F" w:rsidRPr="00EA5FA7" w:rsidRDefault="00CA578F" w:rsidP="00CA578F">
      <w:pPr>
        <w:pStyle w:val="PL"/>
        <w:rPr>
          <w:noProof w:val="0"/>
        </w:rPr>
      </w:pPr>
    </w:p>
    <w:p w14:paraId="567F327C" w14:textId="77777777" w:rsidR="00CA578F" w:rsidRPr="00EA5FA7" w:rsidRDefault="00CA578F" w:rsidP="00CA578F">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68C0A133" w14:textId="77777777" w:rsidR="00CA578F" w:rsidRPr="00EA5FA7" w:rsidRDefault="00CA578F" w:rsidP="00CA578F">
      <w:pPr>
        <w:pStyle w:val="PL"/>
      </w:pPr>
    </w:p>
    <w:p w14:paraId="40F51FC8" w14:textId="77777777" w:rsidR="00CA578F" w:rsidRPr="00EA5FA7" w:rsidRDefault="00CA578F" w:rsidP="00CA578F">
      <w:pPr>
        <w:pStyle w:val="PL"/>
      </w:pPr>
      <w:r w:rsidRPr="00EA5FA7">
        <w:rPr>
          <w:noProof w:val="0"/>
          <w:snapToGrid w:val="0"/>
        </w:rPr>
        <w:t>BPLMN-ID-Info</w:t>
      </w:r>
      <w:r w:rsidRPr="00EA5FA7">
        <w:rPr>
          <w:noProof w:val="0"/>
        </w:rPr>
        <w:t>-Item</w:t>
      </w:r>
      <w:r w:rsidRPr="00EA5FA7">
        <w:t xml:space="preserve"> ::= SEQUENCE {</w:t>
      </w:r>
    </w:p>
    <w:p w14:paraId="16D117F9" w14:textId="77777777" w:rsidR="00CA578F" w:rsidRPr="00EA5FA7" w:rsidRDefault="00CA578F" w:rsidP="00CA578F">
      <w:pPr>
        <w:pStyle w:val="PL"/>
      </w:pPr>
      <w:r w:rsidRPr="00EA5FA7">
        <w:tab/>
        <w:t>pLMN-Identity-List</w:t>
      </w:r>
      <w:r w:rsidRPr="00EA5FA7">
        <w:tab/>
      </w:r>
      <w:r w:rsidRPr="00EA5FA7">
        <w:tab/>
      </w:r>
      <w:r w:rsidRPr="00EA5FA7">
        <w:tab/>
        <w:t>AvailablePLMNList,</w:t>
      </w:r>
    </w:p>
    <w:p w14:paraId="6E91568A" w14:textId="77777777" w:rsidR="00CA578F" w:rsidRPr="00EA5FA7" w:rsidRDefault="00CA578F" w:rsidP="00CA578F">
      <w:pPr>
        <w:pStyle w:val="PL"/>
      </w:pPr>
      <w:r w:rsidRPr="00EA5FA7">
        <w:tab/>
        <w:t>extended-PLMN-Identity-List</w:t>
      </w:r>
      <w:r w:rsidRPr="00EA5FA7">
        <w:tab/>
        <w:t>ExtendedAvailablePLMN-List</w:t>
      </w:r>
      <w:r w:rsidRPr="00EA5FA7">
        <w:tab/>
        <w:t>OPTIONAL,</w:t>
      </w:r>
    </w:p>
    <w:p w14:paraId="58B1D6FB" w14:textId="77777777" w:rsidR="00CA578F" w:rsidRPr="00EA5FA7" w:rsidRDefault="00CA578F" w:rsidP="00CA578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99135EC" w14:textId="77777777" w:rsidR="00CA578F" w:rsidRPr="00EA5FA7" w:rsidRDefault="00CA578F" w:rsidP="00CA578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2CE774D" w14:textId="77777777" w:rsidR="00CA578F" w:rsidRPr="00EA5FA7" w:rsidRDefault="00CA578F" w:rsidP="00CA578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5C39347" w14:textId="77777777" w:rsidR="00CA578F" w:rsidRPr="00EA5FA7" w:rsidRDefault="00CA578F" w:rsidP="00CA578F">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0AF5B727" w14:textId="77777777" w:rsidR="00CA578F" w:rsidRPr="00EA5FA7" w:rsidRDefault="00CA578F" w:rsidP="00CA578F">
      <w:pPr>
        <w:pStyle w:val="PL"/>
      </w:pPr>
      <w:r w:rsidRPr="00EA5FA7">
        <w:tab/>
        <w:t>...</w:t>
      </w:r>
    </w:p>
    <w:p w14:paraId="0F801B07" w14:textId="77777777" w:rsidR="00CA578F" w:rsidRPr="00EA5FA7" w:rsidRDefault="00CA578F" w:rsidP="00CA578F">
      <w:pPr>
        <w:pStyle w:val="PL"/>
      </w:pPr>
      <w:r w:rsidRPr="00EA5FA7">
        <w:t>}</w:t>
      </w:r>
    </w:p>
    <w:p w14:paraId="40999670" w14:textId="77777777" w:rsidR="00CA578F" w:rsidRPr="00EA5FA7" w:rsidRDefault="00CA578F" w:rsidP="00CA578F">
      <w:pPr>
        <w:pStyle w:val="PL"/>
      </w:pPr>
    </w:p>
    <w:p w14:paraId="5F2D17AF" w14:textId="77777777" w:rsidR="00CA578F" w:rsidRPr="00EA5FA7" w:rsidRDefault="00CA578F" w:rsidP="00CA578F">
      <w:pPr>
        <w:pStyle w:val="PL"/>
      </w:pPr>
      <w:r w:rsidRPr="00EA5FA7">
        <w:rPr>
          <w:noProof w:val="0"/>
          <w:snapToGrid w:val="0"/>
        </w:rPr>
        <w:t>BPLMN-ID-Info</w:t>
      </w:r>
      <w:r w:rsidRPr="00EA5FA7">
        <w:rPr>
          <w:noProof w:val="0"/>
        </w:rPr>
        <w:t>-Item</w:t>
      </w:r>
      <w:r w:rsidRPr="00EA5FA7">
        <w:t>ExtIEs F1AP-PROTOCOL-EXTENSION ::= {</w:t>
      </w:r>
    </w:p>
    <w:p w14:paraId="5FF27BF9" w14:textId="77777777" w:rsidR="00CA578F" w:rsidRPr="00EA5FA7" w:rsidRDefault="00CA578F" w:rsidP="00CA578F">
      <w:pPr>
        <w:pStyle w:val="PL"/>
      </w:pPr>
      <w:r w:rsidRPr="00EA5FA7">
        <w:tab/>
        <w:t>...</w:t>
      </w:r>
    </w:p>
    <w:p w14:paraId="748AF2C5" w14:textId="77777777" w:rsidR="00CA578F" w:rsidRPr="00EA5FA7" w:rsidRDefault="00CA578F" w:rsidP="00CA578F">
      <w:pPr>
        <w:pStyle w:val="PL"/>
      </w:pPr>
      <w:r w:rsidRPr="00EA5FA7">
        <w:t>}</w:t>
      </w:r>
    </w:p>
    <w:p w14:paraId="11905E50" w14:textId="77777777" w:rsidR="00CA578F" w:rsidRPr="00EA5FA7" w:rsidRDefault="00CA578F" w:rsidP="00CA578F">
      <w:pPr>
        <w:pStyle w:val="PL"/>
        <w:rPr>
          <w:noProof w:val="0"/>
        </w:rPr>
      </w:pPr>
    </w:p>
    <w:p w14:paraId="6A7EE885" w14:textId="77777777" w:rsidR="00CA578F" w:rsidRPr="00EA5FA7" w:rsidRDefault="00CA578F" w:rsidP="00CA578F">
      <w:pPr>
        <w:pStyle w:val="PL"/>
        <w:rPr>
          <w:noProof w:val="0"/>
        </w:rPr>
      </w:pPr>
      <w:r w:rsidRPr="00EA5FA7">
        <w:rPr>
          <w:noProof w:val="0"/>
        </w:rPr>
        <w:t>ServedPLMNs-List ::= SEQUENCE (SIZE(1..maxnoofBPLMNs)) OF ServedPLMNs-Item</w:t>
      </w:r>
    </w:p>
    <w:p w14:paraId="21AB1EC5" w14:textId="77777777" w:rsidR="00CA578F" w:rsidRPr="00EA5FA7" w:rsidRDefault="00CA578F" w:rsidP="00CA578F">
      <w:pPr>
        <w:pStyle w:val="PL"/>
      </w:pPr>
    </w:p>
    <w:p w14:paraId="3CC826FC" w14:textId="77777777" w:rsidR="00CA578F" w:rsidRPr="00EA5FA7" w:rsidRDefault="00CA578F" w:rsidP="00CA578F">
      <w:pPr>
        <w:pStyle w:val="PL"/>
      </w:pPr>
      <w:r w:rsidRPr="00EA5FA7">
        <w:t>ServedPLMNs-Item ::= SEQUENCE {</w:t>
      </w:r>
    </w:p>
    <w:p w14:paraId="658C6CF5" w14:textId="77777777" w:rsidR="00CA578F" w:rsidRPr="00EA5FA7" w:rsidRDefault="00CA578F" w:rsidP="00CA578F">
      <w:pPr>
        <w:pStyle w:val="PL"/>
      </w:pPr>
      <w:r w:rsidRPr="00EA5FA7">
        <w:tab/>
        <w:t>pLMN-Identity</w:t>
      </w:r>
      <w:r w:rsidRPr="00EA5FA7">
        <w:tab/>
      </w:r>
      <w:r w:rsidRPr="00EA5FA7">
        <w:tab/>
      </w:r>
      <w:r w:rsidRPr="00EA5FA7">
        <w:tab/>
      </w:r>
      <w:r w:rsidRPr="00EA5FA7">
        <w:tab/>
        <w:t>PLMN-Identity,</w:t>
      </w:r>
    </w:p>
    <w:p w14:paraId="573CE3EB" w14:textId="77777777" w:rsidR="00CA578F" w:rsidRPr="00EA5FA7" w:rsidRDefault="00CA578F" w:rsidP="00CA578F">
      <w:pPr>
        <w:pStyle w:val="PL"/>
      </w:pPr>
      <w:r w:rsidRPr="00EA5FA7">
        <w:tab/>
        <w:t>iE-Extensions</w:t>
      </w:r>
      <w:r w:rsidRPr="00EA5FA7">
        <w:tab/>
      </w:r>
      <w:r w:rsidRPr="00EA5FA7">
        <w:tab/>
      </w:r>
      <w:r w:rsidRPr="00EA5FA7">
        <w:tab/>
      </w:r>
      <w:r w:rsidRPr="00EA5FA7">
        <w:tab/>
        <w:t>ProtocolExtensionContainer { { ServedPLMNs-ItemExtIEs} } OPTIONAL,</w:t>
      </w:r>
    </w:p>
    <w:p w14:paraId="5600A44F" w14:textId="77777777" w:rsidR="00CA578F" w:rsidRPr="00EA5FA7" w:rsidRDefault="00CA578F" w:rsidP="00CA578F">
      <w:pPr>
        <w:pStyle w:val="PL"/>
      </w:pPr>
      <w:r w:rsidRPr="00EA5FA7">
        <w:tab/>
        <w:t>...</w:t>
      </w:r>
    </w:p>
    <w:p w14:paraId="71AC40CA" w14:textId="77777777" w:rsidR="00CA578F" w:rsidRPr="00EA5FA7" w:rsidRDefault="00CA578F" w:rsidP="00CA578F">
      <w:pPr>
        <w:pStyle w:val="PL"/>
      </w:pPr>
      <w:r w:rsidRPr="00EA5FA7">
        <w:t>}</w:t>
      </w:r>
    </w:p>
    <w:p w14:paraId="783E7A45" w14:textId="77777777" w:rsidR="00CA578F" w:rsidRPr="00EA5FA7" w:rsidRDefault="00CA578F" w:rsidP="00CA578F">
      <w:pPr>
        <w:pStyle w:val="PL"/>
      </w:pPr>
    </w:p>
    <w:p w14:paraId="0FE590B2" w14:textId="77777777" w:rsidR="00CA578F" w:rsidRPr="00EA5FA7" w:rsidRDefault="00CA578F" w:rsidP="00CA578F">
      <w:pPr>
        <w:pStyle w:val="PL"/>
      </w:pPr>
      <w:r w:rsidRPr="00EA5FA7">
        <w:t>ServedPLMNs-ItemExtIEs F1AP-PROTOCOL-EXTENSION ::= {</w:t>
      </w:r>
    </w:p>
    <w:p w14:paraId="74ECB83B" w14:textId="77777777" w:rsidR="00CA578F" w:rsidRPr="00EA5FA7" w:rsidRDefault="00CA578F" w:rsidP="00CA578F">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386498C9" w14:textId="77777777" w:rsidR="00CA578F" w:rsidRPr="00EA5FA7" w:rsidRDefault="00CA578F" w:rsidP="00CA578F">
      <w:pPr>
        <w:pStyle w:val="PL"/>
      </w:pPr>
      <w:r w:rsidRPr="00EA5FA7">
        <w:tab/>
        <w:t>...</w:t>
      </w:r>
    </w:p>
    <w:p w14:paraId="0646197C" w14:textId="77777777" w:rsidR="00CA578F" w:rsidRPr="00EA5FA7" w:rsidRDefault="00CA578F" w:rsidP="00CA578F">
      <w:pPr>
        <w:pStyle w:val="PL"/>
      </w:pPr>
      <w:r w:rsidRPr="00EA5FA7">
        <w:lastRenderedPageBreak/>
        <w:t>}</w:t>
      </w:r>
    </w:p>
    <w:p w14:paraId="4A4C61F1" w14:textId="77777777" w:rsidR="00CA578F" w:rsidRPr="00EA5FA7" w:rsidRDefault="00CA578F" w:rsidP="00CA578F">
      <w:pPr>
        <w:pStyle w:val="PL"/>
      </w:pPr>
    </w:p>
    <w:p w14:paraId="6F5647B8" w14:textId="77777777" w:rsidR="00CA578F" w:rsidRPr="00EA5FA7" w:rsidRDefault="00CA578F" w:rsidP="00CA578F">
      <w:pPr>
        <w:pStyle w:val="PL"/>
      </w:pPr>
    </w:p>
    <w:p w14:paraId="5C0A50A2" w14:textId="77777777" w:rsidR="00CA578F" w:rsidRPr="00EA5FA7" w:rsidRDefault="00CA578F" w:rsidP="00CA578F">
      <w:pPr>
        <w:pStyle w:val="PL"/>
        <w:outlineLvl w:val="3"/>
      </w:pPr>
      <w:r w:rsidRPr="00EA5FA7">
        <w:t>-- C</w:t>
      </w:r>
    </w:p>
    <w:p w14:paraId="12C43B2F" w14:textId="77777777" w:rsidR="00CA578F" w:rsidRPr="00EA5FA7" w:rsidRDefault="00CA578F" w:rsidP="00CA578F">
      <w:pPr>
        <w:pStyle w:val="PL"/>
        <w:rPr>
          <w:rFonts w:eastAsia="SimSun"/>
        </w:rPr>
      </w:pPr>
    </w:p>
    <w:p w14:paraId="0D1F35DF" w14:textId="77777777" w:rsidR="00CA578F" w:rsidRPr="00EA5FA7" w:rsidRDefault="00CA578F" w:rsidP="00CA578F">
      <w:pPr>
        <w:pStyle w:val="PL"/>
        <w:rPr>
          <w:rFonts w:eastAsia="SimSun"/>
        </w:rPr>
      </w:pPr>
      <w:r w:rsidRPr="00EA5FA7">
        <w:rPr>
          <w:rFonts w:eastAsia="SimSun"/>
        </w:rPr>
        <w:t>Cancel-all-Warning-Messages-Indicator ::= ENUMERATED {true, ...}</w:t>
      </w:r>
    </w:p>
    <w:p w14:paraId="01625D8B" w14:textId="77777777" w:rsidR="00CA578F" w:rsidRPr="00EA5FA7" w:rsidRDefault="00CA578F" w:rsidP="00CA578F">
      <w:pPr>
        <w:pStyle w:val="PL"/>
        <w:rPr>
          <w:rFonts w:eastAsia="SimSun"/>
        </w:rPr>
      </w:pPr>
    </w:p>
    <w:p w14:paraId="35AB5372" w14:textId="77777777" w:rsidR="00CA578F" w:rsidRPr="00EA5FA7" w:rsidRDefault="00CA578F" w:rsidP="00CA578F">
      <w:pPr>
        <w:pStyle w:val="PL"/>
        <w:rPr>
          <w:rFonts w:eastAsia="SimSun"/>
        </w:rPr>
      </w:pPr>
      <w:r w:rsidRPr="00EA5FA7">
        <w:rPr>
          <w:rFonts w:eastAsia="SimSun"/>
        </w:rPr>
        <w:t>Candidate-SpCell-Item ::= SEQUENCE {</w:t>
      </w:r>
    </w:p>
    <w:p w14:paraId="08AD0DDE" w14:textId="77777777" w:rsidR="00CA578F" w:rsidRPr="00EA5FA7" w:rsidRDefault="00CA578F" w:rsidP="00CA578F">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1F9A73B"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11917B5F" w14:textId="77777777" w:rsidR="00CA578F" w:rsidRPr="00EA5FA7" w:rsidRDefault="00CA578F" w:rsidP="00CA578F">
      <w:pPr>
        <w:pStyle w:val="PL"/>
        <w:rPr>
          <w:rFonts w:eastAsia="SimSun"/>
        </w:rPr>
      </w:pPr>
      <w:r w:rsidRPr="00EA5FA7">
        <w:rPr>
          <w:rFonts w:eastAsia="SimSun"/>
        </w:rPr>
        <w:tab/>
        <w:t>...</w:t>
      </w:r>
    </w:p>
    <w:p w14:paraId="1536A596" w14:textId="77777777" w:rsidR="00CA578F" w:rsidRPr="00EA5FA7" w:rsidRDefault="00CA578F" w:rsidP="00CA578F">
      <w:pPr>
        <w:pStyle w:val="PL"/>
        <w:rPr>
          <w:rFonts w:eastAsia="SimSun"/>
        </w:rPr>
      </w:pPr>
      <w:r w:rsidRPr="00EA5FA7">
        <w:rPr>
          <w:rFonts w:eastAsia="SimSun"/>
        </w:rPr>
        <w:t>}</w:t>
      </w:r>
    </w:p>
    <w:p w14:paraId="6C7B1633" w14:textId="77777777" w:rsidR="00CA578F" w:rsidRPr="00EA5FA7" w:rsidRDefault="00CA578F" w:rsidP="00CA578F">
      <w:pPr>
        <w:pStyle w:val="PL"/>
        <w:rPr>
          <w:rFonts w:eastAsia="SimSun"/>
        </w:rPr>
      </w:pPr>
    </w:p>
    <w:p w14:paraId="490F90E6" w14:textId="77777777" w:rsidR="00CA578F" w:rsidRPr="00EA5FA7" w:rsidRDefault="00CA578F" w:rsidP="00CA578F">
      <w:pPr>
        <w:pStyle w:val="PL"/>
        <w:rPr>
          <w:rFonts w:eastAsia="SimSun"/>
        </w:rPr>
      </w:pPr>
      <w:r w:rsidRPr="00EA5FA7">
        <w:rPr>
          <w:rFonts w:eastAsia="SimSun"/>
        </w:rPr>
        <w:t xml:space="preserve">Candidate-SpCell-ItemExtIEs </w:t>
      </w:r>
      <w:r w:rsidRPr="00EA5FA7">
        <w:rPr>
          <w:rFonts w:eastAsia="SimSun"/>
        </w:rPr>
        <w:tab/>
        <w:t>F1AP-PROTOCOL-EXTENSION ::= {</w:t>
      </w:r>
    </w:p>
    <w:p w14:paraId="75369075" w14:textId="77777777" w:rsidR="00CA578F" w:rsidRPr="00EA5FA7" w:rsidRDefault="00CA578F" w:rsidP="00CA578F">
      <w:pPr>
        <w:pStyle w:val="PL"/>
        <w:rPr>
          <w:rFonts w:eastAsia="SimSun"/>
        </w:rPr>
      </w:pPr>
      <w:r w:rsidRPr="00EA5FA7">
        <w:rPr>
          <w:rFonts w:eastAsia="SimSun"/>
        </w:rPr>
        <w:tab/>
        <w:t>...</w:t>
      </w:r>
    </w:p>
    <w:p w14:paraId="4950CE97" w14:textId="77777777" w:rsidR="00CA578F" w:rsidRDefault="00CA578F" w:rsidP="00CA578F">
      <w:pPr>
        <w:pStyle w:val="PL"/>
        <w:rPr>
          <w:ins w:id="2769" w:author="Author"/>
          <w:rFonts w:eastAsia="SimSun"/>
        </w:rPr>
      </w:pPr>
      <w:r w:rsidRPr="00EA5FA7">
        <w:rPr>
          <w:rFonts w:eastAsia="SimSun"/>
        </w:rPr>
        <w:t>}</w:t>
      </w:r>
    </w:p>
    <w:p w14:paraId="3C125AE3" w14:textId="77777777" w:rsidR="00CA578F" w:rsidRPr="00EA5FA7" w:rsidRDefault="00CA578F" w:rsidP="00CA578F">
      <w:pPr>
        <w:pStyle w:val="PL"/>
        <w:rPr>
          <w:rFonts w:eastAsia="SimSun"/>
        </w:rPr>
      </w:pPr>
    </w:p>
    <w:p w14:paraId="27357CC0" w14:textId="77777777" w:rsidR="00CA578F" w:rsidRDefault="00CA578F" w:rsidP="00CA578F">
      <w:pPr>
        <w:pStyle w:val="PL"/>
        <w:rPr>
          <w:ins w:id="2770" w:author="Author"/>
          <w:noProof w:val="0"/>
        </w:rPr>
      </w:pPr>
      <w:ins w:id="2771" w:author="Author">
        <w:r>
          <w:rPr>
            <w:noProof w:val="0"/>
          </w:rPr>
          <w:t>CapacityValue</w:t>
        </w:r>
        <w:r w:rsidRPr="00EA5FA7">
          <w:rPr>
            <w:noProof w:val="0"/>
          </w:rPr>
          <w:t>::= SEQUENCE {</w:t>
        </w:r>
      </w:ins>
    </w:p>
    <w:p w14:paraId="49FF93C3" w14:textId="77777777" w:rsidR="00CA578F" w:rsidRDefault="00CA578F" w:rsidP="00CA578F">
      <w:pPr>
        <w:pStyle w:val="PL"/>
        <w:rPr>
          <w:ins w:id="2772" w:author="Author"/>
          <w:noProof w:val="0"/>
        </w:rPr>
      </w:pPr>
      <w:ins w:id="2773" w:author="Author">
        <w:r>
          <w:rPr>
            <w:noProof w:val="0"/>
          </w:rPr>
          <w:tab/>
          <w:t>capacityValue</w:t>
        </w:r>
        <w:r>
          <w:rPr>
            <w:noProof w:val="0"/>
          </w:rPr>
          <w:tab/>
        </w:r>
        <w:r w:rsidRPr="001F67C9">
          <w:rPr>
            <w:lang w:eastAsia="ja-JP"/>
          </w:rPr>
          <w:t>INTEGER (0..100)</w:t>
        </w:r>
        <w:r>
          <w:rPr>
            <w:noProof w:val="0"/>
          </w:rPr>
          <w:t>,</w:t>
        </w:r>
      </w:ins>
    </w:p>
    <w:p w14:paraId="6CD47AA7" w14:textId="77777777" w:rsidR="00CA578F" w:rsidRPr="00EA5FA7" w:rsidRDefault="00CA578F" w:rsidP="00CA578F">
      <w:pPr>
        <w:pStyle w:val="PL"/>
        <w:rPr>
          <w:ins w:id="2774" w:author="Author"/>
          <w:noProof w:val="0"/>
        </w:rPr>
      </w:pPr>
      <w:ins w:id="2775"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2E723834" w14:textId="77777777" w:rsidR="00CA578F" w:rsidRDefault="00CA578F" w:rsidP="00CA578F">
      <w:pPr>
        <w:pStyle w:val="PL"/>
        <w:rPr>
          <w:ins w:id="2776" w:author="Author"/>
          <w:noProof w:val="0"/>
        </w:rPr>
      </w:pPr>
      <w:ins w:id="2777"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6EE2ED24" w14:textId="77777777" w:rsidR="00CA578F" w:rsidRPr="00EA5FA7" w:rsidRDefault="00CA578F" w:rsidP="00CA578F">
      <w:pPr>
        <w:pStyle w:val="PL"/>
        <w:rPr>
          <w:ins w:id="2778" w:author="Author"/>
          <w:noProof w:val="0"/>
        </w:rPr>
      </w:pPr>
      <w:ins w:id="2779" w:author="Author">
        <w:r w:rsidRPr="00EA5FA7">
          <w:rPr>
            <w:noProof w:val="0"/>
          </w:rPr>
          <w:t>}</w:t>
        </w:r>
      </w:ins>
    </w:p>
    <w:p w14:paraId="12B07E82" w14:textId="77777777" w:rsidR="00CA578F" w:rsidRPr="00EA5FA7" w:rsidRDefault="00CA578F" w:rsidP="00CA578F">
      <w:pPr>
        <w:pStyle w:val="PL"/>
        <w:rPr>
          <w:ins w:id="2780" w:author="Author"/>
          <w:noProof w:val="0"/>
        </w:rPr>
      </w:pPr>
    </w:p>
    <w:p w14:paraId="17F20198" w14:textId="77777777" w:rsidR="00CA578F" w:rsidRPr="00EA5FA7" w:rsidRDefault="00CA578F" w:rsidP="00CA578F">
      <w:pPr>
        <w:pStyle w:val="PL"/>
        <w:rPr>
          <w:ins w:id="2781" w:author="Author"/>
          <w:noProof w:val="0"/>
        </w:rPr>
      </w:pPr>
      <w:ins w:id="2782" w:author="Author">
        <w:r>
          <w:rPr>
            <w:noProof w:val="0"/>
          </w:rPr>
          <w:t>CapacityValue</w:t>
        </w:r>
        <w:r w:rsidRPr="00EA5FA7">
          <w:rPr>
            <w:noProof w:val="0"/>
          </w:rPr>
          <w:t xml:space="preserve">-ExtIEs </w:t>
        </w:r>
        <w:r w:rsidRPr="00EA5FA7">
          <w:rPr>
            <w:noProof w:val="0"/>
          </w:rPr>
          <w:tab/>
          <w:t>F1AP-PROTOCOL-EXTENSION ::= {</w:t>
        </w:r>
      </w:ins>
    </w:p>
    <w:p w14:paraId="3A33D8D2" w14:textId="77777777" w:rsidR="00CA578F" w:rsidRPr="00EA5FA7" w:rsidRDefault="00CA578F" w:rsidP="00CA578F">
      <w:pPr>
        <w:pStyle w:val="PL"/>
        <w:rPr>
          <w:ins w:id="2783" w:author="Author"/>
          <w:noProof w:val="0"/>
        </w:rPr>
      </w:pPr>
      <w:ins w:id="2784" w:author="Author">
        <w:r w:rsidRPr="00EA5FA7">
          <w:rPr>
            <w:noProof w:val="0"/>
          </w:rPr>
          <w:tab/>
          <w:t>...</w:t>
        </w:r>
      </w:ins>
    </w:p>
    <w:p w14:paraId="7211B765" w14:textId="77777777" w:rsidR="00CA578F" w:rsidRPr="00EA5FA7" w:rsidRDefault="00CA578F" w:rsidP="00CA578F">
      <w:pPr>
        <w:pStyle w:val="PL"/>
        <w:rPr>
          <w:ins w:id="2785" w:author="Author"/>
          <w:noProof w:val="0"/>
        </w:rPr>
      </w:pPr>
      <w:ins w:id="2786" w:author="Author">
        <w:r w:rsidRPr="00EA5FA7">
          <w:rPr>
            <w:noProof w:val="0"/>
          </w:rPr>
          <w:t>}</w:t>
        </w:r>
      </w:ins>
    </w:p>
    <w:p w14:paraId="2CB585FE" w14:textId="77777777" w:rsidR="00CA578F" w:rsidRPr="00EA5FA7" w:rsidRDefault="00CA578F" w:rsidP="00CA578F">
      <w:pPr>
        <w:pStyle w:val="PL"/>
        <w:rPr>
          <w:noProof w:val="0"/>
        </w:rPr>
      </w:pPr>
    </w:p>
    <w:p w14:paraId="4AE2351E" w14:textId="77777777" w:rsidR="00CA578F" w:rsidRPr="00EA5FA7" w:rsidRDefault="00CA578F" w:rsidP="00CA578F">
      <w:pPr>
        <w:pStyle w:val="PL"/>
        <w:rPr>
          <w:noProof w:val="0"/>
        </w:rPr>
      </w:pPr>
      <w:r w:rsidRPr="00EA5FA7">
        <w:rPr>
          <w:noProof w:val="0"/>
        </w:rPr>
        <w:t>Cause ::= CHOICE {</w:t>
      </w:r>
    </w:p>
    <w:p w14:paraId="631CA38D" w14:textId="77777777" w:rsidR="00CA578F" w:rsidRPr="00EA5FA7" w:rsidRDefault="00CA578F" w:rsidP="00CA578F">
      <w:pPr>
        <w:pStyle w:val="PL"/>
        <w:rPr>
          <w:noProof w:val="0"/>
        </w:rPr>
      </w:pPr>
      <w:r w:rsidRPr="00EA5FA7">
        <w:rPr>
          <w:noProof w:val="0"/>
        </w:rPr>
        <w:tab/>
        <w:t>radioNetwork</w:t>
      </w:r>
      <w:r w:rsidRPr="00EA5FA7">
        <w:rPr>
          <w:noProof w:val="0"/>
        </w:rPr>
        <w:tab/>
      </w:r>
      <w:r w:rsidRPr="00EA5FA7">
        <w:rPr>
          <w:noProof w:val="0"/>
        </w:rPr>
        <w:tab/>
        <w:t>CauseRadioNetwork,</w:t>
      </w:r>
    </w:p>
    <w:p w14:paraId="5CBB4864" w14:textId="77777777" w:rsidR="00CA578F" w:rsidRPr="00EA5FA7" w:rsidRDefault="00CA578F" w:rsidP="00CA578F">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7D4FAF3" w14:textId="77777777" w:rsidR="00CA578F" w:rsidRPr="00EA5FA7" w:rsidRDefault="00CA578F" w:rsidP="00CA578F">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60ABEEDA" w14:textId="77777777" w:rsidR="00CA578F" w:rsidRPr="00EA5FA7" w:rsidRDefault="00CA578F" w:rsidP="00CA578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EF71256" w14:textId="77777777" w:rsidR="00CA578F" w:rsidRPr="00EA5FA7" w:rsidRDefault="00CA578F" w:rsidP="00CA578F">
      <w:pPr>
        <w:pStyle w:val="PL"/>
        <w:rPr>
          <w:noProof w:val="0"/>
        </w:rPr>
      </w:pPr>
      <w:r w:rsidRPr="00EA5FA7">
        <w:rPr>
          <w:noProof w:val="0"/>
        </w:rPr>
        <w:tab/>
        <w:t>choice-extension</w:t>
      </w:r>
      <w:r w:rsidRPr="00EA5FA7">
        <w:rPr>
          <w:noProof w:val="0"/>
        </w:rPr>
        <w:tab/>
        <w:t>ProtocolIE-SingleContainer { { Cause-ExtIEs} }</w:t>
      </w:r>
    </w:p>
    <w:p w14:paraId="278751B9" w14:textId="77777777" w:rsidR="00CA578F" w:rsidRPr="00EA5FA7" w:rsidRDefault="00CA578F" w:rsidP="00CA578F">
      <w:pPr>
        <w:pStyle w:val="PL"/>
        <w:rPr>
          <w:noProof w:val="0"/>
        </w:rPr>
      </w:pPr>
      <w:r w:rsidRPr="00EA5FA7">
        <w:rPr>
          <w:noProof w:val="0"/>
        </w:rPr>
        <w:t>}</w:t>
      </w:r>
    </w:p>
    <w:p w14:paraId="0D56EFF1" w14:textId="77777777" w:rsidR="00CA578F" w:rsidRPr="00EA5FA7" w:rsidRDefault="00CA578F" w:rsidP="00CA578F">
      <w:pPr>
        <w:pStyle w:val="PL"/>
        <w:rPr>
          <w:noProof w:val="0"/>
        </w:rPr>
      </w:pPr>
    </w:p>
    <w:p w14:paraId="5B3F99D6" w14:textId="77777777" w:rsidR="00CA578F" w:rsidRPr="00EA5FA7" w:rsidRDefault="00CA578F" w:rsidP="00CA578F">
      <w:pPr>
        <w:pStyle w:val="PL"/>
        <w:rPr>
          <w:noProof w:val="0"/>
        </w:rPr>
      </w:pPr>
      <w:r w:rsidRPr="00EA5FA7">
        <w:rPr>
          <w:noProof w:val="0"/>
        </w:rPr>
        <w:t>Cause-ExtIEs F1AP-PROTOCOL-IES ::= {</w:t>
      </w:r>
    </w:p>
    <w:p w14:paraId="31FD83CE" w14:textId="77777777" w:rsidR="00CA578F" w:rsidRPr="00EA5FA7" w:rsidRDefault="00CA578F" w:rsidP="00CA578F">
      <w:pPr>
        <w:pStyle w:val="PL"/>
        <w:rPr>
          <w:noProof w:val="0"/>
        </w:rPr>
      </w:pPr>
      <w:r w:rsidRPr="00EA5FA7">
        <w:rPr>
          <w:noProof w:val="0"/>
        </w:rPr>
        <w:tab/>
        <w:t>...</w:t>
      </w:r>
    </w:p>
    <w:p w14:paraId="65B6403D" w14:textId="77777777" w:rsidR="00CA578F" w:rsidRPr="00EA5FA7" w:rsidRDefault="00CA578F" w:rsidP="00CA578F">
      <w:pPr>
        <w:pStyle w:val="PL"/>
        <w:rPr>
          <w:noProof w:val="0"/>
        </w:rPr>
      </w:pPr>
      <w:r w:rsidRPr="00EA5FA7">
        <w:rPr>
          <w:noProof w:val="0"/>
        </w:rPr>
        <w:t>}</w:t>
      </w:r>
    </w:p>
    <w:p w14:paraId="1BCB4C2A" w14:textId="77777777" w:rsidR="00CA578F" w:rsidRPr="00EA5FA7" w:rsidRDefault="00CA578F" w:rsidP="00CA578F">
      <w:pPr>
        <w:pStyle w:val="PL"/>
        <w:rPr>
          <w:noProof w:val="0"/>
        </w:rPr>
      </w:pPr>
    </w:p>
    <w:p w14:paraId="61359F3A" w14:textId="77777777" w:rsidR="00CA578F" w:rsidRPr="00EA5FA7" w:rsidRDefault="00CA578F" w:rsidP="00CA578F">
      <w:pPr>
        <w:pStyle w:val="PL"/>
        <w:rPr>
          <w:noProof w:val="0"/>
        </w:rPr>
      </w:pPr>
      <w:r w:rsidRPr="00EA5FA7">
        <w:rPr>
          <w:noProof w:val="0"/>
        </w:rPr>
        <w:t>CauseMisc ::= ENUMERATED {</w:t>
      </w:r>
    </w:p>
    <w:p w14:paraId="612A6835" w14:textId="77777777" w:rsidR="00CA578F" w:rsidRPr="00EA5FA7" w:rsidRDefault="00CA578F" w:rsidP="00CA578F">
      <w:pPr>
        <w:pStyle w:val="PL"/>
        <w:rPr>
          <w:noProof w:val="0"/>
        </w:rPr>
      </w:pPr>
      <w:r w:rsidRPr="00EA5FA7">
        <w:rPr>
          <w:noProof w:val="0"/>
        </w:rPr>
        <w:tab/>
        <w:t>control-processing-overload,</w:t>
      </w:r>
    </w:p>
    <w:p w14:paraId="32ECA7ED" w14:textId="77777777" w:rsidR="00CA578F" w:rsidRPr="00EA5FA7" w:rsidRDefault="00CA578F" w:rsidP="00CA578F">
      <w:pPr>
        <w:pStyle w:val="PL"/>
        <w:rPr>
          <w:noProof w:val="0"/>
        </w:rPr>
      </w:pPr>
      <w:r w:rsidRPr="00EA5FA7">
        <w:rPr>
          <w:noProof w:val="0"/>
        </w:rPr>
        <w:tab/>
        <w:t>not-enough-user-plane-processing-resources,</w:t>
      </w:r>
    </w:p>
    <w:p w14:paraId="3BF2ED70" w14:textId="77777777" w:rsidR="00CA578F" w:rsidRPr="00EA5FA7" w:rsidRDefault="00CA578F" w:rsidP="00CA578F">
      <w:pPr>
        <w:pStyle w:val="PL"/>
        <w:rPr>
          <w:noProof w:val="0"/>
        </w:rPr>
      </w:pPr>
      <w:r w:rsidRPr="00EA5FA7">
        <w:rPr>
          <w:noProof w:val="0"/>
        </w:rPr>
        <w:tab/>
        <w:t>hardware-failure,</w:t>
      </w:r>
    </w:p>
    <w:p w14:paraId="718BC052" w14:textId="77777777" w:rsidR="00CA578F" w:rsidRPr="00EA5FA7" w:rsidRDefault="00CA578F" w:rsidP="00CA578F">
      <w:pPr>
        <w:pStyle w:val="PL"/>
        <w:rPr>
          <w:noProof w:val="0"/>
        </w:rPr>
      </w:pPr>
      <w:r w:rsidRPr="00EA5FA7">
        <w:rPr>
          <w:noProof w:val="0"/>
        </w:rPr>
        <w:tab/>
        <w:t>om-intervention,</w:t>
      </w:r>
    </w:p>
    <w:p w14:paraId="195DF371" w14:textId="77777777" w:rsidR="00CA578F" w:rsidRPr="00EA5FA7" w:rsidRDefault="00CA578F" w:rsidP="00CA578F">
      <w:pPr>
        <w:pStyle w:val="PL"/>
        <w:rPr>
          <w:noProof w:val="0"/>
        </w:rPr>
      </w:pPr>
      <w:r w:rsidRPr="00EA5FA7">
        <w:rPr>
          <w:noProof w:val="0"/>
        </w:rPr>
        <w:tab/>
        <w:t>unspecified,</w:t>
      </w:r>
    </w:p>
    <w:p w14:paraId="4450EE06" w14:textId="77777777" w:rsidR="00CA578F" w:rsidRPr="00EA5FA7" w:rsidRDefault="00CA578F" w:rsidP="00CA578F">
      <w:pPr>
        <w:pStyle w:val="PL"/>
        <w:rPr>
          <w:noProof w:val="0"/>
        </w:rPr>
      </w:pPr>
      <w:r w:rsidRPr="00EA5FA7">
        <w:rPr>
          <w:noProof w:val="0"/>
        </w:rPr>
        <w:tab/>
        <w:t>...</w:t>
      </w:r>
    </w:p>
    <w:p w14:paraId="6FC829F4" w14:textId="77777777" w:rsidR="00CA578F" w:rsidRPr="00EA5FA7" w:rsidRDefault="00CA578F" w:rsidP="00CA578F">
      <w:pPr>
        <w:pStyle w:val="PL"/>
        <w:rPr>
          <w:noProof w:val="0"/>
        </w:rPr>
      </w:pPr>
      <w:r w:rsidRPr="00EA5FA7">
        <w:rPr>
          <w:noProof w:val="0"/>
        </w:rPr>
        <w:t>}</w:t>
      </w:r>
    </w:p>
    <w:p w14:paraId="6CFE644F" w14:textId="77777777" w:rsidR="00CA578F" w:rsidRPr="00EA5FA7" w:rsidRDefault="00CA578F" w:rsidP="00CA578F">
      <w:pPr>
        <w:pStyle w:val="PL"/>
        <w:rPr>
          <w:noProof w:val="0"/>
        </w:rPr>
      </w:pPr>
    </w:p>
    <w:p w14:paraId="765B0F7A" w14:textId="77777777" w:rsidR="00CA578F" w:rsidRPr="00EA5FA7" w:rsidRDefault="00CA578F" w:rsidP="00CA578F">
      <w:pPr>
        <w:pStyle w:val="PL"/>
        <w:rPr>
          <w:noProof w:val="0"/>
        </w:rPr>
      </w:pPr>
      <w:r w:rsidRPr="00EA5FA7">
        <w:rPr>
          <w:noProof w:val="0"/>
        </w:rPr>
        <w:t>CauseProtocol ::= ENUMERATED {</w:t>
      </w:r>
    </w:p>
    <w:p w14:paraId="1E6DA100" w14:textId="77777777" w:rsidR="00CA578F" w:rsidRPr="00EA5FA7" w:rsidRDefault="00CA578F" w:rsidP="00CA578F">
      <w:pPr>
        <w:pStyle w:val="PL"/>
        <w:rPr>
          <w:noProof w:val="0"/>
        </w:rPr>
      </w:pPr>
      <w:r w:rsidRPr="00EA5FA7">
        <w:rPr>
          <w:noProof w:val="0"/>
        </w:rPr>
        <w:tab/>
        <w:t>transfer-syntax-error,</w:t>
      </w:r>
    </w:p>
    <w:p w14:paraId="6EC64335" w14:textId="77777777" w:rsidR="00CA578F" w:rsidRPr="00EA5FA7" w:rsidRDefault="00CA578F" w:rsidP="00CA578F">
      <w:pPr>
        <w:pStyle w:val="PL"/>
        <w:rPr>
          <w:noProof w:val="0"/>
        </w:rPr>
      </w:pPr>
      <w:r w:rsidRPr="00EA5FA7">
        <w:rPr>
          <w:noProof w:val="0"/>
        </w:rPr>
        <w:tab/>
        <w:t>abstract-syntax-error-reject,</w:t>
      </w:r>
    </w:p>
    <w:p w14:paraId="470D29A9" w14:textId="77777777" w:rsidR="00CA578F" w:rsidRPr="00EA5FA7" w:rsidRDefault="00CA578F" w:rsidP="00CA578F">
      <w:pPr>
        <w:pStyle w:val="PL"/>
        <w:rPr>
          <w:noProof w:val="0"/>
        </w:rPr>
      </w:pPr>
      <w:r w:rsidRPr="00EA5FA7">
        <w:rPr>
          <w:noProof w:val="0"/>
        </w:rPr>
        <w:tab/>
        <w:t>abstract-syntax-error-ignore-and-notify,</w:t>
      </w:r>
    </w:p>
    <w:p w14:paraId="5F041754" w14:textId="77777777" w:rsidR="00CA578F" w:rsidRPr="00EA5FA7" w:rsidRDefault="00CA578F" w:rsidP="00CA578F">
      <w:pPr>
        <w:pStyle w:val="PL"/>
        <w:rPr>
          <w:noProof w:val="0"/>
        </w:rPr>
      </w:pPr>
      <w:r w:rsidRPr="00EA5FA7">
        <w:rPr>
          <w:noProof w:val="0"/>
        </w:rPr>
        <w:tab/>
        <w:t>message-not-compatible-with-receiver-state,</w:t>
      </w:r>
    </w:p>
    <w:p w14:paraId="3AFFD0AD" w14:textId="77777777" w:rsidR="00CA578F" w:rsidRPr="00EA5FA7" w:rsidRDefault="00CA578F" w:rsidP="00CA578F">
      <w:pPr>
        <w:pStyle w:val="PL"/>
        <w:rPr>
          <w:noProof w:val="0"/>
        </w:rPr>
      </w:pPr>
      <w:r w:rsidRPr="00EA5FA7">
        <w:rPr>
          <w:noProof w:val="0"/>
        </w:rPr>
        <w:tab/>
        <w:t>semantic-error,</w:t>
      </w:r>
    </w:p>
    <w:p w14:paraId="02F54A8D" w14:textId="77777777" w:rsidR="00CA578F" w:rsidRPr="00EA5FA7" w:rsidRDefault="00CA578F" w:rsidP="00CA578F">
      <w:pPr>
        <w:pStyle w:val="PL"/>
        <w:rPr>
          <w:noProof w:val="0"/>
        </w:rPr>
      </w:pPr>
      <w:r w:rsidRPr="00EA5FA7">
        <w:rPr>
          <w:noProof w:val="0"/>
        </w:rPr>
        <w:tab/>
        <w:t>abstract-syntax-error-falsely-constructed-message,</w:t>
      </w:r>
    </w:p>
    <w:p w14:paraId="1739C490" w14:textId="77777777" w:rsidR="00CA578F" w:rsidRPr="00EA5FA7" w:rsidRDefault="00CA578F" w:rsidP="00CA578F">
      <w:pPr>
        <w:pStyle w:val="PL"/>
        <w:rPr>
          <w:noProof w:val="0"/>
        </w:rPr>
      </w:pPr>
      <w:r w:rsidRPr="00EA5FA7">
        <w:rPr>
          <w:noProof w:val="0"/>
        </w:rPr>
        <w:tab/>
        <w:t>unspecified,</w:t>
      </w:r>
    </w:p>
    <w:p w14:paraId="1E368AC7" w14:textId="77777777" w:rsidR="00CA578F" w:rsidRPr="00EA5FA7" w:rsidRDefault="00CA578F" w:rsidP="00CA578F">
      <w:pPr>
        <w:pStyle w:val="PL"/>
        <w:rPr>
          <w:noProof w:val="0"/>
        </w:rPr>
      </w:pPr>
      <w:r w:rsidRPr="00EA5FA7">
        <w:rPr>
          <w:noProof w:val="0"/>
        </w:rPr>
        <w:tab/>
        <w:t>...</w:t>
      </w:r>
    </w:p>
    <w:p w14:paraId="2D76C332" w14:textId="77777777" w:rsidR="00CA578F" w:rsidRPr="00EA5FA7" w:rsidRDefault="00CA578F" w:rsidP="00CA578F">
      <w:pPr>
        <w:pStyle w:val="PL"/>
        <w:rPr>
          <w:noProof w:val="0"/>
        </w:rPr>
      </w:pPr>
      <w:r w:rsidRPr="00EA5FA7">
        <w:rPr>
          <w:noProof w:val="0"/>
        </w:rPr>
        <w:t>}</w:t>
      </w:r>
    </w:p>
    <w:p w14:paraId="402B12E8" w14:textId="77777777" w:rsidR="00CA578F" w:rsidRPr="00EA5FA7" w:rsidRDefault="00CA578F" w:rsidP="00CA578F">
      <w:pPr>
        <w:pStyle w:val="PL"/>
        <w:rPr>
          <w:noProof w:val="0"/>
        </w:rPr>
      </w:pPr>
    </w:p>
    <w:p w14:paraId="4F811B88" w14:textId="77777777" w:rsidR="00CA578F" w:rsidRPr="00EA5FA7" w:rsidRDefault="00CA578F" w:rsidP="00CA578F">
      <w:pPr>
        <w:pStyle w:val="PL"/>
        <w:rPr>
          <w:noProof w:val="0"/>
        </w:rPr>
      </w:pPr>
      <w:r w:rsidRPr="00EA5FA7">
        <w:rPr>
          <w:noProof w:val="0"/>
        </w:rPr>
        <w:t>CauseRadioNetwork ::= ENUMERATED {</w:t>
      </w:r>
    </w:p>
    <w:p w14:paraId="270A14AA" w14:textId="77777777" w:rsidR="00CA578F" w:rsidRPr="00EA5FA7" w:rsidRDefault="00CA578F" w:rsidP="00CA578F">
      <w:pPr>
        <w:pStyle w:val="PL"/>
        <w:rPr>
          <w:rFonts w:eastAsia="SimSun"/>
        </w:rPr>
      </w:pPr>
      <w:r w:rsidRPr="00EA5FA7">
        <w:rPr>
          <w:noProof w:val="0"/>
        </w:rPr>
        <w:tab/>
        <w:t>unspecified,</w:t>
      </w:r>
    </w:p>
    <w:p w14:paraId="48C77295" w14:textId="77777777" w:rsidR="00CA578F" w:rsidRPr="00EA5FA7" w:rsidRDefault="00CA578F" w:rsidP="00CA578F">
      <w:pPr>
        <w:pStyle w:val="PL"/>
        <w:rPr>
          <w:rFonts w:eastAsia="SimSun"/>
        </w:rPr>
      </w:pPr>
      <w:r w:rsidRPr="00EA5FA7">
        <w:rPr>
          <w:rFonts w:eastAsia="SimSun"/>
        </w:rPr>
        <w:tab/>
        <w:t>rl-failure-rlc,</w:t>
      </w:r>
    </w:p>
    <w:p w14:paraId="26839A25" w14:textId="77777777" w:rsidR="00CA578F" w:rsidRPr="00EA5FA7" w:rsidRDefault="00CA578F" w:rsidP="00CA578F">
      <w:pPr>
        <w:pStyle w:val="PL"/>
        <w:rPr>
          <w:rFonts w:eastAsia="SimSun"/>
        </w:rPr>
      </w:pPr>
      <w:r w:rsidRPr="00EA5FA7">
        <w:rPr>
          <w:rFonts w:eastAsia="SimSun"/>
        </w:rPr>
        <w:tab/>
        <w:t>unknown-or-already-allocated-gnb-cu-ue-f1ap-id,</w:t>
      </w:r>
    </w:p>
    <w:p w14:paraId="21BD3304" w14:textId="77777777" w:rsidR="00CA578F" w:rsidRPr="00EA5FA7" w:rsidRDefault="00CA578F" w:rsidP="00CA578F">
      <w:pPr>
        <w:pStyle w:val="PL"/>
        <w:rPr>
          <w:rFonts w:eastAsia="SimSun"/>
        </w:rPr>
      </w:pPr>
      <w:r w:rsidRPr="00EA5FA7">
        <w:rPr>
          <w:rFonts w:eastAsia="SimSun"/>
        </w:rPr>
        <w:tab/>
        <w:t>unknown-or-already-allocated-gnb-du-ue-f1ap-id,</w:t>
      </w:r>
    </w:p>
    <w:p w14:paraId="725AF56B" w14:textId="77777777" w:rsidR="00CA578F" w:rsidRPr="00EA5FA7" w:rsidRDefault="00CA578F" w:rsidP="00CA578F">
      <w:pPr>
        <w:pStyle w:val="PL"/>
        <w:rPr>
          <w:rFonts w:eastAsia="SimSun"/>
        </w:rPr>
      </w:pPr>
      <w:r w:rsidRPr="00EA5FA7">
        <w:rPr>
          <w:rFonts w:eastAsia="SimSun"/>
        </w:rPr>
        <w:tab/>
        <w:t>unknown-or-inconsistent-pair-of-ue-f1ap-id,</w:t>
      </w:r>
    </w:p>
    <w:p w14:paraId="26860953" w14:textId="77777777" w:rsidR="00CA578F" w:rsidRPr="00EA5FA7" w:rsidRDefault="00CA578F" w:rsidP="00CA578F">
      <w:pPr>
        <w:pStyle w:val="PL"/>
        <w:rPr>
          <w:rFonts w:eastAsia="SimSun"/>
        </w:rPr>
      </w:pPr>
      <w:r w:rsidRPr="00EA5FA7">
        <w:rPr>
          <w:rFonts w:eastAsia="SimSun"/>
        </w:rPr>
        <w:tab/>
        <w:t>interaction-with-other-procedure,</w:t>
      </w:r>
    </w:p>
    <w:p w14:paraId="7F208DF0" w14:textId="77777777" w:rsidR="00CA578F" w:rsidRPr="00EA5FA7" w:rsidRDefault="00CA578F" w:rsidP="00CA578F">
      <w:pPr>
        <w:pStyle w:val="PL"/>
        <w:rPr>
          <w:rFonts w:eastAsia="SimSun"/>
        </w:rPr>
      </w:pPr>
      <w:r w:rsidRPr="00EA5FA7">
        <w:rPr>
          <w:rFonts w:eastAsia="SimSun"/>
        </w:rPr>
        <w:tab/>
        <w:t>not-supported-qci-Value,</w:t>
      </w:r>
    </w:p>
    <w:p w14:paraId="1EF239C2" w14:textId="77777777" w:rsidR="00CA578F" w:rsidRPr="00EA5FA7" w:rsidRDefault="00CA578F" w:rsidP="00CA578F">
      <w:pPr>
        <w:pStyle w:val="PL"/>
        <w:rPr>
          <w:rFonts w:eastAsia="SimSun"/>
        </w:rPr>
      </w:pPr>
      <w:r w:rsidRPr="00EA5FA7">
        <w:rPr>
          <w:rFonts w:eastAsia="SimSun"/>
        </w:rPr>
        <w:tab/>
        <w:t>action-desirable-for-radio-reasons,</w:t>
      </w:r>
    </w:p>
    <w:p w14:paraId="4D9E8DD5" w14:textId="77777777" w:rsidR="00CA578F" w:rsidRPr="00EA5FA7" w:rsidRDefault="00CA578F" w:rsidP="00CA578F">
      <w:pPr>
        <w:pStyle w:val="PL"/>
        <w:rPr>
          <w:rFonts w:eastAsia="SimSun"/>
        </w:rPr>
      </w:pPr>
      <w:r w:rsidRPr="00EA5FA7">
        <w:rPr>
          <w:rFonts w:eastAsia="SimSun"/>
        </w:rPr>
        <w:tab/>
        <w:t>no-radio-resources-available,</w:t>
      </w:r>
    </w:p>
    <w:p w14:paraId="56B413B9" w14:textId="77777777" w:rsidR="00CA578F" w:rsidRPr="00EA5FA7" w:rsidRDefault="00CA578F" w:rsidP="00CA578F">
      <w:pPr>
        <w:pStyle w:val="PL"/>
        <w:rPr>
          <w:rFonts w:eastAsia="SimSun"/>
        </w:rPr>
      </w:pPr>
      <w:r w:rsidRPr="00EA5FA7">
        <w:rPr>
          <w:rFonts w:eastAsia="SimSun"/>
        </w:rPr>
        <w:tab/>
        <w:t>procedure-cancelled,</w:t>
      </w:r>
    </w:p>
    <w:p w14:paraId="556576E6" w14:textId="77777777" w:rsidR="00CA578F" w:rsidRPr="00EA5FA7" w:rsidRDefault="00CA578F" w:rsidP="00CA578F">
      <w:pPr>
        <w:pStyle w:val="PL"/>
        <w:rPr>
          <w:noProof w:val="0"/>
        </w:rPr>
      </w:pPr>
      <w:r w:rsidRPr="00EA5FA7">
        <w:rPr>
          <w:rFonts w:eastAsia="SimSun"/>
        </w:rPr>
        <w:tab/>
        <w:t>normal-release,</w:t>
      </w:r>
    </w:p>
    <w:p w14:paraId="308F3577" w14:textId="77777777" w:rsidR="00CA578F" w:rsidRPr="00EA5FA7" w:rsidRDefault="00CA578F" w:rsidP="00CA578F">
      <w:pPr>
        <w:pStyle w:val="PL"/>
        <w:rPr>
          <w:noProof w:val="0"/>
        </w:rPr>
      </w:pPr>
      <w:r w:rsidRPr="00EA5FA7">
        <w:rPr>
          <w:noProof w:val="0"/>
        </w:rPr>
        <w:tab/>
        <w:t>...,</w:t>
      </w:r>
    </w:p>
    <w:p w14:paraId="0102DCE4" w14:textId="77777777" w:rsidR="00CA578F" w:rsidRPr="00EA5FA7" w:rsidRDefault="00CA578F" w:rsidP="00CA578F">
      <w:pPr>
        <w:pStyle w:val="PL"/>
        <w:rPr>
          <w:noProof w:val="0"/>
        </w:rPr>
      </w:pPr>
      <w:r w:rsidRPr="00EA5FA7">
        <w:rPr>
          <w:noProof w:val="0"/>
        </w:rPr>
        <w:tab/>
        <w:t>cell-not-available,</w:t>
      </w:r>
    </w:p>
    <w:p w14:paraId="65E0D551" w14:textId="77777777" w:rsidR="00CA578F" w:rsidRPr="00EA5FA7" w:rsidRDefault="00CA578F" w:rsidP="00CA578F">
      <w:pPr>
        <w:pStyle w:val="PL"/>
        <w:rPr>
          <w:noProof w:val="0"/>
        </w:rPr>
      </w:pPr>
      <w:r w:rsidRPr="00EA5FA7">
        <w:rPr>
          <w:noProof w:val="0"/>
        </w:rPr>
        <w:tab/>
        <w:t>rl-failure-others,</w:t>
      </w:r>
    </w:p>
    <w:p w14:paraId="7D6470FF" w14:textId="77777777" w:rsidR="00CA578F" w:rsidRPr="00EA5FA7" w:rsidRDefault="00CA578F" w:rsidP="00CA578F">
      <w:pPr>
        <w:pStyle w:val="PL"/>
        <w:rPr>
          <w:noProof w:val="0"/>
        </w:rPr>
      </w:pPr>
      <w:r w:rsidRPr="00EA5FA7">
        <w:rPr>
          <w:noProof w:val="0"/>
        </w:rPr>
        <w:tab/>
        <w:t>ue-rejection,</w:t>
      </w:r>
    </w:p>
    <w:p w14:paraId="114FD383" w14:textId="77777777" w:rsidR="00CA578F" w:rsidRPr="00EA5FA7" w:rsidRDefault="00CA578F" w:rsidP="00CA578F">
      <w:pPr>
        <w:pStyle w:val="PL"/>
        <w:rPr>
          <w:noProof w:val="0"/>
        </w:rPr>
      </w:pPr>
      <w:r w:rsidRPr="00EA5FA7">
        <w:rPr>
          <w:noProof w:val="0"/>
        </w:rPr>
        <w:tab/>
        <w:t>resources-not-available-for-the-slice,</w:t>
      </w:r>
    </w:p>
    <w:p w14:paraId="3E71F938" w14:textId="77777777" w:rsidR="00CA578F" w:rsidRPr="00EA5FA7" w:rsidRDefault="00CA578F" w:rsidP="00CA578F">
      <w:pPr>
        <w:pStyle w:val="PL"/>
        <w:rPr>
          <w:noProof w:val="0"/>
        </w:rPr>
      </w:pPr>
      <w:r w:rsidRPr="00EA5FA7">
        <w:rPr>
          <w:noProof w:val="0"/>
        </w:rPr>
        <w:tab/>
        <w:t>amf-initiated-abnormal-release,</w:t>
      </w:r>
    </w:p>
    <w:p w14:paraId="3572AEC3" w14:textId="77777777" w:rsidR="00CA578F" w:rsidRPr="00EA5FA7" w:rsidRDefault="00CA578F" w:rsidP="00CA578F">
      <w:pPr>
        <w:pStyle w:val="PL"/>
        <w:rPr>
          <w:noProof w:val="0"/>
        </w:rPr>
      </w:pPr>
      <w:r w:rsidRPr="00EA5FA7">
        <w:rPr>
          <w:noProof w:val="0"/>
        </w:rPr>
        <w:tab/>
        <w:t>release-due-to-pre-emption,</w:t>
      </w:r>
    </w:p>
    <w:p w14:paraId="0BA74B61" w14:textId="77777777" w:rsidR="00CA578F" w:rsidRPr="00EA5FA7" w:rsidRDefault="00CA578F" w:rsidP="00CA578F">
      <w:pPr>
        <w:pStyle w:val="PL"/>
        <w:rPr>
          <w:noProof w:val="0"/>
        </w:rPr>
      </w:pPr>
      <w:r w:rsidRPr="00EA5FA7">
        <w:rPr>
          <w:noProof w:val="0"/>
        </w:rPr>
        <w:lastRenderedPageBreak/>
        <w:tab/>
        <w:t>plmn-not-served-by-the-gNB-CU,</w:t>
      </w:r>
    </w:p>
    <w:p w14:paraId="2C03883B" w14:textId="77777777" w:rsidR="00CA578F" w:rsidRPr="00EA5FA7" w:rsidRDefault="00CA578F" w:rsidP="00CA578F">
      <w:pPr>
        <w:pStyle w:val="PL"/>
        <w:rPr>
          <w:noProof w:val="0"/>
        </w:rPr>
      </w:pPr>
      <w:r w:rsidRPr="00EA5FA7">
        <w:rPr>
          <w:noProof w:val="0"/>
        </w:rPr>
        <w:tab/>
        <w:t>multiple-drb-id-instances,</w:t>
      </w:r>
    </w:p>
    <w:p w14:paraId="1E8DF78F" w14:textId="77777777" w:rsidR="00CA578F" w:rsidRPr="00EA5FA7" w:rsidRDefault="00CA578F" w:rsidP="00CA578F">
      <w:pPr>
        <w:pStyle w:val="PL"/>
        <w:rPr>
          <w:noProof w:val="0"/>
        </w:rPr>
      </w:pPr>
      <w:r w:rsidRPr="00EA5FA7">
        <w:rPr>
          <w:noProof w:val="0"/>
        </w:rPr>
        <w:tab/>
        <w:t>unknown-drb-id</w:t>
      </w:r>
    </w:p>
    <w:p w14:paraId="475EDE4C" w14:textId="77777777" w:rsidR="00CA578F" w:rsidRPr="00EA5FA7" w:rsidRDefault="00CA578F" w:rsidP="00CA578F">
      <w:pPr>
        <w:pStyle w:val="PL"/>
        <w:rPr>
          <w:noProof w:val="0"/>
        </w:rPr>
      </w:pPr>
      <w:r w:rsidRPr="00EA5FA7">
        <w:rPr>
          <w:noProof w:val="0"/>
        </w:rPr>
        <w:t>}</w:t>
      </w:r>
    </w:p>
    <w:p w14:paraId="1D82F00A" w14:textId="77777777" w:rsidR="00CA578F" w:rsidRPr="00EA5FA7" w:rsidRDefault="00CA578F" w:rsidP="00CA578F">
      <w:pPr>
        <w:pStyle w:val="PL"/>
        <w:rPr>
          <w:noProof w:val="0"/>
        </w:rPr>
      </w:pPr>
    </w:p>
    <w:p w14:paraId="433F6EB9" w14:textId="77777777" w:rsidR="00CA578F" w:rsidRPr="00EA5FA7" w:rsidRDefault="00CA578F" w:rsidP="00CA578F">
      <w:pPr>
        <w:pStyle w:val="PL"/>
        <w:rPr>
          <w:noProof w:val="0"/>
        </w:rPr>
      </w:pPr>
      <w:r w:rsidRPr="00EA5FA7">
        <w:rPr>
          <w:noProof w:val="0"/>
        </w:rPr>
        <w:t>CauseTransport ::= ENUMERATED {</w:t>
      </w:r>
    </w:p>
    <w:p w14:paraId="738786CC" w14:textId="77777777" w:rsidR="00CA578F" w:rsidRPr="00EA5FA7" w:rsidRDefault="00CA578F" w:rsidP="00CA578F">
      <w:pPr>
        <w:pStyle w:val="PL"/>
        <w:rPr>
          <w:rFonts w:eastAsia="SimSun"/>
        </w:rPr>
      </w:pPr>
      <w:r w:rsidRPr="00EA5FA7">
        <w:rPr>
          <w:noProof w:val="0"/>
        </w:rPr>
        <w:tab/>
        <w:t>unspecified,</w:t>
      </w:r>
    </w:p>
    <w:p w14:paraId="314B26EA" w14:textId="77777777" w:rsidR="00CA578F" w:rsidRPr="00EA5FA7" w:rsidRDefault="00CA578F" w:rsidP="00CA578F">
      <w:pPr>
        <w:pStyle w:val="PL"/>
        <w:rPr>
          <w:noProof w:val="0"/>
        </w:rPr>
      </w:pPr>
      <w:r w:rsidRPr="00EA5FA7">
        <w:rPr>
          <w:rFonts w:eastAsia="SimSun"/>
        </w:rPr>
        <w:tab/>
        <w:t>transport-resource-unavailable,</w:t>
      </w:r>
    </w:p>
    <w:p w14:paraId="2B209A94" w14:textId="77777777" w:rsidR="00CA578F" w:rsidRPr="00EA5FA7" w:rsidRDefault="00CA578F" w:rsidP="00CA578F">
      <w:pPr>
        <w:pStyle w:val="PL"/>
        <w:rPr>
          <w:noProof w:val="0"/>
        </w:rPr>
      </w:pPr>
      <w:r w:rsidRPr="00EA5FA7">
        <w:rPr>
          <w:noProof w:val="0"/>
        </w:rPr>
        <w:tab/>
        <w:t>...</w:t>
      </w:r>
    </w:p>
    <w:p w14:paraId="1CD6E2C1" w14:textId="77777777" w:rsidR="00CA578F" w:rsidRPr="00EA5FA7" w:rsidRDefault="00CA578F" w:rsidP="00CA578F">
      <w:pPr>
        <w:pStyle w:val="PL"/>
        <w:rPr>
          <w:noProof w:val="0"/>
        </w:rPr>
      </w:pPr>
      <w:r w:rsidRPr="00EA5FA7">
        <w:rPr>
          <w:noProof w:val="0"/>
        </w:rPr>
        <w:t>}</w:t>
      </w:r>
    </w:p>
    <w:p w14:paraId="7AC5C86C" w14:textId="77777777" w:rsidR="00CA578F" w:rsidRPr="00EA5FA7" w:rsidRDefault="00CA578F" w:rsidP="00CA578F">
      <w:pPr>
        <w:pStyle w:val="PL"/>
        <w:rPr>
          <w:rFonts w:eastAsia="SimSun"/>
        </w:rPr>
      </w:pPr>
    </w:p>
    <w:p w14:paraId="10A6CDED" w14:textId="77777777" w:rsidR="00CA578F" w:rsidRPr="00EA5FA7" w:rsidRDefault="00CA578F" w:rsidP="00CA578F">
      <w:pPr>
        <w:pStyle w:val="PL"/>
      </w:pPr>
      <w:r w:rsidRPr="00EA5FA7">
        <w:rPr>
          <w:noProof w:val="0"/>
        </w:rPr>
        <w:t>CellGroupConfig ::= OCTET STRING</w:t>
      </w:r>
    </w:p>
    <w:p w14:paraId="6A36A5C8" w14:textId="77777777" w:rsidR="00CA578F" w:rsidRDefault="00CA578F" w:rsidP="00CA578F">
      <w:pPr>
        <w:pStyle w:val="PL"/>
        <w:rPr>
          <w:ins w:id="2787" w:author="Author"/>
          <w:noProof w:val="0"/>
        </w:rPr>
      </w:pPr>
    </w:p>
    <w:p w14:paraId="4D82DBB2" w14:textId="77777777" w:rsidR="00CA578F" w:rsidRDefault="00CA578F" w:rsidP="00CA578F">
      <w:pPr>
        <w:pStyle w:val="PL"/>
        <w:rPr>
          <w:ins w:id="2788" w:author="Author"/>
          <w:noProof w:val="0"/>
        </w:rPr>
      </w:pPr>
      <w:ins w:id="2789"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3033270A" w14:textId="77777777" w:rsidR="00CA578F" w:rsidRPr="00EA5FA7" w:rsidRDefault="00CA578F" w:rsidP="00CA578F">
      <w:pPr>
        <w:pStyle w:val="PL"/>
      </w:pPr>
    </w:p>
    <w:p w14:paraId="356D6946" w14:textId="77777777" w:rsidR="00CA578F" w:rsidRDefault="00CA578F" w:rsidP="00CA578F">
      <w:pPr>
        <w:pStyle w:val="PL"/>
        <w:rPr>
          <w:ins w:id="2790" w:author="Author"/>
        </w:rPr>
      </w:pPr>
      <w:r w:rsidRPr="00EA5FA7">
        <w:t>Cell-Direction ::= ENUMERATED {dl-only, ul-only}</w:t>
      </w:r>
    </w:p>
    <w:p w14:paraId="416C7693" w14:textId="77777777" w:rsidR="00CA578F" w:rsidRPr="00EA5FA7" w:rsidRDefault="00CA578F" w:rsidP="00CA578F">
      <w:pPr>
        <w:pStyle w:val="PL"/>
      </w:pPr>
    </w:p>
    <w:p w14:paraId="790DBE90" w14:textId="77777777" w:rsidR="00CA578F" w:rsidRPr="00EA5FA7" w:rsidRDefault="00CA578F" w:rsidP="00CA578F">
      <w:pPr>
        <w:pStyle w:val="PL"/>
        <w:rPr>
          <w:ins w:id="2791" w:author="Author"/>
        </w:rPr>
      </w:pPr>
      <w:ins w:id="2792"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1F54A05D" w14:textId="77777777" w:rsidR="00CA578F" w:rsidRDefault="00CA578F" w:rsidP="00CA578F">
      <w:pPr>
        <w:pStyle w:val="PL"/>
        <w:rPr>
          <w:ins w:id="2793" w:author="Author"/>
          <w:noProof w:val="0"/>
        </w:rPr>
      </w:pPr>
    </w:p>
    <w:p w14:paraId="0C98C19E" w14:textId="77777777" w:rsidR="00CA578F" w:rsidRDefault="00CA578F" w:rsidP="00CA578F">
      <w:pPr>
        <w:pStyle w:val="PL"/>
        <w:rPr>
          <w:ins w:id="2794" w:author="Author"/>
          <w:noProof w:val="0"/>
        </w:rPr>
      </w:pPr>
      <w:ins w:id="2795" w:author="Author">
        <w:r>
          <w:rPr>
            <w:noProof w:val="0"/>
          </w:rPr>
          <w:t>CellMeasurementResult</w:t>
        </w:r>
        <w:r w:rsidRPr="00EA5FA7">
          <w:t>Item</w:t>
        </w:r>
        <w:r>
          <w:t xml:space="preserve"> </w:t>
        </w:r>
        <w:r w:rsidRPr="00EA5FA7">
          <w:rPr>
            <w:noProof w:val="0"/>
          </w:rPr>
          <w:t>::= SEQUENCE {</w:t>
        </w:r>
      </w:ins>
    </w:p>
    <w:p w14:paraId="5B4875DB" w14:textId="77777777" w:rsidR="00CA578F" w:rsidRDefault="00CA578F" w:rsidP="00CA578F">
      <w:pPr>
        <w:pStyle w:val="PL"/>
        <w:rPr>
          <w:ins w:id="2796" w:author="Author"/>
          <w:noProof w:val="0"/>
        </w:rPr>
      </w:pPr>
      <w:ins w:id="2797"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05DE39E3" w14:textId="77777777" w:rsidR="00CA578F" w:rsidRDefault="00CA578F" w:rsidP="00CA578F">
      <w:pPr>
        <w:pStyle w:val="PL"/>
        <w:rPr>
          <w:ins w:id="2798" w:author="Author"/>
          <w:noProof w:val="0"/>
        </w:rPr>
      </w:pPr>
      <w:ins w:id="2799"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14:paraId="395F7F73" w14:textId="77777777" w:rsidR="00CA578F" w:rsidRDefault="00CA578F" w:rsidP="00CA578F">
      <w:pPr>
        <w:pStyle w:val="PL"/>
        <w:rPr>
          <w:ins w:id="2800" w:author="Author"/>
          <w:noProof w:val="0"/>
        </w:rPr>
      </w:pPr>
      <w:ins w:id="2801" w:author="Author">
        <w:r>
          <w:rPr>
            <w:noProof w:val="0"/>
          </w:rPr>
          <w:tab/>
          <w:t>compositeAvailableCapacityGroup</w:t>
        </w:r>
        <w:r>
          <w:rPr>
            <w:noProof w:val="0"/>
          </w:rPr>
          <w:tab/>
          <w:t>CompositeAvailableCapacityGroup</w:t>
        </w:r>
        <w:r>
          <w:rPr>
            <w:noProof w:val="0"/>
          </w:rPr>
          <w:tab/>
          <w:t>OPTIONAL,</w:t>
        </w:r>
      </w:ins>
    </w:p>
    <w:p w14:paraId="1FA92B48" w14:textId="77777777" w:rsidR="00CA578F" w:rsidRDefault="00CA578F" w:rsidP="00CA578F">
      <w:pPr>
        <w:pStyle w:val="PL"/>
        <w:rPr>
          <w:ins w:id="2802" w:author="Author"/>
          <w:noProof w:val="0"/>
        </w:rPr>
      </w:pPr>
      <w:ins w:id="2803"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14:paraId="37EE2E17" w14:textId="77777777" w:rsidR="00CA578F" w:rsidRPr="00EA5FA7" w:rsidRDefault="00CA578F" w:rsidP="00CA578F">
      <w:pPr>
        <w:pStyle w:val="PL"/>
        <w:rPr>
          <w:ins w:id="2804" w:author="Author"/>
          <w:noProof w:val="0"/>
        </w:rPr>
      </w:pPr>
      <w:ins w:id="2805" w:author="Author">
        <w:r>
          <w:rPr>
            <w:noProof w:val="0"/>
          </w:rPr>
          <w:tab/>
          <w:t xml:space="preserve">numberofActiveUEs </w:t>
        </w:r>
        <w:r>
          <w:rPr>
            <w:noProof w:val="0"/>
          </w:rPr>
          <w:tab/>
        </w:r>
        <w:r>
          <w:rPr>
            <w:noProof w:val="0"/>
          </w:rPr>
          <w:tab/>
        </w:r>
        <w:r>
          <w:rPr>
            <w:noProof w:val="0"/>
          </w:rPr>
          <w:tab/>
        </w:r>
        <w:r>
          <w:rPr>
            <w:noProof w:val="0"/>
          </w:rPr>
          <w:tab/>
        </w:r>
        <w:r w:rsidRPr="002311C4">
          <w:rPr>
            <w:rFonts w:eastAsia="MS Mincho" w:cs="Courier New"/>
          </w:rPr>
          <w:t xml:space="preserve"> </w:t>
        </w:r>
        <w:r>
          <w:rPr>
            <w:rFonts w:eastAsia="MS Mincho" w:cs="Courier New"/>
          </w:rPr>
          <w:t>N</w:t>
        </w:r>
        <w:r w:rsidRPr="00D0552F">
          <w:rPr>
            <w:rFonts w:eastAsia="MS Mincho" w:cs="Courier New"/>
          </w:rPr>
          <w:t>umberofActiveUEs</w:t>
        </w:r>
        <w:r>
          <w:rPr>
            <w:lang w:eastAsia="ja-JP"/>
          </w:rPr>
          <w:tab/>
        </w:r>
        <w:r>
          <w:rPr>
            <w:lang w:eastAsia="ja-JP"/>
          </w:rPr>
          <w:tab/>
        </w:r>
        <w:r>
          <w:rPr>
            <w:lang w:eastAsia="ja-JP"/>
          </w:rPr>
          <w:tab/>
          <w:t xml:space="preserve">OPTIONAL, </w:t>
        </w:r>
      </w:ins>
    </w:p>
    <w:p w14:paraId="476B0664" w14:textId="77777777" w:rsidR="00CA578F" w:rsidRDefault="00CA578F" w:rsidP="00CA578F">
      <w:pPr>
        <w:pStyle w:val="PL"/>
        <w:rPr>
          <w:ins w:id="2806" w:author="Author"/>
          <w:noProof w:val="0"/>
        </w:rPr>
      </w:pPr>
      <w:ins w:id="280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6FE10297" w14:textId="77777777" w:rsidR="00CA578F" w:rsidRPr="00EA5FA7" w:rsidRDefault="00CA578F" w:rsidP="00CA578F">
      <w:pPr>
        <w:pStyle w:val="PL"/>
        <w:rPr>
          <w:ins w:id="2808" w:author="Author"/>
          <w:noProof w:val="0"/>
        </w:rPr>
      </w:pPr>
      <w:ins w:id="2809" w:author="Author">
        <w:r w:rsidRPr="00EA5FA7">
          <w:rPr>
            <w:noProof w:val="0"/>
          </w:rPr>
          <w:t>}</w:t>
        </w:r>
      </w:ins>
    </w:p>
    <w:p w14:paraId="262D5A03" w14:textId="77777777" w:rsidR="00CA578F" w:rsidRPr="00EA5FA7" w:rsidRDefault="00CA578F" w:rsidP="00CA578F">
      <w:pPr>
        <w:pStyle w:val="PL"/>
        <w:rPr>
          <w:ins w:id="2810" w:author="Author"/>
          <w:noProof w:val="0"/>
        </w:rPr>
      </w:pPr>
    </w:p>
    <w:p w14:paraId="34E2E202" w14:textId="77777777" w:rsidR="00CA578F" w:rsidRPr="00EA5FA7" w:rsidRDefault="00CA578F" w:rsidP="00CA578F">
      <w:pPr>
        <w:pStyle w:val="PL"/>
        <w:rPr>
          <w:ins w:id="2811" w:author="Author"/>
          <w:noProof w:val="0"/>
        </w:rPr>
      </w:pPr>
      <w:ins w:id="2812" w:author="Author">
        <w:r>
          <w:rPr>
            <w:noProof w:val="0"/>
          </w:rPr>
          <w:t>CellMeasurementResult</w:t>
        </w:r>
        <w:r w:rsidRPr="00EA5FA7">
          <w:t>Item</w:t>
        </w:r>
        <w:r w:rsidRPr="00EA5FA7">
          <w:rPr>
            <w:noProof w:val="0"/>
          </w:rPr>
          <w:t xml:space="preserve">-ExtIEs </w:t>
        </w:r>
        <w:r w:rsidRPr="00EA5FA7">
          <w:rPr>
            <w:noProof w:val="0"/>
          </w:rPr>
          <w:tab/>
          <w:t>F1AP-PROTOCOL-EXTENSION ::= {</w:t>
        </w:r>
      </w:ins>
    </w:p>
    <w:p w14:paraId="7F05340D" w14:textId="77777777" w:rsidR="00CA578F" w:rsidRPr="00EA5FA7" w:rsidRDefault="00CA578F" w:rsidP="00CA578F">
      <w:pPr>
        <w:pStyle w:val="PL"/>
        <w:rPr>
          <w:ins w:id="2813" w:author="Author"/>
          <w:noProof w:val="0"/>
        </w:rPr>
      </w:pPr>
      <w:ins w:id="2814" w:author="Author">
        <w:r w:rsidRPr="00EA5FA7">
          <w:rPr>
            <w:noProof w:val="0"/>
          </w:rPr>
          <w:tab/>
          <w:t>...</w:t>
        </w:r>
      </w:ins>
    </w:p>
    <w:p w14:paraId="05AAC1F3" w14:textId="77777777" w:rsidR="00CA578F" w:rsidRPr="00EA5FA7" w:rsidRDefault="00CA578F" w:rsidP="00CA578F">
      <w:pPr>
        <w:pStyle w:val="PL"/>
        <w:rPr>
          <w:ins w:id="2815" w:author="Author"/>
          <w:noProof w:val="0"/>
        </w:rPr>
      </w:pPr>
      <w:ins w:id="2816" w:author="Author">
        <w:r w:rsidRPr="00EA5FA7">
          <w:rPr>
            <w:noProof w:val="0"/>
          </w:rPr>
          <w:t>}</w:t>
        </w:r>
      </w:ins>
    </w:p>
    <w:p w14:paraId="02DF380F" w14:textId="77777777" w:rsidR="00CA578F" w:rsidRPr="00EA5FA7" w:rsidRDefault="00CA578F" w:rsidP="00CA578F">
      <w:pPr>
        <w:pStyle w:val="PL"/>
      </w:pPr>
    </w:p>
    <w:p w14:paraId="48765471" w14:textId="77777777" w:rsidR="00CA578F" w:rsidRPr="00EA5FA7" w:rsidRDefault="00CA578F" w:rsidP="00CA578F">
      <w:pPr>
        <w:pStyle w:val="PL"/>
        <w:rPr>
          <w:rFonts w:eastAsia="SimSun"/>
        </w:rPr>
      </w:pPr>
      <w:r w:rsidRPr="00EA5FA7">
        <w:rPr>
          <w:rFonts w:eastAsia="SimSun"/>
        </w:rPr>
        <w:t>Cells-Failed-to-be-Activated-List-Item ::= SEQUENCE {</w:t>
      </w:r>
    </w:p>
    <w:p w14:paraId="7E924758"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CC7F913" w14:textId="77777777" w:rsidR="00CA578F" w:rsidRPr="00EA5FA7" w:rsidRDefault="00CA578F" w:rsidP="00CA578F">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2EAB1C5B"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756B895A" w14:textId="77777777" w:rsidR="00CA578F" w:rsidRPr="00EA5FA7" w:rsidRDefault="00CA578F" w:rsidP="00CA578F">
      <w:pPr>
        <w:pStyle w:val="PL"/>
        <w:rPr>
          <w:rFonts w:eastAsia="SimSun"/>
        </w:rPr>
      </w:pPr>
      <w:r w:rsidRPr="00EA5FA7">
        <w:rPr>
          <w:rFonts w:eastAsia="SimSun"/>
        </w:rPr>
        <w:tab/>
        <w:t>...</w:t>
      </w:r>
    </w:p>
    <w:p w14:paraId="398127AC" w14:textId="77777777" w:rsidR="00CA578F" w:rsidRPr="00EA5FA7" w:rsidRDefault="00CA578F" w:rsidP="00CA578F">
      <w:pPr>
        <w:pStyle w:val="PL"/>
        <w:rPr>
          <w:rFonts w:eastAsia="SimSun"/>
        </w:rPr>
      </w:pPr>
      <w:r w:rsidRPr="00EA5FA7">
        <w:rPr>
          <w:rFonts w:eastAsia="SimSun"/>
        </w:rPr>
        <w:t>}</w:t>
      </w:r>
    </w:p>
    <w:p w14:paraId="2ADBD391" w14:textId="77777777" w:rsidR="00CA578F" w:rsidRPr="00EA5FA7" w:rsidRDefault="00CA578F" w:rsidP="00CA578F">
      <w:pPr>
        <w:pStyle w:val="PL"/>
        <w:rPr>
          <w:rFonts w:eastAsia="SimSun"/>
        </w:rPr>
      </w:pPr>
    </w:p>
    <w:p w14:paraId="4E503299" w14:textId="77777777" w:rsidR="00CA578F" w:rsidRPr="00EA5FA7" w:rsidRDefault="00CA578F" w:rsidP="00CA578F">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75B1F803" w14:textId="77777777" w:rsidR="00CA578F" w:rsidRPr="00EA5FA7" w:rsidRDefault="00CA578F" w:rsidP="00CA578F">
      <w:pPr>
        <w:pStyle w:val="PL"/>
        <w:rPr>
          <w:rFonts w:eastAsia="SimSun"/>
        </w:rPr>
      </w:pPr>
      <w:r w:rsidRPr="00EA5FA7">
        <w:rPr>
          <w:rFonts w:eastAsia="SimSun"/>
        </w:rPr>
        <w:tab/>
        <w:t>...</w:t>
      </w:r>
    </w:p>
    <w:p w14:paraId="47848287" w14:textId="77777777" w:rsidR="00CA578F" w:rsidRPr="00EA5FA7" w:rsidRDefault="00CA578F" w:rsidP="00CA578F">
      <w:pPr>
        <w:pStyle w:val="PL"/>
        <w:rPr>
          <w:rFonts w:eastAsia="SimSun"/>
        </w:rPr>
      </w:pPr>
      <w:r w:rsidRPr="00EA5FA7">
        <w:rPr>
          <w:rFonts w:eastAsia="SimSun"/>
        </w:rPr>
        <w:t>}</w:t>
      </w:r>
    </w:p>
    <w:p w14:paraId="41903D33" w14:textId="77777777" w:rsidR="00CA578F" w:rsidRPr="00EA5FA7" w:rsidRDefault="00CA578F" w:rsidP="00CA578F">
      <w:pPr>
        <w:pStyle w:val="PL"/>
        <w:rPr>
          <w:rFonts w:eastAsia="SimSun"/>
        </w:rPr>
      </w:pPr>
    </w:p>
    <w:p w14:paraId="5588A44B" w14:textId="77777777" w:rsidR="00CA578F" w:rsidRPr="00EA5FA7" w:rsidRDefault="00CA578F" w:rsidP="00CA578F">
      <w:pPr>
        <w:pStyle w:val="PL"/>
        <w:rPr>
          <w:rFonts w:eastAsia="SimSun"/>
        </w:rPr>
      </w:pPr>
      <w:r w:rsidRPr="00EA5FA7">
        <w:rPr>
          <w:rFonts w:eastAsia="SimSun"/>
        </w:rPr>
        <w:t>Cells-Status-Item ::= SEQUENCE {</w:t>
      </w:r>
    </w:p>
    <w:p w14:paraId="7613B81F"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D8B6629" w14:textId="77777777" w:rsidR="00CA578F" w:rsidRPr="00EA5FA7" w:rsidRDefault="00CA578F" w:rsidP="00CA578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17DB1820"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B394663" w14:textId="77777777" w:rsidR="00CA578F" w:rsidRPr="00EA5FA7" w:rsidRDefault="00CA578F" w:rsidP="00CA578F">
      <w:pPr>
        <w:pStyle w:val="PL"/>
        <w:rPr>
          <w:rFonts w:eastAsia="SimSun"/>
        </w:rPr>
      </w:pPr>
      <w:r w:rsidRPr="00EA5FA7">
        <w:rPr>
          <w:rFonts w:eastAsia="SimSun"/>
        </w:rPr>
        <w:tab/>
        <w:t>...</w:t>
      </w:r>
    </w:p>
    <w:p w14:paraId="6F4E17BB" w14:textId="77777777" w:rsidR="00CA578F" w:rsidRPr="00EA5FA7" w:rsidRDefault="00CA578F" w:rsidP="00CA578F">
      <w:pPr>
        <w:pStyle w:val="PL"/>
        <w:rPr>
          <w:rFonts w:eastAsia="SimSun"/>
        </w:rPr>
      </w:pPr>
      <w:r w:rsidRPr="00EA5FA7">
        <w:rPr>
          <w:rFonts w:eastAsia="SimSun"/>
        </w:rPr>
        <w:t>}</w:t>
      </w:r>
    </w:p>
    <w:p w14:paraId="21F163FC" w14:textId="77777777" w:rsidR="00CA578F" w:rsidRPr="00EA5FA7" w:rsidRDefault="00CA578F" w:rsidP="00CA578F">
      <w:pPr>
        <w:pStyle w:val="PL"/>
        <w:rPr>
          <w:rFonts w:eastAsia="SimSun"/>
        </w:rPr>
      </w:pPr>
    </w:p>
    <w:p w14:paraId="4495888C" w14:textId="77777777" w:rsidR="00CA578F" w:rsidRPr="00EA5FA7" w:rsidRDefault="00CA578F" w:rsidP="00CA578F">
      <w:pPr>
        <w:pStyle w:val="PL"/>
        <w:rPr>
          <w:rFonts w:eastAsia="SimSun"/>
        </w:rPr>
      </w:pPr>
      <w:r w:rsidRPr="00EA5FA7">
        <w:rPr>
          <w:rFonts w:eastAsia="SimSun"/>
        </w:rPr>
        <w:t xml:space="preserve">Cells-Status-ItemExtIEs </w:t>
      </w:r>
      <w:r w:rsidRPr="00EA5FA7">
        <w:rPr>
          <w:rFonts w:eastAsia="SimSun"/>
        </w:rPr>
        <w:tab/>
        <w:t>F1AP-PROTOCOL-EXTENSION ::= {</w:t>
      </w:r>
    </w:p>
    <w:p w14:paraId="37A44012" w14:textId="77777777" w:rsidR="00CA578F" w:rsidRPr="00EA5FA7" w:rsidRDefault="00CA578F" w:rsidP="00CA578F">
      <w:pPr>
        <w:pStyle w:val="PL"/>
        <w:rPr>
          <w:rFonts w:eastAsia="SimSun"/>
        </w:rPr>
      </w:pPr>
      <w:r w:rsidRPr="00EA5FA7">
        <w:rPr>
          <w:rFonts w:eastAsia="SimSun"/>
        </w:rPr>
        <w:tab/>
        <w:t>...</w:t>
      </w:r>
    </w:p>
    <w:p w14:paraId="333ACAE1" w14:textId="77777777" w:rsidR="00CA578F" w:rsidRPr="00EA5FA7" w:rsidRDefault="00CA578F" w:rsidP="00CA578F">
      <w:pPr>
        <w:pStyle w:val="PL"/>
        <w:rPr>
          <w:rFonts w:eastAsia="SimSun"/>
        </w:rPr>
      </w:pPr>
      <w:r w:rsidRPr="00EA5FA7">
        <w:rPr>
          <w:rFonts w:eastAsia="SimSun"/>
        </w:rPr>
        <w:t>}</w:t>
      </w:r>
    </w:p>
    <w:p w14:paraId="7185F97E" w14:textId="77777777" w:rsidR="00CA578F" w:rsidRPr="00EA5FA7" w:rsidRDefault="00CA578F" w:rsidP="00CA578F">
      <w:pPr>
        <w:pStyle w:val="PL"/>
        <w:rPr>
          <w:rFonts w:eastAsia="SimSun"/>
        </w:rPr>
      </w:pPr>
    </w:p>
    <w:p w14:paraId="3BC15C39" w14:textId="77777777" w:rsidR="00CA578F" w:rsidRPr="00EA5FA7" w:rsidRDefault="00CA578F" w:rsidP="00CA578F">
      <w:pPr>
        <w:pStyle w:val="PL"/>
        <w:rPr>
          <w:rFonts w:eastAsia="SimSun"/>
        </w:rPr>
      </w:pPr>
      <w:r w:rsidRPr="00EA5FA7">
        <w:rPr>
          <w:rFonts w:eastAsia="SimSun"/>
        </w:rPr>
        <w:t>Cells-To-Be-Broadcast-Item ::= SEQUENCE {</w:t>
      </w:r>
    </w:p>
    <w:p w14:paraId="03FBBD85"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BA23D61"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4A199691" w14:textId="77777777" w:rsidR="00CA578F" w:rsidRPr="00EA5FA7" w:rsidRDefault="00CA578F" w:rsidP="00CA578F">
      <w:pPr>
        <w:pStyle w:val="PL"/>
        <w:rPr>
          <w:rFonts w:eastAsia="SimSun"/>
        </w:rPr>
      </w:pPr>
      <w:r w:rsidRPr="00EA5FA7">
        <w:rPr>
          <w:rFonts w:eastAsia="SimSun"/>
        </w:rPr>
        <w:tab/>
        <w:t>...</w:t>
      </w:r>
    </w:p>
    <w:p w14:paraId="52B21AE8" w14:textId="77777777" w:rsidR="00CA578F" w:rsidRPr="00EA5FA7" w:rsidRDefault="00CA578F" w:rsidP="00CA578F">
      <w:pPr>
        <w:pStyle w:val="PL"/>
        <w:rPr>
          <w:rFonts w:eastAsia="SimSun"/>
        </w:rPr>
      </w:pPr>
      <w:r w:rsidRPr="00EA5FA7">
        <w:rPr>
          <w:rFonts w:eastAsia="SimSun"/>
        </w:rPr>
        <w:t>}</w:t>
      </w:r>
    </w:p>
    <w:p w14:paraId="15BF1525" w14:textId="77777777" w:rsidR="00CA578F" w:rsidRPr="00EA5FA7" w:rsidRDefault="00CA578F" w:rsidP="00CA578F">
      <w:pPr>
        <w:pStyle w:val="PL"/>
        <w:rPr>
          <w:rFonts w:eastAsia="SimSun"/>
        </w:rPr>
      </w:pPr>
    </w:p>
    <w:p w14:paraId="5E9ADE44" w14:textId="77777777" w:rsidR="00CA578F" w:rsidRPr="00EA5FA7" w:rsidRDefault="00CA578F" w:rsidP="00CA578F">
      <w:pPr>
        <w:pStyle w:val="PL"/>
        <w:rPr>
          <w:rFonts w:eastAsia="SimSun"/>
        </w:rPr>
      </w:pPr>
      <w:r w:rsidRPr="00EA5FA7">
        <w:rPr>
          <w:rFonts w:eastAsia="SimSun"/>
        </w:rPr>
        <w:t xml:space="preserve">Cells-To-Be-Broadcast-ItemExtIEs </w:t>
      </w:r>
      <w:r w:rsidRPr="00EA5FA7">
        <w:rPr>
          <w:rFonts w:eastAsia="SimSun"/>
        </w:rPr>
        <w:tab/>
        <w:t>F1AP-PROTOCOL-EXTENSION ::= {</w:t>
      </w:r>
    </w:p>
    <w:p w14:paraId="764DCEE3" w14:textId="77777777" w:rsidR="00CA578F" w:rsidRPr="00EA5FA7" w:rsidRDefault="00CA578F" w:rsidP="00CA578F">
      <w:pPr>
        <w:pStyle w:val="PL"/>
        <w:rPr>
          <w:rFonts w:eastAsia="SimSun"/>
        </w:rPr>
      </w:pPr>
      <w:r w:rsidRPr="00EA5FA7">
        <w:rPr>
          <w:rFonts w:eastAsia="SimSun"/>
        </w:rPr>
        <w:tab/>
        <w:t>...</w:t>
      </w:r>
    </w:p>
    <w:p w14:paraId="2206C1CB" w14:textId="77777777" w:rsidR="00CA578F" w:rsidRPr="00EA5FA7" w:rsidRDefault="00CA578F" w:rsidP="00CA578F">
      <w:pPr>
        <w:pStyle w:val="PL"/>
        <w:rPr>
          <w:rFonts w:eastAsia="SimSun"/>
        </w:rPr>
      </w:pPr>
      <w:r w:rsidRPr="00EA5FA7">
        <w:rPr>
          <w:rFonts w:eastAsia="SimSun"/>
        </w:rPr>
        <w:t>}</w:t>
      </w:r>
    </w:p>
    <w:p w14:paraId="78454ECD" w14:textId="77777777" w:rsidR="00CA578F" w:rsidRPr="00EA5FA7" w:rsidRDefault="00CA578F" w:rsidP="00CA578F">
      <w:pPr>
        <w:pStyle w:val="PL"/>
        <w:rPr>
          <w:rFonts w:eastAsia="SimSun"/>
        </w:rPr>
      </w:pPr>
    </w:p>
    <w:p w14:paraId="15ED084F" w14:textId="77777777" w:rsidR="00CA578F" w:rsidRPr="00EA5FA7" w:rsidRDefault="00CA578F" w:rsidP="00CA578F">
      <w:pPr>
        <w:pStyle w:val="PL"/>
        <w:rPr>
          <w:rFonts w:eastAsia="SimSun"/>
        </w:rPr>
      </w:pPr>
      <w:r w:rsidRPr="00EA5FA7">
        <w:rPr>
          <w:rFonts w:eastAsia="SimSun"/>
        </w:rPr>
        <w:t>Cells-Broadcast-Completed-Item ::= SEQUENCE {</w:t>
      </w:r>
    </w:p>
    <w:p w14:paraId="41647FAA"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8262BE"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7012DF86" w14:textId="77777777" w:rsidR="00CA578F" w:rsidRPr="00EA5FA7" w:rsidRDefault="00CA578F" w:rsidP="00CA578F">
      <w:pPr>
        <w:pStyle w:val="PL"/>
        <w:rPr>
          <w:rFonts w:eastAsia="SimSun"/>
        </w:rPr>
      </w:pPr>
      <w:r w:rsidRPr="00EA5FA7">
        <w:rPr>
          <w:rFonts w:eastAsia="SimSun"/>
        </w:rPr>
        <w:tab/>
        <w:t>...</w:t>
      </w:r>
    </w:p>
    <w:p w14:paraId="1F1602FB" w14:textId="77777777" w:rsidR="00CA578F" w:rsidRPr="00EA5FA7" w:rsidRDefault="00CA578F" w:rsidP="00CA578F">
      <w:pPr>
        <w:pStyle w:val="PL"/>
        <w:rPr>
          <w:rFonts w:eastAsia="SimSun"/>
        </w:rPr>
      </w:pPr>
      <w:r w:rsidRPr="00EA5FA7">
        <w:rPr>
          <w:rFonts w:eastAsia="SimSun"/>
        </w:rPr>
        <w:t>}</w:t>
      </w:r>
    </w:p>
    <w:p w14:paraId="2A7D0EDB" w14:textId="77777777" w:rsidR="00CA578F" w:rsidRPr="00EA5FA7" w:rsidRDefault="00CA578F" w:rsidP="00CA578F">
      <w:pPr>
        <w:pStyle w:val="PL"/>
        <w:rPr>
          <w:rFonts w:eastAsia="SimSun"/>
        </w:rPr>
      </w:pPr>
    </w:p>
    <w:p w14:paraId="1AAFBFD4" w14:textId="77777777" w:rsidR="00CA578F" w:rsidRPr="00EA5FA7" w:rsidRDefault="00CA578F" w:rsidP="00CA578F">
      <w:pPr>
        <w:pStyle w:val="PL"/>
        <w:rPr>
          <w:rFonts w:eastAsia="SimSun"/>
        </w:rPr>
      </w:pPr>
      <w:r w:rsidRPr="00EA5FA7">
        <w:rPr>
          <w:rFonts w:eastAsia="SimSun"/>
        </w:rPr>
        <w:t xml:space="preserve">Cells-Broadcast-Completed-ItemExtIEs </w:t>
      </w:r>
      <w:r w:rsidRPr="00EA5FA7">
        <w:rPr>
          <w:rFonts w:eastAsia="SimSun"/>
        </w:rPr>
        <w:tab/>
        <w:t>F1AP-PROTOCOL-EXTENSION ::= {</w:t>
      </w:r>
    </w:p>
    <w:p w14:paraId="635EDA71" w14:textId="77777777" w:rsidR="00CA578F" w:rsidRPr="00EA5FA7" w:rsidRDefault="00CA578F" w:rsidP="00CA578F">
      <w:pPr>
        <w:pStyle w:val="PL"/>
        <w:rPr>
          <w:rFonts w:eastAsia="SimSun"/>
        </w:rPr>
      </w:pPr>
      <w:r w:rsidRPr="00EA5FA7">
        <w:rPr>
          <w:rFonts w:eastAsia="SimSun"/>
        </w:rPr>
        <w:tab/>
        <w:t>...</w:t>
      </w:r>
    </w:p>
    <w:p w14:paraId="48EF0441" w14:textId="77777777" w:rsidR="00CA578F" w:rsidRPr="00EA5FA7" w:rsidRDefault="00CA578F" w:rsidP="00CA578F">
      <w:pPr>
        <w:pStyle w:val="PL"/>
        <w:rPr>
          <w:rFonts w:eastAsia="SimSun"/>
        </w:rPr>
      </w:pPr>
      <w:r w:rsidRPr="00EA5FA7">
        <w:rPr>
          <w:rFonts w:eastAsia="SimSun"/>
        </w:rPr>
        <w:t>}</w:t>
      </w:r>
    </w:p>
    <w:p w14:paraId="14831E56" w14:textId="77777777" w:rsidR="00CA578F" w:rsidRPr="00EA5FA7" w:rsidRDefault="00CA578F" w:rsidP="00CA578F">
      <w:pPr>
        <w:pStyle w:val="PL"/>
        <w:rPr>
          <w:rFonts w:eastAsia="SimSun"/>
        </w:rPr>
      </w:pPr>
    </w:p>
    <w:p w14:paraId="052F923A" w14:textId="77777777" w:rsidR="00CA578F" w:rsidRPr="00EA5FA7" w:rsidRDefault="00CA578F" w:rsidP="00CA578F">
      <w:pPr>
        <w:pStyle w:val="PL"/>
        <w:rPr>
          <w:rFonts w:eastAsia="SimSun"/>
        </w:rPr>
      </w:pPr>
      <w:r w:rsidRPr="00EA5FA7">
        <w:rPr>
          <w:rFonts w:eastAsia="SimSun"/>
        </w:rPr>
        <w:t>Broadcast-To-Be-Cancelled-Item ::= SEQUENCE {</w:t>
      </w:r>
    </w:p>
    <w:p w14:paraId="0D096B67"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D6A07F7"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7C05564" w14:textId="77777777" w:rsidR="00CA578F" w:rsidRPr="00EA5FA7" w:rsidRDefault="00CA578F" w:rsidP="00CA578F">
      <w:pPr>
        <w:pStyle w:val="PL"/>
        <w:rPr>
          <w:rFonts w:eastAsia="SimSun"/>
        </w:rPr>
      </w:pPr>
      <w:r w:rsidRPr="00EA5FA7">
        <w:rPr>
          <w:rFonts w:eastAsia="SimSun"/>
        </w:rPr>
        <w:tab/>
        <w:t>...</w:t>
      </w:r>
    </w:p>
    <w:p w14:paraId="18989BD2" w14:textId="77777777" w:rsidR="00CA578F" w:rsidRPr="00EA5FA7" w:rsidRDefault="00CA578F" w:rsidP="00CA578F">
      <w:pPr>
        <w:pStyle w:val="PL"/>
        <w:rPr>
          <w:rFonts w:eastAsia="SimSun"/>
        </w:rPr>
      </w:pPr>
      <w:r w:rsidRPr="00EA5FA7">
        <w:rPr>
          <w:rFonts w:eastAsia="SimSun"/>
        </w:rPr>
        <w:t>}</w:t>
      </w:r>
    </w:p>
    <w:p w14:paraId="319E8D80" w14:textId="77777777" w:rsidR="00CA578F" w:rsidRPr="00EA5FA7" w:rsidRDefault="00CA578F" w:rsidP="00CA578F">
      <w:pPr>
        <w:pStyle w:val="PL"/>
        <w:rPr>
          <w:rFonts w:eastAsia="SimSun"/>
        </w:rPr>
      </w:pPr>
    </w:p>
    <w:p w14:paraId="2AA7228C" w14:textId="77777777" w:rsidR="00CA578F" w:rsidRPr="00EA5FA7" w:rsidRDefault="00CA578F" w:rsidP="00CA578F">
      <w:pPr>
        <w:pStyle w:val="PL"/>
        <w:rPr>
          <w:rFonts w:eastAsia="SimSun"/>
        </w:rPr>
      </w:pPr>
      <w:r w:rsidRPr="00EA5FA7">
        <w:rPr>
          <w:rFonts w:eastAsia="SimSun"/>
        </w:rPr>
        <w:t xml:space="preserve">Broadcast-To-Be-Cancelled-ItemExtIEs </w:t>
      </w:r>
      <w:r w:rsidRPr="00EA5FA7">
        <w:rPr>
          <w:rFonts w:eastAsia="SimSun"/>
        </w:rPr>
        <w:tab/>
        <w:t>F1AP-PROTOCOL-EXTENSION ::= {</w:t>
      </w:r>
    </w:p>
    <w:p w14:paraId="68E50D6E" w14:textId="77777777" w:rsidR="00CA578F" w:rsidRPr="00EA5FA7" w:rsidRDefault="00CA578F" w:rsidP="00CA578F">
      <w:pPr>
        <w:pStyle w:val="PL"/>
        <w:rPr>
          <w:rFonts w:eastAsia="SimSun"/>
        </w:rPr>
      </w:pPr>
      <w:r w:rsidRPr="00EA5FA7">
        <w:rPr>
          <w:rFonts w:eastAsia="SimSun"/>
        </w:rPr>
        <w:tab/>
        <w:t>...</w:t>
      </w:r>
    </w:p>
    <w:p w14:paraId="3641141F" w14:textId="77777777" w:rsidR="00CA578F" w:rsidRPr="00EA5FA7" w:rsidRDefault="00CA578F" w:rsidP="00CA578F">
      <w:pPr>
        <w:pStyle w:val="PL"/>
        <w:rPr>
          <w:rFonts w:eastAsia="SimSun"/>
        </w:rPr>
      </w:pPr>
      <w:r w:rsidRPr="00EA5FA7">
        <w:rPr>
          <w:rFonts w:eastAsia="SimSun"/>
        </w:rPr>
        <w:t>}</w:t>
      </w:r>
    </w:p>
    <w:p w14:paraId="79ADB6F6" w14:textId="77777777" w:rsidR="00CA578F" w:rsidRPr="00EA5FA7" w:rsidRDefault="00CA578F" w:rsidP="00CA578F">
      <w:pPr>
        <w:pStyle w:val="PL"/>
        <w:rPr>
          <w:rFonts w:eastAsia="SimSun"/>
        </w:rPr>
      </w:pPr>
    </w:p>
    <w:p w14:paraId="1850E312" w14:textId="77777777" w:rsidR="00CA578F" w:rsidRPr="00EA5FA7" w:rsidRDefault="00CA578F" w:rsidP="00CA578F">
      <w:pPr>
        <w:pStyle w:val="PL"/>
        <w:rPr>
          <w:rFonts w:eastAsia="SimSun"/>
        </w:rPr>
      </w:pPr>
    </w:p>
    <w:p w14:paraId="7223EBFF" w14:textId="77777777" w:rsidR="00CA578F" w:rsidRPr="00EA5FA7" w:rsidRDefault="00CA578F" w:rsidP="00CA578F">
      <w:pPr>
        <w:pStyle w:val="PL"/>
        <w:rPr>
          <w:rFonts w:eastAsia="SimSun"/>
        </w:rPr>
      </w:pPr>
      <w:r w:rsidRPr="00EA5FA7">
        <w:rPr>
          <w:rFonts w:eastAsia="SimSun"/>
        </w:rPr>
        <w:t>Cells-Broadcast-Cancelled-Item ::= SEQUENCE {</w:t>
      </w:r>
    </w:p>
    <w:p w14:paraId="67219A42"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F27C34D" w14:textId="77777777" w:rsidR="00CA578F" w:rsidRPr="00EA5FA7" w:rsidRDefault="00CA578F" w:rsidP="00CA578F">
      <w:pPr>
        <w:pStyle w:val="PL"/>
        <w:rPr>
          <w:rFonts w:eastAsia="SimSun"/>
        </w:rPr>
      </w:pPr>
      <w:r w:rsidRPr="00EA5FA7">
        <w:rPr>
          <w:rFonts w:eastAsia="SimSun"/>
        </w:rPr>
        <w:tab/>
        <w:t>numberOfBroadcasts</w:t>
      </w:r>
      <w:r w:rsidRPr="00EA5FA7">
        <w:rPr>
          <w:rFonts w:eastAsia="SimSun"/>
        </w:rPr>
        <w:tab/>
        <w:t>NumberOfBroadcasts,</w:t>
      </w:r>
    </w:p>
    <w:p w14:paraId="037C14FA"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4A3D708B" w14:textId="77777777" w:rsidR="00CA578F" w:rsidRPr="00EA5FA7" w:rsidRDefault="00CA578F" w:rsidP="00CA578F">
      <w:pPr>
        <w:pStyle w:val="PL"/>
        <w:rPr>
          <w:rFonts w:eastAsia="SimSun"/>
        </w:rPr>
      </w:pPr>
      <w:r w:rsidRPr="00EA5FA7">
        <w:rPr>
          <w:rFonts w:eastAsia="SimSun"/>
        </w:rPr>
        <w:tab/>
        <w:t>...</w:t>
      </w:r>
    </w:p>
    <w:p w14:paraId="32136767" w14:textId="77777777" w:rsidR="00CA578F" w:rsidRPr="00EA5FA7" w:rsidRDefault="00CA578F" w:rsidP="00CA578F">
      <w:pPr>
        <w:pStyle w:val="PL"/>
        <w:rPr>
          <w:rFonts w:eastAsia="SimSun"/>
        </w:rPr>
      </w:pPr>
      <w:r w:rsidRPr="00EA5FA7">
        <w:rPr>
          <w:rFonts w:eastAsia="SimSun"/>
        </w:rPr>
        <w:t>}</w:t>
      </w:r>
    </w:p>
    <w:p w14:paraId="2D72AB44" w14:textId="77777777" w:rsidR="00CA578F" w:rsidRPr="00EA5FA7" w:rsidRDefault="00CA578F" w:rsidP="00CA578F">
      <w:pPr>
        <w:pStyle w:val="PL"/>
        <w:rPr>
          <w:rFonts w:eastAsia="SimSun"/>
        </w:rPr>
      </w:pPr>
    </w:p>
    <w:p w14:paraId="2321292B" w14:textId="77777777" w:rsidR="00CA578F" w:rsidRPr="00EA5FA7" w:rsidRDefault="00CA578F" w:rsidP="00CA578F">
      <w:pPr>
        <w:pStyle w:val="PL"/>
        <w:rPr>
          <w:rFonts w:eastAsia="SimSun"/>
        </w:rPr>
      </w:pPr>
      <w:r w:rsidRPr="00EA5FA7">
        <w:rPr>
          <w:rFonts w:eastAsia="SimSun"/>
        </w:rPr>
        <w:t xml:space="preserve">Cells-Broadcast-Cancelled-ItemExtIEs </w:t>
      </w:r>
      <w:r w:rsidRPr="00EA5FA7">
        <w:rPr>
          <w:rFonts w:eastAsia="SimSun"/>
        </w:rPr>
        <w:tab/>
        <w:t>F1AP-PROTOCOL-EXTENSION ::= {</w:t>
      </w:r>
    </w:p>
    <w:p w14:paraId="4A352BD0" w14:textId="77777777" w:rsidR="00CA578F" w:rsidRPr="00EA5FA7" w:rsidRDefault="00CA578F" w:rsidP="00CA578F">
      <w:pPr>
        <w:pStyle w:val="PL"/>
        <w:rPr>
          <w:rFonts w:eastAsia="SimSun"/>
        </w:rPr>
      </w:pPr>
      <w:r w:rsidRPr="00EA5FA7">
        <w:rPr>
          <w:rFonts w:eastAsia="SimSun"/>
        </w:rPr>
        <w:tab/>
        <w:t>...</w:t>
      </w:r>
    </w:p>
    <w:p w14:paraId="74DEB88E" w14:textId="77777777" w:rsidR="00CA578F" w:rsidRPr="00EA5FA7" w:rsidRDefault="00CA578F" w:rsidP="00CA578F">
      <w:pPr>
        <w:pStyle w:val="PL"/>
        <w:rPr>
          <w:rFonts w:eastAsia="SimSun"/>
        </w:rPr>
      </w:pPr>
      <w:r w:rsidRPr="00EA5FA7">
        <w:rPr>
          <w:rFonts w:eastAsia="SimSun"/>
        </w:rPr>
        <w:t>}</w:t>
      </w:r>
    </w:p>
    <w:p w14:paraId="1F5B124E" w14:textId="77777777" w:rsidR="00CA578F" w:rsidRPr="00EA5FA7" w:rsidRDefault="00CA578F" w:rsidP="00CA578F">
      <w:pPr>
        <w:pStyle w:val="PL"/>
        <w:rPr>
          <w:rFonts w:eastAsia="SimSun"/>
        </w:rPr>
      </w:pPr>
    </w:p>
    <w:p w14:paraId="03D9F16A" w14:textId="77777777" w:rsidR="00CA578F" w:rsidRPr="00EA5FA7" w:rsidRDefault="00CA578F" w:rsidP="00CA578F">
      <w:pPr>
        <w:pStyle w:val="PL"/>
        <w:rPr>
          <w:rFonts w:eastAsia="SimSun"/>
        </w:rPr>
      </w:pPr>
      <w:r w:rsidRPr="00EA5FA7">
        <w:rPr>
          <w:rFonts w:eastAsia="SimSun"/>
        </w:rPr>
        <w:t>Cells-to-be-Activated-List-Item ::= SEQUENCE {</w:t>
      </w:r>
    </w:p>
    <w:p w14:paraId="5B0F1006"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6BE6AFF0" w14:textId="77777777" w:rsidR="00CA578F" w:rsidRPr="00EA5FA7" w:rsidRDefault="00CA578F" w:rsidP="00CA578F">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0BF86A66"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54168739" w14:textId="77777777" w:rsidR="00CA578F" w:rsidRPr="00EA5FA7" w:rsidRDefault="00CA578F" w:rsidP="00CA578F">
      <w:pPr>
        <w:pStyle w:val="PL"/>
        <w:rPr>
          <w:rFonts w:eastAsia="SimSun"/>
        </w:rPr>
      </w:pPr>
      <w:r w:rsidRPr="00EA5FA7">
        <w:rPr>
          <w:rFonts w:eastAsia="SimSun"/>
        </w:rPr>
        <w:tab/>
        <w:t>...</w:t>
      </w:r>
    </w:p>
    <w:p w14:paraId="7F4E6A13" w14:textId="77777777" w:rsidR="00CA578F" w:rsidRPr="00EA5FA7" w:rsidRDefault="00CA578F" w:rsidP="00CA578F">
      <w:pPr>
        <w:pStyle w:val="PL"/>
        <w:rPr>
          <w:rFonts w:eastAsia="SimSun"/>
        </w:rPr>
      </w:pPr>
      <w:r w:rsidRPr="00EA5FA7">
        <w:rPr>
          <w:rFonts w:eastAsia="SimSun"/>
        </w:rPr>
        <w:t>}</w:t>
      </w:r>
    </w:p>
    <w:p w14:paraId="7E4848F8" w14:textId="77777777" w:rsidR="00CA578F" w:rsidRPr="00EA5FA7" w:rsidRDefault="00CA578F" w:rsidP="00CA578F">
      <w:pPr>
        <w:pStyle w:val="PL"/>
        <w:rPr>
          <w:rFonts w:eastAsia="SimSun"/>
        </w:rPr>
      </w:pPr>
    </w:p>
    <w:p w14:paraId="36244BDA" w14:textId="77777777" w:rsidR="00CA578F" w:rsidRPr="00EA5FA7" w:rsidRDefault="00CA578F" w:rsidP="00CA578F">
      <w:pPr>
        <w:pStyle w:val="PL"/>
        <w:rPr>
          <w:rFonts w:eastAsia="SimSun"/>
        </w:rPr>
      </w:pPr>
      <w:r w:rsidRPr="00EA5FA7">
        <w:rPr>
          <w:rFonts w:eastAsia="SimSun"/>
        </w:rPr>
        <w:t xml:space="preserve">Cells-to-be-Activated-List-ItemExtIEs </w:t>
      </w:r>
      <w:r w:rsidRPr="00EA5FA7">
        <w:rPr>
          <w:rFonts w:eastAsia="SimSun"/>
        </w:rPr>
        <w:tab/>
        <w:t>F1AP-PROTOCOL-EXTENSION ::= {</w:t>
      </w:r>
    </w:p>
    <w:p w14:paraId="297ECA7B" w14:textId="77777777" w:rsidR="00CA578F" w:rsidRPr="00EA5FA7" w:rsidRDefault="00CA578F" w:rsidP="00CA578F">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002A93D3" w14:textId="77777777" w:rsidR="00CA578F" w:rsidRPr="00EA5FA7" w:rsidRDefault="00CA578F" w:rsidP="00CA578F">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C75AF89" w14:textId="77777777" w:rsidR="00CA578F" w:rsidRPr="00EA5FA7" w:rsidRDefault="00CA578F" w:rsidP="00CA578F">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49DC0937" w14:textId="77777777" w:rsidR="00CA578F" w:rsidRPr="00EA5FA7" w:rsidRDefault="00CA578F" w:rsidP="00CA578F">
      <w:pPr>
        <w:pStyle w:val="PL"/>
        <w:rPr>
          <w:rFonts w:eastAsia="SimSun"/>
        </w:rPr>
      </w:pPr>
      <w:r w:rsidRPr="00EA5FA7">
        <w:rPr>
          <w:rFonts w:eastAsia="SimSun"/>
        </w:rPr>
        <w:tab/>
        <w:t>...</w:t>
      </w:r>
    </w:p>
    <w:p w14:paraId="195A612B" w14:textId="77777777" w:rsidR="00CA578F" w:rsidRPr="00EA5FA7" w:rsidRDefault="00CA578F" w:rsidP="00CA578F">
      <w:pPr>
        <w:pStyle w:val="PL"/>
        <w:rPr>
          <w:rFonts w:eastAsia="SimSun"/>
        </w:rPr>
      </w:pPr>
      <w:r w:rsidRPr="00EA5FA7">
        <w:rPr>
          <w:rFonts w:eastAsia="SimSun"/>
        </w:rPr>
        <w:t>}</w:t>
      </w:r>
    </w:p>
    <w:p w14:paraId="3B4E6E76" w14:textId="77777777" w:rsidR="00CA578F" w:rsidRPr="00EA5FA7" w:rsidRDefault="00CA578F" w:rsidP="00CA578F">
      <w:pPr>
        <w:pStyle w:val="PL"/>
        <w:rPr>
          <w:rFonts w:eastAsia="SimSun"/>
        </w:rPr>
      </w:pPr>
    </w:p>
    <w:p w14:paraId="4AF0756A" w14:textId="77777777" w:rsidR="00CA578F" w:rsidRPr="00EA5FA7" w:rsidRDefault="00CA578F" w:rsidP="00CA578F">
      <w:pPr>
        <w:pStyle w:val="PL"/>
        <w:rPr>
          <w:rFonts w:eastAsia="SimSun"/>
        </w:rPr>
      </w:pPr>
      <w:r w:rsidRPr="00EA5FA7">
        <w:rPr>
          <w:rFonts w:eastAsia="SimSun"/>
        </w:rPr>
        <w:t>Cells-to-be-Deactivated-List-Item ::= SEQUENCE {</w:t>
      </w:r>
    </w:p>
    <w:p w14:paraId="05D54777"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2235F8B"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21543FF" w14:textId="77777777" w:rsidR="00CA578F" w:rsidRPr="00EA5FA7" w:rsidRDefault="00CA578F" w:rsidP="00CA578F">
      <w:pPr>
        <w:pStyle w:val="PL"/>
        <w:rPr>
          <w:rFonts w:eastAsia="SimSun"/>
        </w:rPr>
      </w:pPr>
      <w:r w:rsidRPr="00EA5FA7">
        <w:rPr>
          <w:rFonts w:eastAsia="SimSun"/>
        </w:rPr>
        <w:tab/>
        <w:t>...</w:t>
      </w:r>
    </w:p>
    <w:p w14:paraId="04DE41B7" w14:textId="77777777" w:rsidR="00CA578F" w:rsidRPr="00EA5FA7" w:rsidRDefault="00CA578F" w:rsidP="00CA578F">
      <w:pPr>
        <w:pStyle w:val="PL"/>
        <w:rPr>
          <w:rFonts w:eastAsia="SimSun"/>
        </w:rPr>
      </w:pPr>
      <w:r w:rsidRPr="00EA5FA7">
        <w:rPr>
          <w:rFonts w:eastAsia="SimSun"/>
        </w:rPr>
        <w:t>}</w:t>
      </w:r>
    </w:p>
    <w:p w14:paraId="5D8BC62C" w14:textId="77777777" w:rsidR="00CA578F" w:rsidRPr="00EA5FA7" w:rsidRDefault="00CA578F" w:rsidP="00CA578F">
      <w:pPr>
        <w:pStyle w:val="PL"/>
        <w:rPr>
          <w:rFonts w:eastAsia="SimSun"/>
        </w:rPr>
      </w:pPr>
    </w:p>
    <w:p w14:paraId="563E7BC3" w14:textId="77777777" w:rsidR="00CA578F" w:rsidRPr="00EA5FA7" w:rsidRDefault="00CA578F" w:rsidP="00CA578F">
      <w:pPr>
        <w:pStyle w:val="PL"/>
        <w:rPr>
          <w:rFonts w:eastAsia="SimSun"/>
        </w:rPr>
      </w:pPr>
      <w:r w:rsidRPr="00EA5FA7">
        <w:rPr>
          <w:rFonts w:eastAsia="SimSun"/>
        </w:rPr>
        <w:t xml:space="preserve">Cells-to-be-Deactivated-List-ItemExtIEs </w:t>
      </w:r>
      <w:r w:rsidRPr="00EA5FA7">
        <w:rPr>
          <w:rFonts w:eastAsia="SimSun"/>
        </w:rPr>
        <w:tab/>
        <w:t>F1AP-PROTOCOL-EXTENSION ::= {</w:t>
      </w:r>
    </w:p>
    <w:p w14:paraId="361EC713" w14:textId="77777777" w:rsidR="00CA578F" w:rsidRPr="00EA5FA7" w:rsidRDefault="00CA578F" w:rsidP="00CA578F">
      <w:pPr>
        <w:pStyle w:val="PL"/>
        <w:rPr>
          <w:rFonts w:eastAsia="SimSun"/>
        </w:rPr>
      </w:pPr>
      <w:r w:rsidRPr="00EA5FA7">
        <w:rPr>
          <w:rFonts w:eastAsia="SimSun"/>
        </w:rPr>
        <w:tab/>
        <w:t>...</w:t>
      </w:r>
    </w:p>
    <w:p w14:paraId="55C7F892" w14:textId="77777777" w:rsidR="00CA578F" w:rsidRPr="00EA5FA7" w:rsidRDefault="00CA578F" w:rsidP="00CA578F">
      <w:pPr>
        <w:pStyle w:val="PL"/>
        <w:rPr>
          <w:rFonts w:eastAsia="SimSun"/>
        </w:rPr>
      </w:pPr>
      <w:r w:rsidRPr="00EA5FA7">
        <w:rPr>
          <w:rFonts w:eastAsia="SimSun"/>
        </w:rPr>
        <w:t>}</w:t>
      </w:r>
    </w:p>
    <w:p w14:paraId="7397DC9E" w14:textId="77777777" w:rsidR="00CA578F" w:rsidRPr="00EA5FA7" w:rsidRDefault="00CA578F" w:rsidP="00CA578F">
      <w:pPr>
        <w:pStyle w:val="PL"/>
        <w:rPr>
          <w:rFonts w:eastAsia="SimSun"/>
        </w:rPr>
      </w:pPr>
    </w:p>
    <w:p w14:paraId="23F7829A" w14:textId="77777777" w:rsidR="00CA578F" w:rsidRPr="00EA5FA7" w:rsidRDefault="00CA578F" w:rsidP="00CA578F">
      <w:pPr>
        <w:pStyle w:val="PL"/>
        <w:rPr>
          <w:rFonts w:eastAsia="SimSun"/>
        </w:rPr>
      </w:pPr>
      <w:r w:rsidRPr="00EA5FA7">
        <w:rPr>
          <w:rFonts w:eastAsia="SimSun"/>
        </w:rPr>
        <w:t>Cells-to-be-Barred-Item::= SEQUENCE {</w:t>
      </w:r>
    </w:p>
    <w:p w14:paraId="695A0251" w14:textId="77777777" w:rsidR="00CA578F" w:rsidRPr="00EA5FA7" w:rsidRDefault="00CA578F" w:rsidP="00CA57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D17DC5B" w14:textId="77777777" w:rsidR="00CA578F" w:rsidRPr="00EA5FA7" w:rsidRDefault="00CA578F" w:rsidP="00CA578F">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576D5D5C"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9A36525" w14:textId="77777777" w:rsidR="00CA578F" w:rsidRPr="00EA5FA7" w:rsidRDefault="00CA578F" w:rsidP="00CA578F">
      <w:pPr>
        <w:pStyle w:val="PL"/>
        <w:rPr>
          <w:rFonts w:eastAsia="SimSun"/>
        </w:rPr>
      </w:pPr>
      <w:r w:rsidRPr="00EA5FA7">
        <w:rPr>
          <w:rFonts w:eastAsia="SimSun"/>
        </w:rPr>
        <w:t>}</w:t>
      </w:r>
    </w:p>
    <w:p w14:paraId="2C6C044D" w14:textId="77777777" w:rsidR="00CA578F" w:rsidRPr="00EA5FA7" w:rsidRDefault="00CA578F" w:rsidP="00CA578F">
      <w:pPr>
        <w:pStyle w:val="PL"/>
        <w:rPr>
          <w:rFonts w:eastAsia="SimSun"/>
        </w:rPr>
      </w:pPr>
    </w:p>
    <w:p w14:paraId="46EDB8DE" w14:textId="77777777" w:rsidR="00CA578F" w:rsidRPr="00EA5FA7" w:rsidRDefault="00CA578F" w:rsidP="00CA578F">
      <w:pPr>
        <w:pStyle w:val="PL"/>
        <w:rPr>
          <w:rFonts w:eastAsia="SimSun"/>
        </w:rPr>
      </w:pPr>
      <w:r w:rsidRPr="00EA5FA7">
        <w:rPr>
          <w:rFonts w:eastAsia="SimSun"/>
        </w:rPr>
        <w:t xml:space="preserve">Cells-to-be-Barred-Item-ExtIEs </w:t>
      </w:r>
      <w:r w:rsidRPr="00EA5FA7">
        <w:rPr>
          <w:rFonts w:eastAsia="SimSun"/>
        </w:rPr>
        <w:tab/>
        <w:t>F1AP-PROTOCOL-EXTENSION ::= {</w:t>
      </w:r>
    </w:p>
    <w:p w14:paraId="28D9EDA6" w14:textId="77777777" w:rsidR="00CA578F" w:rsidRPr="00EA5FA7" w:rsidRDefault="00CA578F" w:rsidP="00CA578F">
      <w:pPr>
        <w:pStyle w:val="PL"/>
        <w:rPr>
          <w:rFonts w:eastAsia="SimSun"/>
        </w:rPr>
      </w:pPr>
      <w:r w:rsidRPr="00EA5FA7">
        <w:rPr>
          <w:rFonts w:eastAsia="SimSun"/>
        </w:rPr>
        <w:tab/>
        <w:t>...</w:t>
      </w:r>
    </w:p>
    <w:p w14:paraId="4B7EBA58" w14:textId="77777777" w:rsidR="00CA578F" w:rsidRPr="00EA5FA7" w:rsidRDefault="00CA578F" w:rsidP="00CA578F">
      <w:pPr>
        <w:pStyle w:val="PL"/>
        <w:rPr>
          <w:rFonts w:eastAsia="SimSun"/>
        </w:rPr>
      </w:pPr>
      <w:r w:rsidRPr="00EA5FA7">
        <w:rPr>
          <w:rFonts w:eastAsia="SimSun"/>
        </w:rPr>
        <w:t>}</w:t>
      </w:r>
    </w:p>
    <w:p w14:paraId="57BF8EEB" w14:textId="77777777" w:rsidR="00CA578F" w:rsidRPr="00EA5FA7" w:rsidRDefault="00CA578F" w:rsidP="00CA578F">
      <w:pPr>
        <w:pStyle w:val="PL"/>
        <w:rPr>
          <w:rFonts w:eastAsia="SimSun"/>
        </w:rPr>
      </w:pPr>
    </w:p>
    <w:p w14:paraId="6ADABC1D" w14:textId="77777777" w:rsidR="00CA578F" w:rsidRPr="00EA5FA7" w:rsidRDefault="00CA578F" w:rsidP="00CA578F">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646F9035" w14:textId="77777777" w:rsidR="00CA578F" w:rsidRPr="00EA5FA7" w:rsidRDefault="00CA578F" w:rsidP="00CA578F">
      <w:pPr>
        <w:pStyle w:val="PL"/>
        <w:rPr>
          <w:rFonts w:eastAsia="SimSun"/>
        </w:rPr>
      </w:pPr>
    </w:p>
    <w:p w14:paraId="26FC1BD8" w14:textId="77777777" w:rsidR="00CA578F" w:rsidRPr="00EA5FA7" w:rsidRDefault="00CA578F" w:rsidP="00CA578F">
      <w:pPr>
        <w:pStyle w:val="PL"/>
        <w:rPr>
          <w:rFonts w:eastAsia="SimSun"/>
        </w:rPr>
      </w:pPr>
      <w:r w:rsidRPr="00EA5FA7">
        <w:rPr>
          <w:rFonts w:eastAsia="SimSun"/>
        </w:rPr>
        <w:t>CellSize ::= ENUMERATED {verysmall, small, medium, large, ...}</w:t>
      </w:r>
    </w:p>
    <w:p w14:paraId="30C4F819" w14:textId="77777777" w:rsidR="00CA578F" w:rsidRDefault="00CA578F" w:rsidP="00CA578F">
      <w:pPr>
        <w:pStyle w:val="PL"/>
        <w:rPr>
          <w:ins w:id="2817" w:author="Author"/>
          <w:noProof w:val="0"/>
        </w:rPr>
      </w:pPr>
    </w:p>
    <w:p w14:paraId="0F6EADA1" w14:textId="77777777" w:rsidR="00CA578F" w:rsidRDefault="00CA578F" w:rsidP="00CA578F">
      <w:pPr>
        <w:pStyle w:val="PL"/>
        <w:rPr>
          <w:ins w:id="2818" w:author="Author"/>
        </w:rPr>
      </w:pPr>
      <w:ins w:id="2819" w:author="Author">
        <w:r>
          <w:rPr>
            <w:noProof w:val="0"/>
          </w:rPr>
          <w:t xml:space="preserve">CellToReportList ::= </w:t>
        </w:r>
        <w:r w:rsidRPr="00EA5FA7">
          <w:t>SEQUENC</w:t>
        </w:r>
        <w:r>
          <w:t xml:space="preserve">E (SIZE(1.. maxnoofGTPTLAs)) OF </w:t>
        </w:r>
        <w:r>
          <w:rPr>
            <w:noProof w:val="0"/>
          </w:rPr>
          <w:t>CellToReport</w:t>
        </w:r>
        <w:r w:rsidRPr="00EA5FA7">
          <w:t>Item</w:t>
        </w:r>
      </w:ins>
    </w:p>
    <w:p w14:paraId="2407A519" w14:textId="77777777" w:rsidR="00CA578F" w:rsidRDefault="00CA578F" w:rsidP="00CA578F">
      <w:pPr>
        <w:pStyle w:val="PL"/>
        <w:rPr>
          <w:ins w:id="2820" w:author="Author"/>
        </w:rPr>
      </w:pPr>
    </w:p>
    <w:p w14:paraId="54557EFB" w14:textId="77777777" w:rsidR="00CA578F" w:rsidRDefault="00CA578F" w:rsidP="00CA578F">
      <w:pPr>
        <w:pStyle w:val="PL"/>
        <w:rPr>
          <w:ins w:id="2821" w:author="Author"/>
        </w:rPr>
      </w:pPr>
    </w:p>
    <w:p w14:paraId="6EF54749" w14:textId="77777777" w:rsidR="00CA578F" w:rsidRPr="00EA5FA7" w:rsidRDefault="00CA578F" w:rsidP="00CA578F">
      <w:pPr>
        <w:pStyle w:val="PL"/>
        <w:rPr>
          <w:ins w:id="2822" w:author="Author"/>
          <w:noProof w:val="0"/>
        </w:rPr>
      </w:pPr>
      <w:ins w:id="2823" w:author="Author">
        <w:r>
          <w:rPr>
            <w:noProof w:val="0"/>
          </w:rPr>
          <w:t>CellToReport</w:t>
        </w:r>
        <w:r w:rsidRPr="00EA5FA7">
          <w:t>Item</w:t>
        </w:r>
        <w:r>
          <w:rPr>
            <w:noProof w:val="0"/>
          </w:rPr>
          <w:t xml:space="preserve"> </w:t>
        </w:r>
        <w:r w:rsidRPr="00EA5FA7">
          <w:rPr>
            <w:noProof w:val="0"/>
          </w:rPr>
          <w:t>::= SEQUENCE {</w:t>
        </w:r>
      </w:ins>
    </w:p>
    <w:p w14:paraId="52BCAF22" w14:textId="77777777" w:rsidR="00CA578F" w:rsidRDefault="00CA578F" w:rsidP="00CA578F">
      <w:pPr>
        <w:pStyle w:val="PL"/>
        <w:rPr>
          <w:ins w:id="2824" w:author="Author"/>
          <w:noProof w:val="0"/>
        </w:rPr>
      </w:pPr>
      <w:ins w:id="2825" w:author="Author">
        <w:r w:rsidRPr="00EA5FA7">
          <w:rPr>
            <w:noProof w:val="0"/>
          </w:rPr>
          <w:tab/>
        </w:r>
        <w:r>
          <w:rPr>
            <w:noProof w:val="0"/>
          </w:rPr>
          <w:t>cellID</w:t>
        </w:r>
        <w:r>
          <w:rPr>
            <w:noProof w:val="0"/>
          </w:rPr>
          <w:tab/>
        </w:r>
        <w:r>
          <w:rPr>
            <w:noProof w:val="0"/>
          </w:rPr>
          <w:tab/>
          <w:t>NRCGI</w:t>
        </w:r>
        <w:r w:rsidRPr="00EA5FA7">
          <w:rPr>
            <w:noProof w:val="0"/>
          </w:rPr>
          <w:t>,</w:t>
        </w:r>
      </w:ins>
    </w:p>
    <w:p w14:paraId="2B978FAF" w14:textId="77777777" w:rsidR="00CA578F" w:rsidRDefault="00CA578F" w:rsidP="00CA578F">
      <w:pPr>
        <w:pStyle w:val="PL"/>
        <w:rPr>
          <w:ins w:id="2826" w:author="Author"/>
          <w:noProof w:val="0"/>
        </w:rPr>
      </w:pPr>
      <w:ins w:id="2827"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706FE85D" w14:textId="77777777" w:rsidR="00CA578F" w:rsidRDefault="00CA578F" w:rsidP="00CA578F">
      <w:pPr>
        <w:pStyle w:val="PL"/>
        <w:rPr>
          <w:ins w:id="2828" w:author="Author"/>
          <w:noProof w:val="0"/>
        </w:rPr>
      </w:pPr>
      <w:ins w:id="2829"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1032360B" w14:textId="77777777" w:rsidR="00CA578F" w:rsidRPr="00EA5FA7" w:rsidRDefault="00CA578F" w:rsidP="00CA578F">
      <w:pPr>
        <w:pStyle w:val="PL"/>
        <w:rPr>
          <w:ins w:id="2830" w:author="Author"/>
          <w:noProof w:val="0"/>
        </w:rPr>
      </w:pPr>
      <w:ins w:id="2831"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714FFA04" w14:textId="77777777" w:rsidR="00CA578F" w:rsidRPr="00EA5FA7" w:rsidRDefault="00CA578F" w:rsidP="00CA578F">
      <w:pPr>
        <w:pStyle w:val="PL"/>
        <w:rPr>
          <w:ins w:id="2832" w:author="Author"/>
          <w:noProof w:val="0"/>
        </w:rPr>
      </w:pPr>
      <w:ins w:id="2833" w:author="Author">
        <w:r w:rsidRPr="00EA5FA7">
          <w:rPr>
            <w:noProof w:val="0"/>
          </w:rPr>
          <w:t>}</w:t>
        </w:r>
      </w:ins>
    </w:p>
    <w:p w14:paraId="24376A3C" w14:textId="77777777" w:rsidR="00CA578F" w:rsidRPr="00EA5FA7" w:rsidRDefault="00CA578F" w:rsidP="00CA578F">
      <w:pPr>
        <w:pStyle w:val="PL"/>
        <w:rPr>
          <w:ins w:id="2834" w:author="Author"/>
          <w:noProof w:val="0"/>
        </w:rPr>
      </w:pPr>
    </w:p>
    <w:p w14:paraId="7CF34028" w14:textId="77777777" w:rsidR="00CA578F" w:rsidRPr="00EA5FA7" w:rsidRDefault="00CA578F" w:rsidP="00CA578F">
      <w:pPr>
        <w:pStyle w:val="PL"/>
        <w:rPr>
          <w:ins w:id="2835" w:author="Author"/>
          <w:noProof w:val="0"/>
        </w:rPr>
      </w:pPr>
      <w:ins w:id="2836" w:author="Author">
        <w:r>
          <w:rPr>
            <w:noProof w:val="0"/>
          </w:rPr>
          <w:t>CellToReport</w:t>
        </w:r>
        <w:r w:rsidRPr="00EA5FA7">
          <w:t>Item</w:t>
        </w:r>
        <w:r w:rsidRPr="00EA5FA7">
          <w:rPr>
            <w:noProof w:val="0"/>
          </w:rPr>
          <w:t xml:space="preserve">-ExtIEs </w:t>
        </w:r>
        <w:r w:rsidRPr="00EA5FA7">
          <w:rPr>
            <w:noProof w:val="0"/>
          </w:rPr>
          <w:tab/>
          <w:t>F1AP-PROTOCOL-EXTENSION ::= {</w:t>
        </w:r>
      </w:ins>
    </w:p>
    <w:p w14:paraId="1AF13FDC" w14:textId="77777777" w:rsidR="00CA578F" w:rsidRPr="00EA5FA7" w:rsidRDefault="00CA578F" w:rsidP="00CA578F">
      <w:pPr>
        <w:pStyle w:val="PL"/>
        <w:rPr>
          <w:ins w:id="2837" w:author="Author"/>
          <w:noProof w:val="0"/>
        </w:rPr>
      </w:pPr>
      <w:ins w:id="2838" w:author="Author">
        <w:r w:rsidRPr="00EA5FA7">
          <w:rPr>
            <w:noProof w:val="0"/>
          </w:rPr>
          <w:tab/>
          <w:t>...</w:t>
        </w:r>
      </w:ins>
    </w:p>
    <w:p w14:paraId="342BA22E" w14:textId="77777777" w:rsidR="00CA578F" w:rsidRPr="00EA5FA7" w:rsidRDefault="00CA578F" w:rsidP="00CA578F">
      <w:pPr>
        <w:pStyle w:val="PL"/>
        <w:rPr>
          <w:ins w:id="2839" w:author="Author"/>
          <w:noProof w:val="0"/>
        </w:rPr>
      </w:pPr>
      <w:ins w:id="2840" w:author="Author">
        <w:r w:rsidRPr="00EA5FA7">
          <w:rPr>
            <w:noProof w:val="0"/>
          </w:rPr>
          <w:t>}</w:t>
        </w:r>
      </w:ins>
    </w:p>
    <w:p w14:paraId="08F98E97" w14:textId="77777777" w:rsidR="00CA578F" w:rsidRPr="00EA5FA7" w:rsidRDefault="00CA578F" w:rsidP="00CA578F">
      <w:pPr>
        <w:pStyle w:val="PL"/>
        <w:rPr>
          <w:rFonts w:eastAsia="SimSun"/>
        </w:rPr>
      </w:pPr>
    </w:p>
    <w:p w14:paraId="68DFDC18" w14:textId="77777777" w:rsidR="00CA578F" w:rsidRPr="00EA5FA7" w:rsidRDefault="00CA578F" w:rsidP="00CA578F">
      <w:pPr>
        <w:pStyle w:val="PL"/>
        <w:rPr>
          <w:rFonts w:eastAsia="SimSun"/>
        </w:rPr>
      </w:pPr>
      <w:r w:rsidRPr="00EA5FA7">
        <w:rPr>
          <w:rFonts w:eastAsia="SimSun"/>
        </w:rPr>
        <w:t>CellType ::= SEQUENCE {</w:t>
      </w:r>
    </w:p>
    <w:p w14:paraId="6F0B691F" w14:textId="77777777" w:rsidR="00CA578F" w:rsidRPr="00EA5FA7" w:rsidRDefault="00CA578F" w:rsidP="00CA578F">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23CCB363"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7F0AB0CE" w14:textId="77777777" w:rsidR="00CA578F" w:rsidRPr="00EA5FA7" w:rsidRDefault="00CA578F" w:rsidP="00CA578F">
      <w:pPr>
        <w:pStyle w:val="PL"/>
        <w:rPr>
          <w:rFonts w:eastAsia="SimSun"/>
        </w:rPr>
      </w:pPr>
      <w:r w:rsidRPr="00EA5FA7">
        <w:rPr>
          <w:rFonts w:eastAsia="SimSun"/>
        </w:rPr>
        <w:tab/>
        <w:t>...</w:t>
      </w:r>
    </w:p>
    <w:p w14:paraId="582DD8DA" w14:textId="77777777" w:rsidR="00CA578F" w:rsidRPr="00EA5FA7" w:rsidRDefault="00CA578F" w:rsidP="00CA578F">
      <w:pPr>
        <w:pStyle w:val="PL"/>
        <w:rPr>
          <w:rFonts w:eastAsia="SimSun"/>
        </w:rPr>
      </w:pPr>
      <w:r w:rsidRPr="00EA5FA7">
        <w:rPr>
          <w:rFonts w:eastAsia="SimSun"/>
        </w:rPr>
        <w:t>}</w:t>
      </w:r>
    </w:p>
    <w:p w14:paraId="71E51383" w14:textId="77777777" w:rsidR="00CA578F" w:rsidRPr="00EA5FA7" w:rsidRDefault="00CA578F" w:rsidP="00CA578F">
      <w:pPr>
        <w:pStyle w:val="PL"/>
        <w:rPr>
          <w:rFonts w:eastAsia="SimSun"/>
        </w:rPr>
      </w:pPr>
    </w:p>
    <w:p w14:paraId="7C2A6D24" w14:textId="77777777" w:rsidR="00CA578F" w:rsidRPr="00EA5FA7" w:rsidRDefault="00CA578F" w:rsidP="00CA578F">
      <w:pPr>
        <w:pStyle w:val="PL"/>
        <w:rPr>
          <w:rFonts w:eastAsia="SimSun"/>
        </w:rPr>
      </w:pPr>
      <w:r w:rsidRPr="00EA5FA7">
        <w:rPr>
          <w:rFonts w:eastAsia="SimSun"/>
        </w:rPr>
        <w:t>CellType-ExtIEs F1AP-PROTOCOL-EXTENSION ::= {</w:t>
      </w:r>
    </w:p>
    <w:p w14:paraId="02A9F54B" w14:textId="77777777" w:rsidR="00CA578F" w:rsidRPr="00EA5FA7" w:rsidRDefault="00CA578F" w:rsidP="00CA578F">
      <w:pPr>
        <w:pStyle w:val="PL"/>
        <w:rPr>
          <w:rFonts w:eastAsia="SimSun"/>
        </w:rPr>
      </w:pPr>
      <w:r w:rsidRPr="00EA5FA7">
        <w:rPr>
          <w:rFonts w:eastAsia="SimSun"/>
        </w:rPr>
        <w:tab/>
        <w:t>...</w:t>
      </w:r>
    </w:p>
    <w:p w14:paraId="4D33F16C" w14:textId="77777777" w:rsidR="00CA578F" w:rsidRPr="00EA5FA7" w:rsidRDefault="00CA578F" w:rsidP="00CA578F">
      <w:pPr>
        <w:pStyle w:val="PL"/>
        <w:rPr>
          <w:rFonts w:eastAsia="SimSun"/>
        </w:rPr>
      </w:pPr>
      <w:r w:rsidRPr="00EA5FA7">
        <w:rPr>
          <w:rFonts w:eastAsia="SimSun"/>
        </w:rPr>
        <w:t>}</w:t>
      </w:r>
    </w:p>
    <w:p w14:paraId="5CC19866" w14:textId="77777777" w:rsidR="00CA578F" w:rsidRPr="00EA5FA7" w:rsidRDefault="00CA578F" w:rsidP="00CA578F">
      <w:pPr>
        <w:pStyle w:val="PL"/>
        <w:rPr>
          <w:rFonts w:eastAsia="SimSun"/>
        </w:rPr>
      </w:pPr>
    </w:p>
    <w:p w14:paraId="0A005B92" w14:textId="77777777" w:rsidR="00CA578F" w:rsidRPr="00EA5FA7" w:rsidRDefault="00CA578F" w:rsidP="00CA578F">
      <w:pPr>
        <w:pStyle w:val="PL"/>
        <w:rPr>
          <w:rFonts w:eastAsia="SimSun"/>
        </w:rPr>
      </w:pPr>
      <w:r w:rsidRPr="00EA5FA7">
        <w:rPr>
          <w:rFonts w:eastAsia="SimSun"/>
        </w:rPr>
        <w:t>CellULConfigured ::=  ENUMERATED {none, ul, sul, ul-and-sul, ...}</w:t>
      </w:r>
    </w:p>
    <w:p w14:paraId="4AC5B3B3" w14:textId="77777777" w:rsidR="00CA578F" w:rsidRPr="00EA5FA7" w:rsidRDefault="00CA578F" w:rsidP="00CA578F">
      <w:pPr>
        <w:pStyle w:val="PL"/>
        <w:rPr>
          <w:rFonts w:eastAsia="SimSun"/>
        </w:rPr>
      </w:pPr>
    </w:p>
    <w:p w14:paraId="1D8BB4B1" w14:textId="77777777" w:rsidR="00CA578F" w:rsidRPr="00EA5FA7" w:rsidRDefault="00CA578F" w:rsidP="00CA578F">
      <w:pPr>
        <w:pStyle w:val="PL"/>
        <w:rPr>
          <w:rFonts w:eastAsia="SimSun"/>
        </w:rPr>
      </w:pPr>
      <w:r w:rsidRPr="00EA5FA7">
        <w:rPr>
          <w:rFonts w:eastAsia="SimSun"/>
        </w:rPr>
        <w:t>CNUEPagingIdentity ::= CHOICE {</w:t>
      </w:r>
    </w:p>
    <w:p w14:paraId="139FBBE7" w14:textId="77777777" w:rsidR="00CA578F" w:rsidRPr="00EA5FA7" w:rsidRDefault="00CA578F" w:rsidP="00CA578F">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71F838F9" w14:textId="77777777" w:rsidR="00CA578F" w:rsidRPr="00EA5FA7" w:rsidRDefault="00CA578F" w:rsidP="00CA578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5AAEA12A" w14:textId="77777777" w:rsidR="00CA578F" w:rsidRPr="00EA5FA7" w:rsidRDefault="00CA578F" w:rsidP="00CA578F">
      <w:pPr>
        <w:pStyle w:val="PL"/>
        <w:rPr>
          <w:rFonts w:eastAsia="SimSun"/>
        </w:rPr>
      </w:pPr>
      <w:r w:rsidRPr="00EA5FA7">
        <w:rPr>
          <w:rFonts w:eastAsia="SimSun"/>
        </w:rPr>
        <w:t>}</w:t>
      </w:r>
    </w:p>
    <w:p w14:paraId="7869BA12" w14:textId="77777777" w:rsidR="00CA578F" w:rsidRPr="00EA5FA7" w:rsidRDefault="00CA578F" w:rsidP="00CA578F">
      <w:pPr>
        <w:pStyle w:val="PL"/>
        <w:rPr>
          <w:rFonts w:eastAsia="SimSun"/>
        </w:rPr>
      </w:pPr>
    </w:p>
    <w:p w14:paraId="0B144160" w14:textId="77777777" w:rsidR="00CA578F" w:rsidRPr="00EA5FA7" w:rsidRDefault="00CA578F" w:rsidP="00CA578F">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231CA4AB" w14:textId="77777777" w:rsidR="00CA578F" w:rsidRPr="00EA5FA7" w:rsidRDefault="00CA578F" w:rsidP="00CA578F">
      <w:pPr>
        <w:pStyle w:val="PL"/>
        <w:rPr>
          <w:rFonts w:eastAsia="SimSun"/>
        </w:rPr>
      </w:pPr>
      <w:r w:rsidRPr="00EA5FA7">
        <w:rPr>
          <w:rFonts w:eastAsia="SimSun"/>
        </w:rPr>
        <w:tab/>
        <w:t>...</w:t>
      </w:r>
    </w:p>
    <w:p w14:paraId="1CE5EEB8" w14:textId="77777777" w:rsidR="00CA578F" w:rsidRPr="00EA5FA7" w:rsidRDefault="00CA578F" w:rsidP="00CA578F">
      <w:pPr>
        <w:pStyle w:val="PL"/>
        <w:rPr>
          <w:rFonts w:eastAsia="SimSun"/>
        </w:rPr>
      </w:pPr>
      <w:r w:rsidRPr="00EA5FA7">
        <w:rPr>
          <w:rFonts w:eastAsia="SimSun"/>
        </w:rPr>
        <w:t>}</w:t>
      </w:r>
    </w:p>
    <w:p w14:paraId="3C03BDF8" w14:textId="77777777" w:rsidR="00CA578F" w:rsidRPr="00EA5FA7" w:rsidRDefault="00CA578F" w:rsidP="00CA578F">
      <w:pPr>
        <w:pStyle w:val="PL"/>
        <w:rPr>
          <w:rFonts w:eastAsia="SimSun"/>
        </w:rPr>
      </w:pPr>
    </w:p>
    <w:p w14:paraId="769BA49D" w14:textId="77777777" w:rsidR="00CA578F" w:rsidRDefault="00CA578F" w:rsidP="00CA578F">
      <w:pPr>
        <w:pStyle w:val="PL"/>
        <w:rPr>
          <w:ins w:id="2841" w:author="Author"/>
          <w:noProof w:val="0"/>
        </w:rPr>
      </w:pPr>
      <w:ins w:id="2842" w:author="Author">
        <w:r>
          <w:rPr>
            <w:noProof w:val="0"/>
          </w:rPr>
          <w:t xml:space="preserve">CompositeAvailableCapacityGroup </w:t>
        </w:r>
        <w:r w:rsidRPr="00EA5FA7">
          <w:rPr>
            <w:noProof w:val="0"/>
          </w:rPr>
          <w:t>::= SEQUENCE {</w:t>
        </w:r>
      </w:ins>
    </w:p>
    <w:p w14:paraId="4C070CDA" w14:textId="77777777" w:rsidR="00CA578F" w:rsidRDefault="00CA578F" w:rsidP="00CA578F">
      <w:pPr>
        <w:pStyle w:val="PL"/>
        <w:rPr>
          <w:ins w:id="2843" w:author="Author"/>
          <w:noProof w:val="0"/>
        </w:rPr>
      </w:pPr>
      <w:ins w:id="2844" w:author="Author">
        <w:r>
          <w:rPr>
            <w:noProof w:val="0"/>
          </w:rPr>
          <w:tab/>
          <w:t>compositeAvailableCapacityDownlink</w:t>
        </w:r>
        <w:r>
          <w:rPr>
            <w:noProof w:val="0"/>
          </w:rPr>
          <w:tab/>
          <w:t>CompositeAvailableCapacity,</w:t>
        </w:r>
      </w:ins>
    </w:p>
    <w:p w14:paraId="4584DDBD" w14:textId="77777777" w:rsidR="00CA578F" w:rsidRPr="00EA5FA7" w:rsidRDefault="00CA578F" w:rsidP="00CA578F">
      <w:pPr>
        <w:pStyle w:val="PL"/>
        <w:rPr>
          <w:ins w:id="2845" w:author="Author"/>
          <w:noProof w:val="0"/>
        </w:rPr>
      </w:pPr>
      <w:ins w:id="2846" w:author="Author">
        <w:r>
          <w:rPr>
            <w:noProof w:val="0"/>
          </w:rPr>
          <w:tab/>
          <w:t>compositeAvailableCapacityUplink</w:t>
        </w:r>
        <w:r w:rsidRPr="00117A82">
          <w:rPr>
            <w:noProof w:val="0"/>
          </w:rPr>
          <w:t xml:space="preserve"> </w:t>
        </w:r>
        <w:r>
          <w:rPr>
            <w:noProof w:val="0"/>
          </w:rPr>
          <w:tab/>
          <w:t>CompositeAvailableCapacity,</w:t>
        </w:r>
      </w:ins>
    </w:p>
    <w:p w14:paraId="153B6DA2" w14:textId="77777777" w:rsidR="00CA578F" w:rsidRDefault="00CA578F" w:rsidP="00CA578F">
      <w:pPr>
        <w:pStyle w:val="PL"/>
        <w:rPr>
          <w:ins w:id="2847" w:author="Author"/>
          <w:noProof w:val="0"/>
        </w:rPr>
      </w:pPr>
      <w:ins w:id="2848"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23E9AEC1" w14:textId="77777777" w:rsidR="00CA578F" w:rsidRPr="00EA5FA7" w:rsidRDefault="00CA578F" w:rsidP="00CA578F">
      <w:pPr>
        <w:pStyle w:val="PL"/>
        <w:rPr>
          <w:ins w:id="2849" w:author="Author"/>
          <w:noProof w:val="0"/>
        </w:rPr>
      </w:pPr>
      <w:ins w:id="2850" w:author="Author">
        <w:r w:rsidRPr="00EA5FA7">
          <w:rPr>
            <w:noProof w:val="0"/>
          </w:rPr>
          <w:t>}</w:t>
        </w:r>
      </w:ins>
    </w:p>
    <w:p w14:paraId="56E1DFDA" w14:textId="77777777" w:rsidR="00CA578F" w:rsidRPr="00EA5FA7" w:rsidRDefault="00CA578F" w:rsidP="00CA578F">
      <w:pPr>
        <w:pStyle w:val="PL"/>
        <w:rPr>
          <w:ins w:id="2851" w:author="Author"/>
          <w:noProof w:val="0"/>
        </w:rPr>
      </w:pPr>
    </w:p>
    <w:p w14:paraId="3255A1D0" w14:textId="77777777" w:rsidR="00CA578F" w:rsidRPr="00EA5FA7" w:rsidRDefault="00CA578F" w:rsidP="00CA578F">
      <w:pPr>
        <w:pStyle w:val="PL"/>
        <w:rPr>
          <w:ins w:id="2852" w:author="Author"/>
          <w:noProof w:val="0"/>
        </w:rPr>
      </w:pPr>
      <w:ins w:id="2853" w:author="Author">
        <w:r>
          <w:rPr>
            <w:noProof w:val="0"/>
          </w:rPr>
          <w:t>CompositeAvailableCapacityGroup</w:t>
        </w:r>
        <w:r w:rsidRPr="00EA5FA7">
          <w:rPr>
            <w:noProof w:val="0"/>
          </w:rPr>
          <w:t xml:space="preserve">-ExtIEs </w:t>
        </w:r>
        <w:r w:rsidRPr="00EA5FA7">
          <w:rPr>
            <w:noProof w:val="0"/>
          </w:rPr>
          <w:tab/>
          <w:t>F1AP-PROTOCOL-EXTENSION ::= {</w:t>
        </w:r>
      </w:ins>
    </w:p>
    <w:p w14:paraId="1A2D6675" w14:textId="77777777" w:rsidR="00CA578F" w:rsidRPr="00EA5FA7" w:rsidRDefault="00CA578F" w:rsidP="00CA578F">
      <w:pPr>
        <w:pStyle w:val="PL"/>
        <w:rPr>
          <w:ins w:id="2854" w:author="Author"/>
          <w:noProof w:val="0"/>
        </w:rPr>
      </w:pPr>
      <w:ins w:id="2855" w:author="Author">
        <w:r w:rsidRPr="00EA5FA7">
          <w:rPr>
            <w:noProof w:val="0"/>
          </w:rPr>
          <w:tab/>
          <w:t>...</w:t>
        </w:r>
      </w:ins>
    </w:p>
    <w:p w14:paraId="5AC04B54" w14:textId="77777777" w:rsidR="00CA578F" w:rsidRPr="00EA5FA7" w:rsidRDefault="00CA578F" w:rsidP="00CA578F">
      <w:pPr>
        <w:pStyle w:val="PL"/>
        <w:rPr>
          <w:ins w:id="2856" w:author="Author"/>
          <w:noProof w:val="0"/>
        </w:rPr>
      </w:pPr>
      <w:ins w:id="2857" w:author="Author">
        <w:r w:rsidRPr="00EA5FA7">
          <w:rPr>
            <w:noProof w:val="0"/>
          </w:rPr>
          <w:t>}</w:t>
        </w:r>
      </w:ins>
    </w:p>
    <w:p w14:paraId="1E16B188" w14:textId="77777777" w:rsidR="00CA578F" w:rsidRDefault="00CA578F" w:rsidP="00CA578F">
      <w:pPr>
        <w:pStyle w:val="PL"/>
        <w:rPr>
          <w:ins w:id="2858" w:author="Author"/>
          <w:noProof w:val="0"/>
        </w:rPr>
      </w:pPr>
    </w:p>
    <w:p w14:paraId="67A563FA" w14:textId="77777777" w:rsidR="00CA578F" w:rsidRDefault="00CA578F" w:rsidP="00CA578F">
      <w:pPr>
        <w:pStyle w:val="PL"/>
        <w:rPr>
          <w:ins w:id="2859" w:author="Author"/>
          <w:noProof w:val="0"/>
        </w:rPr>
      </w:pPr>
      <w:ins w:id="2860" w:author="Author">
        <w:r>
          <w:rPr>
            <w:noProof w:val="0"/>
          </w:rPr>
          <w:t xml:space="preserve">CompositeAvailableCapacity </w:t>
        </w:r>
        <w:r w:rsidRPr="00EA5FA7">
          <w:rPr>
            <w:noProof w:val="0"/>
          </w:rPr>
          <w:t>::= SEQUENCE {</w:t>
        </w:r>
      </w:ins>
    </w:p>
    <w:p w14:paraId="4EF96927" w14:textId="77777777" w:rsidR="00CA578F" w:rsidRDefault="00CA578F" w:rsidP="00CA578F">
      <w:pPr>
        <w:pStyle w:val="PL"/>
        <w:rPr>
          <w:ins w:id="2861" w:author="Author"/>
          <w:noProof w:val="0"/>
        </w:rPr>
      </w:pPr>
      <w:ins w:id="2862"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5143D642" w14:textId="77777777" w:rsidR="00CA578F" w:rsidRPr="00EA5FA7" w:rsidRDefault="00CA578F" w:rsidP="00CA578F">
      <w:pPr>
        <w:pStyle w:val="PL"/>
        <w:rPr>
          <w:ins w:id="2863" w:author="Author"/>
          <w:noProof w:val="0"/>
        </w:rPr>
      </w:pPr>
      <w:ins w:id="2864" w:author="Author">
        <w:r>
          <w:rPr>
            <w:noProof w:val="0"/>
          </w:rPr>
          <w:tab/>
          <w:t>capacityValue</w:t>
        </w:r>
        <w:r>
          <w:rPr>
            <w:noProof w:val="0"/>
          </w:rPr>
          <w:tab/>
        </w:r>
        <w:r>
          <w:rPr>
            <w:noProof w:val="0"/>
          </w:rPr>
          <w:tab/>
        </w:r>
        <w:r>
          <w:rPr>
            <w:noProof w:val="0"/>
          </w:rPr>
          <w:tab/>
          <w:t>CapacityValue,</w:t>
        </w:r>
      </w:ins>
    </w:p>
    <w:p w14:paraId="327F7AB1" w14:textId="77777777" w:rsidR="00CA578F" w:rsidRDefault="00CA578F" w:rsidP="00CA578F">
      <w:pPr>
        <w:pStyle w:val="PL"/>
        <w:rPr>
          <w:ins w:id="2865" w:author="Author"/>
          <w:noProof w:val="0"/>
        </w:rPr>
      </w:pPr>
      <w:ins w:id="2866"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5F92B489" w14:textId="77777777" w:rsidR="00CA578F" w:rsidRPr="00EA5FA7" w:rsidRDefault="00CA578F" w:rsidP="00CA578F">
      <w:pPr>
        <w:pStyle w:val="PL"/>
        <w:rPr>
          <w:ins w:id="2867" w:author="Author"/>
          <w:noProof w:val="0"/>
        </w:rPr>
      </w:pPr>
      <w:ins w:id="2868" w:author="Author">
        <w:r w:rsidRPr="00EA5FA7">
          <w:rPr>
            <w:noProof w:val="0"/>
          </w:rPr>
          <w:t>}</w:t>
        </w:r>
      </w:ins>
    </w:p>
    <w:p w14:paraId="1A24DC9D" w14:textId="77777777" w:rsidR="00CA578F" w:rsidRPr="00EA5FA7" w:rsidRDefault="00CA578F" w:rsidP="00CA578F">
      <w:pPr>
        <w:pStyle w:val="PL"/>
        <w:rPr>
          <w:ins w:id="2869" w:author="Author"/>
          <w:noProof w:val="0"/>
        </w:rPr>
      </w:pPr>
    </w:p>
    <w:p w14:paraId="13303BA5" w14:textId="77777777" w:rsidR="00CA578F" w:rsidRPr="00EA5FA7" w:rsidRDefault="00CA578F" w:rsidP="00CA578F">
      <w:pPr>
        <w:pStyle w:val="PL"/>
        <w:rPr>
          <w:ins w:id="2870" w:author="Author"/>
          <w:noProof w:val="0"/>
        </w:rPr>
      </w:pPr>
      <w:ins w:id="2871" w:author="Author">
        <w:r>
          <w:rPr>
            <w:noProof w:val="0"/>
          </w:rPr>
          <w:t>CompositeAvailableCapacity</w:t>
        </w:r>
        <w:r w:rsidRPr="00EA5FA7">
          <w:rPr>
            <w:noProof w:val="0"/>
          </w:rPr>
          <w:t xml:space="preserve">-ExtIEs </w:t>
        </w:r>
        <w:r w:rsidRPr="00EA5FA7">
          <w:rPr>
            <w:noProof w:val="0"/>
          </w:rPr>
          <w:tab/>
          <w:t>F1AP-PROTOCOL-EXTENSION ::= {</w:t>
        </w:r>
      </w:ins>
    </w:p>
    <w:p w14:paraId="3C6CDCCB" w14:textId="77777777" w:rsidR="00CA578F" w:rsidRPr="00EA5FA7" w:rsidRDefault="00CA578F" w:rsidP="00CA578F">
      <w:pPr>
        <w:pStyle w:val="PL"/>
        <w:rPr>
          <w:ins w:id="2872" w:author="Author"/>
          <w:noProof w:val="0"/>
        </w:rPr>
      </w:pPr>
      <w:ins w:id="2873" w:author="Author">
        <w:r w:rsidRPr="00EA5FA7">
          <w:rPr>
            <w:noProof w:val="0"/>
          </w:rPr>
          <w:tab/>
          <w:t>...</w:t>
        </w:r>
      </w:ins>
    </w:p>
    <w:p w14:paraId="375F25E6" w14:textId="77777777" w:rsidR="00CA578F" w:rsidRPr="00EA5FA7" w:rsidRDefault="00CA578F" w:rsidP="00CA578F">
      <w:pPr>
        <w:pStyle w:val="PL"/>
        <w:rPr>
          <w:ins w:id="2874" w:author="Author"/>
          <w:noProof w:val="0"/>
        </w:rPr>
      </w:pPr>
      <w:ins w:id="2875" w:author="Author">
        <w:r w:rsidRPr="00EA5FA7">
          <w:rPr>
            <w:noProof w:val="0"/>
          </w:rPr>
          <w:t>}</w:t>
        </w:r>
      </w:ins>
    </w:p>
    <w:p w14:paraId="583DAD56" w14:textId="77777777" w:rsidR="00CA578F" w:rsidRPr="00EA5FA7" w:rsidRDefault="00CA578F" w:rsidP="00CA578F">
      <w:pPr>
        <w:pStyle w:val="PL"/>
        <w:rPr>
          <w:rFonts w:eastAsia="SimSun"/>
        </w:rPr>
      </w:pPr>
    </w:p>
    <w:p w14:paraId="512FB2B4" w14:textId="77777777" w:rsidR="00CA578F" w:rsidRPr="00EA5FA7" w:rsidRDefault="00CA578F" w:rsidP="00CA578F">
      <w:pPr>
        <w:pStyle w:val="PL"/>
        <w:rPr>
          <w:rFonts w:eastAsia="SimSun"/>
        </w:rPr>
      </w:pPr>
      <w:r w:rsidRPr="00EA5FA7">
        <w:rPr>
          <w:rFonts w:eastAsia="SimSun"/>
        </w:rPr>
        <w:t>CP-TransportLayerAddress ::= CHOICE {</w:t>
      </w:r>
    </w:p>
    <w:p w14:paraId="2DE783E6" w14:textId="77777777" w:rsidR="00CA578F" w:rsidRPr="00EA5FA7" w:rsidRDefault="00CA578F" w:rsidP="00CA578F">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25BBE699" w14:textId="77777777" w:rsidR="00CA578F" w:rsidRPr="00EA5FA7" w:rsidRDefault="00CA578F" w:rsidP="00CA578F">
      <w:pPr>
        <w:pStyle w:val="PL"/>
        <w:rPr>
          <w:rFonts w:eastAsia="SimSun"/>
        </w:rPr>
      </w:pPr>
      <w:r w:rsidRPr="00EA5FA7">
        <w:rPr>
          <w:rFonts w:eastAsia="SimSun"/>
        </w:rPr>
        <w:tab/>
        <w:t>endpoint-IP-address-and-port</w:t>
      </w:r>
      <w:r w:rsidRPr="00EA5FA7">
        <w:rPr>
          <w:rFonts w:eastAsia="SimSun"/>
        </w:rPr>
        <w:tab/>
        <w:t xml:space="preserve">Endpoint-IP-address-and-port, </w:t>
      </w:r>
    </w:p>
    <w:p w14:paraId="348A3F78" w14:textId="77777777" w:rsidR="00CA578F" w:rsidRPr="00EA5FA7" w:rsidRDefault="00CA578F" w:rsidP="00CA578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6B1A7CD" w14:textId="77777777" w:rsidR="00CA578F" w:rsidRPr="00EA5FA7" w:rsidRDefault="00CA578F" w:rsidP="00CA578F">
      <w:pPr>
        <w:pStyle w:val="PL"/>
        <w:rPr>
          <w:rFonts w:eastAsia="SimSun"/>
        </w:rPr>
      </w:pPr>
      <w:r w:rsidRPr="00EA5FA7">
        <w:rPr>
          <w:rFonts w:eastAsia="SimSun"/>
        </w:rPr>
        <w:t>}</w:t>
      </w:r>
    </w:p>
    <w:p w14:paraId="587F28B5" w14:textId="77777777" w:rsidR="00CA578F" w:rsidRPr="00EA5FA7" w:rsidRDefault="00CA578F" w:rsidP="00CA578F">
      <w:pPr>
        <w:pStyle w:val="PL"/>
        <w:rPr>
          <w:rFonts w:eastAsia="SimSun"/>
        </w:rPr>
      </w:pPr>
    </w:p>
    <w:p w14:paraId="21497B4D" w14:textId="77777777" w:rsidR="00CA578F" w:rsidRPr="00EA5FA7" w:rsidRDefault="00CA578F" w:rsidP="00CA578F">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B0C00C2" w14:textId="77777777" w:rsidR="00CA578F" w:rsidRPr="00EA5FA7" w:rsidRDefault="00CA578F" w:rsidP="00CA578F">
      <w:pPr>
        <w:pStyle w:val="PL"/>
        <w:rPr>
          <w:rFonts w:eastAsia="SimSun"/>
        </w:rPr>
      </w:pPr>
      <w:r w:rsidRPr="00EA5FA7">
        <w:rPr>
          <w:rFonts w:eastAsia="SimSun"/>
        </w:rPr>
        <w:tab/>
        <w:t>...</w:t>
      </w:r>
    </w:p>
    <w:p w14:paraId="3685C667" w14:textId="77777777" w:rsidR="00CA578F" w:rsidRPr="00EA5FA7" w:rsidRDefault="00CA578F" w:rsidP="00CA578F">
      <w:pPr>
        <w:pStyle w:val="PL"/>
        <w:rPr>
          <w:rFonts w:eastAsia="SimSun"/>
        </w:rPr>
      </w:pPr>
      <w:r w:rsidRPr="00EA5FA7">
        <w:rPr>
          <w:rFonts w:eastAsia="SimSun"/>
        </w:rPr>
        <w:t>}</w:t>
      </w:r>
    </w:p>
    <w:p w14:paraId="45193289" w14:textId="77777777" w:rsidR="00CA578F" w:rsidRPr="00EA5FA7" w:rsidRDefault="00CA578F" w:rsidP="00CA578F">
      <w:pPr>
        <w:pStyle w:val="PL"/>
        <w:rPr>
          <w:rFonts w:eastAsia="SimSun"/>
        </w:rPr>
      </w:pPr>
    </w:p>
    <w:p w14:paraId="72B498CB" w14:textId="77777777" w:rsidR="00CA578F" w:rsidRPr="00EA5FA7" w:rsidRDefault="00CA578F" w:rsidP="00CA578F">
      <w:pPr>
        <w:pStyle w:val="PL"/>
        <w:rPr>
          <w:noProof w:val="0"/>
        </w:rPr>
      </w:pPr>
      <w:r w:rsidRPr="00EA5FA7">
        <w:rPr>
          <w:noProof w:val="0"/>
        </w:rPr>
        <w:t>CriticalityDiagnostics ::= SEQUENCE {</w:t>
      </w:r>
    </w:p>
    <w:p w14:paraId="15569A96" w14:textId="77777777" w:rsidR="00CA578F" w:rsidRPr="00EA5FA7" w:rsidRDefault="00CA578F" w:rsidP="00CA578F">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6752344" w14:textId="77777777" w:rsidR="00CA578F" w:rsidRPr="00EA5FA7" w:rsidRDefault="00CA578F" w:rsidP="00CA578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D6B913" w14:textId="77777777" w:rsidR="00CA578F" w:rsidRPr="00EA5FA7" w:rsidRDefault="00CA578F" w:rsidP="00CA578F">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686F1C8" w14:textId="77777777" w:rsidR="00CA578F" w:rsidRPr="00EA5FA7" w:rsidRDefault="00CA578F" w:rsidP="00CA578F">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71F6645D" w14:textId="77777777" w:rsidR="00CA578F" w:rsidRPr="00EA5FA7" w:rsidRDefault="00CA578F" w:rsidP="00CA578F">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4753468"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6F682D8E" w14:textId="77777777" w:rsidR="00CA578F" w:rsidRPr="00EA5FA7" w:rsidRDefault="00CA578F" w:rsidP="00CA578F">
      <w:pPr>
        <w:pStyle w:val="PL"/>
        <w:rPr>
          <w:noProof w:val="0"/>
        </w:rPr>
      </w:pPr>
      <w:r w:rsidRPr="00EA5FA7">
        <w:rPr>
          <w:noProof w:val="0"/>
        </w:rPr>
        <w:tab/>
        <w:t>...</w:t>
      </w:r>
    </w:p>
    <w:p w14:paraId="0AA88E22" w14:textId="77777777" w:rsidR="00CA578F" w:rsidRPr="00EA5FA7" w:rsidRDefault="00CA578F" w:rsidP="00CA578F">
      <w:pPr>
        <w:pStyle w:val="PL"/>
        <w:rPr>
          <w:noProof w:val="0"/>
        </w:rPr>
      </w:pPr>
      <w:r w:rsidRPr="00EA5FA7">
        <w:rPr>
          <w:noProof w:val="0"/>
        </w:rPr>
        <w:t>}</w:t>
      </w:r>
    </w:p>
    <w:p w14:paraId="7F617767" w14:textId="77777777" w:rsidR="00CA578F" w:rsidRPr="00EA5FA7" w:rsidRDefault="00CA578F" w:rsidP="00CA578F">
      <w:pPr>
        <w:pStyle w:val="PL"/>
        <w:rPr>
          <w:noProof w:val="0"/>
        </w:rPr>
      </w:pPr>
    </w:p>
    <w:p w14:paraId="592EAE71" w14:textId="77777777" w:rsidR="00CA578F" w:rsidRPr="00EA5FA7" w:rsidRDefault="00CA578F" w:rsidP="00CA578F">
      <w:pPr>
        <w:pStyle w:val="PL"/>
        <w:rPr>
          <w:noProof w:val="0"/>
        </w:rPr>
      </w:pPr>
      <w:r w:rsidRPr="00EA5FA7">
        <w:rPr>
          <w:noProof w:val="0"/>
        </w:rPr>
        <w:t>CriticalityDiagnostics-ExtIEs F1AP-PROTOCOL-EXTENSION ::= {</w:t>
      </w:r>
    </w:p>
    <w:p w14:paraId="6EE700FC" w14:textId="77777777" w:rsidR="00CA578F" w:rsidRPr="00EA5FA7" w:rsidRDefault="00CA578F" w:rsidP="00CA578F">
      <w:pPr>
        <w:pStyle w:val="PL"/>
        <w:rPr>
          <w:noProof w:val="0"/>
        </w:rPr>
      </w:pPr>
      <w:r w:rsidRPr="00EA5FA7">
        <w:rPr>
          <w:noProof w:val="0"/>
        </w:rPr>
        <w:tab/>
        <w:t>...</w:t>
      </w:r>
    </w:p>
    <w:p w14:paraId="2F1DBEE1" w14:textId="77777777" w:rsidR="00CA578F" w:rsidRPr="00EA5FA7" w:rsidRDefault="00CA578F" w:rsidP="00CA578F">
      <w:pPr>
        <w:pStyle w:val="PL"/>
        <w:rPr>
          <w:noProof w:val="0"/>
        </w:rPr>
      </w:pPr>
      <w:r w:rsidRPr="00EA5FA7">
        <w:rPr>
          <w:noProof w:val="0"/>
        </w:rPr>
        <w:t>}</w:t>
      </w:r>
    </w:p>
    <w:p w14:paraId="233096FB" w14:textId="77777777" w:rsidR="00CA578F" w:rsidRPr="00EA5FA7" w:rsidRDefault="00CA578F" w:rsidP="00CA578F">
      <w:pPr>
        <w:pStyle w:val="PL"/>
        <w:rPr>
          <w:noProof w:val="0"/>
        </w:rPr>
      </w:pPr>
    </w:p>
    <w:p w14:paraId="1A1CDB7A" w14:textId="77777777" w:rsidR="00CA578F" w:rsidRPr="00EA5FA7" w:rsidRDefault="00CA578F" w:rsidP="00CA578F">
      <w:pPr>
        <w:pStyle w:val="PL"/>
        <w:rPr>
          <w:noProof w:val="0"/>
        </w:rPr>
      </w:pPr>
      <w:r w:rsidRPr="00EA5FA7">
        <w:rPr>
          <w:noProof w:val="0"/>
        </w:rPr>
        <w:lastRenderedPageBreak/>
        <w:t>CriticalityDiagnostics-IE-List ::= SEQUENCE (SIZE (1.. maxnoofErrors)) OF CriticalityDiagnostics-IE-Item</w:t>
      </w:r>
    </w:p>
    <w:p w14:paraId="601C84F3" w14:textId="77777777" w:rsidR="00CA578F" w:rsidRPr="00EA5FA7" w:rsidRDefault="00CA578F" w:rsidP="00CA578F">
      <w:pPr>
        <w:pStyle w:val="PL"/>
        <w:rPr>
          <w:noProof w:val="0"/>
        </w:rPr>
      </w:pPr>
    </w:p>
    <w:p w14:paraId="41254FDE" w14:textId="77777777" w:rsidR="00CA578F" w:rsidRPr="00EA5FA7" w:rsidRDefault="00CA578F" w:rsidP="00CA578F">
      <w:pPr>
        <w:pStyle w:val="PL"/>
        <w:rPr>
          <w:noProof w:val="0"/>
        </w:rPr>
      </w:pPr>
      <w:r w:rsidRPr="00EA5FA7">
        <w:rPr>
          <w:noProof w:val="0"/>
        </w:rPr>
        <w:t>CriticalityDiagnostics-IE-Item ::= SEQUENCE {</w:t>
      </w:r>
    </w:p>
    <w:p w14:paraId="4F75DF93" w14:textId="77777777" w:rsidR="00CA578F" w:rsidRPr="00EA5FA7" w:rsidRDefault="00CA578F" w:rsidP="00CA578F">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80EE1C4" w14:textId="77777777" w:rsidR="00CA578F" w:rsidRPr="00EA5FA7" w:rsidRDefault="00CA578F" w:rsidP="00CA578F">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6DF81476" w14:textId="77777777" w:rsidR="00CA578F" w:rsidRPr="00EA5FA7" w:rsidRDefault="00CA578F" w:rsidP="00CA578F">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135E13C"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6B0EAA10" w14:textId="77777777" w:rsidR="00CA578F" w:rsidRPr="00EA5FA7" w:rsidRDefault="00CA578F" w:rsidP="00CA578F">
      <w:pPr>
        <w:pStyle w:val="PL"/>
        <w:rPr>
          <w:noProof w:val="0"/>
        </w:rPr>
      </w:pPr>
      <w:r w:rsidRPr="00EA5FA7">
        <w:rPr>
          <w:noProof w:val="0"/>
        </w:rPr>
        <w:tab/>
        <w:t>...</w:t>
      </w:r>
    </w:p>
    <w:p w14:paraId="2C9F1DE7" w14:textId="77777777" w:rsidR="00CA578F" w:rsidRPr="00EA5FA7" w:rsidRDefault="00CA578F" w:rsidP="00CA578F">
      <w:pPr>
        <w:pStyle w:val="PL"/>
        <w:rPr>
          <w:noProof w:val="0"/>
        </w:rPr>
      </w:pPr>
      <w:r w:rsidRPr="00EA5FA7">
        <w:rPr>
          <w:noProof w:val="0"/>
        </w:rPr>
        <w:t>}</w:t>
      </w:r>
    </w:p>
    <w:p w14:paraId="6F4AE495" w14:textId="77777777" w:rsidR="00CA578F" w:rsidRPr="00EA5FA7" w:rsidRDefault="00CA578F" w:rsidP="00CA578F">
      <w:pPr>
        <w:pStyle w:val="PL"/>
        <w:rPr>
          <w:noProof w:val="0"/>
        </w:rPr>
      </w:pPr>
    </w:p>
    <w:p w14:paraId="273014C7" w14:textId="77777777" w:rsidR="00CA578F" w:rsidRPr="00EA5FA7" w:rsidRDefault="00CA578F" w:rsidP="00CA578F">
      <w:pPr>
        <w:pStyle w:val="PL"/>
        <w:rPr>
          <w:noProof w:val="0"/>
        </w:rPr>
      </w:pPr>
      <w:r w:rsidRPr="00EA5FA7">
        <w:rPr>
          <w:noProof w:val="0"/>
        </w:rPr>
        <w:t>CriticalityDiagnostics-IE-Item-ExtIEs F1AP-PROTOCOL-EXTENSION ::= {</w:t>
      </w:r>
    </w:p>
    <w:p w14:paraId="7A99D874" w14:textId="77777777" w:rsidR="00CA578F" w:rsidRPr="00EA5FA7" w:rsidRDefault="00CA578F" w:rsidP="00CA578F">
      <w:pPr>
        <w:pStyle w:val="PL"/>
        <w:rPr>
          <w:noProof w:val="0"/>
        </w:rPr>
      </w:pPr>
      <w:r w:rsidRPr="00EA5FA7">
        <w:rPr>
          <w:noProof w:val="0"/>
        </w:rPr>
        <w:tab/>
        <w:t>...</w:t>
      </w:r>
    </w:p>
    <w:p w14:paraId="7B11C2E3" w14:textId="77777777" w:rsidR="00CA578F" w:rsidRPr="00EA5FA7" w:rsidRDefault="00CA578F" w:rsidP="00CA578F">
      <w:pPr>
        <w:pStyle w:val="PL"/>
        <w:rPr>
          <w:noProof w:val="0"/>
        </w:rPr>
      </w:pPr>
      <w:r w:rsidRPr="00EA5FA7">
        <w:rPr>
          <w:noProof w:val="0"/>
        </w:rPr>
        <w:t>}</w:t>
      </w:r>
    </w:p>
    <w:p w14:paraId="736E7C44" w14:textId="77777777" w:rsidR="00CA578F" w:rsidRPr="00EA5FA7" w:rsidRDefault="00CA578F" w:rsidP="00CA578F">
      <w:pPr>
        <w:pStyle w:val="PL"/>
        <w:rPr>
          <w:noProof w:val="0"/>
        </w:rPr>
      </w:pPr>
    </w:p>
    <w:p w14:paraId="70A23C01" w14:textId="77777777" w:rsidR="00CA578F" w:rsidRPr="00EA5FA7" w:rsidRDefault="00CA578F" w:rsidP="00CA578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1AE4E395" w14:textId="77777777" w:rsidR="00CA578F" w:rsidRPr="00EA5FA7" w:rsidRDefault="00CA578F" w:rsidP="00CA578F">
      <w:pPr>
        <w:pStyle w:val="PL"/>
        <w:rPr>
          <w:noProof w:val="0"/>
        </w:rPr>
      </w:pPr>
    </w:p>
    <w:p w14:paraId="59FB9049" w14:textId="77777777" w:rsidR="00CA578F" w:rsidRPr="00EA5FA7" w:rsidRDefault="00CA578F" w:rsidP="00CA578F">
      <w:pPr>
        <w:pStyle w:val="PL"/>
        <w:rPr>
          <w:noProof w:val="0"/>
        </w:rPr>
      </w:pPr>
      <w:r w:rsidRPr="00EA5FA7">
        <w:rPr>
          <w:noProof w:val="0"/>
        </w:rPr>
        <w:t>CUDURadioInformationType ::= CHOICE {</w:t>
      </w:r>
    </w:p>
    <w:p w14:paraId="22DB3376" w14:textId="77777777" w:rsidR="00CA578F" w:rsidRPr="00EA5FA7" w:rsidRDefault="00CA578F" w:rsidP="00CA578F">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E5201C5" w14:textId="77777777" w:rsidR="00CA578F" w:rsidRPr="00EA5FA7" w:rsidRDefault="00CA578F" w:rsidP="00CA57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3B1ABC7B" w14:textId="77777777" w:rsidR="00CA578F" w:rsidRPr="00EA5FA7" w:rsidRDefault="00CA578F" w:rsidP="00CA578F">
      <w:pPr>
        <w:pStyle w:val="PL"/>
        <w:rPr>
          <w:noProof w:val="0"/>
        </w:rPr>
      </w:pPr>
      <w:r w:rsidRPr="00EA5FA7">
        <w:rPr>
          <w:noProof w:val="0"/>
        </w:rPr>
        <w:t>}</w:t>
      </w:r>
    </w:p>
    <w:p w14:paraId="0BBD9354" w14:textId="77777777" w:rsidR="00CA578F" w:rsidRPr="00EA5FA7" w:rsidRDefault="00CA578F" w:rsidP="00CA578F">
      <w:pPr>
        <w:pStyle w:val="PL"/>
        <w:rPr>
          <w:noProof w:val="0"/>
        </w:rPr>
      </w:pPr>
    </w:p>
    <w:p w14:paraId="02C9AC6D" w14:textId="77777777" w:rsidR="00CA578F" w:rsidRPr="00EA5FA7" w:rsidRDefault="00CA578F" w:rsidP="00CA578F">
      <w:pPr>
        <w:pStyle w:val="PL"/>
        <w:rPr>
          <w:noProof w:val="0"/>
        </w:rPr>
      </w:pPr>
      <w:r w:rsidRPr="00EA5FA7">
        <w:rPr>
          <w:noProof w:val="0"/>
        </w:rPr>
        <w:t>CUDURadioInformationType-ExtIEs F1AP-PROTOCOL-IES ::= {</w:t>
      </w:r>
    </w:p>
    <w:p w14:paraId="0DE879D6" w14:textId="77777777" w:rsidR="00CA578F" w:rsidRPr="00EA5FA7" w:rsidRDefault="00CA578F" w:rsidP="00CA578F">
      <w:pPr>
        <w:pStyle w:val="PL"/>
        <w:rPr>
          <w:noProof w:val="0"/>
        </w:rPr>
      </w:pPr>
      <w:r w:rsidRPr="00EA5FA7">
        <w:rPr>
          <w:noProof w:val="0"/>
        </w:rPr>
        <w:tab/>
        <w:t>...</w:t>
      </w:r>
    </w:p>
    <w:p w14:paraId="2A96CEFA" w14:textId="77777777" w:rsidR="00CA578F" w:rsidRPr="00EA5FA7" w:rsidRDefault="00CA578F" w:rsidP="00CA578F">
      <w:pPr>
        <w:pStyle w:val="PL"/>
        <w:rPr>
          <w:noProof w:val="0"/>
        </w:rPr>
      </w:pPr>
      <w:r w:rsidRPr="00EA5FA7">
        <w:rPr>
          <w:noProof w:val="0"/>
        </w:rPr>
        <w:t>}</w:t>
      </w:r>
    </w:p>
    <w:p w14:paraId="768F1B31" w14:textId="77777777" w:rsidR="00CA578F" w:rsidRPr="00EA5FA7" w:rsidRDefault="00CA578F" w:rsidP="00CA578F">
      <w:pPr>
        <w:pStyle w:val="PL"/>
        <w:rPr>
          <w:noProof w:val="0"/>
        </w:rPr>
      </w:pPr>
    </w:p>
    <w:p w14:paraId="6B1326DA" w14:textId="77777777" w:rsidR="00CA578F" w:rsidRPr="00EA5FA7" w:rsidRDefault="00CA578F" w:rsidP="00CA578F">
      <w:pPr>
        <w:pStyle w:val="PL"/>
        <w:rPr>
          <w:noProof w:val="0"/>
        </w:rPr>
      </w:pPr>
      <w:r w:rsidRPr="00EA5FA7">
        <w:rPr>
          <w:noProof w:val="0"/>
        </w:rPr>
        <w:t>CUDURIMInformation ::= SEQUENCE {</w:t>
      </w:r>
    </w:p>
    <w:p w14:paraId="58C6635E" w14:textId="77777777" w:rsidR="00CA578F" w:rsidRPr="00EA5FA7" w:rsidRDefault="00CA578F" w:rsidP="00CA578F">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4DDEF5D3" w14:textId="77777777" w:rsidR="00CA578F" w:rsidRPr="00EA5FA7" w:rsidRDefault="00CA578F" w:rsidP="00CA578F">
      <w:pPr>
        <w:pStyle w:val="PL"/>
        <w:rPr>
          <w:noProof w:val="0"/>
        </w:rPr>
      </w:pPr>
      <w:r w:rsidRPr="00EA5FA7">
        <w:rPr>
          <w:noProof w:val="0"/>
        </w:rPr>
        <w:tab/>
        <w:t>rIMRSDetectionStatus</w:t>
      </w:r>
      <w:r w:rsidRPr="00EA5FA7">
        <w:rPr>
          <w:noProof w:val="0"/>
        </w:rPr>
        <w:tab/>
        <w:t>RIMRSDetectionStatus,</w:t>
      </w:r>
    </w:p>
    <w:p w14:paraId="7D896FF9"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1C9998DF" w14:textId="77777777" w:rsidR="00CA578F" w:rsidRPr="00EA5FA7" w:rsidRDefault="00CA578F" w:rsidP="00CA578F">
      <w:pPr>
        <w:pStyle w:val="PL"/>
        <w:rPr>
          <w:noProof w:val="0"/>
        </w:rPr>
      </w:pPr>
      <w:r w:rsidRPr="00EA5FA7">
        <w:rPr>
          <w:noProof w:val="0"/>
        </w:rPr>
        <w:t>}</w:t>
      </w:r>
    </w:p>
    <w:p w14:paraId="4B8A6EC4" w14:textId="77777777" w:rsidR="00CA578F" w:rsidRPr="00EA5FA7" w:rsidRDefault="00CA578F" w:rsidP="00CA578F">
      <w:pPr>
        <w:pStyle w:val="PL"/>
        <w:rPr>
          <w:noProof w:val="0"/>
        </w:rPr>
      </w:pPr>
    </w:p>
    <w:p w14:paraId="18C8212F" w14:textId="77777777" w:rsidR="00CA578F" w:rsidRPr="00EA5FA7" w:rsidRDefault="00CA578F" w:rsidP="00CA578F">
      <w:pPr>
        <w:pStyle w:val="PL"/>
        <w:rPr>
          <w:noProof w:val="0"/>
        </w:rPr>
      </w:pPr>
      <w:r w:rsidRPr="00EA5FA7">
        <w:rPr>
          <w:noProof w:val="0"/>
        </w:rPr>
        <w:t>CUDURIMInformation-ExtIEs F1AP-PROTOCOL-EXTENSION ::= {</w:t>
      </w:r>
    </w:p>
    <w:p w14:paraId="50ADC298" w14:textId="77777777" w:rsidR="00CA578F" w:rsidRPr="00EA5FA7" w:rsidRDefault="00CA578F" w:rsidP="00CA578F">
      <w:pPr>
        <w:pStyle w:val="PL"/>
        <w:rPr>
          <w:noProof w:val="0"/>
        </w:rPr>
      </w:pPr>
      <w:r w:rsidRPr="00EA5FA7">
        <w:rPr>
          <w:noProof w:val="0"/>
        </w:rPr>
        <w:tab/>
        <w:t>...</w:t>
      </w:r>
    </w:p>
    <w:p w14:paraId="350F15BD" w14:textId="77777777" w:rsidR="00CA578F" w:rsidRPr="00EA5FA7" w:rsidRDefault="00CA578F" w:rsidP="00CA578F">
      <w:pPr>
        <w:pStyle w:val="PL"/>
        <w:rPr>
          <w:noProof w:val="0"/>
        </w:rPr>
      </w:pPr>
      <w:r w:rsidRPr="00EA5FA7">
        <w:rPr>
          <w:noProof w:val="0"/>
        </w:rPr>
        <w:t>}</w:t>
      </w:r>
    </w:p>
    <w:p w14:paraId="1EC1C94E" w14:textId="77777777" w:rsidR="00CA578F" w:rsidRPr="00EA5FA7" w:rsidRDefault="00CA578F" w:rsidP="00CA578F">
      <w:pPr>
        <w:pStyle w:val="PL"/>
        <w:rPr>
          <w:noProof w:val="0"/>
        </w:rPr>
      </w:pPr>
    </w:p>
    <w:p w14:paraId="0B54806B" w14:textId="77777777" w:rsidR="00CA578F" w:rsidRPr="00EA5FA7" w:rsidRDefault="00CA578F" w:rsidP="00CA578F">
      <w:pPr>
        <w:pStyle w:val="PL"/>
        <w:rPr>
          <w:noProof w:val="0"/>
        </w:rPr>
      </w:pPr>
      <w:r w:rsidRPr="00EA5FA7">
        <w:rPr>
          <w:noProof w:val="0"/>
        </w:rPr>
        <w:t>CUtoDURRCInformation ::= SEQUENCE {</w:t>
      </w:r>
    </w:p>
    <w:p w14:paraId="43CF3C7F" w14:textId="77777777" w:rsidR="00CA578F" w:rsidRPr="00EA5FA7" w:rsidRDefault="00CA578F" w:rsidP="00CA578F">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0050B3C0" w14:textId="77777777" w:rsidR="00CA578F" w:rsidRPr="00EA5FA7" w:rsidRDefault="00CA578F" w:rsidP="00CA578F">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330C7789" w14:textId="77777777" w:rsidR="00CA578F" w:rsidRPr="00EA5FA7" w:rsidRDefault="00CA578F" w:rsidP="00CA578F">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05291C0"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7AAE1F7B" w14:textId="77777777" w:rsidR="00CA578F" w:rsidRPr="00EA5FA7" w:rsidRDefault="00CA578F" w:rsidP="00CA578F">
      <w:pPr>
        <w:pStyle w:val="PL"/>
        <w:rPr>
          <w:noProof w:val="0"/>
        </w:rPr>
      </w:pPr>
      <w:r w:rsidRPr="00EA5FA7">
        <w:rPr>
          <w:noProof w:val="0"/>
        </w:rPr>
        <w:tab/>
        <w:t>...</w:t>
      </w:r>
    </w:p>
    <w:p w14:paraId="04FA9C63" w14:textId="77777777" w:rsidR="00CA578F" w:rsidRPr="00EA5FA7" w:rsidRDefault="00CA578F" w:rsidP="00CA578F">
      <w:pPr>
        <w:pStyle w:val="PL"/>
        <w:rPr>
          <w:noProof w:val="0"/>
        </w:rPr>
      </w:pPr>
      <w:r w:rsidRPr="00EA5FA7">
        <w:rPr>
          <w:noProof w:val="0"/>
        </w:rPr>
        <w:t>}</w:t>
      </w:r>
    </w:p>
    <w:p w14:paraId="1D4E36A4" w14:textId="77777777" w:rsidR="00CA578F" w:rsidRPr="00EA5FA7" w:rsidRDefault="00CA578F" w:rsidP="00CA578F">
      <w:pPr>
        <w:pStyle w:val="PL"/>
        <w:rPr>
          <w:noProof w:val="0"/>
        </w:rPr>
      </w:pPr>
    </w:p>
    <w:p w14:paraId="5C92FFA7" w14:textId="77777777" w:rsidR="00CA578F" w:rsidRPr="00EA5FA7" w:rsidRDefault="00CA578F" w:rsidP="00CA578F">
      <w:pPr>
        <w:pStyle w:val="PL"/>
      </w:pPr>
      <w:r w:rsidRPr="00EA5FA7">
        <w:t>CUtoDURRCInformation-ExtIEs F1AP-PROTOCOL-EXTENSION ::= {</w:t>
      </w:r>
    </w:p>
    <w:p w14:paraId="0E668DDA" w14:textId="77777777" w:rsidR="00CA578F" w:rsidRPr="00EA5FA7" w:rsidRDefault="00CA578F" w:rsidP="00CA578F">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0F5C920E" w14:textId="77777777" w:rsidR="00CA578F" w:rsidRPr="00EA5FA7" w:rsidRDefault="00CA578F" w:rsidP="00CA578F">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6D5BDCDA" w14:textId="77777777" w:rsidR="00CA578F" w:rsidRPr="00EA5FA7" w:rsidRDefault="00CA578F" w:rsidP="00CA578F">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7834991E" w14:textId="77777777" w:rsidR="00CA578F" w:rsidRPr="00EA5FA7" w:rsidRDefault="00CA578F" w:rsidP="00CA578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4E312E8" w14:textId="77777777" w:rsidR="00CA578F" w:rsidRPr="00EA5FA7" w:rsidRDefault="00CA578F" w:rsidP="00CA578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658FD42" w14:textId="77777777" w:rsidR="00CA578F" w:rsidRPr="00EA5FA7" w:rsidRDefault="00CA578F" w:rsidP="00CA578F">
      <w:pPr>
        <w:pStyle w:val="PL"/>
      </w:pPr>
      <w:r w:rsidRPr="00EA5FA7">
        <w:tab/>
        <w:t>...</w:t>
      </w:r>
    </w:p>
    <w:p w14:paraId="7EF8C8E8" w14:textId="77777777" w:rsidR="00CA578F" w:rsidRPr="00EA5FA7" w:rsidRDefault="00CA578F" w:rsidP="00CA578F">
      <w:pPr>
        <w:pStyle w:val="PL"/>
        <w:rPr>
          <w:noProof w:val="0"/>
        </w:rPr>
      </w:pPr>
      <w:r w:rsidRPr="00EA5FA7">
        <w:rPr>
          <w:noProof w:val="0"/>
        </w:rPr>
        <w:t>}</w:t>
      </w:r>
    </w:p>
    <w:p w14:paraId="294056C2" w14:textId="77777777" w:rsidR="00CA578F" w:rsidRPr="00EA5FA7" w:rsidRDefault="00CA578F" w:rsidP="00CA578F">
      <w:pPr>
        <w:pStyle w:val="PL"/>
        <w:rPr>
          <w:noProof w:val="0"/>
        </w:rPr>
      </w:pPr>
    </w:p>
    <w:p w14:paraId="244D084D" w14:textId="77777777" w:rsidR="00CA578F" w:rsidRPr="00EA5FA7" w:rsidRDefault="00CA578F" w:rsidP="00CA578F">
      <w:pPr>
        <w:pStyle w:val="PL"/>
        <w:outlineLvl w:val="3"/>
        <w:rPr>
          <w:noProof w:val="0"/>
          <w:snapToGrid w:val="0"/>
        </w:rPr>
      </w:pPr>
      <w:r w:rsidRPr="00EA5FA7">
        <w:rPr>
          <w:noProof w:val="0"/>
          <w:snapToGrid w:val="0"/>
        </w:rPr>
        <w:t>-- D</w:t>
      </w:r>
    </w:p>
    <w:p w14:paraId="3A4431D0" w14:textId="77777777" w:rsidR="00CA578F" w:rsidRPr="00EA5FA7" w:rsidRDefault="00CA578F" w:rsidP="00CA578F">
      <w:pPr>
        <w:pStyle w:val="PL"/>
        <w:rPr>
          <w:rFonts w:eastAsia="SimSun"/>
        </w:rPr>
      </w:pPr>
    </w:p>
    <w:p w14:paraId="6537C91C" w14:textId="77777777" w:rsidR="00CA578F" w:rsidRPr="00EA5FA7" w:rsidRDefault="00CA578F" w:rsidP="00CA578F">
      <w:pPr>
        <w:pStyle w:val="PL"/>
        <w:rPr>
          <w:rFonts w:eastAsia="SimSun"/>
        </w:rPr>
      </w:pPr>
      <w:r w:rsidRPr="00EA5FA7">
        <w:rPr>
          <w:rFonts w:eastAsia="SimSun"/>
        </w:rPr>
        <w:t>DCBasedDuplicationConfigured::= ENUMERATED{true,...</w:t>
      </w:r>
      <w:r w:rsidRPr="00EA5FA7">
        <w:t>, false</w:t>
      </w:r>
      <w:r w:rsidRPr="00EA5FA7">
        <w:rPr>
          <w:rFonts w:eastAsia="SimSun"/>
        </w:rPr>
        <w:t>}</w:t>
      </w:r>
    </w:p>
    <w:p w14:paraId="282B1B21" w14:textId="77777777" w:rsidR="00CA578F" w:rsidRPr="00EA5FA7" w:rsidRDefault="00CA578F" w:rsidP="00CA578F">
      <w:pPr>
        <w:pStyle w:val="PL"/>
        <w:rPr>
          <w:rFonts w:eastAsia="SimSun"/>
        </w:rPr>
      </w:pPr>
    </w:p>
    <w:p w14:paraId="18BC804E" w14:textId="77777777" w:rsidR="00CA578F" w:rsidRPr="00EA5FA7" w:rsidRDefault="00CA578F" w:rsidP="00CA578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1292F679" w14:textId="77777777" w:rsidR="00CA578F" w:rsidRPr="00EA5FA7" w:rsidRDefault="00CA578F" w:rsidP="00CA578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2B063409" w14:textId="77777777" w:rsidR="00CA578F" w:rsidRPr="00EA5FA7" w:rsidRDefault="00CA578F" w:rsidP="00CA578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806F9F7" w14:textId="77777777" w:rsidR="00CA578F" w:rsidRPr="00EA5FA7" w:rsidRDefault="00CA578F" w:rsidP="00CA578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2EB03127" w14:textId="77777777" w:rsidR="00CA578F" w:rsidRPr="00EA5FA7" w:rsidRDefault="00CA578F" w:rsidP="00CA578F">
      <w:pPr>
        <w:pStyle w:val="PL"/>
        <w:spacing w:line="0" w:lineRule="atLeast"/>
        <w:rPr>
          <w:noProof w:val="0"/>
          <w:snapToGrid w:val="0"/>
        </w:rPr>
      </w:pPr>
      <w:r w:rsidRPr="00EA5FA7">
        <w:rPr>
          <w:noProof w:val="0"/>
          <w:snapToGrid w:val="0"/>
        </w:rPr>
        <w:tab/>
        <w:t>...</w:t>
      </w:r>
    </w:p>
    <w:p w14:paraId="385A7664" w14:textId="77777777" w:rsidR="00CA578F" w:rsidRPr="00EA5FA7" w:rsidRDefault="00CA578F" w:rsidP="00CA578F">
      <w:pPr>
        <w:pStyle w:val="PL"/>
        <w:spacing w:line="0" w:lineRule="atLeast"/>
        <w:rPr>
          <w:noProof w:val="0"/>
          <w:snapToGrid w:val="0"/>
        </w:rPr>
      </w:pPr>
      <w:r w:rsidRPr="00EA5FA7">
        <w:rPr>
          <w:noProof w:val="0"/>
          <w:snapToGrid w:val="0"/>
        </w:rPr>
        <w:t>}</w:t>
      </w:r>
    </w:p>
    <w:p w14:paraId="017CB046" w14:textId="77777777" w:rsidR="00CA578F" w:rsidRPr="00EA5FA7" w:rsidRDefault="00CA578F" w:rsidP="00CA578F">
      <w:pPr>
        <w:pStyle w:val="PL"/>
      </w:pPr>
    </w:p>
    <w:p w14:paraId="27832E05" w14:textId="77777777" w:rsidR="00CA578F" w:rsidRPr="00EA5FA7" w:rsidRDefault="00CA578F" w:rsidP="00CA578F">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E893F52"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224F1966"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4F8E2FCD" w14:textId="77777777" w:rsidR="00CA578F" w:rsidRPr="00EA5FA7" w:rsidRDefault="00CA578F" w:rsidP="00CA578F">
      <w:pPr>
        <w:pStyle w:val="PL"/>
        <w:rPr>
          <w:noProof w:val="0"/>
          <w:lang w:eastAsia="zh-CN"/>
        </w:rPr>
      </w:pPr>
    </w:p>
    <w:p w14:paraId="1CCCABD5" w14:textId="77777777" w:rsidR="00CA578F" w:rsidRPr="00EA5FA7" w:rsidRDefault="00CA578F" w:rsidP="00CA578F">
      <w:pPr>
        <w:pStyle w:val="PL"/>
        <w:rPr>
          <w:rFonts w:eastAsia="SimSun"/>
        </w:rPr>
      </w:pPr>
      <w:r w:rsidRPr="00EA5FA7">
        <w:lastRenderedPageBreak/>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72E8D47B" w14:textId="77777777" w:rsidR="00CA578F" w:rsidRPr="00EA5FA7" w:rsidRDefault="00CA578F" w:rsidP="00CA578F">
      <w:pPr>
        <w:pStyle w:val="PL"/>
        <w:rPr>
          <w:rFonts w:eastAsia="SimSun"/>
        </w:rPr>
      </w:pPr>
    </w:p>
    <w:p w14:paraId="692C652C" w14:textId="77777777" w:rsidR="00CA578F" w:rsidRPr="00EA5FA7" w:rsidRDefault="00CA578F" w:rsidP="00CA578F">
      <w:pPr>
        <w:pStyle w:val="PL"/>
        <w:rPr>
          <w:rFonts w:eastAsia="SimSun"/>
        </w:rPr>
      </w:pPr>
      <w:r w:rsidRPr="00EA5FA7">
        <w:t>DLUPTNLInformation</w:t>
      </w:r>
      <w:r w:rsidRPr="00EA5FA7">
        <w:rPr>
          <w:rFonts w:eastAsia="SimSun"/>
        </w:rPr>
        <w:t>-ToBeSetup-Item ::= SEQUENCE {</w:t>
      </w:r>
    </w:p>
    <w:p w14:paraId="673237CD" w14:textId="77777777" w:rsidR="00CA578F" w:rsidRPr="00EA5FA7" w:rsidRDefault="00CA578F" w:rsidP="00CA578F">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C93A61E"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17587CEE" w14:textId="77777777" w:rsidR="00CA578F" w:rsidRPr="00EA5FA7" w:rsidRDefault="00CA578F" w:rsidP="00CA578F">
      <w:pPr>
        <w:pStyle w:val="PL"/>
        <w:rPr>
          <w:rFonts w:eastAsia="SimSun"/>
        </w:rPr>
      </w:pPr>
      <w:r w:rsidRPr="00EA5FA7">
        <w:rPr>
          <w:rFonts w:eastAsia="SimSun"/>
        </w:rPr>
        <w:tab/>
        <w:t>...</w:t>
      </w:r>
    </w:p>
    <w:p w14:paraId="38BD7A7F" w14:textId="77777777" w:rsidR="00CA578F" w:rsidRPr="00EA5FA7" w:rsidRDefault="00CA578F" w:rsidP="00CA578F">
      <w:pPr>
        <w:pStyle w:val="PL"/>
        <w:rPr>
          <w:rFonts w:eastAsia="SimSun"/>
        </w:rPr>
      </w:pPr>
      <w:r w:rsidRPr="00EA5FA7">
        <w:rPr>
          <w:rFonts w:eastAsia="SimSun"/>
        </w:rPr>
        <w:t>}</w:t>
      </w:r>
    </w:p>
    <w:p w14:paraId="58113147" w14:textId="77777777" w:rsidR="00CA578F" w:rsidRPr="00EA5FA7" w:rsidRDefault="00CA578F" w:rsidP="00CA578F">
      <w:pPr>
        <w:pStyle w:val="PL"/>
        <w:rPr>
          <w:rFonts w:eastAsia="SimSun"/>
        </w:rPr>
      </w:pPr>
    </w:p>
    <w:p w14:paraId="269C5426" w14:textId="77777777" w:rsidR="00CA578F" w:rsidRPr="00EA5FA7" w:rsidRDefault="00CA578F" w:rsidP="00CA578F">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6550A19" w14:textId="77777777" w:rsidR="00CA578F" w:rsidRPr="00EA5FA7" w:rsidRDefault="00CA578F" w:rsidP="00CA578F">
      <w:pPr>
        <w:pStyle w:val="PL"/>
        <w:rPr>
          <w:rFonts w:eastAsia="SimSun"/>
        </w:rPr>
      </w:pPr>
      <w:r w:rsidRPr="00EA5FA7">
        <w:rPr>
          <w:rFonts w:eastAsia="SimSun"/>
        </w:rPr>
        <w:tab/>
        <w:t>...</w:t>
      </w:r>
    </w:p>
    <w:p w14:paraId="17714830" w14:textId="77777777" w:rsidR="00CA578F" w:rsidRPr="00EA5FA7" w:rsidRDefault="00CA578F" w:rsidP="00CA578F">
      <w:pPr>
        <w:pStyle w:val="PL"/>
        <w:rPr>
          <w:rFonts w:eastAsia="SimSun"/>
        </w:rPr>
      </w:pPr>
      <w:r w:rsidRPr="00EA5FA7">
        <w:rPr>
          <w:rFonts w:eastAsia="SimSun"/>
        </w:rPr>
        <w:t>}</w:t>
      </w:r>
    </w:p>
    <w:p w14:paraId="6FEB0A83" w14:textId="77777777" w:rsidR="00CA578F" w:rsidRPr="00EA5FA7" w:rsidRDefault="00CA578F" w:rsidP="00CA578F">
      <w:pPr>
        <w:pStyle w:val="PL"/>
        <w:rPr>
          <w:noProof w:val="0"/>
        </w:rPr>
      </w:pPr>
    </w:p>
    <w:p w14:paraId="26FF42D2" w14:textId="77777777" w:rsidR="00CA578F" w:rsidRPr="00EA5FA7" w:rsidRDefault="00CA578F" w:rsidP="00CA578F">
      <w:pPr>
        <w:pStyle w:val="PL"/>
        <w:rPr>
          <w:noProof w:val="0"/>
        </w:rPr>
      </w:pPr>
      <w:r w:rsidRPr="00EA5FA7">
        <w:rPr>
          <w:noProof w:val="0"/>
        </w:rPr>
        <w:t>DRB-Activity-Item ::= SEQUENCE {</w:t>
      </w:r>
    </w:p>
    <w:p w14:paraId="29B33640" w14:textId="77777777" w:rsidR="00CA578F" w:rsidRPr="00EA5FA7" w:rsidRDefault="00CA578F" w:rsidP="00CA578F">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B35056C" w14:textId="77777777" w:rsidR="00CA578F" w:rsidRPr="00EA5FA7" w:rsidRDefault="00CA578F" w:rsidP="00CA578F">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C1DE7B6"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424F0509" w14:textId="77777777" w:rsidR="00CA578F" w:rsidRPr="00EA5FA7" w:rsidRDefault="00CA578F" w:rsidP="00CA578F">
      <w:pPr>
        <w:pStyle w:val="PL"/>
        <w:rPr>
          <w:noProof w:val="0"/>
        </w:rPr>
      </w:pPr>
      <w:r w:rsidRPr="00EA5FA7">
        <w:rPr>
          <w:noProof w:val="0"/>
        </w:rPr>
        <w:tab/>
        <w:t>...</w:t>
      </w:r>
    </w:p>
    <w:p w14:paraId="6C8114E4" w14:textId="77777777" w:rsidR="00CA578F" w:rsidRPr="00EA5FA7" w:rsidRDefault="00CA578F" w:rsidP="00CA578F">
      <w:pPr>
        <w:pStyle w:val="PL"/>
        <w:rPr>
          <w:noProof w:val="0"/>
        </w:rPr>
      </w:pPr>
      <w:r w:rsidRPr="00EA5FA7">
        <w:rPr>
          <w:noProof w:val="0"/>
        </w:rPr>
        <w:t>}</w:t>
      </w:r>
    </w:p>
    <w:p w14:paraId="2F0B5AE0" w14:textId="77777777" w:rsidR="00CA578F" w:rsidRPr="00EA5FA7" w:rsidRDefault="00CA578F" w:rsidP="00CA578F">
      <w:pPr>
        <w:pStyle w:val="PL"/>
        <w:rPr>
          <w:noProof w:val="0"/>
        </w:rPr>
      </w:pPr>
    </w:p>
    <w:p w14:paraId="61AA1A84" w14:textId="77777777" w:rsidR="00CA578F" w:rsidRPr="00EA5FA7" w:rsidRDefault="00CA578F" w:rsidP="00CA578F">
      <w:pPr>
        <w:pStyle w:val="PL"/>
        <w:rPr>
          <w:noProof w:val="0"/>
        </w:rPr>
      </w:pPr>
      <w:r w:rsidRPr="00EA5FA7">
        <w:rPr>
          <w:noProof w:val="0"/>
        </w:rPr>
        <w:t xml:space="preserve">DRB-Activity-ItemExtIEs </w:t>
      </w:r>
      <w:r w:rsidRPr="00EA5FA7">
        <w:rPr>
          <w:noProof w:val="0"/>
        </w:rPr>
        <w:tab/>
        <w:t>F1AP-PROTOCOL-EXTENSION ::= {</w:t>
      </w:r>
    </w:p>
    <w:p w14:paraId="55C81D4F" w14:textId="77777777" w:rsidR="00CA578F" w:rsidRPr="00EA5FA7" w:rsidRDefault="00CA578F" w:rsidP="00CA578F">
      <w:pPr>
        <w:pStyle w:val="PL"/>
        <w:rPr>
          <w:noProof w:val="0"/>
        </w:rPr>
      </w:pPr>
      <w:r w:rsidRPr="00EA5FA7">
        <w:rPr>
          <w:noProof w:val="0"/>
        </w:rPr>
        <w:tab/>
        <w:t>...</w:t>
      </w:r>
    </w:p>
    <w:p w14:paraId="791933FE" w14:textId="77777777" w:rsidR="00CA578F" w:rsidRPr="00EA5FA7" w:rsidRDefault="00CA578F" w:rsidP="00CA578F">
      <w:pPr>
        <w:pStyle w:val="PL"/>
        <w:rPr>
          <w:noProof w:val="0"/>
        </w:rPr>
      </w:pPr>
      <w:r w:rsidRPr="00EA5FA7">
        <w:rPr>
          <w:noProof w:val="0"/>
        </w:rPr>
        <w:t>}</w:t>
      </w:r>
    </w:p>
    <w:p w14:paraId="56EC7E60" w14:textId="77777777" w:rsidR="00CA578F" w:rsidRPr="00EA5FA7" w:rsidRDefault="00CA578F" w:rsidP="00CA578F">
      <w:pPr>
        <w:pStyle w:val="PL"/>
        <w:rPr>
          <w:noProof w:val="0"/>
        </w:rPr>
      </w:pPr>
    </w:p>
    <w:p w14:paraId="49B90051" w14:textId="77777777" w:rsidR="00CA578F" w:rsidRPr="00EA5FA7" w:rsidRDefault="00CA578F" w:rsidP="00CA578F">
      <w:pPr>
        <w:pStyle w:val="PL"/>
        <w:rPr>
          <w:noProof w:val="0"/>
        </w:rPr>
      </w:pPr>
      <w:r w:rsidRPr="00EA5FA7">
        <w:rPr>
          <w:noProof w:val="0"/>
        </w:rPr>
        <w:t>DRB-Activity ::= ENUMERATED {active, not-active}</w:t>
      </w:r>
    </w:p>
    <w:p w14:paraId="594DFC4A" w14:textId="77777777" w:rsidR="00CA578F" w:rsidRPr="00EA5FA7" w:rsidRDefault="00CA578F" w:rsidP="00CA578F">
      <w:pPr>
        <w:pStyle w:val="PL"/>
        <w:rPr>
          <w:noProof w:val="0"/>
        </w:rPr>
      </w:pPr>
    </w:p>
    <w:p w14:paraId="1FD48D0F" w14:textId="77777777" w:rsidR="00CA578F" w:rsidRPr="00EA5FA7" w:rsidRDefault="00CA578F" w:rsidP="00CA578F">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38343AB0" w14:textId="77777777" w:rsidR="00CA578F" w:rsidRPr="00EA5FA7" w:rsidRDefault="00CA578F" w:rsidP="00CA578F">
      <w:pPr>
        <w:pStyle w:val="PL"/>
        <w:rPr>
          <w:rFonts w:eastAsia="SimSun"/>
          <w:snapToGrid w:val="0"/>
        </w:rPr>
      </w:pPr>
    </w:p>
    <w:p w14:paraId="46BC3B4B" w14:textId="77777777" w:rsidR="00CA578F" w:rsidRPr="00EA5FA7" w:rsidRDefault="00CA578F" w:rsidP="00CA578F">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3E3B7F6B"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B93F72D" w14:textId="77777777" w:rsidR="00CA578F" w:rsidRPr="00EA5FA7" w:rsidRDefault="00CA578F" w:rsidP="00CA578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67E41E1"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4B227FB" w14:textId="77777777" w:rsidR="00CA578F" w:rsidRPr="00EA5FA7" w:rsidRDefault="00CA578F" w:rsidP="00CA578F">
      <w:pPr>
        <w:pStyle w:val="PL"/>
        <w:rPr>
          <w:rFonts w:eastAsia="SimSun"/>
          <w:snapToGrid w:val="0"/>
        </w:rPr>
      </w:pPr>
      <w:r w:rsidRPr="00EA5FA7">
        <w:rPr>
          <w:rFonts w:eastAsia="SimSun"/>
          <w:snapToGrid w:val="0"/>
        </w:rPr>
        <w:tab/>
        <w:t>...</w:t>
      </w:r>
    </w:p>
    <w:p w14:paraId="71B4C0D1" w14:textId="77777777" w:rsidR="00CA578F" w:rsidRPr="00EA5FA7" w:rsidRDefault="00CA578F" w:rsidP="00CA578F">
      <w:pPr>
        <w:pStyle w:val="PL"/>
        <w:rPr>
          <w:rFonts w:eastAsia="SimSun"/>
          <w:snapToGrid w:val="0"/>
        </w:rPr>
      </w:pPr>
      <w:r w:rsidRPr="00EA5FA7">
        <w:rPr>
          <w:rFonts w:eastAsia="SimSun"/>
          <w:snapToGrid w:val="0"/>
        </w:rPr>
        <w:t>}</w:t>
      </w:r>
    </w:p>
    <w:p w14:paraId="3E55FCD9" w14:textId="77777777" w:rsidR="00CA578F" w:rsidRPr="00EA5FA7" w:rsidRDefault="00CA578F" w:rsidP="00CA578F">
      <w:pPr>
        <w:pStyle w:val="PL"/>
        <w:rPr>
          <w:rFonts w:eastAsia="SimSun"/>
          <w:snapToGrid w:val="0"/>
        </w:rPr>
      </w:pPr>
    </w:p>
    <w:p w14:paraId="03D1F278" w14:textId="77777777" w:rsidR="00CA578F" w:rsidRPr="00EA5FA7" w:rsidRDefault="00CA578F" w:rsidP="00CA578F">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284F8CB5" w14:textId="77777777" w:rsidR="00CA578F" w:rsidRPr="00EA5FA7" w:rsidRDefault="00CA578F" w:rsidP="00CA578F">
      <w:pPr>
        <w:pStyle w:val="PL"/>
        <w:rPr>
          <w:rFonts w:eastAsia="SimSun"/>
          <w:snapToGrid w:val="0"/>
        </w:rPr>
      </w:pPr>
      <w:r w:rsidRPr="00EA5FA7">
        <w:rPr>
          <w:rFonts w:eastAsia="SimSun"/>
          <w:snapToGrid w:val="0"/>
        </w:rPr>
        <w:tab/>
        <w:t>...</w:t>
      </w:r>
    </w:p>
    <w:p w14:paraId="0ED5CE8E" w14:textId="77777777" w:rsidR="00CA578F" w:rsidRPr="00EA5FA7" w:rsidRDefault="00CA578F" w:rsidP="00CA578F">
      <w:pPr>
        <w:pStyle w:val="PL"/>
        <w:rPr>
          <w:rFonts w:eastAsia="SimSun"/>
          <w:snapToGrid w:val="0"/>
        </w:rPr>
      </w:pPr>
      <w:r w:rsidRPr="00EA5FA7">
        <w:rPr>
          <w:rFonts w:eastAsia="SimSun"/>
          <w:snapToGrid w:val="0"/>
        </w:rPr>
        <w:t>}</w:t>
      </w:r>
    </w:p>
    <w:p w14:paraId="3B61C60C" w14:textId="77777777" w:rsidR="00CA578F" w:rsidRPr="00EA5FA7" w:rsidRDefault="00CA578F" w:rsidP="00CA578F">
      <w:pPr>
        <w:pStyle w:val="PL"/>
        <w:rPr>
          <w:rFonts w:eastAsia="SimSun"/>
          <w:snapToGrid w:val="0"/>
        </w:rPr>
      </w:pPr>
    </w:p>
    <w:p w14:paraId="30F7977F" w14:textId="77777777" w:rsidR="00CA578F" w:rsidRPr="00EA5FA7" w:rsidRDefault="00CA578F" w:rsidP="00CA578F">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257BB483"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t>DRBID,</w:t>
      </w:r>
    </w:p>
    <w:p w14:paraId="15C8C31C" w14:textId="77777777" w:rsidR="00CA578F" w:rsidRPr="00EA5FA7" w:rsidRDefault="00CA578F" w:rsidP="00CA578F">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51F1C184"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4299D592" w14:textId="77777777" w:rsidR="00CA578F" w:rsidRPr="00EA5FA7" w:rsidRDefault="00CA578F" w:rsidP="00CA578F">
      <w:pPr>
        <w:pStyle w:val="PL"/>
        <w:rPr>
          <w:rFonts w:eastAsia="SimSun"/>
          <w:snapToGrid w:val="0"/>
        </w:rPr>
      </w:pPr>
      <w:r w:rsidRPr="00EA5FA7">
        <w:rPr>
          <w:rFonts w:eastAsia="SimSun"/>
          <w:snapToGrid w:val="0"/>
        </w:rPr>
        <w:tab/>
        <w:t>...</w:t>
      </w:r>
    </w:p>
    <w:p w14:paraId="22A31C1B" w14:textId="77777777" w:rsidR="00CA578F" w:rsidRPr="00EA5FA7" w:rsidRDefault="00CA578F" w:rsidP="00CA578F">
      <w:pPr>
        <w:pStyle w:val="PL"/>
        <w:rPr>
          <w:rFonts w:eastAsia="SimSun"/>
          <w:snapToGrid w:val="0"/>
        </w:rPr>
      </w:pPr>
      <w:r w:rsidRPr="00EA5FA7">
        <w:rPr>
          <w:rFonts w:eastAsia="SimSun"/>
          <w:snapToGrid w:val="0"/>
        </w:rPr>
        <w:t>}</w:t>
      </w:r>
    </w:p>
    <w:p w14:paraId="6679F805" w14:textId="77777777" w:rsidR="00CA578F" w:rsidRPr="00EA5FA7" w:rsidRDefault="00CA578F" w:rsidP="00CA578F">
      <w:pPr>
        <w:pStyle w:val="PL"/>
        <w:rPr>
          <w:rFonts w:eastAsia="SimSun"/>
          <w:snapToGrid w:val="0"/>
        </w:rPr>
      </w:pPr>
    </w:p>
    <w:p w14:paraId="702CCB34" w14:textId="77777777" w:rsidR="00CA578F" w:rsidRPr="00EA5FA7" w:rsidRDefault="00CA578F" w:rsidP="00CA578F">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017C7F9B" w14:textId="77777777" w:rsidR="00CA578F" w:rsidRPr="00EA5FA7" w:rsidRDefault="00CA578F" w:rsidP="00CA578F">
      <w:pPr>
        <w:pStyle w:val="PL"/>
        <w:rPr>
          <w:rFonts w:eastAsia="SimSun"/>
          <w:snapToGrid w:val="0"/>
        </w:rPr>
      </w:pPr>
      <w:r w:rsidRPr="00EA5FA7">
        <w:rPr>
          <w:rFonts w:eastAsia="SimSun"/>
          <w:snapToGrid w:val="0"/>
        </w:rPr>
        <w:tab/>
        <w:t>...</w:t>
      </w:r>
    </w:p>
    <w:p w14:paraId="20381E93" w14:textId="77777777" w:rsidR="00CA578F" w:rsidRPr="00EA5FA7" w:rsidRDefault="00CA578F" w:rsidP="00CA578F">
      <w:pPr>
        <w:pStyle w:val="PL"/>
        <w:rPr>
          <w:rFonts w:eastAsia="SimSun"/>
          <w:snapToGrid w:val="0"/>
        </w:rPr>
      </w:pPr>
      <w:r w:rsidRPr="00EA5FA7">
        <w:rPr>
          <w:rFonts w:eastAsia="SimSun"/>
          <w:snapToGrid w:val="0"/>
        </w:rPr>
        <w:t>}</w:t>
      </w:r>
    </w:p>
    <w:p w14:paraId="23F9A8E6" w14:textId="77777777" w:rsidR="00CA578F" w:rsidRPr="00EA5FA7" w:rsidRDefault="00CA578F" w:rsidP="00CA578F">
      <w:pPr>
        <w:pStyle w:val="PL"/>
        <w:rPr>
          <w:rFonts w:eastAsia="SimSun"/>
          <w:snapToGrid w:val="0"/>
        </w:rPr>
      </w:pPr>
    </w:p>
    <w:p w14:paraId="3BD14713" w14:textId="77777777" w:rsidR="00CA578F" w:rsidRPr="00EA5FA7" w:rsidRDefault="00CA578F" w:rsidP="00CA578F">
      <w:pPr>
        <w:pStyle w:val="PL"/>
        <w:rPr>
          <w:rFonts w:eastAsia="SimSun"/>
          <w:snapToGrid w:val="0"/>
        </w:rPr>
      </w:pPr>
    </w:p>
    <w:p w14:paraId="66A078FB" w14:textId="77777777" w:rsidR="00CA578F" w:rsidRPr="00EA5FA7" w:rsidRDefault="00CA578F" w:rsidP="00CA578F">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354E2BDF"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12F5D910" w14:textId="77777777" w:rsidR="00CA578F" w:rsidRPr="00EA5FA7" w:rsidRDefault="00CA578F" w:rsidP="00CA578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C95067D"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7C26D4C7" w14:textId="77777777" w:rsidR="00CA578F" w:rsidRPr="00EA5FA7" w:rsidRDefault="00CA578F" w:rsidP="00CA578F">
      <w:pPr>
        <w:pStyle w:val="PL"/>
        <w:rPr>
          <w:rFonts w:eastAsia="SimSun"/>
          <w:snapToGrid w:val="0"/>
        </w:rPr>
      </w:pPr>
      <w:r w:rsidRPr="00EA5FA7">
        <w:rPr>
          <w:rFonts w:eastAsia="SimSun"/>
          <w:snapToGrid w:val="0"/>
        </w:rPr>
        <w:tab/>
        <w:t>...</w:t>
      </w:r>
    </w:p>
    <w:p w14:paraId="78BDE1BB" w14:textId="77777777" w:rsidR="00CA578F" w:rsidRPr="00EA5FA7" w:rsidRDefault="00CA578F" w:rsidP="00CA578F">
      <w:pPr>
        <w:pStyle w:val="PL"/>
        <w:rPr>
          <w:rFonts w:eastAsia="SimSun"/>
          <w:snapToGrid w:val="0"/>
        </w:rPr>
      </w:pPr>
      <w:r w:rsidRPr="00EA5FA7">
        <w:rPr>
          <w:rFonts w:eastAsia="SimSun"/>
          <w:snapToGrid w:val="0"/>
        </w:rPr>
        <w:t>}</w:t>
      </w:r>
    </w:p>
    <w:p w14:paraId="2789C47D" w14:textId="77777777" w:rsidR="00CA578F" w:rsidRPr="00EA5FA7" w:rsidRDefault="00CA578F" w:rsidP="00CA578F">
      <w:pPr>
        <w:pStyle w:val="PL"/>
        <w:rPr>
          <w:rFonts w:eastAsia="SimSun"/>
          <w:snapToGrid w:val="0"/>
        </w:rPr>
      </w:pPr>
    </w:p>
    <w:p w14:paraId="6B43A522" w14:textId="77777777" w:rsidR="00CA578F" w:rsidRPr="00EA5FA7" w:rsidRDefault="00CA578F" w:rsidP="00CA578F">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D22EC42" w14:textId="77777777" w:rsidR="00CA578F" w:rsidRPr="00EA5FA7" w:rsidRDefault="00CA578F" w:rsidP="00CA578F">
      <w:pPr>
        <w:pStyle w:val="PL"/>
        <w:rPr>
          <w:rFonts w:eastAsia="SimSun"/>
          <w:snapToGrid w:val="0"/>
        </w:rPr>
      </w:pPr>
      <w:r w:rsidRPr="00EA5FA7">
        <w:rPr>
          <w:rFonts w:eastAsia="SimSun"/>
          <w:snapToGrid w:val="0"/>
        </w:rPr>
        <w:tab/>
        <w:t>...</w:t>
      </w:r>
    </w:p>
    <w:p w14:paraId="5FCE70D3" w14:textId="77777777" w:rsidR="00CA578F" w:rsidRPr="00EA5FA7" w:rsidRDefault="00CA578F" w:rsidP="00CA578F">
      <w:pPr>
        <w:pStyle w:val="PL"/>
        <w:rPr>
          <w:rFonts w:eastAsia="SimSun"/>
          <w:snapToGrid w:val="0"/>
        </w:rPr>
      </w:pPr>
      <w:r w:rsidRPr="00EA5FA7">
        <w:rPr>
          <w:rFonts w:eastAsia="SimSun"/>
          <w:snapToGrid w:val="0"/>
        </w:rPr>
        <w:t>}</w:t>
      </w:r>
    </w:p>
    <w:p w14:paraId="0DCB281F" w14:textId="77777777" w:rsidR="00CA578F" w:rsidRPr="00EA5FA7" w:rsidRDefault="00CA578F" w:rsidP="00CA578F">
      <w:pPr>
        <w:pStyle w:val="PL"/>
        <w:rPr>
          <w:rFonts w:eastAsia="SimSun"/>
          <w:snapToGrid w:val="0"/>
        </w:rPr>
      </w:pPr>
    </w:p>
    <w:p w14:paraId="45CEDC18" w14:textId="77777777" w:rsidR="00CA578F" w:rsidRPr="00EA5FA7" w:rsidRDefault="00CA578F" w:rsidP="00CA578F">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2BDE4C5A" w14:textId="77777777" w:rsidR="00CA578F" w:rsidRPr="00EA5FA7" w:rsidRDefault="00CA578F" w:rsidP="00CA578F">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A23E50D" w14:textId="77777777" w:rsidR="00CA578F" w:rsidRPr="00EA5FA7" w:rsidRDefault="00CA578F" w:rsidP="00CA578F">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1E16DAB9" w14:textId="77777777" w:rsidR="00CA578F" w:rsidRPr="00EA5FA7" w:rsidRDefault="00CA578F" w:rsidP="00CA578F">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6DD1AB1E" w14:textId="77777777" w:rsidR="00CA578F" w:rsidRPr="00EA5FA7" w:rsidRDefault="00CA578F" w:rsidP="00CA578F">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1F9E9BC8"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22CB0121" w14:textId="77777777" w:rsidR="00CA578F" w:rsidRPr="00EA5FA7" w:rsidRDefault="00CA578F" w:rsidP="00CA578F">
      <w:pPr>
        <w:pStyle w:val="PL"/>
        <w:rPr>
          <w:rFonts w:eastAsia="SimSun"/>
          <w:snapToGrid w:val="0"/>
        </w:rPr>
      </w:pPr>
      <w:r w:rsidRPr="00EA5FA7">
        <w:rPr>
          <w:rFonts w:eastAsia="SimSun"/>
          <w:snapToGrid w:val="0"/>
        </w:rPr>
        <w:t>}</w:t>
      </w:r>
    </w:p>
    <w:p w14:paraId="60F70EAD" w14:textId="77777777" w:rsidR="00CA578F" w:rsidRPr="00EA5FA7" w:rsidRDefault="00CA578F" w:rsidP="00CA578F">
      <w:pPr>
        <w:pStyle w:val="PL"/>
        <w:rPr>
          <w:rFonts w:eastAsia="SimSun"/>
          <w:snapToGrid w:val="0"/>
        </w:rPr>
      </w:pPr>
    </w:p>
    <w:p w14:paraId="00FAEBD4" w14:textId="77777777" w:rsidR="00CA578F" w:rsidRPr="00EA5FA7" w:rsidRDefault="00CA578F" w:rsidP="00CA578F">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3535C37D" w14:textId="77777777" w:rsidR="00CA578F" w:rsidRPr="00EA5FA7" w:rsidRDefault="00CA578F" w:rsidP="00CA578F">
      <w:pPr>
        <w:pStyle w:val="PL"/>
        <w:rPr>
          <w:rFonts w:eastAsia="SimSun"/>
          <w:snapToGrid w:val="0"/>
        </w:rPr>
      </w:pPr>
      <w:r w:rsidRPr="00EA5FA7">
        <w:rPr>
          <w:rFonts w:eastAsia="SimSun"/>
          <w:snapToGrid w:val="0"/>
        </w:rPr>
        <w:tab/>
        <w:t>...</w:t>
      </w:r>
    </w:p>
    <w:p w14:paraId="6A9950F9" w14:textId="77777777" w:rsidR="00CA578F" w:rsidRPr="00EA5FA7" w:rsidRDefault="00CA578F" w:rsidP="00CA578F">
      <w:pPr>
        <w:pStyle w:val="PL"/>
        <w:rPr>
          <w:rFonts w:eastAsia="SimSun"/>
          <w:snapToGrid w:val="0"/>
        </w:rPr>
      </w:pPr>
      <w:r w:rsidRPr="00EA5FA7">
        <w:rPr>
          <w:rFonts w:eastAsia="SimSun"/>
          <w:snapToGrid w:val="0"/>
        </w:rPr>
        <w:t>}</w:t>
      </w:r>
    </w:p>
    <w:p w14:paraId="16C45F80" w14:textId="77777777" w:rsidR="00CA578F" w:rsidRPr="00EA5FA7" w:rsidRDefault="00CA578F" w:rsidP="00CA578F">
      <w:pPr>
        <w:pStyle w:val="PL"/>
        <w:rPr>
          <w:rFonts w:eastAsia="SimSun"/>
          <w:snapToGrid w:val="0"/>
        </w:rPr>
      </w:pPr>
    </w:p>
    <w:p w14:paraId="0690770A" w14:textId="77777777" w:rsidR="00CA578F" w:rsidRPr="00EA5FA7" w:rsidRDefault="00CA578F" w:rsidP="00CA578F">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6F335D52" w14:textId="77777777" w:rsidR="00CA578F" w:rsidRPr="00EA5FA7" w:rsidRDefault="00CA578F" w:rsidP="00CA578F">
      <w:pPr>
        <w:pStyle w:val="PL"/>
        <w:rPr>
          <w:rFonts w:eastAsia="SimSun"/>
          <w:snapToGrid w:val="0"/>
        </w:rPr>
      </w:pPr>
      <w:r w:rsidRPr="00EA5FA7">
        <w:rPr>
          <w:rFonts w:eastAsia="SimSun"/>
          <w:snapToGrid w:val="0"/>
        </w:rPr>
        <w:lastRenderedPageBreak/>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09016D1" w14:textId="77777777" w:rsidR="00CA578F" w:rsidRPr="00EA5FA7" w:rsidRDefault="00CA578F" w:rsidP="00CA578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2C80580"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E87D478"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1BEED8B0" w14:textId="77777777" w:rsidR="00CA578F" w:rsidRPr="00EA5FA7" w:rsidRDefault="00CA578F" w:rsidP="00CA578F">
      <w:pPr>
        <w:pStyle w:val="PL"/>
        <w:rPr>
          <w:rFonts w:eastAsia="SimSun"/>
          <w:snapToGrid w:val="0"/>
        </w:rPr>
      </w:pPr>
      <w:r w:rsidRPr="00EA5FA7">
        <w:rPr>
          <w:rFonts w:eastAsia="SimSun"/>
          <w:snapToGrid w:val="0"/>
        </w:rPr>
        <w:tab/>
        <w:t>...</w:t>
      </w:r>
    </w:p>
    <w:p w14:paraId="34FB8A4A" w14:textId="77777777" w:rsidR="00CA578F" w:rsidRPr="00EA5FA7" w:rsidRDefault="00CA578F" w:rsidP="00CA578F">
      <w:pPr>
        <w:pStyle w:val="PL"/>
        <w:rPr>
          <w:rFonts w:eastAsia="SimSun"/>
          <w:snapToGrid w:val="0"/>
        </w:rPr>
      </w:pPr>
      <w:r w:rsidRPr="00EA5FA7">
        <w:rPr>
          <w:rFonts w:eastAsia="SimSun"/>
          <w:snapToGrid w:val="0"/>
        </w:rPr>
        <w:t>}</w:t>
      </w:r>
    </w:p>
    <w:p w14:paraId="30F5151F" w14:textId="77777777" w:rsidR="00CA578F" w:rsidRPr="00EA5FA7" w:rsidRDefault="00CA578F" w:rsidP="00CA578F">
      <w:pPr>
        <w:pStyle w:val="PL"/>
        <w:rPr>
          <w:rFonts w:eastAsia="SimSun"/>
          <w:snapToGrid w:val="0"/>
        </w:rPr>
      </w:pPr>
    </w:p>
    <w:p w14:paraId="453810BE" w14:textId="77777777" w:rsidR="00CA578F" w:rsidRPr="00EA5FA7" w:rsidRDefault="00CA578F" w:rsidP="00CA578F">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12E711A2" w14:textId="77777777" w:rsidR="00CA578F" w:rsidRPr="00EA5FA7" w:rsidRDefault="00CA578F" w:rsidP="00CA578F">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59C27B4" w14:textId="77777777" w:rsidR="00CA578F" w:rsidRPr="00EA5FA7" w:rsidRDefault="00CA578F" w:rsidP="00CA578F">
      <w:pPr>
        <w:pStyle w:val="PL"/>
        <w:rPr>
          <w:rFonts w:eastAsia="SimSun"/>
          <w:snapToGrid w:val="0"/>
        </w:rPr>
      </w:pPr>
      <w:r w:rsidRPr="00EA5FA7">
        <w:rPr>
          <w:rFonts w:eastAsia="SimSun"/>
          <w:snapToGrid w:val="0"/>
        </w:rPr>
        <w:tab/>
        <w:t>...</w:t>
      </w:r>
    </w:p>
    <w:p w14:paraId="12ABF28B" w14:textId="77777777" w:rsidR="00CA578F" w:rsidRPr="00EA5FA7" w:rsidRDefault="00CA578F" w:rsidP="00CA578F">
      <w:pPr>
        <w:pStyle w:val="PL"/>
        <w:rPr>
          <w:rFonts w:eastAsia="SimSun"/>
          <w:snapToGrid w:val="0"/>
        </w:rPr>
      </w:pPr>
      <w:r w:rsidRPr="00EA5FA7">
        <w:rPr>
          <w:rFonts w:eastAsia="SimSun"/>
          <w:snapToGrid w:val="0"/>
        </w:rPr>
        <w:t>}</w:t>
      </w:r>
    </w:p>
    <w:p w14:paraId="69848347" w14:textId="77777777" w:rsidR="00CA578F" w:rsidRPr="00EA5FA7" w:rsidRDefault="00CA578F" w:rsidP="00CA578F">
      <w:pPr>
        <w:pStyle w:val="PL"/>
        <w:rPr>
          <w:rFonts w:eastAsia="SimSun"/>
          <w:snapToGrid w:val="0"/>
        </w:rPr>
      </w:pPr>
    </w:p>
    <w:p w14:paraId="1BAD3142" w14:textId="77777777" w:rsidR="00CA578F" w:rsidRPr="00EA5FA7" w:rsidRDefault="00CA578F" w:rsidP="00CA578F">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5E476B1F"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E55C4D" w14:textId="77777777" w:rsidR="00CA578F" w:rsidRPr="00EA5FA7" w:rsidRDefault="00CA578F" w:rsidP="00CA578F">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1E12E039" w14:textId="77777777" w:rsidR="00CA578F" w:rsidRPr="00EA5FA7" w:rsidRDefault="00CA578F" w:rsidP="00CA578F">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5530B410" w14:textId="77777777" w:rsidR="00CA578F" w:rsidRPr="00EA5FA7" w:rsidRDefault="00CA578F" w:rsidP="00CA578F">
      <w:pPr>
        <w:pStyle w:val="PL"/>
        <w:rPr>
          <w:rFonts w:eastAsia="SimSun"/>
          <w:snapToGrid w:val="0"/>
        </w:rPr>
      </w:pPr>
      <w:r w:rsidRPr="00EA5FA7">
        <w:rPr>
          <w:rFonts w:eastAsia="SimSun"/>
          <w:snapToGrid w:val="0"/>
        </w:rPr>
        <w:tab/>
        <w:t>...</w:t>
      </w:r>
    </w:p>
    <w:p w14:paraId="48789CFC" w14:textId="77777777" w:rsidR="00CA578F" w:rsidRPr="00EA5FA7" w:rsidRDefault="00CA578F" w:rsidP="00CA578F">
      <w:pPr>
        <w:pStyle w:val="PL"/>
        <w:rPr>
          <w:rFonts w:eastAsia="SimSun"/>
          <w:snapToGrid w:val="0"/>
        </w:rPr>
      </w:pPr>
      <w:r w:rsidRPr="00EA5FA7">
        <w:rPr>
          <w:rFonts w:eastAsia="SimSun"/>
          <w:snapToGrid w:val="0"/>
        </w:rPr>
        <w:t>}</w:t>
      </w:r>
    </w:p>
    <w:p w14:paraId="562B3AD9" w14:textId="77777777" w:rsidR="00CA578F" w:rsidRPr="00EA5FA7" w:rsidRDefault="00CA578F" w:rsidP="00CA578F">
      <w:pPr>
        <w:pStyle w:val="PL"/>
        <w:rPr>
          <w:rFonts w:eastAsia="SimSun"/>
          <w:snapToGrid w:val="0"/>
        </w:rPr>
      </w:pPr>
    </w:p>
    <w:p w14:paraId="537D85BA" w14:textId="77777777" w:rsidR="00CA578F" w:rsidRPr="00EA5FA7" w:rsidRDefault="00CA578F" w:rsidP="00CA578F">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118003D2" w14:textId="77777777" w:rsidR="00CA578F" w:rsidRPr="00EA5FA7" w:rsidRDefault="00CA578F" w:rsidP="00CA578F">
      <w:pPr>
        <w:pStyle w:val="PL"/>
        <w:rPr>
          <w:rFonts w:eastAsia="SimSun"/>
          <w:snapToGrid w:val="0"/>
        </w:rPr>
      </w:pPr>
      <w:r w:rsidRPr="00EA5FA7">
        <w:rPr>
          <w:rFonts w:eastAsia="SimSun"/>
          <w:snapToGrid w:val="0"/>
        </w:rPr>
        <w:tab/>
        <w:t>...</w:t>
      </w:r>
    </w:p>
    <w:p w14:paraId="771F3B32" w14:textId="77777777" w:rsidR="00CA578F" w:rsidRPr="00EA5FA7" w:rsidRDefault="00CA578F" w:rsidP="00CA578F">
      <w:pPr>
        <w:pStyle w:val="PL"/>
        <w:rPr>
          <w:rFonts w:eastAsia="SimSun"/>
          <w:snapToGrid w:val="0"/>
        </w:rPr>
      </w:pPr>
      <w:r w:rsidRPr="00EA5FA7">
        <w:rPr>
          <w:rFonts w:eastAsia="SimSun"/>
          <w:snapToGrid w:val="0"/>
        </w:rPr>
        <w:t>}</w:t>
      </w:r>
    </w:p>
    <w:p w14:paraId="042ED7F1" w14:textId="77777777" w:rsidR="00CA578F" w:rsidRPr="00EA5FA7" w:rsidRDefault="00CA578F" w:rsidP="00CA578F">
      <w:pPr>
        <w:pStyle w:val="PL"/>
        <w:rPr>
          <w:rFonts w:eastAsia="SimSun"/>
          <w:snapToGrid w:val="0"/>
        </w:rPr>
      </w:pPr>
    </w:p>
    <w:p w14:paraId="141EE5E3" w14:textId="77777777" w:rsidR="00CA578F" w:rsidRPr="00EA5FA7" w:rsidRDefault="00CA578F" w:rsidP="00CA578F">
      <w:pPr>
        <w:pStyle w:val="PL"/>
        <w:rPr>
          <w:rFonts w:eastAsia="SimSun"/>
          <w:snapToGrid w:val="0"/>
        </w:rPr>
      </w:pPr>
      <w:r w:rsidRPr="00EA5FA7">
        <w:rPr>
          <w:rFonts w:eastAsia="SimSun"/>
          <w:snapToGrid w:val="0"/>
        </w:rPr>
        <w:t>DRB-Notify-Item ::= SEQUENCE {</w:t>
      </w:r>
    </w:p>
    <w:p w14:paraId="0065E4D3"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60081E55" w14:textId="77777777" w:rsidR="00CA578F" w:rsidRPr="00EA5FA7" w:rsidRDefault="00CA578F" w:rsidP="00CA578F">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32809F1D"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0B64E38B" w14:textId="77777777" w:rsidR="00CA578F" w:rsidRPr="00EA5FA7" w:rsidRDefault="00CA578F" w:rsidP="00CA578F">
      <w:pPr>
        <w:pStyle w:val="PL"/>
        <w:rPr>
          <w:rFonts w:eastAsia="SimSun"/>
          <w:snapToGrid w:val="0"/>
        </w:rPr>
      </w:pPr>
      <w:r w:rsidRPr="00EA5FA7">
        <w:rPr>
          <w:rFonts w:eastAsia="SimSun"/>
          <w:snapToGrid w:val="0"/>
        </w:rPr>
        <w:tab/>
        <w:t>...</w:t>
      </w:r>
    </w:p>
    <w:p w14:paraId="387A1454" w14:textId="77777777" w:rsidR="00CA578F" w:rsidRPr="00EA5FA7" w:rsidRDefault="00CA578F" w:rsidP="00CA578F">
      <w:pPr>
        <w:pStyle w:val="PL"/>
        <w:rPr>
          <w:rFonts w:eastAsia="SimSun"/>
          <w:snapToGrid w:val="0"/>
        </w:rPr>
      </w:pPr>
      <w:r w:rsidRPr="00EA5FA7">
        <w:rPr>
          <w:rFonts w:eastAsia="SimSun"/>
          <w:snapToGrid w:val="0"/>
        </w:rPr>
        <w:t>}</w:t>
      </w:r>
    </w:p>
    <w:p w14:paraId="3E6AA345" w14:textId="77777777" w:rsidR="00CA578F" w:rsidRPr="00EA5FA7" w:rsidRDefault="00CA578F" w:rsidP="00CA578F">
      <w:pPr>
        <w:pStyle w:val="PL"/>
        <w:rPr>
          <w:rFonts w:eastAsia="SimSun"/>
          <w:snapToGrid w:val="0"/>
        </w:rPr>
      </w:pPr>
    </w:p>
    <w:p w14:paraId="1C067638" w14:textId="77777777" w:rsidR="00CA578F" w:rsidRPr="00EA5FA7" w:rsidRDefault="00CA578F" w:rsidP="00CA578F">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3EF20841" w14:textId="77777777" w:rsidR="00CA578F" w:rsidRPr="00EA5FA7" w:rsidRDefault="00CA578F" w:rsidP="00CA578F">
      <w:pPr>
        <w:pStyle w:val="PL"/>
        <w:rPr>
          <w:rFonts w:eastAsia="SimSun"/>
          <w:snapToGrid w:val="0"/>
        </w:rPr>
      </w:pPr>
      <w:r w:rsidRPr="00EA5FA7">
        <w:rPr>
          <w:rFonts w:eastAsia="SimSun"/>
          <w:snapToGrid w:val="0"/>
        </w:rPr>
        <w:tab/>
        <w:t>...</w:t>
      </w:r>
    </w:p>
    <w:p w14:paraId="66336B25" w14:textId="77777777" w:rsidR="00CA578F" w:rsidRPr="00EA5FA7" w:rsidRDefault="00CA578F" w:rsidP="00CA578F">
      <w:pPr>
        <w:pStyle w:val="PL"/>
        <w:rPr>
          <w:rFonts w:eastAsia="SimSun"/>
          <w:snapToGrid w:val="0"/>
        </w:rPr>
      </w:pPr>
      <w:r w:rsidRPr="00EA5FA7">
        <w:rPr>
          <w:rFonts w:eastAsia="SimSun"/>
          <w:snapToGrid w:val="0"/>
        </w:rPr>
        <w:t>}</w:t>
      </w:r>
    </w:p>
    <w:p w14:paraId="5DA259DC" w14:textId="77777777" w:rsidR="00CA578F" w:rsidRPr="00EA5FA7" w:rsidRDefault="00CA578F" w:rsidP="00CA578F">
      <w:pPr>
        <w:pStyle w:val="PL"/>
        <w:rPr>
          <w:rFonts w:eastAsia="SimSun"/>
          <w:snapToGrid w:val="0"/>
        </w:rPr>
      </w:pPr>
    </w:p>
    <w:p w14:paraId="385E2A95" w14:textId="77777777" w:rsidR="00CA578F" w:rsidRPr="00EA5FA7" w:rsidRDefault="00CA578F" w:rsidP="00CA578F">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F9471EB"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CE30B67"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3D394FC0"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5AB550B7" w14:textId="77777777" w:rsidR="00CA578F" w:rsidRPr="00EA5FA7" w:rsidRDefault="00CA578F" w:rsidP="00CA578F">
      <w:pPr>
        <w:pStyle w:val="PL"/>
        <w:rPr>
          <w:rFonts w:eastAsia="SimSun"/>
          <w:snapToGrid w:val="0"/>
        </w:rPr>
      </w:pPr>
      <w:r w:rsidRPr="00EA5FA7">
        <w:rPr>
          <w:rFonts w:eastAsia="SimSun"/>
          <w:snapToGrid w:val="0"/>
        </w:rPr>
        <w:tab/>
        <w:t>...</w:t>
      </w:r>
    </w:p>
    <w:p w14:paraId="78E65FC2" w14:textId="77777777" w:rsidR="00CA578F" w:rsidRPr="00EA5FA7" w:rsidRDefault="00CA578F" w:rsidP="00CA578F">
      <w:pPr>
        <w:pStyle w:val="PL"/>
        <w:rPr>
          <w:rFonts w:eastAsia="SimSun"/>
          <w:snapToGrid w:val="0"/>
        </w:rPr>
      </w:pPr>
      <w:r w:rsidRPr="00EA5FA7">
        <w:rPr>
          <w:rFonts w:eastAsia="SimSun"/>
          <w:snapToGrid w:val="0"/>
        </w:rPr>
        <w:t>}</w:t>
      </w:r>
    </w:p>
    <w:p w14:paraId="38F4892B" w14:textId="77777777" w:rsidR="00CA578F" w:rsidRPr="00EA5FA7" w:rsidRDefault="00CA578F" w:rsidP="00CA578F">
      <w:pPr>
        <w:pStyle w:val="PL"/>
        <w:rPr>
          <w:rFonts w:eastAsia="SimSun"/>
          <w:snapToGrid w:val="0"/>
        </w:rPr>
      </w:pPr>
    </w:p>
    <w:p w14:paraId="183EFB7C" w14:textId="77777777" w:rsidR="00CA578F" w:rsidRPr="00EA5FA7" w:rsidRDefault="00CA578F" w:rsidP="00CA578F">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434274C0" w14:textId="77777777" w:rsidR="00CA578F" w:rsidRPr="00EA5FA7" w:rsidRDefault="00CA578F" w:rsidP="00CA578F">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785C622" w14:textId="77777777" w:rsidR="00CA578F" w:rsidRPr="00EA5FA7" w:rsidRDefault="00CA578F" w:rsidP="00CA578F">
      <w:pPr>
        <w:pStyle w:val="PL"/>
        <w:rPr>
          <w:rFonts w:eastAsia="SimSun"/>
          <w:snapToGrid w:val="0"/>
        </w:rPr>
      </w:pPr>
      <w:r w:rsidRPr="00EA5FA7">
        <w:rPr>
          <w:rFonts w:eastAsia="SimSun"/>
          <w:snapToGrid w:val="0"/>
        </w:rPr>
        <w:tab/>
        <w:t>...</w:t>
      </w:r>
    </w:p>
    <w:p w14:paraId="120F0522" w14:textId="77777777" w:rsidR="00CA578F" w:rsidRPr="00EA5FA7" w:rsidRDefault="00CA578F" w:rsidP="00CA578F">
      <w:pPr>
        <w:pStyle w:val="PL"/>
        <w:rPr>
          <w:rFonts w:eastAsia="SimSun"/>
          <w:snapToGrid w:val="0"/>
        </w:rPr>
      </w:pPr>
      <w:r w:rsidRPr="00EA5FA7">
        <w:rPr>
          <w:rFonts w:eastAsia="SimSun"/>
          <w:snapToGrid w:val="0"/>
        </w:rPr>
        <w:t>}</w:t>
      </w:r>
    </w:p>
    <w:p w14:paraId="6544A9B7" w14:textId="77777777" w:rsidR="00CA578F" w:rsidRPr="00EA5FA7" w:rsidRDefault="00CA578F" w:rsidP="00CA578F">
      <w:pPr>
        <w:pStyle w:val="PL"/>
        <w:rPr>
          <w:rFonts w:eastAsia="SimSun"/>
          <w:snapToGrid w:val="0"/>
        </w:rPr>
      </w:pPr>
    </w:p>
    <w:p w14:paraId="162FAC72" w14:textId="77777777" w:rsidR="00CA578F" w:rsidRPr="00EA5FA7" w:rsidRDefault="00CA578F" w:rsidP="00CA578F">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3DF75885"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550BCE9E"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102573E" w14:textId="77777777" w:rsidR="00CA578F" w:rsidRPr="00EA5FA7" w:rsidRDefault="00CA578F" w:rsidP="00CA578F">
      <w:pPr>
        <w:pStyle w:val="PL"/>
        <w:rPr>
          <w:rFonts w:eastAsia="SimSun"/>
          <w:snapToGrid w:val="0"/>
        </w:rPr>
      </w:pPr>
      <w:r w:rsidRPr="00EA5FA7">
        <w:rPr>
          <w:rFonts w:eastAsia="SimSun"/>
          <w:snapToGrid w:val="0"/>
        </w:rPr>
        <w:tab/>
        <w:t>...</w:t>
      </w:r>
    </w:p>
    <w:p w14:paraId="11D9C92E" w14:textId="77777777" w:rsidR="00CA578F" w:rsidRPr="00EA5FA7" w:rsidRDefault="00CA578F" w:rsidP="00CA578F">
      <w:pPr>
        <w:pStyle w:val="PL"/>
        <w:rPr>
          <w:rFonts w:eastAsia="SimSun"/>
          <w:snapToGrid w:val="0"/>
        </w:rPr>
      </w:pPr>
      <w:r w:rsidRPr="00EA5FA7">
        <w:rPr>
          <w:rFonts w:eastAsia="SimSun"/>
          <w:snapToGrid w:val="0"/>
        </w:rPr>
        <w:t>}</w:t>
      </w:r>
    </w:p>
    <w:p w14:paraId="6B07B383" w14:textId="77777777" w:rsidR="00CA578F" w:rsidRPr="00EA5FA7" w:rsidRDefault="00CA578F" w:rsidP="00CA578F">
      <w:pPr>
        <w:pStyle w:val="PL"/>
        <w:rPr>
          <w:rFonts w:eastAsia="SimSun"/>
          <w:snapToGrid w:val="0"/>
        </w:rPr>
      </w:pPr>
    </w:p>
    <w:p w14:paraId="217EA593" w14:textId="77777777" w:rsidR="00CA578F" w:rsidRPr="00EA5FA7" w:rsidRDefault="00CA578F" w:rsidP="00CA578F">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2A2AAFB" w14:textId="77777777" w:rsidR="00CA578F" w:rsidRPr="00EA5FA7" w:rsidRDefault="00CA578F" w:rsidP="00CA578F">
      <w:pPr>
        <w:pStyle w:val="PL"/>
        <w:rPr>
          <w:rFonts w:eastAsia="SimSun"/>
          <w:snapToGrid w:val="0"/>
        </w:rPr>
      </w:pPr>
      <w:r w:rsidRPr="00EA5FA7">
        <w:rPr>
          <w:rFonts w:eastAsia="SimSun"/>
          <w:snapToGrid w:val="0"/>
        </w:rPr>
        <w:tab/>
        <w:t>...</w:t>
      </w:r>
    </w:p>
    <w:p w14:paraId="058629F7" w14:textId="77777777" w:rsidR="00CA578F" w:rsidRPr="00EA5FA7" w:rsidRDefault="00CA578F" w:rsidP="00CA578F">
      <w:pPr>
        <w:pStyle w:val="PL"/>
        <w:rPr>
          <w:rFonts w:eastAsia="SimSun"/>
          <w:snapToGrid w:val="0"/>
        </w:rPr>
      </w:pPr>
      <w:r w:rsidRPr="00EA5FA7">
        <w:rPr>
          <w:rFonts w:eastAsia="SimSun"/>
          <w:snapToGrid w:val="0"/>
        </w:rPr>
        <w:t>}</w:t>
      </w:r>
    </w:p>
    <w:p w14:paraId="0704A6DA" w14:textId="77777777" w:rsidR="00CA578F" w:rsidRPr="00EA5FA7" w:rsidRDefault="00CA578F" w:rsidP="00CA578F">
      <w:pPr>
        <w:pStyle w:val="PL"/>
        <w:rPr>
          <w:rFonts w:eastAsia="SimSun"/>
          <w:snapToGrid w:val="0"/>
        </w:rPr>
      </w:pPr>
    </w:p>
    <w:p w14:paraId="58819C8F" w14:textId="77777777" w:rsidR="00CA578F" w:rsidRPr="00EA5FA7" w:rsidRDefault="00CA578F" w:rsidP="00CA578F">
      <w:pPr>
        <w:pStyle w:val="PL"/>
        <w:rPr>
          <w:rFonts w:eastAsia="SimSun"/>
          <w:snapToGrid w:val="0"/>
        </w:rPr>
      </w:pPr>
      <w:r w:rsidRPr="00EA5FA7">
        <w:rPr>
          <w:rFonts w:eastAsia="SimSun"/>
          <w:snapToGrid w:val="0"/>
        </w:rPr>
        <w:t>DRBs-Setup-Item ::= SEQUENCE {</w:t>
      </w:r>
    </w:p>
    <w:p w14:paraId="7F600FF5"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3512D6E" w14:textId="77777777" w:rsidR="00CA578F" w:rsidRPr="00EA5FA7" w:rsidRDefault="00CA578F" w:rsidP="00CA578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C489F83"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091C5A88"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1FC9C34A" w14:textId="77777777" w:rsidR="00CA578F" w:rsidRPr="00EA5FA7" w:rsidRDefault="00CA578F" w:rsidP="00CA578F">
      <w:pPr>
        <w:pStyle w:val="PL"/>
        <w:rPr>
          <w:rFonts w:eastAsia="SimSun"/>
          <w:snapToGrid w:val="0"/>
        </w:rPr>
      </w:pPr>
      <w:r w:rsidRPr="00EA5FA7">
        <w:rPr>
          <w:rFonts w:eastAsia="SimSun"/>
          <w:snapToGrid w:val="0"/>
        </w:rPr>
        <w:tab/>
        <w:t>...</w:t>
      </w:r>
    </w:p>
    <w:p w14:paraId="1A55A3FC" w14:textId="77777777" w:rsidR="00CA578F" w:rsidRPr="00EA5FA7" w:rsidRDefault="00CA578F" w:rsidP="00CA578F">
      <w:pPr>
        <w:pStyle w:val="PL"/>
        <w:rPr>
          <w:rFonts w:eastAsia="SimSun"/>
          <w:snapToGrid w:val="0"/>
        </w:rPr>
      </w:pPr>
      <w:r w:rsidRPr="00EA5FA7">
        <w:rPr>
          <w:rFonts w:eastAsia="SimSun"/>
          <w:snapToGrid w:val="0"/>
        </w:rPr>
        <w:t>}</w:t>
      </w:r>
    </w:p>
    <w:p w14:paraId="6280B391" w14:textId="77777777" w:rsidR="00CA578F" w:rsidRPr="00EA5FA7" w:rsidRDefault="00CA578F" w:rsidP="00CA578F">
      <w:pPr>
        <w:pStyle w:val="PL"/>
        <w:rPr>
          <w:rFonts w:eastAsia="SimSun"/>
          <w:snapToGrid w:val="0"/>
        </w:rPr>
      </w:pPr>
    </w:p>
    <w:p w14:paraId="7E75A447" w14:textId="77777777" w:rsidR="00CA578F" w:rsidRPr="00EA5FA7" w:rsidRDefault="00CA578F" w:rsidP="00CA578F">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022C397F" w14:textId="77777777" w:rsidR="00CA578F" w:rsidRPr="00EA5FA7" w:rsidRDefault="00CA578F" w:rsidP="00CA578F">
      <w:pPr>
        <w:pStyle w:val="PL"/>
        <w:rPr>
          <w:rFonts w:eastAsia="SimSun"/>
          <w:snapToGrid w:val="0"/>
        </w:rPr>
      </w:pPr>
      <w:r w:rsidRPr="00EA5FA7">
        <w:rPr>
          <w:rFonts w:eastAsia="SimSun"/>
          <w:snapToGrid w:val="0"/>
        </w:rPr>
        <w:tab/>
        <w:t>...</w:t>
      </w:r>
    </w:p>
    <w:p w14:paraId="75A680CB" w14:textId="77777777" w:rsidR="00CA578F" w:rsidRPr="00EA5FA7" w:rsidRDefault="00CA578F" w:rsidP="00CA578F">
      <w:pPr>
        <w:pStyle w:val="PL"/>
        <w:rPr>
          <w:rFonts w:eastAsia="SimSun"/>
          <w:snapToGrid w:val="0"/>
        </w:rPr>
      </w:pPr>
      <w:r w:rsidRPr="00EA5FA7">
        <w:rPr>
          <w:rFonts w:eastAsia="SimSun"/>
          <w:snapToGrid w:val="0"/>
        </w:rPr>
        <w:t>}</w:t>
      </w:r>
    </w:p>
    <w:p w14:paraId="0FA7ECC7" w14:textId="77777777" w:rsidR="00CA578F" w:rsidRPr="00EA5FA7" w:rsidRDefault="00CA578F" w:rsidP="00CA578F">
      <w:pPr>
        <w:pStyle w:val="PL"/>
        <w:rPr>
          <w:rFonts w:eastAsia="SimSun"/>
          <w:snapToGrid w:val="0"/>
        </w:rPr>
      </w:pPr>
    </w:p>
    <w:p w14:paraId="3833509B" w14:textId="77777777" w:rsidR="00CA578F" w:rsidRPr="00EA5FA7" w:rsidRDefault="00CA578F" w:rsidP="00CA578F">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3A81AA2"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31287E8" w14:textId="77777777" w:rsidR="00CA578F" w:rsidRPr="00EA5FA7" w:rsidRDefault="00CA578F" w:rsidP="00CA578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8F47498"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529D698"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11A5ADD" w14:textId="77777777" w:rsidR="00CA578F" w:rsidRPr="00EA5FA7" w:rsidRDefault="00CA578F" w:rsidP="00CA578F">
      <w:pPr>
        <w:pStyle w:val="PL"/>
        <w:rPr>
          <w:rFonts w:eastAsia="SimSun"/>
          <w:snapToGrid w:val="0"/>
        </w:rPr>
      </w:pPr>
      <w:r w:rsidRPr="00EA5FA7">
        <w:rPr>
          <w:rFonts w:eastAsia="SimSun"/>
          <w:snapToGrid w:val="0"/>
        </w:rPr>
        <w:tab/>
        <w:t>...</w:t>
      </w:r>
    </w:p>
    <w:p w14:paraId="2B1C9B5D" w14:textId="77777777" w:rsidR="00CA578F" w:rsidRPr="00EA5FA7" w:rsidRDefault="00CA578F" w:rsidP="00CA578F">
      <w:pPr>
        <w:pStyle w:val="PL"/>
        <w:rPr>
          <w:rFonts w:eastAsia="SimSun"/>
          <w:snapToGrid w:val="0"/>
        </w:rPr>
      </w:pPr>
      <w:r w:rsidRPr="00EA5FA7">
        <w:rPr>
          <w:rFonts w:eastAsia="SimSun"/>
          <w:snapToGrid w:val="0"/>
        </w:rPr>
        <w:lastRenderedPageBreak/>
        <w:t>}</w:t>
      </w:r>
    </w:p>
    <w:p w14:paraId="038118C7" w14:textId="77777777" w:rsidR="00CA578F" w:rsidRPr="00EA5FA7" w:rsidRDefault="00CA578F" w:rsidP="00CA578F">
      <w:pPr>
        <w:pStyle w:val="PL"/>
        <w:rPr>
          <w:rFonts w:eastAsia="SimSun"/>
          <w:snapToGrid w:val="0"/>
        </w:rPr>
      </w:pPr>
    </w:p>
    <w:p w14:paraId="0AA0438B" w14:textId="77777777" w:rsidR="00CA578F" w:rsidRPr="00EA5FA7" w:rsidRDefault="00CA578F" w:rsidP="00CA578F">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414BD648" w14:textId="77777777" w:rsidR="00CA578F" w:rsidRPr="00EA5FA7" w:rsidRDefault="00CA578F" w:rsidP="00CA578F">
      <w:pPr>
        <w:pStyle w:val="PL"/>
        <w:rPr>
          <w:rFonts w:eastAsia="SimSun"/>
          <w:snapToGrid w:val="0"/>
        </w:rPr>
      </w:pPr>
      <w:r w:rsidRPr="00EA5FA7">
        <w:rPr>
          <w:rFonts w:eastAsia="SimSun"/>
          <w:snapToGrid w:val="0"/>
        </w:rPr>
        <w:tab/>
        <w:t>...</w:t>
      </w:r>
    </w:p>
    <w:p w14:paraId="15685722" w14:textId="77777777" w:rsidR="00CA578F" w:rsidRPr="00EA5FA7" w:rsidRDefault="00CA578F" w:rsidP="00CA578F">
      <w:pPr>
        <w:pStyle w:val="PL"/>
        <w:rPr>
          <w:rFonts w:eastAsia="SimSun"/>
          <w:snapToGrid w:val="0"/>
        </w:rPr>
      </w:pPr>
      <w:r w:rsidRPr="00EA5FA7">
        <w:rPr>
          <w:rFonts w:eastAsia="SimSun"/>
          <w:snapToGrid w:val="0"/>
        </w:rPr>
        <w:t>}</w:t>
      </w:r>
    </w:p>
    <w:p w14:paraId="5EE3780F" w14:textId="77777777" w:rsidR="00CA578F" w:rsidRPr="00EA5FA7" w:rsidRDefault="00CA578F" w:rsidP="00CA578F">
      <w:pPr>
        <w:pStyle w:val="PL"/>
        <w:rPr>
          <w:rFonts w:eastAsia="SimSun"/>
          <w:snapToGrid w:val="0"/>
        </w:rPr>
      </w:pPr>
    </w:p>
    <w:p w14:paraId="5781C6F1" w14:textId="77777777" w:rsidR="00CA578F" w:rsidRPr="00EA5FA7" w:rsidRDefault="00CA578F" w:rsidP="00CA578F">
      <w:pPr>
        <w:pStyle w:val="PL"/>
        <w:rPr>
          <w:rFonts w:eastAsia="SimSun"/>
          <w:snapToGrid w:val="0"/>
        </w:rPr>
      </w:pPr>
    </w:p>
    <w:p w14:paraId="28B9F02E" w14:textId="77777777" w:rsidR="00CA578F" w:rsidRPr="00EA5FA7" w:rsidRDefault="00CA578F" w:rsidP="00CA578F">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003FEC62"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F5C0CA5" w14:textId="77777777" w:rsidR="00CA578F" w:rsidRPr="00EA5FA7" w:rsidRDefault="00CA578F" w:rsidP="00CA578F">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795DF3C0"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245D04DD" w14:textId="77777777" w:rsidR="00CA578F" w:rsidRPr="00EA5FA7" w:rsidRDefault="00CA578F" w:rsidP="00CA578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F904C5B"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DCE1021" w14:textId="77777777" w:rsidR="00CA578F" w:rsidRPr="00EA5FA7" w:rsidRDefault="00CA578F" w:rsidP="00CA578F">
      <w:pPr>
        <w:pStyle w:val="PL"/>
        <w:rPr>
          <w:rFonts w:eastAsia="SimSun"/>
          <w:snapToGrid w:val="0"/>
        </w:rPr>
      </w:pPr>
      <w:r w:rsidRPr="00EA5FA7">
        <w:rPr>
          <w:rFonts w:eastAsia="SimSun"/>
          <w:snapToGrid w:val="0"/>
        </w:rPr>
        <w:tab/>
        <w:t>...</w:t>
      </w:r>
    </w:p>
    <w:p w14:paraId="654DB05B" w14:textId="77777777" w:rsidR="00CA578F" w:rsidRPr="00EA5FA7" w:rsidRDefault="00CA578F" w:rsidP="00CA578F">
      <w:pPr>
        <w:pStyle w:val="PL"/>
        <w:rPr>
          <w:rFonts w:eastAsia="SimSun"/>
          <w:snapToGrid w:val="0"/>
        </w:rPr>
      </w:pPr>
      <w:r w:rsidRPr="00EA5FA7">
        <w:rPr>
          <w:rFonts w:eastAsia="SimSun"/>
          <w:snapToGrid w:val="0"/>
        </w:rPr>
        <w:t>}</w:t>
      </w:r>
    </w:p>
    <w:p w14:paraId="70738253" w14:textId="77777777" w:rsidR="00CA578F" w:rsidRPr="00EA5FA7" w:rsidRDefault="00CA578F" w:rsidP="00CA578F">
      <w:pPr>
        <w:pStyle w:val="PL"/>
        <w:rPr>
          <w:rFonts w:eastAsia="SimSun"/>
          <w:snapToGrid w:val="0"/>
        </w:rPr>
      </w:pPr>
    </w:p>
    <w:p w14:paraId="1A5BA03E" w14:textId="77777777" w:rsidR="00CA578F" w:rsidRPr="00EA5FA7" w:rsidRDefault="00CA578F" w:rsidP="00CA578F">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481F2830" w14:textId="77777777" w:rsidR="00CA578F" w:rsidRPr="00EA5FA7" w:rsidRDefault="00CA578F" w:rsidP="00CA578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E55A615" w14:textId="77777777" w:rsidR="00CA578F" w:rsidRPr="00EA5FA7" w:rsidRDefault="00CA578F" w:rsidP="00CA578F">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6D15C01" w14:textId="77777777" w:rsidR="00CA578F" w:rsidRPr="00EA5FA7" w:rsidRDefault="00CA578F" w:rsidP="00CA578F">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08C36D41" w14:textId="77777777" w:rsidR="00CA578F" w:rsidRPr="00EA5FA7" w:rsidRDefault="00CA578F" w:rsidP="00CA578F">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C4316C0" w14:textId="77777777" w:rsidR="00CA578F" w:rsidRPr="00EA5FA7" w:rsidRDefault="00CA578F" w:rsidP="00CA578F">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4CCB02C" w14:textId="77777777" w:rsidR="00CA578F" w:rsidRPr="00EA5FA7" w:rsidRDefault="00CA578F" w:rsidP="00CA578F">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7B8F5B74" w14:textId="77777777" w:rsidR="00CA578F" w:rsidRPr="00EA5FA7" w:rsidRDefault="00CA578F" w:rsidP="00CA578F">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5B45851" w14:textId="77777777" w:rsidR="00CA578F" w:rsidRPr="00EA5FA7" w:rsidRDefault="00CA578F" w:rsidP="00CA578F">
      <w:pPr>
        <w:pStyle w:val="PL"/>
        <w:rPr>
          <w:rFonts w:eastAsia="SimSun"/>
          <w:snapToGrid w:val="0"/>
        </w:rPr>
      </w:pPr>
      <w:r w:rsidRPr="00EA5FA7">
        <w:rPr>
          <w:rFonts w:eastAsia="SimSun"/>
          <w:snapToGrid w:val="0"/>
        </w:rPr>
        <w:tab/>
        <w:t>...</w:t>
      </w:r>
    </w:p>
    <w:p w14:paraId="32ACF9E9" w14:textId="77777777" w:rsidR="00CA578F" w:rsidRPr="00EA5FA7" w:rsidRDefault="00CA578F" w:rsidP="00CA578F">
      <w:pPr>
        <w:pStyle w:val="PL"/>
        <w:rPr>
          <w:rFonts w:eastAsia="SimSun"/>
          <w:snapToGrid w:val="0"/>
        </w:rPr>
      </w:pPr>
      <w:r w:rsidRPr="00EA5FA7">
        <w:rPr>
          <w:rFonts w:eastAsia="SimSun"/>
          <w:snapToGrid w:val="0"/>
        </w:rPr>
        <w:t>}</w:t>
      </w:r>
    </w:p>
    <w:p w14:paraId="30FC3B5C" w14:textId="77777777" w:rsidR="00CA578F" w:rsidRPr="00EA5FA7" w:rsidRDefault="00CA578F" w:rsidP="00CA578F">
      <w:pPr>
        <w:pStyle w:val="PL"/>
        <w:rPr>
          <w:rFonts w:eastAsia="SimSun"/>
          <w:snapToGrid w:val="0"/>
        </w:rPr>
      </w:pPr>
    </w:p>
    <w:p w14:paraId="577DF87C" w14:textId="77777777" w:rsidR="00CA578F" w:rsidRPr="00EA5FA7" w:rsidRDefault="00CA578F" w:rsidP="00CA578F">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6B29281"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t>DRBID,</w:t>
      </w:r>
    </w:p>
    <w:p w14:paraId="5BAB1017"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C952928" w14:textId="77777777" w:rsidR="00CA578F" w:rsidRPr="00EA5FA7" w:rsidRDefault="00CA578F" w:rsidP="00CA578F">
      <w:pPr>
        <w:pStyle w:val="PL"/>
        <w:rPr>
          <w:rFonts w:eastAsia="SimSun"/>
          <w:snapToGrid w:val="0"/>
        </w:rPr>
      </w:pPr>
      <w:r w:rsidRPr="00EA5FA7">
        <w:rPr>
          <w:rFonts w:eastAsia="SimSun"/>
          <w:snapToGrid w:val="0"/>
        </w:rPr>
        <w:tab/>
        <w:t>...</w:t>
      </w:r>
    </w:p>
    <w:p w14:paraId="1158C577" w14:textId="77777777" w:rsidR="00CA578F" w:rsidRPr="00EA5FA7" w:rsidRDefault="00CA578F" w:rsidP="00CA578F">
      <w:pPr>
        <w:pStyle w:val="PL"/>
        <w:rPr>
          <w:rFonts w:eastAsia="SimSun"/>
          <w:snapToGrid w:val="0"/>
        </w:rPr>
      </w:pPr>
      <w:r w:rsidRPr="00EA5FA7">
        <w:rPr>
          <w:rFonts w:eastAsia="SimSun"/>
          <w:snapToGrid w:val="0"/>
        </w:rPr>
        <w:t>}</w:t>
      </w:r>
    </w:p>
    <w:p w14:paraId="159C2938" w14:textId="77777777" w:rsidR="00CA578F" w:rsidRPr="00EA5FA7" w:rsidRDefault="00CA578F" w:rsidP="00CA578F">
      <w:pPr>
        <w:pStyle w:val="PL"/>
        <w:rPr>
          <w:rFonts w:eastAsia="SimSun"/>
          <w:snapToGrid w:val="0"/>
        </w:rPr>
      </w:pPr>
    </w:p>
    <w:p w14:paraId="22E60BA8" w14:textId="77777777" w:rsidR="00CA578F" w:rsidRPr="00EA5FA7" w:rsidRDefault="00CA578F" w:rsidP="00CA578F">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E59FC5A" w14:textId="77777777" w:rsidR="00CA578F" w:rsidRPr="00EA5FA7" w:rsidRDefault="00CA578F" w:rsidP="00CA578F">
      <w:pPr>
        <w:pStyle w:val="PL"/>
        <w:rPr>
          <w:rFonts w:eastAsia="SimSun"/>
          <w:snapToGrid w:val="0"/>
        </w:rPr>
      </w:pPr>
      <w:r w:rsidRPr="00EA5FA7">
        <w:rPr>
          <w:rFonts w:eastAsia="SimSun"/>
          <w:snapToGrid w:val="0"/>
        </w:rPr>
        <w:tab/>
        <w:t>...</w:t>
      </w:r>
    </w:p>
    <w:p w14:paraId="0D32FE1D" w14:textId="77777777" w:rsidR="00CA578F" w:rsidRPr="00EA5FA7" w:rsidRDefault="00CA578F" w:rsidP="00CA578F">
      <w:pPr>
        <w:pStyle w:val="PL"/>
        <w:rPr>
          <w:rFonts w:eastAsia="SimSun"/>
          <w:snapToGrid w:val="0"/>
        </w:rPr>
      </w:pPr>
      <w:r w:rsidRPr="00EA5FA7">
        <w:rPr>
          <w:rFonts w:eastAsia="SimSun"/>
          <w:snapToGrid w:val="0"/>
        </w:rPr>
        <w:t>}</w:t>
      </w:r>
    </w:p>
    <w:p w14:paraId="784B43EC" w14:textId="77777777" w:rsidR="00CA578F" w:rsidRPr="00EA5FA7" w:rsidRDefault="00CA578F" w:rsidP="00CA578F">
      <w:pPr>
        <w:pStyle w:val="PL"/>
        <w:rPr>
          <w:rFonts w:eastAsia="SimSun"/>
          <w:snapToGrid w:val="0"/>
        </w:rPr>
      </w:pPr>
    </w:p>
    <w:p w14:paraId="7A79A712" w14:textId="77777777" w:rsidR="00CA578F" w:rsidRPr="00EA5FA7" w:rsidRDefault="00CA578F" w:rsidP="00CA578F">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280B64F0"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82C075B" w14:textId="77777777" w:rsidR="00CA578F" w:rsidRPr="00EA5FA7" w:rsidRDefault="00CA578F" w:rsidP="00CA578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C23026E"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5620FDAB" w14:textId="77777777" w:rsidR="00CA578F" w:rsidRPr="00EA5FA7" w:rsidRDefault="00CA578F" w:rsidP="00CA578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4AB05C71" w14:textId="77777777" w:rsidR="00CA578F" w:rsidRPr="00EA5FA7" w:rsidRDefault="00CA578F" w:rsidP="00CA578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AD7344A" w14:textId="77777777" w:rsidR="00CA578F" w:rsidRPr="00EA5FA7" w:rsidRDefault="00CA578F" w:rsidP="00CA578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CFDE188"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12C218EB" w14:textId="77777777" w:rsidR="00CA578F" w:rsidRPr="00EA5FA7" w:rsidRDefault="00CA578F" w:rsidP="00CA578F">
      <w:pPr>
        <w:pStyle w:val="PL"/>
        <w:rPr>
          <w:rFonts w:eastAsia="SimSun"/>
          <w:snapToGrid w:val="0"/>
        </w:rPr>
      </w:pPr>
      <w:r w:rsidRPr="00EA5FA7">
        <w:rPr>
          <w:rFonts w:eastAsia="SimSun"/>
          <w:snapToGrid w:val="0"/>
        </w:rPr>
        <w:tab/>
        <w:t>...</w:t>
      </w:r>
    </w:p>
    <w:p w14:paraId="3B42A22C" w14:textId="77777777" w:rsidR="00CA578F" w:rsidRPr="00EA5FA7" w:rsidRDefault="00CA578F" w:rsidP="00CA578F">
      <w:pPr>
        <w:pStyle w:val="PL"/>
        <w:rPr>
          <w:rFonts w:eastAsia="SimSun"/>
          <w:snapToGrid w:val="0"/>
        </w:rPr>
      </w:pPr>
      <w:r w:rsidRPr="00EA5FA7">
        <w:rPr>
          <w:rFonts w:eastAsia="SimSun"/>
          <w:snapToGrid w:val="0"/>
        </w:rPr>
        <w:t>}</w:t>
      </w:r>
    </w:p>
    <w:p w14:paraId="065451AC" w14:textId="77777777" w:rsidR="00CA578F" w:rsidRPr="00EA5FA7" w:rsidRDefault="00CA578F" w:rsidP="00CA578F">
      <w:pPr>
        <w:pStyle w:val="PL"/>
        <w:rPr>
          <w:rFonts w:eastAsia="SimSun"/>
          <w:snapToGrid w:val="0"/>
        </w:rPr>
      </w:pPr>
    </w:p>
    <w:p w14:paraId="6BCDE53C" w14:textId="77777777" w:rsidR="00CA578F" w:rsidRPr="00EA5FA7" w:rsidRDefault="00CA578F" w:rsidP="00CA578F">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54E02003" w14:textId="77777777" w:rsidR="00CA578F" w:rsidRPr="00EA5FA7" w:rsidRDefault="00CA578F" w:rsidP="00CA578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3538FE9D" w14:textId="77777777" w:rsidR="00CA578F" w:rsidRPr="00EA5FA7" w:rsidRDefault="00CA578F" w:rsidP="00CA578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68C999C" w14:textId="77777777" w:rsidR="00CA578F" w:rsidRPr="00EA5FA7" w:rsidRDefault="00CA578F" w:rsidP="00CA578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3AEDE7F0" w14:textId="77777777" w:rsidR="00CA578F" w:rsidRPr="00EA5FA7" w:rsidRDefault="00CA578F" w:rsidP="00CA578F">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3E7BC1A" w14:textId="77777777" w:rsidR="00CA578F" w:rsidRPr="00EA5FA7" w:rsidRDefault="00CA578F" w:rsidP="00CA578F">
      <w:pPr>
        <w:pStyle w:val="PL"/>
        <w:rPr>
          <w:rFonts w:eastAsia="SimSun"/>
          <w:snapToGrid w:val="0"/>
        </w:rPr>
      </w:pPr>
      <w:r w:rsidRPr="00EA5FA7">
        <w:rPr>
          <w:rFonts w:eastAsia="SimSun"/>
          <w:snapToGrid w:val="0"/>
        </w:rPr>
        <w:tab/>
        <w:t>...</w:t>
      </w:r>
    </w:p>
    <w:p w14:paraId="7C280A15" w14:textId="77777777" w:rsidR="00CA578F" w:rsidRPr="00EA5FA7" w:rsidRDefault="00CA578F" w:rsidP="00CA578F">
      <w:pPr>
        <w:pStyle w:val="PL"/>
        <w:rPr>
          <w:rFonts w:eastAsia="SimSun"/>
          <w:snapToGrid w:val="0"/>
        </w:rPr>
      </w:pPr>
      <w:r w:rsidRPr="00EA5FA7">
        <w:rPr>
          <w:rFonts w:eastAsia="SimSun"/>
          <w:snapToGrid w:val="0"/>
        </w:rPr>
        <w:t>}</w:t>
      </w:r>
    </w:p>
    <w:p w14:paraId="2717C343" w14:textId="77777777" w:rsidR="00CA578F" w:rsidRPr="00EA5FA7" w:rsidRDefault="00CA578F" w:rsidP="00CA578F">
      <w:pPr>
        <w:pStyle w:val="PL"/>
        <w:rPr>
          <w:rFonts w:eastAsia="SimSun"/>
          <w:snapToGrid w:val="0"/>
        </w:rPr>
      </w:pPr>
    </w:p>
    <w:p w14:paraId="55AAB017" w14:textId="77777777" w:rsidR="00CA578F" w:rsidRPr="00EA5FA7" w:rsidRDefault="00CA578F" w:rsidP="00CA578F">
      <w:pPr>
        <w:pStyle w:val="PL"/>
        <w:rPr>
          <w:rFonts w:eastAsia="SimSun"/>
          <w:snapToGrid w:val="0"/>
        </w:rPr>
      </w:pPr>
    </w:p>
    <w:p w14:paraId="10323887" w14:textId="77777777" w:rsidR="00CA578F" w:rsidRPr="00EA5FA7" w:rsidRDefault="00CA578F" w:rsidP="00CA578F">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71AF422C" w14:textId="77777777" w:rsidR="00CA578F" w:rsidRPr="00EA5FA7" w:rsidRDefault="00CA578F" w:rsidP="00CA57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B8A757D" w14:textId="77777777" w:rsidR="00CA578F" w:rsidRPr="00EA5FA7" w:rsidRDefault="00CA578F" w:rsidP="00CA578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9CA1EA4"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A065884" w14:textId="77777777" w:rsidR="00CA578F" w:rsidRPr="00EA5FA7" w:rsidRDefault="00CA578F" w:rsidP="00CA578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007E78C1" w14:textId="77777777" w:rsidR="00CA578F" w:rsidRPr="00EA5FA7" w:rsidRDefault="00CA578F" w:rsidP="00CA578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EEB2B74" w14:textId="77777777" w:rsidR="00CA578F" w:rsidRPr="00EA5FA7" w:rsidRDefault="00CA578F" w:rsidP="00CA578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6EEEC27A"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58A7B6A5" w14:textId="77777777" w:rsidR="00CA578F" w:rsidRPr="00EA5FA7" w:rsidRDefault="00CA578F" w:rsidP="00CA578F">
      <w:pPr>
        <w:pStyle w:val="PL"/>
        <w:rPr>
          <w:rFonts w:eastAsia="SimSun"/>
          <w:snapToGrid w:val="0"/>
        </w:rPr>
      </w:pPr>
      <w:r w:rsidRPr="00EA5FA7">
        <w:rPr>
          <w:rFonts w:eastAsia="SimSun"/>
          <w:snapToGrid w:val="0"/>
        </w:rPr>
        <w:tab/>
        <w:t>...</w:t>
      </w:r>
    </w:p>
    <w:p w14:paraId="3516C4F7" w14:textId="77777777" w:rsidR="00CA578F" w:rsidRPr="00EA5FA7" w:rsidRDefault="00CA578F" w:rsidP="00CA578F">
      <w:pPr>
        <w:pStyle w:val="PL"/>
        <w:rPr>
          <w:rFonts w:eastAsia="SimSun"/>
          <w:snapToGrid w:val="0"/>
        </w:rPr>
      </w:pPr>
      <w:r w:rsidRPr="00EA5FA7">
        <w:rPr>
          <w:rFonts w:eastAsia="SimSun"/>
          <w:snapToGrid w:val="0"/>
        </w:rPr>
        <w:t>}</w:t>
      </w:r>
    </w:p>
    <w:p w14:paraId="458EF638" w14:textId="77777777" w:rsidR="00CA578F" w:rsidRPr="00EA5FA7" w:rsidRDefault="00CA578F" w:rsidP="00CA578F">
      <w:pPr>
        <w:pStyle w:val="PL"/>
        <w:rPr>
          <w:rFonts w:eastAsia="SimSun"/>
          <w:snapToGrid w:val="0"/>
        </w:rPr>
      </w:pPr>
    </w:p>
    <w:p w14:paraId="1888AEEB" w14:textId="77777777" w:rsidR="00CA578F" w:rsidRPr="00EA5FA7" w:rsidRDefault="00CA578F" w:rsidP="00CA578F">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4EAB286A" w14:textId="77777777" w:rsidR="00CA578F" w:rsidRPr="00EA5FA7" w:rsidRDefault="00CA578F" w:rsidP="00CA578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73A4972" w14:textId="77777777" w:rsidR="00CA578F" w:rsidRPr="00EA5FA7" w:rsidRDefault="00CA578F" w:rsidP="00CA578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32205336" w14:textId="77777777" w:rsidR="00CA578F" w:rsidRPr="00EA5FA7" w:rsidRDefault="00CA578F" w:rsidP="00CA578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D250C52" w14:textId="77777777" w:rsidR="00CA578F" w:rsidRPr="00EA5FA7" w:rsidRDefault="00CA578F" w:rsidP="00CA578F">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1566721" w14:textId="77777777" w:rsidR="00CA578F" w:rsidRPr="00EA5FA7" w:rsidRDefault="00CA578F" w:rsidP="00CA578F">
      <w:pPr>
        <w:pStyle w:val="PL"/>
        <w:rPr>
          <w:rFonts w:eastAsia="SimSun"/>
          <w:snapToGrid w:val="0"/>
        </w:rPr>
      </w:pPr>
      <w:r w:rsidRPr="00EA5FA7">
        <w:rPr>
          <w:rFonts w:eastAsia="SimSun"/>
          <w:snapToGrid w:val="0"/>
        </w:rPr>
        <w:tab/>
        <w:t>...</w:t>
      </w:r>
    </w:p>
    <w:p w14:paraId="5ABF1F73" w14:textId="77777777" w:rsidR="00CA578F" w:rsidRPr="00EA5FA7" w:rsidRDefault="00CA578F" w:rsidP="00CA578F">
      <w:pPr>
        <w:pStyle w:val="PL"/>
        <w:rPr>
          <w:rFonts w:eastAsia="SimSun"/>
          <w:snapToGrid w:val="0"/>
        </w:rPr>
      </w:pPr>
      <w:r w:rsidRPr="00EA5FA7">
        <w:rPr>
          <w:rFonts w:eastAsia="SimSun"/>
          <w:snapToGrid w:val="0"/>
        </w:rPr>
        <w:t>}</w:t>
      </w:r>
    </w:p>
    <w:p w14:paraId="71265D09" w14:textId="77777777" w:rsidR="00CA578F" w:rsidRPr="00EA5FA7" w:rsidRDefault="00CA578F" w:rsidP="00CA578F">
      <w:pPr>
        <w:pStyle w:val="PL"/>
        <w:rPr>
          <w:noProof w:val="0"/>
          <w:snapToGrid w:val="0"/>
        </w:rPr>
      </w:pPr>
    </w:p>
    <w:p w14:paraId="67CC0F70" w14:textId="77777777" w:rsidR="00CA578F" w:rsidRPr="00EA5FA7" w:rsidRDefault="00CA578F" w:rsidP="00CA578F">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A792E8E" w14:textId="77777777" w:rsidR="00CA578F" w:rsidRPr="00EA5FA7" w:rsidRDefault="00CA578F" w:rsidP="00CA578F">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5FBC285" w14:textId="77777777" w:rsidR="00CA578F" w:rsidRPr="00EA5FA7" w:rsidRDefault="00CA578F" w:rsidP="00CA578F">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662465B" w14:textId="77777777" w:rsidR="00CA578F" w:rsidRPr="00EA5FA7" w:rsidRDefault="00CA578F" w:rsidP="00CA578F">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5331C2F6"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37113028" w14:textId="77777777" w:rsidR="00CA578F" w:rsidRPr="00EA5FA7" w:rsidRDefault="00CA578F" w:rsidP="00CA578F">
      <w:pPr>
        <w:pStyle w:val="PL"/>
        <w:rPr>
          <w:noProof w:val="0"/>
          <w:snapToGrid w:val="0"/>
        </w:rPr>
      </w:pPr>
      <w:r w:rsidRPr="00EA5FA7">
        <w:rPr>
          <w:noProof w:val="0"/>
          <w:snapToGrid w:val="0"/>
        </w:rPr>
        <w:tab/>
        <w:t>...</w:t>
      </w:r>
    </w:p>
    <w:p w14:paraId="297151BD" w14:textId="77777777" w:rsidR="00CA578F" w:rsidRPr="00EA5FA7" w:rsidRDefault="00CA578F" w:rsidP="00CA578F">
      <w:pPr>
        <w:pStyle w:val="PL"/>
        <w:rPr>
          <w:noProof w:val="0"/>
          <w:snapToGrid w:val="0"/>
        </w:rPr>
      </w:pPr>
      <w:r w:rsidRPr="00EA5FA7">
        <w:rPr>
          <w:noProof w:val="0"/>
          <w:snapToGrid w:val="0"/>
        </w:rPr>
        <w:t>}</w:t>
      </w:r>
    </w:p>
    <w:p w14:paraId="7B598604" w14:textId="77777777" w:rsidR="00CA578F" w:rsidRPr="00EA5FA7" w:rsidRDefault="00CA578F" w:rsidP="00CA578F">
      <w:pPr>
        <w:pStyle w:val="PL"/>
        <w:rPr>
          <w:noProof w:val="0"/>
          <w:snapToGrid w:val="0"/>
        </w:rPr>
      </w:pPr>
    </w:p>
    <w:p w14:paraId="347736CC" w14:textId="77777777" w:rsidR="00CA578F" w:rsidRPr="00EA5FA7" w:rsidRDefault="00CA578F" w:rsidP="00CA578F">
      <w:pPr>
        <w:pStyle w:val="PL"/>
        <w:rPr>
          <w:noProof w:val="0"/>
          <w:snapToGrid w:val="0"/>
        </w:rPr>
      </w:pPr>
      <w:r w:rsidRPr="00EA5FA7">
        <w:rPr>
          <w:noProof w:val="0"/>
          <w:snapToGrid w:val="0"/>
        </w:rPr>
        <w:t>DRXCycle-ExtIEs F1AP-PROTOCOL-EXTENSION ::= {</w:t>
      </w:r>
    </w:p>
    <w:p w14:paraId="5C7E06F3" w14:textId="77777777" w:rsidR="00CA578F" w:rsidRPr="00EA5FA7" w:rsidRDefault="00CA578F" w:rsidP="00CA578F">
      <w:pPr>
        <w:pStyle w:val="PL"/>
        <w:rPr>
          <w:noProof w:val="0"/>
          <w:snapToGrid w:val="0"/>
        </w:rPr>
      </w:pPr>
      <w:r w:rsidRPr="00EA5FA7">
        <w:rPr>
          <w:noProof w:val="0"/>
          <w:snapToGrid w:val="0"/>
        </w:rPr>
        <w:tab/>
        <w:t>...</w:t>
      </w:r>
    </w:p>
    <w:p w14:paraId="69DD861F" w14:textId="77777777" w:rsidR="00CA578F" w:rsidRPr="00EA5FA7" w:rsidRDefault="00CA578F" w:rsidP="00CA578F">
      <w:pPr>
        <w:pStyle w:val="PL"/>
        <w:rPr>
          <w:noProof w:val="0"/>
          <w:snapToGrid w:val="0"/>
        </w:rPr>
      </w:pPr>
      <w:r w:rsidRPr="00EA5FA7">
        <w:rPr>
          <w:noProof w:val="0"/>
          <w:snapToGrid w:val="0"/>
        </w:rPr>
        <w:t>}</w:t>
      </w:r>
    </w:p>
    <w:p w14:paraId="726F380A" w14:textId="77777777" w:rsidR="00CA578F" w:rsidRPr="00EA5FA7" w:rsidRDefault="00CA578F" w:rsidP="00CA578F">
      <w:pPr>
        <w:pStyle w:val="PL"/>
        <w:rPr>
          <w:snapToGrid w:val="0"/>
        </w:rPr>
      </w:pPr>
    </w:p>
    <w:p w14:paraId="2FC5BD3D" w14:textId="77777777" w:rsidR="00CA578F" w:rsidRPr="00EA5FA7" w:rsidRDefault="00CA578F" w:rsidP="00CA578F">
      <w:pPr>
        <w:pStyle w:val="PL"/>
        <w:rPr>
          <w:snapToGrid w:val="0"/>
        </w:rPr>
      </w:pPr>
      <w:r w:rsidRPr="00EA5FA7">
        <w:rPr>
          <w:snapToGrid w:val="0"/>
        </w:rPr>
        <w:t>DRX-Config ::= OCTET STRING</w:t>
      </w:r>
    </w:p>
    <w:p w14:paraId="4FF98C53" w14:textId="77777777" w:rsidR="00CA578F" w:rsidRPr="00EA5FA7" w:rsidRDefault="00CA578F" w:rsidP="00CA578F">
      <w:pPr>
        <w:pStyle w:val="PL"/>
        <w:rPr>
          <w:snapToGrid w:val="0"/>
        </w:rPr>
      </w:pPr>
    </w:p>
    <w:p w14:paraId="33892AB7" w14:textId="77777777" w:rsidR="00CA578F" w:rsidRPr="00EA5FA7" w:rsidRDefault="00CA578F" w:rsidP="00CA578F">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0386ACD" w14:textId="77777777" w:rsidR="00CA578F" w:rsidRPr="00EA5FA7" w:rsidRDefault="00CA578F" w:rsidP="00CA578F">
      <w:pPr>
        <w:pStyle w:val="PL"/>
        <w:rPr>
          <w:noProof w:val="0"/>
          <w:snapToGrid w:val="0"/>
        </w:rPr>
      </w:pPr>
    </w:p>
    <w:p w14:paraId="7F65F669" w14:textId="77777777" w:rsidR="00CA578F" w:rsidRPr="00EA5FA7" w:rsidRDefault="00CA578F" w:rsidP="00CA578F">
      <w:pPr>
        <w:pStyle w:val="PL"/>
        <w:rPr>
          <w:noProof w:val="0"/>
          <w:snapToGrid w:val="0"/>
        </w:rPr>
      </w:pPr>
      <w:r w:rsidRPr="00EA5FA7">
        <w:rPr>
          <w:noProof w:val="0"/>
          <w:snapToGrid w:val="0"/>
        </w:rPr>
        <w:t>DRX-LongCycleStartOffset ::= INTEGER (0..10239)</w:t>
      </w:r>
    </w:p>
    <w:p w14:paraId="05AB2657" w14:textId="77777777" w:rsidR="00CA578F" w:rsidRPr="00EA5FA7" w:rsidRDefault="00CA578F" w:rsidP="00CA578F">
      <w:pPr>
        <w:pStyle w:val="PL"/>
        <w:rPr>
          <w:noProof w:val="0"/>
          <w:snapToGrid w:val="0"/>
        </w:rPr>
      </w:pPr>
    </w:p>
    <w:p w14:paraId="11EA8564" w14:textId="77777777" w:rsidR="00CA578F" w:rsidRPr="00EA5FA7" w:rsidRDefault="00CA578F" w:rsidP="00CA578F">
      <w:pPr>
        <w:pStyle w:val="PL"/>
        <w:rPr>
          <w:noProof w:val="0"/>
          <w:snapToGrid w:val="0"/>
        </w:rPr>
      </w:pPr>
      <w:r w:rsidRPr="00EA5FA7">
        <w:rPr>
          <w:noProof w:val="0"/>
          <w:snapToGrid w:val="0"/>
        </w:rPr>
        <w:t>DUtoCURRCContainer ::= OCTET STRING</w:t>
      </w:r>
    </w:p>
    <w:p w14:paraId="6D0C0021" w14:textId="77777777" w:rsidR="00CA578F" w:rsidRPr="00EA5FA7" w:rsidRDefault="00CA578F" w:rsidP="00CA578F">
      <w:pPr>
        <w:pStyle w:val="PL"/>
        <w:rPr>
          <w:noProof w:val="0"/>
          <w:snapToGrid w:val="0"/>
        </w:rPr>
      </w:pPr>
    </w:p>
    <w:p w14:paraId="006DD1AD" w14:textId="77777777" w:rsidR="00CA578F" w:rsidRPr="00EA5FA7" w:rsidRDefault="00CA578F" w:rsidP="00CA578F">
      <w:pPr>
        <w:pStyle w:val="PL"/>
        <w:rPr>
          <w:noProof w:val="0"/>
          <w:snapToGrid w:val="0"/>
        </w:rPr>
      </w:pPr>
      <w:r w:rsidRPr="00EA5FA7">
        <w:rPr>
          <w:noProof w:val="0"/>
          <w:snapToGrid w:val="0"/>
        </w:rPr>
        <w:t>DUCURadioInformationType ::= CHOICE {</w:t>
      </w:r>
    </w:p>
    <w:p w14:paraId="10118BAE" w14:textId="77777777" w:rsidR="00CA578F" w:rsidRPr="00EA5FA7" w:rsidRDefault="00CA578F" w:rsidP="00CA578F">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C283DAD" w14:textId="77777777" w:rsidR="00CA578F" w:rsidRPr="00EA5FA7" w:rsidRDefault="00CA578F" w:rsidP="00CA578F">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7ED2BBF2" w14:textId="77777777" w:rsidR="00CA578F" w:rsidRPr="00EA5FA7" w:rsidRDefault="00CA578F" w:rsidP="00CA578F">
      <w:pPr>
        <w:pStyle w:val="PL"/>
        <w:rPr>
          <w:noProof w:val="0"/>
          <w:snapToGrid w:val="0"/>
        </w:rPr>
      </w:pPr>
      <w:r w:rsidRPr="00EA5FA7">
        <w:rPr>
          <w:noProof w:val="0"/>
          <w:snapToGrid w:val="0"/>
        </w:rPr>
        <w:t>}</w:t>
      </w:r>
    </w:p>
    <w:p w14:paraId="75812DE8" w14:textId="77777777" w:rsidR="00CA578F" w:rsidRPr="00EA5FA7" w:rsidRDefault="00CA578F" w:rsidP="00CA578F">
      <w:pPr>
        <w:pStyle w:val="PL"/>
        <w:rPr>
          <w:noProof w:val="0"/>
          <w:snapToGrid w:val="0"/>
        </w:rPr>
      </w:pPr>
    </w:p>
    <w:p w14:paraId="77CB1098" w14:textId="77777777" w:rsidR="00CA578F" w:rsidRPr="00EA5FA7" w:rsidRDefault="00CA578F" w:rsidP="00CA578F">
      <w:pPr>
        <w:pStyle w:val="PL"/>
        <w:rPr>
          <w:noProof w:val="0"/>
          <w:snapToGrid w:val="0"/>
        </w:rPr>
      </w:pPr>
      <w:r w:rsidRPr="00EA5FA7">
        <w:rPr>
          <w:noProof w:val="0"/>
          <w:snapToGrid w:val="0"/>
        </w:rPr>
        <w:t>DUCURadioInformationType-ExtIEs F1AP-PROTOCOL-IES ::= {</w:t>
      </w:r>
    </w:p>
    <w:p w14:paraId="4448860A" w14:textId="77777777" w:rsidR="00CA578F" w:rsidRPr="00EA5FA7" w:rsidRDefault="00CA578F" w:rsidP="00CA578F">
      <w:pPr>
        <w:pStyle w:val="PL"/>
        <w:rPr>
          <w:noProof w:val="0"/>
          <w:snapToGrid w:val="0"/>
        </w:rPr>
      </w:pPr>
      <w:r w:rsidRPr="00EA5FA7">
        <w:rPr>
          <w:noProof w:val="0"/>
          <w:snapToGrid w:val="0"/>
        </w:rPr>
        <w:tab/>
        <w:t>...</w:t>
      </w:r>
    </w:p>
    <w:p w14:paraId="2D4AF9FC" w14:textId="77777777" w:rsidR="00CA578F" w:rsidRPr="00EA5FA7" w:rsidRDefault="00CA578F" w:rsidP="00CA578F">
      <w:pPr>
        <w:pStyle w:val="PL"/>
        <w:rPr>
          <w:noProof w:val="0"/>
          <w:snapToGrid w:val="0"/>
        </w:rPr>
      </w:pPr>
      <w:r w:rsidRPr="00EA5FA7">
        <w:rPr>
          <w:noProof w:val="0"/>
          <w:snapToGrid w:val="0"/>
        </w:rPr>
        <w:t>}</w:t>
      </w:r>
    </w:p>
    <w:p w14:paraId="306515E9" w14:textId="77777777" w:rsidR="00CA578F" w:rsidRPr="00EA5FA7" w:rsidRDefault="00CA578F" w:rsidP="00CA578F">
      <w:pPr>
        <w:pStyle w:val="PL"/>
        <w:rPr>
          <w:noProof w:val="0"/>
          <w:snapToGrid w:val="0"/>
        </w:rPr>
      </w:pPr>
    </w:p>
    <w:p w14:paraId="31064B8F" w14:textId="77777777" w:rsidR="00CA578F" w:rsidRPr="00EA5FA7" w:rsidRDefault="00CA578F" w:rsidP="00CA578F">
      <w:pPr>
        <w:pStyle w:val="PL"/>
        <w:rPr>
          <w:noProof w:val="0"/>
          <w:snapToGrid w:val="0"/>
        </w:rPr>
      </w:pPr>
      <w:r w:rsidRPr="00EA5FA7">
        <w:rPr>
          <w:noProof w:val="0"/>
          <w:snapToGrid w:val="0"/>
        </w:rPr>
        <w:t>DUCURIMInformation ::= SEQUENCE {</w:t>
      </w:r>
    </w:p>
    <w:p w14:paraId="598D8477" w14:textId="77777777" w:rsidR="00CA578F" w:rsidRPr="00EA5FA7" w:rsidRDefault="00CA578F" w:rsidP="00CA578F">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251FA911" w14:textId="77777777" w:rsidR="00CA578F" w:rsidRPr="00EA5FA7" w:rsidRDefault="00CA578F" w:rsidP="00CA578F">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4AA5B0DD" w14:textId="77777777" w:rsidR="00CA578F" w:rsidRPr="00EA5FA7" w:rsidRDefault="00CA578F" w:rsidP="00CA578F">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517EF742"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0EE08B2D" w14:textId="77777777" w:rsidR="00CA578F" w:rsidRPr="00EA5FA7" w:rsidRDefault="00CA578F" w:rsidP="00CA578F">
      <w:pPr>
        <w:pStyle w:val="PL"/>
        <w:rPr>
          <w:noProof w:val="0"/>
          <w:snapToGrid w:val="0"/>
        </w:rPr>
      </w:pPr>
      <w:r w:rsidRPr="00EA5FA7">
        <w:rPr>
          <w:noProof w:val="0"/>
          <w:snapToGrid w:val="0"/>
        </w:rPr>
        <w:t>}</w:t>
      </w:r>
    </w:p>
    <w:p w14:paraId="5747FBE9" w14:textId="77777777" w:rsidR="00CA578F" w:rsidRPr="00EA5FA7" w:rsidRDefault="00CA578F" w:rsidP="00CA578F">
      <w:pPr>
        <w:pStyle w:val="PL"/>
        <w:rPr>
          <w:noProof w:val="0"/>
          <w:snapToGrid w:val="0"/>
        </w:rPr>
      </w:pPr>
    </w:p>
    <w:p w14:paraId="7F980D2E" w14:textId="77777777" w:rsidR="00CA578F" w:rsidRPr="00EA5FA7" w:rsidRDefault="00CA578F" w:rsidP="00CA578F">
      <w:pPr>
        <w:pStyle w:val="PL"/>
        <w:rPr>
          <w:noProof w:val="0"/>
          <w:snapToGrid w:val="0"/>
        </w:rPr>
      </w:pPr>
      <w:r w:rsidRPr="00EA5FA7">
        <w:rPr>
          <w:noProof w:val="0"/>
          <w:snapToGrid w:val="0"/>
        </w:rPr>
        <w:t>DUCURIMInformation-ExtIEs F1AP-PROTOCOL-EXTENSION ::= {</w:t>
      </w:r>
    </w:p>
    <w:p w14:paraId="073EA15D" w14:textId="77777777" w:rsidR="00CA578F" w:rsidRPr="00EA5FA7" w:rsidRDefault="00CA578F" w:rsidP="00CA578F">
      <w:pPr>
        <w:pStyle w:val="PL"/>
        <w:rPr>
          <w:noProof w:val="0"/>
          <w:snapToGrid w:val="0"/>
        </w:rPr>
      </w:pPr>
      <w:r w:rsidRPr="00EA5FA7">
        <w:rPr>
          <w:noProof w:val="0"/>
          <w:snapToGrid w:val="0"/>
        </w:rPr>
        <w:tab/>
        <w:t>...</w:t>
      </w:r>
    </w:p>
    <w:p w14:paraId="08C125CF" w14:textId="77777777" w:rsidR="00CA578F" w:rsidRPr="00EA5FA7" w:rsidRDefault="00CA578F" w:rsidP="00CA578F">
      <w:pPr>
        <w:pStyle w:val="PL"/>
        <w:rPr>
          <w:noProof w:val="0"/>
          <w:snapToGrid w:val="0"/>
        </w:rPr>
      </w:pPr>
      <w:r w:rsidRPr="00EA5FA7">
        <w:rPr>
          <w:noProof w:val="0"/>
          <w:snapToGrid w:val="0"/>
        </w:rPr>
        <w:t>}</w:t>
      </w:r>
    </w:p>
    <w:p w14:paraId="74D43270" w14:textId="77777777" w:rsidR="00CA578F" w:rsidRPr="00EA5FA7" w:rsidRDefault="00CA578F" w:rsidP="00CA578F">
      <w:pPr>
        <w:pStyle w:val="PL"/>
        <w:rPr>
          <w:noProof w:val="0"/>
          <w:snapToGrid w:val="0"/>
        </w:rPr>
      </w:pPr>
    </w:p>
    <w:p w14:paraId="0B9FF464" w14:textId="77777777" w:rsidR="00CA578F" w:rsidRPr="00EA5FA7" w:rsidRDefault="00CA578F" w:rsidP="00CA578F">
      <w:pPr>
        <w:pStyle w:val="PL"/>
        <w:rPr>
          <w:noProof w:val="0"/>
          <w:snapToGrid w:val="0"/>
        </w:rPr>
      </w:pPr>
      <w:r w:rsidRPr="00EA5FA7">
        <w:rPr>
          <w:noProof w:val="0"/>
          <w:snapToGrid w:val="0"/>
        </w:rPr>
        <w:t>DUtoCURRCInformation ::= SEQUENCE {</w:t>
      </w:r>
    </w:p>
    <w:p w14:paraId="126F63FE" w14:textId="77777777" w:rsidR="00CA578F" w:rsidRPr="00EA5FA7" w:rsidRDefault="00CA578F" w:rsidP="00CA578F">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65BBB93"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837C801" w14:textId="77777777" w:rsidR="00CA578F" w:rsidRPr="00EA5FA7" w:rsidRDefault="00CA578F" w:rsidP="00CA578F">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2F007A6C"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40655395" w14:textId="77777777" w:rsidR="00CA578F" w:rsidRPr="00EA5FA7" w:rsidRDefault="00CA578F" w:rsidP="00CA578F">
      <w:pPr>
        <w:pStyle w:val="PL"/>
        <w:rPr>
          <w:noProof w:val="0"/>
          <w:snapToGrid w:val="0"/>
        </w:rPr>
      </w:pPr>
      <w:r w:rsidRPr="00EA5FA7">
        <w:rPr>
          <w:noProof w:val="0"/>
          <w:snapToGrid w:val="0"/>
        </w:rPr>
        <w:tab/>
        <w:t>...</w:t>
      </w:r>
    </w:p>
    <w:p w14:paraId="0A444683" w14:textId="77777777" w:rsidR="00CA578F" w:rsidRPr="00EA5FA7" w:rsidRDefault="00CA578F" w:rsidP="00CA578F">
      <w:pPr>
        <w:pStyle w:val="PL"/>
        <w:rPr>
          <w:noProof w:val="0"/>
          <w:snapToGrid w:val="0"/>
        </w:rPr>
      </w:pPr>
      <w:r w:rsidRPr="00EA5FA7">
        <w:rPr>
          <w:noProof w:val="0"/>
          <w:snapToGrid w:val="0"/>
        </w:rPr>
        <w:t>}</w:t>
      </w:r>
    </w:p>
    <w:p w14:paraId="7851B8B9" w14:textId="77777777" w:rsidR="00CA578F" w:rsidRPr="00EA5FA7" w:rsidRDefault="00CA578F" w:rsidP="00CA578F">
      <w:pPr>
        <w:pStyle w:val="PL"/>
        <w:rPr>
          <w:noProof w:val="0"/>
          <w:snapToGrid w:val="0"/>
        </w:rPr>
      </w:pPr>
    </w:p>
    <w:p w14:paraId="722886B1" w14:textId="77777777" w:rsidR="00CA578F" w:rsidRPr="00EA5FA7" w:rsidRDefault="00CA578F" w:rsidP="00CA578F">
      <w:pPr>
        <w:pStyle w:val="PL"/>
        <w:rPr>
          <w:noProof w:val="0"/>
          <w:snapToGrid w:val="0"/>
          <w:lang w:eastAsia="zh-CN"/>
        </w:rPr>
      </w:pPr>
      <w:r w:rsidRPr="00EA5FA7">
        <w:rPr>
          <w:noProof w:val="0"/>
          <w:snapToGrid w:val="0"/>
        </w:rPr>
        <w:t>DUtoCURRCInformation-ExtIEs F1AP-PROTOCOL-EXTENSION ::= {</w:t>
      </w:r>
    </w:p>
    <w:p w14:paraId="17C42D50" w14:textId="77777777" w:rsidR="00CA578F" w:rsidRPr="00EA5FA7" w:rsidRDefault="00CA578F" w:rsidP="00CA578F">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C0B1706" w14:textId="77777777" w:rsidR="00CA578F" w:rsidRPr="00EA5FA7" w:rsidRDefault="00CA578F" w:rsidP="00CA578F">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307F2D87" w14:textId="77777777" w:rsidR="00CA578F" w:rsidRPr="00EA5FA7" w:rsidRDefault="00CA578F" w:rsidP="00CA578F">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1A02608C" w14:textId="77777777" w:rsidR="00CA578F" w:rsidRPr="00EA5FA7" w:rsidRDefault="00CA578F" w:rsidP="00CA578F">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83E9FCB" w14:textId="77777777" w:rsidR="00CA578F" w:rsidRPr="00EA5FA7" w:rsidRDefault="00CA578F" w:rsidP="00CA578F">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45850CC8" w14:textId="77777777" w:rsidR="00CA578F" w:rsidRPr="00EA5FA7" w:rsidRDefault="00CA578F" w:rsidP="00CA578F">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C482CED" w14:textId="77777777" w:rsidR="00CA578F" w:rsidRPr="00EA5FA7" w:rsidRDefault="00CA578F" w:rsidP="00CA578F">
      <w:pPr>
        <w:pStyle w:val="PL"/>
        <w:rPr>
          <w:lang w:eastAsia="zh-CN"/>
        </w:rPr>
      </w:pPr>
      <w:r w:rsidRPr="00EA5FA7">
        <w:rPr>
          <w:lang w:eastAsia="zh-CN"/>
        </w:rPr>
        <w:lastRenderedPageBreak/>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7F03287" w14:textId="77777777" w:rsidR="00CA578F" w:rsidRPr="00EA5FA7" w:rsidRDefault="00CA578F" w:rsidP="00CA578F">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4CF21E2" w14:textId="77777777" w:rsidR="00CA578F" w:rsidRPr="00EA5FA7" w:rsidRDefault="00CA578F" w:rsidP="00CA578F">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953C7D3" w14:textId="77777777" w:rsidR="00CA578F" w:rsidRPr="00EA5FA7" w:rsidRDefault="00CA578F" w:rsidP="00CA578F">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E25B2B5" w14:textId="77777777" w:rsidR="00CA578F" w:rsidRPr="00EA5FA7" w:rsidRDefault="00CA578F" w:rsidP="00CA578F">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7745A769" w14:textId="77777777" w:rsidR="00CA578F" w:rsidRPr="00EA5FA7" w:rsidRDefault="00CA578F" w:rsidP="00CA578F">
      <w:pPr>
        <w:pStyle w:val="PL"/>
        <w:rPr>
          <w:noProof w:val="0"/>
          <w:snapToGrid w:val="0"/>
        </w:rPr>
      </w:pPr>
      <w:r w:rsidRPr="00EA5FA7">
        <w:rPr>
          <w:noProof w:val="0"/>
          <w:snapToGrid w:val="0"/>
        </w:rPr>
        <w:tab/>
        <w:t>...</w:t>
      </w:r>
    </w:p>
    <w:p w14:paraId="4634694C" w14:textId="77777777" w:rsidR="00CA578F" w:rsidRPr="00EA5FA7" w:rsidRDefault="00CA578F" w:rsidP="00CA578F">
      <w:pPr>
        <w:pStyle w:val="PL"/>
        <w:rPr>
          <w:noProof w:val="0"/>
          <w:snapToGrid w:val="0"/>
        </w:rPr>
      </w:pPr>
      <w:r w:rsidRPr="00EA5FA7">
        <w:rPr>
          <w:noProof w:val="0"/>
          <w:snapToGrid w:val="0"/>
        </w:rPr>
        <w:t>}</w:t>
      </w:r>
    </w:p>
    <w:p w14:paraId="63B84FB7" w14:textId="77777777" w:rsidR="00CA578F" w:rsidRPr="00EA5FA7" w:rsidRDefault="00CA578F" w:rsidP="00CA578F">
      <w:pPr>
        <w:pStyle w:val="PL"/>
        <w:rPr>
          <w:noProof w:val="0"/>
          <w:snapToGrid w:val="0"/>
        </w:rPr>
      </w:pPr>
    </w:p>
    <w:p w14:paraId="30D707C8" w14:textId="77777777" w:rsidR="00CA578F" w:rsidRPr="00EA5FA7" w:rsidRDefault="00CA578F" w:rsidP="00CA578F">
      <w:pPr>
        <w:pStyle w:val="PL"/>
        <w:rPr>
          <w:noProof w:val="0"/>
          <w:snapToGrid w:val="0"/>
        </w:rPr>
      </w:pPr>
      <w:r w:rsidRPr="00EA5FA7">
        <w:rPr>
          <w:noProof w:val="0"/>
          <w:snapToGrid w:val="0"/>
        </w:rPr>
        <w:t>DuplicationActivation ::= ENUMERATED{active,inactive,... }</w:t>
      </w:r>
    </w:p>
    <w:p w14:paraId="44525780" w14:textId="77777777" w:rsidR="00CA578F" w:rsidRPr="00EA5FA7" w:rsidRDefault="00CA578F" w:rsidP="00CA578F">
      <w:pPr>
        <w:pStyle w:val="PL"/>
        <w:rPr>
          <w:noProof w:val="0"/>
          <w:snapToGrid w:val="0"/>
        </w:rPr>
      </w:pPr>
    </w:p>
    <w:p w14:paraId="25F3AD28" w14:textId="77777777" w:rsidR="00CA578F" w:rsidRPr="00EA5FA7" w:rsidRDefault="00CA578F" w:rsidP="00CA578F">
      <w:pPr>
        <w:pStyle w:val="PL"/>
        <w:rPr>
          <w:noProof w:val="0"/>
          <w:snapToGrid w:val="0"/>
        </w:rPr>
      </w:pPr>
      <w:r w:rsidRPr="00EA5FA7">
        <w:rPr>
          <w:noProof w:val="0"/>
          <w:snapToGrid w:val="0"/>
        </w:rPr>
        <w:t>DuplicationIndication ::= ENUMERATED {true, ... , false }</w:t>
      </w:r>
    </w:p>
    <w:p w14:paraId="1046A157" w14:textId="77777777" w:rsidR="00CA578F" w:rsidRPr="00EA5FA7" w:rsidRDefault="00CA578F" w:rsidP="00CA578F">
      <w:pPr>
        <w:pStyle w:val="PL"/>
        <w:rPr>
          <w:noProof w:val="0"/>
          <w:snapToGrid w:val="0"/>
        </w:rPr>
      </w:pPr>
    </w:p>
    <w:p w14:paraId="00A836DD" w14:textId="77777777" w:rsidR="00CA578F" w:rsidRPr="00EA5FA7" w:rsidRDefault="00CA578F" w:rsidP="00CA578F">
      <w:pPr>
        <w:pStyle w:val="PL"/>
        <w:rPr>
          <w:noProof w:val="0"/>
          <w:snapToGrid w:val="0"/>
        </w:rPr>
      </w:pPr>
      <w:r w:rsidRPr="00EA5FA7">
        <w:rPr>
          <w:noProof w:val="0"/>
          <w:snapToGrid w:val="0"/>
        </w:rPr>
        <w:t>Dynamic5QIDescriptor</w:t>
      </w:r>
      <w:r w:rsidRPr="00EA5FA7">
        <w:rPr>
          <w:noProof w:val="0"/>
          <w:snapToGrid w:val="0"/>
        </w:rPr>
        <w:tab/>
        <w:t>::= SEQUENCE {</w:t>
      </w:r>
    </w:p>
    <w:p w14:paraId="504D6EDC" w14:textId="77777777" w:rsidR="00CA578F" w:rsidRPr="00EA5FA7" w:rsidRDefault="00CA578F" w:rsidP="00CA578F">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5A2DF11" w14:textId="77777777" w:rsidR="00CA578F" w:rsidRPr="00EA5FA7" w:rsidRDefault="00CA578F" w:rsidP="00CA578F">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45458C2" w14:textId="77777777" w:rsidR="00CA578F" w:rsidRPr="00EA5FA7" w:rsidRDefault="00CA578F" w:rsidP="00CA578F">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2DDCC31" w14:textId="77777777" w:rsidR="00CA578F" w:rsidRPr="00EA5FA7" w:rsidRDefault="00CA578F" w:rsidP="00CA578F">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1EF32BE" w14:textId="77777777" w:rsidR="00CA578F" w:rsidRPr="00EA5FA7" w:rsidRDefault="00CA578F" w:rsidP="00CA578F">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207A6CAF" w14:textId="77777777" w:rsidR="00CA578F" w:rsidRPr="00EA5FA7" w:rsidRDefault="00CA578F" w:rsidP="00CA578F">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3A82EE6" w14:textId="77777777" w:rsidR="00CA578F" w:rsidRPr="00EA5FA7" w:rsidRDefault="00CA578F" w:rsidP="00CA578F">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61BDF4F" w14:textId="77777777" w:rsidR="00CA578F" w:rsidRPr="00EA5FA7" w:rsidRDefault="00CA578F" w:rsidP="00CA578F">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652A48D" w14:textId="77777777" w:rsidR="00CA578F" w:rsidRPr="00EA5FA7" w:rsidRDefault="00CA578F" w:rsidP="00CA578F">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B7FA0AC"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A43AC18" w14:textId="77777777" w:rsidR="00CA578F" w:rsidRPr="00EA5FA7" w:rsidRDefault="00CA578F" w:rsidP="00CA578F">
      <w:pPr>
        <w:pStyle w:val="PL"/>
        <w:rPr>
          <w:noProof w:val="0"/>
          <w:snapToGrid w:val="0"/>
        </w:rPr>
      </w:pPr>
      <w:r w:rsidRPr="00EA5FA7">
        <w:rPr>
          <w:noProof w:val="0"/>
          <w:snapToGrid w:val="0"/>
        </w:rPr>
        <w:t>}</w:t>
      </w:r>
    </w:p>
    <w:p w14:paraId="512DE4BE" w14:textId="77777777" w:rsidR="00CA578F" w:rsidRPr="00EA5FA7" w:rsidRDefault="00CA578F" w:rsidP="00CA578F">
      <w:pPr>
        <w:pStyle w:val="PL"/>
        <w:rPr>
          <w:noProof w:val="0"/>
          <w:snapToGrid w:val="0"/>
        </w:rPr>
      </w:pPr>
    </w:p>
    <w:p w14:paraId="68AD2690" w14:textId="77777777" w:rsidR="00CA578F" w:rsidRPr="00EA5FA7" w:rsidRDefault="00CA578F" w:rsidP="00CA578F">
      <w:pPr>
        <w:pStyle w:val="PL"/>
        <w:rPr>
          <w:noProof w:val="0"/>
          <w:snapToGrid w:val="0"/>
        </w:rPr>
      </w:pPr>
      <w:r w:rsidRPr="00EA5FA7">
        <w:rPr>
          <w:noProof w:val="0"/>
          <w:snapToGrid w:val="0"/>
        </w:rPr>
        <w:t>Dynamic5QIDescriptor-ExtIEs F1AP-PROTOCOL-EXTENSION ::= {</w:t>
      </w:r>
    </w:p>
    <w:p w14:paraId="55AD3E79" w14:textId="77777777" w:rsidR="00CA578F" w:rsidRPr="00EA5FA7" w:rsidRDefault="00CA578F" w:rsidP="00CA578F">
      <w:pPr>
        <w:pStyle w:val="PL"/>
        <w:rPr>
          <w:noProof w:val="0"/>
          <w:snapToGrid w:val="0"/>
        </w:rPr>
      </w:pPr>
      <w:r w:rsidRPr="00EA5FA7">
        <w:rPr>
          <w:noProof w:val="0"/>
          <w:snapToGrid w:val="0"/>
        </w:rPr>
        <w:tab/>
        <w:t>...</w:t>
      </w:r>
    </w:p>
    <w:p w14:paraId="724291D4" w14:textId="77777777" w:rsidR="00CA578F" w:rsidRPr="00EA5FA7" w:rsidRDefault="00CA578F" w:rsidP="00CA578F">
      <w:pPr>
        <w:pStyle w:val="PL"/>
        <w:rPr>
          <w:noProof w:val="0"/>
          <w:snapToGrid w:val="0"/>
        </w:rPr>
      </w:pPr>
      <w:r w:rsidRPr="00EA5FA7">
        <w:rPr>
          <w:noProof w:val="0"/>
          <w:snapToGrid w:val="0"/>
        </w:rPr>
        <w:t>}</w:t>
      </w:r>
    </w:p>
    <w:p w14:paraId="7EE1651A" w14:textId="77777777" w:rsidR="00CA578F" w:rsidRPr="00EA5FA7" w:rsidRDefault="00CA578F" w:rsidP="00CA578F">
      <w:pPr>
        <w:pStyle w:val="PL"/>
        <w:rPr>
          <w:noProof w:val="0"/>
          <w:snapToGrid w:val="0"/>
        </w:rPr>
      </w:pPr>
    </w:p>
    <w:p w14:paraId="27F096A6" w14:textId="77777777" w:rsidR="00CA578F" w:rsidRPr="00EA5FA7" w:rsidRDefault="00CA578F" w:rsidP="00CA578F">
      <w:pPr>
        <w:pStyle w:val="PL"/>
        <w:outlineLvl w:val="3"/>
        <w:rPr>
          <w:noProof w:val="0"/>
          <w:snapToGrid w:val="0"/>
        </w:rPr>
      </w:pPr>
      <w:r w:rsidRPr="00EA5FA7">
        <w:rPr>
          <w:noProof w:val="0"/>
          <w:snapToGrid w:val="0"/>
        </w:rPr>
        <w:t>-- E</w:t>
      </w:r>
    </w:p>
    <w:p w14:paraId="53D0300D" w14:textId="77777777" w:rsidR="00CA578F" w:rsidRPr="00EA5FA7" w:rsidRDefault="00CA578F" w:rsidP="00CA578F">
      <w:pPr>
        <w:pStyle w:val="PL"/>
        <w:rPr>
          <w:noProof w:val="0"/>
        </w:rPr>
      </w:pPr>
    </w:p>
    <w:p w14:paraId="74D04314" w14:textId="77777777" w:rsidR="00CA578F" w:rsidRPr="00EA5FA7" w:rsidRDefault="00CA578F" w:rsidP="00CA578F">
      <w:pPr>
        <w:pStyle w:val="PL"/>
        <w:rPr>
          <w:noProof w:val="0"/>
        </w:rPr>
      </w:pPr>
      <w:r w:rsidRPr="00EA5FA7">
        <w:rPr>
          <w:noProof w:val="0"/>
        </w:rPr>
        <w:t>Endpoint-IP-address-and-port ::=SEQUENCE {</w:t>
      </w:r>
    </w:p>
    <w:p w14:paraId="74AA46BB" w14:textId="77777777" w:rsidR="00CA578F" w:rsidRPr="00EA5FA7" w:rsidRDefault="00CA578F" w:rsidP="00CA578F">
      <w:pPr>
        <w:pStyle w:val="PL"/>
        <w:rPr>
          <w:noProof w:val="0"/>
        </w:rPr>
      </w:pPr>
      <w:r w:rsidRPr="00EA5FA7">
        <w:rPr>
          <w:noProof w:val="0"/>
        </w:rPr>
        <w:tab/>
        <w:t>endpointIPAddress TransportLayerAddress,</w:t>
      </w:r>
    </w:p>
    <w:p w14:paraId="43686680"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17310C00" w14:textId="77777777" w:rsidR="00CA578F" w:rsidRPr="00EA5FA7" w:rsidRDefault="00CA578F" w:rsidP="00CA578F">
      <w:pPr>
        <w:pStyle w:val="PL"/>
        <w:rPr>
          <w:noProof w:val="0"/>
        </w:rPr>
      </w:pPr>
      <w:r w:rsidRPr="00EA5FA7">
        <w:rPr>
          <w:noProof w:val="0"/>
        </w:rPr>
        <w:t>}</w:t>
      </w:r>
    </w:p>
    <w:p w14:paraId="4FA62B20" w14:textId="77777777" w:rsidR="00CA578F" w:rsidRPr="00EA5FA7" w:rsidRDefault="00CA578F" w:rsidP="00CA578F">
      <w:pPr>
        <w:pStyle w:val="PL"/>
        <w:rPr>
          <w:noProof w:val="0"/>
        </w:rPr>
      </w:pPr>
    </w:p>
    <w:p w14:paraId="34D13D46" w14:textId="77777777" w:rsidR="00CA578F" w:rsidRPr="00EA5FA7" w:rsidRDefault="00CA578F" w:rsidP="00CA578F">
      <w:pPr>
        <w:pStyle w:val="PL"/>
        <w:rPr>
          <w:noProof w:val="0"/>
        </w:rPr>
      </w:pPr>
      <w:r w:rsidRPr="00EA5FA7">
        <w:rPr>
          <w:noProof w:val="0"/>
        </w:rPr>
        <w:t>Endpoint-IP-address-and-port-ExtIEs F1AP-PROTOCOL-EXTENSION ::= {</w:t>
      </w:r>
    </w:p>
    <w:p w14:paraId="5A286751" w14:textId="77777777" w:rsidR="00CA578F" w:rsidRPr="00EA5FA7" w:rsidRDefault="00CA578F" w:rsidP="00CA578F">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5B1073CD" w14:textId="77777777" w:rsidR="00CA578F" w:rsidRPr="00EA5FA7" w:rsidRDefault="00CA578F" w:rsidP="00CA578F">
      <w:pPr>
        <w:pStyle w:val="PL"/>
      </w:pPr>
      <w:r w:rsidRPr="00EA5FA7">
        <w:tab/>
        <w:t>...</w:t>
      </w:r>
    </w:p>
    <w:p w14:paraId="21377676" w14:textId="77777777" w:rsidR="00CA578F" w:rsidRPr="00EA5FA7" w:rsidRDefault="00CA578F" w:rsidP="00CA578F">
      <w:pPr>
        <w:pStyle w:val="PL"/>
      </w:pPr>
      <w:r w:rsidRPr="00EA5FA7">
        <w:t>}</w:t>
      </w:r>
    </w:p>
    <w:p w14:paraId="67C8516D" w14:textId="77777777" w:rsidR="00CA578F" w:rsidRPr="00EA5FA7" w:rsidRDefault="00CA578F" w:rsidP="00CA578F">
      <w:pPr>
        <w:pStyle w:val="PL"/>
        <w:rPr>
          <w:noProof w:val="0"/>
        </w:rPr>
      </w:pPr>
    </w:p>
    <w:p w14:paraId="0AE8A428" w14:textId="77777777" w:rsidR="00CA578F" w:rsidRPr="00EA5FA7" w:rsidRDefault="00CA578F" w:rsidP="00CA578F">
      <w:pPr>
        <w:pStyle w:val="PL"/>
        <w:rPr>
          <w:noProof w:val="0"/>
        </w:rPr>
      </w:pPr>
      <w:r w:rsidRPr="00EA5FA7">
        <w:rPr>
          <w:noProof w:val="0"/>
        </w:rPr>
        <w:t>ExtendedAvailablePLMN-List ::= SEQUENCE (SIZE(1..maxnoofExtendedBPLMNs)) OF ExtendedAvailablePLMN-Item</w:t>
      </w:r>
    </w:p>
    <w:p w14:paraId="19EE590B" w14:textId="77777777" w:rsidR="00CA578F" w:rsidRPr="00EA5FA7" w:rsidRDefault="00CA578F" w:rsidP="00CA578F">
      <w:pPr>
        <w:pStyle w:val="PL"/>
        <w:rPr>
          <w:noProof w:val="0"/>
        </w:rPr>
      </w:pPr>
    </w:p>
    <w:p w14:paraId="67DAAB8C" w14:textId="77777777" w:rsidR="00CA578F" w:rsidRPr="00EA5FA7" w:rsidRDefault="00CA578F" w:rsidP="00CA578F">
      <w:pPr>
        <w:pStyle w:val="PL"/>
        <w:rPr>
          <w:noProof w:val="0"/>
        </w:rPr>
      </w:pPr>
      <w:r w:rsidRPr="00EA5FA7">
        <w:rPr>
          <w:noProof w:val="0"/>
        </w:rPr>
        <w:t>ExtendedAvailablePLMN-Item ::= SEQUENCE {</w:t>
      </w:r>
    </w:p>
    <w:p w14:paraId="4AF40EAC" w14:textId="77777777" w:rsidR="00CA578F" w:rsidRPr="00EA5FA7" w:rsidRDefault="00CA578F" w:rsidP="00CA578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FE3BD25"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2EDBF40F" w14:textId="77777777" w:rsidR="00CA578F" w:rsidRPr="00EA5FA7" w:rsidRDefault="00CA578F" w:rsidP="00CA578F">
      <w:pPr>
        <w:pStyle w:val="PL"/>
        <w:rPr>
          <w:noProof w:val="0"/>
        </w:rPr>
      </w:pPr>
      <w:r w:rsidRPr="00EA5FA7">
        <w:rPr>
          <w:noProof w:val="0"/>
        </w:rPr>
        <w:t>}</w:t>
      </w:r>
    </w:p>
    <w:p w14:paraId="472E9F18" w14:textId="77777777" w:rsidR="00CA578F" w:rsidRPr="00EA5FA7" w:rsidRDefault="00CA578F" w:rsidP="00CA578F">
      <w:pPr>
        <w:pStyle w:val="PL"/>
        <w:rPr>
          <w:noProof w:val="0"/>
        </w:rPr>
      </w:pPr>
    </w:p>
    <w:p w14:paraId="629A25AC" w14:textId="77777777" w:rsidR="00CA578F" w:rsidRPr="00EA5FA7" w:rsidRDefault="00CA578F" w:rsidP="00CA578F">
      <w:pPr>
        <w:pStyle w:val="PL"/>
        <w:rPr>
          <w:noProof w:val="0"/>
        </w:rPr>
      </w:pPr>
      <w:r w:rsidRPr="00EA5FA7">
        <w:rPr>
          <w:noProof w:val="0"/>
        </w:rPr>
        <w:t>ExtendedAvailablePLMN-Item-ExtIEs F1AP-PROTOCOL-EXTENSION ::= {</w:t>
      </w:r>
    </w:p>
    <w:p w14:paraId="4EA41C0A" w14:textId="77777777" w:rsidR="00CA578F" w:rsidRPr="00EA5FA7" w:rsidRDefault="00CA578F" w:rsidP="00CA578F">
      <w:pPr>
        <w:pStyle w:val="PL"/>
        <w:rPr>
          <w:noProof w:val="0"/>
        </w:rPr>
      </w:pPr>
      <w:r w:rsidRPr="00EA5FA7">
        <w:rPr>
          <w:noProof w:val="0"/>
        </w:rPr>
        <w:tab/>
        <w:t>...</w:t>
      </w:r>
    </w:p>
    <w:p w14:paraId="08D47C56" w14:textId="77777777" w:rsidR="00CA578F" w:rsidRPr="00EA5FA7" w:rsidRDefault="00CA578F" w:rsidP="00CA578F">
      <w:pPr>
        <w:pStyle w:val="PL"/>
        <w:rPr>
          <w:noProof w:val="0"/>
        </w:rPr>
      </w:pPr>
      <w:r w:rsidRPr="00EA5FA7">
        <w:rPr>
          <w:noProof w:val="0"/>
        </w:rPr>
        <w:t>}</w:t>
      </w:r>
    </w:p>
    <w:p w14:paraId="5AB29468" w14:textId="77777777" w:rsidR="00CA578F" w:rsidRPr="00EA5FA7" w:rsidRDefault="00CA578F" w:rsidP="00CA578F">
      <w:pPr>
        <w:pStyle w:val="PL"/>
        <w:rPr>
          <w:noProof w:val="0"/>
        </w:rPr>
      </w:pPr>
    </w:p>
    <w:p w14:paraId="0FF43738" w14:textId="77777777" w:rsidR="00CA578F" w:rsidRPr="00EA5FA7" w:rsidRDefault="00CA578F" w:rsidP="00CA578F">
      <w:pPr>
        <w:pStyle w:val="PL"/>
        <w:rPr>
          <w:noProof w:val="0"/>
        </w:rPr>
      </w:pPr>
      <w:r w:rsidRPr="00EA5FA7">
        <w:rPr>
          <w:noProof w:val="0"/>
        </w:rPr>
        <w:t>ExtendedServedPLMNs-List ::= SEQUENCE (SIZE(1.. maxnoofExtendedBPLMNs)) OF ExtendedServedPLMNs-Item</w:t>
      </w:r>
    </w:p>
    <w:p w14:paraId="26F7263A" w14:textId="77777777" w:rsidR="00CA578F" w:rsidRPr="00EA5FA7" w:rsidRDefault="00CA578F" w:rsidP="00CA578F">
      <w:pPr>
        <w:pStyle w:val="PL"/>
        <w:rPr>
          <w:noProof w:val="0"/>
        </w:rPr>
      </w:pPr>
    </w:p>
    <w:p w14:paraId="72825276" w14:textId="77777777" w:rsidR="00CA578F" w:rsidRPr="00EA5FA7" w:rsidRDefault="00CA578F" w:rsidP="00CA578F">
      <w:pPr>
        <w:pStyle w:val="PL"/>
        <w:rPr>
          <w:noProof w:val="0"/>
        </w:rPr>
      </w:pPr>
      <w:r w:rsidRPr="00EA5FA7">
        <w:rPr>
          <w:noProof w:val="0"/>
        </w:rPr>
        <w:t>ExtendedServedPLMNs-Item ::= SEQUENCE {</w:t>
      </w:r>
    </w:p>
    <w:p w14:paraId="0CA27F71" w14:textId="77777777" w:rsidR="00CA578F" w:rsidRPr="00EA5FA7" w:rsidRDefault="00CA578F" w:rsidP="00CA578F">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50FFCE38" w14:textId="77777777" w:rsidR="00CA578F" w:rsidRPr="00EA5FA7" w:rsidRDefault="00CA578F" w:rsidP="00CA578F">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00970EB8"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E1C4A30" w14:textId="77777777" w:rsidR="00CA578F" w:rsidRPr="00EA5FA7" w:rsidRDefault="00CA578F" w:rsidP="00CA578F">
      <w:pPr>
        <w:pStyle w:val="PL"/>
        <w:rPr>
          <w:noProof w:val="0"/>
        </w:rPr>
      </w:pPr>
      <w:r w:rsidRPr="00EA5FA7">
        <w:rPr>
          <w:noProof w:val="0"/>
        </w:rPr>
        <w:tab/>
        <w:t>...</w:t>
      </w:r>
    </w:p>
    <w:p w14:paraId="5E56E6C2" w14:textId="77777777" w:rsidR="00CA578F" w:rsidRPr="00EA5FA7" w:rsidRDefault="00CA578F" w:rsidP="00CA578F">
      <w:pPr>
        <w:pStyle w:val="PL"/>
        <w:rPr>
          <w:noProof w:val="0"/>
        </w:rPr>
      </w:pPr>
      <w:r w:rsidRPr="00EA5FA7">
        <w:rPr>
          <w:noProof w:val="0"/>
        </w:rPr>
        <w:t>}</w:t>
      </w:r>
    </w:p>
    <w:p w14:paraId="46DF852E" w14:textId="77777777" w:rsidR="00CA578F" w:rsidRPr="00EA5FA7" w:rsidRDefault="00CA578F" w:rsidP="00CA578F">
      <w:pPr>
        <w:pStyle w:val="PL"/>
        <w:rPr>
          <w:noProof w:val="0"/>
        </w:rPr>
      </w:pPr>
    </w:p>
    <w:p w14:paraId="08051459" w14:textId="77777777" w:rsidR="00CA578F" w:rsidRPr="00EA5FA7" w:rsidRDefault="00CA578F" w:rsidP="00CA578F">
      <w:pPr>
        <w:pStyle w:val="PL"/>
        <w:rPr>
          <w:noProof w:val="0"/>
        </w:rPr>
      </w:pPr>
      <w:r w:rsidRPr="00EA5FA7">
        <w:rPr>
          <w:noProof w:val="0"/>
        </w:rPr>
        <w:t>ExtendedServedPLMNs-ItemExtIEs F1AP-PROTOCOL-EXTENSION ::= {</w:t>
      </w:r>
    </w:p>
    <w:p w14:paraId="45EA5D9E" w14:textId="77777777" w:rsidR="00CA578F" w:rsidRPr="00EA5FA7" w:rsidRDefault="00CA578F" w:rsidP="00CA578F">
      <w:pPr>
        <w:pStyle w:val="PL"/>
        <w:rPr>
          <w:noProof w:val="0"/>
        </w:rPr>
      </w:pPr>
      <w:r w:rsidRPr="00EA5FA7">
        <w:rPr>
          <w:noProof w:val="0"/>
        </w:rPr>
        <w:tab/>
        <w:t>...</w:t>
      </w:r>
    </w:p>
    <w:p w14:paraId="4B165495" w14:textId="77777777" w:rsidR="00CA578F" w:rsidRPr="00EA5FA7" w:rsidRDefault="00CA578F" w:rsidP="00CA578F">
      <w:pPr>
        <w:pStyle w:val="PL"/>
        <w:rPr>
          <w:noProof w:val="0"/>
        </w:rPr>
      </w:pPr>
      <w:r w:rsidRPr="00EA5FA7">
        <w:rPr>
          <w:noProof w:val="0"/>
        </w:rPr>
        <w:lastRenderedPageBreak/>
        <w:t>}</w:t>
      </w:r>
    </w:p>
    <w:p w14:paraId="32B7BE55" w14:textId="77777777" w:rsidR="00CA578F" w:rsidRPr="00EA5FA7" w:rsidRDefault="00CA578F" w:rsidP="00CA578F">
      <w:pPr>
        <w:pStyle w:val="PL"/>
      </w:pPr>
    </w:p>
    <w:p w14:paraId="4E0D936D" w14:textId="77777777" w:rsidR="00CA578F" w:rsidRPr="00EA5FA7" w:rsidRDefault="00CA578F" w:rsidP="00CA578F">
      <w:pPr>
        <w:pStyle w:val="PL"/>
      </w:pPr>
      <w:r w:rsidRPr="00EA5FA7">
        <w:t>EUTRACells-List  ::= SEQUENCE (SIZE (1.. maxCellineNB)) OF EUTRACells-List-item</w:t>
      </w:r>
    </w:p>
    <w:p w14:paraId="79DDA08C" w14:textId="77777777" w:rsidR="00CA578F" w:rsidRPr="00EA5FA7" w:rsidRDefault="00CA578F" w:rsidP="00CA578F">
      <w:pPr>
        <w:pStyle w:val="PL"/>
      </w:pPr>
    </w:p>
    <w:p w14:paraId="466526E6" w14:textId="77777777" w:rsidR="00CA578F" w:rsidRPr="00EA5FA7" w:rsidRDefault="00CA578F" w:rsidP="00CA578F">
      <w:pPr>
        <w:pStyle w:val="PL"/>
      </w:pPr>
      <w:r w:rsidRPr="00EA5FA7">
        <w:t>EUTRACells-List-item ::= SEQUENCE {</w:t>
      </w:r>
    </w:p>
    <w:p w14:paraId="31923221" w14:textId="77777777" w:rsidR="00CA578F" w:rsidRPr="00EA5FA7" w:rsidRDefault="00CA578F" w:rsidP="00CA578F">
      <w:pPr>
        <w:pStyle w:val="PL"/>
      </w:pPr>
      <w:r w:rsidRPr="00EA5FA7">
        <w:tab/>
        <w:t>eUTRA-Cell-ID</w:t>
      </w:r>
      <w:r w:rsidRPr="00EA5FA7">
        <w:tab/>
      </w:r>
      <w:r w:rsidRPr="00EA5FA7">
        <w:tab/>
      </w:r>
      <w:r w:rsidRPr="00EA5FA7">
        <w:tab/>
      </w:r>
      <w:r w:rsidRPr="00EA5FA7">
        <w:tab/>
      </w:r>
      <w:r w:rsidRPr="00EA5FA7">
        <w:tab/>
        <w:t>EUTRA-Cell-ID,</w:t>
      </w:r>
    </w:p>
    <w:p w14:paraId="5099D708" w14:textId="77777777" w:rsidR="00CA578F" w:rsidRPr="00EA5FA7" w:rsidRDefault="00CA578F" w:rsidP="00CA578F">
      <w:pPr>
        <w:pStyle w:val="PL"/>
      </w:pPr>
      <w:r w:rsidRPr="00EA5FA7">
        <w:tab/>
        <w:t>served-EUTRA-Cells-Information</w:t>
      </w:r>
      <w:r w:rsidRPr="00EA5FA7">
        <w:tab/>
        <w:t>Served-EUTRA-Cells-Information,</w:t>
      </w:r>
    </w:p>
    <w:p w14:paraId="38DB2CD7" w14:textId="77777777" w:rsidR="00CA578F" w:rsidRPr="00EA5FA7" w:rsidRDefault="00CA578F" w:rsidP="00CA578F">
      <w:pPr>
        <w:pStyle w:val="PL"/>
      </w:pPr>
      <w:r w:rsidRPr="00EA5FA7">
        <w:tab/>
        <w:t>iE-Extensions ProtocolExtensionContainer { { EUTRACells-List-itemExtIEs } }    OPTIONAL</w:t>
      </w:r>
    </w:p>
    <w:p w14:paraId="4B541344" w14:textId="77777777" w:rsidR="00CA578F" w:rsidRPr="00EA5FA7" w:rsidRDefault="00CA578F" w:rsidP="00CA578F">
      <w:pPr>
        <w:pStyle w:val="PL"/>
      </w:pPr>
      <w:r w:rsidRPr="00EA5FA7">
        <w:t>}</w:t>
      </w:r>
    </w:p>
    <w:p w14:paraId="7373E567" w14:textId="77777777" w:rsidR="00CA578F" w:rsidRPr="00EA5FA7" w:rsidRDefault="00CA578F" w:rsidP="00CA578F">
      <w:pPr>
        <w:pStyle w:val="PL"/>
      </w:pPr>
    </w:p>
    <w:p w14:paraId="4034881E" w14:textId="77777777" w:rsidR="00CA578F" w:rsidRPr="00EA5FA7" w:rsidRDefault="00CA578F" w:rsidP="00CA578F">
      <w:pPr>
        <w:pStyle w:val="PL"/>
      </w:pPr>
      <w:r w:rsidRPr="00EA5FA7">
        <w:t>EUTRACells-List-itemExtIEs    F1AP-PROTOCOL-EXTENSION ::= {</w:t>
      </w:r>
    </w:p>
    <w:p w14:paraId="3A56CFB9" w14:textId="77777777" w:rsidR="00CA578F" w:rsidRPr="00EA5FA7" w:rsidRDefault="00CA578F" w:rsidP="00CA578F">
      <w:pPr>
        <w:pStyle w:val="PL"/>
      </w:pPr>
      <w:r w:rsidRPr="00EA5FA7">
        <w:tab/>
        <w:t>...</w:t>
      </w:r>
    </w:p>
    <w:p w14:paraId="2F6BCA78" w14:textId="77777777" w:rsidR="00CA578F" w:rsidRPr="00EA5FA7" w:rsidRDefault="00CA578F" w:rsidP="00CA578F">
      <w:pPr>
        <w:pStyle w:val="PL"/>
      </w:pPr>
      <w:r w:rsidRPr="00EA5FA7">
        <w:t>}</w:t>
      </w:r>
    </w:p>
    <w:p w14:paraId="55432466" w14:textId="77777777" w:rsidR="00CA578F" w:rsidRPr="00EA5FA7" w:rsidRDefault="00CA578F" w:rsidP="00CA578F">
      <w:pPr>
        <w:pStyle w:val="PL"/>
      </w:pPr>
    </w:p>
    <w:p w14:paraId="0BD84FD9" w14:textId="77777777" w:rsidR="00CA578F" w:rsidRPr="00EA5FA7" w:rsidRDefault="00CA578F" w:rsidP="00CA578F">
      <w:pPr>
        <w:pStyle w:val="PL"/>
      </w:pPr>
    </w:p>
    <w:p w14:paraId="047BF5CD" w14:textId="77777777" w:rsidR="00CA578F" w:rsidRPr="00EA5FA7" w:rsidRDefault="00CA578F" w:rsidP="00CA578F">
      <w:pPr>
        <w:pStyle w:val="PL"/>
      </w:pPr>
      <w:r w:rsidRPr="00EA5FA7">
        <w:t>EUTRA-Cell-ID ::= BIT STRING (SIZE(28))</w:t>
      </w:r>
    </w:p>
    <w:p w14:paraId="22917544" w14:textId="77777777" w:rsidR="00CA578F" w:rsidRPr="00EA5FA7" w:rsidRDefault="00CA578F" w:rsidP="00CA578F">
      <w:pPr>
        <w:pStyle w:val="PL"/>
        <w:rPr>
          <w:snapToGrid w:val="0"/>
          <w:lang w:eastAsia="zh-CN"/>
        </w:rPr>
      </w:pPr>
    </w:p>
    <w:p w14:paraId="414C8998" w14:textId="77777777" w:rsidR="00CA578F" w:rsidRPr="00EA5FA7" w:rsidRDefault="00CA578F" w:rsidP="00CA578F">
      <w:pPr>
        <w:pStyle w:val="PL"/>
        <w:rPr>
          <w:snapToGrid w:val="0"/>
          <w:lang w:eastAsia="zh-CN"/>
        </w:rPr>
      </w:pPr>
      <w:r w:rsidRPr="00EA5FA7">
        <w:rPr>
          <w:snapToGrid w:val="0"/>
          <w:lang w:eastAsia="zh-CN"/>
        </w:rPr>
        <w:t xml:space="preserve">EUTRA-Coex-FDD-Info ::= </w:t>
      </w:r>
      <w:r w:rsidRPr="00EA5FA7">
        <w:rPr>
          <w:snapToGrid w:val="0"/>
        </w:rPr>
        <w:t>SEQUENCE {</w:t>
      </w:r>
    </w:p>
    <w:p w14:paraId="30476888" w14:textId="77777777" w:rsidR="00CA578F" w:rsidRPr="00EA5FA7" w:rsidRDefault="00CA578F" w:rsidP="00CA578F">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E81FADB" w14:textId="77777777" w:rsidR="00CA578F" w:rsidRPr="00EA5FA7" w:rsidRDefault="00CA578F" w:rsidP="00CA578F">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B81680C" w14:textId="77777777" w:rsidR="00CA578F" w:rsidRPr="00EA5FA7" w:rsidRDefault="00CA578F" w:rsidP="00CA578F">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E814895" w14:textId="77777777" w:rsidR="00CA578F" w:rsidRPr="00EA5FA7" w:rsidRDefault="00CA578F" w:rsidP="00CA578F">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50CA6D1F" w14:textId="77777777" w:rsidR="00CA578F" w:rsidRPr="00EA5FA7" w:rsidRDefault="00CA578F" w:rsidP="00CA578F">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00C914CF" w14:textId="77777777" w:rsidR="00CA578F" w:rsidRPr="00EA5FA7" w:rsidRDefault="00CA578F" w:rsidP="00CA578F">
      <w:pPr>
        <w:pStyle w:val="PL"/>
        <w:rPr>
          <w:snapToGrid w:val="0"/>
        </w:rPr>
      </w:pPr>
      <w:r w:rsidRPr="00EA5FA7">
        <w:rPr>
          <w:snapToGrid w:val="0"/>
        </w:rPr>
        <w:tab/>
        <w:t>...</w:t>
      </w:r>
    </w:p>
    <w:p w14:paraId="3D2FF4CF" w14:textId="77777777" w:rsidR="00CA578F" w:rsidRPr="00EA5FA7" w:rsidRDefault="00CA578F" w:rsidP="00CA578F">
      <w:pPr>
        <w:pStyle w:val="PL"/>
        <w:rPr>
          <w:snapToGrid w:val="0"/>
          <w:lang w:eastAsia="zh-CN"/>
        </w:rPr>
      </w:pPr>
      <w:r w:rsidRPr="00EA5FA7">
        <w:rPr>
          <w:snapToGrid w:val="0"/>
          <w:lang w:eastAsia="zh-CN"/>
        </w:rPr>
        <w:t>}</w:t>
      </w:r>
    </w:p>
    <w:p w14:paraId="73CF7819" w14:textId="77777777" w:rsidR="00CA578F" w:rsidRPr="00EA5FA7" w:rsidRDefault="00CA578F" w:rsidP="00CA578F">
      <w:pPr>
        <w:pStyle w:val="PL"/>
        <w:rPr>
          <w:snapToGrid w:val="0"/>
        </w:rPr>
      </w:pPr>
    </w:p>
    <w:p w14:paraId="793F46A6" w14:textId="77777777" w:rsidR="00CA578F" w:rsidRPr="00EA5FA7" w:rsidRDefault="00CA578F" w:rsidP="00CA578F">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B8639FB" w14:textId="77777777" w:rsidR="00CA578F" w:rsidRPr="00EA5FA7" w:rsidRDefault="00CA578F" w:rsidP="00CA578F">
      <w:pPr>
        <w:pStyle w:val="PL"/>
        <w:rPr>
          <w:snapToGrid w:val="0"/>
        </w:rPr>
      </w:pPr>
      <w:r w:rsidRPr="00EA5FA7">
        <w:rPr>
          <w:snapToGrid w:val="0"/>
        </w:rPr>
        <w:tab/>
        <w:t>...</w:t>
      </w:r>
    </w:p>
    <w:p w14:paraId="376B0669" w14:textId="77777777" w:rsidR="00CA578F" w:rsidRPr="00EA5FA7" w:rsidRDefault="00CA578F" w:rsidP="00CA578F">
      <w:pPr>
        <w:pStyle w:val="PL"/>
        <w:rPr>
          <w:snapToGrid w:val="0"/>
        </w:rPr>
      </w:pPr>
      <w:r w:rsidRPr="00EA5FA7">
        <w:rPr>
          <w:snapToGrid w:val="0"/>
        </w:rPr>
        <w:t>}</w:t>
      </w:r>
    </w:p>
    <w:p w14:paraId="1FE1B4C7" w14:textId="77777777" w:rsidR="00CA578F" w:rsidRPr="00EA5FA7" w:rsidRDefault="00CA578F" w:rsidP="00CA578F">
      <w:pPr>
        <w:pStyle w:val="PL"/>
        <w:rPr>
          <w:snapToGrid w:val="0"/>
          <w:lang w:eastAsia="zh-CN"/>
        </w:rPr>
      </w:pPr>
    </w:p>
    <w:p w14:paraId="30E0E679" w14:textId="77777777" w:rsidR="00CA578F" w:rsidRPr="00EA5FA7" w:rsidRDefault="00CA578F" w:rsidP="00CA578F">
      <w:pPr>
        <w:pStyle w:val="PL"/>
        <w:rPr>
          <w:snapToGrid w:val="0"/>
          <w:lang w:eastAsia="zh-CN"/>
        </w:rPr>
      </w:pPr>
      <w:r w:rsidRPr="00EA5FA7">
        <w:rPr>
          <w:snapToGrid w:val="0"/>
          <w:lang w:eastAsia="zh-CN"/>
        </w:rPr>
        <w:t>EUTRA-Coex-Mode-Info ::= CHOICE {</w:t>
      </w:r>
    </w:p>
    <w:p w14:paraId="3EF681EE" w14:textId="77777777" w:rsidR="00CA578F" w:rsidRPr="00EA5FA7" w:rsidRDefault="00CA578F" w:rsidP="00CA578F">
      <w:pPr>
        <w:pStyle w:val="PL"/>
      </w:pPr>
      <w:r w:rsidRPr="00EA5FA7">
        <w:rPr>
          <w:snapToGrid w:val="0"/>
          <w:lang w:eastAsia="zh-CN"/>
        </w:rPr>
        <w:tab/>
      </w:r>
      <w:r w:rsidRPr="00EA5FA7">
        <w:t>fDD</w:t>
      </w:r>
      <w:r w:rsidRPr="00EA5FA7">
        <w:tab/>
      </w:r>
      <w:r w:rsidRPr="00EA5FA7">
        <w:tab/>
        <w:t>EUTRA-Coex-FDD-Info,</w:t>
      </w:r>
    </w:p>
    <w:p w14:paraId="11E3565D" w14:textId="77777777" w:rsidR="00CA578F" w:rsidRPr="00EA5FA7" w:rsidRDefault="00CA578F" w:rsidP="00CA578F">
      <w:pPr>
        <w:pStyle w:val="PL"/>
      </w:pPr>
      <w:r w:rsidRPr="00EA5FA7">
        <w:tab/>
        <w:t>tDD</w:t>
      </w:r>
      <w:r w:rsidRPr="00EA5FA7">
        <w:tab/>
      </w:r>
      <w:r w:rsidRPr="00EA5FA7">
        <w:tab/>
        <w:t>EUTRA-Coex-TDD-Info,</w:t>
      </w:r>
    </w:p>
    <w:p w14:paraId="5974EB86" w14:textId="77777777" w:rsidR="00CA578F" w:rsidRPr="00EA5FA7" w:rsidRDefault="00CA578F" w:rsidP="00CA578F">
      <w:pPr>
        <w:pStyle w:val="PL"/>
        <w:rPr>
          <w:snapToGrid w:val="0"/>
        </w:rPr>
      </w:pPr>
      <w:r w:rsidRPr="00EA5FA7">
        <w:tab/>
      </w:r>
      <w:r w:rsidRPr="00EA5FA7">
        <w:rPr>
          <w:snapToGrid w:val="0"/>
        </w:rPr>
        <w:t>...</w:t>
      </w:r>
    </w:p>
    <w:p w14:paraId="757C674B" w14:textId="77777777" w:rsidR="00CA578F" w:rsidRPr="00EA5FA7" w:rsidRDefault="00CA578F" w:rsidP="00CA578F">
      <w:pPr>
        <w:pStyle w:val="PL"/>
        <w:rPr>
          <w:snapToGrid w:val="0"/>
          <w:lang w:eastAsia="zh-CN"/>
        </w:rPr>
      </w:pPr>
      <w:r w:rsidRPr="00EA5FA7">
        <w:rPr>
          <w:snapToGrid w:val="0"/>
          <w:lang w:eastAsia="zh-CN"/>
        </w:rPr>
        <w:t>}</w:t>
      </w:r>
    </w:p>
    <w:p w14:paraId="40938C80" w14:textId="77777777" w:rsidR="00CA578F" w:rsidRPr="00EA5FA7" w:rsidRDefault="00CA578F" w:rsidP="00CA578F">
      <w:pPr>
        <w:pStyle w:val="PL"/>
        <w:rPr>
          <w:snapToGrid w:val="0"/>
          <w:lang w:eastAsia="zh-CN"/>
        </w:rPr>
      </w:pPr>
    </w:p>
    <w:p w14:paraId="7781E5D6" w14:textId="77777777" w:rsidR="00CA578F" w:rsidRPr="00EA5FA7" w:rsidRDefault="00CA578F" w:rsidP="00CA578F">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4D5B2CB1" w14:textId="77777777" w:rsidR="00CA578F" w:rsidRPr="00EA5FA7" w:rsidRDefault="00CA578F" w:rsidP="00CA578F">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3DCE5625" w14:textId="77777777" w:rsidR="00CA578F" w:rsidRPr="00EA5FA7" w:rsidRDefault="00CA578F" w:rsidP="00CA578F">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2FCBAD19" w14:textId="77777777" w:rsidR="00CA578F" w:rsidRPr="00EA5FA7" w:rsidRDefault="00CA578F" w:rsidP="00CA578F">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3BC61E3" w14:textId="77777777" w:rsidR="00CA578F" w:rsidRPr="00EA5FA7" w:rsidRDefault="00CA578F" w:rsidP="00CA578F">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D041815"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011CB693" w14:textId="77777777" w:rsidR="00CA578F" w:rsidRPr="00EA5FA7" w:rsidRDefault="00CA578F" w:rsidP="00CA578F">
      <w:pPr>
        <w:pStyle w:val="PL"/>
        <w:rPr>
          <w:noProof w:val="0"/>
          <w:snapToGrid w:val="0"/>
        </w:rPr>
      </w:pPr>
      <w:r w:rsidRPr="00EA5FA7">
        <w:rPr>
          <w:noProof w:val="0"/>
          <w:snapToGrid w:val="0"/>
        </w:rPr>
        <w:tab/>
        <w:t>...</w:t>
      </w:r>
    </w:p>
    <w:p w14:paraId="4594C9D1"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780F3B67" w14:textId="77777777" w:rsidR="00CA578F" w:rsidRPr="00EA5FA7" w:rsidRDefault="00CA578F" w:rsidP="00CA578F">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7B66D9F9" w14:textId="77777777" w:rsidR="00CA578F" w:rsidRPr="00EA5FA7" w:rsidRDefault="00CA578F" w:rsidP="00CA578F">
      <w:pPr>
        <w:pStyle w:val="PL"/>
        <w:rPr>
          <w:noProof w:val="0"/>
          <w:snapToGrid w:val="0"/>
        </w:rPr>
      </w:pPr>
      <w:r w:rsidRPr="00EA5FA7">
        <w:rPr>
          <w:noProof w:val="0"/>
          <w:snapToGrid w:val="0"/>
        </w:rPr>
        <w:tab/>
        <w:t>...</w:t>
      </w:r>
    </w:p>
    <w:p w14:paraId="33C51387" w14:textId="77777777" w:rsidR="00CA578F" w:rsidRPr="00EA5FA7" w:rsidRDefault="00CA578F" w:rsidP="00CA578F">
      <w:pPr>
        <w:pStyle w:val="PL"/>
        <w:rPr>
          <w:noProof w:val="0"/>
          <w:snapToGrid w:val="0"/>
        </w:rPr>
      </w:pPr>
      <w:r w:rsidRPr="00EA5FA7">
        <w:rPr>
          <w:noProof w:val="0"/>
          <w:snapToGrid w:val="0"/>
        </w:rPr>
        <w:t>}</w:t>
      </w:r>
    </w:p>
    <w:p w14:paraId="2A8AF571" w14:textId="77777777" w:rsidR="00CA578F" w:rsidRPr="00EA5FA7" w:rsidRDefault="00CA578F" w:rsidP="00CA578F">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FF6A9E6" w14:textId="77777777" w:rsidR="00CA578F" w:rsidRPr="00EA5FA7" w:rsidRDefault="00CA578F" w:rsidP="00CA578F">
      <w:pPr>
        <w:pStyle w:val="PL"/>
        <w:rPr>
          <w:snapToGrid w:val="0"/>
          <w:lang w:eastAsia="zh-CN"/>
        </w:rPr>
      </w:pPr>
      <w:r w:rsidRPr="00EA5FA7">
        <w:rPr>
          <w:snapToGrid w:val="0"/>
          <w:lang w:eastAsia="zh-CN"/>
        </w:rPr>
        <w:tab/>
        <w:t>normal,</w:t>
      </w:r>
    </w:p>
    <w:p w14:paraId="24E098B9" w14:textId="77777777" w:rsidR="00CA578F" w:rsidRPr="00EA5FA7" w:rsidRDefault="00CA578F" w:rsidP="00CA578F">
      <w:pPr>
        <w:pStyle w:val="PL"/>
        <w:rPr>
          <w:snapToGrid w:val="0"/>
          <w:lang w:eastAsia="zh-CN"/>
        </w:rPr>
      </w:pPr>
      <w:r w:rsidRPr="00EA5FA7">
        <w:rPr>
          <w:snapToGrid w:val="0"/>
          <w:lang w:eastAsia="zh-CN"/>
        </w:rPr>
        <w:tab/>
        <w:t>extended,</w:t>
      </w:r>
    </w:p>
    <w:p w14:paraId="574FC593" w14:textId="77777777" w:rsidR="00CA578F" w:rsidRPr="00EA5FA7" w:rsidRDefault="00CA578F" w:rsidP="00CA578F">
      <w:pPr>
        <w:pStyle w:val="PL"/>
        <w:rPr>
          <w:snapToGrid w:val="0"/>
        </w:rPr>
      </w:pPr>
      <w:r w:rsidRPr="00EA5FA7">
        <w:rPr>
          <w:snapToGrid w:val="0"/>
        </w:rPr>
        <w:tab/>
        <w:t>...</w:t>
      </w:r>
    </w:p>
    <w:p w14:paraId="2A5B8679" w14:textId="77777777" w:rsidR="00CA578F" w:rsidRPr="00EA5FA7" w:rsidRDefault="00CA578F" w:rsidP="00CA578F">
      <w:pPr>
        <w:pStyle w:val="PL"/>
        <w:rPr>
          <w:snapToGrid w:val="0"/>
          <w:lang w:eastAsia="zh-CN"/>
        </w:rPr>
      </w:pPr>
      <w:r w:rsidRPr="00EA5FA7">
        <w:rPr>
          <w:snapToGrid w:val="0"/>
          <w:lang w:eastAsia="zh-CN"/>
        </w:rPr>
        <w:t>}</w:t>
      </w:r>
    </w:p>
    <w:p w14:paraId="1442A348" w14:textId="77777777" w:rsidR="00CA578F" w:rsidRPr="00EA5FA7" w:rsidRDefault="00CA578F" w:rsidP="00CA578F">
      <w:pPr>
        <w:pStyle w:val="PL"/>
        <w:rPr>
          <w:snapToGrid w:val="0"/>
          <w:lang w:eastAsia="zh-CN"/>
        </w:rPr>
      </w:pPr>
    </w:p>
    <w:p w14:paraId="5B7EB408" w14:textId="77777777" w:rsidR="00CA578F" w:rsidRPr="00EA5FA7" w:rsidRDefault="00CA578F" w:rsidP="00CA578F">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26CD7D8F" w14:textId="77777777" w:rsidR="00CA578F" w:rsidRPr="00EA5FA7" w:rsidRDefault="00CA578F" w:rsidP="00CA578F">
      <w:pPr>
        <w:pStyle w:val="PL"/>
        <w:rPr>
          <w:snapToGrid w:val="0"/>
          <w:lang w:eastAsia="zh-CN"/>
        </w:rPr>
      </w:pPr>
      <w:r w:rsidRPr="00EA5FA7">
        <w:rPr>
          <w:snapToGrid w:val="0"/>
          <w:lang w:eastAsia="zh-CN"/>
        </w:rPr>
        <w:tab/>
        <w:t>normal,</w:t>
      </w:r>
    </w:p>
    <w:p w14:paraId="3456AAF2" w14:textId="77777777" w:rsidR="00CA578F" w:rsidRPr="00EA5FA7" w:rsidRDefault="00CA578F" w:rsidP="00CA578F">
      <w:pPr>
        <w:pStyle w:val="PL"/>
        <w:rPr>
          <w:snapToGrid w:val="0"/>
          <w:lang w:eastAsia="zh-CN"/>
        </w:rPr>
      </w:pPr>
      <w:r w:rsidRPr="00EA5FA7">
        <w:rPr>
          <w:snapToGrid w:val="0"/>
          <w:lang w:eastAsia="zh-CN"/>
        </w:rPr>
        <w:tab/>
        <w:t>extended,</w:t>
      </w:r>
    </w:p>
    <w:p w14:paraId="7BE8D124" w14:textId="77777777" w:rsidR="00CA578F" w:rsidRPr="00EA5FA7" w:rsidRDefault="00CA578F" w:rsidP="00CA578F">
      <w:pPr>
        <w:pStyle w:val="PL"/>
        <w:rPr>
          <w:snapToGrid w:val="0"/>
        </w:rPr>
      </w:pPr>
      <w:r w:rsidRPr="00EA5FA7">
        <w:rPr>
          <w:snapToGrid w:val="0"/>
        </w:rPr>
        <w:tab/>
        <w:t>...</w:t>
      </w:r>
    </w:p>
    <w:p w14:paraId="2DAC3A01" w14:textId="77777777" w:rsidR="00CA578F" w:rsidRPr="00EA5FA7" w:rsidRDefault="00CA578F" w:rsidP="00CA578F">
      <w:pPr>
        <w:pStyle w:val="PL"/>
        <w:rPr>
          <w:snapToGrid w:val="0"/>
          <w:lang w:eastAsia="zh-CN"/>
        </w:rPr>
      </w:pPr>
      <w:r w:rsidRPr="00EA5FA7">
        <w:rPr>
          <w:snapToGrid w:val="0"/>
          <w:lang w:eastAsia="zh-CN"/>
        </w:rPr>
        <w:t>}</w:t>
      </w:r>
    </w:p>
    <w:p w14:paraId="433A0FCE" w14:textId="77777777" w:rsidR="00CA578F" w:rsidRPr="00EA5FA7" w:rsidRDefault="00CA578F" w:rsidP="00CA578F">
      <w:pPr>
        <w:pStyle w:val="PL"/>
        <w:rPr>
          <w:noProof w:val="0"/>
          <w:snapToGrid w:val="0"/>
          <w:lang w:eastAsia="zh-CN"/>
        </w:rPr>
      </w:pPr>
    </w:p>
    <w:p w14:paraId="257D2AB4" w14:textId="77777777" w:rsidR="00CA578F" w:rsidRPr="00EA5FA7" w:rsidRDefault="00CA578F" w:rsidP="00CA578F">
      <w:pPr>
        <w:pStyle w:val="PL"/>
        <w:rPr>
          <w:noProof w:val="0"/>
          <w:snapToGrid w:val="0"/>
          <w:lang w:eastAsia="zh-CN"/>
        </w:rPr>
      </w:pPr>
      <w:r w:rsidRPr="00EA5FA7">
        <w:rPr>
          <w:noProof w:val="0"/>
          <w:snapToGrid w:val="0"/>
          <w:lang w:eastAsia="zh-CN"/>
        </w:rPr>
        <w:t>EUTRA-PRACH-Configuration ::= SEQUENCE {</w:t>
      </w:r>
    </w:p>
    <w:p w14:paraId="4DDBFF33" w14:textId="77777777" w:rsidR="00CA578F" w:rsidRPr="00EA5FA7" w:rsidRDefault="00CA578F" w:rsidP="00CA578F">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0BDA3021" w14:textId="77777777" w:rsidR="00CA578F" w:rsidRPr="00EA5FA7" w:rsidRDefault="00CA578F" w:rsidP="00CA578F">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C752B58" w14:textId="77777777" w:rsidR="00CA578F" w:rsidRPr="00EA5FA7" w:rsidRDefault="00CA578F" w:rsidP="00CA578F">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460CA224" w14:textId="77777777" w:rsidR="00CA578F" w:rsidRPr="00EA5FA7" w:rsidRDefault="00CA578F" w:rsidP="00CA578F">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DB50A61" w14:textId="77777777" w:rsidR="00CA578F" w:rsidRPr="00EA5FA7" w:rsidRDefault="00CA578F" w:rsidP="00CA578F">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555C1A22" w14:textId="77777777" w:rsidR="00CA578F" w:rsidRPr="00EA5FA7" w:rsidRDefault="00CA578F" w:rsidP="00CA578F">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49635D99" w14:textId="77777777" w:rsidR="00CA578F" w:rsidRPr="00EA5FA7" w:rsidRDefault="00CA578F" w:rsidP="00CA578F">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040A88DB" w14:textId="77777777" w:rsidR="00CA578F" w:rsidRPr="00EA5FA7" w:rsidRDefault="00CA578F" w:rsidP="00CA578F">
      <w:pPr>
        <w:pStyle w:val="PL"/>
        <w:rPr>
          <w:noProof w:val="0"/>
          <w:snapToGrid w:val="0"/>
          <w:lang w:eastAsia="zh-CN"/>
        </w:rPr>
      </w:pPr>
      <w:r w:rsidRPr="00EA5FA7">
        <w:rPr>
          <w:noProof w:val="0"/>
          <w:snapToGrid w:val="0"/>
          <w:lang w:eastAsia="zh-CN"/>
        </w:rPr>
        <w:tab/>
        <w:t>...</w:t>
      </w:r>
    </w:p>
    <w:p w14:paraId="2330FDF8"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298BE6B7" w14:textId="77777777" w:rsidR="00CA578F" w:rsidRPr="00EA5FA7" w:rsidRDefault="00CA578F" w:rsidP="00CA578F">
      <w:pPr>
        <w:pStyle w:val="PL"/>
        <w:rPr>
          <w:noProof w:val="0"/>
          <w:snapToGrid w:val="0"/>
          <w:lang w:eastAsia="zh-CN"/>
        </w:rPr>
      </w:pPr>
    </w:p>
    <w:p w14:paraId="771EC93A" w14:textId="77777777" w:rsidR="00CA578F" w:rsidRPr="00EA5FA7" w:rsidRDefault="00CA578F" w:rsidP="00CA578F">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731AB299" w14:textId="77777777" w:rsidR="00CA578F" w:rsidRPr="00EA5FA7" w:rsidRDefault="00CA578F" w:rsidP="00CA578F">
      <w:pPr>
        <w:pStyle w:val="PL"/>
        <w:rPr>
          <w:noProof w:val="0"/>
          <w:snapToGrid w:val="0"/>
          <w:lang w:eastAsia="zh-CN"/>
        </w:rPr>
      </w:pPr>
      <w:r w:rsidRPr="00EA5FA7">
        <w:rPr>
          <w:noProof w:val="0"/>
          <w:snapToGrid w:val="0"/>
          <w:lang w:eastAsia="zh-CN"/>
        </w:rPr>
        <w:tab/>
      </w:r>
      <w:r w:rsidRPr="00EA5FA7">
        <w:rPr>
          <w:noProof w:val="0"/>
          <w:snapToGrid w:val="0"/>
        </w:rPr>
        <w:t>...</w:t>
      </w:r>
    </w:p>
    <w:p w14:paraId="62429396"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2F24D303" w14:textId="77777777" w:rsidR="00CA578F" w:rsidRPr="00EA5FA7" w:rsidRDefault="00CA578F" w:rsidP="00CA578F">
      <w:pPr>
        <w:pStyle w:val="PL"/>
        <w:rPr>
          <w:noProof w:val="0"/>
          <w:snapToGrid w:val="0"/>
          <w:lang w:eastAsia="zh-CN"/>
        </w:rPr>
      </w:pPr>
    </w:p>
    <w:p w14:paraId="32BFD4AF" w14:textId="77777777" w:rsidR="00CA578F" w:rsidRPr="00EA5FA7" w:rsidRDefault="00CA578F" w:rsidP="00CA578F">
      <w:pPr>
        <w:pStyle w:val="PL"/>
        <w:rPr>
          <w:snapToGrid w:val="0"/>
          <w:lang w:eastAsia="zh-CN"/>
        </w:rPr>
      </w:pPr>
    </w:p>
    <w:p w14:paraId="044F1911" w14:textId="77777777" w:rsidR="00CA578F" w:rsidRPr="00EA5FA7" w:rsidRDefault="00CA578F" w:rsidP="00CA578F">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9814C55" w14:textId="77777777" w:rsidR="00CA578F" w:rsidRPr="00EA5FA7" w:rsidRDefault="00CA578F" w:rsidP="00CA578F">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205A4AB2" w14:textId="77777777" w:rsidR="00CA578F" w:rsidRPr="00EA5FA7" w:rsidRDefault="00CA578F" w:rsidP="00CA578F">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42F06522" w14:textId="77777777" w:rsidR="00CA578F" w:rsidRPr="00EA5FA7" w:rsidRDefault="00CA578F" w:rsidP="00CA578F">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B64945B" w14:textId="77777777" w:rsidR="00CA578F" w:rsidRPr="00EA5FA7" w:rsidRDefault="00CA578F" w:rsidP="00CA578F">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C9C3A13" w14:textId="77777777" w:rsidR="00CA578F" w:rsidRPr="00EA5FA7" w:rsidRDefault="00CA578F" w:rsidP="00CA578F">
      <w:pPr>
        <w:pStyle w:val="PL"/>
        <w:rPr>
          <w:noProof w:val="0"/>
          <w:snapToGrid w:val="0"/>
          <w:lang w:eastAsia="zh-CN"/>
        </w:rPr>
      </w:pPr>
      <w:r w:rsidRPr="00EA5FA7">
        <w:rPr>
          <w:noProof w:val="0"/>
          <w:snapToGrid w:val="0"/>
        </w:rPr>
        <w:tab/>
        <w:t>...</w:t>
      </w:r>
    </w:p>
    <w:p w14:paraId="106CF500" w14:textId="77777777" w:rsidR="00CA578F" w:rsidRPr="00EA5FA7" w:rsidRDefault="00CA578F" w:rsidP="00CA578F">
      <w:pPr>
        <w:pStyle w:val="PL"/>
        <w:rPr>
          <w:noProof w:val="0"/>
          <w:snapToGrid w:val="0"/>
          <w:lang w:eastAsia="zh-CN"/>
        </w:rPr>
      </w:pPr>
      <w:r w:rsidRPr="00EA5FA7">
        <w:rPr>
          <w:noProof w:val="0"/>
          <w:snapToGrid w:val="0"/>
          <w:lang w:eastAsia="zh-CN"/>
        </w:rPr>
        <w:t>}</w:t>
      </w:r>
    </w:p>
    <w:p w14:paraId="3EFFAB7C" w14:textId="77777777" w:rsidR="00CA578F" w:rsidRPr="00EA5FA7" w:rsidRDefault="00CA578F" w:rsidP="00CA578F">
      <w:pPr>
        <w:pStyle w:val="PL"/>
        <w:rPr>
          <w:noProof w:val="0"/>
          <w:snapToGrid w:val="0"/>
          <w:lang w:eastAsia="zh-CN"/>
        </w:rPr>
      </w:pPr>
    </w:p>
    <w:p w14:paraId="71628D82" w14:textId="77777777" w:rsidR="00CA578F" w:rsidRPr="00EA5FA7" w:rsidRDefault="00CA578F" w:rsidP="00CA578F">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CDBAFC8" w14:textId="77777777" w:rsidR="00CA578F" w:rsidRPr="00EA5FA7" w:rsidRDefault="00CA578F" w:rsidP="00CA578F">
      <w:pPr>
        <w:pStyle w:val="PL"/>
        <w:rPr>
          <w:noProof w:val="0"/>
          <w:snapToGrid w:val="0"/>
        </w:rPr>
      </w:pPr>
      <w:r w:rsidRPr="00EA5FA7">
        <w:rPr>
          <w:noProof w:val="0"/>
          <w:snapToGrid w:val="0"/>
        </w:rPr>
        <w:tab/>
        <w:t>...</w:t>
      </w:r>
    </w:p>
    <w:p w14:paraId="42F379BA" w14:textId="77777777" w:rsidR="00CA578F" w:rsidRPr="00EA5FA7" w:rsidRDefault="00CA578F" w:rsidP="00CA578F">
      <w:pPr>
        <w:pStyle w:val="PL"/>
        <w:rPr>
          <w:noProof w:val="0"/>
          <w:snapToGrid w:val="0"/>
        </w:rPr>
      </w:pPr>
      <w:r w:rsidRPr="00EA5FA7">
        <w:rPr>
          <w:noProof w:val="0"/>
          <w:snapToGrid w:val="0"/>
        </w:rPr>
        <w:t>}</w:t>
      </w:r>
    </w:p>
    <w:p w14:paraId="1191A7F8" w14:textId="77777777" w:rsidR="00CA578F" w:rsidRPr="00EA5FA7" w:rsidRDefault="00CA578F" w:rsidP="00CA578F">
      <w:pPr>
        <w:pStyle w:val="PL"/>
        <w:rPr>
          <w:noProof w:val="0"/>
          <w:snapToGrid w:val="0"/>
          <w:lang w:eastAsia="zh-CN"/>
        </w:rPr>
      </w:pPr>
    </w:p>
    <w:p w14:paraId="1BE58EF1" w14:textId="77777777" w:rsidR="00CA578F" w:rsidRPr="00EA5FA7" w:rsidRDefault="00CA578F" w:rsidP="00CA578F">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50A96FB8" w14:textId="77777777" w:rsidR="00CA578F" w:rsidRPr="00EA5FA7" w:rsidRDefault="00CA578F" w:rsidP="00CA578F">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0F2FBA37" w14:textId="77777777" w:rsidR="00CA578F" w:rsidRPr="00EA5FA7" w:rsidRDefault="00CA578F" w:rsidP="00CA578F">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50797B0" w14:textId="77777777" w:rsidR="00CA578F" w:rsidRPr="00EA5FA7" w:rsidRDefault="00CA578F" w:rsidP="00CA578F">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F530E41" w14:textId="77777777" w:rsidR="00CA578F" w:rsidRPr="00EA5FA7" w:rsidRDefault="00CA578F" w:rsidP="00CA57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3056D338" w14:textId="77777777" w:rsidR="00CA578F" w:rsidRPr="00EA5FA7" w:rsidRDefault="00CA578F" w:rsidP="00CA57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DF1CBB6" w14:textId="77777777" w:rsidR="00CA578F" w:rsidRPr="00EA5FA7" w:rsidRDefault="00CA578F" w:rsidP="00CA57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1020B9B8" w14:textId="77777777" w:rsidR="00CA578F" w:rsidRPr="00EA5FA7" w:rsidRDefault="00CA578F" w:rsidP="00CA57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2818EF3" w14:textId="77777777" w:rsidR="00CA578F" w:rsidRPr="00EA5FA7" w:rsidRDefault="00CA578F" w:rsidP="00CA578F">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F55E894" w14:textId="77777777" w:rsidR="00CA578F" w:rsidRPr="00EA5FA7" w:rsidRDefault="00CA578F" w:rsidP="00CA578F">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DC8499D" w14:textId="77777777" w:rsidR="00CA578F" w:rsidRPr="00EA5FA7" w:rsidRDefault="00CA578F" w:rsidP="00CA578F">
      <w:pPr>
        <w:pStyle w:val="PL"/>
      </w:pPr>
      <w:r w:rsidRPr="00EA5FA7">
        <w:rPr>
          <w:bCs/>
          <w:noProof w:val="0"/>
          <w:lang w:eastAsia="zh-CN"/>
        </w:rPr>
        <w:tab/>
      </w:r>
      <w:r w:rsidRPr="00EA5FA7">
        <w:t>ssp9,</w:t>
      </w:r>
    </w:p>
    <w:p w14:paraId="77BCC953" w14:textId="77777777" w:rsidR="00CA578F" w:rsidRPr="00EA5FA7" w:rsidRDefault="00CA578F" w:rsidP="00CA578F">
      <w:pPr>
        <w:pStyle w:val="PL"/>
      </w:pPr>
      <w:r w:rsidRPr="00EA5FA7">
        <w:tab/>
        <w:t>ssp10,</w:t>
      </w:r>
    </w:p>
    <w:p w14:paraId="20846552" w14:textId="77777777" w:rsidR="00CA578F" w:rsidRPr="00EA5FA7" w:rsidRDefault="00CA578F" w:rsidP="00CA578F">
      <w:pPr>
        <w:pStyle w:val="PL"/>
      </w:pPr>
      <w:r w:rsidRPr="00EA5FA7">
        <w:tab/>
        <w:t>...</w:t>
      </w:r>
    </w:p>
    <w:p w14:paraId="122FD17C" w14:textId="77777777" w:rsidR="00CA578F" w:rsidRPr="00EA5FA7" w:rsidRDefault="00CA578F" w:rsidP="00CA578F">
      <w:pPr>
        <w:pStyle w:val="PL"/>
      </w:pPr>
      <w:r w:rsidRPr="00EA5FA7">
        <w:t>}</w:t>
      </w:r>
    </w:p>
    <w:p w14:paraId="4F843B97" w14:textId="77777777" w:rsidR="00CA578F" w:rsidRPr="00EA5FA7" w:rsidRDefault="00CA578F" w:rsidP="00CA578F">
      <w:pPr>
        <w:pStyle w:val="PL"/>
      </w:pPr>
    </w:p>
    <w:p w14:paraId="1EEEFCE1" w14:textId="77777777" w:rsidR="00CA578F" w:rsidRPr="00EA5FA7" w:rsidRDefault="00CA578F" w:rsidP="00CA578F">
      <w:pPr>
        <w:pStyle w:val="PL"/>
      </w:pPr>
      <w:r w:rsidRPr="00EA5FA7">
        <w:t xml:space="preserve">EUTRA-SubframeAssignment ::= ENUMERATED { </w:t>
      </w:r>
    </w:p>
    <w:p w14:paraId="5168023A" w14:textId="77777777" w:rsidR="00CA578F" w:rsidRPr="00EA5FA7" w:rsidRDefault="00CA578F" w:rsidP="00CA578F">
      <w:pPr>
        <w:pStyle w:val="PL"/>
      </w:pPr>
      <w:r w:rsidRPr="00EA5FA7">
        <w:tab/>
        <w:t>sa0,</w:t>
      </w:r>
    </w:p>
    <w:p w14:paraId="1E2A57A5" w14:textId="77777777" w:rsidR="00CA578F" w:rsidRPr="00EA5FA7" w:rsidRDefault="00CA578F" w:rsidP="00CA578F">
      <w:pPr>
        <w:pStyle w:val="PL"/>
      </w:pPr>
      <w:r w:rsidRPr="00EA5FA7">
        <w:tab/>
        <w:t xml:space="preserve">sa1, </w:t>
      </w:r>
    </w:p>
    <w:p w14:paraId="59710FFC" w14:textId="77777777" w:rsidR="00CA578F" w:rsidRPr="00EA5FA7" w:rsidRDefault="00CA578F" w:rsidP="00CA578F">
      <w:pPr>
        <w:pStyle w:val="PL"/>
      </w:pPr>
      <w:r w:rsidRPr="00EA5FA7">
        <w:tab/>
        <w:t>sa2,</w:t>
      </w:r>
    </w:p>
    <w:p w14:paraId="617F157B" w14:textId="77777777" w:rsidR="00CA578F" w:rsidRPr="00EA5FA7" w:rsidRDefault="00CA578F" w:rsidP="00CA578F">
      <w:pPr>
        <w:pStyle w:val="PL"/>
      </w:pPr>
      <w:r w:rsidRPr="00EA5FA7">
        <w:tab/>
        <w:t>sa3,</w:t>
      </w:r>
    </w:p>
    <w:p w14:paraId="6367EED7" w14:textId="77777777" w:rsidR="00CA578F" w:rsidRPr="00EA5FA7" w:rsidRDefault="00CA578F" w:rsidP="00CA578F">
      <w:pPr>
        <w:pStyle w:val="PL"/>
      </w:pPr>
      <w:r w:rsidRPr="00EA5FA7">
        <w:tab/>
        <w:t>sa4,</w:t>
      </w:r>
    </w:p>
    <w:p w14:paraId="2542A22C" w14:textId="77777777" w:rsidR="00CA578F" w:rsidRPr="00EA5FA7" w:rsidRDefault="00CA578F" w:rsidP="00CA578F">
      <w:pPr>
        <w:pStyle w:val="PL"/>
      </w:pPr>
      <w:r w:rsidRPr="00EA5FA7">
        <w:tab/>
        <w:t>sa5,</w:t>
      </w:r>
    </w:p>
    <w:p w14:paraId="08543353" w14:textId="77777777" w:rsidR="00CA578F" w:rsidRPr="00EA5FA7" w:rsidRDefault="00CA578F" w:rsidP="00CA578F">
      <w:pPr>
        <w:pStyle w:val="PL"/>
      </w:pPr>
      <w:r w:rsidRPr="00EA5FA7">
        <w:tab/>
        <w:t>sa6,</w:t>
      </w:r>
    </w:p>
    <w:p w14:paraId="2141B99E" w14:textId="77777777" w:rsidR="00CA578F" w:rsidRPr="00EA5FA7" w:rsidRDefault="00CA578F" w:rsidP="00CA578F">
      <w:pPr>
        <w:pStyle w:val="PL"/>
      </w:pPr>
      <w:r w:rsidRPr="00EA5FA7">
        <w:tab/>
        <w:t>...</w:t>
      </w:r>
    </w:p>
    <w:p w14:paraId="717A9A4B" w14:textId="77777777" w:rsidR="00CA578F" w:rsidRPr="00EA5FA7" w:rsidRDefault="00CA578F" w:rsidP="00CA578F">
      <w:pPr>
        <w:pStyle w:val="PL"/>
      </w:pPr>
      <w:r w:rsidRPr="00EA5FA7">
        <w:t>}</w:t>
      </w:r>
    </w:p>
    <w:p w14:paraId="077E1C6C" w14:textId="77777777" w:rsidR="00CA578F" w:rsidRPr="00EA5FA7" w:rsidRDefault="00CA578F" w:rsidP="00CA578F">
      <w:pPr>
        <w:pStyle w:val="PL"/>
      </w:pPr>
    </w:p>
    <w:p w14:paraId="0C150160" w14:textId="77777777" w:rsidR="00CA578F" w:rsidRPr="00EA5FA7" w:rsidRDefault="00CA578F" w:rsidP="00CA578F">
      <w:pPr>
        <w:pStyle w:val="PL"/>
      </w:pPr>
      <w:r w:rsidRPr="00EA5FA7">
        <w:t>EUTRA-Transmission-Bandwidth ::= ENUMERATED {</w:t>
      </w:r>
    </w:p>
    <w:p w14:paraId="1CE284D0" w14:textId="77777777" w:rsidR="00CA578F" w:rsidRPr="00EA5FA7" w:rsidRDefault="00CA578F" w:rsidP="00CA578F">
      <w:pPr>
        <w:pStyle w:val="PL"/>
      </w:pPr>
      <w:r w:rsidRPr="00EA5FA7">
        <w:tab/>
        <w:t>bw6,</w:t>
      </w:r>
    </w:p>
    <w:p w14:paraId="390DD73C" w14:textId="77777777" w:rsidR="00CA578F" w:rsidRPr="00EA5FA7" w:rsidRDefault="00CA578F" w:rsidP="00CA578F">
      <w:pPr>
        <w:pStyle w:val="PL"/>
      </w:pPr>
      <w:r w:rsidRPr="00EA5FA7">
        <w:tab/>
        <w:t>bw15,</w:t>
      </w:r>
    </w:p>
    <w:p w14:paraId="6306F110" w14:textId="77777777" w:rsidR="00CA578F" w:rsidRPr="00EA5FA7" w:rsidRDefault="00CA578F" w:rsidP="00CA578F">
      <w:pPr>
        <w:pStyle w:val="PL"/>
      </w:pPr>
      <w:r w:rsidRPr="00EA5FA7">
        <w:tab/>
        <w:t>bw25,</w:t>
      </w:r>
    </w:p>
    <w:p w14:paraId="1C5ACB9B" w14:textId="77777777" w:rsidR="00CA578F" w:rsidRPr="00EA5FA7" w:rsidRDefault="00CA578F" w:rsidP="00CA578F">
      <w:pPr>
        <w:pStyle w:val="PL"/>
      </w:pPr>
      <w:r w:rsidRPr="00EA5FA7">
        <w:tab/>
        <w:t>bw50,</w:t>
      </w:r>
    </w:p>
    <w:p w14:paraId="6241B626" w14:textId="77777777" w:rsidR="00CA578F" w:rsidRPr="00EA5FA7" w:rsidRDefault="00CA578F" w:rsidP="00CA578F">
      <w:pPr>
        <w:pStyle w:val="PL"/>
      </w:pPr>
      <w:r w:rsidRPr="00EA5FA7">
        <w:tab/>
        <w:t>bw75,</w:t>
      </w:r>
    </w:p>
    <w:p w14:paraId="0DF5BC87" w14:textId="77777777" w:rsidR="00CA578F" w:rsidRPr="00EA5FA7" w:rsidRDefault="00CA578F" w:rsidP="00CA578F">
      <w:pPr>
        <w:pStyle w:val="PL"/>
        <w:rPr>
          <w:noProof w:val="0"/>
          <w:snapToGrid w:val="0"/>
        </w:rPr>
      </w:pPr>
      <w:r w:rsidRPr="00EA5FA7">
        <w:tab/>
      </w:r>
      <w:r w:rsidRPr="00EA5FA7">
        <w:rPr>
          <w:noProof w:val="0"/>
          <w:snapToGrid w:val="0"/>
        </w:rPr>
        <w:t>bw100,</w:t>
      </w:r>
    </w:p>
    <w:p w14:paraId="274E5006" w14:textId="77777777" w:rsidR="00CA578F" w:rsidRPr="00EA5FA7" w:rsidRDefault="00CA578F" w:rsidP="00CA578F">
      <w:pPr>
        <w:pStyle w:val="PL"/>
        <w:rPr>
          <w:noProof w:val="0"/>
          <w:snapToGrid w:val="0"/>
        </w:rPr>
      </w:pPr>
      <w:r w:rsidRPr="00EA5FA7">
        <w:rPr>
          <w:noProof w:val="0"/>
          <w:snapToGrid w:val="0"/>
        </w:rPr>
        <w:tab/>
        <w:t>...</w:t>
      </w:r>
    </w:p>
    <w:p w14:paraId="0260CCE0" w14:textId="77777777" w:rsidR="00CA578F" w:rsidRPr="00EA5FA7" w:rsidRDefault="00CA578F" w:rsidP="00CA578F">
      <w:pPr>
        <w:pStyle w:val="PL"/>
        <w:rPr>
          <w:noProof w:val="0"/>
          <w:snapToGrid w:val="0"/>
        </w:rPr>
      </w:pPr>
      <w:r w:rsidRPr="00EA5FA7">
        <w:rPr>
          <w:noProof w:val="0"/>
          <w:snapToGrid w:val="0"/>
        </w:rPr>
        <w:t>}</w:t>
      </w:r>
    </w:p>
    <w:p w14:paraId="56A066EB" w14:textId="77777777" w:rsidR="00CA578F" w:rsidRPr="00EA5FA7" w:rsidRDefault="00CA578F" w:rsidP="00CA578F">
      <w:pPr>
        <w:pStyle w:val="PL"/>
      </w:pPr>
    </w:p>
    <w:p w14:paraId="62993264" w14:textId="77777777" w:rsidR="00CA578F" w:rsidRPr="00EA5FA7" w:rsidRDefault="00CA578F" w:rsidP="00CA578F">
      <w:pPr>
        <w:pStyle w:val="PL"/>
        <w:rPr>
          <w:noProof w:val="0"/>
        </w:rPr>
      </w:pPr>
      <w:r w:rsidRPr="00EA5FA7">
        <w:rPr>
          <w:noProof w:val="0"/>
        </w:rPr>
        <w:t>EUTRANQoS</w:t>
      </w:r>
      <w:r w:rsidRPr="00EA5FA7">
        <w:rPr>
          <w:noProof w:val="0"/>
        </w:rPr>
        <w:tab/>
        <w:t>::= SEQUENCE {</w:t>
      </w:r>
    </w:p>
    <w:p w14:paraId="2A2F2230" w14:textId="77777777" w:rsidR="00CA578F" w:rsidRPr="00EA5FA7" w:rsidRDefault="00CA578F" w:rsidP="00CA578F">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6D3F4894" w14:textId="77777777" w:rsidR="00CA578F" w:rsidRPr="00EA5FA7" w:rsidRDefault="00CA578F" w:rsidP="00CA578F">
      <w:pPr>
        <w:pStyle w:val="PL"/>
        <w:rPr>
          <w:noProof w:val="0"/>
        </w:rPr>
      </w:pPr>
      <w:r w:rsidRPr="00EA5FA7">
        <w:rPr>
          <w:noProof w:val="0"/>
        </w:rPr>
        <w:tab/>
        <w:t>allocationAndRetentionPriority</w:t>
      </w:r>
      <w:r w:rsidRPr="00EA5FA7">
        <w:rPr>
          <w:noProof w:val="0"/>
        </w:rPr>
        <w:tab/>
        <w:t>AllocationAndRetentionPriority,</w:t>
      </w:r>
    </w:p>
    <w:p w14:paraId="2FD037FF" w14:textId="77777777" w:rsidR="00CA578F" w:rsidRPr="00EA5FA7" w:rsidRDefault="00CA578F" w:rsidP="00CA578F">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011092"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DE59032" w14:textId="77777777" w:rsidR="00CA578F" w:rsidRPr="00EA5FA7" w:rsidRDefault="00CA578F" w:rsidP="00CA578F">
      <w:pPr>
        <w:pStyle w:val="PL"/>
        <w:rPr>
          <w:noProof w:val="0"/>
        </w:rPr>
      </w:pPr>
      <w:r w:rsidRPr="00EA5FA7">
        <w:rPr>
          <w:noProof w:val="0"/>
        </w:rPr>
        <w:tab/>
        <w:t>...</w:t>
      </w:r>
    </w:p>
    <w:p w14:paraId="4AD9C23A" w14:textId="77777777" w:rsidR="00CA578F" w:rsidRPr="00EA5FA7" w:rsidRDefault="00CA578F" w:rsidP="00CA578F">
      <w:pPr>
        <w:pStyle w:val="PL"/>
        <w:rPr>
          <w:noProof w:val="0"/>
        </w:rPr>
      </w:pPr>
      <w:r w:rsidRPr="00EA5FA7">
        <w:rPr>
          <w:noProof w:val="0"/>
        </w:rPr>
        <w:t>}</w:t>
      </w:r>
    </w:p>
    <w:p w14:paraId="1EFD12C6" w14:textId="77777777" w:rsidR="00CA578F" w:rsidRPr="00EA5FA7" w:rsidRDefault="00CA578F" w:rsidP="00CA578F">
      <w:pPr>
        <w:pStyle w:val="PL"/>
        <w:rPr>
          <w:noProof w:val="0"/>
        </w:rPr>
      </w:pPr>
    </w:p>
    <w:p w14:paraId="6DC5F863" w14:textId="77777777" w:rsidR="00CA578F" w:rsidRPr="00EA5FA7" w:rsidRDefault="00CA578F" w:rsidP="00CA578F">
      <w:pPr>
        <w:pStyle w:val="PL"/>
        <w:rPr>
          <w:noProof w:val="0"/>
        </w:rPr>
      </w:pPr>
      <w:r w:rsidRPr="00EA5FA7">
        <w:rPr>
          <w:noProof w:val="0"/>
        </w:rPr>
        <w:t>EUTRANQoS-ExtIEs F1AP-PROTOCOL-EXTENSION ::= {</w:t>
      </w:r>
    </w:p>
    <w:p w14:paraId="5ED6F296" w14:textId="77777777" w:rsidR="00CA578F" w:rsidRPr="00EA5FA7" w:rsidRDefault="00CA578F" w:rsidP="00CA578F">
      <w:pPr>
        <w:pStyle w:val="PL"/>
        <w:rPr>
          <w:noProof w:val="0"/>
        </w:rPr>
      </w:pPr>
      <w:r w:rsidRPr="00EA5FA7">
        <w:rPr>
          <w:noProof w:val="0"/>
        </w:rPr>
        <w:tab/>
        <w:t>...</w:t>
      </w:r>
    </w:p>
    <w:p w14:paraId="772551CF" w14:textId="77777777" w:rsidR="00CA578F" w:rsidRPr="00EA5FA7" w:rsidRDefault="00CA578F" w:rsidP="00CA578F">
      <w:pPr>
        <w:pStyle w:val="PL"/>
        <w:rPr>
          <w:rFonts w:eastAsia="SimSun"/>
        </w:rPr>
      </w:pPr>
      <w:r w:rsidRPr="00EA5FA7">
        <w:rPr>
          <w:noProof w:val="0"/>
        </w:rPr>
        <w:t>}</w:t>
      </w:r>
    </w:p>
    <w:p w14:paraId="6DC072EC" w14:textId="77777777" w:rsidR="00CA578F" w:rsidRPr="00EA5FA7" w:rsidRDefault="00CA578F" w:rsidP="00CA578F">
      <w:pPr>
        <w:pStyle w:val="PL"/>
        <w:rPr>
          <w:rFonts w:eastAsia="SimSun"/>
        </w:rPr>
      </w:pPr>
    </w:p>
    <w:p w14:paraId="0B05CA57" w14:textId="77777777" w:rsidR="00CA578F" w:rsidRPr="00EA5FA7" w:rsidRDefault="00CA578F" w:rsidP="00CA578F">
      <w:pPr>
        <w:pStyle w:val="PL"/>
      </w:pPr>
      <w:r w:rsidRPr="00EA5FA7">
        <w:t>ExecuteDuplication ::= ENUMERATED{true,...}</w:t>
      </w:r>
    </w:p>
    <w:p w14:paraId="78300FCB" w14:textId="77777777" w:rsidR="00CA578F" w:rsidRPr="00EA5FA7" w:rsidRDefault="00CA578F" w:rsidP="00CA578F">
      <w:pPr>
        <w:pStyle w:val="PL"/>
        <w:rPr>
          <w:noProof w:val="0"/>
          <w:snapToGrid w:val="0"/>
        </w:rPr>
      </w:pPr>
    </w:p>
    <w:p w14:paraId="66DAD4AE" w14:textId="77777777" w:rsidR="00CA578F" w:rsidRPr="00EA5FA7" w:rsidRDefault="00CA578F" w:rsidP="00CA578F">
      <w:pPr>
        <w:pStyle w:val="PL"/>
      </w:pPr>
      <w:r w:rsidRPr="00EA5FA7">
        <w:t>ExtendedEARFCN ::= INTEGER (0..262143)</w:t>
      </w:r>
    </w:p>
    <w:p w14:paraId="741E13D0" w14:textId="77777777" w:rsidR="00CA578F" w:rsidRPr="00EA5FA7" w:rsidRDefault="00CA578F" w:rsidP="00CA578F">
      <w:pPr>
        <w:pStyle w:val="PL"/>
      </w:pPr>
    </w:p>
    <w:p w14:paraId="40EB1563" w14:textId="77777777" w:rsidR="00CA578F" w:rsidRPr="00EA5FA7" w:rsidRDefault="00CA578F" w:rsidP="00CA578F">
      <w:pPr>
        <w:pStyle w:val="PL"/>
      </w:pPr>
      <w:r w:rsidRPr="00EA5FA7">
        <w:t>EUTRA-Mode-Info ::= CHOICE {</w:t>
      </w:r>
    </w:p>
    <w:p w14:paraId="15A05680" w14:textId="77777777" w:rsidR="00CA578F" w:rsidRPr="00EA5FA7" w:rsidRDefault="00CA578F" w:rsidP="00CA578F">
      <w:pPr>
        <w:pStyle w:val="PL"/>
      </w:pPr>
      <w:r w:rsidRPr="00EA5FA7">
        <w:tab/>
        <w:t>eUTRAFDD</w:t>
      </w:r>
      <w:r w:rsidRPr="00EA5FA7">
        <w:tab/>
      </w:r>
      <w:r w:rsidRPr="00EA5FA7">
        <w:tab/>
        <w:t>EUTRA-FDD-Info,</w:t>
      </w:r>
    </w:p>
    <w:p w14:paraId="432336AE" w14:textId="77777777" w:rsidR="00CA578F" w:rsidRPr="00EA5FA7" w:rsidRDefault="00CA578F" w:rsidP="00CA578F">
      <w:pPr>
        <w:pStyle w:val="PL"/>
        <w:rPr>
          <w:noProof w:val="0"/>
        </w:rPr>
      </w:pPr>
      <w:r w:rsidRPr="00EA5FA7">
        <w:tab/>
      </w:r>
      <w:r w:rsidRPr="00EA5FA7">
        <w:rPr>
          <w:noProof w:val="0"/>
        </w:rPr>
        <w:t>eUTRATDD</w:t>
      </w:r>
      <w:r w:rsidRPr="00EA5FA7">
        <w:rPr>
          <w:noProof w:val="0"/>
        </w:rPr>
        <w:tab/>
      </w:r>
      <w:r w:rsidRPr="00EA5FA7">
        <w:rPr>
          <w:noProof w:val="0"/>
        </w:rPr>
        <w:tab/>
        <w:t>EUTRA-TDD-Info,</w:t>
      </w:r>
    </w:p>
    <w:p w14:paraId="38F5844F" w14:textId="77777777" w:rsidR="00CA578F" w:rsidRPr="00EA5FA7" w:rsidRDefault="00CA578F" w:rsidP="00CA578F">
      <w:pPr>
        <w:pStyle w:val="PL"/>
        <w:rPr>
          <w:noProof w:val="0"/>
        </w:rPr>
      </w:pPr>
      <w:r w:rsidRPr="00EA5FA7">
        <w:rPr>
          <w:noProof w:val="0"/>
        </w:rPr>
        <w:tab/>
        <w:t>choice-extension</w:t>
      </w:r>
      <w:r w:rsidRPr="00EA5FA7">
        <w:rPr>
          <w:noProof w:val="0"/>
        </w:rPr>
        <w:tab/>
        <w:t>ProtocolIE-SingleContainer { { EUTRA-Mode-Info-ExtIEs} }</w:t>
      </w:r>
    </w:p>
    <w:p w14:paraId="3DE18F09" w14:textId="77777777" w:rsidR="00CA578F" w:rsidRPr="00EA5FA7" w:rsidRDefault="00CA578F" w:rsidP="00CA578F">
      <w:pPr>
        <w:pStyle w:val="PL"/>
        <w:rPr>
          <w:noProof w:val="0"/>
        </w:rPr>
      </w:pPr>
      <w:r w:rsidRPr="00EA5FA7">
        <w:rPr>
          <w:noProof w:val="0"/>
        </w:rPr>
        <w:t>}</w:t>
      </w:r>
    </w:p>
    <w:p w14:paraId="113918ED" w14:textId="77777777" w:rsidR="00CA578F" w:rsidRPr="00EA5FA7" w:rsidRDefault="00CA578F" w:rsidP="00CA578F">
      <w:pPr>
        <w:pStyle w:val="PL"/>
        <w:rPr>
          <w:noProof w:val="0"/>
        </w:rPr>
      </w:pPr>
    </w:p>
    <w:p w14:paraId="567DE89B" w14:textId="77777777" w:rsidR="00CA578F" w:rsidRPr="00EA5FA7" w:rsidRDefault="00CA578F" w:rsidP="00CA578F">
      <w:pPr>
        <w:pStyle w:val="PL"/>
        <w:rPr>
          <w:noProof w:val="0"/>
        </w:rPr>
      </w:pPr>
      <w:r w:rsidRPr="00EA5FA7">
        <w:rPr>
          <w:noProof w:val="0"/>
        </w:rPr>
        <w:t>EUTRA-Mode-Info-ExtIEs F1AP-PROTOCOL-IES ::= {</w:t>
      </w:r>
    </w:p>
    <w:p w14:paraId="3751581A" w14:textId="77777777" w:rsidR="00CA578F" w:rsidRPr="00EA5FA7" w:rsidRDefault="00CA578F" w:rsidP="00CA578F">
      <w:pPr>
        <w:pStyle w:val="PL"/>
        <w:rPr>
          <w:noProof w:val="0"/>
        </w:rPr>
      </w:pPr>
      <w:r w:rsidRPr="00EA5FA7">
        <w:rPr>
          <w:noProof w:val="0"/>
        </w:rPr>
        <w:tab/>
        <w:t>...</w:t>
      </w:r>
    </w:p>
    <w:p w14:paraId="46ADB676" w14:textId="77777777" w:rsidR="00CA578F" w:rsidRPr="00EA5FA7" w:rsidRDefault="00CA578F" w:rsidP="00CA578F">
      <w:pPr>
        <w:pStyle w:val="PL"/>
        <w:rPr>
          <w:noProof w:val="0"/>
        </w:rPr>
      </w:pPr>
      <w:r w:rsidRPr="00EA5FA7">
        <w:rPr>
          <w:noProof w:val="0"/>
        </w:rPr>
        <w:t>}</w:t>
      </w:r>
    </w:p>
    <w:p w14:paraId="113D9E9E" w14:textId="77777777" w:rsidR="00CA578F" w:rsidRPr="00EA5FA7" w:rsidRDefault="00CA578F" w:rsidP="00CA578F">
      <w:pPr>
        <w:pStyle w:val="PL"/>
        <w:rPr>
          <w:noProof w:val="0"/>
        </w:rPr>
      </w:pPr>
    </w:p>
    <w:p w14:paraId="03FACD66" w14:textId="77777777" w:rsidR="00CA578F" w:rsidRPr="00EA5FA7" w:rsidRDefault="00CA578F" w:rsidP="00CA578F">
      <w:pPr>
        <w:pStyle w:val="PL"/>
        <w:rPr>
          <w:noProof w:val="0"/>
        </w:rPr>
      </w:pPr>
      <w:r w:rsidRPr="00EA5FA7">
        <w:rPr>
          <w:noProof w:val="0"/>
        </w:rPr>
        <w:t>EUTRA-NR-CellResourceCoordinationReq-Container</w:t>
      </w:r>
      <w:r w:rsidRPr="00EA5FA7">
        <w:rPr>
          <w:noProof w:val="0"/>
        </w:rPr>
        <w:tab/>
        <w:t>::= OCTET STRING</w:t>
      </w:r>
    </w:p>
    <w:p w14:paraId="47A665CC" w14:textId="77777777" w:rsidR="00CA578F" w:rsidRPr="00EA5FA7" w:rsidRDefault="00CA578F" w:rsidP="00CA578F">
      <w:pPr>
        <w:pStyle w:val="PL"/>
        <w:rPr>
          <w:noProof w:val="0"/>
        </w:rPr>
      </w:pPr>
    </w:p>
    <w:p w14:paraId="559C0F3C" w14:textId="77777777" w:rsidR="00CA578F" w:rsidRPr="00EA5FA7" w:rsidRDefault="00CA578F" w:rsidP="00CA578F">
      <w:pPr>
        <w:pStyle w:val="PL"/>
        <w:rPr>
          <w:noProof w:val="0"/>
        </w:rPr>
      </w:pPr>
      <w:r w:rsidRPr="00EA5FA7">
        <w:rPr>
          <w:noProof w:val="0"/>
        </w:rPr>
        <w:lastRenderedPageBreak/>
        <w:t>EUTRA-NR-CellResourceCoordinationReqAck-Container</w:t>
      </w:r>
      <w:r w:rsidRPr="00EA5FA7">
        <w:rPr>
          <w:noProof w:val="0"/>
        </w:rPr>
        <w:tab/>
        <w:t>::= OCTET STRING</w:t>
      </w:r>
    </w:p>
    <w:p w14:paraId="5F015F9D" w14:textId="77777777" w:rsidR="00CA578F" w:rsidRPr="00EA5FA7" w:rsidRDefault="00CA578F" w:rsidP="00CA578F">
      <w:pPr>
        <w:pStyle w:val="PL"/>
        <w:rPr>
          <w:noProof w:val="0"/>
        </w:rPr>
      </w:pPr>
    </w:p>
    <w:p w14:paraId="52BDFCAD" w14:textId="77777777" w:rsidR="00CA578F" w:rsidRPr="00EA5FA7" w:rsidRDefault="00CA578F" w:rsidP="00CA578F">
      <w:pPr>
        <w:pStyle w:val="PL"/>
        <w:rPr>
          <w:noProof w:val="0"/>
        </w:rPr>
      </w:pPr>
      <w:r w:rsidRPr="00EA5FA7">
        <w:rPr>
          <w:noProof w:val="0"/>
        </w:rPr>
        <w:t>EUTRA-FDD-Info ::= SEQUENCE {</w:t>
      </w:r>
    </w:p>
    <w:p w14:paraId="5D934F3D" w14:textId="77777777" w:rsidR="00CA578F" w:rsidRPr="00EA5FA7" w:rsidRDefault="00CA578F" w:rsidP="00CA578F">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7753C18E" w14:textId="77777777" w:rsidR="00CA578F" w:rsidRPr="00EA5FA7" w:rsidRDefault="00CA578F" w:rsidP="00CA578F">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63356217"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1200EFCA" w14:textId="77777777" w:rsidR="00CA578F" w:rsidRPr="00EA5FA7" w:rsidRDefault="00CA578F" w:rsidP="00CA578F">
      <w:pPr>
        <w:pStyle w:val="PL"/>
        <w:rPr>
          <w:noProof w:val="0"/>
        </w:rPr>
      </w:pPr>
      <w:r w:rsidRPr="00EA5FA7">
        <w:rPr>
          <w:noProof w:val="0"/>
        </w:rPr>
        <w:tab/>
        <w:t>...</w:t>
      </w:r>
    </w:p>
    <w:p w14:paraId="48FBCD48" w14:textId="77777777" w:rsidR="00CA578F" w:rsidRPr="00EA5FA7" w:rsidRDefault="00CA578F" w:rsidP="00CA578F">
      <w:pPr>
        <w:pStyle w:val="PL"/>
        <w:rPr>
          <w:noProof w:val="0"/>
        </w:rPr>
      </w:pPr>
      <w:r w:rsidRPr="00EA5FA7">
        <w:rPr>
          <w:noProof w:val="0"/>
        </w:rPr>
        <w:t>}</w:t>
      </w:r>
    </w:p>
    <w:p w14:paraId="7EFF2622" w14:textId="77777777" w:rsidR="00CA578F" w:rsidRPr="00EA5FA7" w:rsidRDefault="00CA578F" w:rsidP="00CA578F">
      <w:pPr>
        <w:pStyle w:val="PL"/>
        <w:rPr>
          <w:noProof w:val="0"/>
        </w:rPr>
      </w:pPr>
    </w:p>
    <w:p w14:paraId="1D66E489" w14:textId="77777777" w:rsidR="00CA578F" w:rsidRPr="00EA5FA7" w:rsidRDefault="00CA578F" w:rsidP="00CA578F">
      <w:pPr>
        <w:pStyle w:val="PL"/>
        <w:rPr>
          <w:noProof w:val="0"/>
        </w:rPr>
      </w:pPr>
      <w:r w:rsidRPr="00EA5FA7">
        <w:rPr>
          <w:noProof w:val="0"/>
        </w:rPr>
        <w:t>EUTRA-FDD-Info-ExtIEs F1AP-PROTOCOL-EXTENSION ::= {</w:t>
      </w:r>
    </w:p>
    <w:p w14:paraId="0F5A0AC1" w14:textId="77777777" w:rsidR="00CA578F" w:rsidRPr="00EA5FA7" w:rsidRDefault="00CA578F" w:rsidP="00CA578F">
      <w:pPr>
        <w:pStyle w:val="PL"/>
        <w:rPr>
          <w:noProof w:val="0"/>
        </w:rPr>
      </w:pPr>
      <w:r w:rsidRPr="00EA5FA7">
        <w:rPr>
          <w:noProof w:val="0"/>
        </w:rPr>
        <w:tab/>
        <w:t>...</w:t>
      </w:r>
    </w:p>
    <w:p w14:paraId="0C5B3D52" w14:textId="77777777" w:rsidR="00CA578F" w:rsidRPr="00EA5FA7" w:rsidRDefault="00CA578F" w:rsidP="00CA578F">
      <w:pPr>
        <w:pStyle w:val="PL"/>
        <w:rPr>
          <w:noProof w:val="0"/>
        </w:rPr>
      </w:pPr>
      <w:r w:rsidRPr="00EA5FA7">
        <w:rPr>
          <w:noProof w:val="0"/>
        </w:rPr>
        <w:t>}</w:t>
      </w:r>
    </w:p>
    <w:p w14:paraId="234C36E7" w14:textId="77777777" w:rsidR="00CA578F" w:rsidRPr="00EA5FA7" w:rsidRDefault="00CA578F" w:rsidP="00CA578F">
      <w:pPr>
        <w:pStyle w:val="PL"/>
        <w:rPr>
          <w:noProof w:val="0"/>
        </w:rPr>
      </w:pPr>
    </w:p>
    <w:p w14:paraId="3DE2F3AA" w14:textId="77777777" w:rsidR="00CA578F" w:rsidRPr="00EA5FA7" w:rsidRDefault="00CA578F" w:rsidP="00CA578F">
      <w:pPr>
        <w:pStyle w:val="PL"/>
        <w:rPr>
          <w:noProof w:val="0"/>
        </w:rPr>
      </w:pPr>
      <w:r w:rsidRPr="00EA5FA7">
        <w:rPr>
          <w:noProof w:val="0"/>
        </w:rPr>
        <w:t>EUTRA-TDD-Info ::= SEQUENCE {</w:t>
      </w:r>
    </w:p>
    <w:p w14:paraId="46AA9FFE" w14:textId="77777777" w:rsidR="00CA578F" w:rsidRPr="00EA5FA7" w:rsidRDefault="00CA578F" w:rsidP="00CA578F">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AC8A7F2"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1EDFAC22" w14:textId="77777777" w:rsidR="00CA578F" w:rsidRPr="00EA5FA7" w:rsidRDefault="00CA578F" w:rsidP="00CA578F">
      <w:pPr>
        <w:pStyle w:val="PL"/>
        <w:rPr>
          <w:noProof w:val="0"/>
        </w:rPr>
      </w:pPr>
      <w:r w:rsidRPr="00EA5FA7">
        <w:rPr>
          <w:noProof w:val="0"/>
        </w:rPr>
        <w:tab/>
        <w:t>...</w:t>
      </w:r>
    </w:p>
    <w:p w14:paraId="05DB5731" w14:textId="77777777" w:rsidR="00CA578F" w:rsidRPr="00EA5FA7" w:rsidRDefault="00CA578F" w:rsidP="00CA578F">
      <w:pPr>
        <w:pStyle w:val="PL"/>
        <w:rPr>
          <w:noProof w:val="0"/>
        </w:rPr>
      </w:pPr>
      <w:r w:rsidRPr="00EA5FA7">
        <w:rPr>
          <w:noProof w:val="0"/>
        </w:rPr>
        <w:t>}</w:t>
      </w:r>
    </w:p>
    <w:p w14:paraId="4AACA72D" w14:textId="77777777" w:rsidR="00CA578F" w:rsidRPr="00EA5FA7" w:rsidRDefault="00CA578F" w:rsidP="00CA578F">
      <w:pPr>
        <w:pStyle w:val="PL"/>
        <w:rPr>
          <w:noProof w:val="0"/>
        </w:rPr>
      </w:pPr>
    </w:p>
    <w:p w14:paraId="5C9641E9" w14:textId="77777777" w:rsidR="00CA578F" w:rsidRPr="00EA5FA7" w:rsidRDefault="00CA578F" w:rsidP="00CA578F">
      <w:pPr>
        <w:pStyle w:val="PL"/>
        <w:rPr>
          <w:noProof w:val="0"/>
        </w:rPr>
      </w:pPr>
      <w:r w:rsidRPr="00EA5FA7">
        <w:rPr>
          <w:noProof w:val="0"/>
        </w:rPr>
        <w:t>EUTRA-TDD-Info-ExtIEs F1AP-PROTOCOL-EXTENSION ::= {</w:t>
      </w:r>
    </w:p>
    <w:p w14:paraId="0B6B7C50" w14:textId="77777777" w:rsidR="00CA578F" w:rsidRPr="00EA5FA7" w:rsidRDefault="00CA578F" w:rsidP="00CA578F">
      <w:pPr>
        <w:pStyle w:val="PL"/>
        <w:rPr>
          <w:noProof w:val="0"/>
        </w:rPr>
      </w:pPr>
      <w:r w:rsidRPr="00EA5FA7">
        <w:rPr>
          <w:noProof w:val="0"/>
        </w:rPr>
        <w:tab/>
        <w:t>...</w:t>
      </w:r>
    </w:p>
    <w:p w14:paraId="358CB56C" w14:textId="77777777" w:rsidR="00CA578F" w:rsidRPr="00EA5FA7" w:rsidRDefault="00CA578F" w:rsidP="00CA578F">
      <w:pPr>
        <w:pStyle w:val="PL"/>
        <w:rPr>
          <w:noProof w:val="0"/>
        </w:rPr>
      </w:pPr>
      <w:r w:rsidRPr="00EA5FA7">
        <w:rPr>
          <w:noProof w:val="0"/>
        </w:rPr>
        <w:t>}</w:t>
      </w:r>
    </w:p>
    <w:p w14:paraId="7218B816" w14:textId="77777777" w:rsidR="00CA578F" w:rsidRPr="00EA5FA7" w:rsidRDefault="00CA578F" w:rsidP="00CA578F">
      <w:pPr>
        <w:pStyle w:val="PL"/>
        <w:rPr>
          <w:noProof w:val="0"/>
        </w:rPr>
      </w:pPr>
    </w:p>
    <w:p w14:paraId="395B2B9D" w14:textId="77777777" w:rsidR="00CA578F" w:rsidRPr="00EA5FA7" w:rsidRDefault="00CA578F" w:rsidP="00CA578F">
      <w:pPr>
        <w:pStyle w:val="PL"/>
        <w:outlineLvl w:val="3"/>
        <w:rPr>
          <w:noProof w:val="0"/>
          <w:snapToGrid w:val="0"/>
        </w:rPr>
      </w:pPr>
      <w:r w:rsidRPr="00EA5FA7">
        <w:rPr>
          <w:noProof w:val="0"/>
          <w:snapToGrid w:val="0"/>
        </w:rPr>
        <w:t>-- F</w:t>
      </w:r>
    </w:p>
    <w:p w14:paraId="79A4F72E" w14:textId="77777777" w:rsidR="00CA578F" w:rsidRPr="00EA5FA7" w:rsidRDefault="00CA578F" w:rsidP="00CA578F">
      <w:pPr>
        <w:pStyle w:val="PL"/>
        <w:rPr>
          <w:noProof w:val="0"/>
        </w:rPr>
      </w:pPr>
    </w:p>
    <w:p w14:paraId="48AB950C" w14:textId="77777777" w:rsidR="00CA578F" w:rsidRPr="00EA5FA7" w:rsidRDefault="00CA578F" w:rsidP="00CA578F">
      <w:pPr>
        <w:pStyle w:val="PL"/>
        <w:rPr>
          <w:noProof w:val="0"/>
        </w:rPr>
      </w:pPr>
      <w:r w:rsidRPr="00EA5FA7">
        <w:rPr>
          <w:noProof w:val="0"/>
        </w:rPr>
        <w:t>FDD-Info ::= SEQUENCE {</w:t>
      </w:r>
    </w:p>
    <w:p w14:paraId="7981D894" w14:textId="77777777" w:rsidR="00CA578F" w:rsidRPr="00EA5FA7" w:rsidRDefault="00CA578F" w:rsidP="00CA578F">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55EA333" w14:textId="77777777" w:rsidR="00CA578F" w:rsidRPr="00EA5FA7" w:rsidRDefault="00CA578F" w:rsidP="00CA578F">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AA791B4" w14:textId="77777777" w:rsidR="00CA578F" w:rsidRPr="00EA5FA7" w:rsidRDefault="00CA578F" w:rsidP="00CA578F">
      <w:pPr>
        <w:pStyle w:val="PL"/>
        <w:rPr>
          <w:noProof w:val="0"/>
        </w:rPr>
      </w:pPr>
      <w:r w:rsidRPr="00EA5FA7">
        <w:rPr>
          <w:noProof w:val="0"/>
        </w:rPr>
        <w:tab/>
        <w:t>uL-Transmission-Bandwidth</w:t>
      </w:r>
      <w:r w:rsidRPr="00EA5FA7">
        <w:rPr>
          <w:noProof w:val="0"/>
        </w:rPr>
        <w:tab/>
      </w:r>
      <w:r w:rsidRPr="00EA5FA7">
        <w:rPr>
          <w:noProof w:val="0"/>
        </w:rPr>
        <w:tab/>
        <w:t>Transmission-Bandwidth,</w:t>
      </w:r>
    </w:p>
    <w:p w14:paraId="298D6662" w14:textId="77777777" w:rsidR="00CA578F" w:rsidRPr="00EA5FA7" w:rsidRDefault="00CA578F" w:rsidP="00CA578F">
      <w:pPr>
        <w:pStyle w:val="PL"/>
        <w:rPr>
          <w:noProof w:val="0"/>
        </w:rPr>
      </w:pPr>
      <w:r w:rsidRPr="00EA5FA7">
        <w:rPr>
          <w:noProof w:val="0"/>
        </w:rPr>
        <w:tab/>
        <w:t>dL-Transmission-Bandwidth</w:t>
      </w:r>
      <w:r w:rsidRPr="00EA5FA7">
        <w:rPr>
          <w:noProof w:val="0"/>
        </w:rPr>
        <w:tab/>
      </w:r>
      <w:r w:rsidRPr="00EA5FA7">
        <w:rPr>
          <w:noProof w:val="0"/>
        </w:rPr>
        <w:tab/>
        <w:t>Transmission-Bandwidth,</w:t>
      </w:r>
    </w:p>
    <w:p w14:paraId="309D75B9"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23BA15EC" w14:textId="77777777" w:rsidR="00CA578F" w:rsidRPr="00EA5FA7" w:rsidRDefault="00CA578F" w:rsidP="00CA578F">
      <w:pPr>
        <w:pStyle w:val="PL"/>
        <w:rPr>
          <w:noProof w:val="0"/>
        </w:rPr>
      </w:pPr>
      <w:r w:rsidRPr="00EA5FA7">
        <w:rPr>
          <w:noProof w:val="0"/>
        </w:rPr>
        <w:tab/>
        <w:t>...</w:t>
      </w:r>
    </w:p>
    <w:p w14:paraId="34E7BECD" w14:textId="77777777" w:rsidR="00CA578F" w:rsidRPr="00EA5FA7" w:rsidRDefault="00CA578F" w:rsidP="00CA578F">
      <w:pPr>
        <w:pStyle w:val="PL"/>
        <w:rPr>
          <w:noProof w:val="0"/>
        </w:rPr>
      </w:pPr>
      <w:r w:rsidRPr="00EA5FA7">
        <w:rPr>
          <w:noProof w:val="0"/>
        </w:rPr>
        <w:t>}</w:t>
      </w:r>
    </w:p>
    <w:p w14:paraId="398F7D90" w14:textId="77777777" w:rsidR="00CA578F" w:rsidRPr="00EA5FA7" w:rsidRDefault="00CA578F" w:rsidP="00CA578F">
      <w:pPr>
        <w:pStyle w:val="PL"/>
        <w:rPr>
          <w:noProof w:val="0"/>
        </w:rPr>
      </w:pPr>
    </w:p>
    <w:p w14:paraId="50D0D4E7" w14:textId="77777777" w:rsidR="00CA578F" w:rsidRPr="00EA5FA7" w:rsidRDefault="00CA578F" w:rsidP="00CA578F">
      <w:pPr>
        <w:pStyle w:val="PL"/>
        <w:rPr>
          <w:noProof w:val="0"/>
        </w:rPr>
      </w:pPr>
      <w:r w:rsidRPr="00EA5FA7">
        <w:rPr>
          <w:noProof w:val="0"/>
        </w:rPr>
        <w:t>FDD-Info-ExtIEs F1AP-PROTOCOL-EXTENSION ::= {</w:t>
      </w:r>
    </w:p>
    <w:p w14:paraId="768488B7" w14:textId="77777777" w:rsidR="00CA578F" w:rsidRPr="00FD0425" w:rsidRDefault="00CA578F" w:rsidP="00CA578F">
      <w:pPr>
        <w:pStyle w:val="PL"/>
        <w:rPr>
          <w:ins w:id="2876" w:author="Author"/>
          <w:noProof w:val="0"/>
          <w:snapToGrid w:val="0"/>
          <w:lang w:eastAsia="zh-CN"/>
        </w:rPr>
      </w:pPr>
      <w:ins w:id="2877"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557DDCC6" w14:textId="77777777" w:rsidR="00CA578F" w:rsidRDefault="00CA578F" w:rsidP="00CA578F">
      <w:pPr>
        <w:pStyle w:val="PL"/>
        <w:rPr>
          <w:ins w:id="2878" w:author="Author"/>
          <w:noProof w:val="0"/>
          <w:snapToGrid w:val="0"/>
          <w:lang w:eastAsia="zh-CN"/>
        </w:rPr>
      </w:pPr>
      <w:ins w:id="2879" w:author="Author">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588B815A" w14:textId="77777777" w:rsidR="00CA578F" w:rsidRPr="00EA5FA7" w:rsidRDefault="00CA578F" w:rsidP="00CA578F">
      <w:pPr>
        <w:pStyle w:val="PL"/>
        <w:rPr>
          <w:noProof w:val="0"/>
        </w:rPr>
      </w:pPr>
      <w:r w:rsidRPr="00EA5FA7">
        <w:rPr>
          <w:noProof w:val="0"/>
        </w:rPr>
        <w:tab/>
        <w:t>...</w:t>
      </w:r>
    </w:p>
    <w:p w14:paraId="7AEE4956" w14:textId="77777777" w:rsidR="00CA578F" w:rsidRPr="00EA5FA7" w:rsidRDefault="00CA578F" w:rsidP="00CA578F">
      <w:pPr>
        <w:pStyle w:val="PL"/>
        <w:rPr>
          <w:noProof w:val="0"/>
        </w:rPr>
      </w:pPr>
      <w:r w:rsidRPr="00EA5FA7">
        <w:rPr>
          <w:noProof w:val="0"/>
        </w:rPr>
        <w:t>}</w:t>
      </w:r>
    </w:p>
    <w:p w14:paraId="22805ACF" w14:textId="77777777" w:rsidR="00CA578F" w:rsidRPr="00EA5FA7" w:rsidRDefault="00CA578F" w:rsidP="00CA578F">
      <w:pPr>
        <w:pStyle w:val="PL"/>
        <w:rPr>
          <w:noProof w:val="0"/>
        </w:rPr>
      </w:pPr>
    </w:p>
    <w:p w14:paraId="312886B3" w14:textId="77777777" w:rsidR="00CA578F" w:rsidRPr="00EA5FA7" w:rsidRDefault="00CA578F" w:rsidP="00CA578F">
      <w:pPr>
        <w:pStyle w:val="PL"/>
        <w:rPr>
          <w:noProof w:val="0"/>
        </w:rPr>
      </w:pPr>
    </w:p>
    <w:p w14:paraId="7AC45026" w14:textId="77777777" w:rsidR="00CA578F" w:rsidRPr="00EA5FA7" w:rsidRDefault="00CA578F" w:rsidP="00CA578F">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5843BAD0" w14:textId="77777777" w:rsidR="00CA578F" w:rsidRPr="00EA5FA7" w:rsidRDefault="00CA578F" w:rsidP="00CA578F">
      <w:pPr>
        <w:pStyle w:val="PL"/>
        <w:rPr>
          <w:noProof w:val="0"/>
        </w:rPr>
      </w:pPr>
    </w:p>
    <w:p w14:paraId="3962A4E4" w14:textId="77777777" w:rsidR="00CA578F" w:rsidRPr="00EA5FA7" w:rsidRDefault="00CA578F" w:rsidP="00CA578F">
      <w:pPr>
        <w:pStyle w:val="PL"/>
        <w:rPr>
          <w:noProof w:val="0"/>
        </w:rPr>
      </w:pPr>
      <w:r w:rsidRPr="00EA5FA7">
        <w:rPr>
          <w:noProof w:val="0"/>
        </w:rPr>
        <w:t xml:space="preserve">Flows-Mapped-To-DRB-Item </w:t>
      </w:r>
      <w:r w:rsidRPr="00EA5FA7">
        <w:rPr>
          <w:noProof w:val="0"/>
        </w:rPr>
        <w:tab/>
        <w:t>::= SEQUENCE {</w:t>
      </w:r>
    </w:p>
    <w:p w14:paraId="185C84D0" w14:textId="77777777" w:rsidR="00CA578F" w:rsidRPr="00EA5FA7" w:rsidRDefault="00CA578F" w:rsidP="00CA578F">
      <w:pPr>
        <w:pStyle w:val="PL"/>
        <w:rPr>
          <w:noProof w:val="0"/>
        </w:rPr>
      </w:pPr>
      <w:r w:rsidRPr="00EA5FA7">
        <w:rPr>
          <w:noProof w:val="0"/>
        </w:rPr>
        <w:tab/>
        <w:t>qoSFlow</w:t>
      </w:r>
      <w:bookmarkStart w:id="2880" w:name="_Hlk534327072"/>
      <w:r w:rsidRPr="00EA5FA7">
        <w:rPr>
          <w:noProof w:val="0"/>
        </w:rPr>
        <w:t>Identifier</w:t>
      </w:r>
      <w:bookmarkEnd w:id="2880"/>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305FEC11" w14:textId="77777777" w:rsidR="00CA578F" w:rsidRPr="00EA5FA7" w:rsidRDefault="00CA578F" w:rsidP="00CA578F">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6AF00D1C"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633C936" w14:textId="77777777" w:rsidR="00CA578F" w:rsidRPr="00EA5FA7" w:rsidRDefault="00CA578F" w:rsidP="00CA578F">
      <w:pPr>
        <w:pStyle w:val="PL"/>
        <w:rPr>
          <w:noProof w:val="0"/>
        </w:rPr>
      </w:pPr>
      <w:r w:rsidRPr="00EA5FA7">
        <w:rPr>
          <w:noProof w:val="0"/>
        </w:rPr>
        <w:t>}</w:t>
      </w:r>
    </w:p>
    <w:p w14:paraId="5BBACE98" w14:textId="77777777" w:rsidR="00CA578F" w:rsidRPr="00EA5FA7" w:rsidRDefault="00CA578F" w:rsidP="00CA578F">
      <w:pPr>
        <w:pStyle w:val="PL"/>
        <w:rPr>
          <w:noProof w:val="0"/>
        </w:rPr>
      </w:pPr>
    </w:p>
    <w:p w14:paraId="28947CFB" w14:textId="77777777" w:rsidR="00CA578F" w:rsidRPr="00EA5FA7" w:rsidRDefault="00CA578F" w:rsidP="00CA578F">
      <w:pPr>
        <w:pStyle w:val="PL"/>
        <w:rPr>
          <w:noProof w:val="0"/>
        </w:rPr>
      </w:pPr>
      <w:r w:rsidRPr="00EA5FA7">
        <w:rPr>
          <w:noProof w:val="0"/>
        </w:rPr>
        <w:t xml:space="preserve">Flows-Mapped-To-DRB-ItemExtIEs </w:t>
      </w:r>
      <w:r w:rsidRPr="00EA5FA7">
        <w:rPr>
          <w:noProof w:val="0"/>
        </w:rPr>
        <w:tab/>
        <w:t>F1AP-PROTOCOL-EXTENSION ::= {</w:t>
      </w:r>
    </w:p>
    <w:p w14:paraId="638B61E7" w14:textId="77777777" w:rsidR="00CA578F" w:rsidRPr="00EA5FA7" w:rsidRDefault="00CA578F" w:rsidP="00CA578F">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7537C803" w14:textId="77777777" w:rsidR="00CA578F" w:rsidRPr="00EA5FA7" w:rsidRDefault="00CA578F" w:rsidP="00CA578F">
      <w:pPr>
        <w:pStyle w:val="PL"/>
        <w:rPr>
          <w:noProof w:val="0"/>
        </w:rPr>
      </w:pPr>
      <w:r w:rsidRPr="00EA5FA7">
        <w:rPr>
          <w:noProof w:val="0"/>
        </w:rPr>
        <w:tab/>
        <w:t>...</w:t>
      </w:r>
    </w:p>
    <w:p w14:paraId="780106E9" w14:textId="77777777" w:rsidR="00CA578F" w:rsidRPr="00EA5FA7" w:rsidRDefault="00CA578F" w:rsidP="00CA578F">
      <w:pPr>
        <w:pStyle w:val="PL"/>
        <w:rPr>
          <w:noProof w:val="0"/>
        </w:rPr>
      </w:pPr>
      <w:r w:rsidRPr="00EA5FA7">
        <w:rPr>
          <w:noProof w:val="0"/>
        </w:rPr>
        <w:t>}</w:t>
      </w:r>
    </w:p>
    <w:p w14:paraId="5A73012B" w14:textId="77777777" w:rsidR="00CA578F" w:rsidRPr="00EA5FA7" w:rsidRDefault="00CA578F" w:rsidP="00CA578F">
      <w:pPr>
        <w:pStyle w:val="PL"/>
        <w:rPr>
          <w:noProof w:val="0"/>
        </w:rPr>
      </w:pPr>
    </w:p>
    <w:p w14:paraId="0900B773" w14:textId="77777777" w:rsidR="00CA578F" w:rsidRPr="00EA5FA7" w:rsidRDefault="00CA578F" w:rsidP="00CA578F">
      <w:pPr>
        <w:pStyle w:val="PL"/>
        <w:rPr>
          <w:noProof w:val="0"/>
        </w:rPr>
      </w:pPr>
      <w:r w:rsidRPr="00EA5FA7">
        <w:rPr>
          <w:noProof w:val="0"/>
        </w:rPr>
        <w:t>FreqBandNrItem ::= SEQUENCE {</w:t>
      </w:r>
    </w:p>
    <w:p w14:paraId="7B8A6EAC" w14:textId="77777777" w:rsidR="00CA578F" w:rsidRPr="00EA5FA7" w:rsidRDefault="00CA578F" w:rsidP="00CA578F">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08C4A9A9" w14:textId="77777777" w:rsidR="00CA578F" w:rsidRPr="00EA5FA7" w:rsidRDefault="00CA578F" w:rsidP="00CA578F">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7BAD5E88"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51072B4" w14:textId="77777777" w:rsidR="00CA578F" w:rsidRPr="00EA5FA7" w:rsidRDefault="00CA578F" w:rsidP="00CA578F">
      <w:pPr>
        <w:pStyle w:val="PL"/>
        <w:rPr>
          <w:noProof w:val="0"/>
        </w:rPr>
      </w:pPr>
      <w:r w:rsidRPr="00EA5FA7">
        <w:rPr>
          <w:noProof w:val="0"/>
        </w:rPr>
        <w:tab/>
        <w:t>...</w:t>
      </w:r>
    </w:p>
    <w:p w14:paraId="230D416D" w14:textId="77777777" w:rsidR="00CA578F" w:rsidRPr="00EA5FA7" w:rsidRDefault="00CA578F" w:rsidP="00CA578F">
      <w:pPr>
        <w:pStyle w:val="PL"/>
        <w:rPr>
          <w:noProof w:val="0"/>
        </w:rPr>
      </w:pPr>
      <w:r w:rsidRPr="00EA5FA7">
        <w:rPr>
          <w:noProof w:val="0"/>
        </w:rPr>
        <w:t>}</w:t>
      </w:r>
    </w:p>
    <w:p w14:paraId="4E93CADD" w14:textId="77777777" w:rsidR="00CA578F" w:rsidRPr="00EA5FA7" w:rsidRDefault="00CA578F" w:rsidP="00CA578F">
      <w:pPr>
        <w:pStyle w:val="PL"/>
        <w:rPr>
          <w:noProof w:val="0"/>
        </w:rPr>
      </w:pPr>
    </w:p>
    <w:p w14:paraId="16DA5914" w14:textId="77777777" w:rsidR="00CA578F" w:rsidRPr="00EA5FA7" w:rsidRDefault="00CA578F" w:rsidP="00CA578F">
      <w:pPr>
        <w:pStyle w:val="PL"/>
        <w:rPr>
          <w:noProof w:val="0"/>
        </w:rPr>
      </w:pPr>
      <w:r w:rsidRPr="00EA5FA7">
        <w:rPr>
          <w:noProof w:val="0"/>
        </w:rPr>
        <w:t xml:space="preserve">FreqBandNrItem-ExtIEs </w:t>
      </w:r>
      <w:r w:rsidRPr="00EA5FA7">
        <w:rPr>
          <w:noProof w:val="0"/>
        </w:rPr>
        <w:tab/>
        <w:t>F1AP-PROTOCOL-EXTENSION ::= {</w:t>
      </w:r>
    </w:p>
    <w:p w14:paraId="5198111B" w14:textId="77777777" w:rsidR="00CA578F" w:rsidRPr="00EA5FA7" w:rsidRDefault="00CA578F" w:rsidP="00CA578F">
      <w:pPr>
        <w:pStyle w:val="PL"/>
        <w:rPr>
          <w:noProof w:val="0"/>
        </w:rPr>
      </w:pPr>
      <w:r w:rsidRPr="00EA5FA7">
        <w:rPr>
          <w:noProof w:val="0"/>
        </w:rPr>
        <w:tab/>
        <w:t>...</w:t>
      </w:r>
    </w:p>
    <w:p w14:paraId="51D52587" w14:textId="77777777" w:rsidR="00CA578F" w:rsidRPr="00EA5FA7" w:rsidRDefault="00CA578F" w:rsidP="00CA578F">
      <w:pPr>
        <w:pStyle w:val="PL"/>
        <w:rPr>
          <w:noProof w:val="0"/>
        </w:rPr>
      </w:pPr>
      <w:r w:rsidRPr="00EA5FA7">
        <w:rPr>
          <w:noProof w:val="0"/>
        </w:rPr>
        <w:t>}</w:t>
      </w:r>
    </w:p>
    <w:p w14:paraId="790D9B62" w14:textId="77777777" w:rsidR="00CA578F" w:rsidRDefault="00CA578F" w:rsidP="00CA578F">
      <w:pPr>
        <w:pStyle w:val="PL"/>
        <w:rPr>
          <w:ins w:id="2881" w:author="Author"/>
        </w:rPr>
      </w:pPr>
    </w:p>
    <w:p w14:paraId="1A0EFBA9" w14:textId="77777777" w:rsidR="00CA578F" w:rsidRPr="00FD0425" w:rsidRDefault="00CA578F" w:rsidP="00CA578F">
      <w:pPr>
        <w:pStyle w:val="PL"/>
        <w:rPr>
          <w:ins w:id="2882" w:author="Author"/>
        </w:rPr>
      </w:pPr>
      <w:ins w:id="2883" w:author="Author">
        <w:r>
          <w:t>FreqDomainLength</w:t>
        </w:r>
        <w:r w:rsidRPr="00FD0425">
          <w:t xml:space="preserve"> ::= CHOICE {</w:t>
        </w:r>
      </w:ins>
    </w:p>
    <w:p w14:paraId="4BD93C04" w14:textId="77777777" w:rsidR="00CA578F" w:rsidRPr="00FD0425" w:rsidRDefault="00CA578F" w:rsidP="00CA578F">
      <w:pPr>
        <w:pStyle w:val="PL"/>
        <w:rPr>
          <w:ins w:id="2884" w:author="Author"/>
        </w:rPr>
      </w:pPr>
      <w:ins w:id="2885"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14:paraId="67E03314" w14:textId="77777777" w:rsidR="00CA578F" w:rsidRPr="00FD0425" w:rsidRDefault="00CA578F" w:rsidP="00CA578F">
      <w:pPr>
        <w:pStyle w:val="PL"/>
        <w:rPr>
          <w:ins w:id="2886" w:author="Author"/>
        </w:rPr>
      </w:pPr>
      <w:ins w:id="2887"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14:paraId="1F146700" w14:textId="77777777" w:rsidR="00CA578F" w:rsidRPr="00FD0425" w:rsidRDefault="00CA578F" w:rsidP="00CA578F">
      <w:pPr>
        <w:pStyle w:val="PL"/>
        <w:rPr>
          <w:ins w:id="2888" w:author="Author"/>
          <w:noProof w:val="0"/>
          <w:snapToGrid w:val="0"/>
          <w:lang w:eastAsia="zh-CN"/>
        </w:rPr>
      </w:pPr>
      <w:ins w:id="2889"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14:paraId="6CC03194" w14:textId="77777777" w:rsidR="00CA578F" w:rsidRPr="00FD0425" w:rsidRDefault="00CA578F" w:rsidP="00CA578F">
      <w:pPr>
        <w:pStyle w:val="PL"/>
        <w:rPr>
          <w:ins w:id="2890" w:author="Author"/>
          <w:noProof w:val="0"/>
          <w:snapToGrid w:val="0"/>
          <w:lang w:eastAsia="zh-CN"/>
        </w:rPr>
      </w:pPr>
      <w:ins w:id="2891" w:author="Author">
        <w:r w:rsidRPr="00FD0425">
          <w:rPr>
            <w:noProof w:val="0"/>
            <w:snapToGrid w:val="0"/>
            <w:lang w:eastAsia="zh-CN"/>
          </w:rPr>
          <w:t>}</w:t>
        </w:r>
      </w:ins>
    </w:p>
    <w:p w14:paraId="243AFF04" w14:textId="77777777" w:rsidR="00CA578F" w:rsidRPr="00FD0425" w:rsidRDefault="00CA578F" w:rsidP="00CA578F">
      <w:pPr>
        <w:pStyle w:val="PL"/>
        <w:rPr>
          <w:ins w:id="2892" w:author="Author"/>
          <w:noProof w:val="0"/>
          <w:snapToGrid w:val="0"/>
          <w:lang w:eastAsia="zh-CN"/>
        </w:rPr>
      </w:pPr>
    </w:p>
    <w:p w14:paraId="065606DC" w14:textId="77777777" w:rsidR="00CA578F" w:rsidRPr="00FD0425" w:rsidRDefault="00CA578F" w:rsidP="00CA578F">
      <w:pPr>
        <w:pStyle w:val="PL"/>
        <w:rPr>
          <w:ins w:id="2893" w:author="Author"/>
          <w:noProof w:val="0"/>
          <w:snapToGrid w:val="0"/>
          <w:lang w:eastAsia="zh-CN"/>
        </w:rPr>
      </w:pPr>
      <w:ins w:id="2894" w:author="Author">
        <w:r>
          <w:t>FreqDomainLength</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14:paraId="2D51E78F" w14:textId="77777777" w:rsidR="00CA578F" w:rsidRPr="00FD0425" w:rsidRDefault="00CA578F" w:rsidP="00CA578F">
      <w:pPr>
        <w:pStyle w:val="PL"/>
        <w:rPr>
          <w:ins w:id="2895" w:author="Author"/>
          <w:noProof w:val="0"/>
          <w:snapToGrid w:val="0"/>
          <w:lang w:eastAsia="zh-CN"/>
        </w:rPr>
      </w:pPr>
      <w:ins w:id="2896" w:author="Author">
        <w:r w:rsidRPr="00FD0425">
          <w:rPr>
            <w:noProof w:val="0"/>
            <w:snapToGrid w:val="0"/>
            <w:lang w:eastAsia="zh-CN"/>
          </w:rPr>
          <w:tab/>
          <w:t>...</w:t>
        </w:r>
      </w:ins>
    </w:p>
    <w:p w14:paraId="3A2D3749" w14:textId="77777777" w:rsidR="00CA578F" w:rsidRPr="00FD0425" w:rsidRDefault="00CA578F" w:rsidP="00CA578F">
      <w:pPr>
        <w:pStyle w:val="PL"/>
        <w:rPr>
          <w:ins w:id="2897" w:author="Author"/>
          <w:noProof w:val="0"/>
          <w:snapToGrid w:val="0"/>
          <w:lang w:eastAsia="zh-CN"/>
        </w:rPr>
      </w:pPr>
      <w:ins w:id="2898" w:author="Author">
        <w:r w:rsidRPr="00FD0425">
          <w:rPr>
            <w:noProof w:val="0"/>
            <w:snapToGrid w:val="0"/>
            <w:lang w:eastAsia="zh-CN"/>
          </w:rPr>
          <w:t>}</w:t>
        </w:r>
      </w:ins>
    </w:p>
    <w:p w14:paraId="73AEB94B" w14:textId="77777777" w:rsidR="00CA578F" w:rsidRPr="00FD0425" w:rsidRDefault="00CA578F" w:rsidP="00CA578F">
      <w:pPr>
        <w:pStyle w:val="PL"/>
        <w:rPr>
          <w:ins w:id="2899" w:author="Author"/>
        </w:rPr>
      </w:pPr>
    </w:p>
    <w:p w14:paraId="110760EB" w14:textId="77777777" w:rsidR="00CA578F" w:rsidRPr="00FD0425" w:rsidRDefault="00CA578F" w:rsidP="00CA578F">
      <w:pPr>
        <w:pStyle w:val="PL"/>
        <w:rPr>
          <w:ins w:id="2900" w:author="Author"/>
          <w:noProof w:val="0"/>
          <w:snapToGrid w:val="0"/>
          <w:lang w:eastAsia="zh-CN"/>
        </w:rPr>
      </w:pPr>
      <w:ins w:id="2901"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14:paraId="631DD5C9" w14:textId="77777777" w:rsidR="00CA578F" w:rsidRPr="00D8583A"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2" w:author="Author"/>
          <w:rFonts w:ascii="Courier New" w:hAnsi="Courier New"/>
          <w:sz w:val="16"/>
          <w:lang w:eastAsia="en-GB"/>
        </w:rPr>
      </w:pPr>
    </w:p>
    <w:p w14:paraId="0A9F65A0" w14:textId="77777777" w:rsidR="00CA578F" w:rsidRPr="00EA5FA7" w:rsidRDefault="00CA578F" w:rsidP="00CA578F">
      <w:pPr>
        <w:pStyle w:val="PL"/>
        <w:rPr>
          <w:noProof w:val="0"/>
        </w:rPr>
      </w:pPr>
    </w:p>
    <w:p w14:paraId="200A6A4B" w14:textId="77777777" w:rsidR="00CA578F" w:rsidRPr="00EA5FA7" w:rsidRDefault="00CA578F" w:rsidP="00CA578F">
      <w:pPr>
        <w:pStyle w:val="PL"/>
        <w:rPr>
          <w:noProof w:val="0"/>
        </w:rPr>
      </w:pPr>
      <w:r w:rsidRPr="00EA5FA7">
        <w:rPr>
          <w:noProof w:val="0"/>
        </w:rPr>
        <w:t>FullConfiguration ::= ENUMERATED {full, ...}</w:t>
      </w:r>
    </w:p>
    <w:p w14:paraId="4A9C7771" w14:textId="77777777" w:rsidR="00CA578F" w:rsidRPr="00EA5FA7" w:rsidRDefault="00CA578F" w:rsidP="00CA578F">
      <w:pPr>
        <w:pStyle w:val="PL"/>
        <w:rPr>
          <w:noProof w:val="0"/>
        </w:rPr>
      </w:pPr>
    </w:p>
    <w:p w14:paraId="6F9F0CBB" w14:textId="77777777" w:rsidR="00CA578F" w:rsidRPr="00EA5FA7" w:rsidRDefault="00CA578F" w:rsidP="00CA578F">
      <w:pPr>
        <w:pStyle w:val="PL"/>
        <w:outlineLvl w:val="3"/>
        <w:rPr>
          <w:noProof w:val="0"/>
          <w:snapToGrid w:val="0"/>
        </w:rPr>
      </w:pPr>
      <w:r w:rsidRPr="00EA5FA7">
        <w:rPr>
          <w:noProof w:val="0"/>
          <w:snapToGrid w:val="0"/>
        </w:rPr>
        <w:t>-- G</w:t>
      </w:r>
    </w:p>
    <w:p w14:paraId="43B8443D" w14:textId="77777777" w:rsidR="00CA578F" w:rsidRPr="00EA5FA7" w:rsidRDefault="00CA578F" w:rsidP="00CA578F">
      <w:pPr>
        <w:pStyle w:val="PL"/>
        <w:rPr>
          <w:rFonts w:eastAsia="SimSun"/>
        </w:rPr>
      </w:pPr>
    </w:p>
    <w:p w14:paraId="0F1EBDFE" w14:textId="77777777" w:rsidR="00CA578F" w:rsidRPr="00EA5FA7" w:rsidRDefault="00CA578F" w:rsidP="00CA578F">
      <w:pPr>
        <w:pStyle w:val="PL"/>
        <w:rPr>
          <w:noProof w:val="0"/>
        </w:rPr>
      </w:pPr>
    </w:p>
    <w:p w14:paraId="296B66FB" w14:textId="77777777" w:rsidR="00CA578F" w:rsidRPr="00EA5FA7" w:rsidRDefault="00CA578F" w:rsidP="00CA578F">
      <w:pPr>
        <w:pStyle w:val="PL"/>
        <w:rPr>
          <w:noProof w:val="0"/>
        </w:rPr>
      </w:pPr>
      <w:r w:rsidRPr="00EA5FA7">
        <w:rPr>
          <w:noProof w:val="0"/>
        </w:rPr>
        <w:t>GBR-QosInformation ::= SEQUENCE {</w:t>
      </w:r>
    </w:p>
    <w:p w14:paraId="185A7D62" w14:textId="77777777" w:rsidR="00CA578F" w:rsidRPr="00EA5FA7" w:rsidRDefault="00CA578F" w:rsidP="00CA578F">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6288D60A" w14:textId="77777777" w:rsidR="00CA578F" w:rsidRPr="00EA5FA7" w:rsidRDefault="00CA578F" w:rsidP="00CA578F">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6883BBD" w14:textId="77777777" w:rsidR="00CA578F" w:rsidRPr="00EA5FA7" w:rsidRDefault="00CA578F" w:rsidP="00CA578F">
      <w:pPr>
        <w:pStyle w:val="PL"/>
        <w:rPr>
          <w:noProof w:val="0"/>
        </w:rPr>
      </w:pPr>
      <w:r w:rsidRPr="00EA5FA7">
        <w:rPr>
          <w:noProof w:val="0"/>
        </w:rPr>
        <w:tab/>
        <w:t>e-RAB-GuaranteedBitrateDL</w:t>
      </w:r>
      <w:r w:rsidRPr="00EA5FA7">
        <w:rPr>
          <w:noProof w:val="0"/>
        </w:rPr>
        <w:tab/>
      </w:r>
      <w:r w:rsidRPr="00EA5FA7">
        <w:rPr>
          <w:noProof w:val="0"/>
        </w:rPr>
        <w:tab/>
        <w:t>BitRate,</w:t>
      </w:r>
    </w:p>
    <w:p w14:paraId="2368900A" w14:textId="77777777" w:rsidR="00CA578F" w:rsidRPr="00EA5FA7" w:rsidRDefault="00CA578F" w:rsidP="00CA578F">
      <w:pPr>
        <w:pStyle w:val="PL"/>
        <w:rPr>
          <w:noProof w:val="0"/>
        </w:rPr>
      </w:pPr>
      <w:r w:rsidRPr="00EA5FA7">
        <w:rPr>
          <w:noProof w:val="0"/>
        </w:rPr>
        <w:tab/>
        <w:t>e-RAB-GuaranteedBitrateUL</w:t>
      </w:r>
      <w:r w:rsidRPr="00EA5FA7">
        <w:rPr>
          <w:noProof w:val="0"/>
        </w:rPr>
        <w:tab/>
      </w:r>
      <w:r w:rsidRPr="00EA5FA7">
        <w:rPr>
          <w:noProof w:val="0"/>
        </w:rPr>
        <w:tab/>
        <w:t>BitRate,</w:t>
      </w:r>
    </w:p>
    <w:p w14:paraId="7D6A82F5"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7A2EDB19" w14:textId="77777777" w:rsidR="00CA578F" w:rsidRPr="00EA5FA7" w:rsidRDefault="00CA578F" w:rsidP="00CA578F">
      <w:pPr>
        <w:pStyle w:val="PL"/>
        <w:rPr>
          <w:noProof w:val="0"/>
        </w:rPr>
      </w:pPr>
      <w:r w:rsidRPr="00EA5FA7">
        <w:rPr>
          <w:noProof w:val="0"/>
        </w:rPr>
        <w:tab/>
        <w:t>...</w:t>
      </w:r>
    </w:p>
    <w:p w14:paraId="72985613" w14:textId="77777777" w:rsidR="00CA578F" w:rsidRPr="00EA5FA7" w:rsidRDefault="00CA578F" w:rsidP="00CA578F">
      <w:pPr>
        <w:pStyle w:val="PL"/>
        <w:rPr>
          <w:noProof w:val="0"/>
        </w:rPr>
      </w:pPr>
      <w:r w:rsidRPr="00EA5FA7">
        <w:rPr>
          <w:noProof w:val="0"/>
        </w:rPr>
        <w:t>}</w:t>
      </w:r>
    </w:p>
    <w:p w14:paraId="592B0AD1" w14:textId="77777777" w:rsidR="00CA578F" w:rsidRPr="00EA5FA7" w:rsidRDefault="00CA578F" w:rsidP="00CA578F">
      <w:pPr>
        <w:pStyle w:val="PL"/>
        <w:rPr>
          <w:noProof w:val="0"/>
        </w:rPr>
      </w:pPr>
    </w:p>
    <w:p w14:paraId="634ACDC3" w14:textId="77777777" w:rsidR="00CA578F" w:rsidRPr="00EA5FA7" w:rsidRDefault="00CA578F" w:rsidP="00CA578F">
      <w:pPr>
        <w:pStyle w:val="PL"/>
        <w:rPr>
          <w:noProof w:val="0"/>
        </w:rPr>
      </w:pPr>
      <w:r w:rsidRPr="00EA5FA7">
        <w:rPr>
          <w:noProof w:val="0"/>
        </w:rPr>
        <w:t>GBR-QosInformation-ExtIEs F1AP-PROTOCOL-EXTENSION ::= {</w:t>
      </w:r>
    </w:p>
    <w:p w14:paraId="47C4A9E0" w14:textId="77777777" w:rsidR="00CA578F" w:rsidRPr="00EA5FA7" w:rsidRDefault="00CA578F" w:rsidP="00CA578F">
      <w:pPr>
        <w:pStyle w:val="PL"/>
        <w:rPr>
          <w:noProof w:val="0"/>
        </w:rPr>
      </w:pPr>
      <w:r w:rsidRPr="00EA5FA7">
        <w:rPr>
          <w:noProof w:val="0"/>
        </w:rPr>
        <w:tab/>
        <w:t>...</w:t>
      </w:r>
    </w:p>
    <w:p w14:paraId="5EB5CFC3" w14:textId="77777777" w:rsidR="00CA578F" w:rsidRPr="00EA5FA7" w:rsidRDefault="00CA578F" w:rsidP="00CA578F">
      <w:pPr>
        <w:pStyle w:val="PL"/>
        <w:rPr>
          <w:noProof w:val="0"/>
        </w:rPr>
      </w:pPr>
      <w:r w:rsidRPr="00EA5FA7">
        <w:rPr>
          <w:noProof w:val="0"/>
        </w:rPr>
        <w:t>}</w:t>
      </w:r>
    </w:p>
    <w:p w14:paraId="7FF0606D" w14:textId="77777777" w:rsidR="00CA578F" w:rsidRPr="00EA5FA7" w:rsidRDefault="00CA578F" w:rsidP="00CA578F">
      <w:pPr>
        <w:pStyle w:val="PL"/>
        <w:rPr>
          <w:noProof w:val="0"/>
        </w:rPr>
      </w:pPr>
    </w:p>
    <w:p w14:paraId="43B027B7" w14:textId="77777777" w:rsidR="00CA578F" w:rsidRPr="00EA5FA7" w:rsidRDefault="00CA578F" w:rsidP="00CA578F">
      <w:pPr>
        <w:pStyle w:val="PL"/>
        <w:rPr>
          <w:noProof w:val="0"/>
        </w:rPr>
      </w:pPr>
      <w:r w:rsidRPr="00EA5FA7">
        <w:rPr>
          <w:noProof w:val="0"/>
        </w:rPr>
        <w:t>GBR-QoSFlowInformation::= SEQUENCE {</w:t>
      </w:r>
    </w:p>
    <w:p w14:paraId="57F06388" w14:textId="77777777" w:rsidR="00CA578F" w:rsidRPr="00EA5FA7" w:rsidRDefault="00CA578F" w:rsidP="00CA578F">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3C274042" w14:textId="77777777" w:rsidR="00CA578F" w:rsidRPr="00EA5FA7" w:rsidRDefault="00CA578F" w:rsidP="00CA578F">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48D8F460" w14:textId="77777777" w:rsidR="00CA578F" w:rsidRPr="00EA5FA7" w:rsidRDefault="00CA578F" w:rsidP="00CA578F">
      <w:pPr>
        <w:pStyle w:val="PL"/>
        <w:rPr>
          <w:noProof w:val="0"/>
        </w:rPr>
      </w:pPr>
      <w:r w:rsidRPr="00EA5FA7">
        <w:rPr>
          <w:noProof w:val="0"/>
        </w:rPr>
        <w:tab/>
        <w:t>guaranteedFlowBitRateDownlink</w:t>
      </w:r>
      <w:r w:rsidRPr="00EA5FA7">
        <w:rPr>
          <w:noProof w:val="0"/>
        </w:rPr>
        <w:tab/>
        <w:t>BitRate,</w:t>
      </w:r>
    </w:p>
    <w:p w14:paraId="4623DCE5" w14:textId="77777777" w:rsidR="00CA578F" w:rsidRPr="00EA5FA7" w:rsidRDefault="00CA578F" w:rsidP="00CA578F">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68DE04BF" w14:textId="77777777" w:rsidR="00CA578F" w:rsidRPr="00EA5FA7" w:rsidRDefault="00CA578F" w:rsidP="00CA578F">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2868FF23" w14:textId="77777777" w:rsidR="00CA578F" w:rsidRPr="00EA5FA7" w:rsidRDefault="00CA578F" w:rsidP="00CA578F">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F109CD5"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1B5D7D49" w14:textId="77777777" w:rsidR="00CA578F" w:rsidRPr="00EA5FA7" w:rsidRDefault="00CA578F" w:rsidP="00CA578F">
      <w:pPr>
        <w:pStyle w:val="PL"/>
        <w:rPr>
          <w:noProof w:val="0"/>
        </w:rPr>
      </w:pPr>
      <w:r w:rsidRPr="00EA5FA7">
        <w:rPr>
          <w:noProof w:val="0"/>
        </w:rPr>
        <w:tab/>
        <w:t>...</w:t>
      </w:r>
    </w:p>
    <w:p w14:paraId="6C9C0E31" w14:textId="77777777" w:rsidR="00CA578F" w:rsidRPr="00EA5FA7" w:rsidRDefault="00CA578F" w:rsidP="00CA578F">
      <w:pPr>
        <w:pStyle w:val="PL"/>
        <w:rPr>
          <w:noProof w:val="0"/>
        </w:rPr>
      </w:pPr>
      <w:r w:rsidRPr="00EA5FA7">
        <w:rPr>
          <w:noProof w:val="0"/>
        </w:rPr>
        <w:t>}</w:t>
      </w:r>
    </w:p>
    <w:p w14:paraId="39D9623D" w14:textId="77777777" w:rsidR="00CA578F" w:rsidRPr="00EA5FA7" w:rsidRDefault="00CA578F" w:rsidP="00CA578F">
      <w:pPr>
        <w:pStyle w:val="PL"/>
        <w:rPr>
          <w:noProof w:val="0"/>
        </w:rPr>
      </w:pPr>
    </w:p>
    <w:p w14:paraId="639AA27D" w14:textId="77777777" w:rsidR="00CA578F" w:rsidRPr="00EA5FA7" w:rsidRDefault="00CA578F" w:rsidP="00CA578F">
      <w:pPr>
        <w:pStyle w:val="PL"/>
        <w:rPr>
          <w:noProof w:val="0"/>
        </w:rPr>
      </w:pPr>
      <w:r w:rsidRPr="00EA5FA7">
        <w:rPr>
          <w:noProof w:val="0"/>
        </w:rPr>
        <w:t>GBR-QosFlowInformation-ExtIEs F1AP-PROTOCOL-EXTENSION ::= {</w:t>
      </w:r>
    </w:p>
    <w:p w14:paraId="3E587791" w14:textId="77777777" w:rsidR="00CA578F" w:rsidRPr="00EA5FA7" w:rsidRDefault="00CA578F" w:rsidP="00CA578F">
      <w:pPr>
        <w:pStyle w:val="PL"/>
        <w:rPr>
          <w:noProof w:val="0"/>
        </w:rPr>
      </w:pPr>
      <w:r w:rsidRPr="00EA5FA7">
        <w:rPr>
          <w:noProof w:val="0"/>
        </w:rPr>
        <w:tab/>
        <w:t>...</w:t>
      </w:r>
    </w:p>
    <w:p w14:paraId="62EFCD91" w14:textId="77777777" w:rsidR="00CA578F" w:rsidRPr="00EA5FA7" w:rsidRDefault="00CA578F" w:rsidP="00CA578F">
      <w:pPr>
        <w:pStyle w:val="PL"/>
        <w:rPr>
          <w:noProof w:val="0"/>
        </w:rPr>
      </w:pPr>
      <w:r w:rsidRPr="00EA5FA7">
        <w:rPr>
          <w:noProof w:val="0"/>
        </w:rPr>
        <w:t>}</w:t>
      </w:r>
    </w:p>
    <w:p w14:paraId="24AE0FFD" w14:textId="77777777" w:rsidR="00CA578F" w:rsidRPr="00EA5FA7" w:rsidRDefault="00CA578F" w:rsidP="00CA578F">
      <w:pPr>
        <w:pStyle w:val="PL"/>
        <w:rPr>
          <w:noProof w:val="0"/>
        </w:rPr>
      </w:pPr>
    </w:p>
    <w:p w14:paraId="44A82E5B" w14:textId="77777777" w:rsidR="00CA578F" w:rsidRPr="00EA5FA7" w:rsidRDefault="00CA578F" w:rsidP="00CA578F">
      <w:pPr>
        <w:pStyle w:val="PL"/>
        <w:rPr>
          <w:noProof w:val="0"/>
        </w:rPr>
      </w:pPr>
      <w:r w:rsidRPr="00EA5FA7">
        <w:rPr>
          <w:noProof w:val="0"/>
        </w:rPr>
        <w:t>CG-Config ::= OCTET STRING</w:t>
      </w:r>
    </w:p>
    <w:p w14:paraId="030743E9" w14:textId="77777777" w:rsidR="00CA578F" w:rsidRDefault="00CA578F" w:rsidP="00CA578F">
      <w:pPr>
        <w:pStyle w:val="PL"/>
        <w:rPr>
          <w:ins w:id="2903" w:author="Author"/>
          <w:noProof w:val="0"/>
        </w:rPr>
      </w:pPr>
    </w:p>
    <w:p w14:paraId="48C4F5DF" w14:textId="77777777" w:rsidR="00CA578F" w:rsidRDefault="00CA578F" w:rsidP="00CA578F">
      <w:pPr>
        <w:pStyle w:val="PL"/>
        <w:rPr>
          <w:ins w:id="2904" w:author="Author"/>
          <w:noProof w:val="0"/>
        </w:rPr>
      </w:pPr>
      <w:ins w:id="2905"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471936A4" w14:textId="77777777" w:rsidR="00CA578F" w:rsidRDefault="00CA578F" w:rsidP="00CA578F">
      <w:pPr>
        <w:pStyle w:val="PL"/>
        <w:rPr>
          <w:ins w:id="2906" w:author="Author"/>
          <w:noProof w:val="0"/>
        </w:rPr>
      </w:pPr>
    </w:p>
    <w:p w14:paraId="2D521F20" w14:textId="77777777" w:rsidR="00CA578F" w:rsidRDefault="00CA578F" w:rsidP="00CA578F">
      <w:pPr>
        <w:pStyle w:val="PL"/>
        <w:rPr>
          <w:ins w:id="2907" w:author="Author"/>
          <w:noProof w:val="0"/>
        </w:rPr>
      </w:pPr>
      <w:ins w:id="2908"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4280D788" w14:textId="77777777" w:rsidR="00CA578F" w:rsidRPr="00EA5FA7" w:rsidRDefault="00CA578F" w:rsidP="00CA578F">
      <w:pPr>
        <w:pStyle w:val="PL"/>
        <w:rPr>
          <w:noProof w:val="0"/>
        </w:rPr>
      </w:pPr>
    </w:p>
    <w:p w14:paraId="63D94C21" w14:textId="77777777" w:rsidR="00CA578F" w:rsidRPr="00EA5FA7" w:rsidRDefault="00CA578F" w:rsidP="00CA578F">
      <w:pPr>
        <w:pStyle w:val="PL"/>
        <w:rPr>
          <w:noProof w:val="0"/>
        </w:rPr>
      </w:pPr>
      <w:r w:rsidRPr="00EA5FA7">
        <w:rPr>
          <w:noProof w:val="0"/>
        </w:rPr>
        <w:t>GNB-CUSystemInformation::= SEQUENCE {</w:t>
      </w:r>
    </w:p>
    <w:p w14:paraId="224A7205" w14:textId="77777777" w:rsidR="00CA578F" w:rsidRPr="00EA5FA7" w:rsidRDefault="00CA578F" w:rsidP="00CA578F">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D04F01A"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617BD775" w14:textId="77777777" w:rsidR="00CA578F" w:rsidRPr="00EA5FA7" w:rsidRDefault="00CA578F" w:rsidP="00CA578F">
      <w:pPr>
        <w:pStyle w:val="PL"/>
        <w:rPr>
          <w:noProof w:val="0"/>
        </w:rPr>
      </w:pPr>
      <w:r w:rsidRPr="00EA5FA7">
        <w:rPr>
          <w:noProof w:val="0"/>
        </w:rPr>
        <w:tab/>
        <w:t>...</w:t>
      </w:r>
    </w:p>
    <w:p w14:paraId="67057E51" w14:textId="77777777" w:rsidR="00CA578F" w:rsidRPr="00EA5FA7" w:rsidRDefault="00CA578F" w:rsidP="00CA578F">
      <w:pPr>
        <w:pStyle w:val="PL"/>
        <w:rPr>
          <w:noProof w:val="0"/>
        </w:rPr>
      </w:pPr>
      <w:r w:rsidRPr="00EA5FA7">
        <w:rPr>
          <w:noProof w:val="0"/>
        </w:rPr>
        <w:t>}</w:t>
      </w:r>
    </w:p>
    <w:p w14:paraId="58CBC8F5" w14:textId="77777777" w:rsidR="00CA578F" w:rsidRPr="00EA5FA7" w:rsidRDefault="00CA578F" w:rsidP="00CA578F">
      <w:pPr>
        <w:pStyle w:val="PL"/>
        <w:rPr>
          <w:noProof w:val="0"/>
        </w:rPr>
      </w:pPr>
    </w:p>
    <w:p w14:paraId="1CE94F8C" w14:textId="77777777" w:rsidR="00CA578F" w:rsidRPr="00EA5FA7" w:rsidRDefault="00CA578F" w:rsidP="00CA578F">
      <w:pPr>
        <w:pStyle w:val="PL"/>
        <w:rPr>
          <w:noProof w:val="0"/>
        </w:rPr>
      </w:pPr>
      <w:r w:rsidRPr="00EA5FA7">
        <w:rPr>
          <w:noProof w:val="0"/>
        </w:rPr>
        <w:t>GNB-CUSystemInformation-ExtIEs F1AP-PROTOCOL-EXTENSION ::= {</w:t>
      </w:r>
    </w:p>
    <w:p w14:paraId="3D9D80F5" w14:textId="77777777" w:rsidR="00CA578F" w:rsidRPr="00EA5FA7" w:rsidRDefault="00CA578F" w:rsidP="00CA578F">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E68FB56" w14:textId="77777777" w:rsidR="00CA578F" w:rsidRPr="00EA5FA7" w:rsidRDefault="00CA578F" w:rsidP="00CA578F">
      <w:pPr>
        <w:pStyle w:val="PL"/>
        <w:rPr>
          <w:noProof w:val="0"/>
        </w:rPr>
      </w:pPr>
      <w:r w:rsidRPr="00EA5FA7">
        <w:rPr>
          <w:noProof w:val="0"/>
        </w:rPr>
        <w:tab/>
        <w:t>...</w:t>
      </w:r>
    </w:p>
    <w:p w14:paraId="7C7F0541" w14:textId="77777777" w:rsidR="00CA578F" w:rsidRPr="00EA5FA7" w:rsidRDefault="00CA578F" w:rsidP="00CA578F">
      <w:pPr>
        <w:pStyle w:val="PL"/>
        <w:rPr>
          <w:noProof w:val="0"/>
        </w:rPr>
      </w:pPr>
      <w:r w:rsidRPr="00EA5FA7">
        <w:rPr>
          <w:noProof w:val="0"/>
        </w:rPr>
        <w:t>}</w:t>
      </w:r>
    </w:p>
    <w:p w14:paraId="2FF987D9" w14:textId="77777777" w:rsidR="00CA578F" w:rsidRPr="00EA5FA7" w:rsidRDefault="00CA578F" w:rsidP="00CA578F">
      <w:pPr>
        <w:pStyle w:val="PL"/>
        <w:rPr>
          <w:noProof w:val="0"/>
        </w:rPr>
      </w:pPr>
    </w:p>
    <w:p w14:paraId="12DD65C7" w14:textId="77777777" w:rsidR="00CA578F" w:rsidRPr="00EA5FA7" w:rsidRDefault="00CA578F" w:rsidP="00CA578F">
      <w:pPr>
        <w:pStyle w:val="PL"/>
        <w:rPr>
          <w:noProof w:val="0"/>
        </w:rPr>
      </w:pPr>
      <w:r w:rsidRPr="00EA5FA7">
        <w:rPr>
          <w:noProof w:val="0"/>
        </w:rPr>
        <w:t>GNB-CU-TNL-Association-Setup-Item::= SEQUENCE {</w:t>
      </w:r>
    </w:p>
    <w:p w14:paraId="529643E1" w14:textId="77777777" w:rsidR="00CA578F" w:rsidRPr="00EA5FA7" w:rsidRDefault="00CA578F" w:rsidP="00CA578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9B6FE9B"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2C52616B" w14:textId="77777777" w:rsidR="00CA578F" w:rsidRPr="00EA5FA7" w:rsidRDefault="00CA578F" w:rsidP="00CA578F">
      <w:pPr>
        <w:pStyle w:val="PL"/>
        <w:rPr>
          <w:noProof w:val="0"/>
        </w:rPr>
      </w:pPr>
      <w:r w:rsidRPr="00EA5FA7">
        <w:rPr>
          <w:noProof w:val="0"/>
        </w:rPr>
        <w:t>}</w:t>
      </w:r>
    </w:p>
    <w:p w14:paraId="6F7008EE" w14:textId="77777777" w:rsidR="00CA578F" w:rsidRPr="00EA5FA7" w:rsidRDefault="00CA578F" w:rsidP="00CA578F">
      <w:pPr>
        <w:pStyle w:val="PL"/>
        <w:rPr>
          <w:noProof w:val="0"/>
        </w:rPr>
      </w:pPr>
    </w:p>
    <w:p w14:paraId="3813821B" w14:textId="77777777" w:rsidR="00CA578F" w:rsidRPr="00EA5FA7" w:rsidRDefault="00CA578F" w:rsidP="00CA578F">
      <w:pPr>
        <w:pStyle w:val="PL"/>
        <w:rPr>
          <w:noProof w:val="0"/>
        </w:rPr>
      </w:pPr>
      <w:r w:rsidRPr="00EA5FA7">
        <w:rPr>
          <w:noProof w:val="0"/>
        </w:rPr>
        <w:t>GNB-CU-TNL-Association-Setup-Item-ExtIEs F1AP-PROTOCOL-EXTENSION ::= {</w:t>
      </w:r>
    </w:p>
    <w:p w14:paraId="5F731229" w14:textId="77777777" w:rsidR="00CA578F" w:rsidRPr="00EA5FA7" w:rsidRDefault="00CA578F" w:rsidP="00CA578F">
      <w:pPr>
        <w:pStyle w:val="PL"/>
        <w:rPr>
          <w:noProof w:val="0"/>
        </w:rPr>
      </w:pPr>
      <w:r w:rsidRPr="00EA5FA7">
        <w:rPr>
          <w:noProof w:val="0"/>
        </w:rPr>
        <w:tab/>
        <w:t>...</w:t>
      </w:r>
    </w:p>
    <w:p w14:paraId="5C8C8C41" w14:textId="77777777" w:rsidR="00CA578F" w:rsidRPr="00EA5FA7" w:rsidRDefault="00CA578F" w:rsidP="00CA578F">
      <w:pPr>
        <w:pStyle w:val="PL"/>
        <w:rPr>
          <w:noProof w:val="0"/>
        </w:rPr>
      </w:pPr>
      <w:r w:rsidRPr="00EA5FA7">
        <w:rPr>
          <w:noProof w:val="0"/>
        </w:rPr>
        <w:t>}</w:t>
      </w:r>
    </w:p>
    <w:p w14:paraId="16ED7FE5" w14:textId="77777777" w:rsidR="00CA578F" w:rsidRPr="00EA5FA7" w:rsidRDefault="00CA578F" w:rsidP="00CA578F">
      <w:pPr>
        <w:pStyle w:val="PL"/>
        <w:rPr>
          <w:noProof w:val="0"/>
        </w:rPr>
      </w:pPr>
    </w:p>
    <w:p w14:paraId="30502558" w14:textId="77777777" w:rsidR="00CA578F" w:rsidRPr="00EA5FA7" w:rsidRDefault="00CA578F" w:rsidP="00CA578F">
      <w:pPr>
        <w:pStyle w:val="PL"/>
        <w:rPr>
          <w:noProof w:val="0"/>
        </w:rPr>
      </w:pPr>
      <w:r w:rsidRPr="00EA5FA7">
        <w:rPr>
          <w:noProof w:val="0"/>
        </w:rPr>
        <w:t>GNB-CU-TNL-Association-Failed-To-Setup-Item ::= SEQUENCE {</w:t>
      </w:r>
    </w:p>
    <w:p w14:paraId="0DB580CE" w14:textId="77777777" w:rsidR="00CA578F" w:rsidRPr="00EA5FA7" w:rsidRDefault="00CA578F" w:rsidP="00CA578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71B1E87" w14:textId="77777777" w:rsidR="00CA578F" w:rsidRPr="00EA5FA7" w:rsidRDefault="00CA578F" w:rsidP="00CA578F">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366EE3A8"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572069DD" w14:textId="77777777" w:rsidR="00CA578F" w:rsidRPr="00EA5FA7" w:rsidRDefault="00CA578F" w:rsidP="00CA578F">
      <w:pPr>
        <w:pStyle w:val="PL"/>
        <w:rPr>
          <w:noProof w:val="0"/>
        </w:rPr>
      </w:pPr>
      <w:r w:rsidRPr="00EA5FA7">
        <w:rPr>
          <w:noProof w:val="0"/>
        </w:rPr>
        <w:t>}</w:t>
      </w:r>
    </w:p>
    <w:p w14:paraId="118A2837" w14:textId="77777777" w:rsidR="00CA578F" w:rsidRPr="00EA5FA7" w:rsidRDefault="00CA578F" w:rsidP="00CA578F">
      <w:pPr>
        <w:pStyle w:val="PL"/>
        <w:rPr>
          <w:noProof w:val="0"/>
        </w:rPr>
      </w:pPr>
    </w:p>
    <w:p w14:paraId="7C359327" w14:textId="77777777" w:rsidR="00CA578F" w:rsidRPr="00EA5FA7" w:rsidRDefault="00CA578F" w:rsidP="00CA578F">
      <w:pPr>
        <w:pStyle w:val="PL"/>
        <w:rPr>
          <w:noProof w:val="0"/>
        </w:rPr>
      </w:pPr>
      <w:r w:rsidRPr="00EA5FA7">
        <w:rPr>
          <w:noProof w:val="0"/>
        </w:rPr>
        <w:t>GNB-CU-TNL-Association-Failed-To-Setup-Item-ExtIEs F1AP-PROTOCOL-EXTENSION ::= {</w:t>
      </w:r>
    </w:p>
    <w:p w14:paraId="2E5B42D2" w14:textId="77777777" w:rsidR="00CA578F" w:rsidRPr="00EA5FA7" w:rsidRDefault="00CA578F" w:rsidP="00CA578F">
      <w:pPr>
        <w:pStyle w:val="PL"/>
        <w:rPr>
          <w:noProof w:val="0"/>
        </w:rPr>
      </w:pPr>
      <w:r w:rsidRPr="00EA5FA7">
        <w:rPr>
          <w:noProof w:val="0"/>
        </w:rPr>
        <w:tab/>
        <w:t>...</w:t>
      </w:r>
    </w:p>
    <w:p w14:paraId="7E1F2B4E" w14:textId="77777777" w:rsidR="00CA578F" w:rsidRPr="00EA5FA7" w:rsidRDefault="00CA578F" w:rsidP="00CA578F">
      <w:pPr>
        <w:pStyle w:val="PL"/>
        <w:rPr>
          <w:noProof w:val="0"/>
        </w:rPr>
      </w:pPr>
      <w:r w:rsidRPr="00EA5FA7">
        <w:rPr>
          <w:noProof w:val="0"/>
        </w:rPr>
        <w:t>}</w:t>
      </w:r>
    </w:p>
    <w:p w14:paraId="0CCD584F" w14:textId="77777777" w:rsidR="00CA578F" w:rsidRPr="00EA5FA7" w:rsidRDefault="00CA578F" w:rsidP="00CA578F">
      <w:pPr>
        <w:pStyle w:val="PL"/>
        <w:rPr>
          <w:noProof w:val="0"/>
        </w:rPr>
      </w:pPr>
    </w:p>
    <w:p w14:paraId="3CC183AD" w14:textId="77777777" w:rsidR="00CA578F" w:rsidRPr="00EA5FA7" w:rsidRDefault="00CA578F" w:rsidP="00CA578F">
      <w:pPr>
        <w:pStyle w:val="PL"/>
        <w:rPr>
          <w:noProof w:val="0"/>
        </w:rPr>
      </w:pPr>
    </w:p>
    <w:p w14:paraId="66E5476E" w14:textId="77777777" w:rsidR="00CA578F" w:rsidRPr="00EA5FA7" w:rsidRDefault="00CA578F" w:rsidP="00CA578F">
      <w:pPr>
        <w:pStyle w:val="PL"/>
        <w:rPr>
          <w:noProof w:val="0"/>
        </w:rPr>
      </w:pPr>
      <w:r w:rsidRPr="00EA5FA7">
        <w:rPr>
          <w:noProof w:val="0"/>
        </w:rPr>
        <w:t>GNB-CU-TNL-Association-To-Add-Item ::= SEQUENCE {</w:t>
      </w:r>
    </w:p>
    <w:p w14:paraId="04F24106" w14:textId="77777777" w:rsidR="00CA578F" w:rsidRPr="00EA5FA7" w:rsidRDefault="00CA578F" w:rsidP="00CA578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CB53288" w14:textId="77777777" w:rsidR="00CA578F" w:rsidRPr="00EA5FA7" w:rsidRDefault="00CA578F" w:rsidP="00CA578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E6083D1"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47ADBECB" w14:textId="77777777" w:rsidR="00CA578F" w:rsidRPr="00EA5FA7" w:rsidRDefault="00CA578F" w:rsidP="00CA578F">
      <w:pPr>
        <w:pStyle w:val="PL"/>
        <w:rPr>
          <w:noProof w:val="0"/>
        </w:rPr>
      </w:pPr>
      <w:r w:rsidRPr="00EA5FA7">
        <w:rPr>
          <w:noProof w:val="0"/>
        </w:rPr>
        <w:t>}</w:t>
      </w:r>
    </w:p>
    <w:p w14:paraId="6F7D51BA" w14:textId="77777777" w:rsidR="00CA578F" w:rsidRPr="00EA5FA7" w:rsidRDefault="00CA578F" w:rsidP="00CA578F">
      <w:pPr>
        <w:pStyle w:val="PL"/>
        <w:rPr>
          <w:noProof w:val="0"/>
        </w:rPr>
      </w:pPr>
    </w:p>
    <w:p w14:paraId="35B5408F" w14:textId="77777777" w:rsidR="00CA578F" w:rsidRPr="00EA5FA7" w:rsidRDefault="00CA578F" w:rsidP="00CA578F">
      <w:pPr>
        <w:pStyle w:val="PL"/>
        <w:rPr>
          <w:noProof w:val="0"/>
        </w:rPr>
      </w:pPr>
      <w:r w:rsidRPr="00EA5FA7">
        <w:rPr>
          <w:noProof w:val="0"/>
        </w:rPr>
        <w:t>GNB-CU-TNL-Association-To-Add-Item-ExtIEs F1AP-PROTOCOL-EXTENSION ::= {</w:t>
      </w:r>
    </w:p>
    <w:p w14:paraId="057A8EAF" w14:textId="77777777" w:rsidR="00CA578F" w:rsidRPr="00EA5FA7" w:rsidRDefault="00CA578F" w:rsidP="00CA578F">
      <w:pPr>
        <w:pStyle w:val="PL"/>
        <w:rPr>
          <w:noProof w:val="0"/>
        </w:rPr>
      </w:pPr>
      <w:r w:rsidRPr="00EA5FA7">
        <w:rPr>
          <w:noProof w:val="0"/>
        </w:rPr>
        <w:tab/>
        <w:t>...</w:t>
      </w:r>
    </w:p>
    <w:p w14:paraId="49C09628" w14:textId="77777777" w:rsidR="00CA578F" w:rsidRPr="00EA5FA7" w:rsidRDefault="00CA578F" w:rsidP="00CA578F">
      <w:pPr>
        <w:pStyle w:val="PL"/>
        <w:rPr>
          <w:noProof w:val="0"/>
        </w:rPr>
      </w:pPr>
      <w:r w:rsidRPr="00EA5FA7">
        <w:rPr>
          <w:noProof w:val="0"/>
        </w:rPr>
        <w:t>}</w:t>
      </w:r>
    </w:p>
    <w:p w14:paraId="7C4D5A6A" w14:textId="77777777" w:rsidR="00CA578F" w:rsidRPr="00EA5FA7" w:rsidRDefault="00CA578F" w:rsidP="00CA578F">
      <w:pPr>
        <w:pStyle w:val="PL"/>
        <w:rPr>
          <w:noProof w:val="0"/>
        </w:rPr>
      </w:pPr>
    </w:p>
    <w:p w14:paraId="3E928533" w14:textId="77777777" w:rsidR="00CA578F" w:rsidRPr="00EA5FA7" w:rsidRDefault="00CA578F" w:rsidP="00CA578F">
      <w:pPr>
        <w:pStyle w:val="PL"/>
        <w:rPr>
          <w:noProof w:val="0"/>
        </w:rPr>
      </w:pPr>
      <w:r w:rsidRPr="00EA5FA7">
        <w:rPr>
          <w:noProof w:val="0"/>
        </w:rPr>
        <w:t>GNB-CU-TNL-Association-To-Remove-Item::= SEQUENCE {</w:t>
      </w:r>
    </w:p>
    <w:p w14:paraId="160CD690" w14:textId="77777777" w:rsidR="00CA578F" w:rsidRPr="00EA5FA7" w:rsidRDefault="00CA578F" w:rsidP="00CA578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5900E69"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02857930" w14:textId="77777777" w:rsidR="00CA578F" w:rsidRPr="00EA5FA7" w:rsidRDefault="00CA578F" w:rsidP="00CA578F">
      <w:pPr>
        <w:pStyle w:val="PL"/>
        <w:rPr>
          <w:noProof w:val="0"/>
        </w:rPr>
      </w:pPr>
      <w:r w:rsidRPr="00EA5FA7">
        <w:rPr>
          <w:noProof w:val="0"/>
        </w:rPr>
        <w:t>}</w:t>
      </w:r>
    </w:p>
    <w:p w14:paraId="5586CBE7" w14:textId="77777777" w:rsidR="00CA578F" w:rsidRPr="00EA5FA7" w:rsidRDefault="00CA578F" w:rsidP="00CA578F">
      <w:pPr>
        <w:pStyle w:val="PL"/>
        <w:rPr>
          <w:noProof w:val="0"/>
        </w:rPr>
      </w:pPr>
    </w:p>
    <w:p w14:paraId="2F492FDE" w14:textId="77777777" w:rsidR="00CA578F" w:rsidRPr="00EA5FA7" w:rsidRDefault="00CA578F" w:rsidP="00CA578F">
      <w:pPr>
        <w:pStyle w:val="PL"/>
        <w:rPr>
          <w:noProof w:val="0"/>
        </w:rPr>
      </w:pPr>
      <w:r w:rsidRPr="00EA5FA7">
        <w:rPr>
          <w:noProof w:val="0"/>
        </w:rPr>
        <w:t>GNB-CU-TNL-Association-To-Remove-Item-ExtIEs F1AP-PROTOCOL-EXTENSION ::= {</w:t>
      </w:r>
    </w:p>
    <w:p w14:paraId="25BE250D" w14:textId="77777777" w:rsidR="00CA578F" w:rsidRPr="00EA5FA7" w:rsidRDefault="00CA578F" w:rsidP="00CA578F">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AA02F8E" w14:textId="77777777" w:rsidR="00CA578F" w:rsidRPr="00EA5FA7" w:rsidRDefault="00CA578F" w:rsidP="00CA578F">
      <w:pPr>
        <w:pStyle w:val="PL"/>
        <w:rPr>
          <w:noProof w:val="0"/>
        </w:rPr>
      </w:pPr>
      <w:r w:rsidRPr="00EA5FA7">
        <w:rPr>
          <w:noProof w:val="0"/>
        </w:rPr>
        <w:tab/>
        <w:t>...</w:t>
      </w:r>
    </w:p>
    <w:p w14:paraId="3E4D072B" w14:textId="77777777" w:rsidR="00CA578F" w:rsidRPr="00EA5FA7" w:rsidRDefault="00CA578F" w:rsidP="00CA578F">
      <w:pPr>
        <w:pStyle w:val="PL"/>
        <w:rPr>
          <w:noProof w:val="0"/>
        </w:rPr>
      </w:pPr>
      <w:r w:rsidRPr="00EA5FA7">
        <w:rPr>
          <w:noProof w:val="0"/>
        </w:rPr>
        <w:t>}</w:t>
      </w:r>
    </w:p>
    <w:p w14:paraId="2C18D962" w14:textId="77777777" w:rsidR="00CA578F" w:rsidRPr="00EA5FA7" w:rsidRDefault="00CA578F" w:rsidP="00CA578F">
      <w:pPr>
        <w:pStyle w:val="PL"/>
        <w:rPr>
          <w:noProof w:val="0"/>
        </w:rPr>
      </w:pPr>
    </w:p>
    <w:p w14:paraId="5058597F" w14:textId="77777777" w:rsidR="00CA578F" w:rsidRPr="00EA5FA7" w:rsidRDefault="00CA578F" w:rsidP="00CA578F">
      <w:pPr>
        <w:pStyle w:val="PL"/>
        <w:rPr>
          <w:noProof w:val="0"/>
        </w:rPr>
      </w:pPr>
    </w:p>
    <w:p w14:paraId="686E2F42" w14:textId="77777777" w:rsidR="00CA578F" w:rsidRPr="00EA5FA7" w:rsidRDefault="00CA578F" w:rsidP="00CA578F">
      <w:pPr>
        <w:pStyle w:val="PL"/>
        <w:rPr>
          <w:noProof w:val="0"/>
        </w:rPr>
      </w:pPr>
      <w:r w:rsidRPr="00EA5FA7">
        <w:rPr>
          <w:noProof w:val="0"/>
        </w:rPr>
        <w:t>GNB-CU-TNL-Association-To-Update-Item::= SEQUENCE {</w:t>
      </w:r>
    </w:p>
    <w:p w14:paraId="6617D3D0" w14:textId="77777777" w:rsidR="00CA578F" w:rsidRPr="00EA5FA7" w:rsidRDefault="00CA578F" w:rsidP="00CA578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B25AE6D" w14:textId="77777777" w:rsidR="00CA578F" w:rsidRPr="00EA5FA7" w:rsidRDefault="00CA578F" w:rsidP="00CA578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2FA15999"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5BF71FCB" w14:textId="77777777" w:rsidR="00CA578F" w:rsidRPr="00EA5FA7" w:rsidRDefault="00CA578F" w:rsidP="00CA578F">
      <w:pPr>
        <w:pStyle w:val="PL"/>
        <w:rPr>
          <w:noProof w:val="0"/>
        </w:rPr>
      </w:pPr>
      <w:r w:rsidRPr="00EA5FA7">
        <w:rPr>
          <w:noProof w:val="0"/>
        </w:rPr>
        <w:t>}</w:t>
      </w:r>
    </w:p>
    <w:p w14:paraId="328B8716" w14:textId="77777777" w:rsidR="00CA578F" w:rsidRPr="00EA5FA7" w:rsidRDefault="00CA578F" w:rsidP="00CA578F">
      <w:pPr>
        <w:pStyle w:val="PL"/>
        <w:rPr>
          <w:noProof w:val="0"/>
        </w:rPr>
      </w:pPr>
    </w:p>
    <w:p w14:paraId="2DCA36C1" w14:textId="77777777" w:rsidR="00CA578F" w:rsidRPr="00EA5FA7" w:rsidRDefault="00CA578F" w:rsidP="00CA578F">
      <w:pPr>
        <w:pStyle w:val="PL"/>
        <w:rPr>
          <w:noProof w:val="0"/>
        </w:rPr>
      </w:pPr>
      <w:r w:rsidRPr="00EA5FA7">
        <w:rPr>
          <w:noProof w:val="0"/>
        </w:rPr>
        <w:t>GNB-CU-TNL-Association-To-Update-Item-ExtIEs F1AP-PROTOCOL-EXTENSION ::= {</w:t>
      </w:r>
    </w:p>
    <w:p w14:paraId="41A342D6" w14:textId="77777777" w:rsidR="00CA578F" w:rsidRPr="00EA5FA7" w:rsidRDefault="00CA578F" w:rsidP="00CA578F">
      <w:pPr>
        <w:pStyle w:val="PL"/>
      </w:pPr>
      <w:r w:rsidRPr="00EA5FA7">
        <w:rPr>
          <w:noProof w:val="0"/>
        </w:rPr>
        <w:tab/>
      </w:r>
      <w:r w:rsidRPr="00EA5FA7">
        <w:t>...</w:t>
      </w:r>
    </w:p>
    <w:p w14:paraId="2F47D27A" w14:textId="77777777" w:rsidR="00CA578F" w:rsidRPr="00EA5FA7" w:rsidRDefault="00CA578F" w:rsidP="00CA578F">
      <w:pPr>
        <w:pStyle w:val="PL"/>
      </w:pPr>
      <w:r w:rsidRPr="00EA5FA7">
        <w:t>}</w:t>
      </w:r>
    </w:p>
    <w:p w14:paraId="716257C7" w14:textId="77777777" w:rsidR="00CA578F" w:rsidRPr="00EA5FA7" w:rsidRDefault="00CA578F" w:rsidP="00CA578F">
      <w:pPr>
        <w:pStyle w:val="PL"/>
      </w:pPr>
    </w:p>
    <w:p w14:paraId="64CE55BE" w14:textId="77777777" w:rsidR="00CA578F" w:rsidRPr="00EA5FA7" w:rsidRDefault="00CA578F" w:rsidP="00CA578F">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5ABC3BF4" w14:textId="77777777" w:rsidR="00CA578F" w:rsidRPr="00EA5FA7" w:rsidRDefault="00CA578F" w:rsidP="00CA578F">
      <w:pPr>
        <w:pStyle w:val="PL"/>
        <w:tabs>
          <w:tab w:val="clear" w:pos="1536"/>
          <w:tab w:val="left" w:pos="1375"/>
        </w:tabs>
      </w:pPr>
    </w:p>
    <w:p w14:paraId="0254E8FE" w14:textId="77777777" w:rsidR="00CA578F" w:rsidRPr="00EA5FA7" w:rsidRDefault="00CA578F" w:rsidP="00CA578F">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0E7B1A97" w14:textId="77777777" w:rsidR="00CA578F" w:rsidRPr="00EA5FA7" w:rsidRDefault="00CA578F" w:rsidP="00CA578F">
      <w:pPr>
        <w:pStyle w:val="PL"/>
        <w:tabs>
          <w:tab w:val="clear" w:pos="1536"/>
          <w:tab w:val="left" w:pos="1375"/>
        </w:tabs>
      </w:pPr>
    </w:p>
    <w:p w14:paraId="23B7BCD2" w14:textId="77777777" w:rsidR="00CA578F" w:rsidRPr="00EA5FA7" w:rsidRDefault="00CA578F" w:rsidP="00CA578F">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5AD383FA" w14:textId="77777777" w:rsidR="00CA578F" w:rsidRPr="00EA5FA7" w:rsidRDefault="00CA578F" w:rsidP="00CA578F">
      <w:pPr>
        <w:pStyle w:val="PL"/>
        <w:rPr>
          <w:rFonts w:eastAsia="SimSun"/>
        </w:rPr>
      </w:pPr>
    </w:p>
    <w:p w14:paraId="7F7AF6CB" w14:textId="77777777" w:rsidR="00CA578F" w:rsidRPr="00EA5FA7" w:rsidRDefault="00CA578F" w:rsidP="00CA578F">
      <w:pPr>
        <w:pStyle w:val="PL"/>
        <w:rPr>
          <w:rFonts w:eastAsia="SimSun"/>
        </w:rPr>
      </w:pPr>
      <w:r w:rsidRPr="00EA5FA7">
        <w:rPr>
          <w:rFonts w:eastAsia="SimSun"/>
        </w:rPr>
        <w:t>GNB-CU-Name ::= PrintableString(SIZE(1..150,...))</w:t>
      </w:r>
    </w:p>
    <w:p w14:paraId="2B5AB5F2" w14:textId="77777777" w:rsidR="00CA578F" w:rsidRPr="00EA5FA7" w:rsidRDefault="00CA578F" w:rsidP="00CA578F">
      <w:pPr>
        <w:pStyle w:val="PL"/>
        <w:rPr>
          <w:rFonts w:eastAsia="SimSun"/>
        </w:rPr>
      </w:pPr>
    </w:p>
    <w:p w14:paraId="5202C37A" w14:textId="77777777" w:rsidR="00CA578F" w:rsidRPr="00EA5FA7" w:rsidRDefault="00CA578F" w:rsidP="00CA578F">
      <w:pPr>
        <w:pStyle w:val="PL"/>
        <w:rPr>
          <w:rFonts w:eastAsia="SimSun"/>
        </w:rPr>
      </w:pPr>
      <w:r w:rsidRPr="00EA5FA7">
        <w:rPr>
          <w:rFonts w:eastAsia="SimSun"/>
        </w:rPr>
        <w:t>GNB-DU-Name ::= PrintableString(SIZE(1..150,...))</w:t>
      </w:r>
    </w:p>
    <w:p w14:paraId="4F1212DC" w14:textId="77777777" w:rsidR="00CA578F" w:rsidRPr="00EA5FA7" w:rsidRDefault="00CA578F" w:rsidP="00CA578F">
      <w:pPr>
        <w:pStyle w:val="PL"/>
        <w:rPr>
          <w:rFonts w:eastAsia="SimSun"/>
        </w:rPr>
      </w:pPr>
    </w:p>
    <w:p w14:paraId="036A5F36" w14:textId="77777777" w:rsidR="00CA578F" w:rsidRPr="00EA5FA7" w:rsidRDefault="00CA578F" w:rsidP="00CA578F">
      <w:pPr>
        <w:pStyle w:val="PL"/>
        <w:rPr>
          <w:rFonts w:eastAsia="SimSun"/>
        </w:rPr>
      </w:pPr>
      <w:r w:rsidRPr="00EA5FA7">
        <w:rPr>
          <w:rFonts w:eastAsia="SimSun"/>
        </w:rPr>
        <w:t>GNB-DU-Served-Cells-Item ::= SEQUENCE {</w:t>
      </w:r>
    </w:p>
    <w:p w14:paraId="22D35391" w14:textId="77777777" w:rsidR="00CA578F" w:rsidRPr="00EA5FA7" w:rsidRDefault="00CA578F" w:rsidP="00CA578F">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03996F4" w14:textId="77777777" w:rsidR="00CA578F" w:rsidRPr="00EA5FA7" w:rsidRDefault="00CA578F" w:rsidP="00CA578F">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5C60C7BC"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07DB60E0" w14:textId="77777777" w:rsidR="00CA578F" w:rsidRPr="00EA5FA7" w:rsidRDefault="00CA578F" w:rsidP="00CA578F">
      <w:pPr>
        <w:pStyle w:val="PL"/>
        <w:rPr>
          <w:rFonts w:eastAsia="SimSun"/>
        </w:rPr>
      </w:pPr>
      <w:r w:rsidRPr="00EA5FA7">
        <w:rPr>
          <w:rFonts w:eastAsia="SimSun"/>
        </w:rPr>
        <w:tab/>
        <w:t>...</w:t>
      </w:r>
    </w:p>
    <w:p w14:paraId="0620223B" w14:textId="77777777" w:rsidR="00CA578F" w:rsidRPr="00EA5FA7" w:rsidRDefault="00CA578F" w:rsidP="00CA578F">
      <w:pPr>
        <w:pStyle w:val="PL"/>
        <w:rPr>
          <w:rFonts w:eastAsia="SimSun"/>
        </w:rPr>
      </w:pPr>
      <w:r w:rsidRPr="00EA5FA7">
        <w:rPr>
          <w:rFonts w:eastAsia="SimSun"/>
        </w:rPr>
        <w:t>}</w:t>
      </w:r>
    </w:p>
    <w:p w14:paraId="19CDF565" w14:textId="77777777" w:rsidR="00CA578F" w:rsidRPr="00EA5FA7" w:rsidRDefault="00CA578F" w:rsidP="00CA578F">
      <w:pPr>
        <w:pStyle w:val="PL"/>
        <w:rPr>
          <w:rFonts w:eastAsia="SimSun"/>
        </w:rPr>
      </w:pPr>
    </w:p>
    <w:p w14:paraId="0D4BF3DE" w14:textId="77777777" w:rsidR="00CA578F" w:rsidRPr="00EA5FA7" w:rsidRDefault="00CA578F" w:rsidP="00CA578F">
      <w:pPr>
        <w:pStyle w:val="PL"/>
        <w:rPr>
          <w:rFonts w:eastAsia="SimSun"/>
        </w:rPr>
      </w:pPr>
      <w:r w:rsidRPr="00EA5FA7">
        <w:rPr>
          <w:rFonts w:eastAsia="SimSun"/>
        </w:rPr>
        <w:t xml:space="preserve">GNB-DU-Served-Cells-ItemExtIEs </w:t>
      </w:r>
      <w:r w:rsidRPr="00EA5FA7">
        <w:rPr>
          <w:rFonts w:eastAsia="SimSun"/>
        </w:rPr>
        <w:tab/>
        <w:t>F1AP-PROTOCOL-EXTENSION ::= {</w:t>
      </w:r>
    </w:p>
    <w:p w14:paraId="35D74CC3" w14:textId="77777777" w:rsidR="00CA578F" w:rsidRPr="00EA5FA7" w:rsidRDefault="00CA578F" w:rsidP="00CA578F">
      <w:pPr>
        <w:pStyle w:val="PL"/>
        <w:rPr>
          <w:rFonts w:eastAsia="SimSun"/>
        </w:rPr>
      </w:pPr>
      <w:r w:rsidRPr="00EA5FA7">
        <w:rPr>
          <w:rFonts w:eastAsia="SimSun"/>
        </w:rPr>
        <w:tab/>
        <w:t>...</w:t>
      </w:r>
    </w:p>
    <w:p w14:paraId="1FA8A8C3" w14:textId="77777777" w:rsidR="00CA578F" w:rsidRPr="00EA5FA7" w:rsidRDefault="00CA578F" w:rsidP="00CA578F">
      <w:pPr>
        <w:pStyle w:val="PL"/>
        <w:rPr>
          <w:rFonts w:eastAsia="SimSun"/>
        </w:rPr>
      </w:pPr>
      <w:r w:rsidRPr="00EA5FA7">
        <w:rPr>
          <w:rFonts w:eastAsia="SimSun"/>
        </w:rPr>
        <w:t>}</w:t>
      </w:r>
    </w:p>
    <w:p w14:paraId="245F051A" w14:textId="77777777" w:rsidR="00CA578F" w:rsidRPr="00EA5FA7" w:rsidRDefault="00CA578F" w:rsidP="00CA578F">
      <w:pPr>
        <w:pStyle w:val="PL"/>
        <w:tabs>
          <w:tab w:val="clear" w:pos="1536"/>
          <w:tab w:val="left" w:pos="1375"/>
        </w:tabs>
        <w:rPr>
          <w:noProof w:val="0"/>
        </w:rPr>
      </w:pPr>
    </w:p>
    <w:p w14:paraId="6C537C20" w14:textId="77777777" w:rsidR="00CA578F" w:rsidRPr="00EA5FA7" w:rsidRDefault="00CA578F" w:rsidP="00CA578F">
      <w:pPr>
        <w:pStyle w:val="PL"/>
        <w:tabs>
          <w:tab w:val="left" w:pos="1375"/>
        </w:tabs>
        <w:rPr>
          <w:noProof w:val="0"/>
        </w:rPr>
      </w:pPr>
      <w:r w:rsidRPr="00EA5FA7">
        <w:rPr>
          <w:noProof w:val="0"/>
        </w:rPr>
        <w:t>GNB-DU-System-Information ::= SEQUENCE {</w:t>
      </w:r>
    </w:p>
    <w:p w14:paraId="59CDD4FB" w14:textId="77777777" w:rsidR="00CA578F" w:rsidRPr="00EA5FA7" w:rsidRDefault="00CA578F" w:rsidP="00CA578F">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487076AD" w14:textId="77777777" w:rsidR="00CA578F" w:rsidRPr="00EA5FA7" w:rsidRDefault="00CA578F" w:rsidP="00CA578F">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1D85AE5B" w14:textId="77777777" w:rsidR="00CA578F" w:rsidRPr="00EA5FA7" w:rsidRDefault="00CA578F" w:rsidP="00CA578F">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2C7E94EE" w14:textId="77777777" w:rsidR="00CA578F" w:rsidRPr="00EA5FA7" w:rsidRDefault="00CA578F" w:rsidP="00CA578F">
      <w:pPr>
        <w:pStyle w:val="PL"/>
        <w:tabs>
          <w:tab w:val="left" w:pos="1375"/>
        </w:tabs>
        <w:rPr>
          <w:noProof w:val="0"/>
        </w:rPr>
      </w:pPr>
      <w:r w:rsidRPr="00EA5FA7">
        <w:rPr>
          <w:noProof w:val="0"/>
        </w:rPr>
        <w:tab/>
        <w:t>...</w:t>
      </w:r>
    </w:p>
    <w:p w14:paraId="0F2426F6" w14:textId="77777777" w:rsidR="00CA578F" w:rsidRPr="00EA5FA7" w:rsidRDefault="00CA578F" w:rsidP="00CA578F">
      <w:pPr>
        <w:pStyle w:val="PL"/>
        <w:tabs>
          <w:tab w:val="left" w:pos="1375"/>
        </w:tabs>
        <w:rPr>
          <w:noProof w:val="0"/>
        </w:rPr>
      </w:pPr>
      <w:r w:rsidRPr="00EA5FA7">
        <w:rPr>
          <w:noProof w:val="0"/>
        </w:rPr>
        <w:t>}</w:t>
      </w:r>
    </w:p>
    <w:p w14:paraId="78F75D31" w14:textId="77777777" w:rsidR="00CA578F" w:rsidRPr="00EA5FA7" w:rsidRDefault="00CA578F" w:rsidP="00CA578F">
      <w:pPr>
        <w:pStyle w:val="PL"/>
        <w:tabs>
          <w:tab w:val="left" w:pos="1375"/>
        </w:tabs>
        <w:rPr>
          <w:noProof w:val="0"/>
        </w:rPr>
      </w:pPr>
    </w:p>
    <w:p w14:paraId="44BF18FC" w14:textId="77777777" w:rsidR="00CA578F" w:rsidRPr="00EA5FA7" w:rsidRDefault="00CA578F" w:rsidP="00CA578F">
      <w:pPr>
        <w:pStyle w:val="PL"/>
        <w:tabs>
          <w:tab w:val="left" w:pos="1375"/>
        </w:tabs>
        <w:rPr>
          <w:noProof w:val="0"/>
        </w:rPr>
      </w:pPr>
      <w:r w:rsidRPr="00EA5FA7">
        <w:rPr>
          <w:noProof w:val="0"/>
        </w:rPr>
        <w:t>GNB-DU-System-Information-ExtIEs F1AP-PROTOCOL-EXTENSION ::= {</w:t>
      </w:r>
    </w:p>
    <w:p w14:paraId="722E62DF" w14:textId="77777777" w:rsidR="00CA578F" w:rsidRPr="00EA5FA7" w:rsidRDefault="00CA578F" w:rsidP="00CA578F">
      <w:pPr>
        <w:pStyle w:val="PL"/>
        <w:tabs>
          <w:tab w:val="left" w:pos="1375"/>
        </w:tabs>
        <w:rPr>
          <w:noProof w:val="0"/>
        </w:rPr>
      </w:pPr>
      <w:r w:rsidRPr="00EA5FA7">
        <w:rPr>
          <w:noProof w:val="0"/>
        </w:rPr>
        <w:tab/>
        <w:t>...</w:t>
      </w:r>
    </w:p>
    <w:p w14:paraId="7893F15B" w14:textId="77777777" w:rsidR="00CA578F" w:rsidRPr="00EA5FA7" w:rsidRDefault="00CA578F" w:rsidP="00CA578F">
      <w:pPr>
        <w:pStyle w:val="PL"/>
        <w:tabs>
          <w:tab w:val="clear" w:pos="1536"/>
          <w:tab w:val="left" w:pos="1375"/>
        </w:tabs>
        <w:rPr>
          <w:noProof w:val="0"/>
        </w:rPr>
      </w:pPr>
      <w:r w:rsidRPr="00EA5FA7">
        <w:rPr>
          <w:noProof w:val="0"/>
        </w:rPr>
        <w:t>}</w:t>
      </w:r>
    </w:p>
    <w:p w14:paraId="5E9F2312" w14:textId="77777777" w:rsidR="00CA578F" w:rsidRPr="00EA5FA7" w:rsidRDefault="00CA578F" w:rsidP="00CA578F">
      <w:pPr>
        <w:pStyle w:val="PL"/>
        <w:tabs>
          <w:tab w:val="clear" w:pos="1536"/>
          <w:tab w:val="left" w:pos="1375"/>
        </w:tabs>
        <w:rPr>
          <w:noProof w:val="0"/>
        </w:rPr>
      </w:pPr>
    </w:p>
    <w:p w14:paraId="1A1162DA" w14:textId="77777777" w:rsidR="00CA578F" w:rsidRPr="00EA5FA7" w:rsidRDefault="00CA578F" w:rsidP="00CA578F">
      <w:pPr>
        <w:pStyle w:val="PL"/>
        <w:tabs>
          <w:tab w:val="clear" w:pos="1536"/>
          <w:tab w:val="left" w:pos="1375"/>
        </w:tabs>
        <w:rPr>
          <w:rFonts w:cs="Courier New"/>
          <w:szCs w:val="16"/>
        </w:rPr>
      </w:pPr>
      <w:r w:rsidRPr="00EA5FA7">
        <w:rPr>
          <w:rFonts w:cs="Courier New"/>
          <w:szCs w:val="16"/>
        </w:rPr>
        <w:t>GNB-DUConfigurationQuery ::= ENUMERATED {true, ...}</w:t>
      </w:r>
    </w:p>
    <w:p w14:paraId="2809FB98" w14:textId="77777777" w:rsidR="00CA578F" w:rsidRPr="00EA5FA7" w:rsidRDefault="00CA578F" w:rsidP="00CA578F">
      <w:pPr>
        <w:pStyle w:val="PL"/>
        <w:tabs>
          <w:tab w:val="clear" w:pos="1536"/>
          <w:tab w:val="left" w:pos="1375"/>
        </w:tabs>
        <w:rPr>
          <w:noProof w:val="0"/>
        </w:rPr>
      </w:pPr>
    </w:p>
    <w:p w14:paraId="2205CB1D" w14:textId="77777777" w:rsidR="00CA578F" w:rsidRPr="00EA5FA7" w:rsidRDefault="00CA578F" w:rsidP="00CA578F">
      <w:pPr>
        <w:pStyle w:val="PL"/>
        <w:tabs>
          <w:tab w:val="clear" w:pos="1536"/>
          <w:tab w:val="left" w:pos="1375"/>
        </w:tabs>
        <w:rPr>
          <w:noProof w:val="0"/>
        </w:rPr>
      </w:pPr>
      <w:r w:rsidRPr="00EA5FA7">
        <w:rPr>
          <w:noProof w:val="0"/>
        </w:rPr>
        <w:t>GNBDUOverloadInformation ::= ENUMERATED {overloaded, not-overloaded}</w:t>
      </w:r>
    </w:p>
    <w:p w14:paraId="534DE9A8" w14:textId="77777777" w:rsidR="00CA578F" w:rsidRPr="00EA5FA7" w:rsidRDefault="00CA578F" w:rsidP="00CA578F">
      <w:pPr>
        <w:pStyle w:val="PL"/>
        <w:tabs>
          <w:tab w:val="clear" w:pos="1536"/>
          <w:tab w:val="left" w:pos="1375"/>
        </w:tabs>
        <w:rPr>
          <w:noProof w:val="0"/>
        </w:rPr>
      </w:pPr>
    </w:p>
    <w:p w14:paraId="6F09AEDD" w14:textId="77777777" w:rsidR="00CA578F" w:rsidRPr="00EA5FA7" w:rsidRDefault="00CA578F" w:rsidP="00CA578F">
      <w:pPr>
        <w:pStyle w:val="PL"/>
        <w:tabs>
          <w:tab w:val="left" w:pos="1375"/>
        </w:tabs>
        <w:rPr>
          <w:noProof w:val="0"/>
        </w:rPr>
      </w:pPr>
      <w:r w:rsidRPr="00EA5FA7">
        <w:rPr>
          <w:noProof w:val="0"/>
        </w:rPr>
        <w:t>GNB-DU-TNL-Association-To-Remove-Item::= SEQUENCE {</w:t>
      </w:r>
    </w:p>
    <w:p w14:paraId="61865682" w14:textId="77777777" w:rsidR="00CA578F" w:rsidRPr="00EA5FA7" w:rsidRDefault="00CA578F" w:rsidP="00CA578F">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9B1ADBD" w14:textId="77777777" w:rsidR="00CA578F" w:rsidRPr="00EA5FA7" w:rsidRDefault="00CA578F" w:rsidP="00CA578F">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306316CF" w14:textId="77777777" w:rsidR="00CA578F" w:rsidRPr="00EA5FA7" w:rsidRDefault="00CA578F" w:rsidP="00CA578F">
      <w:pPr>
        <w:pStyle w:val="PL"/>
        <w:tabs>
          <w:tab w:val="left" w:pos="1375"/>
        </w:tabs>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646ED372" w14:textId="77777777" w:rsidR="00CA578F" w:rsidRPr="00EA5FA7" w:rsidRDefault="00CA578F" w:rsidP="00CA578F">
      <w:pPr>
        <w:pStyle w:val="PL"/>
        <w:tabs>
          <w:tab w:val="left" w:pos="1375"/>
        </w:tabs>
        <w:rPr>
          <w:noProof w:val="0"/>
        </w:rPr>
      </w:pPr>
      <w:r w:rsidRPr="00EA5FA7">
        <w:rPr>
          <w:noProof w:val="0"/>
        </w:rPr>
        <w:t>}</w:t>
      </w:r>
    </w:p>
    <w:p w14:paraId="0AB2AADD" w14:textId="77777777" w:rsidR="00CA578F" w:rsidRPr="00EA5FA7" w:rsidRDefault="00CA578F" w:rsidP="00CA578F">
      <w:pPr>
        <w:pStyle w:val="PL"/>
        <w:tabs>
          <w:tab w:val="left" w:pos="1375"/>
        </w:tabs>
        <w:rPr>
          <w:noProof w:val="0"/>
        </w:rPr>
      </w:pPr>
    </w:p>
    <w:p w14:paraId="035189B9" w14:textId="77777777" w:rsidR="00CA578F" w:rsidRPr="00EA5FA7" w:rsidRDefault="00CA578F" w:rsidP="00CA578F">
      <w:pPr>
        <w:pStyle w:val="PL"/>
        <w:tabs>
          <w:tab w:val="left" w:pos="1375"/>
        </w:tabs>
        <w:rPr>
          <w:noProof w:val="0"/>
        </w:rPr>
      </w:pPr>
      <w:r w:rsidRPr="00EA5FA7">
        <w:rPr>
          <w:noProof w:val="0"/>
        </w:rPr>
        <w:t>GNB-DU-TNL-Association-To-Remove-Item-ExtIEs F1AP-PROTOCOL-EXTENSION ::= {</w:t>
      </w:r>
    </w:p>
    <w:p w14:paraId="6A1D42D7" w14:textId="77777777" w:rsidR="00CA578F" w:rsidRPr="00EA5FA7" w:rsidRDefault="00CA578F" w:rsidP="00CA578F">
      <w:pPr>
        <w:pStyle w:val="PL"/>
        <w:tabs>
          <w:tab w:val="left" w:pos="1375"/>
        </w:tabs>
        <w:rPr>
          <w:noProof w:val="0"/>
        </w:rPr>
      </w:pPr>
      <w:r w:rsidRPr="00EA5FA7">
        <w:rPr>
          <w:noProof w:val="0"/>
        </w:rPr>
        <w:tab/>
        <w:t>...</w:t>
      </w:r>
    </w:p>
    <w:p w14:paraId="7F9A1AA1" w14:textId="77777777" w:rsidR="00CA578F" w:rsidRPr="00EA5FA7" w:rsidRDefault="00CA578F" w:rsidP="00CA578F">
      <w:pPr>
        <w:pStyle w:val="PL"/>
        <w:tabs>
          <w:tab w:val="left" w:pos="1375"/>
        </w:tabs>
        <w:rPr>
          <w:noProof w:val="0"/>
        </w:rPr>
      </w:pPr>
      <w:r w:rsidRPr="00EA5FA7">
        <w:rPr>
          <w:noProof w:val="0"/>
        </w:rPr>
        <w:t>}</w:t>
      </w:r>
    </w:p>
    <w:p w14:paraId="55FC923D" w14:textId="77777777" w:rsidR="00CA578F" w:rsidRPr="00EA5FA7" w:rsidRDefault="00CA578F" w:rsidP="00CA578F">
      <w:pPr>
        <w:pStyle w:val="PL"/>
        <w:tabs>
          <w:tab w:val="left" w:pos="1375"/>
        </w:tabs>
        <w:rPr>
          <w:noProof w:val="0"/>
        </w:rPr>
      </w:pPr>
    </w:p>
    <w:p w14:paraId="558322D3" w14:textId="77777777" w:rsidR="00CA578F" w:rsidRPr="00EA5FA7" w:rsidRDefault="00CA578F" w:rsidP="00CA578F">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2DBCB60" w14:textId="77777777" w:rsidR="00CA578F" w:rsidRPr="00EA5FA7" w:rsidRDefault="00CA578F" w:rsidP="00CA578F">
      <w:pPr>
        <w:pStyle w:val="PL"/>
        <w:tabs>
          <w:tab w:val="clear" w:pos="1536"/>
          <w:tab w:val="left" w:pos="1375"/>
        </w:tabs>
        <w:rPr>
          <w:noProof w:val="0"/>
        </w:rPr>
      </w:pPr>
    </w:p>
    <w:p w14:paraId="6515E9BB" w14:textId="77777777" w:rsidR="00CA578F" w:rsidRPr="00EA5FA7" w:rsidRDefault="00CA578F" w:rsidP="00CA578F">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4B48C32" w14:textId="77777777" w:rsidR="00CA578F" w:rsidRPr="00EA5FA7" w:rsidRDefault="00CA578F" w:rsidP="00CA578F">
      <w:pPr>
        <w:pStyle w:val="PL"/>
      </w:pPr>
    </w:p>
    <w:p w14:paraId="6D7304CC" w14:textId="77777777" w:rsidR="00CA578F" w:rsidRPr="00EA5FA7" w:rsidRDefault="00CA578F" w:rsidP="00CA578F">
      <w:pPr>
        <w:pStyle w:val="PL"/>
      </w:pPr>
      <w:r w:rsidRPr="00EA5FA7">
        <w:t>GTPTLAs</w:t>
      </w:r>
      <w:r w:rsidRPr="00EA5FA7">
        <w:tab/>
        <w:t>::= SEQUENCE (SIZE(1.. maxnoofGTPTLAs)) OF</w:t>
      </w:r>
      <w:r w:rsidRPr="00EA5FA7">
        <w:tab/>
        <w:t>GTPTLA-Item</w:t>
      </w:r>
    </w:p>
    <w:p w14:paraId="708BED82" w14:textId="77777777" w:rsidR="00CA578F" w:rsidRPr="00EA5FA7" w:rsidRDefault="00CA578F" w:rsidP="00CA578F">
      <w:pPr>
        <w:pStyle w:val="PL"/>
      </w:pPr>
    </w:p>
    <w:p w14:paraId="4323878B" w14:textId="77777777" w:rsidR="00CA578F" w:rsidRPr="00EA5FA7" w:rsidRDefault="00CA578F" w:rsidP="00CA578F">
      <w:pPr>
        <w:pStyle w:val="PL"/>
      </w:pPr>
    </w:p>
    <w:p w14:paraId="4513A7F4" w14:textId="77777777" w:rsidR="00CA578F" w:rsidRPr="00EA5FA7" w:rsidRDefault="00CA578F" w:rsidP="00CA578F">
      <w:pPr>
        <w:pStyle w:val="PL"/>
      </w:pPr>
      <w:r w:rsidRPr="00EA5FA7">
        <w:t>GTPTLA-Item</w:t>
      </w:r>
      <w:r w:rsidRPr="00EA5FA7">
        <w:tab/>
        <w:t>::= SEQUENCE {</w:t>
      </w:r>
    </w:p>
    <w:p w14:paraId="1E1F07EC" w14:textId="77777777" w:rsidR="00CA578F" w:rsidRPr="00EA5FA7" w:rsidRDefault="00CA578F" w:rsidP="00CA578F">
      <w:pPr>
        <w:pStyle w:val="PL"/>
      </w:pPr>
      <w:r w:rsidRPr="00EA5FA7">
        <w:tab/>
        <w:t>gTPTransportLayer</w:t>
      </w:r>
      <w:r>
        <w:t>Address</w:t>
      </w:r>
      <w:r w:rsidRPr="00EA5FA7">
        <w:tab/>
      </w:r>
      <w:r w:rsidRPr="00EA5FA7">
        <w:tab/>
      </w:r>
      <w:r w:rsidRPr="00EA5FA7">
        <w:tab/>
      </w:r>
      <w:r w:rsidRPr="00EA5FA7">
        <w:tab/>
        <w:t>TransportLayerAddress,</w:t>
      </w:r>
    </w:p>
    <w:p w14:paraId="277F98C4" w14:textId="77777777" w:rsidR="00CA578F" w:rsidRPr="00EA5FA7" w:rsidRDefault="00CA578F" w:rsidP="00CA578F">
      <w:pPr>
        <w:pStyle w:val="PL"/>
      </w:pPr>
      <w:r w:rsidRPr="00EA5FA7">
        <w:tab/>
        <w:t>iE-Extensions</w:t>
      </w:r>
      <w:r w:rsidRPr="00EA5FA7">
        <w:tab/>
        <w:t>ProtocolExtensionContainer { { GTPTLA-Item-ExtIEs } }</w:t>
      </w:r>
      <w:r w:rsidRPr="00EA5FA7">
        <w:tab/>
      </w:r>
      <w:r w:rsidRPr="00EA5FA7">
        <w:tab/>
      </w:r>
      <w:r w:rsidRPr="00EA5FA7">
        <w:tab/>
        <w:t>OPTIONAL</w:t>
      </w:r>
    </w:p>
    <w:p w14:paraId="65145B3C" w14:textId="77777777" w:rsidR="00CA578F" w:rsidRPr="00EA5FA7" w:rsidRDefault="00CA578F" w:rsidP="00CA578F">
      <w:pPr>
        <w:pStyle w:val="PL"/>
      </w:pPr>
      <w:r w:rsidRPr="00EA5FA7">
        <w:t>}</w:t>
      </w:r>
    </w:p>
    <w:p w14:paraId="58FD0A4D" w14:textId="77777777" w:rsidR="00CA578F" w:rsidRPr="00EA5FA7" w:rsidRDefault="00CA578F" w:rsidP="00CA578F">
      <w:pPr>
        <w:pStyle w:val="PL"/>
      </w:pPr>
    </w:p>
    <w:p w14:paraId="7E810F53" w14:textId="77777777" w:rsidR="00CA578F" w:rsidRPr="00EA5FA7" w:rsidRDefault="00CA578F" w:rsidP="00CA578F">
      <w:pPr>
        <w:pStyle w:val="PL"/>
      </w:pPr>
      <w:r w:rsidRPr="00EA5FA7">
        <w:t>GTPTLA-Item-ExtIEs F1AP-PROTOCOL-EXTENSION ::= {</w:t>
      </w:r>
    </w:p>
    <w:p w14:paraId="3835DDD0" w14:textId="77777777" w:rsidR="00CA578F" w:rsidRPr="00EA5FA7" w:rsidRDefault="00CA578F" w:rsidP="00CA578F">
      <w:pPr>
        <w:pStyle w:val="PL"/>
      </w:pPr>
      <w:r w:rsidRPr="00EA5FA7">
        <w:tab/>
        <w:t>...</w:t>
      </w:r>
    </w:p>
    <w:p w14:paraId="058B3561" w14:textId="77777777" w:rsidR="00CA578F" w:rsidRPr="00EA5FA7" w:rsidRDefault="00CA578F" w:rsidP="00CA578F">
      <w:pPr>
        <w:pStyle w:val="PL"/>
      </w:pPr>
      <w:r w:rsidRPr="00EA5FA7">
        <w:t>}</w:t>
      </w:r>
    </w:p>
    <w:p w14:paraId="488B8249" w14:textId="77777777" w:rsidR="00CA578F" w:rsidRPr="00EA5FA7" w:rsidRDefault="00CA578F" w:rsidP="00CA578F">
      <w:pPr>
        <w:pStyle w:val="PL"/>
      </w:pPr>
    </w:p>
    <w:p w14:paraId="2B11FF44" w14:textId="77777777" w:rsidR="00CA578F" w:rsidRPr="00EA5FA7" w:rsidRDefault="00CA578F" w:rsidP="00CA578F">
      <w:pPr>
        <w:pStyle w:val="PL"/>
      </w:pPr>
      <w:r w:rsidRPr="00EA5FA7">
        <w:t>GTPTunnel</w:t>
      </w:r>
      <w:r w:rsidRPr="00EA5FA7">
        <w:tab/>
      </w:r>
      <w:r w:rsidRPr="00EA5FA7">
        <w:tab/>
      </w:r>
      <w:r w:rsidRPr="00EA5FA7">
        <w:tab/>
      </w:r>
      <w:r w:rsidRPr="00EA5FA7">
        <w:tab/>
        <w:t>::= SEQUENCE {</w:t>
      </w:r>
    </w:p>
    <w:p w14:paraId="6C7A97E3" w14:textId="77777777" w:rsidR="00CA578F" w:rsidRPr="00EA5FA7" w:rsidRDefault="00CA578F" w:rsidP="00CA578F">
      <w:pPr>
        <w:pStyle w:val="PL"/>
      </w:pPr>
      <w:r w:rsidRPr="00EA5FA7">
        <w:tab/>
        <w:t>transportLayerAddress</w:t>
      </w:r>
      <w:r w:rsidRPr="00EA5FA7">
        <w:tab/>
      </w:r>
      <w:r w:rsidRPr="00EA5FA7">
        <w:tab/>
        <w:t>TransportLayerAddress,</w:t>
      </w:r>
    </w:p>
    <w:p w14:paraId="3621C48B" w14:textId="77777777" w:rsidR="00CA578F" w:rsidRPr="00EA5FA7" w:rsidRDefault="00CA578F" w:rsidP="00CA578F">
      <w:pPr>
        <w:pStyle w:val="PL"/>
      </w:pPr>
      <w:r w:rsidRPr="00EA5FA7">
        <w:tab/>
        <w:t>gTP-TEID</w:t>
      </w:r>
      <w:r w:rsidRPr="00EA5FA7">
        <w:tab/>
      </w:r>
      <w:r w:rsidRPr="00EA5FA7">
        <w:tab/>
        <w:t>GTP-TEID,</w:t>
      </w:r>
    </w:p>
    <w:p w14:paraId="487DE3AF" w14:textId="77777777" w:rsidR="00CA578F" w:rsidRPr="00EA5FA7" w:rsidRDefault="00CA578F" w:rsidP="00CA578F">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20948C97" w14:textId="77777777" w:rsidR="00CA578F" w:rsidRPr="00EA5FA7" w:rsidRDefault="00CA578F" w:rsidP="00CA578F">
      <w:pPr>
        <w:pStyle w:val="PL"/>
      </w:pPr>
      <w:r w:rsidRPr="00EA5FA7">
        <w:tab/>
        <w:t>...</w:t>
      </w:r>
    </w:p>
    <w:p w14:paraId="7DE2326D" w14:textId="77777777" w:rsidR="00CA578F" w:rsidRPr="00EA5FA7" w:rsidRDefault="00CA578F" w:rsidP="00CA578F">
      <w:pPr>
        <w:pStyle w:val="PL"/>
      </w:pPr>
      <w:r w:rsidRPr="00EA5FA7">
        <w:t>}</w:t>
      </w:r>
    </w:p>
    <w:p w14:paraId="69B57AED" w14:textId="77777777" w:rsidR="00CA578F" w:rsidRPr="00EA5FA7" w:rsidRDefault="00CA578F" w:rsidP="00CA578F">
      <w:pPr>
        <w:pStyle w:val="PL"/>
      </w:pPr>
    </w:p>
    <w:p w14:paraId="7239D5B3" w14:textId="77777777" w:rsidR="00CA578F" w:rsidRPr="00EA5FA7" w:rsidRDefault="00CA578F" w:rsidP="00CA578F">
      <w:pPr>
        <w:pStyle w:val="PL"/>
      </w:pPr>
      <w:r w:rsidRPr="00EA5FA7">
        <w:t>GTPTunnel-ExtIEs F1AP-PROTOCOL-EXTENSION ::= {</w:t>
      </w:r>
    </w:p>
    <w:p w14:paraId="2FC81AAE" w14:textId="77777777" w:rsidR="00CA578F" w:rsidRPr="00EA5FA7" w:rsidRDefault="00CA578F" w:rsidP="00CA578F">
      <w:pPr>
        <w:pStyle w:val="PL"/>
      </w:pPr>
      <w:r w:rsidRPr="00EA5FA7">
        <w:tab/>
        <w:t>...</w:t>
      </w:r>
    </w:p>
    <w:p w14:paraId="2AB4595B" w14:textId="77777777" w:rsidR="00CA578F" w:rsidRPr="00EA5FA7" w:rsidRDefault="00CA578F" w:rsidP="00CA578F">
      <w:pPr>
        <w:pStyle w:val="PL"/>
      </w:pPr>
      <w:r w:rsidRPr="00EA5FA7">
        <w:t>}</w:t>
      </w:r>
    </w:p>
    <w:p w14:paraId="63D4D139" w14:textId="77777777" w:rsidR="00CA578F" w:rsidRPr="00EA5FA7" w:rsidRDefault="00CA578F" w:rsidP="00CA578F">
      <w:pPr>
        <w:pStyle w:val="PL"/>
        <w:rPr>
          <w:noProof w:val="0"/>
        </w:rPr>
      </w:pPr>
    </w:p>
    <w:p w14:paraId="766B5763" w14:textId="77777777" w:rsidR="00CA578F" w:rsidRPr="00EA5FA7" w:rsidRDefault="00CA578F" w:rsidP="00CA578F">
      <w:pPr>
        <w:pStyle w:val="PL"/>
        <w:outlineLvl w:val="3"/>
        <w:rPr>
          <w:noProof w:val="0"/>
          <w:snapToGrid w:val="0"/>
        </w:rPr>
      </w:pPr>
      <w:r w:rsidRPr="00EA5FA7">
        <w:rPr>
          <w:noProof w:val="0"/>
          <w:snapToGrid w:val="0"/>
        </w:rPr>
        <w:t>-- H</w:t>
      </w:r>
    </w:p>
    <w:p w14:paraId="0F046F72" w14:textId="77777777" w:rsidR="00CA578F" w:rsidRPr="00EA5FA7" w:rsidRDefault="00CA578F" w:rsidP="00CA578F">
      <w:pPr>
        <w:pStyle w:val="PL"/>
        <w:rPr>
          <w:noProof w:val="0"/>
        </w:rPr>
      </w:pPr>
    </w:p>
    <w:p w14:paraId="38343345" w14:textId="77777777" w:rsidR="00CA578F" w:rsidRPr="00EA5FA7" w:rsidRDefault="00CA578F" w:rsidP="00CA578F">
      <w:pPr>
        <w:pStyle w:val="PL"/>
        <w:rPr>
          <w:noProof w:val="0"/>
        </w:rPr>
      </w:pPr>
      <w:r w:rsidRPr="00EA5FA7">
        <w:rPr>
          <w:noProof w:val="0"/>
        </w:rPr>
        <w:t>HandoverPreparationInformation ::= OCTET STRING</w:t>
      </w:r>
    </w:p>
    <w:p w14:paraId="459FA326" w14:textId="77777777" w:rsidR="00CA578F" w:rsidRDefault="00CA578F" w:rsidP="00CA578F">
      <w:pPr>
        <w:pStyle w:val="PL"/>
        <w:rPr>
          <w:ins w:id="2909" w:author="Author"/>
          <w:noProof w:val="0"/>
        </w:rPr>
      </w:pPr>
    </w:p>
    <w:p w14:paraId="1842D4C7" w14:textId="77777777" w:rsidR="00CA578F" w:rsidRDefault="00CA578F" w:rsidP="00CA578F">
      <w:pPr>
        <w:pStyle w:val="PL"/>
        <w:rPr>
          <w:ins w:id="2910" w:author="Author"/>
        </w:rPr>
      </w:pPr>
      <w:ins w:id="2911" w:author="Author">
        <w:r>
          <w:rPr>
            <w:noProof w:val="0"/>
          </w:rPr>
          <w:t xml:space="preserve">HardwareLoadIndicator </w:t>
        </w:r>
        <w:r w:rsidRPr="00EA5FA7">
          <w:rPr>
            <w:noProof w:val="0"/>
          </w:rPr>
          <w:t xml:space="preserve">::= </w:t>
        </w:r>
        <w:r>
          <w:t>SEQUENCE {</w:t>
        </w:r>
      </w:ins>
    </w:p>
    <w:p w14:paraId="56E9A651" w14:textId="77777777" w:rsidR="00CA578F" w:rsidRDefault="00CA578F" w:rsidP="00CA578F">
      <w:pPr>
        <w:pStyle w:val="PL"/>
        <w:rPr>
          <w:ins w:id="2912" w:author="Author"/>
        </w:rPr>
      </w:pPr>
      <w:ins w:id="2913" w:author="Author">
        <w:r>
          <w:tab/>
          <w:t>dLHardwareLoad</w:t>
        </w:r>
        <w:r w:rsidRPr="0032065B">
          <w:t>Indicator</w:t>
        </w:r>
        <w:r>
          <w:tab/>
        </w:r>
        <w:r>
          <w:tab/>
        </w:r>
        <w:r>
          <w:tab/>
          <w:t>INTEGER (0..</w:t>
        </w:r>
        <w:r>
          <w:rPr>
            <w:lang w:val="en-US"/>
          </w:rPr>
          <w:t>100</w:t>
        </w:r>
        <w:r>
          <w:t>, ...),</w:t>
        </w:r>
      </w:ins>
    </w:p>
    <w:p w14:paraId="5C9E4AF7" w14:textId="77777777" w:rsidR="00CA578F" w:rsidRDefault="00CA578F" w:rsidP="00CA578F">
      <w:pPr>
        <w:pStyle w:val="PL"/>
        <w:rPr>
          <w:ins w:id="2914" w:author="Author"/>
        </w:rPr>
      </w:pPr>
      <w:ins w:id="2915" w:author="Author">
        <w:r>
          <w:tab/>
          <w:t>uLHardwareLoad</w:t>
        </w:r>
        <w:r w:rsidRPr="0032065B">
          <w:t>Indicator</w:t>
        </w:r>
        <w:r>
          <w:tab/>
        </w:r>
        <w:r>
          <w:tab/>
        </w:r>
        <w:r>
          <w:tab/>
          <w:t>INTEGER (0..</w:t>
        </w:r>
        <w:r>
          <w:rPr>
            <w:lang w:val="en-US"/>
          </w:rPr>
          <w:t>100</w:t>
        </w:r>
        <w:r>
          <w:t>, ...),</w:t>
        </w:r>
      </w:ins>
    </w:p>
    <w:p w14:paraId="3FAEC1E5" w14:textId="77777777" w:rsidR="00CA578F" w:rsidRDefault="00CA578F" w:rsidP="00CA578F">
      <w:pPr>
        <w:pStyle w:val="PL"/>
        <w:rPr>
          <w:ins w:id="2916" w:author="Author"/>
        </w:rPr>
      </w:pPr>
      <w:ins w:id="2917" w:author="Author">
        <w:r>
          <w:tab/>
          <w:t>iE-Extensions</w:t>
        </w:r>
        <w:r>
          <w:tab/>
        </w:r>
        <w:r>
          <w:tab/>
          <w:t xml:space="preserve">ProtocolExtensionContainer { { </w:t>
        </w:r>
        <w:r w:rsidRPr="00D0552F">
          <w:rPr>
            <w:rFonts w:eastAsia="MS Mincho" w:cs="Courier New"/>
          </w:rPr>
          <w:t>HardwareLoadIndicator</w:t>
        </w:r>
        <w:r>
          <w:t>-ExtIEs } },</w:t>
        </w:r>
      </w:ins>
    </w:p>
    <w:p w14:paraId="2E5131B4" w14:textId="77777777" w:rsidR="00CA578F" w:rsidRDefault="00CA578F" w:rsidP="00CA578F">
      <w:pPr>
        <w:pStyle w:val="PL"/>
        <w:rPr>
          <w:ins w:id="2918" w:author="Author"/>
        </w:rPr>
      </w:pPr>
      <w:ins w:id="2919" w:author="Author">
        <w:r>
          <w:tab/>
          <w:t>...</w:t>
        </w:r>
      </w:ins>
    </w:p>
    <w:p w14:paraId="7BEC931D" w14:textId="77777777" w:rsidR="00CA578F" w:rsidRDefault="00CA578F" w:rsidP="00CA578F">
      <w:pPr>
        <w:pStyle w:val="PL"/>
        <w:spacing w:line="0" w:lineRule="atLeast"/>
        <w:rPr>
          <w:ins w:id="2920" w:author="Author"/>
          <w:noProof w:val="0"/>
        </w:rPr>
      </w:pPr>
      <w:ins w:id="2921" w:author="Author">
        <w:r>
          <w:rPr>
            <w:noProof w:val="0"/>
          </w:rPr>
          <w:t>}</w:t>
        </w:r>
      </w:ins>
    </w:p>
    <w:p w14:paraId="3DD4BFBD" w14:textId="77777777" w:rsidR="00CA578F" w:rsidRDefault="00CA578F" w:rsidP="00CA578F">
      <w:pPr>
        <w:rPr>
          <w:ins w:id="2922" w:author="Author"/>
        </w:rPr>
      </w:pPr>
    </w:p>
    <w:p w14:paraId="25CC8769" w14:textId="77777777" w:rsidR="00CA578F" w:rsidRDefault="00CA578F" w:rsidP="00CA578F">
      <w:pPr>
        <w:pStyle w:val="PL"/>
        <w:rPr>
          <w:ins w:id="2923" w:author="Author"/>
        </w:rPr>
      </w:pPr>
      <w:ins w:id="2924" w:author="Author">
        <w:r w:rsidRPr="00D0552F">
          <w:rPr>
            <w:rFonts w:eastAsia="MS Mincho" w:cs="Courier New"/>
          </w:rPr>
          <w:t>HardwareLoadIndicator</w:t>
        </w:r>
        <w:r>
          <w:t>-ExtIEs</w:t>
        </w:r>
        <w:r>
          <w:tab/>
          <w:t>F1AP-PROTOCOL-EXTENSION ::= {</w:t>
        </w:r>
      </w:ins>
    </w:p>
    <w:p w14:paraId="32738124" w14:textId="77777777" w:rsidR="00CA578F" w:rsidRDefault="00CA578F" w:rsidP="00CA578F">
      <w:pPr>
        <w:pStyle w:val="PL"/>
        <w:rPr>
          <w:ins w:id="2925" w:author="Author"/>
        </w:rPr>
      </w:pPr>
      <w:ins w:id="2926" w:author="Author">
        <w:r>
          <w:tab/>
          <w:t>...</w:t>
        </w:r>
      </w:ins>
    </w:p>
    <w:p w14:paraId="142E0C2F" w14:textId="77777777" w:rsidR="00CA578F" w:rsidRDefault="00CA578F" w:rsidP="00CA578F">
      <w:pPr>
        <w:pStyle w:val="PL"/>
        <w:rPr>
          <w:ins w:id="2927" w:author="Author"/>
        </w:rPr>
      </w:pPr>
      <w:ins w:id="2928" w:author="Author">
        <w:r>
          <w:t>}</w:t>
        </w:r>
      </w:ins>
    </w:p>
    <w:p w14:paraId="45963334" w14:textId="77777777" w:rsidR="00CA578F" w:rsidRDefault="00CA578F" w:rsidP="00CA578F">
      <w:pPr>
        <w:pStyle w:val="PL"/>
        <w:rPr>
          <w:ins w:id="2929" w:author="Author"/>
          <w:noProof w:val="0"/>
        </w:rPr>
      </w:pPr>
    </w:p>
    <w:p w14:paraId="2E371A59" w14:textId="77777777" w:rsidR="00CA578F" w:rsidRDefault="00CA578F" w:rsidP="00CA578F">
      <w:pPr>
        <w:pStyle w:val="PL"/>
        <w:rPr>
          <w:ins w:id="2930" w:author="Author"/>
          <w:noProof w:val="0"/>
        </w:rPr>
      </w:pPr>
    </w:p>
    <w:p w14:paraId="12FA949D" w14:textId="77777777" w:rsidR="00CA578F" w:rsidRPr="00EA5FA7" w:rsidRDefault="00CA578F" w:rsidP="00CA578F">
      <w:pPr>
        <w:pStyle w:val="PL"/>
        <w:rPr>
          <w:noProof w:val="0"/>
        </w:rPr>
      </w:pPr>
    </w:p>
    <w:p w14:paraId="3223FB11" w14:textId="77777777" w:rsidR="00CA578F" w:rsidRPr="00EA5FA7" w:rsidRDefault="00CA578F" w:rsidP="00CA578F">
      <w:pPr>
        <w:pStyle w:val="PL"/>
        <w:outlineLvl w:val="3"/>
        <w:rPr>
          <w:snapToGrid w:val="0"/>
        </w:rPr>
      </w:pPr>
      <w:r w:rsidRPr="00EA5FA7">
        <w:rPr>
          <w:noProof w:val="0"/>
          <w:snapToGrid w:val="0"/>
        </w:rPr>
        <w:t>--</w:t>
      </w:r>
      <w:r w:rsidRPr="00EA5FA7">
        <w:rPr>
          <w:snapToGrid w:val="0"/>
        </w:rPr>
        <w:t xml:space="preserve"> I</w:t>
      </w:r>
    </w:p>
    <w:p w14:paraId="29637F36" w14:textId="77777777" w:rsidR="00CA578F" w:rsidRPr="00EA5FA7" w:rsidRDefault="00CA578F" w:rsidP="00CA578F">
      <w:pPr>
        <w:pStyle w:val="PL"/>
        <w:rPr>
          <w:snapToGrid w:val="0"/>
        </w:rPr>
      </w:pPr>
    </w:p>
    <w:p w14:paraId="691411C2" w14:textId="77777777" w:rsidR="00CA578F" w:rsidRPr="00EA5FA7" w:rsidRDefault="00CA578F" w:rsidP="00CA578F">
      <w:pPr>
        <w:pStyle w:val="PL"/>
        <w:rPr>
          <w:snapToGrid w:val="0"/>
        </w:rPr>
      </w:pPr>
      <w:r w:rsidRPr="00EA5FA7">
        <w:rPr>
          <w:snapToGrid w:val="0"/>
        </w:rPr>
        <w:t>IgnorePRACHConfiguration::= ENUMERATED { true,...}</w:t>
      </w:r>
    </w:p>
    <w:p w14:paraId="41FA22D5" w14:textId="77777777" w:rsidR="00CA578F" w:rsidRPr="00EA5FA7" w:rsidRDefault="00CA578F" w:rsidP="00CA578F">
      <w:pPr>
        <w:pStyle w:val="PL"/>
        <w:rPr>
          <w:snapToGrid w:val="0"/>
        </w:rPr>
      </w:pPr>
    </w:p>
    <w:p w14:paraId="341719AD" w14:textId="77777777" w:rsidR="00CA578F" w:rsidRPr="00EA5FA7" w:rsidRDefault="00CA578F" w:rsidP="00CA578F">
      <w:pPr>
        <w:pStyle w:val="PL"/>
      </w:pPr>
      <w:r w:rsidRPr="00EA5FA7">
        <w:t>IgnoreResourceCoordinationContainer ::= ENUMERATED { yes,...}</w:t>
      </w:r>
    </w:p>
    <w:p w14:paraId="7540C295" w14:textId="77777777" w:rsidR="00CA578F" w:rsidRPr="00EA5FA7" w:rsidRDefault="00CA578F" w:rsidP="00CA578F">
      <w:pPr>
        <w:pStyle w:val="PL"/>
      </w:pPr>
      <w:r w:rsidRPr="00EA5FA7">
        <w:t>InactivityMonitoringRequest ::= ENUMERATED { true,...}</w:t>
      </w:r>
    </w:p>
    <w:p w14:paraId="5075CBEF" w14:textId="77777777" w:rsidR="00CA578F" w:rsidRPr="00EA5FA7" w:rsidRDefault="00CA578F" w:rsidP="00CA578F">
      <w:pPr>
        <w:pStyle w:val="PL"/>
      </w:pPr>
      <w:r w:rsidRPr="00EA5FA7">
        <w:t>InactivityMonitoringResponse ::= ENUMERATED { not-supported,...}</w:t>
      </w:r>
    </w:p>
    <w:p w14:paraId="521D68C3" w14:textId="77777777" w:rsidR="00CA578F" w:rsidRPr="00EA5FA7" w:rsidRDefault="00CA578F" w:rsidP="00CA578F">
      <w:pPr>
        <w:pStyle w:val="PL"/>
      </w:pPr>
      <w:r w:rsidRPr="00EA5FA7">
        <w:t>InterfacesToTrace ::= BIT STRING (SIZE(8))</w:t>
      </w:r>
    </w:p>
    <w:p w14:paraId="4D48F1FB" w14:textId="77777777" w:rsidR="00CA578F" w:rsidRPr="00EA5FA7" w:rsidRDefault="00CA578F" w:rsidP="00CA578F">
      <w:pPr>
        <w:pStyle w:val="PL"/>
        <w:rPr>
          <w:noProof w:val="0"/>
        </w:rPr>
      </w:pPr>
    </w:p>
    <w:p w14:paraId="02780EAB" w14:textId="77777777" w:rsidR="00CA578F" w:rsidRPr="00EA5FA7" w:rsidRDefault="00CA578F" w:rsidP="00CA578F">
      <w:pPr>
        <w:pStyle w:val="PL"/>
        <w:rPr>
          <w:noProof w:val="0"/>
        </w:rPr>
      </w:pPr>
      <w:r w:rsidRPr="00EA5FA7">
        <w:rPr>
          <w:noProof w:val="0"/>
        </w:rPr>
        <w:t>IntendedTDD-DL-ULConfig ::= SEQUENCE {</w:t>
      </w:r>
    </w:p>
    <w:p w14:paraId="52D7597D" w14:textId="77777777" w:rsidR="00CA578F" w:rsidRPr="00EA5FA7" w:rsidRDefault="00CA578F" w:rsidP="00CA578F">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2A90E010" w14:textId="77777777" w:rsidR="00CA578F" w:rsidRPr="00EA5FA7" w:rsidRDefault="00CA578F" w:rsidP="00CA578F">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12F09384" w14:textId="77777777" w:rsidR="00CA578F" w:rsidRPr="00EA5FA7" w:rsidRDefault="00CA578F" w:rsidP="00CA578F">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257F04B" w14:textId="77777777" w:rsidR="00CA578F" w:rsidRDefault="00CA578F" w:rsidP="00CA578F">
      <w:pPr>
        <w:pStyle w:val="PL"/>
        <w:rPr>
          <w:noProof w:val="0"/>
        </w:rPr>
      </w:pPr>
      <w:r w:rsidRPr="005C1E01">
        <w:rPr>
          <w:noProof w:val="0"/>
        </w:rPr>
        <w:tab/>
        <w:t xml:space="preserve">slot-Configuration-List </w:t>
      </w:r>
      <w:r w:rsidRPr="005C1E01">
        <w:rPr>
          <w:noProof w:val="0"/>
        </w:rPr>
        <w:tab/>
        <w:t>Slot-Configuration-List,</w:t>
      </w:r>
    </w:p>
    <w:p w14:paraId="72AA2FB4"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05F51105" w14:textId="77777777" w:rsidR="00CA578F" w:rsidRPr="00EA5FA7" w:rsidRDefault="00CA578F" w:rsidP="00CA578F">
      <w:pPr>
        <w:pStyle w:val="PL"/>
        <w:rPr>
          <w:noProof w:val="0"/>
        </w:rPr>
      </w:pPr>
      <w:r w:rsidRPr="00EA5FA7">
        <w:rPr>
          <w:noProof w:val="0"/>
        </w:rPr>
        <w:t>}</w:t>
      </w:r>
    </w:p>
    <w:p w14:paraId="259A8D6A" w14:textId="77777777" w:rsidR="00CA578F" w:rsidRPr="00EA5FA7" w:rsidRDefault="00CA578F" w:rsidP="00CA578F">
      <w:pPr>
        <w:pStyle w:val="PL"/>
        <w:rPr>
          <w:noProof w:val="0"/>
        </w:rPr>
      </w:pPr>
    </w:p>
    <w:p w14:paraId="352FCF82" w14:textId="77777777" w:rsidR="00CA578F" w:rsidRPr="00EA5FA7" w:rsidRDefault="00CA578F" w:rsidP="00CA578F">
      <w:pPr>
        <w:pStyle w:val="PL"/>
        <w:rPr>
          <w:noProof w:val="0"/>
        </w:rPr>
      </w:pPr>
      <w:r w:rsidRPr="00EA5FA7">
        <w:rPr>
          <w:noProof w:val="0"/>
        </w:rPr>
        <w:t xml:space="preserve">IntendedTDD-DL-ULConfig-ExtIEs </w:t>
      </w:r>
      <w:r w:rsidRPr="00EA5FA7">
        <w:rPr>
          <w:noProof w:val="0"/>
        </w:rPr>
        <w:tab/>
        <w:t>F1AP-PROTOCOL-EXTENSION ::= {</w:t>
      </w:r>
    </w:p>
    <w:p w14:paraId="06388A51" w14:textId="77777777" w:rsidR="00CA578F" w:rsidRPr="00EA5FA7" w:rsidRDefault="00CA578F" w:rsidP="00CA578F">
      <w:pPr>
        <w:pStyle w:val="PL"/>
        <w:rPr>
          <w:noProof w:val="0"/>
        </w:rPr>
      </w:pPr>
      <w:r w:rsidRPr="00EA5FA7">
        <w:rPr>
          <w:noProof w:val="0"/>
        </w:rPr>
        <w:tab/>
        <w:t>...</w:t>
      </w:r>
    </w:p>
    <w:p w14:paraId="421F01F8" w14:textId="77777777" w:rsidR="00CA578F" w:rsidRPr="00EA5FA7" w:rsidRDefault="00CA578F" w:rsidP="00CA578F">
      <w:pPr>
        <w:pStyle w:val="PL"/>
        <w:rPr>
          <w:noProof w:val="0"/>
        </w:rPr>
      </w:pPr>
      <w:r w:rsidRPr="00EA5FA7">
        <w:rPr>
          <w:noProof w:val="0"/>
        </w:rPr>
        <w:t>}</w:t>
      </w:r>
    </w:p>
    <w:p w14:paraId="3A9B57F1" w14:textId="77777777" w:rsidR="00CA578F" w:rsidRPr="00EA5FA7" w:rsidRDefault="00CA578F" w:rsidP="00CA578F">
      <w:pPr>
        <w:pStyle w:val="PL"/>
        <w:rPr>
          <w:noProof w:val="0"/>
        </w:rPr>
      </w:pPr>
    </w:p>
    <w:p w14:paraId="74899203" w14:textId="77777777" w:rsidR="00CA578F" w:rsidRPr="00EA5FA7" w:rsidRDefault="00CA578F" w:rsidP="00CA578F">
      <w:pPr>
        <w:pStyle w:val="PL"/>
        <w:outlineLvl w:val="3"/>
      </w:pPr>
      <w:r w:rsidRPr="00EA5FA7">
        <w:t>-- J</w:t>
      </w:r>
    </w:p>
    <w:p w14:paraId="5CB378A5" w14:textId="77777777" w:rsidR="00CA578F" w:rsidRPr="00EA5FA7" w:rsidRDefault="00CA578F" w:rsidP="00CA578F">
      <w:pPr>
        <w:pStyle w:val="PL"/>
      </w:pPr>
    </w:p>
    <w:p w14:paraId="6C284002" w14:textId="77777777" w:rsidR="00CA578F" w:rsidRPr="00EA5FA7" w:rsidRDefault="00CA578F" w:rsidP="00CA578F">
      <w:pPr>
        <w:pStyle w:val="PL"/>
        <w:outlineLvl w:val="3"/>
      </w:pPr>
      <w:r w:rsidRPr="00EA5FA7">
        <w:lastRenderedPageBreak/>
        <w:t>-- K</w:t>
      </w:r>
    </w:p>
    <w:p w14:paraId="5F2C8669" w14:textId="77777777" w:rsidR="00CA578F" w:rsidRPr="00EA5FA7" w:rsidRDefault="00CA578F" w:rsidP="00CA578F">
      <w:pPr>
        <w:pStyle w:val="PL"/>
      </w:pPr>
    </w:p>
    <w:p w14:paraId="4A2D4362" w14:textId="77777777" w:rsidR="00CA578F" w:rsidRPr="00EA5FA7" w:rsidRDefault="00CA578F" w:rsidP="00CA578F">
      <w:pPr>
        <w:pStyle w:val="PL"/>
        <w:outlineLvl w:val="3"/>
      </w:pPr>
      <w:r w:rsidRPr="00EA5FA7">
        <w:t>-- L</w:t>
      </w:r>
    </w:p>
    <w:p w14:paraId="457EED41" w14:textId="77777777" w:rsidR="00CA578F" w:rsidRPr="00EA5FA7" w:rsidRDefault="00CA578F" w:rsidP="00CA578F">
      <w:pPr>
        <w:pStyle w:val="PL"/>
      </w:pPr>
    </w:p>
    <w:p w14:paraId="3160AA9C" w14:textId="77777777" w:rsidR="00CA578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1" w:author="Author"/>
          <w:rFonts w:ascii="Courier New" w:hAnsi="Courier New"/>
          <w:snapToGrid w:val="0"/>
          <w:sz w:val="16"/>
          <w:lang w:eastAsia="zh-CN"/>
        </w:rPr>
      </w:pPr>
    </w:p>
    <w:p w14:paraId="647DEDE6" w14:textId="77777777" w:rsidR="00CA578F" w:rsidRPr="00FD0425" w:rsidRDefault="00CA578F" w:rsidP="00CA578F">
      <w:pPr>
        <w:pStyle w:val="PL"/>
        <w:rPr>
          <w:ins w:id="2932" w:author="Author"/>
          <w:noProof w:val="0"/>
          <w:snapToGrid w:val="0"/>
          <w:lang w:eastAsia="zh-CN"/>
        </w:rPr>
      </w:pPr>
      <w:ins w:id="2933"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4E1C787B" w14:textId="77777777" w:rsidR="00CA578F" w:rsidRPr="00FD0425" w:rsidRDefault="00CA578F" w:rsidP="00CA578F">
      <w:pPr>
        <w:pStyle w:val="PL"/>
        <w:rPr>
          <w:ins w:id="2934" w:author="Author"/>
          <w:noProof w:val="0"/>
          <w:snapToGrid w:val="0"/>
          <w:lang w:eastAsia="zh-CN"/>
        </w:rPr>
      </w:pPr>
      <w:ins w:id="2935" w:author="Author">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14:paraId="3546DE0D" w14:textId="77777777" w:rsidR="00CA578F" w:rsidRPr="00FD0425" w:rsidRDefault="00CA578F" w:rsidP="00CA578F">
      <w:pPr>
        <w:pStyle w:val="PL"/>
        <w:rPr>
          <w:ins w:id="2936" w:author="Author"/>
          <w:noProof w:val="0"/>
          <w:snapToGrid w:val="0"/>
          <w:lang w:eastAsia="zh-CN"/>
        </w:rPr>
      </w:pPr>
      <w:ins w:id="2937"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14:paraId="7AC16A9E" w14:textId="77777777" w:rsidR="00CA578F" w:rsidRPr="00FD0425" w:rsidRDefault="00CA578F" w:rsidP="00CA578F">
      <w:pPr>
        <w:pStyle w:val="PL"/>
        <w:rPr>
          <w:ins w:id="2938" w:author="Author"/>
          <w:noProof w:val="0"/>
          <w:snapToGrid w:val="0"/>
          <w:lang w:eastAsia="zh-CN"/>
        </w:rPr>
      </w:pPr>
      <w:ins w:id="2939"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14:paraId="69241DB1" w14:textId="77777777" w:rsidR="00CA578F" w:rsidRPr="00FD0425" w:rsidRDefault="00CA578F" w:rsidP="00CA578F">
      <w:pPr>
        <w:pStyle w:val="PL"/>
        <w:rPr>
          <w:ins w:id="2940" w:author="Author"/>
          <w:noProof w:val="0"/>
          <w:snapToGrid w:val="0"/>
          <w:lang w:eastAsia="zh-CN"/>
        </w:rPr>
      </w:pPr>
      <w:ins w:id="2941"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14:paraId="2993F787" w14:textId="77777777" w:rsidR="00CA578F" w:rsidRPr="00FD0425" w:rsidRDefault="00CA578F" w:rsidP="00CA578F">
      <w:pPr>
        <w:pStyle w:val="PL"/>
        <w:rPr>
          <w:ins w:id="2942" w:author="Author"/>
        </w:rPr>
      </w:pPr>
      <w:ins w:id="2943"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2C8BC2EC" w14:textId="77777777" w:rsidR="00CA578F" w:rsidRPr="00FD0425" w:rsidRDefault="00CA578F" w:rsidP="00CA578F">
      <w:pPr>
        <w:pStyle w:val="PL"/>
        <w:rPr>
          <w:ins w:id="2944" w:author="Author"/>
        </w:rPr>
      </w:pPr>
      <w:ins w:id="2945" w:author="Author">
        <w:r w:rsidRPr="00FD0425">
          <w:tab/>
          <w:t>...</w:t>
        </w:r>
      </w:ins>
    </w:p>
    <w:p w14:paraId="08C19927" w14:textId="77777777" w:rsidR="00CA578F" w:rsidRPr="00FD0425" w:rsidRDefault="00CA578F" w:rsidP="00CA578F">
      <w:pPr>
        <w:pStyle w:val="PL"/>
        <w:rPr>
          <w:ins w:id="2946" w:author="Author"/>
        </w:rPr>
      </w:pPr>
      <w:ins w:id="2947" w:author="Author">
        <w:r w:rsidRPr="00FD0425">
          <w:t>}</w:t>
        </w:r>
      </w:ins>
    </w:p>
    <w:p w14:paraId="061D103D" w14:textId="77777777" w:rsidR="00CA578F" w:rsidRPr="00FD0425" w:rsidRDefault="00CA578F" w:rsidP="00CA578F">
      <w:pPr>
        <w:pStyle w:val="PL"/>
        <w:rPr>
          <w:ins w:id="2948" w:author="Author"/>
        </w:rPr>
      </w:pPr>
    </w:p>
    <w:p w14:paraId="2404A7F0" w14:textId="77777777" w:rsidR="00CA578F" w:rsidRPr="00FD0425" w:rsidRDefault="00CA578F" w:rsidP="00CA578F">
      <w:pPr>
        <w:pStyle w:val="PL"/>
        <w:rPr>
          <w:ins w:id="2949" w:author="Author"/>
          <w:noProof w:val="0"/>
          <w:snapToGrid w:val="0"/>
          <w:lang w:eastAsia="zh-CN"/>
        </w:rPr>
      </w:pPr>
      <w:ins w:id="2950" w:author="Author">
        <w:r>
          <w:t>L139Info</w:t>
        </w:r>
        <w:r w:rsidRPr="00FD0425">
          <w:t xml:space="preserve">-ExtIEs </w:t>
        </w:r>
        <w:r>
          <w:rPr>
            <w:noProof w:val="0"/>
            <w:snapToGrid w:val="0"/>
            <w:lang w:eastAsia="zh-CN"/>
          </w:rPr>
          <w:t>F1AP</w:t>
        </w:r>
        <w:r w:rsidRPr="00FD0425">
          <w:rPr>
            <w:noProof w:val="0"/>
            <w:snapToGrid w:val="0"/>
            <w:lang w:eastAsia="zh-CN"/>
          </w:rPr>
          <w:t>-PROTOCOL-EXTENSION ::= {</w:t>
        </w:r>
      </w:ins>
    </w:p>
    <w:p w14:paraId="61AB695E" w14:textId="77777777" w:rsidR="00CA578F" w:rsidRPr="00FD0425" w:rsidRDefault="00CA578F" w:rsidP="00CA578F">
      <w:pPr>
        <w:pStyle w:val="PL"/>
        <w:rPr>
          <w:ins w:id="2951" w:author="Author"/>
          <w:noProof w:val="0"/>
          <w:snapToGrid w:val="0"/>
          <w:lang w:eastAsia="zh-CN"/>
        </w:rPr>
      </w:pPr>
      <w:ins w:id="2952" w:author="Author">
        <w:r w:rsidRPr="00FD0425">
          <w:rPr>
            <w:noProof w:val="0"/>
            <w:snapToGrid w:val="0"/>
            <w:lang w:eastAsia="zh-CN"/>
          </w:rPr>
          <w:tab/>
          <w:t>...</w:t>
        </w:r>
      </w:ins>
    </w:p>
    <w:p w14:paraId="07F62A6C" w14:textId="77777777" w:rsidR="00CA578F" w:rsidRDefault="00CA578F" w:rsidP="00CA578F">
      <w:pPr>
        <w:pStyle w:val="PL"/>
        <w:rPr>
          <w:ins w:id="2953" w:author="Author"/>
          <w:lang w:eastAsia="zh-CN"/>
        </w:rPr>
      </w:pPr>
      <w:ins w:id="2954" w:author="Author">
        <w:r w:rsidRPr="00FD0425">
          <w:rPr>
            <w:noProof w:val="0"/>
            <w:snapToGrid w:val="0"/>
            <w:lang w:eastAsia="zh-CN"/>
          </w:rPr>
          <w:t>}</w:t>
        </w:r>
      </w:ins>
    </w:p>
    <w:p w14:paraId="09C61A99" w14:textId="77777777" w:rsidR="00CA578F" w:rsidRDefault="00CA578F" w:rsidP="00CA578F">
      <w:pPr>
        <w:pStyle w:val="PL"/>
        <w:rPr>
          <w:ins w:id="2955" w:author="Author"/>
          <w:lang w:eastAsia="zh-CN"/>
        </w:rPr>
      </w:pPr>
    </w:p>
    <w:p w14:paraId="0FF71D40" w14:textId="77777777" w:rsidR="00CA578F" w:rsidRPr="00FD0425" w:rsidRDefault="00CA578F" w:rsidP="00CA578F">
      <w:pPr>
        <w:pStyle w:val="PL"/>
        <w:rPr>
          <w:ins w:id="2956" w:author="Author"/>
          <w:noProof w:val="0"/>
          <w:snapToGrid w:val="0"/>
          <w:lang w:eastAsia="zh-CN"/>
        </w:rPr>
      </w:pPr>
      <w:ins w:id="2957"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1629E689" w14:textId="77777777" w:rsidR="00CA578F" w:rsidRPr="00FD0425" w:rsidRDefault="00CA578F" w:rsidP="00CA578F">
      <w:pPr>
        <w:pStyle w:val="PL"/>
        <w:rPr>
          <w:ins w:id="2958" w:author="Author"/>
          <w:noProof w:val="0"/>
          <w:snapToGrid w:val="0"/>
          <w:lang w:eastAsia="zh-CN"/>
        </w:rPr>
      </w:pPr>
      <w:ins w:id="2959"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14:paraId="607DD7C8" w14:textId="77777777" w:rsidR="00CA578F" w:rsidRPr="00FD0425" w:rsidRDefault="00CA578F" w:rsidP="00CA578F">
      <w:pPr>
        <w:pStyle w:val="PL"/>
        <w:rPr>
          <w:ins w:id="2960" w:author="Author"/>
          <w:noProof w:val="0"/>
          <w:snapToGrid w:val="0"/>
          <w:lang w:eastAsia="zh-CN"/>
        </w:rPr>
      </w:pPr>
      <w:ins w:id="2961"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14:paraId="56CBEE78" w14:textId="77777777" w:rsidR="00CA578F" w:rsidRPr="00D42C27" w:rsidRDefault="00CA578F" w:rsidP="00CA578F">
      <w:pPr>
        <w:pStyle w:val="PL"/>
        <w:rPr>
          <w:ins w:id="2962" w:author="Author"/>
        </w:rPr>
      </w:pPr>
      <w:ins w:id="2963" w:author="Author">
        <w:r w:rsidRPr="00D42C27">
          <w:rPr>
            <w:noProof w:val="0"/>
            <w:snapToGrid w:val="0"/>
            <w:lang w:eastAsia="zh-CN"/>
          </w:rPr>
          <w:tab/>
          <w:t>restrictedSetConfig</w:t>
        </w:r>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14:paraId="68885120" w14:textId="77777777" w:rsidR="00CA578F" w:rsidRPr="00FD0425" w:rsidRDefault="00CA578F" w:rsidP="00CA578F">
      <w:pPr>
        <w:pStyle w:val="PL"/>
        <w:rPr>
          <w:ins w:id="2964" w:author="Author"/>
          <w:noProof w:val="0"/>
          <w:snapToGrid w:val="0"/>
          <w:lang w:eastAsia="zh-CN"/>
        </w:rPr>
      </w:pPr>
      <w:ins w:id="2965"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14:paraId="509D292B" w14:textId="77777777" w:rsidR="00CA578F" w:rsidRPr="00FD0425" w:rsidRDefault="00CA578F" w:rsidP="00CA578F">
      <w:pPr>
        <w:pStyle w:val="PL"/>
        <w:rPr>
          <w:ins w:id="2966" w:author="Author"/>
        </w:rPr>
      </w:pPr>
      <w:ins w:id="2967"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384129B8" w14:textId="77777777" w:rsidR="00CA578F" w:rsidRPr="00FD0425" w:rsidRDefault="00CA578F" w:rsidP="00CA578F">
      <w:pPr>
        <w:pStyle w:val="PL"/>
        <w:rPr>
          <w:ins w:id="2968" w:author="Author"/>
        </w:rPr>
      </w:pPr>
      <w:ins w:id="2969" w:author="Author">
        <w:r w:rsidRPr="00FD0425">
          <w:tab/>
          <w:t>...</w:t>
        </w:r>
      </w:ins>
    </w:p>
    <w:p w14:paraId="36EA3C2E" w14:textId="77777777" w:rsidR="00CA578F" w:rsidRPr="00FD0425" w:rsidRDefault="00CA578F" w:rsidP="00CA578F">
      <w:pPr>
        <w:pStyle w:val="PL"/>
        <w:rPr>
          <w:ins w:id="2970" w:author="Author"/>
        </w:rPr>
      </w:pPr>
      <w:ins w:id="2971" w:author="Author">
        <w:r w:rsidRPr="00FD0425">
          <w:t>}</w:t>
        </w:r>
      </w:ins>
    </w:p>
    <w:p w14:paraId="53137D5D" w14:textId="77777777" w:rsidR="00CA578F" w:rsidRPr="00FD0425" w:rsidRDefault="00CA578F" w:rsidP="00CA578F">
      <w:pPr>
        <w:pStyle w:val="PL"/>
        <w:rPr>
          <w:ins w:id="2972" w:author="Author"/>
        </w:rPr>
      </w:pPr>
    </w:p>
    <w:p w14:paraId="2DBD2BA8" w14:textId="77777777" w:rsidR="00CA578F" w:rsidRPr="00FD0425" w:rsidRDefault="00CA578F" w:rsidP="00CA578F">
      <w:pPr>
        <w:pStyle w:val="PL"/>
        <w:rPr>
          <w:ins w:id="2973" w:author="Author"/>
          <w:noProof w:val="0"/>
          <w:snapToGrid w:val="0"/>
          <w:lang w:eastAsia="zh-CN"/>
        </w:rPr>
      </w:pPr>
      <w:ins w:id="2974" w:author="Author">
        <w:r>
          <w:t>L839Info</w:t>
        </w:r>
        <w:r w:rsidRPr="00FD0425">
          <w:t xml:space="preserve">-ExtIEs </w:t>
        </w:r>
        <w:r>
          <w:rPr>
            <w:noProof w:val="0"/>
            <w:snapToGrid w:val="0"/>
            <w:lang w:eastAsia="zh-CN"/>
          </w:rPr>
          <w:t>F1AP</w:t>
        </w:r>
        <w:r w:rsidRPr="00FD0425">
          <w:rPr>
            <w:noProof w:val="0"/>
            <w:snapToGrid w:val="0"/>
            <w:lang w:eastAsia="zh-CN"/>
          </w:rPr>
          <w:t>-PROTOCOL-EXTENSION ::= {</w:t>
        </w:r>
      </w:ins>
    </w:p>
    <w:p w14:paraId="4D40A1D3" w14:textId="77777777" w:rsidR="00CA578F" w:rsidRPr="00FD0425" w:rsidRDefault="00CA578F" w:rsidP="00CA578F">
      <w:pPr>
        <w:pStyle w:val="PL"/>
        <w:rPr>
          <w:ins w:id="2975" w:author="Author"/>
          <w:noProof w:val="0"/>
          <w:snapToGrid w:val="0"/>
          <w:lang w:eastAsia="zh-CN"/>
        </w:rPr>
      </w:pPr>
      <w:ins w:id="2976" w:author="Author">
        <w:r w:rsidRPr="00FD0425">
          <w:rPr>
            <w:noProof w:val="0"/>
            <w:snapToGrid w:val="0"/>
            <w:lang w:eastAsia="zh-CN"/>
          </w:rPr>
          <w:tab/>
          <w:t>...</w:t>
        </w:r>
      </w:ins>
    </w:p>
    <w:p w14:paraId="438CF4AB" w14:textId="77777777" w:rsidR="00CA578F" w:rsidRDefault="00CA578F" w:rsidP="00CA578F">
      <w:pPr>
        <w:pStyle w:val="PL"/>
        <w:rPr>
          <w:ins w:id="2977" w:author="Author"/>
          <w:lang w:eastAsia="zh-CN"/>
        </w:rPr>
      </w:pPr>
      <w:ins w:id="2978" w:author="Author">
        <w:r w:rsidRPr="00FD0425">
          <w:rPr>
            <w:noProof w:val="0"/>
            <w:snapToGrid w:val="0"/>
            <w:lang w:eastAsia="zh-CN"/>
          </w:rPr>
          <w:t>}</w:t>
        </w:r>
      </w:ins>
    </w:p>
    <w:p w14:paraId="119315DF" w14:textId="77777777" w:rsidR="00CA578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9" w:author="Author"/>
          <w:rFonts w:ascii="Courier New" w:hAnsi="Courier New"/>
          <w:noProof/>
          <w:sz w:val="16"/>
          <w:lang w:eastAsia="en-GB"/>
        </w:rPr>
      </w:pPr>
    </w:p>
    <w:p w14:paraId="52BAC601" w14:textId="77777777" w:rsidR="00CA578F" w:rsidRPr="00EA5FA7" w:rsidRDefault="00CA578F" w:rsidP="00CA578F">
      <w:pPr>
        <w:pStyle w:val="PL"/>
      </w:pPr>
      <w:r w:rsidRPr="00EA5FA7">
        <w:t>LCID ::= INTEGER (1..32, ...)</w:t>
      </w:r>
    </w:p>
    <w:p w14:paraId="624B04D4" w14:textId="77777777" w:rsidR="00CA578F" w:rsidRPr="00EA5FA7" w:rsidRDefault="00CA578F" w:rsidP="00CA578F">
      <w:pPr>
        <w:pStyle w:val="PL"/>
      </w:pPr>
    </w:p>
    <w:p w14:paraId="73052B81" w14:textId="77777777" w:rsidR="00CA578F" w:rsidRPr="00EA5FA7" w:rsidRDefault="00CA578F" w:rsidP="00CA578F">
      <w:pPr>
        <w:pStyle w:val="PL"/>
      </w:pPr>
    </w:p>
    <w:p w14:paraId="2862E2AF" w14:textId="77777777" w:rsidR="00CA578F" w:rsidRPr="00EA5FA7" w:rsidRDefault="00CA578F" w:rsidP="00CA578F">
      <w:pPr>
        <w:pStyle w:val="PL"/>
      </w:pPr>
      <w:r w:rsidRPr="00EA5FA7">
        <w:t xml:space="preserve">LongDRXCycleLength ::= </w:t>
      </w:r>
      <w:r w:rsidRPr="00EA5FA7">
        <w:tab/>
        <w:t>ENUMERATED</w:t>
      </w:r>
    </w:p>
    <w:p w14:paraId="749F1FEC" w14:textId="77777777" w:rsidR="00CA578F" w:rsidRPr="00EA5FA7" w:rsidRDefault="00CA578F" w:rsidP="00CA578F">
      <w:pPr>
        <w:pStyle w:val="PL"/>
      </w:pPr>
      <w:r w:rsidRPr="00EA5FA7">
        <w:t>{ms10, ms20, ms32, ms40, ms60, ms64, ms70, ms80, ms128, ms160, ms256, ms320, ms512, ms640, ms1024, ms1280, ms2048, ms2560, ms5120, ms10240, ...}</w:t>
      </w:r>
    </w:p>
    <w:p w14:paraId="1798A476" w14:textId="77777777" w:rsidR="00CA578F" w:rsidRPr="00EA5FA7" w:rsidRDefault="00CA578F" w:rsidP="00CA578F">
      <w:pPr>
        <w:pStyle w:val="PL"/>
      </w:pPr>
    </w:p>
    <w:p w14:paraId="55EA02EE" w14:textId="77777777" w:rsidR="00CA578F" w:rsidRPr="00EA5FA7" w:rsidRDefault="00CA578F" w:rsidP="00CA578F">
      <w:pPr>
        <w:pStyle w:val="PL"/>
        <w:rPr>
          <w:bCs/>
          <w:iCs/>
          <w:lang w:eastAsia="ja-JP"/>
        </w:rPr>
      </w:pPr>
      <w:r w:rsidRPr="00EA5FA7">
        <w:rPr>
          <w:bCs/>
          <w:iCs/>
          <w:lang w:eastAsia="ja-JP"/>
        </w:rPr>
        <w:t>LowerLayerPresenceStatusChange ::= ENUMERATED {</w:t>
      </w:r>
    </w:p>
    <w:p w14:paraId="0D7F49EB" w14:textId="77777777" w:rsidR="00CA578F" w:rsidRPr="00EA5FA7" w:rsidRDefault="00CA578F" w:rsidP="00CA578F">
      <w:pPr>
        <w:pStyle w:val="PL"/>
        <w:rPr>
          <w:lang w:eastAsia="ja-JP"/>
        </w:rPr>
      </w:pPr>
      <w:r w:rsidRPr="00EA5FA7">
        <w:rPr>
          <w:lang w:eastAsia="ja-JP"/>
        </w:rPr>
        <w:tab/>
        <w:t>suspend-lower-layers,</w:t>
      </w:r>
    </w:p>
    <w:p w14:paraId="67436D99" w14:textId="77777777" w:rsidR="00CA578F" w:rsidRPr="00EA5FA7" w:rsidRDefault="00CA578F" w:rsidP="00CA578F">
      <w:pPr>
        <w:pStyle w:val="PL"/>
        <w:rPr>
          <w:lang w:eastAsia="ja-JP"/>
        </w:rPr>
      </w:pPr>
      <w:r w:rsidRPr="00EA5FA7">
        <w:rPr>
          <w:lang w:eastAsia="ja-JP"/>
        </w:rPr>
        <w:tab/>
        <w:t>resume-lower-layers,</w:t>
      </w:r>
    </w:p>
    <w:p w14:paraId="20D06D63" w14:textId="77777777" w:rsidR="00CA578F" w:rsidRPr="00EA5FA7" w:rsidRDefault="00CA578F" w:rsidP="00CA578F">
      <w:pPr>
        <w:pStyle w:val="PL"/>
      </w:pPr>
      <w:r w:rsidRPr="00EA5FA7">
        <w:tab/>
        <w:t>...</w:t>
      </w:r>
    </w:p>
    <w:p w14:paraId="77012A88" w14:textId="77777777" w:rsidR="00CA578F" w:rsidRPr="00EA5FA7" w:rsidRDefault="00CA578F" w:rsidP="00CA578F">
      <w:pPr>
        <w:pStyle w:val="PL"/>
      </w:pPr>
    </w:p>
    <w:p w14:paraId="02C98CC2" w14:textId="77777777" w:rsidR="00CA578F" w:rsidRPr="00EA5FA7" w:rsidRDefault="00CA578F" w:rsidP="00CA578F">
      <w:pPr>
        <w:pStyle w:val="PL"/>
      </w:pPr>
      <w:r w:rsidRPr="00EA5FA7">
        <w:t>}</w:t>
      </w:r>
    </w:p>
    <w:p w14:paraId="0929B0F1" w14:textId="77777777" w:rsidR="00CA578F" w:rsidRPr="00EA5FA7" w:rsidRDefault="00CA578F" w:rsidP="00CA578F">
      <w:pPr>
        <w:pStyle w:val="PL"/>
      </w:pPr>
    </w:p>
    <w:p w14:paraId="1F75C574" w14:textId="77777777" w:rsidR="00CA578F" w:rsidRPr="00EA5FA7" w:rsidRDefault="00CA578F" w:rsidP="00CA578F">
      <w:pPr>
        <w:pStyle w:val="PL"/>
        <w:outlineLvl w:val="3"/>
      </w:pPr>
      <w:r w:rsidRPr="00EA5FA7">
        <w:t>-- M</w:t>
      </w:r>
    </w:p>
    <w:p w14:paraId="0424AA95" w14:textId="77777777" w:rsidR="00CA578F" w:rsidRPr="00EA5FA7" w:rsidRDefault="00CA578F" w:rsidP="00CA578F">
      <w:pPr>
        <w:pStyle w:val="PL"/>
      </w:pPr>
    </w:p>
    <w:p w14:paraId="0DB0CA3F" w14:textId="77777777" w:rsidR="00CA578F" w:rsidRPr="00EA5FA7" w:rsidRDefault="00CA578F" w:rsidP="00CA578F">
      <w:pPr>
        <w:pStyle w:val="PL"/>
      </w:pPr>
      <w:r w:rsidRPr="00EA5FA7">
        <w:t xml:space="preserve">MaskedIMEISV ::= </w:t>
      </w:r>
      <w:r w:rsidRPr="00EA5FA7">
        <w:tab/>
        <w:t>BIT STRING (SIZE (64))</w:t>
      </w:r>
    </w:p>
    <w:p w14:paraId="524B7FE1" w14:textId="77777777" w:rsidR="00CA578F" w:rsidRPr="00EA5FA7" w:rsidRDefault="00CA578F" w:rsidP="00CA578F">
      <w:pPr>
        <w:pStyle w:val="PL"/>
      </w:pPr>
    </w:p>
    <w:p w14:paraId="3575CAA5" w14:textId="77777777" w:rsidR="00CA578F" w:rsidRPr="00EA5FA7" w:rsidRDefault="00CA578F" w:rsidP="00CA578F">
      <w:pPr>
        <w:pStyle w:val="PL"/>
      </w:pPr>
      <w:r w:rsidRPr="00EA5FA7">
        <w:t xml:space="preserve">MaxDataBurstVolume  ::= INTEGER (0..4095, ..., 4096.. 2000000) </w:t>
      </w:r>
    </w:p>
    <w:p w14:paraId="02EBED51" w14:textId="77777777" w:rsidR="00CA578F" w:rsidRPr="00EA5FA7" w:rsidRDefault="00CA578F" w:rsidP="00CA578F">
      <w:pPr>
        <w:pStyle w:val="PL"/>
      </w:pPr>
      <w:r w:rsidRPr="00EA5FA7">
        <w:t>MaxPacketLossRate ::= INTEGER (0..1000)</w:t>
      </w:r>
    </w:p>
    <w:p w14:paraId="2FFBF9F1" w14:textId="77777777" w:rsidR="00CA578F" w:rsidRPr="00EA5FA7" w:rsidRDefault="00CA578F" w:rsidP="00CA578F">
      <w:pPr>
        <w:pStyle w:val="PL"/>
      </w:pPr>
    </w:p>
    <w:p w14:paraId="70B07143" w14:textId="77777777" w:rsidR="00CA578F" w:rsidRPr="00EA5FA7" w:rsidRDefault="00CA578F" w:rsidP="00CA578F">
      <w:pPr>
        <w:pStyle w:val="PL"/>
      </w:pPr>
      <w:r w:rsidRPr="00EA5FA7">
        <w:t>MIB-message ::= OCTET STRING</w:t>
      </w:r>
    </w:p>
    <w:p w14:paraId="3BF5F899" w14:textId="77777777" w:rsidR="00CA578F" w:rsidRPr="00EA5FA7" w:rsidRDefault="00CA578F" w:rsidP="00CA578F">
      <w:pPr>
        <w:pStyle w:val="PL"/>
      </w:pPr>
    </w:p>
    <w:p w14:paraId="664ED6BA" w14:textId="77777777" w:rsidR="00CA578F" w:rsidRPr="00EA5FA7" w:rsidRDefault="00CA578F" w:rsidP="00CA578F">
      <w:pPr>
        <w:pStyle w:val="PL"/>
      </w:pPr>
      <w:r w:rsidRPr="00EA5FA7">
        <w:t>MeasConfig ::= OCTET STRING</w:t>
      </w:r>
    </w:p>
    <w:p w14:paraId="799092E8" w14:textId="77777777" w:rsidR="00CA578F" w:rsidRPr="00EA5FA7" w:rsidRDefault="00CA578F" w:rsidP="00CA578F">
      <w:pPr>
        <w:pStyle w:val="PL"/>
      </w:pPr>
    </w:p>
    <w:p w14:paraId="3A60B95B" w14:textId="77777777" w:rsidR="00CA578F" w:rsidRPr="00EA5FA7" w:rsidRDefault="00CA578F" w:rsidP="00CA578F">
      <w:pPr>
        <w:pStyle w:val="PL"/>
      </w:pPr>
      <w:r w:rsidRPr="00EA5FA7">
        <w:t>MeasGapConfig ::= OCTET STRING</w:t>
      </w:r>
    </w:p>
    <w:p w14:paraId="2BB3A144" w14:textId="77777777" w:rsidR="00CA578F" w:rsidRPr="00EA5FA7" w:rsidRDefault="00CA578F" w:rsidP="00CA578F">
      <w:pPr>
        <w:pStyle w:val="PL"/>
      </w:pPr>
    </w:p>
    <w:p w14:paraId="253E72F0" w14:textId="77777777" w:rsidR="00CA578F" w:rsidRPr="00EA5FA7" w:rsidRDefault="00CA578F" w:rsidP="00CA578F">
      <w:pPr>
        <w:pStyle w:val="PL"/>
      </w:pPr>
      <w:r w:rsidRPr="00EA5FA7">
        <w:t>MeasGapSharingConfig ::= OCTET STRING</w:t>
      </w:r>
    </w:p>
    <w:p w14:paraId="67CC34BB" w14:textId="77777777" w:rsidR="00CA578F" w:rsidRPr="00EA5FA7" w:rsidRDefault="00CA578F" w:rsidP="00CA578F">
      <w:pPr>
        <w:pStyle w:val="PL"/>
      </w:pPr>
    </w:p>
    <w:p w14:paraId="200FD815" w14:textId="77777777" w:rsidR="00CA578F" w:rsidRPr="00EA5FA7" w:rsidRDefault="00CA578F" w:rsidP="00CA578F">
      <w:pPr>
        <w:pStyle w:val="PL"/>
      </w:pPr>
      <w:r w:rsidRPr="00EA5FA7">
        <w:t>MeasurementTimingConfiguration ::= OCTET STRING</w:t>
      </w:r>
    </w:p>
    <w:p w14:paraId="1AE1518F" w14:textId="77777777" w:rsidR="00CA578F" w:rsidRPr="00EA5FA7" w:rsidRDefault="00CA578F" w:rsidP="00CA578F">
      <w:pPr>
        <w:pStyle w:val="PL"/>
      </w:pPr>
    </w:p>
    <w:p w14:paraId="510289B4" w14:textId="77777777" w:rsidR="00CA578F" w:rsidRPr="00EA5FA7" w:rsidRDefault="00CA578F" w:rsidP="00CA578F">
      <w:pPr>
        <w:pStyle w:val="PL"/>
        <w:rPr>
          <w:noProof w:val="0"/>
          <w:snapToGrid w:val="0"/>
        </w:rPr>
      </w:pPr>
      <w:r w:rsidRPr="00EA5FA7">
        <w:rPr>
          <w:noProof w:val="0"/>
          <w:snapToGrid w:val="0"/>
        </w:rPr>
        <w:t xml:space="preserve">MessageIdentifier ::= </w:t>
      </w:r>
      <w:r w:rsidRPr="00EA5FA7">
        <w:rPr>
          <w:noProof w:val="0"/>
        </w:rPr>
        <w:t>BIT STRING (SIZE (16))</w:t>
      </w:r>
    </w:p>
    <w:p w14:paraId="6969A56A" w14:textId="77777777" w:rsidR="00CA578F" w:rsidRPr="00EA5FA7" w:rsidRDefault="00CA578F" w:rsidP="00CA578F">
      <w:pPr>
        <w:pStyle w:val="PL"/>
        <w:rPr>
          <w:noProof w:val="0"/>
          <w:snapToGrid w:val="0"/>
        </w:rPr>
      </w:pPr>
    </w:p>
    <w:p w14:paraId="14FBCA59" w14:textId="77777777" w:rsidR="00CA578F" w:rsidRPr="00EA5FA7" w:rsidRDefault="00CA578F" w:rsidP="00CA578F">
      <w:pPr>
        <w:pStyle w:val="PL"/>
        <w:outlineLvl w:val="3"/>
        <w:rPr>
          <w:noProof w:val="0"/>
          <w:snapToGrid w:val="0"/>
        </w:rPr>
      </w:pPr>
      <w:r w:rsidRPr="00EA5FA7">
        <w:rPr>
          <w:noProof w:val="0"/>
          <w:snapToGrid w:val="0"/>
        </w:rPr>
        <w:t>-- N</w:t>
      </w:r>
    </w:p>
    <w:p w14:paraId="1A8E6EF5" w14:textId="77777777" w:rsidR="00CA578F" w:rsidRPr="00EA5FA7" w:rsidRDefault="00CA578F" w:rsidP="00CA578F">
      <w:pPr>
        <w:pStyle w:val="PL"/>
        <w:rPr>
          <w:noProof w:val="0"/>
        </w:rPr>
      </w:pPr>
    </w:p>
    <w:p w14:paraId="65437070" w14:textId="77777777" w:rsidR="00CA578F" w:rsidRPr="00EA5FA7" w:rsidRDefault="00CA578F" w:rsidP="00CA578F">
      <w:pPr>
        <w:pStyle w:val="PL"/>
        <w:rPr>
          <w:noProof w:val="0"/>
        </w:rPr>
      </w:pPr>
      <w:r w:rsidRPr="00EA5FA7">
        <w:rPr>
          <w:noProof w:val="0"/>
        </w:rPr>
        <w:t>NeedforGap::= ENUMERATED {true, ...}</w:t>
      </w:r>
    </w:p>
    <w:p w14:paraId="673D64CF" w14:textId="77777777" w:rsidR="00CA578F" w:rsidRPr="00EA5FA7" w:rsidRDefault="00CA578F" w:rsidP="00CA578F">
      <w:pPr>
        <w:pStyle w:val="PL"/>
        <w:rPr>
          <w:noProof w:val="0"/>
        </w:rPr>
      </w:pPr>
    </w:p>
    <w:p w14:paraId="39513729" w14:textId="77777777" w:rsidR="00CA578F" w:rsidRPr="00EA5FA7" w:rsidRDefault="00CA578F" w:rsidP="00CA578F">
      <w:pPr>
        <w:pStyle w:val="PL"/>
        <w:rPr>
          <w:noProof w:val="0"/>
        </w:rPr>
      </w:pPr>
      <w:r w:rsidRPr="00EA5FA7">
        <w:rPr>
          <w:noProof w:val="0"/>
        </w:rPr>
        <w:t>Neighbour-Cell-Information-Item ::= SEQUENCE {</w:t>
      </w:r>
    </w:p>
    <w:p w14:paraId="7BBDF130" w14:textId="77777777" w:rsidR="00CA578F" w:rsidRPr="00EA5FA7" w:rsidRDefault="00CA578F" w:rsidP="00CA578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0DAC1B6" w14:textId="77777777" w:rsidR="00CA578F" w:rsidRPr="00EA5FA7" w:rsidRDefault="00CA578F" w:rsidP="00CA578F">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234645F3"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9F64528" w14:textId="77777777" w:rsidR="00CA578F" w:rsidRPr="00EA5FA7" w:rsidRDefault="00CA578F" w:rsidP="00CA578F">
      <w:pPr>
        <w:pStyle w:val="PL"/>
        <w:rPr>
          <w:noProof w:val="0"/>
        </w:rPr>
      </w:pPr>
      <w:r w:rsidRPr="00EA5FA7">
        <w:rPr>
          <w:noProof w:val="0"/>
        </w:rPr>
        <w:t>}</w:t>
      </w:r>
    </w:p>
    <w:p w14:paraId="57C7ED1E" w14:textId="77777777" w:rsidR="00CA578F" w:rsidRPr="00EA5FA7" w:rsidRDefault="00CA578F" w:rsidP="00CA578F">
      <w:pPr>
        <w:pStyle w:val="PL"/>
        <w:rPr>
          <w:noProof w:val="0"/>
        </w:rPr>
      </w:pPr>
    </w:p>
    <w:p w14:paraId="2BE06CB8" w14:textId="77777777" w:rsidR="00CA578F" w:rsidRPr="00EA5FA7" w:rsidRDefault="00CA578F" w:rsidP="00CA578F">
      <w:pPr>
        <w:pStyle w:val="PL"/>
        <w:rPr>
          <w:noProof w:val="0"/>
        </w:rPr>
      </w:pPr>
      <w:r w:rsidRPr="00EA5FA7">
        <w:rPr>
          <w:noProof w:val="0"/>
        </w:rPr>
        <w:t xml:space="preserve">Neighbour-Cell-Information-ItemExtIEs </w:t>
      </w:r>
      <w:r w:rsidRPr="00EA5FA7">
        <w:rPr>
          <w:noProof w:val="0"/>
        </w:rPr>
        <w:tab/>
        <w:t>F1AP-PROTOCOL-EXTENSION ::= {</w:t>
      </w:r>
    </w:p>
    <w:p w14:paraId="5BB799FF" w14:textId="77777777" w:rsidR="00CA578F" w:rsidRPr="00EA5FA7" w:rsidRDefault="00CA578F" w:rsidP="00CA578F">
      <w:pPr>
        <w:pStyle w:val="PL"/>
        <w:rPr>
          <w:noProof w:val="0"/>
        </w:rPr>
      </w:pPr>
      <w:r w:rsidRPr="00EA5FA7">
        <w:rPr>
          <w:noProof w:val="0"/>
        </w:rPr>
        <w:tab/>
        <w:t>...</w:t>
      </w:r>
    </w:p>
    <w:p w14:paraId="2D9BAC98" w14:textId="77777777" w:rsidR="00CA578F" w:rsidRPr="00EA5FA7" w:rsidRDefault="00CA578F" w:rsidP="00CA578F">
      <w:pPr>
        <w:pStyle w:val="PL"/>
        <w:rPr>
          <w:noProof w:val="0"/>
        </w:rPr>
      </w:pPr>
      <w:r w:rsidRPr="00EA5FA7">
        <w:rPr>
          <w:noProof w:val="0"/>
        </w:rPr>
        <w:t>}</w:t>
      </w:r>
    </w:p>
    <w:p w14:paraId="48391EB5" w14:textId="77777777" w:rsidR="00CA578F" w:rsidRPr="00EA5FA7" w:rsidRDefault="00CA578F" w:rsidP="00CA578F">
      <w:pPr>
        <w:pStyle w:val="PL"/>
        <w:rPr>
          <w:noProof w:val="0"/>
        </w:rPr>
      </w:pPr>
    </w:p>
    <w:p w14:paraId="525BD746" w14:textId="77777777" w:rsidR="00CA578F" w:rsidRPr="00EA5FA7" w:rsidRDefault="00CA578F" w:rsidP="00CA578F">
      <w:pPr>
        <w:pStyle w:val="PL"/>
        <w:rPr>
          <w:noProof w:val="0"/>
        </w:rPr>
      </w:pPr>
      <w:r w:rsidRPr="00EA5FA7">
        <w:rPr>
          <w:noProof w:val="0"/>
        </w:rPr>
        <w:t>NGRANAllocationAndRetentionPriority ::= SEQUENCE {</w:t>
      </w:r>
    </w:p>
    <w:p w14:paraId="285E8A3F" w14:textId="77777777" w:rsidR="00CA578F" w:rsidRPr="00EA5FA7" w:rsidRDefault="00CA578F" w:rsidP="00CA578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DEA695A" w14:textId="77777777" w:rsidR="00CA578F" w:rsidRPr="00EA5FA7" w:rsidRDefault="00CA578F" w:rsidP="00CA578F">
      <w:pPr>
        <w:pStyle w:val="PL"/>
        <w:rPr>
          <w:noProof w:val="0"/>
        </w:rPr>
      </w:pPr>
      <w:r w:rsidRPr="00EA5FA7">
        <w:rPr>
          <w:noProof w:val="0"/>
        </w:rPr>
        <w:tab/>
        <w:t>pre-emptionCapability</w:t>
      </w:r>
      <w:r w:rsidRPr="00EA5FA7">
        <w:rPr>
          <w:noProof w:val="0"/>
        </w:rPr>
        <w:tab/>
      </w:r>
      <w:r w:rsidRPr="00EA5FA7">
        <w:rPr>
          <w:noProof w:val="0"/>
        </w:rPr>
        <w:tab/>
        <w:t>Pre-emptionCapability,</w:t>
      </w:r>
    </w:p>
    <w:p w14:paraId="34D89310" w14:textId="77777777" w:rsidR="00CA578F" w:rsidRPr="00EA5FA7" w:rsidRDefault="00CA578F" w:rsidP="00CA578F">
      <w:pPr>
        <w:pStyle w:val="PL"/>
        <w:rPr>
          <w:noProof w:val="0"/>
        </w:rPr>
      </w:pPr>
      <w:r w:rsidRPr="00EA5FA7">
        <w:rPr>
          <w:noProof w:val="0"/>
        </w:rPr>
        <w:tab/>
        <w:t>pre-emptionVulnerability</w:t>
      </w:r>
      <w:r w:rsidRPr="00EA5FA7">
        <w:rPr>
          <w:noProof w:val="0"/>
        </w:rPr>
        <w:tab/>
        <w:t>Pre-emptionVulnerability,</w:t>
      </w:r>
    </w:p>
    <w:p w14:paraId="738E9FD5"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196921C" w14:textId="77777777" w:rsidR="00CA578F" w:rsidRPr="00EA5FA7" w:rsidRDefault="00CA578F" w:rsidP="00CA578F">
      <w:pPr>
        <w:pStyle w:val="PL"/>
        <w:rPr>
          <w:noProof w:val="0"/>
        </w:rPr>
      </w:pPr>
      <w:r w:rsidRPr="00EA5FA7">
        <w:rPr>
          <w:noProof w:val="0"/>
        </w:rPr>
        <w:t>}</w:t>
      </w:r>
    </w:p>
    <w:p w14:paraId="48700D05" w14:textId="77777777" w:rsidR="00CA578F" w:rsidRPr="00EA5FA7" w:rsidRDefault="00CA578F" w:rsidP="00CA578F">
      <w:pPr>
        <w:pStyle w:val="PL"/>
        <w:rPr>
          <w:noProof w:val="0"/>
        </w:rPr>
      </w:pPr>
    </w:p>
    <w:p w14:paraId="0DB05249" w14:textId="77777777" w:rsidR="00CA578F" w:rsidRPr="00EA5FA7" w:rsidRDefault="00CA578F" w:rsidP="00CA578F">
      <w:pPr>
        <w:pStyle w:val="PL"/>
        <w:rPr>
          <w:noProof w:val="0"/>
        </w:rPr>
      </w:pPr>
      <w:r w:rsidRPr="00EA5FA7">
        <w:rPr>
          <w:noProof w:val="0"/>
        </w:rPr>
        <w:t>NGRANAllocationAndRetentionPriority-ExtIEs F1AP-PROTOCOL-EXTENSION ::= {</w:t>
      </w:r>
    </w:p>
    <w:p w14:paraId="4051695A" w14:textId="77777777" w:rsidR="00CA578F" w:rsidRPr="00EA5FA7" w:rsidRDefault="00CA578F" w:rsidP="00CA578F">
      <w:pPr>
        <w:pStyle w:val="PL"/>
        <w:rPr>
          <w:noProof w:val="0"/>
        </w:rPr>
      </w:pPr>
      <w:r w:rsidRPr="00EA5FA7">
        <w:rPr>
          <w:noProof w:val="0"/>
        </w:rPr>
        <w:tab/>
        <w:t>...</w:t>
      </w:r>
    </w:p>
    <w:p w14:paraId="0E436955" w14:textId="77777777" w:rsidR="00CA578F" w:rsidRPr="00EA5FA7" w:rsidRDefault="00CA578F" w:rsidP="00CA578F">
      <w:pPr>
        <w:pStyle w:val="PL"/>
        <w:rPr>
          <w:noProof w:val="0"/>
        </w:rPr>
      </w:pPr>
      <w:r w:rsidRPr="00EA5FA7">
        <w:rPr>
          <w:noProof w:val="0"/>
        </w:rPr>
        <w:t>}</w:t>
      </w:r>
    </w:p>
    <w:p w14:paraId="4B2C87DE" w14:textId="77777777" w:rsidR="00CA578F" w:rsidRPr="00EA5FA7" w:rsidRDefault="00CA578F" w:rsidP="00CA578F">
      <w:pPr>
        <w:pStyle w:val="PL"/>
        <w:rPr>
          <w:noProof w:val="0"/>
        </w:rPr>
      </w:pPr>
    </w:p>
    <w:p w14:paraId="06652D03" w14:textId="77777777" w:rsidR="00CA578F" w:rsidRPr="00EA5FA7" w:rsidRDefault="00CA578F" w:rsidP="00CA578F">
      <w:pPr>
        <w:pStyle w:val="PL"/>
        <w:rPr>
          <w:noProof w:val="0"/>
        </w:rPr>
      </w:pPr>
      <w:r w:rsidRPr="00EA5FA7">
        <w:rPr>
          <w:noProof w:val="0"/>
        </w:rPr>
        <w:t>NR-CGI-List-For-Restart-Item ::= SEQUENCE {</w:t>
      </w:r>
    </w:p>
    <w:p w14:paraId="727C8C00" w14:textId="77777777" w:rsidR="00CA578F" w:rsidRPr="00EA5FA7" w:rsidRDefault="00CA578F" w:rsidP="00CA578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F13D9E2"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279A6C93" w14:textId="77777777" w:rsidR="00CA578F" w:rsidRPr="00EA5FA7" w:rsidRDefault="00CA578F" w:rsidP="00CA578F">
      <w:pPr>
        <w:pStyle w:val="PL"/>
        <w:rPr>
          <w:noProof w:val="0"/>
        </w:rPr>
      </w:pPr>
      <w:r w:rsidRPr="00EA5FA7">
        <w:rPr>
          <w:noProof w:val="0"/>
        </w:rPr>
        <w:tab/>
        <w:t>...</w:t>
      </w:r>
    </w:p>
    <w:p w14:paraId="6A440317" w14:textId="77777777" w:rsidR="00CA578F" w:rsidRPr="00EA5FA7" w:rsidRDefault="00CA578F" w:rsidP="00CA578F">
      <w:pPr>
        <w:pStyle w:val="PL"/>
        <w:rPr>
          <w:noProof w:val="0"/>
        </w:rPr>
      </w:pPr>
      <w:r w:rsidRPr="00EA5FA7">
        <w:rPr>
          <w:noProof w:val="0"/>
        </w:rPr>
        <w:t>}</w:t>
      </w:r>
    </w:p>
    <w:p w14:paraId="4E377254" w14:textId="77777777" w:rsidR="00CA578F" w:rsidRPr="00EA5FA7" w:rsidRDefault="00CA578F" w:rsidP="00CA578F">
      <w:pPr>
        <w:pStyle w:val="PL"/>
        <w:rPr>
          <w:noProof w:val="0"/>
        </w:rPr>
      </w:pPr>
    </w:p>
    <w:p w14:paraId="4029ECB6" w14:textId="77777777" w:rsidR="00CA578F" w:rsidRPr="00EA5FA7" w:rsidRDefault="00CA578F" w:rsidP="00CA578F">
      <w:pPr>
        <w:pStyle w:val="PL"/>
        <w:rPr>
          <w:noProof w:val="0"/>
        </w:rPr>
      </w:pPr>
      <w:r w:rsidRPr="00EA5FA7">
        <w:rPr>
          <w:noProof w:val="0"/>
        </w:rPr>
        <w:t xml:space="preserve">NR-CGI-List-For-Restart-ItemExtIEs </w:t>
      </w:r>
      <w:r w:rsidRPr="00EA5FA7">
        <w:rPr>
          <w:noProof w:val="0"/>
        </w:rPr>
        <w:tab/>
        <w:t>F1AP-PROTOCOL-EXTENSION ::= {</w:t>
      </w:r>
    </w:p>
    <w:p w14:paraId="236AE70C" w14:textId="77777777" w:rsidR="00CA578F" w:rsidRPr="00EA5FA7" w:rsidRDefault="00CA578F" w:rsidP="00CA578F">
      <w:pPr>
        <w:pStyle w:val="PL"/>
        <w:rPr>
          <w:noProof w:val="0"/>
        </w:rPr>
      </w:pPr>
      <w:r w:rsidRPr="00EA5FA7">
        <w:rPr>
          <w:noProof w:val="0"/>
        </w:rPr>
        <w:tab/>
        <w:t>...</w:t>
      </w:r>
    </w:p>
    <w:p w14:paraId="572E8489" w14:textId="77777777" w:rsidR="00CA578F" w:rsidRPr="00EA5FA7" w:rsidRDefault="00CA578F" w:rsidP="00CA578F">
      <w:pPr>
        <w:pStyle w:val="PL"/>
        <w:rPr>
          <w:noProof w:val="0"/>
        </w:rPr>
      </w:pPr>
      <w:r w:rsidRPr="00EA5FA7">
        <w:rPr>
          <w:noProof w:val="0"/>
        </w:rPr>
        <w:t>}</w:t>
      </w:r>
    </w:p>
    <w:p w14:paraId="2E9F590F" w14:textId="77777777" w:rsidR="00CA578F" w:rsidRPr="00EA5FA7" w:rsidRDefault="00CA578F" w:rsidP="00CA578F">
      <w:pPr>
        <w:pStyle w:val="PL"/>
        <w:rPr>
          <w:noProof w:val="0"/>
        </w:rPr>
      </w:pPr>
    </w:p>
    <w:p w14:paraId="32284D65" w14:textId="77777777" w:rsidR="00CA578F" w:rsidRPr="00EA5FA7" w:rsidRDefault="00CA578F" w:rsidP="00CA578F">
      <w:pPr>
        <w:pStyle w:val="PL"/>
        <w:rPr>
          <w:noProof w:val="0"/>
        </w:rPr>
      </w:pPr>
      <w:r w:rsidRPr="00EA5FA7">
        <w:rPr>
          <w:noProof w:val="0"/>
        </w:rPr>
        <w:t>NonDynamic5QIDescriptor</w:t>
      </w:r>
      <w:r w:rsidRPr="00EA5FA7">
        <w:rPr>
          <w:noProof w:val="0"/>
        </w:rPr>
        <w:tab/>
        <w:t>::= SEQUENCE {</w:t>
      </w:r>
    </w:p>
    <w:p w14:paraId="4F2DF754" w14:textId="77777777" w:rsidR="00CA578F" w:rsidRPr="00EA5FA7" w:rsidRDefault="00CA578F" w:rsidP="00CA578F">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317630FA" w14:textId="77777777" w:rsidR="00CA578F" w:rsidRPr="00EA5FA7" w:rsidRDefault="00CA578F" w:rsidP="00CA578F">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1E41AA09" w14:textId="77777777" w:rsidR="00CA578F" w:rsidRPr="00EA5FA7" w:rsidRDefault="00CA578F" w:rsidP="00CA578F">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24CC1F" w14:textId="77777777" w:rsidR="00CA578F" w:rsidRPr="00EA5FA7" w:rsidRDefault="00CA578F" w:rsidP="00CA578F">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6B7AB96"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NonDynamic5QIDescriptor-ExtIEs } } OPTIONAL</w:t>
      </w:r>
    </w:p>
    <w:p w14:paraId="1F3E69AB" w14:textId="77777777" w:rsidR="00CA578F" w:rsidRPr="00EA5FA7" w:rsidRDefault="00CA578F" w:rsidP="00CA578F">
      <w:pPr>
        <w:pStyle w:val="PL"/>
        <w:rPr>
          <w:noProof w:val="0"/>
        </w:rPr>
      </w:pPr>
      <w:r w:rsidRPr="00EA5FA7">
        <w:rPr>
          <w:noProof w:val="0"/>
        </w:rPr>
        <w:t>}</w:t>
      </w:r>
    </w:p>
    <w:p w14:paraId="3868863C" w14:textId="77777777" w:rsidR="00CA578F" w:rsidRPr="00EA5FA7" w:rsidRDefault="00CA578F" w:rsidP="00CA578F">
      <w:pPr>
        <w:pStyle w:val="PL"/>
        <w:rPr>
          <w:noProof w:val="0"/>
        </w:rPr>
      </w:pPr>
    </w:p>
    <w:p w14:paraId="1CF27FB8" w14:textId="77777777" w:rsidR="00CA578F" w:rsidRPr="00EA5FA7" w:rsidRDefault="00CA578F" w:rsidP="00CA578F">
      <w:pPr>
        <w:pStyle w:val="PL"/>
        <w:rPr>
          <w:noProof w:val="0"/>
        </w:rPr>
      </w:pPr>
      <w:r w:rsidRPr="00EA5FA7">
        <w:rPr>
          <w:noProof w:val="0"/>
        </w:rPr>
        <w:t>NonDynamic5QIDescriptor-ExtIEs F1AP-PROTOCOL-EXTENSION ::= {</w:t>
      </w:r>
    </w:p>
    <w:p w14:paraId="1E1A7A1B" w14:textId="77777777" w:rsidR="00CA578F" w:rsidRPr="00EA5FA7" w:rsidRDefault="00CA578F" w:rsidP="00CA578F">
      <w:pPr>
        <w:pStyle w:val="PL"/>
        <w:rPr>
          <w:noProof w:val="0"/>
        </w:rPr>
      </w:pPr>
      <w:r w:rsidRPr="00EA5FA7">
        <w:rPr>
          <w:noProof w:val="0"/>
        </w:rPr>
        <w:tab/>
        <w:t>...</w:t>
      </w:r>
    </w:p>
    <w:p w14:paraId="78CB237D" w14:textId="77777777" w:rsidR="00CA578F" w:rsidRPr="00EA5FA7" w:rsidRDefault="00CA578F" w:rsidP="00CA578F">
      <w:pPr>
        <w:pStyle w:val="PL"/>
        <w:rPr>
          <w:noProof w:val="0"/>
        </w:rPr>
      </w:pPr>
      <w:r w:rsidRPr="00EA5FA7">
        <w:rPr>
          <w:noProof w:val="0"/>
        </w:rPr>
        <w:t>}</w:t>
      </w:r>
    </w:p>
    <w:p w14:paraId="241D6FC4" w14:textId="77777777" w:rsidR="00CA578F" w:rsidRPr="00EA5FA7" w:rsidRDefault="00CA578F" w:rsidP="00CA578F">
      <w:pPr>
        <w:pStyle w:val="PL"/>
        <w:rPr>
          <w:noProof w:val="0"/>
        </w:rPr>
      </w:pPr>
    </w:p>
    <w:p w14:paraId="185587B3" w14:textId="77777777" w:rsidR="00CA578F" w:rsidRPr="00EA5FA7" w:rsidRDefault="00CA578F" w:rsidP="00CA578F">
      <w:pPr>
        <w:pStyle w:val="PL"/>
        <w:rPr>
          <w:noProof w:val="0"/>
        </w:rPr>
      </w:pPr>
      <w:r w:rsidRPr="00EA5FA7">
        <w:rPr>
          <w:noProof w:val="0"/>
        </w:rPr>
        <w:t>Notification-Cause ::= ENUMERATED {fulfilled, not-fulfilled, ...}</w:t>
      </w:r>
    </w:p>
    <w:p w14:paraId="24439B2C" w14:textId="77777777" w:rsidR="00CA578F" w:rsidRPr="00EA5FA7" w:rsidRDefault="00CA578F" w:rsidP="00CA578F">
      <w:pPr>
        <w:pStyle w:val="PL"/>
        <w:rPr>
          <w:noProof w:val="0"/>
        </w:rPr>
      </w:pPr>
    </w:p>
    <w:p w14:paraId="50A4A2DA" w14:textId="77777777" w:rsidR="00CA578F" w:rsidRPr="00EA5FA7" w:rsidRDefault="00CA578F" w:rsidP="00CA578F">
      <w:pPr>
        <w:pStyle w:val="PL"/>
        <w:rPr>
          <w:noProof w:val="0"/>
        </w:rPr>
      </w:pPr>
      <w:r w:rsidRPr="00EA5FA7">
        <w:rPr>
          <w:noProof w:val="0"/>
        </w:rPr>
        <w:t>NotificationControl ::= ENUMERATED {active, not-active, ...}</w:t>
      </w:r>
    </w:p>
    <w:p w14:paraId="5708640E" w14:textId="77777777" w:rsidR="00CA578F" w:rsidRPr="00EA5FA7" w:rsidRDefault="00CA578F" w:rsidP="00CA578F">
      <w:pPr>
        <w:pStyle w:val="PL"/>
        <w:rPr>
          <w:noProof w:val="0"/>
        </w:rPr>
      </w:pPr>
    </w:p>
    <w:p w14:paraId="77F34546" w14:textId="77777777" w:rsidR="00CA578F" w:rsidRPr="00EA5FA7" w:rsidRDefault="00CA578F" w:rsidP="00CA578F">
      <w:pPr>
        <w:pStyle w:val="PL"/>
        <w:rPr>
          <w:noProof w:val="0"/>
        </w:rPr>
      </w:pPr>
      <w:r w:rsidRPr="00EA5FA7">
        <w:rPr>
          <w:noProof w:val="0"/>
        </w:rPr>
        <w:t>NotificationInformation ::= SEQUENCE {</w:t>
      </w:r>
    </w:p>
    <w:p w14:paraId="4AB5869D" w14:textId="77777777" w:rsidR="00CA578F" w:rsidRPr="00EA5FA7" w:rsidRDefault="00CA578F" w:rsidP="00CA578F">
      <w:pPr>
        <w:pStyle w:val="PL"/>
        <w:rPr>
          <w:noProof w:val="0"/>
        </w:rPr>
      </w:pPr>
      <w:r w:rsidRPr="00EA5FA7">
        <w:rPr>
          <w:noProof w:val="0"/>
        </w:rPr>
        <w:tab/>
        <w:t>message-Identifier</w:t>
      </w:r>
      <w:r w:rsidRPr="00EA5FA7">
        <w:rPr>
          <w:noProof w:val="0"/>
        </w:rPr>
        <w:tab/>
        <w:t>MessageIdentifier,</w:t>
      </w:r>
    </w:p>
    <w:p w14:paraId="30FA1C5D" w14:textId="77777777" w:rsidR="00CA578F" w:rsidRPr="00EA5FA7" w:rsidRDefault="00CA578F" w:rsidP="00CA578F">
      <w:pPr>
        <w:pStyle w:val="PL"/>
        <w:rPr>
          <w:noProof w:val="0"/>
        </w:rPr>
      </w:pPr>
      <w:r w:rsidRPr="00EA5FA7">
        <w:rPr>
          <w:noProof w:val="0"/>
        </w:rPr>
        <w:tab/>
        <w:t>serialNumber</w:t>
      </w:r>
      <w:r w:rsidRPr="00EA5FA7">
        <w:rPr>
          <w:noProof w:val="0"/>
        </w:rPr>
        <w:tab/>
      </w:r>
      <w:r w:rsidRPr="00EA5FA7">
        <w:rPr>
          <w:noProof w:val="0"/>
        </w:rPr>
        <w:tab/>
        <w:t>SerialNumber,</w:t>
      </w:r>
    </w:p>
    <w:p w14:paraId="061EE1C6"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NotificationInformationExtIEs} } OPTIONAL,</w:t>
      </w:r>
    </w:p>
    <w:p w14:paraId="69C80F11" w14:textId="77777777" w:rsidR="00CA578F" w:rsidRPr="00EA5FA7" w:rsidRDefault="00CA578F" w:rsidP="00CA578F">
      <w:pPr>
        <w:pStyle w:val="PL"/>
        <w:rPr>
          <w:noProof w:val="0"/>
        </w:rPr>
      </w:pPr>
      <w:r w:rsidRPr="00EA5FA7">
        <w:rPr>
          <w:noProof w:val="0"/>
        </w:rPr>
        <w:tab/>
        <w:t>...</w:t>
      </w:r>
    </w:p>
    <w:p w14:paraId="3AF6EA79" w14:textId="77777777" w:rsidR="00CA578F" w:rsidRPr="00EA5FA7" w:rsidRDefault="00CA578F" w:rsidP="00CA578F">
      <w:pPr>
        <w:pStyle w:val="PL"/>
        <w:rPr>
          <w:noProof w:val="0"/>
        </w:rPr>
      </w:pPr>
      <w:r w:rsidRPr="00EA5FA7">
        <w:rPr>
          <w:noProof w:val="0"/>
        </w:rPr>
        <w:t>}</w:t>
      </w:r>
    </w:p>
    <w:p w14:paraId="2D8E01FE" w14:textId="77777777" w:rsidR="00CA578F" w:rsidRPr="00EA5FA7" w:rsidRDefault="00CA578F" w:rsidP="00CA578F">
      <w:pPr>
        <w:pStyle w:val="PL"/>
        <w:rPr>
          <w:noProof w:val="0"/>
        </w:rPr>
      </w:pPr>
    </w:p>
    <w:p w14:paraId="3BEF458A" w14:textId="77777777" w:rsidR="00CA578F" w:rsidRPr="00EA5FA7" w:rsidRDefault="00CA578F" w:rsidP="00CA578F">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654B97EC" w14:textId="77777777" w:rsidR="00CA578F" w:rsidRPr="00EA5FA7" w:rsidRDefault="00CA578F" w:rsidP="00CA578F">
      <w:pPr>
        <w:pStyle w:val="PL"/>
        <w:rPr>
          <w:noProof w:val="0"/>
        </w:rPr>
      </w:pPr>
      <w:r w:rsidRPr="00EA5FA7">
        <w:rPr>
          <w:noProof w:val="0"/>
        </w:rPr>
        <w:tab/>
        <w:t>...</w:t>
      </w:r>
    </w:p>
    <w:p w14:paraId="20101BF1" w14:textId="77777777" w:rsidR="00CA578F" w:rsidRPr="00EA5FA7" w:rsidRDefault="00CA578F" w:rsidP="00CA578F">
      <w:pPr>
        <w:pStyle w:val="PL"/>
        <w:rPr>
          <w:noProof w:val="0"/>
        </w:rPr>
      </w:pPr>
      <w:r w:rsidRPr="00EA5FA7">
        <w:rPr>
          <w:noProof w:val="0"/>
        </w:rPr>
        <w:t>}</w:t>
      </w:r>
    </w:p>
    <w:p w14:paraId="250CB2E9" w14:textId="77777777" w:rsidR="00CA578F" w:rsidRPr="00EA5FA7" w:rsidRDefault="00CA578F" w:rsidP="00CA578F">
      <w:pPr>
        <w:pStyle w:val="PL"/>
        <w:rPr>
          <w:noProof w:val="0"/>
        </w:rPr>
      </w:pPr>
    </w:p>
    <w:p w14:paraId="73385D9F" w14:textId="77777777" w:rsidR="00CA578F" w:rsidRPr="00EA5FA7" w:rsidRDefault="00CA578F" w:rsidP="00CA578F">
      <w:pPr>
        <w:pStyle w:val="PL"/>
        <w:rPr>
          <w:rFonts w:eastAsia="SimSun"/>
        </w:rPr>
      </w:pPr>
      <w:r w:rsidRPr="00EA5FA7">
        <w:rPr>
          <w:noProof w:val="0"/>
        </w:rPr>
        <w:t>N</w:t>
      </w:r>
      <w:r w:rsidRPr="00EA5FA7">
        <w:rPr>
          <w:rFonts w:eastAsia="SimSun"/>
        </w:rPr>
        <w:t>RFreqInfo ::=  SEQUENCE {</w:t>
      </w:r>
    </w:p>
    <w:p w14:paraId="546C99D1" w14:textId="77777777" w:rsidR="00CA578F" w:rsidRPr="00EA5FA7" w:rsidRDefault="00CA578F" w:rsidP="00CA578F">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6555C6E8" w14:textId="77777777" w:rsidR="00CA578F" w:rsidRPr="00EA5FA7" w:rsidRDefault="00CA578F" w:rsidP="00CA578F">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26BCA646" w14:textId="77777777" w:rsidR="00CA578F" w:rsidRPr="00EA5FA7" w:rsidRDefault="00CA578F" w:rsidP="00CA578F">
      <w:pPr>
        <w:pStyle w:val="PL"/>
        <w:rPr>
          <w:noProof w:val="0"/>
        </w:rPr>
      </w:pPr>
      <w:r w:rsidRPr="00EA5FA7">
        <w:rPr>
          <w:noProof w:val="0"/>
        </w:rPr>
        <w:tab/>
        <w:t>freqBandListNr</w:t>
      </w:r>
      <w:r w:rsidRPr="00EA5FA7">
        <w:rPr>
          <w:noProof w:val="0"/>
        </w:rPr>
        <w:tab/>
        <w:t>SEQUENCE (SIZE(1..maxnoofNrCellBands)) OF FreqBandNrItem,</w:t>
      </w:r>
    </w:p>
    <w:p w14:paraId="2E4385CD"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NRFreqInfoExtIEs} } OPTIONAL,</w:t>
      </w:r>
    </w:p>
    <w:p w14:paraId="6F70D00D" w14:textId="77777777" w:rsidR="00CA578F" w:rsidRPr="00EA5FA7" w:rsidRDefault="00CA578F" w:rsidP="00CA578F">
      <w:pPr>
        <w:pStyle w:val="PL"/>
        <w:rPr>
          <w:noProof w:val="0"/>
        </w:rPr>
      </w:pPr>
      <w:r w:rsidRPr="00EA5FA7">
        <w:rPr>
          <w:noProof w:val="0"/>
        </w:rPr>
        <w:tab/>
        <w:t>...</w:t>
      </w:r>
    </w:p>
    <w:p w14:paraId="55EA86F8" w14:textId="77777777" w:rsidR="00CA578F" w:rsidRPr="00EA5FA7" w:rsidRDefault="00CA578F" w:rsidP="00CA578F">
      <w:pPr>
        <w:pStyle w:val="PL"/>
        <w:rPr>
          <w:noProof w:val="0"/>
        </w:rPr>
      </w:pPr>
      <w:r w:rsidRPr="00EA5FA7">
        <w:rPr>
          <w:noProof w:val="0"/>
        </w:rPr>
        <w:t>}</w:t>
      </w:r>
    </w:p>
    <w:p w14:paraId="2148C8DD" w14:textId="77777777" w:rsidR="00CA578F" w:rsidRPr="00EA5FA7" w:rsidRDefault="00CA578F" w:rsidP="00CA578F">
      <w:pPr>
        <w:pStyle w:val="PL"/>
        <w:rPr>
          <w:noProof w:val="0"/>
        </w:rPr>
      </w:pPr>
    </w:p>
    <w:p w14:paraId="004E87ED" w14:textId="77777777" w:rsidR="00CA578F" w:rsidRPr="00EA5FA7" w:rsidRDefault="00CA578F" w:rsidP="00CA578F">
      <w:pPr>
        <w:pStyle w:val="PL"/>
        <w:rPr>
          <w:noProof w:val="0"/>
        </w:rPr>
      </w:pPr>
      <w:r w:rsidRPr="00EA5FA7">
        <w:rPr>
          <w:noProof w:val="0"/>
        </w:rPr>
        <w:t>NRFreqInfoExtIEs</w:t>
      </w:r>
      <w:r w:rsidRPr="00EA5FA7">
        <w:rPr>
          <w:noProof w:val="0"/>
        </w:rPr>
        <w:tab/>
      </w:r>
      <w:r w:rsidRPr="00EA5FA7">
        <w:rPr>
          <w:noProof w:val="0"/>
        </w:rPr>
        <w:tab/>
        <w:t>F1AP-PROTOCOL-EXTENSION ::= {</w:t>
      </w:r>
    </w:p>
    <w:p w14:paraId="5FC14711" w14:textId="77777777" w:rsidR="00CA578F" w:rsidRPr="00FD0425" w:rsidRDefault="00CA578F" w:rsidP="00CA578F">
      <w:pPr>
        <w:pStyle w:val="PL"/>
        <w:rPr>
          <w:ins w:id="2980" w:author="Author"/>
          <w:noProof w:val="0"/>
          <w:snapToGrid w:val="0"/>
          <w:lang w:eastAsia="zh-CN"/>
        </w:rPr>
      </w:pPr>
      <w:ins w:id="2981"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14:paraId="14D04B52" w14:textId="77777777" w:rsidR="00CA578F" w:rsidRPr="00EA5FA7" w:rsidRDefault="00CA578F" w:rsidP="00CA578F">
      <w:pPr>
        <w:pStyle w:val="PL"/>
        <w:rPr>
          <w:noProof w:val="0"/>
        </w:rPr>
      </w:pPr>
      <w:r w:rsidRPr="00EA5FA7">
        <w:rPr>
          <w:noProof w:val="0"/>
        </w:rPr>
        <w:tab/>
        <w:t>...</w:t>
      </w:r>
    </w:p>
    <w:p w14:paraId="15E6391F" w14:textId="77777777" w:rsidR="00CA578F" w:rsidRPr="00EA5FA7" w:rsidRDefault="00CA578F" w:rsidP="00CA578F">
      <w:pPr>
        <w:pStyle w:val="PL"/>
        <w:rPr>
          <w:noProof w:val="0"/>
        </w:rPr>
      </w:pPr>
      <w:r w:rsidRPr="00EA5FA7">
        <w:rPr>
          <w:noProof w:val="0"/>
        </w:rPr>
        <w:t>}</w:t>
      </w:r>
    </w:p>
    <w:p w14:paraId="3C2A13CF" w14:textId="77777777" w:rsidR="00CA578F" w:rsidRPr="00EA5FA7" w:rsidRDefault="00CA578F" w:rsidP="00CA578F">
      <w:pPr>
        <w:pStyle w:val="PL"/>
        <w:rPr>
          <w:noProof w:val="0"/>
        </w:rPr>
      </w:pPr>
    </w:p>
    <w:p w14:paraId="3546B2DC" w14:textId="77777777" w:rsidR="00CA578F" w:rsidRPr="00EA5FA7" w:rsidRDefault="00CA578F" w:rsidP="00CA578F">
      <w:pPr>
        <w:pStyle w:val="PL"/>
        <w:rPr>
          <w:noProof w:val="0"/>
        </w:rPr>
      </w:pPr>
      <w:r w:rsidRPr="00EA5FA7">
        <w:rPr>
          <w:noProof w:val="0"/>
        </w:rPr>
        <w:t>N</w:t>
      </w:r>
      <w:r w:rsidRPr="00EA5FA7">
        <w:rPr>
          <w:rFonts w:eastAsia="SimSun"/>
        </w:rPr>
        <w:t>R</w:t>
      </w:r>
      <w:r w:rsidRPr="00EA5FA7">
        <w:rPr>
          <w:noProof w:val="0"/>
        </w:rPr>
        <w:t>CGI ::= SEQUENCE {</w:t>
      </w:r>
    </w:p>
    <w:p w14:paraId="74486069" w14:textId="77777777" w:rsidR="00CA578F" w:rsidRPr="00EA5FA7" w:rsidRDefault="00CA578F" w:rsidP="00CA578F">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7A788B8" w14:textId="77777777" w:rsidR="00CA578F" w:rsidRPr="00EA5FA7" w:rsidRDefault="00CA578F" w:rsidP="00CA578F">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1134B5F7"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2E358445" w14:textId="77777777" w:rsidR="00CA578F" w:rsidRPr="00EA5FA7" w:rsidRDefault="00CA578F" w:rsidP="00CA578F">
      <w:pPr>
        <w:pStyle w:val="PL"/>
        <w:rPr>
          <w:noProof w:val="0"/>
        </w:rPr>
      </w:pPr>
      <w:r w:rsidRPr="00EA5FA7">
        <w:rPr>
          <w:noProof w:val="0"/>
        </w:rPr>
        <w:tab/>
        <w:t>...</w:t>
      </w:r>
    </w:p>
    <w:p w14:paraId="5620261A" w14:textId="77777777" w:rsidR="00CA578F" w:rsidRPr="00EA5FA7" w:rsidRDefault="00CA578F" w:rsidP="00CA578F">
      <w:pPr>
        <w:pStyle w:val="PL"/>
        <w:rPr>
          <w:noProof w:val="0"/>
        </w:rPr>
      </w:pPr>
      <w:r w:rsidRPr="00EA5FA7">
        <w:rPr>
          <w:noProof w:val="0"/>
        </w:rPr>
        <w:t>}</w:t>
      </w:r>
    </w:p>
    <w:p w14:paraId="2A62A7E3" w14:textId="77777777" w:rsidR="00CA578F" w:rsidRPr="00EA5FA7" w:rsidRDefault="00CA578F" w:rsidP="00CA578F">
      <w:pPr>
        <w:pStyle w:val="PL"/>
        <w:rPr>
          <w:noProof w:val="0"/>
        </w:rPr>
      </w:pPr>
    </w:p>
    <w:p w14:paraId="25CF6D48" w14:textId="77777777" w:rsidR="00CA578F" w:rsidRPr="00EA5FA7" w:rsidRDefault="00CA578F" w:rsidP="00CA578F">
      <w:pPr>
        <w:pStyle w:val="PL"/>
        <w:rPr>
          <w:noProof w:val="0"/>
        </w:rPr>
      </w:pPr>
      <w:r w:rsidRPr="00EA5FA7">
        <w:rPr>
          <w:noProof w:val="0"/>
        </w:rPr>
        <w:t>N</w:t>
      </w:r>
      <w:r w:rsidRPr="00EA5FA7">
        <w:rPr>
          <w:rFonts w:eastAsia="SimSun"/>
        </w:rPr>
        <w:t>R</w:t>
      </w:r>
      <w:r w:rsidRPr="00EA5FA7">
        <w:rPr>
          <w:noProof w:val="0"/>
        </w:rPr>
        <w:t>CGI-ExtIEs F1AP-PROTOCOL-EXTENSION ::= {</w:t>
      </w:r>
    </w:p>
    <w:p w14:paraId="21A03761" w14:textId="77777777" w:rsidR="00CA578F" w:rsidRPr="00EA5FA7" w:rsidRDefault="00CA578F" w:rsidP="00CA578F">
      <w:pPr>
        <w:pStyle w:val="PL"/>
        <w:rPr>
          <w:noProof w:val="0"/>
        </w:rPr>
      </w:pPr>
      <w:r w:rsidRPr="00EA5FA7">
        <w:rPr>
          <w:noProof w:val="0"/>
        </w:rPr>
        <w:tab/>
        <w:t>...</w:t>
      </w:r>
    </w:p>
    <w:p w14:paraId="1A793E03" w14:textId="77777777" w:rsidR="00CA578F" w:rsidRPr="00EA5FA7" w:rsidRDefault="00CA578F" w:rsidP="00CA578F">
      <w:pPr>
        <w:pStyle w:val="PL"/>
        <w:rPr>
          <w:noProof w:val="0"/>
        </w:rPr>
      </w:pPr>
      <w:r w:rsidRPr="00EA5FA7">
        <w:rPr>
          <w:noProof w:val="0"/>
        </w:rPr>
        <w:t>}</w:t>
      </w:r>
    </w:p>
    <w:p w14:paraId="384CAE4A" w14:textId="77777777" w:rsidR="00CA578F" w:rsidRPr="00EA5FA7" w:rsidRDefault="00CA578F" w:rsidP="00CA578F">
      <w:pPr>
        <w:pStyle w:val="PL"/>
        <w:rPr>
          <w:noProof w:val="0"/>
        </w:rPr>
      </w:pPr>
    </w:p>
    <w:p w14:paraId="70C7255F" w14:textId="77777777" w:rsidR="00CA578F" w:rsidRPr="00EA5FA7" w:rsidRDefault="00CA578F" w:rsidP="00CA578F">
      <w:pPr>
        <w:pStyle w:val="PL"/>
        <w:rPr>
          <w:noProof w:val="0"/>
        </w:rPr>
      </w:pPr>
      <w:r w:rsidRPr="00EA5FA7">
        <w:rPr>
          <w:noProof w:val="0"/>
        </w:rPr>
        <w:t>NR-Mode-Info ::= CHOICE {</w:t>
      </w:r>
    </w:p>
    <w:p w14:paraId="22F19B35" w14:textId="77777777" w:rsidR="00CA578F" w:rsidRPr="00EA5FA7" w:rsidRDefault="00CA578F" w:rsidP="00CA578F">
      <w:pPr>
        <w:pStyle w:val="PL"/>
      </w:pPr>
      <w:r w:rsidRPr="00EA5FA7">
        <w:rPr>
          <w:noProof w:val="0"/>
        </w:rPr>
        <w:tab/>
      </w:r>
      <w:r w:rsidRPr="00EA5FA7">
        <w:t>fDD</w:t>
      </w:r>
      <w:r w:rsidRPr="00EA5FA7">
        <w:tab/>
      </w:r>
      <w:r w:rsidRPr="00EA5FA7">
        <w:tab/>
        <w:t>FDD-Info,</w:t>
      </w:r>
    </w:p>
    <w:p w14:paraId="29DC1719" w14:textId="77777777" w:rsidR="00CA578F" w:rsidRPr="00EA5FA7" w:rsidRDefault="00CA578F" w:rsidP="00CA578F">
      <w:pPr>
        <w:pStyle w:val="PL"/>
      </w:pPr>
      <w:r w:rsidRPr="00EA5FA7">
        <w:lastRenderedPageBreak/>
        <w:tab/>
        <w:t>tDD</w:t>
      </w:r>
      <w:r w:rsidRPr="00EA5FA7">
        <w:tab/>
      </w:r>
      <w:r w:rsidRPr="00EA5FA7">
        <w:tab/>
        <w:t>TDD-Info,</w:t>
      </w:r>
    </w:p>
    <w:p w14:paraId="7B6EE18F" w14:textId="77777777" w:rsidR="00CA578F" w:rsidRPr="00EA5FA7" w:rsidRDefault="00CA578F" w:rsidP="00CA578F">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7D03617" w14:textId="77777777" w:rsidR="00CA578F" w:rsidRPr="00EA5FA7" w:rsidRDefault="00CA578F" w:rsidP="00CA578F">
      <w:pPr>
        <w:pStyle w:val="PL"/>
        <w:rPr>
          <w:noProof w:val="0"/>
        </w:rPr>
      </w:pPr>
      <w:r w:rsidRPr="00EA5FA7">
        <w:rPr>
          <w:noProof w:val="0"/>
        </w:rPr>
        <w:t>}</w:t>
      </w:r>
    </w:p>
    <w:p w14:paraId="39B7F609" w14:textId="77777777" w:rsidR="00CA578F" w:rsidRPr="00EA5FA7" w:rsidRDefault="00CA578F" w:rsidP="00CA578F">
      <w:pPr>
        <w:pStyle w:val="PL"/>
        <w:rPr>
          <w:noProof w:val="0"/>
        </w:rPr>
      </w:pPr>
    </w:p>
    <w:p w14:paraId="61667D67" w14:textId="77777777" w:rsidR="00CA578F" w:rsidRPr="00EA5FA7" w:rsidRDefault="00CA578F" w:rsidP="00CA578F">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33E5B2DC" w14:textId="77777777" w:rsidR="00CA578F" w:rsidRPr="00EA5FA7" w:rsidRDefault="00CA578F" w:rsidP="00CA578F">
      <w:pPr>
        <w:pStyle w:val="PL"/>
        <w:rPr>
          <w:noProof w:val="0"/>
        </w:rPr>
      </w:pPr>
      <w:r w:rsidRPr="00EA5FA7">
        <w:rPr>
          <w:noProof w:val="0"/>
        </w:rPr>
        <w:tab/>
        <w:t>...</w:t>
      </w:r>
    </w:p>
    <w:p w14:paraId="0E0B5E9E" w14:textId="77777777" w:rsidR="00CA578F" w:rsidRPr="00EA5FA7" w:rsidRDefault="00CA578F" w:rsidP="00CA578F">
      <w:pPr>
        <w:pStyle w:val="PL"/>
        <w:rPr>
          <w:noProof w:val="0"/>
        </w:rPr>
      </w:pPr>
      <w:r w:rsidRPr="00EA5FA7">
        <w:rPr>
          <w:noProof w:val="0"/>
        </w:rPr>
        <w:t>}</w:t>
      </w:r>
    </w:p>
    <w:p w14:paraId="65398BD1" w14:textId="77777777" w:rsidR="00CA578F" w:rsidRPr="00EA5FA7" w:rsidRDefault="00CA578F" w:rsidP="00CA578F">
      <w:pPr>
        <w:pStyle w:val="PL"/>
        <w:rPr>
          <w:noProof w:val="0"/>
        </w:rPr>
      </w:pPr>
    </w:p>
    <w:p w14:paraId="6BB5C882" w14:textId="77777777" w:rsidR="00CA578F" w:rsidRPr="00FD0425" w:rsidRDefault="00CA578F" w:rsidP="00CA578F">
      <w:pPr>
        <w:pStyle w:val="PL"/>
        <w:rPr>
          <w:ins w:id="2982" w:author="Author"/>
          <w:noProof w:val="0"/>
          <w:snapToGrid w:val="0"/>
          <w:lang w:eastAsia="zh-CN"/>
        </w:rPr>
      </w:pPr>
      <w:ins w:id="2983"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14:paraId="37DA1F89" w14:textId="77777777" w:rsidR="00CA578F" w:rsidRPr="00FD0425" w:rsidRDefault="00CA578F" w:rsidP="00CA578F">
      <w:pPr>
        <w:pStyle w:val="PL"/>
        <w:rPr>
          <w:ins w:id="2984" w:author="Author"/>
          <w:noProof w:val="0"/>
          <w:snapToGrid w:val="0"/>
          <w:lang w:eastAsia="zh-CN"/>
        </w:rPr>
      </w:pPr>
    </w:p>
    <w:p w14:paraId="45F88B6F" w14:textId="77777777" w:rsidR="00CA578F" w:rsidRPr="00FD0425" w:rsidRDefault="00CA578F" w:rsidP="00CA578F">
      <w:pPr>
        <w:pStyle w:val="PL"/>
        <w:rPr>
          <w:ins w:id="2985" w:author="Author"/>
          <w:noProof w:val="0"/>
          <w:snapToGrid w:val="0"/>
          <w:lang w:eastAsia="zh-CN"/>
        </w:rPr>
      </w:pPr>
      <w:ins w:id="2986"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6B09F1CB" w14:textId="77777777" w:rsidR="00CA578F" w:rsidRPr="00FD0425" w:rsidRDefault="00CA578F" w:rsidP="00CA578F">
      <w:pPr>
        <w:pStyle w:val="PL"/>
        <w:rPr>
          <w:ins w:id="2987" w:author="Author"/>
          <w:noProof w:val="0"/>
          <w:snapToGrid w:val="0"/>
          <w:lang w:eastAsia="zh-CN"/>
        </w:rPr>
      </w:pPr>
      <w:ins w:id="2988"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14:paraId="778DFC18" w14:textId="77777777" w:rsidR="00CA578F" w:rsidRPr="00FD0425" w:rsidRDefault="00CA578F" w:rsidP="00CA578F">
      <w:pPr>
        <w:pStyle w:val="PL"/>
        <w:rPr>
          <w:ins w:id="2989" w:author="Author"/>
          <w:noProof w:val="0"/>
          <w:snapToGrid w:val="0"/>
          <w:lang w:eastAsia="zh-CN"/>
        </w:rPr>
      </w:pPr>
      <w:ins w:id="2990"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14:paraId="1D0D0E98" w14:textId="77777777" w:rsidR="00CA578F" w:rsidRPr="00FD0425" w:rsidRDefault="00CA578F" w:rsidP="00CA578F">
      <w:pPr>
        <w:pStyle w:val="PL"/>
        <w:rPr>
          <w:ins w:id="2991" w:author="Author"/>
          <w:noProof w:val="0"/>
          <w:snapToGrid w:val="0"/>
          <w:lang w:eastAsia="zh-CN"/>
        </w:rPr>
      </w:pPr>
      <w:ins w:id="2992"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14:paraId="18F5AA06" w14:textId="77777777" w:rsidR="00CA578F" w:rsidRPr="00FD0425" w:rsidRDefault="00CA578F" w:rsidP="00CA578F">
      <w:pPr>
        <w:pStyle w:val="PL"/>
        <w:rPr>
          <w:ins w:id="2993" w:author="Author"/>
        </w:rPr>
      </w:pPr>
      <w:ins w:id="2994"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238862A0" w14:textId="77777777" w:rsidR="00CA578F" w:rsidRPr="00FD0425" w:rsidRDefault="00CA578F" w:rsidP="00CA578F">
      <w:pPr>
        <w:pStyle w:val="PL"/>
        <w:rPr>
          <w:ins w:id="2995" w:author="Author"/>
        </w:rPr>
      </w:pPr>
      <w:ins w:id="2996" w:author="Author">
        <w:r w:rsidRPr="00FD0425">
          <w:tab/>
          <w:t>...</w:t>
        </w:r>
      </w:ins>
    </w:p>
    <w:p w14:paraId="423C61AD" w14:textId="77777777" w:rsidR="00CA578F" w:rsidRPr="00FD0425" w:rsidRDefault="00CA578F" w:rsidP="00CA578F">
      <w:pPr>
        <w:pStyle w:val="PL"/>
        <w:rPr>
          <w:ins w:id="2997" w:author="Author"/>
        </w:rPr>
      </w:pPr>
      <w:ins w:id="2998" w:author="Author">
        <w:r w:rsidRPr="00FD0425">
          <w:t>}</w:t>
        </w:r>
      </w:ins>
    </w:p>
    <w:p w14:paraId="217C039D" w14:textId="77777777" w:rsidR="00CA578F" w:rsidRPr="00FD0425" w:rsidRDefault="00CA578F" w:rsidP="00CA578F">
      <w:pPr>
        <w:pStyle w:val="PL"/>
        <w:rPr>
          <w:ins w:id="2999" w:author="Author"/>
        </w:rPr>
      </w:pPr>
    </w:p>
    <w:p w14:paraId="2DA368BD" w14:textId="77777777" w:rsidR="00CA578F" w:rsidRPr="00FD0425" w:rsidRDefault="00CA578F" w:rsidP="00CA578F">
      <w:pPr>
        <w:pStyle w:val="PL"/>
        <w:rPr>
          <w:ins w:id="3000" w:author="Author"/>
          <w:noProof w:val="0"/>
          <w:snapToGrid w:val="0"/>
          <w:lang w:eastAsia="zh-CN"/>
        </w:rPr>
      </w:pPr>
      <w:ins w:id="3001" w:author="Author">
        <w:r>
          <w:rPr>
            <w:noProof w:val="0"/>
            <w:snapToGrid w:val="0"/>
            <w:lang w:eastAsia="zh-CN"/>
          </w:rPr>
          <w:t>NRCarrierItem</w:t>
        </w:r>
        <w:r w:rsidRPr="00FD0425">
          <w:t xml:space="preserve">-ExtIEs </w:t>
        </w:r>
        <w:r>
          <w:rPr>
            <w:noProof w:val="0"/>
            <w:snapToGrid w:val="0"/>
            <w:lang w:eastAsia="zh-CN"/>
          </w:rPr>
          <w:t>F1AP</w:t>
        </w:r>
        <w:r w:rsidRPr="00FD0425">
          <w:rPr>
            <w:noProof w:val="0"/>
            <w:snapToGrid w:val="0"/>
            <w:lang w:eastAsia="zh-CN"/>
          </w:rPr>
          <w:t>-PROTOCOL-EXTENSION ::= {</w:t>
        </w:r>
      </w:ins>
    </w:p>
    <w:p w14:paraId="70F5F82B" w14:textId="77777777" w:rsidR="00CA578F" w:rsidRPr="00FD0425" w:rsidRDefault="00CA578F" w:rsidP="00CA578F">
      <w:pPr>
        <w:pStyle w:val="PL"/>
        <w:rPr>
          <w:ins w:id="3002" w:author="Author"/>
          <w:noProof w:val="0"/>
          <w:snapToGrid w:val="0"/>
          <w:lang w:eastAsia="zh-CN"/>
        </w:rPr>
      </w:pPr>
      <w:ins w:id="3003" w:author="Author">
        <w:r w:rsidRPr="00FD0425">
          <w:rPr>
            <w:noProof w:val="0"/>
            <w:snapToGrid w:val="0"/>
            <w:lang w:eastAsia="zh-CN"/>
          </w:rPr>
          <w:tab/>
          <w:t>...</w:t>
        </w:r>
      </w:ins>
    </w:p>
    <w:p w14:paraId="273E7DD6" w14:textId="77777777" w:rsidR="00CA578F" w:rsidRDefault="00CA578F" w:rsidP="00CA578F">
      <w:pPr>
        <w:pStyle w:val="PL"/>
        <w:rPr>
          <w:ins w:id="3004" w:author="Author"/>
          <w:lang w:eastAsia="zh-CN"/>
        </w:rPr>
      </w:pPr>
      <w:ins w:id="3005" w:author="Author">
        <w:r w:rsidRPr="00FD0425">
          <w:rPr>
            <w:noProof w:val="0"/>
            <w:snapToGrid w:val="0"/>
            <w:lang w:eastAsia="zh-CN"/>
          </w:rPr>
          <w:t>}</w:t>
        </w:r>
      </w:ins>
    </w:p>
    <w:p w14:paraId="236E4A18" w14:textId="77777777" w:rsidR="00CA578F" w:rsidRDefault="00CA578F" w:rsidP="00CA578F">
      <w:pPr>
        <w:pStyle w:val="PL"/>
        <w:rPr>
          <w:ins w:id="3006" w:author="Author"/>
          <w:lang w:eastAsia="zh-CN"/>
        </w:rPr>
      </w:pPr>
    </w:p>
    <w:p w14:paraId="591D3BE8" w14:textId="77777777" w:rsidR="00CA578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7" w:author="Author"/>
          <w:rFonts w:ascii="Courier New" w:hAnsi="Courier New"/>
          <w:sz w:val="16"/>
          <w:lang w:eastAsia="en-GB"/>
        </w:rPr>
      </w:pPr>
    </w:p>
    <w:p w14:paraId="51900E2B" w14:textId="77777777" w:rsidR="00CA578F" w:rsidRPr="00FD0425" w:rsidRDefault="00CA578F" w:rsidP="00CA578F">
      <w:pPr>
        <w:pStyle w:val="PL"/>
        <w:rPr>
          <w:ins w:id="3008" w:author="Author"/>
          <w:noProof w:val="0"/>
          <w:snapToGrid w:val="0"/>
          <w:lang w:eastAsia="zh-CN"/>
        </w:rPr>
      </w:pPr>
      <w:ins w:id="3009" w:author="Autho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14:paraId="1E7C6E20" w14:textId="77777777" w:rsidR="00CA578F" w:rsidRPr="00FD0425" w:rsidRDefault="00CA578F" w:rsidP="00CA578F">
      <w:pPr>
        <w:pStyle w:val="PL"/>
        <w:rPr>
          <w:ins w:id="3010" w:author="Author"/>
          <w:noProof w:val="0"/>
          <w:snapToGrid w:val="0"/>
          <w:lang w:eastAsia="zh-CN"/>
        </w:rPr>
      </w:pPr>
      <w:ins w:id="3011"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14:paraId="269987AF" w14:textId="77777777" w:rsidR="00CA578F" w:rsidRPr="00FD0425" w:rsidRDefault="00CA578F" w:rsidP="00CA578F">
      <w:pPr>
        <w:pStyle w:val="PL"/>
        <w:rPr>
          <w:ins w:id="3012" w:author="Author"/>
          <w:noProof w:val="0"/>
          <w:snapToGrid w:val="0"/>
          <w:lang w:eastAsia="zh-CN"/>
        </w:rPr>
      </w:pPr>
      <w:ins w:id="3013"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14:paraId="6AF7180B" w14:textId="77777777" w:rsidR="00CA578F" w:rsidRPr="00FD0425" w:rsidRDefault="00CA578F" w:rsidP="00CA578F">
      <w:pPr>
        <w:pStyle w:val="PL"/>
        <w:rPr>
          <w:ins w:id="3014" w:author="Author"/>
        </w:rPr>
      </w:pPr>
      <w:ins w:id="3015"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2462452D" w14:textId="77777777" w:rsidR="00CA578F" w:rsidRPr="00FD0425" w:rsidRDefault="00CA578F" w:rsidP="00CA578F">
      <w:pPr>
        <w:pStyle w:val="PL"/>
        <w:rPr>
          <w:ins w:id="3016" w:author="Author"/>
        </w:rPr>
      </w:pPr>
      <w:ins w:id="3017" w:author="Author">
        <w:r w:rsidRPr="00FD0425">
          <w:tab/>
          <w:t>...</w:t>
        </w:r>
      </w:ins>
    </w:p>
    <w:p w14:paraId="69048777" w14:textId="77777777" w:rsidR="00CA578F" w:rsidRPr="00FD0425" w:rsidRDefault="00CA578F" w:rsidP="00CA578F">
      <w:pPr>
        <w:pStyle w:val="PL"/>
        <w:rPr>
          <w:ins w:id="3018" w:author="Author"/>
        </w:rPr>
      </w:pPr>
      <w:ins w:id="3019" w:author="Author">
        <w:r w:rsidRPr="00FD0425">
          <w:t>}</w:t>
        </w:r>
      </w:ins>
    </w:p>
    <w:p w14:paraId="6DCDE24E" w14:textId="77777777" w:rsidR="00CA578F" w:rsidRPr="00FD0425" w:rsidRDefault="00CA578F" w:rsidP="00CA578F">
      <w:pPr>
        <w:pStyle w:val="PL"/>
        <w:rPr>
          <w:ins w:id="3020" w:author="Author"/>
        </w:rPr>
      </w:pPr>
    </w:p>
    <w:p w14:paraId="0E6FB0C4" w14:textId="77777777" w:rsidR="00CA578F" w:rsidRPr="00FD0425" w:rsidRDefault="00CA578F" w:rsidP="00CA578F">
      <w:pPr>
        <w:pStyle w:val="PL"/>
        <w:rPr>
          <w:ins w:id="3021" w:author="Author"/>
          <w:noProof w:val="0"/>
          <w:snapToGrid w:val="0"/>
          <w:lang w:eastAsia="zh-CN"/>
        </w:rPr>
      </w:pPr>
      <w:ins w:id="3022" w:author="Author">
        <w:r>
          <w:rPr>
            <w:noProof w:val="0"/>
            <w:snapToGrid w:val="0"/>
            <w:lang w:eastAsia="zh-CN"/>
          </w:rPr>
          <w:t>NRCellPRACH</w:t>
        </w:r>
        <w:r w:rsidRPr="002575B2">
          <w:rPr>
            <w:noProof w:val="0"/>
            <w:snapToGrid w:val="0"/>
            <w:lang w:eastAsia="zh-CN"/>
          </w:rPr>
          <w:t>Config</w:t>
        </w:r>
        <w:r w:rsidRPr="00FD0425">
          <w:t xml:space="preserve">-ExtIEs </w:t>
        </w:r>
        <w:r>
          <w:rPr>
            <w:noProof w:val="0"/>
            <w:snapToGrid w:val="0"/>
            <w:lang w:eastAsia="zh-CN"/>
          </w:rPr>
          <w:t>F1AP</w:t>
        </w:r>
        <w:r w:rsidRPr="00FD0425">
          <w:rPr>
            <w:noProof w:val="0"/>
            <w:snapToGrid w:val="0"/>
            <w:lang w:eastAsia="zh-CN"/>
          </w:rPr>
          <w:t>-PROTOCOL-EXTENSION ::= {</w:t>
        </w:r>
      </w:ins>
    </w:p>
    <w:p w14:paraId="6DDD0E5D" w14:textId="77777777" w:rsidR="00CA578F" w:rsidRPr="00FD0425" w:rsidRDefault="00CA578F" w:rsidP="00CA578F">
      <w:pPr>
        <w:pStyle w:val="PL"/>
        <w:rPr>
          <w:ins w:id="3023" w:author="Author"/>
          <w:noProof w:val="0"/>
          <w:snapToGrid w:val="0"/>
          <w:lang w:eastAsia="zh-CN"/>
        </w:rPr>
      </w:pPr>
      <w:ins w:id="3024" w:author="Author">
        <w:r w:rsidRPr="00FD0425">
          <w:rPr>
            <w:noProof w:val="0"/>
            <w:snapToGrid w:val="0"/>
            <w:lang w:eastAsia="zh-CN"/>
          </w:rPr>
          <w:tab/>
          <w:t>...</w:t>
        </w:r>
      </w:ins>
    </w:p>
    <w:p w14:paraId="547D0AB5" w14:textId="77777777" w:rsidR="00CA578F" w:rsidRDefault="00CA578F" w:rsidP="00CA578F">
      <w:pPr>
        <w:pStyle w:val="PL"/>
        <w:rPr>
          <w:ins w:id="3025" w:author="Author"/>
          <w:lang w:eastAsia="zh-CN"/>
        </w:rPr>
      </w:pPr>
      <w:ins w:id="3026" w:author="Author">
        <w:r w:rsidRPr="00FD0425">
          <w:rPr>
            <w:noProof w:val="0"/>
            <w:snapToGrid w:val="0"/>
            <w:lang w:eastAsia="zh-CN"/>
          </w:rPr>
          <w:t>}</w:t>
        </w:r>
      </w:ins>
    </w:p>
    <w:p w14:paraId="5C10A495" w14:textId="77777777" w:rsidR="00CA578F" w:rsidRPr="00EA5FA7" w:rsidRDefault="00CA578F" w:rsidP="00CA578F">
      <w:pPr>
        <w:pStyle w:val="PL"/>
        <w:rPr>
          <w:noProof w:val="0"/>
        </w:rPr>
      </w:pPr>
    </w:p>
    <w:p w14:paraId="0586D860" w14:textId="77777777" w:rsidR="00CA578F" w:rsidRPr="00EA5FA7" w:rsidRDefault="00CA578F" w:rsidP="00CA578F">
      <w:pPr>
        <w:pStyle w:val="PL"/>
        <w:rPr>
          <w:noProof w:val="0"/>
        </w:rPr>
      </w:pPr>
      <w:r w:rsidRPr="00EA5FA7">
        <w:rPr>
          <w:noProof w:val="0"/>
        </w:rPr>
        <w:t>NRCellIdentity ::= BIT STRING (SIZE(36))</w:t>
      </w:r>
    </w:p>
    <w:p w14:paraId="21279219" w14:textId="77777777" w:rsidR="00CA578F" w:rsidRPr="00EA5FA7" w:rsidRDefault="00CA578F" w:rsidP="00CA578F">
      <w:pPr>
        <w:pStyle w:val="PL"/>
        <w:rPr>
          <w:rFonts w:eastAsia="SimSun"/>
        </w:rPr>
      </w:pPr>
    </w:p>
    <w:p w14:paraId="061C9DE8" w14:textId="77777777" w:rsidR="00CA578F" w:rsidRPr="00EA5FA7" w:rsidRDefault="00CA578F" w:rsidP="00CA578F">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12E27213" w14:textId="77777777" w:rsidR="00CA578F" w:rsidRPr="00EA5FA7" w:rsidRDefault="00CA578F" w:rsidP="00CA578F">
      <w:pPr>
        <w:pStyle w:val="PL"/>
        <w:rPr>
          <w:rFonts w:eastAsia="SimSun"/>
        </w:rPr>
      </w:pPr>
    </w:p>
    <w:p w14:paraId="143EFD80" w14:textId="77777777" w:rsidR="00CA578F" w:rsidRPr="00EA5FA7" w:rsidRDefault="00CA578F" w:rsidP="00CA578F">
      <w:pPr>
        <w:pStyle w:val="PL"/>
        <w:rPr>
          <w:rFonts w:eastAsia="SimSun"/>
        </w:rPr>
      </w:pPr>
      <w:r w:rsidRPr="00EA5FA7">
        <w:rPr>
          <w:rFonts w:eastAsia="SimSun"/>
        </w:rPr>
        <w:t>NRPCI ::= INTEGER(0..1007)</w:t>
      </w:r>
    </w:p>
    <w:p w14:paraId="4F8FCCA0" w14:textId="77777777" w:rsidR="00CA578F" w:rsidRDefault="00CA578F" w:rsidP="00CA578F">
      <w:pPr>
        <w:pStyle w:val="PL"/>
        <w:rPr>
          <w:ins w:id="3027" w:author="Author"/>
          <w:rFonts w:eastAsia="SimSun"/>
        </w:rPr>
      </w:pPr>
    </w:p>
    <w:p w14:paraId="5AA9E7A5" w14:textId="77777777" w:rsidR="00CA578F" w:rsidRPr="00FD0425" w:rsidRDefault="00CA578F" w:rsidP="00CA578F">
      <w:pPr>
        <w:pStyle w:val="PL"/>
        <w:rPr>
          <w:ins w:id="3028" w:author="Author"/>
          <w:noProof w:val="0"/>
          <w:snapToGrid w:val="0"/>
          <w:lang w:eastAsia="zh-CN"/>
        </w:rPr>
      </w:pPr>
      <w:ins w:id="3029"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14:paraId="432896C2" w14:textId="77777777" w:rsidR="00CA578F" w:rsidRPr="006B7804" w:rsidRDefault="00CA578F" w:rsidP="00CA578F">
      <w:pPr>
        <w:pStyle w:val="PL"/>
        <w:rPr>
          <w:ins w:id="3030" w:author="Author"/>
          <w:noProof w:val="0"/>
          <w:snapToGrid w:val="0"/>
          <w:lang w:eastAsia="zh-CN"/>
        </w:rPr>
      </w:pPr>
    </w:p>
    <w:p w14:paraId="072C66F3" w14:textId="77777777" w:rsidR="00CA578F" w:rsidRPr="00FD0425" w:rsidRDefault="00CA578F" w:rsidP="00CA578F">
      <w:pPr>
        <w:pStyle w:val="PL"/>
        <w:rPr>
          <w:ins w:id="3031" w:author="Author"/>
          <w:noProof w:val="0"/>
          <w:snapToGrid w:val="0"/>
          <w:lang w:eastAsia="zh-CN"/>
        </w:rPr>
      </w:pPr>
      <w:ins w:id="3032"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4D761CEB" w14:textId="77777777" w:rsidR="00CA578F" w:rsidRPr="00FD0425" w:rsidRDefault="00CA578F" w:rsidP="00CA578F">
      <w:pPr>
        <w:pStyle w:val="PL"/>
        <w:rPr>
          <w:ins w:id="3033" w:author="Author"/>
          <w:noProof w:val="0"/>
          <w:snapToGrid w:val="0"/>
          <w:lang w:eastAsia="zh-CN"/>
        </w:rPr>
      </w:pPr>
      <w:ins w:id="3034"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14:paraId="47403664" w14:textId="77777777" w:rsidR="00CA578F" w:rsidRPr="00FD0425" w:rsidRDefault="00CA578F" w:rsidP="00CA578F">
      <w:pPr>
        <w:pStyle w:val="PL"/>
        <w:rPr>
          <w:ins w:id="3035" w:author="Author"/>
          <w:noProof w:val="0"/>
          <w:snapToGrid w:val="0"/>
          <w:lang w:eastAsia="zh-CN"/>
        </w:rPr>
      </w:pPr>
      <w:ins w:id="3036" w:author="Author">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14:paraId="05737E10" w14:textId="77777777" w:rsidR="00CA578F" w:rsidRPr="00FD0425" w:rsidRDefault="00CA578F" w:rsidP="00CA578F">
      <w:pPr>
        <w:pStyle w:val="PL"/>
        <w:rPr>
          <w:ins w:id="3037" w:author="Author"/>
          <w:noProof w:val="0"/>
          <w:snapToGrid w:val="0"/>
          <w:lang w:eastAsia="zh-CN"/>
        </w:rPr>
      </w:pPr>
      <w:ins w:id="3038"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14:paraId="3AB7D639" w14:textId="77777777" w:rsidR="00CA578F" w:rsidRDefault="00CA578F" w:rsidP="00CA578F">
      <w:pPr>
        <w:pStyle w:val="PL"/>
        <w:rPr>
          <w:ins w:id="3039" w:author="Author"/>
          <w:noProof w:val="0"/>
          <w:snapToGrid w:val="0"/>
          <w:lang w:eastAsia="zh-CN"/>
        </w:rPr>
      </w:pPr>
      <w:ins w:id="3040"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14:paraId="39A21B34" w14:textId="77777777" w:rsidR="00CA578F" w:rsidRPr="00325D1F" w:rsidRDefault="00CA578F" w:rsidP="00CA578F">
      <w:pPr>
        <w:pStyle w:val="PL"/>
        <w:rPr>
          <w:ins w:id="3041" w:author="Author"/>
        </w:rPr>
      </w:pPr>
      <w:ins w:id="3042"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14:paraId="1AFA7335" w14:textId="77777777" w:rsidR="00CA578F" w:rsidRPr="005D6EB4" w:rsidRDefault="00CA578F" w:rsidP="00CA578F">
      <w:pPr>
        <w:pStyle w:val="PL"/>
        <w:rPr>
          <w:ins w:id="3043" w:author="Author"/>
          <w:color w:val="808080"/>
        </w:rPr>
      </w:pPr>
      <w:ins w:id="3044"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14:paraId="15227F83" w14:textId="77777777" w:rsidR="00CA578F" w:rsidRPr="00FD0425" w:rsidRDefault="00CA578F" w:rsidP="00CA578F">
      <w:pPr>
        <w:pStyle w:val="PL"/>
        <w:rPr>
          <w:ins w:id="3045" w:author="Author"/>
          <w:noProof w:val="0"/>
          <w:snapToGrid w:val="0"/>
          <w:lang w:eastAsia="zh-CN"/>
        </w:rPr>
      </w:pPr>
      <w:ins w:id="3046" w:author="Author">
        <w:r>
          <w:rPr>
            <w:noProof w:val="0"/>
            <w:snapToGrid w:val="0"/>
            <w:lang w:eastAsia="zh-CN"/>
          </w:rPr>
          <w:tab/>
        </w:r>
        <w:r>
          <w:t>freqDomainLength</w:t>
        </w:r>
        <w:r>
          <w:tab/>
        </w:r>
        <w:r>
          <w:tab/>
        </w:r>
        <w:r>
          <w:tab/>
          <w:t>FreqDomainLength,</w:t>
        </w:r>
      </w:ins>
    </w:p>
    <w:p w14:paraId="67829476" w14:textId="77777777" w:rsidR="00CA578F" w:rsidRPr="00FD0425" w:rsidRDefault="00CA578F" w:rsidP="00CA578F">
      <w:pPr>
        <w:pStyle w:val="PL"/>
        <w:rPr>
          <w:ins w:id="3047" w:author="Author"/>
        </w:rPr>
      </w:pPr>
      <w:ins w:id="3048" w:author="Author">
        <w:r w:rsidRPr="00FD0425">
          <w:tab/>
          <w:t>iE-Extension</w:t>
        </w:r>
        <w:r w:rsidRPr="00FD0425">
          <w:tab/>
        </w:r>
        <w:r w:rsidRPr="00FD0425">
          <w:tab/>
        </w:r>
        <w:r w:rsidRPr="00FD0425">
          <w:rPr>
            <w:noProof w:val="0"/>
            <w:snapToGrid w:val="0"/>
            <w:lang w:eastAsia="zh-CN"/>
          </w:rPr>
          <w:t>ProtocolExtensionContainer { {</w:t>
        </w:r>
        <w:r w:rsidRPr="00812E01">
          <w:rPr>
            <w:noProof w:val="0"/>
            <w:snapToGrid w:val="0"/>
            <w:lang w:eastAsia="zh-CN"/>
          </w:rPr>
          <w:t xml:space="preserve"> </w:t>
        </w:r>
        <w:r w:rsidRPr="00FD0425">
          <w:rPr>
            <w:noProof w:val="0"/>
            <w:snapToGrid w:val="0"/>
            <w:lang w:eastAsia="zh-CN"/>
          </w:rPr>
          <w:t>NR</w:t>
        </w:r>
        <w:r>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178664D6" w14:textId="77777777" w:rsidR="00CA578F" w:rsidRPr="00FD0425" w:rsidRDefault="00CA578F" w:rsidP="00CA578F">
      <w:pPr>
        <w:pStyle w:val="PL"/>
        <w:rPr>
          <w:ins w:id="3049" w:author="Author"/>
        </w:rPr>
      </w:pPr>
      <w:ins w:id="3050" w:author="Author">
        <w:r w:rsidRPr="00FD0425">
          <w:tab/>
          <w:t>...</w:t>
        </w:r>
      </w:ins>
    </w:p>
    <w:p w14:paraId="19D723C9" w14:textId="77777777" w:rsidR="00CA578F" w:rsidRPr="00FD0425" w:rsidRDefault="00CA578F" w:rsidP="00CA578F">
      <w:pPr>
        <w:pStyle w:val="PL"/>
        <w:rPr>
          <w:ins w:id="3051" w:author="Author"/>
        </w:rPr>
      </w:pPr>
      <w:ins w:id="3052" w:author="Author">
        <w:r w:rsidRPr="00FD0425">
          <w:t>}</w:t>
        </w:r>
      </w:ins>
    </w:p>
    <w:p w14:paraId="6D8498C7" w14:textId="77777777" w:rsidR="00CA578F" w:rsidRPr="00FD0425" w:rsidRDefault="00CA578F" w:rsidP="00CA578F">
      <w:pPr>
        <w:pStyle w:val="PL"/>
        <w:rPr>
          <w:ins w:id="3053" w:author="Author"/>
        </w:rPr>
      </w:pPr>
    </w:p>
    <w:p w14:paraId="12E6046E" w14:textId="77777777" w:rsidR="00CA578F" w:rsidRPr="00FD0425" w:rsidRDefault="00CA578F" w:rsidP="00CA578F">
      <w:pPr>
        <w:pStyle w:val="PL"/>
        <w:rPr>
          <w:ins w:id="3054" w:author="Author"/>
          <w:noProof w:val="0"/>
          <w:snapToGrid w:val="0"/>
          <w:lang w:eastAsia="zh-CN"/>
        </w:rPr>
      </w:pPr>
      <w:ins w:id="3055" w:author="Author">
        <w:r w:rsidRPr="00FD0425">
          <w:rPr>
            <w:noProof w:val="0"/>
            <w:snapToGrid w:val="0"/>
            <w:lang w:eastAsia="zh-CN"/>
          </w:rPr>
          <w:t>NR</w:t>
        </w:r>
        <w:r>
          <w:rPr>
            <w:noProof w:val="0"/>
            <w:snapToGrid w:val="0"/>
            <w:lang w:eastAsia="zh-CN"/>
          </w:rPr>
          <w:t>PRACHConfigItem</w:t>
        </w:r>
        <w:r w:rsidRPr="00FD0425">
          <w:t xml:space="preserve">-ExtIEs </w:t>
        </w:r>
        <w:r>
          <w:rPr>
            <w:noProof w:val="0"/>
            <w:snapToGrid w:val="0"/>
            <w:lang w:eastAsia="zh-CN"/>
          </w:rPr>
          <w:t>F1AP</w:t>
        </w:r>
        <w:r w:rsidRPr="00FD0425">
          <w:rPr>
            <w:noProof w:val="0"/>
            <w:snapToGrid w:val="0"/>
            <w:lang w:eastAsia="zh-CN"/>
          </w:rPr>
          <w:t>-PROTOCOL-EXTENSION ::= {</w:t>
        </w:r>
      </w:ins>
    </w:p>
    <w:p w14:paraId="1D44A670" w14:textId="77777777" w:rsidR="00CA578F" w:rsidRPr="00FD0425" w:rsidRDefault="00CA578F" w:rsidP="00CA578F">
      <w:pPr>
        <w:pStyle w:val="PL"/>
        <w:rPr>
          <w:ins w:id="3056" w:author="Author"/>
          <w:noProof w:val="0"/>
          <w:snapToGrid w:val="0"/>
          <w:lang w:eastAsia="zh-CN"/>
        </w:rPr>
      </w:pPr>
      <w:ins w:id="3057" w:author="Author">
        <w:r w:rsidRPr="00FD0425">
          <w:rPr>
            <w:noProof w:val="0"/>
            <w:snapToGrid w:val="0"/>
            <w:lang w:eastAsia="zh-CN"/>
          </w:rPr>
          <w:tab/>
          <w:t>...</w:t>
        </w:r>
      </w:ins>
    </w:p>
    <w:p w14:paraId="6DB1CC2F" w14:textId="77777777" w:rsidR="00CA578F" w:rsidRDefault="00CA578F" w:rsidP="00CA578F">
      <w:pPr>
        <w:pStyle w:val="PL"/>
        <w:rPr>
          <w:ins w:id="3058" w:author="Author"/>
          <w:lang w:eastAsia="zh-CN"/>
        </w:rPr>
      </w:pPr>
      <w:ins w:id="3059" w:author="Author">
        <w:r w:rsidRPr="00FD0425">
          <w:rPr>
            <w:noProof w:val="0"/>
            <w:snapToGrid w:val="0"/>
            <w:lang w:eastAsia="zh-CN"/>
          </w:rPr>
          <w:t>}</w:t>
        </w:r>
      </w:ins>
    </w:p>
    <w:p w14:paraId="58F31B70" w14:textId="77777777" w:rsidR="00CA578F" w:rsidRPr="00EA5FA7" w:rsidRDefault="00CA578F" w:rsidP="00CA578F">
      <w:pPr>
        <w:pStyle w:val="PL"/>
        <w:rPr>
          <w:rFonts w:eastAsia="SimSun"/>
        </w:rPr>
      </w:pPr>
    </w:p>
    <w:p w14:paraId="017074FA" w14:textId="77777777" w:rsidR="00CA578F" w:rsidRPr="00EA5FA7" w:rsidRDefault="00CA578F" w:rsidP="00CA578F">
      <w:pPr>
        <w:pStyle w:val="PL"/>
        <w:rPr>
          <w:rFonts w:eastAsia="SimSun"/>
        </w:rPr>
      </w:pPr>
      <w:r w:rsidRPr="00EA5FA7">
        <w:rPr>
          <w:rFonts w:eastAsia="SimSun"/>
        </w:rPr>
        <w:t>NRSCS ::= ENUMERATED { scs15, scs30, scs60, scs120, ...}</w:t>
      </w:r>
    </w:p>
    <w:p w14:paraId="524453C4" w14:textId="77777777" w:rsidR="00CA578F" w:rsidRDefault="00CA578F" w:rsidP="00CA578F">
      <w:pPr>
        <w:pStyle w:val="PL"/>
        <w:rPr>
          <w:ins w:id="3060" w:author="Author"/>
          <w:snapToGrid w:val="0"/>
        </w:rPr>
      </w:pPr>
    </w:p>
    <w:p w14:paraId="224E61D8" w14:textId="77777777" w:rsidR="00CA578F" w:rsidRPr="00EA5FA7" w:rsidRDefault="00CA578F" w:rsidP="00CA578F">
      <w:pPr>
        <w:pStyle w:val="PL"/>
        <w:rPr>
          <w:ins w:id="3061" w:author="Author"/>
          <w:noProof w:val="0"/>
        </w:rPr>
      </w:pPr>
      <w:ins w:id="3062"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14:paraId="340C6007" w14:textId="77777777" w:rsidR="00CA578F" w:rsidRDefault="00CA578F" w:rsidP="00CA578F">
      <w:pPr>
        <w:pStyle w:val="PL"/>
        <w:rPr>
          <w:ins w:id="3063" w:author="Author"/>
          <w:noProof w:val="0"/>
        </w:rPr>
      </w:pPr>
    </w:p>
    <w:p w14:paraId="59CCCE19" w14:textId="77777777" w:rsidR="00CA578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4" w:author="Author"/>
          <w:rFonts w:ascii="Courier New" w:eastAsia="MS Mincho" w:hAnsi="Courier New" w:cs="Courier New"/>
          <w:sz w:val="16"/>
        </w:rPr>
      </w:pPr>
    </w:p>
    <w:p w14:paraId="210B81F4" w14:textId="77777777" w:rsidR="00CA578F" w:rsidRPr="00D0552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5" w:author="Author"/>
          <w:rFonts w:ascii="Courier New" w:eastAsia="MS Mincho" w:hAnsi="Courier New" w:cs="Courier New"/>
          <w:sz w:val="16"/>
        </w:rPr>
      </w:pPr>
      <w:ins w:id="3066"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 SEQUENCE {</w:t>
        </w:r>
      </w:ins>
    </w:p>
    <w:p w14:paraId="5185448F" w14:textId="77777777" w:rsidR="00CA578F" w:rsidRPr="00D0552F" w:rsidRDefault="00CA578F" w:rsidP="00CA578F">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7" w:author="Author"/>
          <w:rFonts w:ascii="Courier New" w:eastAsia="MS Mincho" w:hAnsi="Courier New" w:cs="Courier New"/>
          <w:sz w:val="16"/>
        </w:rPr>
      </w:pPr>
      <w:ins w:id="3068" w:author="Author">
        <w:r w:rsidRPr="00D0552F">
          <w:rPr>
            <w:rFonts w:ascii="Courier New" w:eastAsia="MS Mincho" w:hAnsi="Courier New" w:cs="Courier New"/>
            <w:sz w:val="16"/>
          </w:rPr>
          <w:tab/>
        </w:r>
        <w:r>
          <w:rPr>
            <w:rFonts w:ascii="Courier New" w:eastAsia="MS Mincho" w:hAnsi="Courier New" w:cs="Courier New"/>
            <w:sz w:val="16"/>
          </w:rPr>
          <w:t>meanNbr</w:t>
        </w:r>
        <w:r w:rsidRPr="009907A4">
          <w:rPr>
            <w:rFonts w:ascii="Courier New" w:eastAsia="MS Mincho" w:hAnsi="Courier New" w:cs="Courier New"/>
            <w:sz w:val="16"/>
          </w:rPr>
          <w:t>ActiveUEsDL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14:paraId="00A3F067" w14:textId="77777777" w:rsidR="00CA578F" w:rsidRPr="00D0552F" w:rsidRDefault="00CA578F" w:rsidP="00CA578F">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9" w:author="Author"/>
          <w:rFonts w:ascii="Courier New" w:eastAsia="MS Mincho" w:hAnsi="Courier New" w:cs="Courier New"/>
          <w:sz w:val="16"/>
        </w:rPr>
      </w:pPr>
      <w:ins w:id="3070" w:author="Author">
        <w:r w:rsidRPr="00D0552F">
          <w:rPr>
            <w:rFonts w:ascii="Courier New" w:eastAsia="MS Mincho" w:hAnsi="Courier New" w:cs="Courier New"/>
            <w:sz w:val="16"/>
          </w:rPr>
          <w:tab/>
        </w:r>
        <w:r>
          <w:rPr>
            <w:rFonts w:ascii="Courier New" w:eastAsia="MS Mincho" w:hAnsi="Courier New" w:cs="Courier New"/>
            <w:sz w:val="16"/>
          </w:rPr>
          <w:t>meanNbr</w:t>
        </w:r>
        <w:r w:rsidRPr="009907A4">
          <w:rPr>
            <w:rFonts w:ascii="Courier New" w:eastAsia="MS Mincho" w:hAnsi="Courier New" w:cs="Courier New"/>
            <w:sz w:val="16"/>
          </w:rPr>
          <w:t>ActiveUEs</w:t>
        </w:r>
        <w:r>
          <w:rPr>
            <w:rFonts w:ascii="Courier New" w:eastAsia="MS Mincho" w:hAnsi="Courier New" w:cs="Courier New"/>
            <w:sz w:val="16"/>
          </w:rPr>
          <w:t>U</w:t>
        </w:r>
        <w:r w:rsidRPr="009907A4">
          <w:rPr>
            <w:rFonts w:ascii="Courier New" w:eastAsia="MS Mincho" w:hAnsi="Courier New" w:cs="Courier New"/>
            <w:sz w:val="16"/>
          </w:rPr>
          <w:t>L</w:t>
        </w:r>
        <w:r w:rsidRPr="00D0552F">
          <w:rPr>
            <w:rFonts w:ascii="Courier New" w:eastAsia="MS Mincho" w:hAnsi="Courier New" w:cs="Courier New"/>
            <w:sz w:val="16"/>
          </w:rPr>
          <w:tab/>
        </w:r>
        <w:r w:rsidRPr="00D0552F">
          <w:rPr>
            <w:rFonts w:ascii="Courier New" w:eastAsia="MS Mincho" w:hAnsi="Courier New" w:cs="Courier New"/>
            <w:sz w:val="16"/>
          </w:rPr>
          <w:tab/>
        </w:r>
        <w:r>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14:paraId="2C4A59B7" w14:textId="77777777" w:rsidR="00CA578F" w:rsidRPr="00D0552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1" w:author="Author"/>
          <w:rFonts w:ascii="Courier New" w:eastAsia="MS Mincho" w:hAnsi="Courier New" w:cs="Courier New"/>
          <w:sz w:val="16"/>
        </w:rPr>
      </w:pPr>
      <w:ins w:id="3072" w:author="Author">
        <w:r>
          <w:rPr>
            <w:rFonts w:ascii="Courier New" w:eastAsia="MS Mincho" w:hAnsi="Courier New" w:cs="Courier New"/>
            <w:sz w:val="16"/>
          </w:rPr>
          <w:tab/>
        </w:r>
        <w:r w:rsidRPr="00D0552F">
          <w:rPr>
            <w:rFonts w:ascii="Courier New" w:eastAsia="MS Mincho" w:hAnsi="Courier New" w:cs="Courier New"/>
            <w:sz w:val="16"/>
          </w:rPr>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w:t>
        </w:r>
        <w:r w:rsidRPr="009907A4">
          <w:rPr>
            <w:rFonts w:ascii="Courier New" w:eastAsia="MS Mincho" w:hAnsi="Courier New" w:cs="Courier New"/>
            <w:sz w:val="16"/>
          </w:rPr>
          <w:t xml:space="preserve"> </w:t>
        </w: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-ExtIEs} } OPTIONAL</w:t>
        </w:r>
      </w:ins>
    </w:p>
    <w:p w14:paraId="3B608119" w14:textId="77777777" w:rsidR="00CA578F" w:rsidRPr="00D0552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3" w:author="Author"/>
          <w:rFonts w:ascii="Courier New" w:eastAsia="MS Mincho" w:hAnsi="Courier New" w:cs="Courier New"/>
          <w:sz w:val="16"/>
        </w:rPr>
      </w:pPr>
      <w:ins w:id="3074" w:author="Author">
        <w:r w:rsidRPr="00D0552F">
          <w:rPr>
            <w:rFonts w:ascii="Courier New" w:eastAsia="MS Mincho" w:hAnsi="Courier New" w:cs="Courier New"/>
            <w:sz w:val="16"/>
          </w:rPr>
          <w:t>}</w:t>
        </w:r>
      </w:ins>
    </w:p>
    <w:p w14:paraId="0045633B" w14:textId="77777777" w:rsidR="00CA578F" w:rsidRPr="00D0552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5" w:author="Author"/>
          <w:rFonts w:ascii="Courier New" w:eastAsia="MS Mincho" w:hAnsi="Courier New" w:cs="Courier New"/>
          <w:sz w:val="16"/>
        </w:rPr>
      </w:pPr>
    </w:p>
    <w:p w14:paraId="00FC80A4" w14:textId="77777777" w:rsidR="00CA578F" w:rsidRPr="00D0552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Author"/>
          <w:rFonts w:ascii="Courier New" w:eastAsia="MS Mincho" w:hAnsi="Courier New" w:cs="Courier New"/>
          <w:sz w:val="16"/>
        </w:rPr>
      </w:pPr>
      <w:ins w:id="3077" w:author="Author">
        <w:r>
          <w:rPr>
            <w:rFonts w:ascii="Courier New" w:eastAsia="MS Mincho" w:hAnsi="Courier New" w:cs="Courier New"/>
            <w:sz w:val="16"/>
          </w:rPr>
          <w:t>N</w:t>
        </w:r>
        <w:r w:rsidRPr="00D0552F">
          <w:rPr>
            <w:rFonts w:ascii="Courier New" w:eastAsia="MS Mincho" w:hAnsi="Courier New" w:cs="Courier New"/>
            <w:sz w:val="16"/>
          </w:rPr>
          <w:t>umberofActiveUEs-ExtIEs F1AP-PROTOCOL-EXTENSION ::= {</w:t>
        </w:r>
      </w:ins>
    </w:p>
    <w:p w14:paraId="71DFBB83" w14:textId="77777777" w:rsidR="00CA578F" w:rsidRPr="00D0552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8" w:author="Author"/>
          <w:rFonts w:ascii="Courier New" w:eastAsia="MS Mincho" w:hAnsi="Courier New" w:cs="Courier New"/>
          <w:sz w:val="16"/>
        </w:rPr>
      </w:pPr>
      <w:ins w:id="3079" w:author="Author">
        <w:r w:rsidRPr="00D0552F">
          <w:rPr>
            <w:rFonts w:ascii="Courier New" w:eastAsia="MS Mincho" w:hAnsi="Courier New" w:cs="Courier New"/>
            <w:sz w:val="16"/>
          </w:rPr>
          <w:tab/>
          <w:t>...</w:t>
        </w:r>
      </w:ins>
    </w:p>
    <w:p w14:paraId="2F29980C" w14:textId="77777777" w:rsidR="00CA578F" w:rsidRPr="00D0552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0" w:author="Author"/>
          <w:rFonts w:ascii="Courier New" w:eastAsia="MS Mincho" w:hAnsi="Courier New" w:cs="Courier New"/>
          <w:sz w:val="16"/>
        </w:rPr>
      </w:pPr>
      <w:ins w:id="3081" w:author="Author">
        <w:r w:rsidRPr="00D0552F">
          <w:rPr>
            <w:rFonts w:ascii="Courier New" w:eastAsia="MS Mincho" w:hAnsi="Courier New" w:cs="Courier New"/>
            <w:sz w:val="16"/>
          </w:rPr>
          <w:t>}</w:t>
        </w:r>
      </w:ins>
    </w:p>
    <w:p w14:paraId="69BAE28B" w14:textId="77777777" w:rsidR="00CA578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2" w:author="Author"/>
          <w:rFonts w:ascii="Courier New" w:eastAsia="MS Mincho" w:hAnsi="Courier New" w:cs="Courier New"/>
          <w:sz w:val="16"/>
        </w:rPr>
      </w:pPr>
    </w:p>
    <w:p w14:paraId="4191D4B3" w14:textId="77777777" w:rsidR="00CA578F" w:rsidRPr="00EA5FA7" w:rsidRDefault="00CA578F" w:rsidP="00CA578F">
      <w:pPr>
        <w:pStyle w:val="PL"/>
        <w:rPr>
          <w:noProof w:val="0"/>
        </w:rPr>
      </w:pPr>
    </w:p>
    <w:p w14:paraId="1299A794" w14:textId="77777777" w:rsidR="00CA578F" w:rsidRPr="00EA5FA7" w:rsidRDefault="00CA578F" w:rsidP="00CA578F">
      <w:pPr>
        <w:pStyle w:val="PL"/>
        <w:rPr>
          <w:noProof w:val="0"/>
        </w:rPr>
      </w:pPr>
      <w:r w:rsidRPr="00EA5FA7">
        <w:rPr>
          <w:noProof w:val="0"/>
        </w:rPr>
        <w:t>NumberOfBroadcasts ::= INTEGER (0..65535)</w:t>
      </w:r>
    </w:p>
    <w:p w14:paraId="2BBE965C" w14:textId="77777777" w:rsidR="00CA578F" w:rsidRPr="00EA5FA7" w:rsidRDefault="00CA578F" w:rsidP="00CA578F">
      <w:pPr>
        <w:pStyle w:val="PL"/>
        <w:rPr>
          <w:noProof w:val="0"/>
        </w:rPr>
      </w:pPr>
    </w:p>
    <w:p w14:paraId="499B06BC" w14:textId="77777777" w:rsidR="00CA578F" w:rsidRPr="00EA5FA7" w:rsidRDefault="00CA578F" w:rsidP="00CA578F">
      <w:pPr>
        <w:pStyle w:val="PL"/>
        <w:rPr>
          <w:noProof w:val="0"/>
        </w:rPr>
      </w:pPr>
      <w:r w:rsidRPr="00EA5FA7">
        <w:rPr>
          <w:noProof w:val="0"/>
        </w:rPr>
        <w:lastRenderedPageBreak/>
        <w:t>NumberofBroadcastRequest ::= INTEGER (0..65535)</w:t>
      </w:r>
    </w:p>
    <w:p w14:paraId="5B5E46CB" w14:textId="77777777" w:rsidR="00CA578F" w:rsidRPr="00EA5FA7" w:rsidRDefault="00CA578F" w:rsidP="00CA578F">
      <w:pPr>
        <w:pStyle w:val="PL"/>
        <w:rPr>
          <w:noProof w:val="0"/>
        </w:rPr>
      </w:pPr>
    </w:p>
    <w:p w14:paraId="4ACEB42F" w14:textId="77777777" w:rsidR="00CA578F" w:rsidRPr="00EA5FA7" w:rsidRDefault="00CA578F" w:rsidP="00CA578F">
      <w:pPr>
        <w:pStyle w:val="PL"/>
        <w:rPr>
          <w:noProof w:val="0"/>
        </w:rPr>
      </w:pPr>
      <w:r w:rsidRPr="00EA5FA7">
        <w:rPr>
          <w:noProof w:val="0"/>
        </w:rPr>
        <w:t>NumDLULSymbols ::= SEQUENCE {</w:t>
      </w:r>
    </w:p>
    <w:p w14:paraId="76E35220" w14:textId="77777777" w:rsidR="00CA578F" w:rsidRPr="00EA5FA7" w:rsidRDefault="00CA578F" w:rsidP="00CA578F">
      <w:pPr>
        <w:pStyle w:val="PL"/>
        <w:rPr>
          <w:noProof w:val="0"/>
        </w:rPr>
      </w:pPr>
      <w:r w:rsidRPr="00EA5FA7">
        <w:rPr>
          <w:noProof w:val="0"/>
        </w:rPr>
        <w:tab/>
        <w:t>numDLSymbols</w:t>
      </w:r>
      <w:r w:rsidRPr="00EA5FA7">
        <w:rPr>
          <w:noProof w:val="0"/>
        </w:rPr>
        <w:tab/>
        <w:t>INTEGER (0..13, ...),</w:t>
      </w:r>
    </w:p>
    <w:p w14:paraId="09D29AC7" w14:textId="77777777" w:rsidR="00CA578F" w:rsidRPr="00EA5FA7" w:rsidRDefault="00CA578F" w:rsidP="00CA578F">
      <w:pPr>
        <w:pStyle w:val="PL"/>
        <w:rPr>
          <w:noProof w:val="0"/>
        </w:rPr>
      </w:pPr>
      <w:r w:rsidRPr="00EA5FA7">
        <w:rPr>
          <w:noProof w:val="0"/>
        </w:rPr>
        <w:tab/>
        <w:t>numULSymbols</w:t>
      </w:r>
      <w:r w:rsidRPr="00EA5FA7">
        <w:rPr>
          <w:noProof w:val="0"/>
        </w:rPr>
        <w:tab/>
        <w:t>INTEGER (0..13, ...),</w:t>
      </w:r>
    </w:p>
    <w:p w14:paraId="6F886F39"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601FE0FB" w14:textId="77777777" w:rsidR="00CA578F" w:rsidRPr="00EA5FA7" w:rsidRDefault="00CA578F" w:rsidP="00CA578F">
      <w:pPr>
        <w:pStyle w:val="PL"/>
        <w:rPr>
          <w:noProof w:val="0"/>
        </w:rPr>
      </w:pPr>
      <w:r w:rsidRPr="00EA5FA7">
        <w:rPr>
          <w:noProof w:val="0"/>
        </w:rPr>
        <w:t>}</w:t>
      </w:r>
    </w:p>
    <w:p w14:paraId="4206E004" w14:textId="77777777" w:rsidR="00CA578F" w:rsidRPr="00EA5FA7" w:rsidRDefault="00CA578F" w:rsidP="00CA578F">
      <w:pPr>
        <w:pStyle w:val="PL"/>
        <w:rPr>
          <w:noProof w:val="0"/>
        </w:rPr>
      </w:pPr>
    </w:p>
    <w:p w14:paraId="1CCCC356" w14:textId="77777777" w:rsidR="00CA578F" w:rsidRPr="00EA5FA7" w:rsidRDefault="00CA578F" w:rsidP="00CA578F">
      <w:pPr>
        <w:pStyle w:val="PL"/>
        <w:rPr>
          <w:noProof w:val="0"/>
        </w:rPr>
      </w:pPr>
      <w:r>
        <w:rPr>
          <w:noProof w:val="0"/>
        </w:rPr>
        <w:t>NumDLULSymbols</w:t>
      </w:r>
      <w:r w:rsidRPr="00EA5FA7">
        <w:rPr>
          <w:noProof w:val="0"/>
        </w:rPr>
        <w:t>-ExtIEs F1AP-PROTOCOL-EXTENSION ::= {</w:t>
      </w:r>
    </w:p>
    <w:p w14:paraId="766E7176" w14:textId="77777777" w:rsidR="00CA578F" w:rsidRPr="00EA5FA7" w:rsidRDefault="00CA578F" w:rsidP="00CA578F">
      <w:pPr>
        <w:pStyle w:val="PL"/>
        <w:rPr>
          <w:noProof w:val="0"/>
        </w:rPr>
      </w:pPr>
      <w:r w:rsidRPr="00EA5FA7">
        <w:rPr>
          <w:noProof w:val="0"/>
        </w:rPr>
        <w:tab/>
        <w:t>...</w:t>
      </w:r>
    </w:p>
    <w:p w14:paraId="0603B70E" w14:textId="77777777" w:rsidR="00CA578F" w:rsidRPr="00EA5FA7" w:rsidRDefault="00CA578F" w:rsidP="00CA578F">
      <w:pPr>
        <w:pStyle w:val="PL"/>
        <w:rPr>
          <w:noProof w:val="0"/>
        </w:rPr>
      </w:pPr>
      <w:r w:rsidRPr="00EA5FA7">
        <w:rPr>
          <w:noProof w:val="0"/>
        </w:rPr>
        <w:t>}</w:t>
      </w:r>
    </w:p>
    <w:p w14:paraId="579238E0" w14:textId="77777777" w:rsidR="00CA578F" w:rsidRPr="00EA5FA7" w:rsidRDefault="00CA578F" w:rsidP="00CA578F">
      <w:pPr>
        <w:pStyle w:val="PL"/>
        <w:rPr>
          <w:noProof w:val="0"/>
        </w:rPr>
      </w:pPr>
    </w:p>
    <w:p w14:paraId="1F9CCA56" w14:textId="77777777" w:rsidR="00CA578F" w:rsidRPr="00EA5FA7" w:rsidRDefault="00CA578F" w:rsidP="00CA578F">
      <w:pPr>
        <w:pStyle w:val="PL"/>
        <w:outlineLvl w:val="3"/>
        <w:rPr>
          <w:noProof w:val="0"/>
          <w:snapToGrid w:val="0"/>
        </w:rPr>
      </w:pPr>
      <w:r w:rsidRPr="00EA5FA7">
        <w:rPr>
          <w:noProof w:val="0"/>
          <w:snapToGrid w:val="0"/>
        </w:rPr>
        <w:t>-- O</w:t>
      </w:r>
    </w:p>
    <w:p w14:paraId="5D0AFA5D" w14:textId="77777777" w:rsidR="00CA578F" w:rsidRPr="00EA5FA7" w:rsidRDefault="00CA578F" w:rsidP="00CA578F">
      <w:pPr>
        <w:pStyle w:val="PL"/>
        <w:rPr>
          <w:noProof w:val="0"/>
        </w:rPr>
      </w:pPr>
    </w:p>
    <w:p w14:paraId="0933B9AD" w14:textId="77777777" w:rsidR="00CA578F" w:rsidRPr="00EA5FA7" w:rsidRDefault="00CA578F" w:rsidP="00CA578F">
      <w:pPr>
        <w:pStyle w:val="PL"/>
        <w:rPr>
          <w:noProof w:val="0"/>
        </w:rPr>
      </w:pPr>
      <w:r w:rsidRPr="00EA5FA7">
        <w:rPr>
          <w:noProof w:val="0"/>
        </w:rPr>
        <w:t>OffsetToPointA</w:t>
      </w:r>
      <w:r w:rsidRPr="00EA5FA7">
        <w:rPr>
          <w:noProof w:val="0"/>
        </w:rPr>
        <w:tab/>
        <w:t>::= INTEGER (0..2199,...)</w:t>
      </w:r>
    </w:p>
    <w:p w14:paraId="2066C6F0" w14:textId="77777777" w:rsidR="00CA578F" w:rsidRPr="00EA5FA7" w:rsidRDefault="00CA578F" w:rsidP="00CA578F">
      <w:pPr>
        <w:pStyle w:val="PL"/>
        <w:rPr>
          <w:noProof w:val="0"/>
        </w:rPr>
      </w:pPr>
    </w:p>
    <w:p w14:paraId="21EABBA8" w14:textId="77777777" w:rsidR="00CA578F" w:rsidRPr="00EA5FA7" w:rsidRDefault="00CA578F" w:rsidP="00CA578F">
      <w:pPr>
        <w:pStyle w:val="PL"/>
        <w:rPr>
          <w:noProof w:val="0"/>
        </w:rPr>
      </w:pPr>
    </w:p>
    <w:p w14:paraId="452DE709" w14:textId="77777777" w:rsidR="00CA578F" w:rsidRPr="00EA5FA7" w:rsidRDefault="00CA578F" w:rsidP="00CA578F">
      <w:pPr>
        <w:pStyle w:val="PL"/>
        <w:outlineLvl w:val="3"/>
        <w:rPr>
          <w:noProof w:val="0"/>
          <w:snapToGrid w:val="0"/>
        </w:rPr>
      </w:pPr>
      <w:r w:rsidRPr="00EA5FA7">
        <w:rPr>
          <w:noProof w:val="0"/>
          <w:snapToGrid w:val="0"/>
        </w:rPr>
        <w:t>-- P</w:t>
      </w:r>
    </w:p>
    <w:p w14:paraId="0D05174B" w14:textId="77777777" w:rsidR="00CA578F" w:rsidRPr="00EA5FA7" w:rsidRDefault="00CA578F" w:rsidP="00CA578F">
      <w:pPr>
        <w:pStyle w:val="PL"/>
        <w:rPr>
          <w:noProof w:val="0"/>
        </w:rPr>
      </w:pPr>
    </w:p>
    <w:p w14:paraId="175B559D" w14:textId="77777777" w:rsidR="00CA578F" w:rsidRPr="00EA5FA7" w:rsidRDefault="00CA578F" w:rsidP="00CA578F">
      <w:pPr>
        <w:pStyle w:val="PL"/>
        <w:rPr>
          <w:noProof w:val="0"/>
        </w:rPr>
      </w:pPr>
      <w:r w:rsidRPr="00EA5FA7">
        <w:rPr>
          <w:noProof w:val="0"/>
        </w:rPr>
        <w:t>PacketDelayBudget ::= INTEGER (0..</w:t>
      </w:r>
      <w:r w:rsidRPr="00EA5FA7">
        <w:t>1023, ...</w:t>
      </w:r>
      <w:r w:rsidRPr="00EA5FA7">
        <w:rPr>
          <w:noProof w:val="0"/>
        </w:rPr>
        <w:t xml:space="preserve">) </w:t>
      </w:r>
    </w:p>
    <w:p w14:paraId="25F038CF" w14:textId="77777777" w:rsidR="00CA578F" w:rsidRPr="00EA5FA7" w:rsidRDefault="00CA578F" w:rsidP="00CA578F">
      <w:pPr>
        <w:pStyle w:val="PL"/>
        <w:rPr>
          <w:noProof w:val="0"/>
        </w:rPr>
      </w:pPr>
    </w:p>
    <w:p w14:paraId="0BC02FB3" w14:textId="77777777" w:rsidR="00CA578F" w:rsidRPr="00EA5FA7" w:rsidRDefault="00CA578F" w:rsidP="00CA578F">
      <w:pPr>
        <w:pStyle w:val="PL"/>
        <w:rPr>
          <w:noProof w:val="0"/>
        </w:rPr>
      </w:pPr>
      <w:r w:rsidRPr="00EA5FA7">
        <w:rPr>
          <w:noProof w:val="0"/>
        </w:rPr>
        <w:t>PacketErrorRate ::= SEQUENCE {</w:t>
      </w:r>
    </w:p>
    <w:p w14:paraId="66F298FA" w14:textId="77777777" w:rsidR="00CA578F" w:rsidRPr="00EA5FA7" w:rsidRDefault="00CA578F" w:rsidP="00CA578F">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03E39C72" w14:textId="77777777" w:rsidR="00CA578F" w:rsidRPr="00EA5FA7" w:rsidRDefault="00CA578F" w:rsidP="00CA578F">
      <w:pPr>
        <w:pStyle w:val="PL"/>
        <w:rPr>
          <w:noProof w:val="0"/>
        </w:rPr>
      </w:pPr>
      <w:r w:rsidRPr="00EA5FA7">
        <w:rPr>
          <w:noProof w:val="0"/>
        </w:rPr>
        <w:tab/>
        <w:t>pER-Exponent</w:t>
      </w:r>
      <w:r w:rsidRPr="00EA5FA7">
        <w:rPr>
          <w:noProof w:val="0"/>
        </w:rPr>
        <w:tab/>
      </w:r>
      <w:r w:rsidRPr="00EA5FA7">
        <w:rPr>
          <w:noProof w:val="0"/>
        </w:rPr>
        <w:tab/>
        <w:t>PER-Exponent,</w:t>
      </w:r>
    </w:p>
    <w:p w14:paraId="4DF56AEC"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B13D1B3" w14:textId="77777777" w:rsidR="00CA578F" w:rsidRPr="00EA5FA7" w:rsidRDefault="00CA578F" w:rsidP="00CA578F">
      <w:pPr>
        <w:pStyle w:val="PL"/>
        <w:rPr>
          <w:noProof w:val="0"/>
        </w:rPr>
      </w:pPr>
      <w:r w:rsidRPr="00EA5FA7">
        <w:rPr>
          <w:noProof w:val="0"/>
        </w:rPr>
        <w:tab/>
        <w:t>...</w:t>
      </w:r>
    </w:p>
    <w:p w14:paraId="2260A46F" w14:textId="77777777" w:rsidR="00CA578F" w:rsidRPr="00EA5FA7" w:rsidRDefault="00CA578F" w:rsidP="00CA578F">
      <w:pPr>
        <w:pStyle w:val="PL"/>
        <w:rPr>
          <w:noProof w:val="0"/>
        </w:rPr>
      </w:pPr>
      <w:r w:rsidRPr="00EA5FA7">
        <w:rPr>
          <w:noProof w:val="0"/>
        </w:rPr>
        <w:t>}</w:t>
      </w:r>
    </w:p>
    <w:p w14:paraId="7090F915" w14:textId="77777777" w:rsidR="00CA578F" w:rsidRPr="00EA5FA7" w:rsidRDefault="00CA578F" w:rsidP="00CA578F">
      <w:pPr>
        <w:pStyle w:val="PL"/>
        <w:rPr>
          <w:noProof w:val="0"/>
        </w:rPr>
      </w:pPr>
    </w:p>
    <w:p w14:paraId="04B094C4" w14:textId="77777777" w:rsidR="00CA578F" w:rsidRPr="00EA5FA7" w:rsidRDefault="00CA578F" w:rsidP="00CA578F">
      <w:pPr>
        <w:pStyle w:val="PL"/>
        <w:rPr>
          <w:noProof w:val="0"/>
        </w:rPr>
      </w:pPr>
      <w:r w:rsidRPr="00EA5FA7">
        <w:rPr>
          <w:noProof w:val="0"/>
        </w:rPr>
        <w:t>PacketErrorRate-ExtIEs F1AP-PROTOCOL-EXTENSION ::= {</w:t>
      </w:r>
    </w:p>
    <w:p w14:paraId="0547D9AE" w14:textId="77777777" w:rsidR="00CA578F" w:rsidRPr="00EA5FA7" w:rsidRDefault="00CA578F" w:rsidP="00CA578F">
      <w:pPr>
        <w:pStyle w:val="PL"/>
        <w:rPr>
          <w:noProof w:val="0"/>
        </w:rPr>
      </w:pPr>
      <w:r w:rsidRPr="00EA5FA7">
        <w:rPr>
          <w:noProof w:val="0"/>
        </w:rPr>
        <w:tab/>
        <w:t>...</w:t>
      </w:r>
    </w:p>
    <w:p w14:paraId="30769DB6" w14:textId="77777777" w:rsidR="00CA578F" w:rsidRPr="00EA5FA7" w:rsidRDefault="00CA578F" w:rsidP="00CA578F">
      <w:pPr>
        <w:pStyle w:val="PL"/>
        <w:rPr>
          <w:noProof w:val="0"/>
        </w:rPr>
      </w:pPr>
      <w:r w:rsidRPr="00EA5FA7">
        <w:rPr>
          <w:noProof w:val="0"/>
        </w:rPr>
        <w:t>}</w:t>
      </w:r>
    </w:p>
    <w:p w14:paraId="518D1D1E" w14:textId="77777777" w:rsidR="00CA578F" w:rsidRPr="00EA5FA7" w:rsidRDefault="00CA578F" w:rsidP="00CA578F">
      <w:pPr>
        <w:pStyle w:val="PL"/>
        <w:rPr>
          <w:noProof w:val="0"/>
        </w:rPr>
      </w:pPr>
    </w:p>
    <w:p w14:paraId="2DA2E51C" w14:textId="77777777" w:rsidR="00CA578F" w:rsidRPr="00EA5FA7" w:rsidRDefault="00CA578F" w:rsidP="00CA578F">
      <w:pPr>
        <w:pStyle w:val="PL"/>
        <w:rPr>
          <w:noProof w:val="0"/>
        </w:rPr>
      </w:pPr>
      <w:r w:rsidRPr="00EA5FA7">
        <w:rPr>
          <w:noProof w:val="0"/>
        </w:rPr>
        <w:t>PER-Scalar ::= INTEGER (0..9, ...)</w:t>
      </w:r>
    </w:p>
    <w:p w14:paraId="5D3C3B83" w14:textId="77777777" w:rsidR="00CA578F" w:rsidRPr="00EA5FA7" w:rsidRDefault="00CA578F" w:rsidP="00CA578F">
      <w:pPr>
        <w:pStyle w:val="PL"/>
        <w:rPr>
          <w:noProof w:val="0"/>
        </w:rPr>
      </w:pPr>
      <w:r w:rsidRPr="00EA5FA7">
        <w:rPr>
          <w:noProof w:val="0"/>
        </w:rPr>
        <w:t>PER-Exponent ::= INTEGER (0..9, ...)</w:t>
      </w:r>
    </w:p>
    <w:p w14:paraId="6AC3F059" w14:textId="77777777" w:rsidR="00CA578F" w:rsidRPr="00EA5FA7" w:rsidRDefault="00CA578F" w:rsidP="00CA578F">
      <w:pPr>
        <w:pStyle w:val="PL"/>
        <w:rPr>
          <w:noProof w:val="0"/>
        </w:rPr>
      </w:pPr>
    </w:p>
    <w:p w14:paraId="79E8656A" w14:textId="77777777" w:rsidR="00CA578F" w:rsidRPr="00EA5FA7" w:rsidRDefault="00CA578F" w:rsidP="00CA578F">
      <w:pPr>
        <w:pStyle w:val="PL"/>
        <w:rPr>
          <w:noProof w:val="0"/>
        </w:rPr>
      </w:pPr>
      <w:r w:rsidRPr="00EA5FA7">
        <w:rPr>
          <w:noProof w:val="0"/>
        </w:rPr>
        <w:t>PagingCell-Item ::= SEQUENCE {</w:t>
      </w:r>
    </w:p>
    <w:p w14:paraId="6387809A" w14:textId="77777777" w:rsidR="00CA578F" w:rsidRPr="00EA5FA7" w:rsidRDefault="00CA578F" w:rsidP="00CA578F">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605D7FC4"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7DFB6AA6" w14:textId="77777777" w:rsidR="00CA578F" w:rsidRPr="00EA5FA7" w:rsidRDefault="00CA578F" w:rsidP="00CA578F">
      <w:pPr>
        <w:pStyle w:val="PL"/>
        <w:rPr>
          <w:noProof w:val="0"/>
        </w:rPr>
      </w:pPr>
      <w:r w:rsidRPr="00EA5FA7">
        <w:rPr>
          <w:noProof w:val="0"/>
        </w:rPr>
        <w:t>}</w:t>
      </w:r>
    </w:p>
    <w:p w14:paraId="31376A73" w14:textId="77777777" w:rsidR="00CA578F" w:rsidRPr="00EA5FA7" w:rsidRDefault="00CA578F" w:rsidP="00CA578F">
      <w:pPr>
        <w:pStyle w:val="PL"/>
        <w:rPr>
          <w:noProof w:val="0"/>
        </w:rPr>
      </w:pPr>
    </w:p>
    <w:p w14:paraId="35FB9944" w14:textId="77777777" w:rsidR="00CA578F" w:rsidRPr="00EA5FA7" w:rsidRDefault="00CA578F" w:rsidP="00CA578F">
      <w:pPr>
        <w:pStyle w:val="PL"/>
        <w:rPr>
          <w:noProof w:val="0"/>
        </w:rPr>
      </w:pPr>
      <w:r w:rsidRPr="00EA5FA7">
        <w:rPr>
          <w:noProof w:val="0"/>
        </w:rPr>
        <w:t xml:space="preserve">PagingCell-ItemExtIEs </w:t>
      </w:r>
      <w:r w:rsidRPr="00EA5FA7">
        <w:rPr>
          <w:noProof w:val="0"/>
        </w:rPr>
        <w:tab/>
        <w:t>F1AP-PROTOCOL-EXTENSION ::= {</w:t>
      </w:r>
    </w:p>
    <w:p w14:paraId="1033973A" w14:textId="77777777" w:rsidR="00CA578F" w:rsidRPr="00EA5FA7" w:rsidRDefault="00CA578F" w:rsidP="00CA578F">
      <w:pPr>
        <w:pStyle w:val="PL"/>
        <w:rPr>
          <w:noProof w:val="0"/>
        </w:rPr>
      </w:pPr>
      <w:r w:rsidRPr="00EA5FA7">
        <w:rPr>
          <w:noProof w:val="0"/>
        </w:rPr>
        <w:tab/>
        <w:t>...</w:t>
      </w:r>
    </w:p>
    <w:p w14:paraId="263D5786" w14:textId="77777777" w:rsidR="00CA578F" w:rsidRPr="00EA5FA7" w:rsidRDefault="00CA578F" w:rsidP="00CA578F">
      <w:pPr>
        <w:pStyle w:val="PL"/>
        <w:rPr>
          <w:noProof w:val="0"/>
        </w:rPr>
      </w:pPr>
      <w:r w:rsidRPr="00EA5FA7">
        <w:rPr>
          <w:noProof w:val="0"/>
        </w:rPr>
        <w:t>}</w:t>
      </w:r>
    </w:p>
    <w:p w14:paraId="1A538626" w14:textId="77777777" w:rsidR="00CA578F" w:rsidRPr="00EA5FA7" w:rsidRDefault="00CA578F" w:rsidP="00CA578F">
      <w:pPr>
        <w:pStyle w:val="PL"/>
        <w:rPr>
          <w:noProof w:val="0"/>
        </w:rPr>
      </w:pPr>
    </w:p>
    <w:p w14:paraId="114E2AD0" w14:textId="77777777" w:rsidR="00CA578F" w:rsidRPr="00EA5FA7" w:rsidRDefault="00CA578F" w:rsidP="00CA578F">
      <w:pPr>
        <w:pStyle w:val="PL"/>
        <w:rPr>
          <w:noProof w:val="0"/>
        </w:rPr>
      </w:pPr>
      <w:r w:rsidRPr="00EA5FA7">
        <w:rPr>
          <w:noProof w:val="0"/>
          <w:snapToGrid w:val="0"/>
        </w:rPr>
        <w:t xml:space="preserve">PagingDRX </w:t>
      </w:r>
      <w:r w:rsidRPr="00EA5FA7">
        <w:rPr>
          <w:noProof w:val="0"/>
        </w:rPr>
        <w:t>::= ENUMERATED {</w:t>
      </w:r>
    </w:p>
    <w:p w14:paraId="7ECD1A37" w14:textId="77777777" w:rsidR="00CA578F" w:rsidRPr="00EA5FA7" w:rsidRDefault="00CA578F" w:rsidP="00CA578F">
      <w:pPr>
        <w:pStyle w:val="PL"/>
        <w:rPr>
          <w:noProof w:val="0"/>
        </w:rPr>
      </w:pPr>
      <w:r w:rsidRPr="00EA5FA7">
        <w:rPr>
          <w:noProof w:val="0"/>
        </w:rPr>
        <w:tab/>
        <w:t>v32,</w:t>
      </w:r>
    </w:p>
    <w:p w14:paraId="1D73BA13" w14:textId="77777777" w:rsidR="00CA578F" w:rsidRPr="00EA5FA7" w:rsidRDefault="00CA578F" w:rsidP="00CA578F">
      <w:pPr>
        <w:pStyle w:val="PL"/>
        <w:rPr>
          <w:noProof w:val="0"/>
        </w:rPr>
      </w:pPr>
      <w:r w:rsidRPr="00EA5FA7">
        <w:rPr>
          <w:noProof w:val="0"/>
        </w:rPr>
        <w:tab/>
        <w:t>v64,</w:t>
      </w:r>
    </w:p>
    <w:p w14:paraId="7BB63BBF" w14:textId="77777777" w:rsidR="00CA578F" w:rsidRPr="00EA5FA7" w:rsidRDefault="00CA578F" w:rsidP="00CA578F">
      <w:pPr>
        <w:pStyle w:val="PL"/>
        <w:rPr>
          <w:noProof w:val="0"/>
        </w:rPr>
      </w:pPr>
      <w:r w:rsidRPr="00EA5FA7">
        <w:rPr>
          <w:noProof w:val="0"/>
        </w:rPr>
        <w:tab/>
        <w:t>v128,</w:t>
      </w:r>
    </w:p>
    <w:p w14:paraId="191F0E38" w14:textId="77777777" w:rsidR="00CA578F" w:rsidRPr="00EA5FA7" w:rsidRDefault="00CA578F" w:rsidP="00CA578F">
      <w:pPr>
        <w:pStyle w:val="PL"/>
        <w:rPr>
          <w:noProof w:val="0"/>
        </w:rPr>
      </w:pPr>
      <w:r w:rsidRPr="00EA5FA7">
        <w:rPr>
          <w:noProof w:val="0"/>
        </w:rPr>
        <w:tab/>
        <w:t>v256,</w:t>
      </w:r>
    </w:p>
    <w:p w14:paraId="57712953" w14:textId="77777777" w:rsidR="00CA578F" w:rsidRPr="00EA5FA7" w:rsidRDefault="00CA578F" w:rsidP="00CA578F">
      <w:pPr>
        <w:pStyle w:val="PL"/>
        <w:rPr>
          <w:noProof w:val="0"/>
        </w:rPr>
      </w:pPr>
      <w:r w:rsidRPr="00EA5FA7">
        <w:rPr>
          <w:noProof w:val="0"/>
        </w:rPr>
        <w:tab/>
        <w:t>...</w:t>
      </w:r>
    </w:p>
    <w:p w14:paraId="2B4B2AB9" w14:textId="77777777" w:rsidR="00CA578F" w:rsidRPr="00EA5FA7" w:rsidRDefault="00CA578F" w:rsidP="00CA578F">
      <w:pPr>
        <w:pStyle w:val="PL"/>
        <w:rPr>
          <w:noProof w:val="0"/>
        </w:rPr>
      </w:pPr>
      <w:r w:rsidRPr="00EA5FA7">
        <w:rPr>
          <w:noProof w:val="0"/>
        </w:rPr>
        <w:t>}</w:t>
      </w:r>
    </w:p>
    <w:p w14:paraId="7DB2BF50" w14:textId="77777777" w:rsidR="00CA578F" w:rsidRPr="00EA5FA7" w:rsidRDefault="00CA578F" w:rsidP="00CA578F">
      <w:pPr>
        <w:pStyle w:val="PL"/>
        <w:rPr>
          <w:noProof w:val="0"/>
        </w:rPr>
      </w:pPr>
    </w:p>
    <w:p w14:paraId="4D626489" w14:textId="77777777" w:rsidR="00CA578F" w:rsidRPr="00EA5FA7" w:rsidRDefault="00CA578F" w:rsidP="00CA578F">
      <w:pPr>
        <w:pStyle w:val="PL"/>
        <w:rPr>
          <w:noProof w:val="0"/>
        </w:rPr>
      </w:pPr>
      <w:r w:rsidRPr="00EA5FA7">
        <w:rPr>
          <w:noProof w:val="0"/>
        </w:rPr>
        <w:t>PagingIdentity ::=</w:t>
      </w:r>
      <w:r w:rsidRPr="00EA5FA7">
        <w:rPr>
          <w:noProof w:val="0"/>
        </w:rPr>
        <w:tab/>
        <w:t>CHOICE {</w:t>
      </w:r>
    </w:p>
    <w:p w14:paraId="52B7BB01" w14:textId="77777777" w:rsidR="00CA578F" w:rsidRPr="00EA5FA7" w:rsidRDefault="00CA578F" w:rsidP="00CA578F">
      <w:pPr>
        <w:pStyle w:val="PL"/>
        <w:rPr>
          <w:noProof w:val="0"/>
        </w:rPr>
      </w:pPr>
      <w:r w:rsidRPr="00EA5FA7">
        <w:rPr>
          <w:noProof w:val="0"/>
        </w:rPr>
        <w:tab/>
        <w:t>rANUEPagingIdentity</w:t>
      </w:r>
      <w:r w:rsidRPr="00EA5FA7">
        <w:rPr>
          <w:noProof w:val="0"/>
        </w:rPr>
        <w:tab/>
        <w:t>RANUEPagingIdentity,</w:t>
      </w:r>
    </w:p>
    <w:p w14:paraId="6D8DEA08" w14:textId="77777777" w:rsidR="00CA578F" w:rsidRPr="00EA5FA7" w:rsidRDefault="00CA578F" w:rsidP="00CA578F">
      <w:pPr>
        <w:pStyle w:val="PL"/>
        <w:rPr>
          <w:noProof w:val="0"/>
        </w:rPr>
      </w:pPr>
      <w:r w:rsidRPr="00EA5FA7">
        <w:rPr>
          <w:noProof w:val="0"/>
        </w:rPr>
        <w:tab/>
        <w:t>cNUEPagingIdentity</w:t>
      </w:r>
      <w:r w:rsidRPr="00EA5FA7">
        <w:rPr>
          <w:noProof w:val="0"/>
        </w:rPr>
        <w:tab/>
        <w:t xml:space="preserve">CNUEPagingIdentity, </w:t>
      </w:r>
    </w:p>
    <w:p w14:paraId="7858187C" w14:textId="77777777" w:rsidR="00CA578F" w:rsidRPr="00EA5FA7" w:rsidRDefault="00CA578F" w:rsidP="00CA57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6B03652" w14:textId="77777777" w:rsidR="00CA578F" w:rsidRPr="00EA5FA7" w:rsidRDefault="00CA578F" w:rsidP="00CA578F">
      <w:pPr>
        <w:pStyle w:val="PL"/>
        <w:rPr>
          <w:noProof w:val="0"/>
        </w:rPr>
      </w:pPr>
      <w:r w:rsidRPr="00EA5FA7">
        <w:rPr>
          <w:noProof w:val="0"/>
        </w:rPr>
        <w:t>}</w:t>
      </w:r>
    </w:p>
    <w:p w14:paraId="1120C993" w14:textId="77777777" w:rsidR="00CA578F" w:rsidRPr="00EA5FA7" w:rsidRDefault="00CA578F" w:rsidP="00CA578F">
      <w:pPr>
        <w:pStyle w:val="PL"/>
        <w:rPr>
          <w:noProof w:val="0"/>
        </w:rPr>
      </w:pPr>
    </w:p>
    <w:p w14:paraId="31E1C174" w14:textId="77777777" w:rsidR="00CA578F" w:rsidRPr="00EA5FA7" w:rsidRDefault="00CA578F" w:rsidP="00CA578F">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CC749B2" w14:textId="77777777" w:rsidR="00CA578F" w:rsidRPr="00EA5FA7" w:rsidRDefault="00CA578F" w:rsidP="00CA578F">
      <w:pPr>
        <w:pStyle w:val="PL"/>
        <w:rPr>
          <w:noProof w:val="0"/>
        </w:rPr>
      </w:pPr>
      <w:r w:rsidRPr="00EA5FA7">
        <w:rPr>
          <w:noProof w:val="0"/>
        </w:rPr>
        <w:tab/>
        <w:t>...</w:t>
      </w:r>
    </w:p>
    <w:p w14:paraId="4463013D" w14:textId="77777777" w:rsidR="00CA578F" w:rsidRPr="00EA5FA7" w:rsidRDefault="00CA578F" w:rsidP="00CA578F">
      <w:pPr>
        <w:pStyle w:val="PL"/>
        <w:rPr>
          <w:noProof w:val="0"/>
        </w:rPr>
      </w:pPr>
      <w:r w:rsidRPr="00EA5FA7">
        <w:rPr>
          <w:noProof w:val="0"/>
        </w:rPr>
        <w:t>}</w:t>
      </w:r>
    </w:p>
    <w:p w14:paraId="25335741" w14:textId="77777777" w:rsidR="00CA578F" w:rsidRPr="00EA5FA7" w:rsidRDefault="00CA578F" w:rsidP="00CA578F">
      <w:pPr>
        <w:pStyle w:val="PL"/>
        <w:rPr>
          <w:noProof w:val="0"/>
        </w:rPr>
      </w:pPr>
    </w:p>
    <w:p w14:paraId="3DA72723" w14:textId="77777777" w:rsidR="00CA578F" w:rsidRPr="00EA5FA7" w:rsidRDefault="00CA578F" w:rsidP="00CA578F">
      <w:pPr>
        <w:pStyle w:val="PL"/>
        <w:rPr>
          <w:noProof w:val="0"/>
        </w:rPr>
      </w:pPr>
      <w:r w:rsidRPr="00EA5FA7">
        <w:rPr>
          <w:noProof w:val="0"/>
        </w:rPr>
        <w:t>PagingOrigin ::= ENUMERATED { non-3gpp,</w:t>
      </w:r>
      <w:r w:rsidRPr="00EA5FA7">
        <w:rPr>
          <w:noProof w:val="0"/>
        </w:rPr>
        <w:tab/>
        <w:t>...}</w:t>
      </w:r>
    </w:p>
    <w:p w14:paraId="50955157" w14:textId="77777777" w:rsidR="00CA578F" w:rsidRPr="00EA5FA7" w:rsidRDefault="00CA578F" w:rsidP="00CA578F">
      <w:pPr>
        <w:pStyle w:val="PL"/>
        <w:rPr>
          <w:noProof w:val="0"/>
        </w:rPr>
      </w:pPr>
    </w:p>
    <w:p w14:paraId="0B5E5877" w14:textId="77777777" w:rsidR="00CA578F" w:rsidRPr="00EA5FA7" w:rsidRDefault="00CA578F" w:rsidP="00CA578F">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D748940" w14:textId="77777777" w:rsidR="00CA578F" w:rsidRPr="00EA5FA7" w:rsidRDefault="00CA578F" w:rsidP="00CA578F">
      <w:pPr>
        <w:pStyle w:val="PL"/>
      </w:pPr>
    </w:p>
    <w:p w14:paraId="3AC222AF" w14:textId="77777777" w:rsidR="00CA578F" w:rsidRPr="00EA5FA7" w:rsidRDefault="00CA578F" w:rsidP="00CA578F">
      <w:pPr>
        <w:pStyle w:val="PL"/>
      </w:pPr>
      <w:r w:rsidRPr="00EA5FA7">
        <w:t>PDCCH-BlindDetectionSCG ::= OCTET STRING</w:t>
      </w:r>
    </w:p>
    <w:p w14:paraId="44B96386" w14:textId="77777777" w:rsidR="00CA578F" w:rsidRPr="00EA5FA7" w:rsidRDefault="00CA578F" w:rsidP="00CA578F">
      <w:pPr>
        <w:pStyle w:val="PL"/>
      </w:pPr>
    </w:p>
    <w:p w14:paraId="172BDE41" w14:textId="77777777" w:rsidR="00CA578F" w:rsidRPr="00EA5FA7" w:rsidRDefault="00CA578F" w:rsidP="00CA578F">
      <w:pPr>
        <w:pStyle w:val="PL"/>
      </w:pPr>
      <w:r w:rsidRPr="00EA5FA7">
        <w:t>PDCP-SN ::= INTEGER (0..4095)</w:t>
      </w:r>
    </w:p>
    <w:p w14:paraId="08FA1D89" w14:textId="77777777" w:rsidR="00CA578F" w:rsidRPr="00EA5FA7" w:rsidRDefault="00CA578F" w:rsidP="00CA578F">
      <w:pPr>
        <w:pStyle w:val="PL"/>
      </w:pPr>
    </w:p>
    <w:p w14:paraId="7E4BD3E7" w14:textId="77777777" w:rsidR="00CA578F" w:rsidRPr="00EA5FA7" w:rsidRDefault="00CA578F" w:rsidP="00CA578F">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3E0D3B88" w14:textId="77777777" w:rsidR="00CA578F" w:rsidRPr="00EA5FA7" w:rsidRDefault="00CA578F" w:rsidP="00CA578F">
      <w:pPr>
        <w:pStyle w:val="PL"/>
        <w:rPr>
          <w:noProof w:val="0"/>
        </w:rPr>
      </w:pPr>
    </w:p>
    <w:p w14:paraId="1CB19891" w14:textId="77777777" w:rsidR="00CA578F" w:rsidRPr="00EA5FA7" w:rsidRDefault="00CA578F" w:rsidP="00CA578F">
      <w:pPr>
        <w:pStyle w:val="PL"/>
        <w:rPr>
          <w:noProof w:val="0"/>
        </w:rPr>
      </w:pPr>
      <w:r w:rsidRPr="00EA5FA7">
        <w:rPr>
          <w:noProof w:val="0"/>
        </w:rPr>
        <w:t>PDUSessionID ::= INTEGER (0..255)</w:t>
      </w:r>
    </w:p>
    <w:p w14:paraId="6436A314" w14:textId="77777777" w:rsidR="00CA578F" w:rsidRPr="00EA5FA7" w:rsidRDefault="00CA578F" w:rsidP="00CA578F">
      <w:pPr>
        <w:pStyle w:val="PL"/>
        <w:rPr>
          <w:noProof w:val="0"/>
        </w:rPr>
      </w:pPr>
    </w:p>
    <w:p w14:paraId="1F1B1D25" w14:textId="77777777" w:rsidR="00CA578F" w:rsidRPr="00EA5FA7" w:rsidRDefault="00CA578F" w:rsidP="00CA578F">
      <w:pPr>
        <w:pStyle w:val="PL"/>
        <w:rPr>
          <w:noProof w:val="0"/>
        </w:rPr>
      </w:pPr>
      <w:r w:rsidRPr="00EA5FA7">
        <w:rPr>
          <w:noProof w:val="0"/>
        </w:rPr>
        <w:t>Ph-InfoMCG  ::= OCTET STRING</w:t>
      </w:r>
    </w:p>
    <w:p w14:paraId="6E39D6FA" w14:textId="77777777" w:rsidR="00CA578F" w:rsidRPr="00EA5FA7" w:rsidRDefault="00CA578F" w:rsidP="00CA578F">
      <w:pPr>
        <w:pStyle w:val="PL"/>
        <w:rPr>
          <w:noProof w:val="0"/>
        </w:rPr>
      </w:pPr>
    </w:p>
    <w:p w14:paraId="3BF91A0D" w14:textId="77777777" w:rsidR="00CA578F" w:rsidRPr="00EA5FA7" w:rsidRDefault="00CA578F" w:rsidP="00CA578F">
      <w:pPr>
        <w:pStyle w:val="PL"/>
        <w:rPr>
          <w:noProof w:val="0"/>
        </w:rPr>
      </w:pPr>
      <w:r w:rsidRPr="00EA5FA7">
        <w:rPr>
          <w:noProof w:val="0"/>
        </w:rPr>
        <w:t>Ph-InfoSCG  ::= OCTET STRING</w:t>
      </w:r>
    </w:p>
    <w:p w14:paraId="5E69277B" w14:textId="77777777" w:rsidR="00CA578F" w:rsidRPr="00EA5FA7" w:rsidRDefault="00CA578F" w:rsidP="00CA578F">
      <w:pPr>
        <w:pStyle w:val="PL"/>
        <w:rPr>
          <w:noProof w:val="0"/>
        </w:rPr>
      </w:pPr>
    </w:p>
    <w:p w14:paraId="031C93D2" w14:textId="77777777" w:rsidR="00CA578F" w:rsidRPr="00EA5FA7" w:rsidRDefault="00CA578F" w:rsidP="00CA578F">
      <w:pPr>
        <w:pStyle w:val="PL"/>
        <w:rPr>
          <w:noProof w:val="0"/>
        </w:rPr>
      </w:pPr>
      <w:r w:rsidRPr="00EA5FA7">
        <w:rPr>
          <w:noProof w:val="0"/>
        </w:rPr>
        <w:t>PLMN-Identity ::= OCTET STRING (SIZE(3))</w:t>
      </w:r>
    </w:p>
    <w:p w14:paraId="7A5F959C" w14:textId="77777777" w:rsidR="00CA578F" w:rsidRPr="00EA5FA7" w:rsidRDefault="00CA578F" w:rsidP="00CA578F">
      <w:pPr>
        <w:pStyle w:val="PL"/>
        <w:rPr>
          <w:noProof w:val="0"/>
        </w:rPr>
      </w:pPr>
    </w:p>
    <w:p w14:paraId="3FFB75F7" w14:textId="77777777" w:rsidR="00CA578F" w:rsidRPr="00EA5FA7" w:rsidRDefault="00CA578F" w:rsidP="00CA578F">
      <w:pPr>
        <w:pStyle w:val="PL"/>
        <w:rPr>
          <w:noProof w:val="0"/>
        </w:rPr>
      </w:pPr>
      <w:r w:rsidRPr="00EA5FA7">
        <w:rPr>
          <w:noProof w:val="0"/>
        </w:rPr>
        <w:t>PortNumber ::= BIT STRING (SIZE (16))</w:t>
      </w:r>
    </w:p>
    <w:p w14:paraId="2CE94BB0" w14:textId="77777777" w:rsidR="00CA578F" w:rsidRPr="00EA5FA7" w:rsidRDefault="00CA578F" w:rsidP="00CA578F">
      <w:pPr>
        <w:pStyle w:val="PL"/>
        <w:rPr>
          <w:noProof w:val="0"/>
        </w:rPr>
      </w:pPr>
    </w:p>
    <w:p w14:paraId="0D09794E" w14:textId="77777777" w:rsidR="00CA578F" w:rsidRPr="00EA5FA7" w:rsidRDefault="00CA578F" w:rsidP="00CA578F">
      <w:pPr>
        <w:pStyle w:val="PL"/>
        <w:rPr>
          <w:noProof w:val="0"/>
        </w:rPr>
      </w:pPr>
      <w:r w:rsidRPr="00EA5FA7">
        <w:rPr>
          <w:noProof w:val="0"/>
        </w:rPr>
        <w:t>Pre-emptionCapability ::= ENUMERATED {</w:t>
      </w:r>
    </w:p>
    <w:p w14:paraId="3F7F5B0F" w14:textId="77777777" w:rsidR="00CA578F" w:rsidRPr="00EA5FA7" w:rsidRDefault="00CA578F" w:rsidP="00CA578F">
      <w:pPr>
        <w:pStyle w:val="PL"/>
        <w:rPr>
          <w:noProof w:val="0"/>
        </w:rPr>
      </w:pPr>
      <w:r w:rsidRPr="00EA5FA7">
        <w:rPr>
          <w:noProof w:val="0"/>
        </w:rPr>
        <w:tab/>
        <w:t>shall-not-trigger-pre-emption,</w:t>
      </w:r>
    </w:p>
    <w:p w14:paraId="13D5315C" w14:textId="77777777" w:rsidR="00CA578F" w:rsidRPr="00EA5FA7" w:rsidRDefault="00CA578F" w:rsidP="00CA578F">
      <w:pPr>
        <w:pStyle w:val="PL"/>
        <w:rPr>
          <w:noProof w:val="0"/>
        </w:rPr>
      </w:pPr>
      <w:r w:rsidRPr="00EA5FA7">
        <w:rPr>
          <w:noProof w:val="0"/>
        </w:rPr>
        <w:tab/>
        <w:t>may-trigger-pre-emption</w:t>
      </w:r>
    </w:p>
    <w:p w14:paraId="74D340E7" w14:textId="77777777" w:rsidR="00CA578F" w:rsidRPr="00EA5FA7" w:rsidRDefault="00CA578F" w:rsidP="00CA578F">
      <w:pPr>
        <w:pStyle w:val="PL"/>
        <w:rPr>
          <w:noProof w:val="0"/>
        </w:rPr>
      </w:pPr>
      <w:r w:rsidRPr="00EA5FA7">
        <w:rPr>
          <w:noProof w:val="0"/>
        </w:rPr>
        <w:t>}</w:t>
      </w:r>
    </w:p>
    <w:p w14:paraId="676DDDBE" w14:textId="77777777" w:rsidR="00CA578F" w:rsidRPr="00EA5FA7" w:rsidRDefault="00CA578F" w:rsidP="00CA578F">
      <w:pPr>
        <w:pStyle w:val="PL"/>
        <w:rPr>
          <w:noProof w:val="0"/>
        </w:rPr>
      </w:pPr>
    </w:p>
    <w:p w14:paraId="7CE0BDBA" w14:textId="77777777" w:rsidR="00CA578F" w:rsidRPr="00EA5FA7" w:rsidRDefault="00CA578F" w:rsidP="00CA578F">
      <w:pPr>
        <w:pStyle w:val="PL"/>
        <w:rPr>
          <w:noProof w:val="0"/>
        </w:rPr>
      </w:pPr>
      <w:r w:rsidRPr="00EA5FA7">
        <w:rPr>
          <w:noProof w:val="0"/>
        </w:rPr>
        <w:t>Pre-emptionVulnerability ::= ENUMERATED {</w:t>
      </w:r>
    </w:p>
    <w:p w14:paraId="54DB8480" w14:textId="77777777" w:rsidR="00CA578F" w:rsidRPr="00EA5FA7" w:rsidRDefault="00CA578F" w:rsidP="00CA578F">
      <w:pPr>
        <w:pStyle w:val="PL"/>
        <w:rPr>
          <w:noProof w:val="0"/>
        </w:rPr>
      </w:pPr>
      <w:r w:rsidRPr="00EA5FA7">
        <w:rPr>
          <w:noProof w:val="0"/>
        </w:rPr>
        <w:tab/>
        <w:t>not-pre-emptable,</w:t>
      </w:r>
    </w:p>
    <w:p w14:paraId="04770D20" w14:textId="77777777" w:rsidR="00CA578F" w:rsidRPr="00EA5FA7" w:rsidRDefault="00CA578F" w:rsidP="00CA578F">
      <w:pPr>
        <w:pStyle w:val="PL"/>
        <w:rPr>
          <w:noProof w:val="0"/>
        </w:rPr>
      </w:pPr>
      <w:r w:rsidRPr="00EA5FA7">
        <w:rPr>
          <w:noProof w:val="0"/>
        </w:rPr>
        <w:tab/>
        <w:t>pre-emptable</w:t>
      </w:r>
    </w:p>
    <w:p w14:paraId="663F4A4E" w14:textId="77777777" w:rsidR="00CA578F" w:rsidRPr="00EA5FA7" w:rsidRDefault="00CA578F" w:rsidP="00CA578F">
      <w:pPr>
        <w:pStyle w:val="PL"/>
        <w:rPr>
          <w:noProof w:val="0"/>
        </w:rPr>
      </w:pPr>
      <w:r w:rsidRPr="00EA5FA7">
        <w:rPr>
          <w:noProof w:val="0"/>
        </w:rPr>
        <w:t>}</w:t>
      </w:r>
    </w:p>
    <w:p w14:paraId="25128FB1" w14:textId="77777777" w:rsidR="00CA578F" w:rsidRPr="00EA5FA7" w:rsidRDefault="00CA578F" w:rsidP="00CA578F">
      <w:pPr>
        <w:pStyle w:val="PL"/>
        <w:rPr>
          <w:noProof w:val="0"/>
        </w:rPr>
      </w:pPr>
    </w:p>
    <w:p w14:paraId="541F4EB8" w14:textId="77777777" w:rsidR="00CA578F" w:rsidRPr="00EA5FA7" w:rsidRDefault="00CA578F" w:rsidP="00CA578F">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501BC561" w14:textId="77777777" w:rsidR="00CA578F" w:rsidRPr="00EA5FA7" w:rsidRDefault="00CA578F" w:rsidP="00CA578F">
      <w:pPr>
        <w:pStyle w:val="PL"/>
        <w:rPr>
          <w:noProof w:val="0"/>
        </w:rPr>
      </w:pPr>
    </w:p>
    <w:p w14:paraId="54700097" w14:textId="77777777" w:rsidR="00CA578F" w:rsidRPr="00EA5FA7" w:rsidRDefault="00CA578F" w:rsidP="00CA578F">
      <w:pPr>
        <w:pStyle w:val="PL"/>
        <w:rPr>
          <w:noProof w:val="0"/>
        </w:rPr>
      </w:pPr>
      <w:r w:rsidRPr="00EA5FA7">
        <w:rPr>
          <w:noProof w:val="0"/>
        </w:rPr>
        <w:t>ProtectedEUTRAResourceIndication</w:t>
      </w:r>
      <w:r w:rsidRPr="00EA5FA7">
        <w:rPr>
          <w:noProof w:val="0"/>
        </w:rPr>
        <w:tab/>
      </w:r>
      <w:r w:rsidRPr="00EA5FA7">
        <w:rPr>
          <w:noProof w:val="0"/>
        </w:rPr>
        <w:tab/>
        <w:t>::= OCTET STRING</w:t>
      </w:r>
    </w:p>
    <w:p w14:paraId="67D37F57" w14:textId="77777777" w:rsidR="00CA578F" w:rsidRPr="00EA5FA7" w:rsidRDefault="00CA578F" w:rsidP="00CA578F">
      <w:pPr>
        <w:pStyle w:val="PL"/>
        <w:rPr>
          <w:noProof w:val="0"/>
        </w:rPr>
      </w:pPr>
    </w:p>
    <w:p w14:paraId="37C90852" w14:textId="77777777" w:rsidR="00CA578F" w:rsidRPr="00EA5FA7" w:rsidRDefault="00CA578F" w:rsidP="00CA578F">
      <w:pPr>
        <w:pStyle w:val="PL"/>
        <w:rPr>
          <w:noProof w:val="0"/>
        </w:rPr>
      </w:pPr>
      <w:r w:rsidRPr="00EA5FA7">
        <w:rPr>
          <w:noProof w:val="0"/>
        </w:rPr>
        <w:t>Protected-EUTRA-Resources-Item ::= SEQUENCE {</w:t>
      </w:r>
    </w:p>
    <w:p w14:paraId="3650F1DB" w14:textId="77777777" w:rsidR="00CA578F" w:rsidRPr="00EA5FA7" w:rsidRDefault="00CA578F" w:rsidP="00CA578F">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A5B1DA6" w14:textId="77777777" w:rsidR="00CA578F" w:rsidRPr="00EA5FA7" w:rsidRDefault="00CA578F" w:rsidP="00CA578F">
      <w:pPr>
        <w:pStyle w:val="PL"/>
        <w:rPr>
          <w:noProof w:val="0"/>
        </w:rPr>
      </w:pPr>
      <w:r w:rsidRPr="00EA5FA7">
        <w:rPr>
          <w:noProof w:val="0"/>
        </w:rPr>
        <w:tab/>
        <w:t>eUTRACells-List</w:t>
      </w:r>
      <w:r w:rsidRPr="00EA5FA7">
        <w:rPr>
          <w:noProof w:val="0"/>
        </w:rPr>
        <w:tab/>
      </w:r>
      <w:r w:rsidRPr="00EA5FA7">
        <w:rPr>
          <w:noProof w:val="0"/>
        </w:rPr>
        <w:tab/>
        <w:t>EUTRACells-List,</w:t>
      </w:r>
    </w:p>
    <w:p w14:paraId="748D40E5"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69FF77FE" w14:textId="77777777" w:rsidR="00CA578F" w:rsidRPr="00EA5FA7" w:rsidRDefault="00CA578F" w:rsidP="00CA578F">
      <w:pPr>
        <w:pStyle w:val="PL"/>
        <w:rPr>
          <w:noProof w:val="0"/>
        </w:rPr>
      </w:pPr>
      <w:r w:rsidRPr="00EA5FA7">
        <w:rPr>
          <w:noProof w:val="0"/>
        </w:rPr>
        <w:t>}</w:t>
      </w:r>
    </w:p>
    <w:p w14:paraId="08AB2D35" w14:textId="77777777" w:rsidR="00CA578F" w:rsidRPr="00EA5FA7" w:rsidRDefault="00CA578F" w:rsidP="00CA578F">
      <w:pPr>
        <w:pStyle w:val="PL"/>
        <w:rPr>
          <w:noProof w:val="0"/>
        </w:rPr>
      </w:pPr>
    </w:p>
    <w:p w14:paraId="29F20D3E" w14:textId="77777777" w:rsidR="00CA578F" w:rsidRPr="00EA5FA7" w:rsidRDefault="00CA578F" w:rsidP="00CA578F">
      <w:pPr>
        <w:pStyle w:val="PL"/>
        <w:rPr>
          <w:noProof w:val="0"/>
        </w:rPr>
      </w:pPr>
      <w:r w:rsidRPr="00EA5FA7">
        <w:rPr>
          <w:noProof w:val="0"/>
        </w:rPr>
        <w:t xml:space="preserve">Protected-EUTRA-Resources-ItemExtIEs </w:t>
      </w:r>
      <w:r w:rsidRPr="00EA5FA7">
        <w:rPr>
          <w:noProof w:val="0"/>
        </w:rPr>
        <w:tab/>
        <w:t>F1AP-PROTOCOL-EXTENSION ::= {</w:t>
      </w:r>
    </w:p>
    <w:p w14:paraId="45F2C5D6" w14:textId="77777777" w:rsidR="00CA578F" w:rsidRPr="00EA5FA7" w:rsidRDefault="00CA578F" w:rsidP="00CA578F">
      <w:pPr>
        <w:pStyle w:val="PL"/>
        <w:rPr>
          <w:noProof w:val="0"/>
        </w:rPr>
      </w:pPr>
      <w:r w:rsidRPr="00EA5FA7">
        <w:rPr>
          <w:noProof w:val="0"/>
        </w:rPr>
        <w:tab/>
        <w:t>...</w:t>
      </w:r>
    </w:p>
    <w:p w14:paraId="0D9C7312" w14:textId="77777777" w:rsidR="00CA578F" w:rsidRPr="00EA5FA7" w:rsidRDefault="00CA578F" w:rsidP="00CA578F">
      <w:pPr>
        <w:pStyle w:val="PL"/>
        <w:rPr>
          <w:noProof w:val="0"/>
        </w:rPr>
      </w:pPr>
      <w:r w:rsidRPr="00EA5FA7">
        <w:rPr>
          <w:noProof w:val="0"/>
        </w:rPr>
        <w:t>}</w:t>
      </w:r>
    </w:p>
    <w:p w14:paraId="45F7223A" w14:textId="77777777" w:rsidR="00CA578F" w:rsidRPr="00EA5FA7" w:rsidRDefault="00CA578F" w:rsidP="00CA578F">
      <w:pPr>
        <w:pStyle w:val="PL"/>
        <w:rPr>
          <w:noProof w:val="0"/>
        </w:rPr>
      </w:pPr>
    </w:p>
    <w:p w14:paraId="34E8D6C0" w14:textId="77777777" w:rsidR="00CA578F" w:rsidRPr="00EA5FA7" w:rsidRDefault="00CA578F" w:rsidP="00CA578F">
      <w:pPr>
        <w:pStyle w:val="PL"/>
        <w:rPr>
          <w:rFonts w:eastAsia="SimSun"/>
        </w:rPr>
      </w:pPr>
      <w:r w:rsidRPr="00EA5FA7">
        <w:rPr>
          <w:rFonts w:eastAsia="SimSun"/>
        </w:rPr>
        <w:t>Potential-SpCell-Item ::= SEQUENCE {</w:t>
      </w:r>
    </w:p>
    <w:p w14:paraId="638348C2" w14:textId="77777777" w:rsidR="00CA578F" w:rsidRPr="00EA5FA7" w:rsidRDefault="00CA578F" w:rsidP="00CA578F">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E8B1F7B"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7A4385D3" w14:textId="77777777" w:rsidR="00CA578F" w:rsidRPr="00EA5FA7" w:rsidRDefault="00CA578F" w:rsidP="00CA578F">
      <w:pPr>
        <w:pStyle w:val="PL"/>
        <w:rPr>
          <w:rFonts w:eastAsia="SimSun"/>
        </w:rPr>
      </w:pPr>
      <w:r w:rsidRPr="00EA5FA7">
        <w:rPr>
          <w:rFonts w:eastAsia="SimSun"/>
        </w:rPr>
        <w:tab/>
        <w:t>...</w:t>
      </w:r>
    </w:p>
    <w:p w14:paraId="0B71EF2F" w14:textId="77777777" w:rsidR="00CA578F" w:rsidRPr="00EA5FA7" w:rsidRDefault="00CA578F" w:rsidP="00CA578F">
      <w:pPr>
        <w:pStyle w:val="PL"/>
        <w:rPr>
          <w:rFonts w:eastAsia="SimSun"/>
        </w:rPr>
      </w:pPr>
      <w:r w:rsidRPr="00EA5FA7">
        <w:rPr>
          <w:rFonts w:eastAsia="SimSun"/>
        </w:rPr>
        <w:t>}</w:t>
      </w:r>
    </w:p>
    <w:p w14:paraId="2CF1978C" w14:textId="77777777" w:rsidR="00CA578F" w:rsidRPr="00EA5FA7" w:rsidRDefault="00CA578F" w:rsidP="00CA578F">
      <w:pPr>
        <w:pStyle w:val="PL"/>
        <w:rPr>
          <w:rFonts w:eastAsia="SimSun"/>
        </w:rPr>
      </w:pPr>
    </w:p>
    <w:p w14:paraId="4B4F958C" w14:textId="77777777" w:rsidR="00CA578F" w:rsidRPr="00EA5FA7" w:rsidRDefault="00CA578F" w:rsidP="00CA578F">
      <w:pPr>
        <w:pStyle w:val="PL"/>
        <w:rPr>
          <w:rFonts w:eastAsia="SimSun"/>
        </w:rPr>
      </w:pPr>
      <w:r w:rsidRPr="00EA5FA7">
        <w:rPr>
          <w:rFonts w:eastAsia="SimSun"/>
        </w:rPr>
        <w:t xml:space="preserve">Potential-SpCell-ItemExtIEs </w:t>
      </w:r>
      <w:r w:rsidRPr="00EA5FA7">
        <w:rPr>
          <w:rFonts w:eastAsia="SimSun"/>
        </w:rPr>
        <w:tab/>
        <w:t>F1AP-PROTOCOL-EXTENSION ::= {</w:t>
      </w:r>
    </w:p>
    <w:p w14:paraId="472904D5" w14:textId="77777777" w:rsidR="00CA578F" w:rsidRPr="00EA5FA7" w:rsidRDefault="00CA578F" w:rsidP="00CA578F">
      <w:pPr>
        <w:pStyle w:val="PL"/>
        <w:rPr>
          <w:rFonts w:eastAsia="SimSun"/>
        </w:rPr>
      </w:pPr>
      <w:r w:rsidRPr="00EA5FA7">
        <w:rPr>
          <w:rFonts w:eastAsia="SimSun"/>
        </w:rPr>
        <w:tab/>
        <w:t>...</w:t>
      </w:r>
    </w:p>
    <w:p w14:paraId="0BAB4B94" w14:textId="77777777" w:rsidR="00CA578F" w:rsidRPr="00EA5FA7" w:rsidRDefault="00CA578F" w:rsidP="00CA578F">
      <w:pPr>
        <w:pStyle w:val="PL"/>
        <w:rPr>
          <w:rFonts w:eastAsia="SimSun"/>
        </w:rPr>
      </w:pPr>
      <w:r w:rsidRPr="00EA5FA7">
        <w:rPr>
          <w:rFonts w:eastAsia="SimSun"/>
        </w:rPr>
        <w:t>}</w:t>
      </w:r>
    </w:p>
    <w:p w14:paraId="457F2B55" w14:textId="77777777" w:rsidR="00CA578F" w:rsidRPr="00EA5FA7" w:rsidRDefault="00CA578F" w:rsidP="00CA578F">
      <w:pPr>
        <w:pStyle w:val="PL"/>
        <w:rPr>
          <w:noProof w:val="0"/>
        </w:rPr>
      </w:pPr>
    </w:p>
    <w:p w14:paraId="3AAE290E" w14:textId="77777777" w:rsidR="00CA578F" w:rsidRPr="00EA5FA7" w:rsidRDefault="00CA578F" w:rsidP="00CA578F">
      <w:pPr>
        <w:pStyle w:val="PL"/>
        <w:rPr>
          <w:noProof w:val="0"/>
        </w:rPr>
      </w:pPr>
      <w:r w:rsidRPr="00EA5FA7">
        <w:rPr>
          <w:noProof w:val="0"/>
        </w:rPr>
        <w:t>PWS-Failed-NR-CGI-Item ::= SEQUENCE {</w:t>
      </w:r>
    </w:p>
    <w:p w14:paraId="4669DB5F" w14:textId="77777777" w:rsidR="00CA578F" w:rsidRPr="00EA5FA7" w:rsidRDefault="00CA578F" w:rsidP="00CA578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611AAD2" w14:textId="77777777" w:rsidR="00CA578F" w:rsidRPr="00EA5FA7" w:rsidRDefault="00CA578F" w:rsidP="00CA578F">
      <w:pPr>
        <w:pStyle w:val="PL"/>
        <w:rPr>
          <w:noProof w:val="0"/>
        </w:rPr>
      </w:pPr>
      <w:r w:rsidRPr="00EA5FA7">
        <w:rPr>
          <w:noProof w:val="0"/>
        </w:rPr>
        <w:tab/>
        <w:t>numberOfBroadcasts</w:t>
      </w:r>
      <w:r w:rsidRPr="00EA5FA7">
        <w:rPr>
          <w:noProof w:val="0"/>
        </w:rPr>
        <w:tab/>
        <w:t>NumberOfBroadcasts,</w:t>
      </w:r>
    </w:p>
    <w:p w14:paraId="4ED315ED"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12FD048F" w14:textId="77777777" w:rsidR="00CA578F" w:rsidRPr="00EA5FA7" w:rsidRDefault="00CA578F" w:rsidP="00CA578F">
      <w:pPr>
        <w:pStyle w:val="PL"/>
        <w:rPr>
          <w:noProof w:val="0"/>
        </w:rPr>
      </w:pPr>
      <w:r w:rsidRPr="00EA5FA7">
        <w:rPr>
          <w:noProof w:val="0"/>
        </w:rPr>
        <w:tab/>
        <w:t>...</w:t>
      </w:r>
    </w:p>
    <w:p w14:paraId="0FA4A52A" w14:textId="77777777" w:rsidR="00CA578F" w:rsidRPr="00EA5FA7" w:rsidRDefault="00CA578F" w:rsidP="00CA578F">
      <w:pPr>
        <w:pStyle w:val="PL"/>
        <w:rPr>
          <w:noProof w:val="0"/>
        </w:rPr>
      </w:pPr>
      <w:r w:rsidRPr="00EA5FA7">
        <w:rPr>
          <w:noProof w:val="0"/>
        </w:rPr>
        <w:t>}</w:t>
      </w:r>
    </w:p>
    <w:p w14:paraId="3A60ED1D" w14:textId="77777777" w:rsidR="00CA578F" w:rsidRPr="00EA5FA7" w:rsidRDefault="00CA578F" w:rsidP="00CA578F">
      <w:pPr>
        <w:pStyle w:val="PL"/>
        <w:rPr>
          <w:noProof w:val="0"/>
        </w:rPr>
      </w:pPr>
    </w:p>
    <w:p w14:paraId="3375357F" w14:textId="77777777" w:rsidR="00CA578F" w:rsidRPr="00EA5FA7" w:rsidRDefault="00CA578F" w:rsidP="00CA578F">
      <w:pPr>
        <w:pStyle w:val="PL"/>
        <w:rPr>
          <w:noProof w:val="0"/>
        </w:rPr>
      </w:pPr>
      <w:r w:rsidRPr="00EA5FA7">
        <w:rPr>
          <w:noProof w:val="0"/>
        </w:rPr>
        <w:t xml:space="preserve">PWS-Failed-NR-CGI-ItemExtIEs </w:t>
      </w:r>
      <w:r w:rsidRPr="00EA5FA7">
        <w:rPr>
          <w:noProof w:val="0"/>
        </w:rPr>
        <w:tab/>
        <w:t>F1AP-PROTOCOL-EXTENSION ::= {</w:t>
      </w:r>
    </w:p>
    <w:p w14:paraId="32921950" w14:textId="77777777" w:rsidR="00CA578F" w:rsidRPr="00EA5FA7" w:rsidRDefault="00CA578F" w:rsidP="00CA578F">
      <w:pPr>
        <w:pStyle w:val="PL"/>
        <w:rPr>
          <w:noProof w:val="0"/>
        </w:rPr>
      </w:pPr>
      <w:r w:rsidRPr="00EA5FA7">
        <w:rPr>
          <w:noProof w:val="0"/>
        </w:rPr>
        <w:tab/>
        <w:t>...</w:t>
      </w:r>
    </w:p>
    <w:p w14:paraId="29E1D32D" w14:textId="77777777" w:rsidR="00CA578F" w:rsidRPr="00EA5FA7" w:rsidRDefault="00CA578F" w:rsidP="00CA578F">
      <w:pPr>
        <w:pStyle w:val="PL"/>
        <w:rPr>
          <w:noProof w:val="0"/>
        </w:rPr>
      </w:pPr>
      <w:r w:rsidRPr="00EA5FA7">
        <w:rPr>
          <w:noProof w:val="0"/>
        </w:rPr>
        <w:t>}</w:t>
      </w:r>
    </w:p>
    <w:p w14:paraId="576F3944" w14:textId="77777777" w:rsidR="00CA578F" w:rsidRPr="00EA5FA7" w:rsidRDefault="00CA578F" w:rsidP="00CA578F">
      <w:pPr>
        <w:pStyle w:val="PL"/>
        <w:rPr>
          <w:noProof w:val="0"/>
        </w:rPr>
      </w:pPr>
    </w:p>
    <w:p w14:paraId="60F4D053" w14:textId="77777777" w:rsidR="00CA578F" w:rsidRPr="00EA5FA7" w:rsidRDefault="00CA578F" w:rsidP="00CA578F">
      <w:pPr>
        <w:pStyle w:val="PL"/>
        <w:rPr>
          <w:noProof w:val="0"/>
        </w:rPr>
      </w:pPr>
      <w:r w:rsidRPr="00EA5FA7">
        <w:rPr>
          <w:noProof w:val="0"/>
        </w:rPr>
        <w:t>PWSSystemInformation ::= SEQUENCE {</w:t>
      </w:r>
    </w:p>
    <w:p w14:paraId="2AE8EC33" w14:textId="77777777" w:rsidR="00CA578F" w:rsidRPr="00EA5FA7" w:rsidRDefault="00CA578F" w:rsidP="00CA578F">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4BA3785" w14:textId="77777777" w:rsidR="00CA578F" w:rsidRPr="00EA5FA7" w:rsidRDefault="00CA578F" w:rsidP="00CA578F">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36F0BEBC"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4CD20ED5" w14:textId="77777777" w:rsidR="00CA578F" w:rsidRPr="00EA5FA7" w:rsidRDefault="00CA578F" w:rsidP="00CA578F">
      <w:pPr>
        <w:pStyle w:val="PL"/>
        <w:rPr>
          <w:noProof w:val="0"/>
        </w:rPr>
      </w:pPr>
      <w:r w:rsidRPr="00EA5FA7">
        <w:rPr>
          <w:noProof w:val="0"/>
        </w:rPr>
        <w:tab/>
        <w:t>...</w:t>
      </w:r>
    </w:p>
    <w:p w14:paraId="318FE7BB" w14:textId="77777777" w:rsidR="00CA578F" w:rsidRPr="00EA5FA7" w:rsidRDefault="00CA578F" w:rsidP="00CA578F">
      <w:pPr>
        <w:pStyle w:val="PL"/>
        <w:rPr>
          <w:noProof w:val="0"/>
        </w:rPr>
      </w:pPr>
      <w:r w:rsidRPr="00EA5FA7">
        <w:rPr>
          <w:noProof w:val="0"/>
        </w:rPr>
        <w:t>}</w:t>
      </w:r>
    </w:p>
    <w:p w14:paraId="78B9CF6A" w14:textId="77777777" w:rsidR="00CA578F" w:rsidRPr="00EA5FA7" w:rsidRDefault="00CA578F" w:rsidP="00CA578F">
      <w:pPr>
        <w:pStyle w:val="PL"/>
        <w:rPr>
          <w:noProof w:val="0"/>
        </w:rPr>
      </w:pPr>
    </w:p>
    <w:p w14:paraId="0B571796" w14:textId="77777777" w:rsidR="00CA578F" w:rsidRPr="00EA5FA7" w:rsidRDefault="00CA578F" w:rsidP="00CA578F">
      <w:pPr>
        <w:pStyle w:val="PL"/>
        <w:rPr>
          <w:noProof w:val="0"/>
        </w:rPr>
      </w:pPr>
      <w:r w:rsidRPr="00EA5FA7">
        <w:rPr>
          <w:noProof w:val="0"/>
        </w:rPr>
        <w:t xml:space="preserve">PWSSystemInformationExtIEs </w:t>
      </w:r>
      <w:r w:rsidRPr="00EA5FA7">
        <w:rPr>
          <w:noProof w:val="0"/>
        </w:rPr>
        <w:tab/>
        <w:t>F1AP-PROTOCOL-EXTENSION ::= {</w:t>
      </w:r>
    </w:p>
    <w:p w14:paraId="2730958F" w14:textId="77777777" w:rsidR="00CA578F" w:rsidRPr="00EA5FA7" w:rsidRDefault="00CA578F" w:rsidP="00CA578F">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DE64E0B" w14:textId="77777777" w:rsidR="00CA578F" w:rsidRPr="00EA5FA7" w:rsidRDefault="00CA578F" w:rsidP="00CA578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574CAD39" w14:textId="77777777" w:rsidR="00CA578F" w:rsidRPr="00EA5FA7" w:rsidRDefault="00CA578F" w:rsidP="00CA578F">
      <w:pPr>
        <w:pStyle w:val="PL"/>
        <w:rPr>
          <w:noProof w:val="0"/>
        </w:rPr>
      </w:pPr>
      <w:r w:rsidRPr="00EA5FA7">
        <w:rPr>
          <w:noProof w:val="0"/>
        </w:rPr>
        <w:tab/>
        <w:t>...</w:t>
      </w:r>
    </w:p>
    <w:p w14:paraId="339E4A82" w14:textId="77777777" w:rsidR="00CA578F" w:rsidRPr="00EA5FA7" w:rsidRDefault="00CA578F" w:rsidP="00CA578F">
      <w:pPr>
        <w:pStyle w:val="PL"/>
        <w:rPr>
          <w:noProof w:val="0"/>
        </w:rPr>
      </w:pPr>
      <w:r w:rsidRPr="00EA5FA7">
        <w:rPr>
          <w:noProof w:val="0"/>
        </w:rPr>
        <w:t>}</w:t>
      </w:r>
    </w:p>
    <w:p w14:paraId="5A9D3F28" w14:textId="77777777" w:rsidR="00CA578F" w:rsidRPr="00EA5FA7" w:rsidRDefault="00CA578F" w:rsidP="00CA578F">
      <w:pPr>
        <w:pStyle w:val="PL"/>
        <w:rPr>
          <w:noProof w:val="0"/>
        </w:rPr>
      </w:pPr>
    </w:p>
    <w:p w14:paraId="5D8CCAE1" w14:textId="77777777" w:rsidR="00CA578F" w:rsidRPr="00EA5FA7" w:rsidRDefault="00CA578F" w:rsidP="00CA578F">
      <w:pPr>
        <w:pStyle w:val="PL"/>
        <w:rPr>
          <w:noProof w:val="0"/>
        </w:rPr>
      </w:pPr>
    </w:p>
    <w:p w14:paraId="7D500269" w14:textId="77777777" w:rsidR="00CA578F" w:rsidRPr="00EA5FA7" w:rsidRDefault="00CA578F" w:rsidP="00CA578F">
      <w:pPr>
        <w:pStyle w:val="PL"/>
        <w:outlineLvl w:val="3"/>
        <w:rPr>
          <w:noProof w:val="0"/>
          <w:snapToGrid w:val="0"/>
        </w:rPr>
      </w:pPr>
      <w:r w:rsidRPr="00EA5FA7">
        <w:rPr>
          <w:noProof w:val="0"/>
          <w:snapToGrid w:val="0"/>
        </w:rPr>
        <w:t>-- Q</w:t>
      </w:r>
    </w:p>
    <w:p w14:paraId="01796CD6" w14:textId="77777777" w:rsidR="00CA578F" w:rsidRPr="00EA5FA7" w:rsidRDefault="00CA578F" w:rsidP="00CA578F">
      <w:pPr>
        <w:pStyle w:val="PL"/>
        <w:rPr>
          <w:noProof w:val="0"/>
        </w:rPr>
      </w:pPr>
    </w:p>
    <w:p w14:paraId="2A50F66E" w14:textId="77777777" w:rsidR="00CA578F" w:rsidRPr="00EA5FA7" w:rsidRDefault="00CA578F" w:rsidP="00CA578F">
      <w:pPr>
        <w:pStyle w:val="PL"/>
        <w:rPr>
          <w:noProof w:val="0"/>
        </w:rPr>
      </w:pPr>
      <w:r w:rsidRPr="00EA5FA7">
        <w:rPr>
          <w:noProof w:val="0"/>
        </w:rPr>
        <w:t>QCI ::= INTEGER (0..255)</w:t>
      </w:r>
    </w:p>
    <w:p w14:paraId="7F0AA5A3" w14:textId="77777777" w:rsidR="00CA578F" w:rsidRPr="00EA5FA7" w:rsidRDefault="00CA578F" w:rsidP="00CA578F">
      <w:pPr>
        <w:pStyle w:val="PL"/>
        <w:rPr>
          <w:noProof w:val="0"/>
        </w:rPr>
      </w:pPr>
    </w:p>
    <w:p w14:paraId="56815516" w14:textId="77777777" w:rsidR="00CA578F" w:rsidRPr="00EA5FA7" w:rsidRDefault="00CA578F" w:rsidP="00CA578F">
      <w:pPr>
        <w:pStyle w:val="PL"/>
        <w:rPr>
          <w:noProof w:val="0"/>
        </w:rPr>
      </w:pPr>
      <w:r w:rsidRPr="00EA5FA7">
        <w:rPr>
          <w:noProof w:val="0"/>
        </w:rPr>
        <w:t>QoS-Characteristics ::= CHOICE {</w:t>
      </w:r>
    </w:p>
    <w:p w14:paraId="3AAA20C2" w14:textId="77777777" w:rsidR="00CA578F" w:rsidRPr="00EA5FA7" w:rsidRDefault="00CA578F" w:rsidP="00CA578F">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2BB77E4E" w14:textId="77777777" w:rsidR="00CA578F" w:rsidRPr="00EA5FA7" w:rsidRDefault="00CA578F" w:rsidP="00CA578F">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39754948" w14:textId="77777777" w:rsidR="00CA578F" w:rsidRPr="00EA5FA7" w:rsidRDefault="00CA578F" w:rsidP="00CA57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63892BEA" w14:textId="77777777" w:rsidR="00CA578F" w:rsidRPr="00EA5FA7" w:rsidRDefault="00CA578F" w:rsidP="00CA578F">
      <w:pPr>
        <w:pStyle w:val="PL"/>
        <w:rPr>
          <w:noProof w:val="0"/>
        </w:rPr>
      </w:pPr>
      <w:r w:rsidRPr="00EA5FA7">
        <w:rPr>
          <w:noProof w:val="0"/>
        </w:rPr>
        <w:t>}</w:t>
      </w:r>
    </w:p>
    <w:p w14:paraId="2066AB44" w14:textId="77777777" w:rsidR="00CA578F" w:rsidRPr="00EA5FA7" w:rsidRDefault="00CA578F" w:rsidP="00CA578F">
      <w:pPr>
        <w:pStyle w:val="PL"/>
        <w:rPr>
          <w:noProof w:val="0"/>
        </w:rPr>
      </w:pPr>
    </w:p>
    <w:p w14:paraId="1DC521D4" w14:textId="77777777" w:rsidR="00CA578F" w:rsidRPr="00EA5FA7" w:rsidRDefault="00CA578F" w:rsidP="00CA578F">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2EAF787D" w14:textId="77777777" w:rsidR="00CA578F" w:rsidRPr="00EA5FA7" w:rsidRDefault="00CA578F" w:rsidP="00CA578F">
      <w:pPr>
        <w:pStyle w:val="PL"/>
        <w:rPr>
          <w:noProof w:val="0"/>
        </w:rPr>
      </w:pPr>
      <w:r w:rsidRPr="00EA5FA7">
        <w:rPr>
          <w:noProof w:val="0"/>
        </w:rPr>
        <w:tab/>
        <w:t>...</w:t>
      </w:r>
    </w:p>
    <w:p w14:paraId="1CAE2F46" w14:textId="77777777" w:rsidR="00CA578F" w:rsidRPr="00EA5FA7" w:rsidRDefault="00CA578F" w:rsidP="00CA578F">
      <w:pPr>
        <w:pStyle w:val="PL"/>
        <w:rPr>
          <w:noProof w:val="0"/>
        </w:rPr>
      </w:pPr>
      <w:r w:rsidRPr="00EA5FA7">
        <w:rPr>
          <w:noProof w:val="0"/>
        </w:rPr>
        <w:lastRenderedPageBreak/>
        <w:t>}</w:t>
      </w:r>
    </w:p>
    <w:p w14:paraId="61585E6E" w14:textId="77777777" w:rsidR="00CA578F" w:rsidRPr="00EA5FA7" w:rsidRDefault="00CA578F" w:rsidP="00CA578F">
      <w:pPr>
        <w:pStyle w:val="PL"/>
        <w:rPr>
          <w:noProof w:val="0"/>
        </w:rPr>
      </w:pPr>
    </w:p>
    <w:p w14:paraId="162B7F2D" w14:textId="77777777" w:rsidR="00CA578F" w:rsidRPr="00EA5FA7" w:rsidRDefault="00CA578F" w:rsidP="00CA578F">
      <w:pPr>
        <w:pStyle w:val="PL"/>
        <w:rPr>
          <w:noProof w:val="0"/>
        </w:rPr>
      </w:pPr>
      <w:r w:rsidRPr="00EA5FA7">
        <w:rPr>
          <w:noProof w:val="0"/>
        </w:rPr>
        <w:t xml:space="preserve">QoSFlowIdentifier ::= INTEGER (0..63) </w:t>
      </w:r>
    </w:p>
    <w:p w14:paraId="1DBA9354" w14:textId="77777777" w:rsidR="00CA578F" w:rsidRPr="00EA5FA7" w:rsidRDefault="00CA578F" w:rsidP="00CA578F">
      <w:pPr>
        <w:pStyle w:val="PL"/>
        <w:rPr>
          <w:noProof w:val="0"/>
        </w:rPr>
      </w:pPr>
    </w:p>
    <w:p w14:paraId="19B2B6EA" w14:textId="77777777" w:rsidR="00CA578F" w:rsidRPr="00EA5FA7" w:rsidRDefault="00CA578F" w:rsidP="00CA578F">
      <w:pPr>
        <w:pStyle w:val="PL"/>
        <w:rPr>
          <w:noProof w:val="0"/>
        </w:rPr>
      </w:pPr>
      <w:r w:rsidRPr="00EA5FA7">
        <w:rPr>
          <w:noProof w:val="0"/>
        </w:rPr>
        <w:t>QoSFlowLevelQoSParameters</w:t>
      </w:r>
      <w:r w:rsidRPr="00EA5FA7">
        <w:rPr>
          <w:noProof w:val="0"/>
        </w:rPr>
        <w:tab/>
        <w:t>::= SEQUENCE {</w:t>
      </w:r>
    </w:p>
    <w:p w14:paraId="781FE7BA" w14:textId="77777777" w:rsidR="00CA578F" w:rsidRPr="00EA5FA7" w:rsidRDefault="00CA578F" w:rsidP="00CA578F">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7B09B7AA" w14:textId="77777777" w:rsidR="00CA578F" w:rsidRPr="00EA5FA7" w:rsidRDefault="00CA578F" w:rsidP="00CA578F">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3ED7E094" w14:textId="77777777" w:rsidR="00CA578F" w:rsidRPr="00EA5FA7" w:rsidRDefault="00CA578F" w:rsidP="00CA578F">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7ACF764A" w14:textId="77777777" w:rsidR="00CA578F" w:rsidRPr="00EA5FA7" w:rsidRDefault="00CA578F" w:rsidP="00CA578F">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3F9DDA3"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23B8674C" w14:textId="77777777" w:rsidR="00CA578F" w:rsidRPr="00EA5FA7" w:rsidRDefault="00CA578F" w:rsidP="00CA578F">
      <w:pPr>
        <w:pStyle w:val="PL"/>
        <w:rPr>
          <w:noProof w:val="0"/>
        </w:rPr>
      </w:pPr>
      <w:r w:rsidRPr="00EA5FA7">
        <w:rPr>
          <w:noProof w:val="0"/>
        </w:rPr>
        <w:t>}</w:t>
      </w:r>
    </w:p>
    <w:p w14:paraId="745F811C" w14:textId="77777777" w:rsidR="00CA578F" w:rsidRPr="00EA5FA7" w:rsidRDefault="00CA578F" w:rsidP="00CA578F">
      <w:pPr>
        <w:pStyle w:val="PL"/>
        <w:rPr>
          <w:noProof w:val="0"/>
        </w:rPr>
      </w:pPr>
    </w:p>
    <w:p w14:paraId="0EE8F959" w14:textId="77777777" w:rsidR="00CA578F" w:rsidRPr="00EA5FA7" w:rsidRDefault="00CA578F" w:rsidP="00CA578F">
      <w:pPr>
        <w:pStyle w:val="PL"/>
        <w:rPr>
          <w:noProof w:val="0"/>
        </w:rPr>
      </w:pPr>
      <w:r w:rsidRPr="00EA5FA7">
        <w:rPr>
          <w:noProof w:val="0"/>
        </w:rPr>
        <w:t xml:space="preserve">QoSFlowLevelQoSParameters-ExtIEs </w:t>
      </w:r>
      <w:r w:rsidRPr="00EA5FA7">
        <w:rPr>
          <w:noProof w:val="0"/>
        </w:rPr>
        <w:tab/>
        <w:t>F1AP-PROTOCOL-EXTENSION ::= {</w:t>
      </w:r>
    </w:p>
    <w:p w14:paraId="1AB28DA5" w14:textId="77777777" w:rsidR="00CA578F" w:rsidRPr="00EA5FA7" w:rsidRDefault="00CA578F" w:rsidP="00CA578F">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4EF0C344" w14:textId="77777777" w:rsidR="00CA578F" w:rsidRDefault="00CA578F" w:rsidP="00CA578F">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14:paraId="057FD6C2" w14:textId="77777777" w:rsidR="00CA578F" w:rsidRPr="00EA5FA7" w:rsidRDefault="00CA578F" w:rsidP="00CA578F">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145E75CB" w14:textId="77777777" w:rsidR="00CA578F" w:rsidRPr="00EA5FA7" w:rsidRDefault="00CA578F" w:rsidP="00CA578F">
      <w:pPr>
        <w:pStyle w:val="PL"/>
        <w:rPr>
          <w:noProof w:val="0"/>
        </w:rPr>
      </w:pPr>
      <w:r w:rsidRPr="00EA5FA7">
        <w:rPr>
          <w:noProof w:val="0"/>
        </w:rPr>
        <w:tab/>
        <w:t>...</w:t>
      </w:r>
    </w:p>
    <w:p w14:paraId="06D9B1C2" w14:textId="77777777" w:rsidR="00CA578F" w:rsidRPr="00EA5FA7" w:rsidRDefault="00CA578F" w:rsidP="00CA578F">
      <w:pPr>
        <w:pStyle w:val="PL"/>
        <w:rPr>
          <w:noProof w:val="0"/>
        </w:rPr>
      </w:pPr>
      <w:r w:rsidRPr="00EA5FA7">
        <w:rPr>
          <w:noProof w:val="0"/>
        </w:rPr>
        <w:t>}</w:t>
      </w:r>
    </w:p>
    <w:p w14:paraId="68851E1D" w14:textId="77777777" w:rsidR="00CA578F" w:rsidRPr="00EA5FA7" w:rsidRDefault="00CA578F" w:rsidP="00CA578F">
      <w:pPr>
        <w:pStyle w:val="PL"/>
        <w:rPr>
          <w:noProof w:val="0"/>
        </w:rPr>
      </w:pPr>
    </w:p>
    <w:p w14:paraId="55E1390B" w14:textId="77777777" w:rsidR="00CA578F" w:rsidRPr="00EA5FA7" w:rsidRDefault="00CA578F" w:rsidP="00CA578F">
      <w:pPr>
        <w:pStyle w:val="PL"/>
        <w:rPr>
          <w:noProof w:val="0"/>
        </w:rPr>
      </w:pPr>
      <w:r w:rsidRPr="00EA5FA7">
        <w:rPr>
          <w:noProof w:val="0"/>
        </w:rPr>
        <w:t>QoSFlowMappingIndication ::= ENUMERATED {ul,dl,...}</w:t>
      </w:r>
    </w:p>
    <w:p w14:paraId="3C563429" w14:textId="77777777" w:rsidR="00CA578F" w:rsidRPr="00EA5FA7" w:rsidRDefault="00CA578F" w:rsidP="00CA578F">
      <w:pPr>
        <w:pStyle w:val="PL"/>
        <w:rPr>
          <w:noProof w:val="0"/>
        </w:rPr>
      </w:pPr>
    </w:p>
    <w:p w14:paraId="521BE894" w14:textId="77777777" w:rsidR="00CA578F" w:rsidRPr="00EA5FA7" w:rsidRDefault="00CA578F" w:rsidP="00CA578F">
      <w:pPr>
        <w:pStyle w:val="PL"/>
        <w:rPr>
          <w:noProof w:val="0"/>
        </w:rPr>
      </w:pPr>
      <w:r w:rsidRPr="00EA5FA7">
        <w:rPr>
          <w:noProof w:val="0"/>
        </w:rPr>
        <w:t>QoSInformation</w:t>
      </w:r>
      <w:r w:rsidRPr="00EA5FA7">
        <w:rPr>
          <w:noProof w:val="0"/>
        </w:rPr>
        <w:tab/>
        <w:t>::=</w:t>
      </w:r>
      <w:r w:rsidRPr="00EA5FA7">
        <w:rPr>
          <w:noProof w:val="0"/>
        </w:rPr>
        <w:tab/>
        <w:t>CHOICE {</w:t>
      </w:r>
    </w:p>
    <w:p w14:paraId="13B64DE2" w14:textId="77777777" w:rsidR="00CA578F" w:rsidRPr="00EA5FA7" w:rsidRDefault="00CA578F" w:rsidP="00CA578F">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53D6A1F4" w14:textId="77777777" w:rsidR="00CA578F" w:rsidRPr="00EA5FA7" w:rsidRDefault="00CA578F" w:rsidP="00CA57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C0FF916" w14:textId="77777777" w:rsidR="00CA578F" w:rsidRPr="00EA5FA7" w:rsidRDefault="00CA578F" w:rsidP="00CA578F">
      <w:pPr>
        <w:pStyle w:val="PL"/>
        <w:rPr>
          <w:noProof w:val="0"/>
        </w:rPr>
      </w:pPr>
      <w:r w:rsidRPr="00EA5FA7">
        <w:rPr>
          <w:noProof w:val="0"/>
        </w:rPr>
        <w:t>}</w:t>
      </w:r>
    </w:p>
    <w:p w14:paraId="3BD3ACF7" w14:textId="77777777" w:rsidR="00CA578F" w:rsidRPr="00EA5FA7" w:rsidRDefault="00CA578F" w:rsidP="00CA578F">
      <w:pPr>
        <w:pStyle w:val="PL"/>
        <w:rPr>
          <w:noProof w:val="0"/>
        </w:rPr>
      </w:pPr>
    </w:p>
    <w:p w14:paraId="429F4FD4" w14:textId="77777777" w:rsidR="00CA578F" w:rsidRPr="00EA5FA7" w:rsidRDefault="00CA578F" w:rsidP="00CA578F">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74C65885" w14:textId="77777777" w:rsidR="00CA578F" w:rsidRPr="00EA5FA7" w:rsidRDefault="00CA578F" w:rsidP="00CA578F">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83EE4B8" w14:textId="77777777" w:rsidR="00CA578F" w:rsidRPr="00EA5FA7" w:rsidRDefault="00CA578F" w:rsidP="00CA578F">
      <w:pPr>
        <w:pStyle w:val="PL"/>
        <w:rPr>
          <w:noProof w:val="0"/>
        </w:rPr>
      </w:pPr>
      <w:r w:rsidRPr="00EA5FA7">
        <w:rPr>
          <w:noProof w:val="0"/>
        </w:rPr>
        <w:tab/>
        <w:t>...</w:t>
      </w:r>
    </w:p>
    <w:p w14:paraId="1FD9512B" w14:textId="77777777" w:rsidR="00CA578F" w:rsidRPr="00EA5FA7" w:rsidRDefault="00CA578F" w:rsidP="00CA578F">
      <w:pPr>
        <w:pStyle w:val="PL"/>
        <w:rPr>
          <w:noProof w:val="0"/>
        </w:rPr>
      </w:pPr>
      <w:r w:rsidRPr="00EA5FA7">
        <w:rPr>
          <w:noProof w:val="0"/>
        </w:rPr>
        <w:t>}</w:t>
      </w:r>
    </w:p>
    <w:p w14:paraId="6F0BAEDE" w14:textId="77777777" w:rsidR="00CA578F" w:rsidRDefault="00CA578F" w:rsidP="00CA578F">
      <w:pPr>
        <w:pStyle w:val="PL"/>
        <w:rPr>
          <w:noProof w:val="0"/>
        </w:rPr>
      </w:pPr>
    </w:p>
    <w:p w14:paraId="2E406918" w14:textId="77777777" w:rsidR="00CA578F" w:rsidRDefault="00CA578F" w:rsidP="00CA578F">
      <w:pPr>
        <w:pStyle w:val="PL"/>
        <w:rPr>
          <w:noProof w:val="0"/>
        </w:rPr>
      </w:pPr>
      <w:r w:rsidRPr="00E756CD">
        <w:rPr>
          <w:noProof w:val="0"/>
        </w:rPr>
        <w:t>QosMonitoringRequest ::= ENUMERATED {ul, dl, both}</w:t>
      </w:r>
    </w:p>
    <w:p w14:paraId="780C8DAA" w14:textId="77777777" w:rsidR="00CA578F" w:rsidRPr="00EA5FA7" w:rsidRDefault="00CA578F" w:rsidP="00CA578F">
      <w:pPr>
        <w:pStyle w:val="PL"/>
        <w:rPr>
          <w:noProof w:val="0"/>
        </w:rPr>
      </w:pPr>
    </w:p>
    <w:p w14:paraId="14A3ABB2" w14:textId="77777777" w:rsidR="00CA578F" w:rsidRDefault="00CA578F" w:rsidP="00CA578F">
      <w:pPr>
        <w:pStyle w:val="PL"/>
        <w:outlineLvl w:val="3"/>
        <w:rPr>
          <w:ins w:id="3083" w:author="Author"/>
          <w:noProof w:val="0"/>
          <w:snapToGrid w:val="0"/>
        </w:rPr>
      </w:pPr>
      <w:r w:rsidRPr="00EA5FA7">
        <w:rPr>
          <w:noProof w:val="0"/>
          <w:snapToGrid w:val="0"/>
        </w:rPr>
        <w:t>-- R</w:t>
      </w:r>
    </w:p>
    <w:p w14:paraId="65FE85BB" w14:textId="77777777" w:rsidR="00CA578F" w:rsidRDefault="00CA578F" w:rsidP="00CA578F">
      <w:pPr>
        <w:pStyle w:val="PL"/>
        <w:rPr>
          <w:ins w:id="3084" w:author="Author"/>
          <w:rFonts w:eastAsia="SimSun"/>
        </w:rPr>
      </w:pPr>
      <w:bookmarkStart w:id="3085" w:name="OLE_LINK120"/>
    </w:p>
    <w:p w14:paraId="705D4E5E" w14:textId="77777777" w:rsidR="00CA578F" w:rsidRPr="00EA5FA7" w:rsidRDefault="00CA578F" w:rsidP="00CA578F">
      <w:pPr>
        <w:pStyle w:val="PL"/>
        <w:rPr>
          <w:ins w:id="3086" w:author="Author"/>
          <w:noProof w:val="0"/>
        </w:rPr>
      </w:pPr>
      <w:ins w:id="3087" w:author="Author">
        <w:r>
          <w:rPr>
            <w:snapToGrid w:val="0"/>
          </w:rPr>
          <w:t>RACHReportContainer</w:t>
        </w:r>
        <w:r w:rsidRPr="00EA5FA7">
          <w:rPr>
            <w:noProof w:val="0"/>
          </w:rPr>
          <w:t>::= OCTET STRING</w:t>
        </w:r>
      </w:ins>
    </w:p>
    <w:p w14:paraId="46945A85" w14:textId="77777777" w:rsidR="00CA578F" w:rsidRDefault="00CA578F" w:rsidP="00CA578F">
      <w:pPr>
        <w:pStyle w:val="PL"/>
        <w:rPr>
          <w:ins w:id="3088" w:author="Author"/>
          <w:lang w:eastAsia="ja-JP"/>
        </w:rPr>
      </w:pPr>
    </w:p>
    <w:p w14:paraId="44616939" w14:textId="77777777" w:rsidR="00CA578F" w:rsidRDefault="00CA578F" w:rsidP="00CA578F">
      <w:pPr>
        <w:pStyle w:val="PL"/>
        <w:rPr>
          <w:ins w:id="3089" w:author="Author"/>
          <w:noProof w:val="0"/>
          <w:snapToGrid w:val="0"/>
        </w:rPr>
      </w:pPr>
      <w:ins w:id="3090" w:author="Author">
        <w:r>
          <w:rPr>
            <w:lang w:eastAsia="ja-JP"/>
          </w:rPr>
          <w:t>RACHReportInfo</w:t>
        </w:r>
        <w:r w:rsidRPr="00234137">
          <w:rPr>
            <w:noProof w:val="0"/>
            <w:snapToGrid w:val="0"/>
          </w:rPr>
          <w:t>rmation</w:t>
        </w:r>
        <w:bookmarkEnd w:id="3085"/>
        <w:r>
          <w:rPr>
            <w:noProof w:val="0"/>
            <w:snapToGrid w:val="0"/>
          </w:rPr>
          <w:t>List</w:t>
        </w:r>
        <w:r>
          <w:rPr>
            <w:noProof w:val="0"/>
            <w:snapToGrid w:val="0"/>
          </w:rPr>
          <w:tab/>
        </w:r>
        <w:r w:rsidRPr="00234137">
          <w:rPr>
            <w:noProof w:val="0"/>
            <w:snapToGrid w:val="0"/>
          </w:rPr>
          <w:t xml:space="preserve">::= SEQUENCE (SIZE(1.. maxnoofRACHReports)) OF </w:t>
        </w:r>
        <w:bookmarkStart w:id="3091" w:name="OLE_LINK119"/>
        <w:r>
          <w:rPr>
            <w:noProof w:val="0"/>
            <w:snapToGrid w:val="0"/>
          </w:rPr>
          <w:t>RACHReportInformation</w:t>
        </w:r>
        <w:r w:rsidRPr="00234137">
          <w:rPr>
            <w:noProof w:val="0"/>
            <w:snapToGrid w:val="0"/>
          </w:rPr>
          <w:t>Item</w:t>
        </w:r>
        <w:bookmarkEnd w:id="3091"/>
      </w:ins>
    </w:p>
    <w:p w14:paraId="680E7F6E" w14:textId="77777777" w:rsidR="00CA578F" w:rsidRDefault="00CA578F" w:rsidP="00CA578F">
      <w:pPr>
        <w:pStyle w:val="PL"/>
        <w:rPr>
          <w:ins w:id="3092" w:author="Author"/>
          <w:snapToGrid w:val="0"/>
        </w:rPr>
      </w:pPr>
    </w:p>
    <w:p w14:paraId="0F3B82FE" w14:textId="77777777" w:rsidR="00CA578F" w:rsidRPr="00E0207D" w:rsidRDefault="00CA578F" w:rsidP="00CA578F">
      <w:pPr>
        <w:pStyle w:val="PL"/>
        <w:rPr>
          <w:ins w:id="3093" w:author="Author"/>
          <w:noProof w:val="0"/>
          <w:snapToGrid w:val="0"/>
        </w:rPr>
      </w:pPr>
      <w:bookmarkStart w:id="3094" w:name="OLE_LINK121"/>
      <w:ins w:id="3095" w:author="Author">
        <w:r>
          <w:rPr>
            <w:noProof w:val="0"/>
            <w:snapToGrid w:val="0"/>
          </w:rPr>
          <w:t>RACHReportInformationItem</w:t>
        </w:r>
        <w:bookmarkEnd w:id="3094"/>
        <w:r w:rsidRPr="00E0207D">
          <w:rPr>
            <w:noProof w:val="0"/>
            <w:snapToGrid w:val="0"/>
          </w:rPr>
          <w:tab/>
          <w:t>::= SEQUENCE {</w:t>
        </w:r>
      </w:ins>
    </w:p>
    <w:p w14:paraId="791D108E" w14:textId="77777777" w:rsidR="00CA578F" w:rsidRPr="00E0207D" w:rsidRDefault="00CA578F" w:rsidP="00CA578F">
      <w:pPr>
        <w:pStyle w:val="PL"/>
        <w:rPr>
          <w:ins w:id="3096" w:author="Author"/>
          <w:noProof w:val="0"/>
          <w:snapToGrid w:val="0"/>
        </w:rPr>
      </w:pPr>
      <w:ins w:id="3097" w:author="Author">
        <w:r w:rsidRPr="00E0207D">
          <w:rPr>
            <w:noProof w:val="0"/>
            <w:snapToGrid w:val="0"/>
          </w:rPr>
          <w:tab/>
        </w:r>
        <w:r>
          <w:rPr>
            <w:noProof w:val="0"/>
            <w:snapToGrid w:val="0"/>
          </w:rPr>
          <w:t>rACHReportContainer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3098" w:name="OLE_LINK10"/>
        <w:r>
          <w:rPr>
            <w:snapToGrid w:val="0"/>
          </w:rPr>
          <w:t>RACHReportContainer</w:t>
        </w:r>
        <w:bookmarkEnd w:id="3098"/>
        <w:r>
          <w:rPr>
            <w:snapToGrid w:val="0"/>
          </w:rPr>
          <w:t>,</w:t>
        </w:r>
      </w:ins>
    </w:p>
    <w:p w14:paraId="6B10FFF5" w14:textId="77777777" w:rsidR="00CA578F" w:rsidRPr="00E0207D" w:rsidRDefault="00CA578F" w:rsidP="00CA578F">
      <w:pPr>
        <w:pStyle w:val="PL"/>
        <w:rPr>
          <w:ins w:id="3099" w:author="Author"/>
          <w:noProof w:val="0"/>
          <w:snapToGrid w:val="0"/>
        </w:rPr>
      </w:pPr>
      <w:ins w:id="3100"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RACHReportInformationItem</w:t>
        </w:r>
        <w:r w:rsidRPr="00E0207D">
          <w:rPr>
            <w:noProof w:val="0"/>
            <w:snapToGrid w:val="0"/>
          </w:rPr>
          <w:t>-ExtIEs} }</w:t>
        </w:r>
        <w:r w:rsidRPr="00E0207D">
          <w:rPr>
            <w:noProof w:val="0"/>
            <w:snapToGrid w:val="0"/>
          </w:rPr>
          <w:tab/>
          <w:t>OPTIONAL,</w:t>
        </w:r>
      </w:ins>
    </w:p>
    <w:p w14:paraId="06385B42" w14:textId="77777777" w:rsidR="00CA578F" w:rsidRPr="00E0207D" w:rsidRDefault="00CA578F" w:rsidP="00CA578F">
      <w:pPr>
        <w:pStyle w:val="PL"/>
        <w:rPr>
          <w:ins w:id="3101" w:author="Author"/>
          <w:noProof w:val="0"/>
          <w:snapToGrid w:val="0"/>
        </w:rPr>
      </w:pPr>
      <w:ins w:id="3102" w:author="Author">
        <w:r w:rsidRPr="00E0207D">
          <w:rPr>
            <w:noProof w:val="0"/>
            <w:snapToGrid w:val="0"/>
          </w:rPr>
          <w:tab/>
          <w:t>...</w:t>
        </w:r>
      </w:ins>
    </w:p>
    <w:p w14:paraId="3B11B331" w14:textId="77777777" w:rsidR="00CA578F" w:rsidRDefault="00CA578F" w:rsidP="00CA578F">
      <w:pPr>
        <w:pStyle w:val="PL"/>
        <w:rPr>
          <w:ins w:id="3103" w:author="Author"/>
          <w:noProof w:val="0"/>
          <w:snapToGrid w:val="0"/>
        </w:rPr>
      </w:pPr>
      <w:ins w:id="3104" w:author="Author">
        <w:r w:rsidRPr="00E0207D">
          <w:rPr>
            <w:noProof w:val="0"/>
            <w:snapToGrid w:val="0"/>
          </w:rPr>
          <w:t>}</w:t>
        </w:r>
      </w:ins>
    </w:p>
    <w:p w14:paraId="31142BD4" w14:textId="77777777" w:rsidR="00CA578F" w:rsidRPr="00234137" w:rsidRDefault="00CA578F" w:rsidP="00CA578F">
      <w:pPr>
        <w:pStyle w:val="PL"/>
        <w:rPr>
          <w:ins w:id="3105" w:author="Author"/>
          <w:snapToGrid w:val="0"/>
        </w:rPr>
      </w:pPr>
    </w:p>
    <w:p w14:paraId="6DE2335D" w14:textId="77777777" w:rsidR="00CA578F" w:rsidRPr="00EA5FA7" w:rsidRDefault="00CA578F" w:rsidP="00CA578F">
      <w:pPr>
        <w:pStyle w:val="PL"/>
        <w:rPr>
          <w:ins w:id="3106" w:author="Author"/>
          <w:noProof w:val="0"/>
        </w:rPr>
      </w:pPr>
      <w:ins w:id="3107" w:author="Author">
        <w:r>
          <w:rPr>
            <w:noProof w:val="0"/>
            <w:snapToGrid w:val="0"/>
          </w:rPr>
          <w:t>RACHReportInformationItem</w:t>
        </w:r>
        <w:r w:rsidRPr="00E0207D">
          <w:rPr>
            <w:noProof w:val="0"/>
            <w:snapToGrid w:val="0"/>
          </w:rPr>
          <w:t>-ExtIEs</w:t>
        </w:r>
        <w:r w:rsidRPr="00EA5FA7">
          <w:rPr>
            <w:noProof w:val="0"/>
          </w:rPr>
          <w:t xml:space="preserve"> </w:t>
        </w:r>
        <w:r w:rsidRPr="00EA5FA7">
          <w:rPr>
            <w:noProof w:val="0"/>
          </w:rPr>
          <w:tab/>
          <w:t>F1AP-PROTOCOL-EXTENSION ::= {</w:t>
        </w:r>
      </w:ins>
    </w:p>
    <w:p w14:paraId="19D95E57" w14:textId="77777777" w:rsidR="00CA578F" w:rsidRPr="00EA5FA7" w:rsidRDefault="00CA578F" w:rsidP="00CA578F">
      <w:pPr>
        <w:pStyle w:val="PL"/>
        <w:rPr>
          <w:ins w:id="3108" w:author="Author"/>
          <w:noProof w:val="0"/>
        </w:rPr>
      </w:pPr>
      <w:ins w:id="3109" w:author="Author">
        <w:r w:rsidRPr="00EA5FA7">
          <w:rPr>
            <w:noProof w:val="0"/>
          </w:rPr>
          <w:tab/>
          <w:t>...</w:t>
        </w:r>
      </w:ins>
    </w:p>
    <w:p w14:paraId="4304E448" w14:textId="77777777" w:rsidR="00CA578F" w:rsidRPr="00EA5FA7" w:rsidRDefault="00CA578F" w:rsidP="00CA578F">
      <w:pPr>
        <w:pStyle w:val="PL"/>
        <w:rPr>
          <w:ins w:id="3110" w:author="Author"/>
          <w:noProof w:val="0"/>
        </w:rPr>
      </w:pPr>
      <w:ins w:id="3111" w:author="Author">
        <w:r w:rsidRPr="00EA5FA7">
          <w:rPr>
            <w:noProof w:val="0"/>
          </w:rPr>
          <w:t>}</w:t>
        </w:r>
      </w:ins>
    </w:p>
    <w:p w14:paraId="2DB66C3C" w14:textId="77777777" w:rsidR="00CA578F" w:rsidRPr="00EA5FA7" w:rsidRDefault="00CA578F" w:rsidP="00CA578F">
      <w:pPr>
        <w:pStyle w:val="PL"/>
        <w:rPr>
          <w:ins w:id="3112" w:author="Author"/>
          <w:rFonts w:eastAsia="SimSun"/>
          <w:snapToGrid w:val="0"/>
        </w:rPr>
      </w:pPr>
    </w:p>
    <w:p w14:paraId="4A62F79D" w14:textId="77777777" w:rsidR="00CA578F" w:rsidRPr="00783B74" w:rsidRDefault="00CA578F" w:rsidP="00CA578F">
      <w:pPr>
        <w:pStyle w:val="PL"/>
        <w:rPr>
          <w:ins w:id="3113" w:author="Author"/>
        </w:rPr>
      </w:pPr>
    </w:p>
    <w:p w14:paraId="51C21641" w14:textId="77777777" w:rsidR="00CA578F" w:rsidRPr="00783B74" w:rsidRDefault="00CA578F" w:rsidP="00CA578F">
      <w:pPr>
        <w:pStyle w:val="PL"/>
      </w:pPr>
    </w:p>
    <w:p w14:paraId="1DDC9BC0" w14:textId="77777777" w:rsidR="00CA578F" w:rsidRDefault="00CA578F" w:rsidP="00CA578F">
      <w:pPr>
        <w:pStyle w:val="PL"/>
        <w:rPr>
          <w:ins w:id="3114" w:author="Author"/>
          <w:noProof w:val="0"/>
        </w:rPr>
      </w:pPr>
      <w:ins w:id="3115" w:author="Author">
        <w:r>
          <w:rPr>
            <w:noProof w:val="0"/>
          </w:rPr>
          <w:t xml:space="preserve">RadioResourceStatus </w:t>
        </w:r>
        <w:r w:rsidRPr="00EA5FA7">
          <w:rPr>
            <w:noProof w:val="0"/>
          </w:rPr>
          <w:t>::= SEQUENCE {</w:t>
        </w:r>
      </w:ins>
    </w:p>
    <w:p w14:paraId="334FC9F3" w14:textId="77777777" w:rsidR="00CA578F" w:rsidRPr="00EA5FA7" w:rsidRDefault="00CA578F" w:rsidP="00CA578F">
      <w:pPr>
        <w:pStyle w:val="PL"/>
        <w:rPr>
          <w:ins w:id="3116" w:author="Author"/>
          <w:noProof w:val="0"/>
        </w:rPr>
      </w:pPr>
      <w:ins w:id="3117"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170347C5" w14:textId="77777777" w:rsidR="00CA578F" w:rsidRDefault="00CA578F" w:rsidP="00CA578F">
      <w:pPr>
        <w:pStyle w:val="PL"/>
        <w:rPr>
          <w:ins w:id="3118" w:author="Author"/>
          <w:noProof w:val="0"/>
        </w:rPr>
      </w:pPr>
      <w:ins w:id="3119"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73E517E5" w14:textId="77777777" w:rsidR="00CA578F" w:rsidRDefault="00CA578F" w:rsidP="00CA578F">
      <w:pPr>
        <w:pStyle w:val="PL"/>
        <w:rPr>
          <w:ins w:id="3120" w:author="Author"/>
          <w:noProof w:val="0"/>
        </w:rPr>
      </w:pPr>
      <w:ins w:id="3121" w:author="Author">
        <w:r w:rsidRPr="00EA5FA7">
          <w:rPr>
            <w:noProof w:val="0"/>
          </w:rPr>
          <w:t>}</w:t>
        </w:r>
      </w:ins>
    </w:p>
    <w:p w14:paraId="36D2A966" w14:textId="77777777" w:rsidR="00CA578F" w:rsidRPr="00EA5FA7" w:rsidRDefault="00CA578F" w:rsidP="00CA578F">
      <w:pPr>
        <w:pStyle w:val="PL"/>
        <w:rPr>
          <w:ins w:id="3122" w:author="Author"/>
          <w:noProof w:val="0"/>
        </w:rPr>
      </w:pPr>
    </w:p>
    <w:p w14:paraId="4AB9759C" w14:textId="77777777" w:rsidR="00CA578F" w:rsidRPr="00EA5FA7" w:rsidRDefault="00CA578F" w:rsidP="00CA578F">
      <w:pPr>
        <w:pStyle w:val="PL"/>
        <w:rPr>
          <w:ins w:id="3123" w:author="Author"/>
          <w:noProof w:val="0"/>
        </w:rPr>
      </w:pPr>
      <w:ins w:id="3124" w:author="Author">
        <w:r>
          <w:rPr>
            <w:noProof w:val="0"/>
          </w:rPr>
          <w:t>RadioResourceStatus</w:t>
        </w:r>
        <w:r w:rsidRPr="00EA5FA7">
          <w:rPr>
            <w:noProof w:val="0"/>
          </w:rPr>
          <w:t xml:space="preserve">-ExtIEs </w:t>
        </w:r>
        <w:r w:rsidRPr="00EA5FA7">
          <w:rPr>
            <w:noProof w:val="0"/>
          </w:rPr>
          <w:tab/>
          <w:t>F1AP-PROTOCOL-EXTENSION ::= {</w:t>
        </w:r>
      </w:ins>
    </w:p>
    <w:p w14:paraId="47E1CD6B" w14:textId="77777777" w:rsidR="00CA578F" w:rsidRPr="00EA5FA7" w:rsidRDefault="00CA578F" w:rsidP="00CA578F">
      <w:pPr>
        <w:pStyle w:val="PL"/>
        <w:rPr>
          <w:ins w:id="3125" w:author="Author"/>
          <w:noProof w:val="0"/>
        </w:rPr>
      </w:pPr>
      <w:ins w:id="3126" w:author="Author">
        <w:r w:rsidRPr="00EA5FA7">
          <w:rPr>
            <w:noProof w:val="0"/>
          </w:rPr>
          <w:tab/>
          <w:t>...</w:t>
        </w:r>
      </w:ins>
    </w:p>
    <w:p w14:paraId="3C92635A" w14:textId="77777777" w:rsidR="00CA578F" w:rsidRPr="00EA5FA7" w:rsidRDefault="00CA578F" w:rsidP="00CA578F">
      <w:pPr>
        <w:pStyle w:val="PL"/>
        <w:rPr>
          <w:ins w:id="3127" w:author="Author"/>
          <w:noProof w:val="0"/>
        </w:rPr>
      </w:pPr>
      <w:ins w:id="3128" w:author="Author">
        <w:r w:rsidRPr="00EA5FA7">
          <w:rPr>
            <w:noProof w:val="0"/>
          </w:rPr>
          <w:t>}</w:t>
        </w:r>
      </w:ins>
    </w:p>
    <w:p w14:paraId="56FA5999" w14:textId="77777777" w:rsidR="00CA578F" w:rsidRPr="00EA5FA7" w:rsidRDefault="00CA578F" w:rsidP="00CA578F">
      <w:pPr>
        <w:pStyle w:val="PL"/>
        <w:rPr>
          <w:rFonts w:eastAsia="SimSun"/>
          <w:snapToGrid w:val="0"/>
        </w:rPr>
      </w:pPr>
    </w:p>
    <w:p w14:paraId="5D4C1D9E" w14:textId="77777777" w:rsidR="00CA578F" w:rsidRPr="00EA5FA7" w:rsidRDefault="00CA578F" w:rsidP="00CA578F">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4C192AD6" w14:textId="77777777" w:rsidR="00CA578F" w:rsidRPr="00EA5FA7" w:rsidRDefault="00CA578F" w:rsidP="00CA578F">
      <w:pPr>
        <w:pStyle w:val="PL"/>
        <w:rPr>
          <w:rFonts w:eastAsia="SimSun"/>
          <w:snapToGrid w:val="0"/>
        </w:rPr>
      </w:pPr>
    </w:p>
    <w:p w14:paraId="7C8D37EB" w14:textId="77777777" w:rsidR="00CA578F" w:rsidRPr="00EA5FA7" w:rsidRDefault="00CA578F" w:rsidP="00CA578F">
      <w:pPr>
        <w:pStyle w:val="PL"/>
        <w:tabs>
          <w:tab w:val="clear" w:pos="1536"/>
          <w:tab w:val="left" w:pos="1375"/>
        </w:tabs>
        <w:rPr>
          <w:noProof w:val="0"/>
        </w:rPr>
      </w:pPr>
      <w:r w:rsidRPr="00EA5FA7">
        <w:rPr>
          <w:noProof w:val="0"/>
        </w:rPr>
        <w:t>RANUEID ::= OCTET STRING (SIZE (8))</w:t>
      </w:r>
    </w:p>
    <w:p w14:paraId="50A72CF4" w14:textId="77777777" w:rsidR="00CA578F" w:rsidRPr="00EA5FA7" w:rsidRDefault="00CA578F" w:rsidP="00CA578F">
      <w:pPr>
        <w:pStyle w:val="PL"/>
      </w:pPr>
    </w:p>
    <w:p w14:paraId="38746CC6" w14:textId="77777777" w:rsidR="00CA578F" w:rsidRPr="00EA5FA7" w:rsidRDefault="00CA578F" w:rsidP="00CA578F">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657DC37D" w14:textId="77777777" w:rsidR="00CA578F" w:rsidRPr="00EA5FA7" w:rsidRDefault="00CA578F" w:rsidP="00CA578F">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24C19144"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0EEA509" w14:textId="77777777" w:rsidR="00CA578F" w:rsidRPr="00EA5FA7" w:rsidRDefault="00CA578F" w:rsidP="00CA578F">
      <w:pPr>
        <w:pStyle w:val="PL"/>
        <w:rPr>
          <w:rFonts w:eastAsia="SimSun"/>
          <w:snapToGrid w:val="0"/>
        </w:rPr>
      </w:pPr>
    </w:p>
    <w:p w14:paraId="4E3E211C" w14:textId="77777777" w:rsidR="00CA578F" w:rsidRPr="00EA5FA7" w:rsidRDefault="00CA578F" w:rsidP="00CA578F">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0891D04" w14:textId="77777777" w:rsidR="00CA578F" w:rsidRPr="00EA5FA7" w:rsidRDefault="00CA578F" w:rsidP="00CA578F">
      <w:pPr>
        <w:pStyle w:val="PL"/>
        <w:rPr>
          <w:rFonts w:eastAsia="SimSun"/>
          <w:snapToGrid w:val="0"/>
        </w:rPr>
      </w:pPr>
      <w:r w:rsidRPr="00EA5FA7">
        <w:rPr>
          <w:rFonts w:eastAsia="SimSun"/>
          <w:snapToGrid w:val="0"/>
        </w:rPr>
        <w:tab/>
        <w:t>...</w:t>
      </w:r>
    </w:p>
    <w:p w14:paraId="672B073B" w14:textId="77777777" w:rsidR="00CA578F" w:rsidRPr="00EA5FA7" w:rsidRDefault="00CA578F" w:rsidP="00CA578F">
      <w:pPr>
        <w:pStyle w:val="PL"/>
        <w:rPr>
          <w:rFonts w:eastAsia="SimSun"/>
          <w:snapToGrid w:val="0"/>
        </w:rPr>
      </w:pPr>
      <w:r w:rsidRPr="00EA5FA7">
        <w:rPr>
          <w:rFonts w:eastAsia="SimSun"/>
          <w:snapToGrid w:val="0"/>
        </w:rPr>
        <w:t>}</w:t>
      </w:r>
    </w:p>
    <w:p w14:paraId="78C14809" w14:textId="77777777" w:rsidR="00CA578F" w:rsidRPr="00EA5FA7" w:rsidRDefault="00CA578F" w:rsidP="00CA578F">
      <w:pPr>
        <w:pStyle w:val="PL"/>
        <w:rPr>
          <w:rFonts w:eastAsia="SimSun"/>
          <w:snapToGrid w:val="0"/>
        </w:rPr>
      </w:pPr>
    </w:p>
    <w:p w14:paraId="29F566CD" w14:textId="77777777" w:rsidR="00CA578F" w:rsidRPr="00EA5FA7" w:rsidRDefault="00CA578F" w:rsidP="00CA578F">
      <w:pPr>
        <w:pStyle w:val="PL"/>
        <w:rPr>
          <w:rFonts w:eastAsia="SimSun"/>
          <w:snapToGrid w:val="0"/>
        </w:rPr>
      </w:pPr>
      <w:r w:rsidRPr="00EA5FA7">
        <w:rPr>
          <w:rFonts w:eastAsia="SimSun"/>
          <w:snapToGrid w:val="0"/>
        </w:rPr>
        <w:lastRenderedPageBreak/>
        <w:t>RAT-FrequencyPriorityInformation::= CHOICE {</w:t>
      </w:r>
    </w:p>
    <w:p w14:paraId="46757EBE" w14:textId="77777777" w:rsidR="00CA578F" w:rsidRPr="00EA5FA7" w:rsidRDefault="00CA578F" w:rsidP="00CA578F">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248C28AD" w14:textId="77777777" w:rsidR="00CA578F" w:rsidRPr="00EA5FA7" w:rsidRDefault="00CA578F" w:rsidP="00CA578F">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0012CAC" w14:textId="77777777" w:rsidR="00CA578F" w:rsidRPr="00EA5FA7" w:rsidRDefault="00CA578F" w:rsidP="00CA578F">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381B8253" w14:textId="77777777" w:rsidR="00CA578F" w:rsidRPr="00EA5FA7" w:rsidRDefault="00CA578F" w:rsidP="00CA578F">
      <w:pPr>
        <w:pStyle w:val="PL"/>
        <w:rPr>
          <w:rFonts w:eastAsia="SimSun"/>
          <w:snapToGrid w:val="0"/>
        </w:rPr>
      </w:pPr>
      <w:r w:rsidRPr="00EA5FA7">
        <w:rPr>
          <w:rFonts w:eastAsia="SimSun"/>
          <w:snapToGrid w:val="0"/>
        </w:rPr>
        <w:t>}</w:t>
      </w:r>
    </w:p>
    <w:p w14:paraId="12637AB4" w14:textId="77777777" w:rsidR="00CA578F" w:rsidRPr="00EA5FA7" w:rsidRDefault="00CA578F" w:rsidP="00CA578F">
      <w:pPr>
        <w:pStyle w:val="PL"/>
        <w:rPr>
          <w:rFonts w:eastAsia="SimSun"/>
          <w:snapToGrid w:val="0"/>
        </w:rPr>
      </w:pPr>
    </w:p>
    <w:p w14:paraId="0D6708FC" w14:textId="77777777" w:rsidR="00CA578F" w:rsidRPr="00EA5FA7" w:rsidRDefault="00CA578F" w:rsidP="00CA578F">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4D06ADC" w14:textId="77777777" w:rsidR="00CA578F" w:rsidRPr="00EA5FA7" w:rsidRDefault="00CA578F" w:rsidP="00CA578F">
      <w:pPr>
        <w:pStyle w:val="PL"/>
        <w:rPr>
          <w:rFonts w:eastAsia="SimSun"/>
          <w:snapToGrid w:val="0"/>
        </w:rPr>
      </w:pPr>
      <w:r w:rsidRPr="00EA5FA7">
        <w:rPr>
          <w:rFonts w:eastAsia="SimSun"/>
          <w:snapToGrid w:val="0"/>
        </w:rPr>
        <w:tab/>
        <w:t>...</w:t>
      </w:r>
    </w:p>
    <w:p w14:paraId="0AA0666C" w14:textId="77777777" w:rsidR="00CA578F" w:rsidRPr="00EA5FA7" w:rsidRDefault="00CA578F" w:rsidP="00CA578F">
      <w:pPr>
        <w:pStyle w:val="PL"/>
        <w:rPr>
          <w:rFonts w:eastAsia="SimSun"/>
          <w:snapToGrid w:val="0"/>
        </w:rPr>
      </w:pPr>
      <w:r w:rsidRPr="00EA5FA7">
        <w:rPr>
          <w:rFonts w:eastAsia="SimSun"/>
          <w:snapToGrid w:val="0"/>
        </w:rPr>
        <w:t>}</w:t>
      </w:r>
    </w:p>
    <w:p w14:paraId="4685F14F" w14:textId="77777777" w:rsidR="00CA578F" w:rsidRPr="00EA5FA7" w:rsidRDefault="00CA578F" w:rsidP="00CA578F">
      <w:pPr>
        <w:pStyle w:val="PL"/>
        <w:rPr>
          <w:rFonts w:eastAsia="SimSun"/>
          <w:snapToGrid w:val="0"/>
        </w:rPr>
      </w:pPr>
    </w:p>
    <w:p w14:paraId="1B8746C2" w14:textId="77777777" w:rsidR="00CA578F" w:rsidRPr="00EA5FA7" w:rsidRDefault="00CA578F" w:rsidP="00CA578F">
      <w:pPr>
        <w:pStyle w:val="PL"/>
        <w:rPr>
          <w:rFonts w:eastAsia="SimSun"/>
          <w:snapToGrid w:val="0"/>
        </w:rPr>
      </w:pPr>
      <w:r w:rsidRPr="00EA5FA7">
        <w:rPr>
          <w:rFonts w:eastAsia="SimSun"/>
          <w:snapToGrid w:val="0"/>
        </w:rPr>
        <w:t>RAT-FrequencySelectionPriority::= INTEGER (1.. 256, ...)</w:t>
      </w:r>
    </w:p>
    <w:p w14:paraId="2FB238E6" w14:textId="77777777" w:rsidR="00CA578F" w:rsidRPr="00EA5FA7" w:rsidRDefault="00CA578F" w:rsidP="00CA578F">
      <w:pPr>
        <w:pStyle w:val="PL"/>
        <w:rPr>
          <w:rFonts w:eastAsia="SimSun"/>
          <w:snapToGrid w:val="0"/>
        </w:rPr>
      </w:pPr>
    </w:p>
    <w:p w14:paraId="633DA0C6" w14:textId="77777777" w:rsidR="00CA578F" w:rsidRPr="00EA5FA7" w:rsidRDefault="00CA578F" w:rsidP="00CA578F">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4E4DC83C" w14:textId="77777777" w:rsidR="00CA578F" w:rsidRPr="00EA5FA7" w:rsidRDefault="00CA578F" w:rsidP="00CA578F">
      <w:pPr>
        <w:pStyle w:val="PL"/>
        <w:rPr>
          <w:rFonts w:eastAsia="SimSun"/>
          <w:snapToGrid w:val="0"/>
        </w:rPr>
      </w:pPr>
      <w:r w:rsidRPr="00EA5FA7">
        <w:rPr>
          <w:rFonts w:eastAsia="SimSun"/>
          <w:snapToGrid w:val="0"/>
        </w:rPr>
        <w:tab/>
        <w:t>reestablished,</w:t>
      </w:r>
    </w:p>
    <w:p w14:paraId="19078CC0" w14:textId="77777777" w:rsidR="00CA578F" w:rsidRPr="00EA5FA7" w:rsidRDefault="00CA578F" w:rsidP="00CA578F">
      <w:pPr>
        <w:pStyle w:val="PL"/>
        <w:rPr>
          <w:rFonts w:eastAsia="SimSun"/>
          <w:snapToGrid w:val="0"/>
        </w:rPr>
      </w:pPr>
      <w:r w:rsidRPr="00EA5FA7">
        <w:rPr>
          <w:rFonts w:eastAsia="SimSun"/>
          <w:snapToGrid w:val="0"/>
        </w:rPr>
        <w:tab/>
        <w:t>...</w:t>
      </w:r>
    </w:p>
    <w:p w14:paraId="51AF6B41" w14:textId="77777777" w:rsidR="00CA578F" w:rsidRPr="00EA5FA7" w:rsidRDefault="00CA578F" w:rsidP="00CA578F">
      <w:pPr>
        <w:pStyle w:val="PL"/>
        <w:rPr>
          <w:rFonts w:eastAsia="SimSun"/>
          <w:snapToGrid w:val="0"/>
        </w:rPr>
      </w:pPr>
      <w:r w:rsidRPr="00EA5FA7">
        <w:rPr>
          <w:rFonts w:eastAsia="SimSun"/>
          <w:snapToGrid w:val="0"/>
        </w:rPr>
        <w:t>}</w:t>
      </w:r>
    </w:p>
    <w:p w14:paraId="51B27DB8" w14:textId="77777777" w:rsidR="00CA578F" w:rsidRDefault="00CA578F" w:rsidP="00CA578F">
      <w:pPr>
        <w:pStyle w:val="PL"/>
        <w:rPr>
          <w:ins w:id="3129" w:author="Author"/>
          <w:noProof w:val="0"/>
        </w:rPr>
      </w:pPr>
    </w:p>
    <w:p w14:paraId="478DE545" w14:textId="77777777" w:rsidR="00CA578F" w:rsidRDefault="00CA578F" w:rsidP="00CA578F">
      <w:pPr>
        <w:pStyle w:val="PL"/>
        <w:rPr>
          <w:ins w:id="3130" w:author="Author"/>
          <w:noProof w:val="0"/>
        </w:rPr>
      </w:pPr>
      <w:ins w:id="3131" w:author="Author">
        <w:r>
          <w:rPr>
            <w:noProof w:val="0"/>
          </w:rPr>
          <w:t>RegistrationRequest ::= ENUMERATED{start, stop, add, ...}</w:t>
        </w:r>
      </w:ins>
    </w:p>
    <w:p w14:paraId="29A15159" w14:textId="77777777" w:rsidR="00CA578F" w:rsidRDefault="00CA578F" w:rsidP="00CA578F">
      <w:pPr>
        <w:pStyle w:val="PL"/>
        <w:rPr>
          <w:ins w:id="3132" w:author="Author"/>
          <w:noProof w:val="0"/>
        </w:rPr>
      </w:pPr>
    </w:p>
    <w:p w14:paraId="2CBA8F89" w14:textId="77777777" w:rsidR="00CA578F" w:rsidRDefault="00CA578F" w:rsidP="00CA578F">
      <w:pPr>
        <w:pStyle w:val="PL"/>
        <w:rPr>
          <w:ins w:id="3133" w:author="Author"/>
          <w:noProof w:val="0"/>
        </w:rPr>
      </w:pPr>
      <w:ins w:id="3134" w:author="Author">
        <w:r>
          <w:rPr>
            <w:noProof w:val="0"/>
          </w:rPr>
          <w:t>ReportCharacteristics ::= BIT STRING (SIZE(32))</w:t>
        </w:r>
      </w:ins>
    </w:p>
    <w:p w14:paraId="0C214A32" w14:textId="77777777" w:rsidR="00CA578F" w:rsidRDefault="00CA578F" w:rsidP="00CA578F">
      <w:pPr>
        <w:pStyle w:val="PL"/>
        <w:rPr>
          <w:ins w:id="3135" w:author="Author"/>
          <w:noProof w:val="0"/>
        </w:rPr>
      </w:pPr>
    </w:p>
    <w:p w14:paraId="74282851" w14:textId="77777777" w:rsidR="00CA578F" w:rsidRDefault="00CA578F" w:rsidP="00CA578F">
      <w:pPr>
        <w:pStyle w:val="PL"/>
        <w:rPr>
          <w:ins w:id="3136" w:author="Author"/>
          <w:noProof w:val="0"/>
        </w:rPr>
      </w:pPr>
      <w:ins w:id="3137"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439FA88E" w14:textId="77777777" w:rsidR="00CA578F" w:rsidRPr="00EA5FA7" w:rsidRDefault="00CA578F" w:rsidP="00CA578F">
      <w:pPr>
        <w:pStyle w:val="PL"/>
        <w:rPr>
          <w:rFonts w:eastAsia="SimSun"/>
          <w:snapToGrid w:val="0"/>
        </w:rPr>
      </w:pPr>
    </w:p>
    <w:p w14:paraId="5F12369C" w14:textId="77777777" w:rsidR="00CA578F" w:rsidRPr="00EA5FA7" w:rsidRDefault="00CA578F" w:rsidP="00CA578F">
      <w:pPr>
        <w:pStyle w:val="PL"/>
        <w:rPr>
          <w:rFonts w:eastAsia="SimSun"/>
          <w:snapToGrid w:val="0"/>
        </w:rPr>
      </w:pPr>
      <w:r w:rsidRPr="00EA5FA7">
        <w:rPr>
          <w:rFonts w:eastAsia="SimSun"/>
          <w:snapToGrid w:val="0"/>
        </w:rPr>
        <w:t>RequestedBandCombinationIndex ::= OCTET STRING</w:t>
      </w:r>
    </w:p>
    <w:p w14:paraId="58C5F582" w14:textId="77777777" w:rsidR="00CA578F" w:rsidRPr="00EA5FA7" w:rsidRDefault="00CA578F" w:rsidP="00CA578F">
      <w:pPr>
        <w:pStyle w:val="PL"/>
        <w:rPr>
          <w:rFonts w:eastAsia="SimSun"/>
          <w:snapToGrid w:val="0"/>
        </w:rPr>
      </w:pPr>
    </w:p>
    <w:p w14:paraId="3D685937" w14:textId="77777777" w:rsidR="00CA578F" w:rsidRPr="00EA5FA7" w:rsidRDefault="00CA578F" w:rsidP="00CA578F">
      <w:pPr>
        <w:pStyle w:val="PL"/>
        <w:rPr>
          <w:rFonts w:eastAsia="SimSun"/>
          <w:snapToGrid w:val="0"/>
        </w:rPr>
      </w:pPr>
      <w:r w:rsidRPr="00EA5FA7">
        <w:rPr>
          <w:rFonts w:eastAsia="SimSun"/>
          <w:snapToGrid w:val="0"/>
        </w:rPr>
        <w:t>RequestedFeatureSetEntryIndex ::= OCTET STRING</w:t>
      </w:r>
    </w:p>
    <w:p w14:paraId="6733566A" w14:textId="77777777" w:rsidR="00CA578F" w:rsidRPr="00EA5FA7" w:rsidRDefault="00CA578F" w:rsidP="00CA578F">
      <w:pPr>
        <w:pStyle w:val="PL"/>
        <w:rPr>
          <w:rFonts w:eastAsia="SimSun"/>
          <w:snapToGrid w:val="0"/>
        </w:rPr>
      </w:pPr>
    </w:p>
    <w:p w14:paraId="37870CA1" w14:textId="77777777" w:rsidR="00CA578F" w:rsidRPr="00EA5FA7" w:rsidRDefault="00CA578F" w:rsidP="00CA578F">
      <w:pPr>
        <w:pStyle w:val="PL"/>
        <w:rPr>
          <w:rFonts w:eastAsia="SimSun"/>
          <w:snapToGrid w:val="0"/>
        </w:rPr>
      </w:pPr>
      <w:r w:rsidRPr="00EA5FA7">
        <w:rPr>
          <w:rFonts w:eastAsia="SimSun"/>
          <w:snapToGrid w:val="0"/>
        </w:rPr>
        <w:t>Requested-PDCCH-BlindDetectionSCG ::= OCTET STRING</w:t>
      </w:r>
    </w:p>
    <w:p w14:paraId="52FC5A73" w14:textId="77777777" w:rsidR="00CA578F" w:rsidRPr="00EA5FA7" w:rsidRDefault="00CA578F" w:rsidP="00CA578F">
      <w:pPr>
        <w:pStyle w:val="PL"/>
        <w:rPr>
          <w:rFonts w:eastAsia="SimSun"/>
          <w:snapToGrid w:val="0"/>
        </w:rPr>
      </w:pPr>
    </w:p>
    <w:p w14:paraId="3626BF13" w14:textId="77777777" w:rsidR="00CA578F" w:rsidRPr="00EA5FA7" w:rsidRDefault="00CA578F" w:rsidP="00CA578F">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077D18D1" w14:textId="77777777" w:rsidR="00CA578F" w:rsidRPr="00EA5FA7" w:rsidRDefault="00CA578F" w:rsidP="00CA578F">
      <w:pPr>
        <w:pStyle w:val="PL"/>
        <w:rPr>
          <w:rFonts w:eastAsia="SimSun"/>
          <w:snapToGrid w:val="0"/>
        </w:rPr>
      </w:pPr>
    </w:p>
    <w:p w14:paraId="652DC664" w14:textId="77777777" w:rsidR="00CA578F" w:rsidRPr="00EA5FA7" w:rsidRDefault="00CA578F" w:rsidP="00CA578F">
      <w:pPr>
        <w:pStyle w:val="PL"/>
        <w:rPr>
          <w:rFonts w:eastAsia="SimSun"/>
          <w:snapToGrid w:val="0"/>
        </w:rPr>
      </w:pPr>
      <w:r w:rsidRPr="00EA5FA7">
        <w:rPr>
          <w:rFonts w:eastAsia="SimSun"/>
          <w:snapToGrid w:val="0"/>
        </w:rPr>
        <w:t>ResourceCoordinationEUTRACellInfo ::= SEQUENCE {</w:t>
      </w:r>
    </w:p>
    <w:p w14:paraId="2820DA93" w14:textId="77777777" w:rsidR="00CA578F" w:rsidRPr="00EA5FA7" w:rsidRDefault="00CA578F" w:rsidP="00CA578F">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0F6DF0A1" w14:textId="77777777" w:rsidR="00CA578F" w:rsidRPr="00EA5FA7" w:rsidRDefault="00CA578F" w:rsidP="00CA578F">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7B4FEF3"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5A55511" w14:textId="77777777" w:rsidR="00CA578F" w:rsidRPr="00EA5FA7" w:rsidRDefault="00CA578F" w:rsidP="00CA578F">
      <w:pPr>
        <w:pStyle w:val="PL"/>
        <w:rPr>
          <w:rFonts w:eastAsia="SimSun"/>
          <w:snapToGrid w:val="0"/>
        </w:rPr>
      </w:pPr>
      <w:r w:rsidRPr="00EA5FA7">
        <w:rPr>
          <w:rFonts w:eastAsia="SimSun"/>
          <w:snapToGrid w:val="0"/>
        </w:rPr>
        <w:tab/>
        <w:t>...</w:t>
      </w:r>
    </w:p>
    <w:p w14:paraId="72BD4E21" w14:textId="77777777" w:rsidR="00CA578F" w:rsidRPr="00EA5FA7" w:rsidRDefault="00CA578F" w:rsidP="00CA578F">
      <w:pPr>
        <w:pStyle w:val="PL"/>
        <w:rPr>
          <w:rFonts w:eastAsia="SimSun"/>
          <w:snapToGrid w:val="0"/>
        </w:rPr>
      </w:pPr>
      <w:r w:rsidRPr="00EA5FA7">
        <w:rPr>
          <w:rFonts w:eastAsia="SimSun"/>
          <w:snapToGrid w:val="0"/>
        </w:rPr>
        <w:t>}</w:t>
      </w:r>
    </w:p>
    <w:p w14:paraId="636B49D6" w14:textId="77777777" w:rsidR="00CA578F" w:rsidRPr="00EA5FA7" w:rsidRDefault="00CA578F" w:rsidP="00CA578F">
      <w:pPr>
        <w:pStyle w:val="PL"/>
        <w:rPr>
          <w:rFonts w:eastAsia="SimSun"/>
          <w:snapToGrid w:val="0"/>
        </w:rPr>
      </w:pPr>
    </w:p>
    <w:p w14:paraId="25FC8EB4" w14:textId="77777777" w:rsidR="00CA578F" w:rsidRPr="00EA5FA7" w:rsidRDefault="00CA578F" w:rsidP="00CA578F">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4FB61CF" w14:textId="77777777" w:rsidR="00CA578F" w:rsidRPr="00EA5FA7" w:rsidRDefault="00CA578F" w:rsidP="00CA578F">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AE43AE9" w14:textId="77777777" w:rsidR="00CA578F" w:rsidRPr="00EA5FA7" w:rsidRDefault="00CA578F" w:rsidP="00CA578F">
      <w:pPr>
        <w:pStyle w:val="PL"/>
        <w:rPr>
          <w:rFonts w:eastAsia="SimSun"/>
          <w:snapToGrid w:val="0"/>
        </w:rPr>
      </w:pPr>
      <w:r w:rsidRPr="00EA5FA7">
        <w:rPr>
          <w:rFonts w:eastAsia="SimSun"/>
          <w:snapToGrid w:val="0"/>
        </w:rPr>
        <w:tab/>
        <w:t>...</w:t>
      </w:r>
    </w:p>
    <w:p w14:paraId="40B4C806" w14:textId="77777777" w:rsidR="00CA578F" w:rsidRPr="00EA5FA7" w:rsidRDefault="00CA578F" w:rsidP="00CA578F">
      <w:pPr>
        <w:pStyle w:val="PL"/>
        <w:rPr>
          <w:rFonts w:eastAsia="SimSun"/>
          <w:snapToGrid w:val="0"/>
        </w:rPr>
      </w:pPr>
      <w:r w:rsidRPr="00EA5FA7">
        <w:rPr>
          <w:rFonts w:eastAsia="SimSun"/>
          <w:snapToGrid w:val="0"/>
        </w:rPr>
        <w:t>}</w:t>
      </w:r>
    </w:p>
    <w:p w14:paraId="726A5DAD" w14:textId="77777777" w:rsidR="00CA578F" w:rsidRPr="00EA5FA7" w:rsidRDefault="00CA578F" w:rsidP="00CA578F">
      <w:pPr>
        <w:pStyle w:val="PL"/>
        <w:rPr>
          <w:rFonts w:eastAsia="SimSun"/>
          <w:snapToGrid w:val="0"/>
        </w:rPr>
      </w:pPr>
    </w:p>
    <w:p w14:paraId="7598AB55" w14:textId="77777777" w:rsidR="00CA578F" w:rsidRPr="00EA5FA7" w:rsidRDefault="00CA578F" w:rsidP="00CA578F">
      <w:pPr>
        <w:pStyle w:val="PL"/>
        <w:rPr>
          <w:rFonts w:eastAsia="SimSun"/>
          <w:snapToGrid w:val="0"/>
        </w:rPr>
      </w:pPr>
      <w:r w:rsidRPr="00EA5FA7">
        <w:rPr>
          <w:rFonts w:eastAsia="SimSun"/>
          <w:snapToGrid w:val="0"/>
        </w:rPr>
        <w:t>ResourceCoordinationTransferInformation ::= SEQUENCE {</w:t>
      </w:r>
    </w:p>
    <w:p w14:paraId="7CF1D4E2" w14:textId="77777777" w:rsidR="00CA578F" w:rsidRPr="00EA5FA7" w:rsidRDefault="00CA578F" w:rsidP="00CA578F">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6480EFCA" w14:textId="77777777" w:rsidR="00CA578F" w:rsidRPr="00EA5FA7" w:rsidRDefault="00CA578F" w:rsidP="00CA578F">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17C04CE"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4DD1264E" w14:textId="77777777" w:rsidR="00CA578F" w:rsidRPr="00EA5FA7" w:rsidRDefault="00CA578F" w:rsidP="00CA578F">
      <w:pPr>
        <w:pStyle w:val="PL"/>
        <w:rPr>
          <w:rFonts w:eastAsia="SimSun"/>
          <w:snapToGrid w:val="0"/>
        </w:rPr>
      </w:pPr>
      <w:r w:rsidRPr="00EA5FA7">
        <w:rPr>
          <w:rFonts w:eastAsia="SimSun"/>
          <w:snapToGrid w:val="0"/>
        </w:rPr>
        <w:tab/>
        <w:t>...</w:t>
      </w:r>
    </w:p>
    <w:p w14:paraId="6BB76583" w14:textId="77777777" w:rsidR="00CA578F" w:rsidRPr="00EA5FA7" w:rsidRDefault="00CA578F" w:rsidP="00CA578F">
      <w:pPr>
        <w:pStyle w:val="PL"/>
        <w:rPr>
          <w:rFonts w:eastAsia="SimSun"/>
          <w:snapToGrid w:val="0"/>
        </w:rPr>
      </w:pPr>
      <w:r w:rsidRPr="00EA5FA7">
        <w:rPr>
          <w:rFonts w:eastAsia="SimSun"/>
          <w:snapToGrid w:val="0"/>
        </w:rPr>
        <w:t>}</w:t>
      </w:r>
    </w:p>
    <w:p w14:paraId="75BE30FF" w14:textId="77777777" w:rsidR="00CA578F" w:rsidRPr="00EA5FA7" w:rsidRDefault="00CA578F" w:rsidP="00CA578F">
      <w:pPr>
        <w:pStyle w:val="PL"/>
        <w:rPr>
          <w:rFonts w:eastAsia="SimSun"/>
          <w:snapToGrid w:val="0"/>
        </w:rPr>
      </w:pPr>
    </w:p>
    <w:p w14:paraId="1C6AA1BF" w14:textId="77777777" w:rsidR="00CA578F" w:rsidRPr="00EA5FA7" w:rsidRDefault="00CA578F" w:rsidP="00CA578F">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41CBE0A6" w14:textId="77777777" w:rsidR="00CA578F" w:rsidRPr="00EA5FA7" w:rsidRDefault="00CA578F" w:rsidP="00CA578F">
      <w:pPr>
        <w:pStyle w:val="PL"/>
        <w:rPr>
          <w:rFonts w:eastAsia="SimSun"/>
          <w:snapToGrid w:val="0"/>
        </w:rPr>
      </w:pPr>
      <w:r w:rsidRPr="00EA5FA7">
        <w:rPr>
          <w:rFonts w:eastAsia="SimSun"/>
          <w:snapToGrid w:val="0"/>
        </w:rPr>
        <w:tab/>
        <w:t>...</w:t>
      </w:r>
    </w:p>
    <w:p w14:paraId="457605FD" w14:textId="77777777" w:rsidR="00CA578F" w:rsidRPr="00EA5FA7" w:rsidRDefault="00CA578F" w:rsidP="00CA578F">
      <w:pPr>
        <w:pStyle w:val="PL"/>
        <w:rPr>
          <w:rFonts w:eastAsia="SimSun"/>
          <w:snapToGrid w:val="0"/>
        </w:rPr>
      </w:pPr>
      <w:r w:rsidRPr="00EA5FA7">
        <w:rPr>
          <w:rFonts w:eastAsia="SimSun"/>
          <w:snapToGrid w:val="0"/>
        </w:rPr>
        <w:t>}</w:t>
      </w:r>
    </w:p>
    <w:p w14:paraId="5BD091E7" w14:textId="77777777" w:rsidR="00CA578F" w:rsidRPr="00EA5FA7" w:rsidRDefault="00CA578F" w:rsidP="00CA578F">
      <w:pPr>
        <w:pStyle w:val="PL"/>
        <w:rPr>
          <w:rFonts w:eastAsia="SimSun"/>
          <w:snapToGrid w:val="0"/>
        </w:rPr>
      </w:pPr>
    </w:p>
    <w:p w14:paraId="6B7A2055" w14:textId="77777777" w:rsidR="00CA578F" w:rsidRPr="00EA5FA7" w:rsidRDefault="00CA578F" w:rsidP="00CA578F">
      <w:pPr>
        <w:pStyle w:val="PL"/>
        <w:rPr>
          <w:rFonts w:eastAsia="SimSun"/>
          <w:snapToGrid w:val="0"/>
        </w:rPr>
      </w:pPr>
      <w:r w:rsidRPr="00EA5FA7">
        <w:rPr>
          <w:rFonts w:eastAsia="SimSun"/>
          <w:snapToGrid w:val="0"/>
        </w:rPr>
        <w:t>ResourceCoordinationTransferContainer ::= OCTET STRING</w:t>
      </w:r>
    </w:p>
    <w:p w14:paraId="47375FC7" w14:textId="77777777" w:rsidR="00CA578F" w:rsidRPr="00EA5FA7" w:rsidRDefault="00CA578F" w:rsidP="00CA578F">
      <w:pPr>
        <w:pStyle w:val="PL"/>
        <w:rPr>
          <w:rFonts w:eastAsia="SimSun"/>
          <w:snapToGrid w:val="0"/>
        </w:rPr>
      </w:pPr>
    </w:p>
    <w:p w14:paraId="32623BB9" w14:textId="77777777" w:rsidR="00CA578F" w:rsidRPr="00EA5FA7" w:rsidRDefault="00CA578F" w:rsidP="00CA578F">
      <w:pPr>
        <w:pStyle w:val="PL"/>
        <w:rPr>
          <w:rFonts w:eastAsia="SimSun"/>
          <w:snapToGrid w:val="0"/>
        </w:rPr>
      </w:pPr>
      <w:r w:rsidRPr="00EA5FA7">
        <w:rPr>
          <w:rFonts w:eastAsia="SimSun"/>
          <w:snapToGrid w:val="0"/>
        </w:rPr>
        <w:t>RepetitionPeriod ::= INTEGER (0..131071, ...)</w:t>
      </w:r>
    </w:p>
    <w:p w14:paraId="7D99E74B" w14:textId="77777777" w:rsidR="00CA578F" w:rsidRPr="00EA5FA7" w:rsidRDefault="00CA578F" w:rsidP="00CA578F">
      <w:pPr>
        <w:pStyle w:val="PL"/>
        <w:rPr>
          <w:rFonts w:eastAsia="SimSun"/>
          <w:snapToGrid w:val="0"/>
        </w:rPr>
      </w:pPr>
    </w:p>
    <w:p w14:paraId="144B2634" w14:textId="77777777" w:rsidR="00CA578F" w:rsidRPr="00EA5FA7" w:rsidRDefault="00CA578F" w:rsidP="00CA578F">
      <w:pPr>
        <w:pStyle w:val="PL"/>
        <w:rPr>
          <w:rFonts w:eastAsia="SimSun"/>
          <w:snapToGrid w:val="0"/>
        </w:rPr>
      </w:pPr>
      <w:r w:rsidRPr="00EA5FA7">
        <w:rPr>
          <w:rFonts w:eastAsia="SimSun"/>
          <w:snapToGrid w:val="0"/>
        </w:rPr>
        <w:t>RLCFailureIndication ::= SEQUENCE {</w:t>
      </w:r>
    </w:p>
    <w:p w14:paraId="22055968" w14:textId="77777777" w:rsidR="00CA578F" w:rsidRPr="00EA5FA7" w:rsidRDefault="00CA578F" w:rsidP="00CA578F">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4243AD51"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395CE1A8" w14:textId="77777777" w:rsidR="00CA578F" w:rsidRPr="00EA5FA7" w:rsidRDefault="00CA578F" w:rsidP="00CA578F">
      <w:pPr>
        <w:pStyle w:val="PL"/>
        <w:rPr>
          <w:rFonts w:eastAsia="SimSun"/>
          <w:snapToGrid w:val="0"/>
        </w:rPr>
      </w:pPr>
      <w:r w:rsidRPr="00EA5FA7">
        <w:rPr>
          <w:rFonts w:eastAsia="SimSun"/>
          <w:snapToGrid w:val="0"/>
        </w:rPr>
        <w:t>}</w:t>
      </w:r>
    </w:p>
    <w:p w14:paraId="3B49ACB8" w14:textId="77777777" w:rsidR="00CA578F" w:rsidRPr="00EA5FA7" w:rsidRDefault="00CA578F" w:rsidP="00CA578F">
      <w:pPr>
        <w:pStyle w:val="PL"/>
        <w:rPr>
          <w:rFonts w:eastAsia="SimSun"/>
          <w:snapToGrid w:val="0"/>
        </w:rPr>
      </w:pPr>
    </w:p>
    <w:p w14:paraId="1473DBA6" w14:textId="77777777" w:rsidR="00CA578F" w:rsidRPr="00EA5FA7" w:rsidRDefault="00CA578F" w:rsidP="00CA578F">
      <w:pPr>
        <w:pStyle w:val="PL"/>
        <w:rPr>
          <w:rFonts w:eastAsia="SimSun"/>
          <w:snapToGrid w:val="0"/>
        </w:rPr>
      </w:pPr>
      <w:r w:rsidRPr="00EA5FA7">
        <w:rPr>
          <w:rFonts w:eastAsia="SimSun"/>
          <w:snapToGrid w:val="0"/>
        </w:rPr>
        <w:t>RLCFailureIndication-ExtIEs F1AP-PROTOCOL-EXTENSION ::= {</w:t>
      </w:r>
    </w:p>
    <w:p w14:paraId="3BBE29C0" w14:textId="77777777" w:rsidR="00CA578F" w:rsidRPr="00EA5FA7" w:rsidRDefault="00CA578F" w:rsidP="00CA578F">
      <w:pPr>
        <w:pStyle w:val="PL"/>
        <w:rPr>
          <w:rFonts w:eastAsia="SimSun"/>
          <w:snapToGrid w:val="0"/>
        </w:rPr>
      </w:pPr>
      <w:r w:rsidRPr="00EA5FA7">
        <w:rPr>
          <w:rFonts w:eastAsia="SimSun"/>
          <w:snapToGrid w:val="0"/>
        </w:rPr>
        <w:tab/>
        <w:t>...</w:t>
      </w:r>
    </w:p>
    <w:p w14:paraId="0954784E" w14:textId="77777777" w:rsidR="00CA578F" w:rsidRPr="00EA5FA7" w:rsidRDefault="00CA578F" w:rsidP="00CA578F">
      <w:pPr>
        <w:pStyle w:val="PL"/>
        <w:rPr>
          <w:rFonts w:eastAsia="SimSun"/>
          <w:snapToGrid w:val="0"/>
        </w:rPr>
      </w:pPr>
      <w:r w:rsidRPr="00EA5FA7">
        <w:rPr>
          <w:rFonts w:eastAsia="SimSun"/>
          <w:snapToGrid w:val="0"/>
        </w:rPr>
        <w:t>}</w:t>
      </w:r>
    </w:p>
    <w:p w14:paraId="0897FBBE" w14:textId="77777777" w:rsidR="00CA578F" w:rsidRPr="00EA5FA7" w:rsidRDefault="00CA578F" w:rsidP="00CA578F">
      <w:pPr>
        <w:pStyle w:val="PL"/>
        <w:rPr>
          <w:rFonts w:eastAsia="SimSun"/>
          <w:snapToGrid w:val="0"/>
        </w:rPr>
      </w:pPr>
    </w:p>
    <w:p w14:paraId="49A14C5D" w14:textId="77777777" w:rsidR="00CA578F" w:rsidRPr="00EA5FA7" w:rsidRDefault="00CA578F" w:rsidP="00CA578F">
      <w:pPr>
        <w:pStyle w:val="PL"/>
        <w:rPr>
          <w:rFonts w:eastAsia="SimSun"/>
          <w:snapToGrid w:val="0"/>
        </w:rPr>
      </w:pPr>
      <w:r w:rsidRPr="00EA5FA7">
        <w:rPr>
          <w:rFonts w:eastAsia="SimSun"/>
          <w:snapToGrid w:val="0"/>
        </w:rPr>
        <w:t>RLCMode ::= ENUMERATED {</w:t>
      </w:r>
    </w:p>
    <w:p w14:paraId="4BFB694C" w14:textId="77777777" w:rsidR="00CA578F" w:rsidRPr="00EA5FA7" w:rsidRDefault="00CA578F" w:rsidP="00CA578F">
      <w:pPr>
        <w:pStyle w:val="PL"/>
        <w:rPr>
          <w:rFonts w:eastAsia="SimSun"/>
          <w:snapToGrid w:val="0"/>
        </w:rPr>
      </w:pPr>
      <w:r w:rsidRPr="00EA5FA7">
        <w:rPr>
          <w:rFonts w:eastAsia="SimSun"/>
          <w:snapToGrid w:val="0"/>
        </w:rPr>
        <w:tab/>
        <w:t>rlc-am,</w:t>
      </w:r>
    </w:p>
    <w:p w14:paraId="07035677" w14:textId="77777777" w:rsidR="00CA578F" w:rsidRPr="00EA5FA7" w:rsidRDefault="00CA578F" w:rsidP="00CA578F">
      <w:pPr>
        <w:pStyle w:val="PL"/>
        <w:rPr>
          <w:rFonts w:eastAsia="SimSun"/>
          <w:snapToGrid w:val="0"/>
        </w:rPr>
      </w:pPr>
      <w:r w:rsidRPr="00EA5FA7">
        <w:rPr>
          <w:rFonts w:eastAsia="SimSun"/>
          <w:snapToGrid w:val="0"/>
        </w:rPr>
        <w:tab/>
        <w:t>rlc-um-bidirectional,</w:t>
      </w:r>
    </w:p>
    <w:p w14:paraId="2618BC25" w14:textId="77777777" w:rsidR="00CA578F" w:rsidRPr="00EA5FA7" w:rsidRDefault="00CA578F" w:rsidP="00CA578F">
      <w:pPr>
        <w:pStyle w:val="PL"/>
        <w:rPr>
          <w:rFonts w:eastAsia="SimSun"/>
          <w:snapToGrid w:val="0"/>
        </w:rPr>
      </w:pPr>
      <w:r w:rsidRPr="00EA5FA7">
        <w:rPr>
          <w:rFonts w:eastAsia="SimSun"/>
          <w:snapToGrid w:val="0"/>
        </w:rPr>
        <w:tab/>
        <w:t>rlc-um-unidirectional-ul,</w:t>
      </w:r>
    </w:p>
    <w:p w14:paraId="1DF691AA" w14:textId="77777777" w:rsidR="00CA578F" w:rsidRPr="00EA5FA7" w:rsidRDefault="00CA578F" w:rsidP="00CA578F">
      <w:pPr>
        <w:pStyle w:val="PL"/>
        <w:rPr>
          <w:rFonts w:eastAsia="SimSun"/>
          <w:snapToGrid w:val="0"/>
        </w:rPr>
      </w:pPr>
      <w:r w:rsidRPr="00EA5FA7">
        <w:rPr>
          <w:rFonts w:eastAsia="SimSun"/>
          <w:snapToGrid w:val="0"/>
        </w:rPr>
        <w:tab/>
        <w:t>rlc-um-unidirectional-dl,</w:t>
      </w:r>
    </w:p>
    <w:p w14:paraId="173EDF68" w14:textId="77777777" w:rsidR="00CA578F" w:rsidRPr="00EA5FA7" w:rsidRDefault="00CA578F" w:rsidP="00CA578F">
      <w:pPr>
        <w:pStyle w:val="PL"/>
        <w:rPr>
          <w:rFonts w:eastAsia="SimSun"/>
          <w:snapToGrid w:val="0"/>
        </w:rPr>
      </w:pPr>
      <w:r w:rsidRPr="00EA5FA7">
        <w:rPr>
          <w:rFonts w:eastAsia="SimSun"/>
          <w:snapToGrid w:val="0"/>
        </w:rPr>
        <w:tab/>
        <w:t>...</w:t>
      </w:r>
    </w:p>
    <w:p w14:paraId="620D588B" w14:textId="77777777" w:rsidR="00CA578F" w:rsidRPr="00EA5FA7" w:rsidRDefault="00CA578F" w:rsidP="00CA578F">
      <w:pPr>
        <w:pStyle w:val="PL"/>
        <w:rPr>
          <w:rFonts w:eastAsia="SimSun"/>
          <w:snapToGrid w:val="0"/>
        </w:rPr>
      </w:pPr>
      <w:r w:rsidRPr="00EA5FA7">
        <w:rPr>
          <w:rFonts w:eastAsia="SimSun"/>
          <w:snapToGrid w:val="0"/>
        </w:rPr>
        <w:lastRenderedPageBreak/>
        <w:t>}</w:t>
      </w:r>
    </w:p>
    <w:p w14:paraId="350ABC71" w14:textId="77777777" w:rsidR="00CA578F" w:rsidRPr="00EA5FA7" w:rsidRDefault="00CA578F" w:rsidP="00CA578F">
      <w:pPr>
        <w:pStyle w:val="PL"/>
        <w:rPr>
          <w:noProof w:val="0"/>
          <w:snapToGrid w:val="0"/>
        </w:rPr>
      </w:pPr>
    </w:p>
    <w:p w14:paraId="77EBFCC3" w14:textId="77777777" w:rsidR="00CA578F" w:rsidRPr="00EA5FA7" w:rsidRDefault="00CA578F" w:rsidP="00CA578F">
      <w:pPr>
        <w:pStyle w:val="PL"/>
        <w:rPr>
          <w:noProof w:val="0"/>
          <w:snapToGrid w:val="0"/>
        </w:rPr>
      </w:pPr>
      <w:r w:rsidRPr="00EA5FA7">
        <w:rPr>
          <w:noProof w:val="0"/>
          <w:snapToGrid w:val="0"/>
        </w:rPr>
        <w:t>RLC-Status ::= SEQUENCE {</w:t>
      </w:r>
    </w:p>
    <w:p w14:paraId="334CAA25" w14:textId="77777777" w:rsidR="00CA578F" w:rsidRPr="00EA5FA7" w:rsidRDefault="00CA578F" w:rsidP="00CA578F">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F281719"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600AE2C3" w14:textId="77777777" w:rsidR="00CA578F" w:rsidRPr="00EA5FA7" w:rsidRDefault="00CA578F" w:rsidP="00CA578F">
      <w:pPr>
        <w:pStyle w:val="PL"/>
        <w:rPr>
          <w:noProof w:val="0"/>
          <w:snapToGrid w:val="0"/>
        </w:rPr>
      </w:pPr>
      <w:r w:rsidRPr="00EA5FA7">
        <w:rPr>
          <w:noProof w:val="0"/>
          <w:snapToGrid w:val="0"/>
        </w:rPr>
        <w:tab/>
        <w:t>...</w:t>
      </w:r>
    </w:p>
    <w:p w14:paraId="1CAA3406" w14:textId="77777777" w:rsidR="00CA578F" w:rsidRPr="00EA5FA7" w:rsidRDefault="00CA578F" w:rsidP="00CA578F">
      <w:pPr>
        <w:pStyle w:val="PL"/>
        <w:rPr>
          <w:noProof w:val="0"/>
          <w:snapToGrid w:val="0"/>
        </w:rPr>
      </w:pPr>
      <w:r w:rsidRPr="00EA5FA7">
        <w:rPr>
          <w:noProof w:val="0"/>
          <w:snapToGrid w:val="0"/>
        </w:rPr>
        <w:t>}</w:t>
      </w:r>
    </w:p>
    <w:p w14:paraId="489A9435" w14:textId="77777777" w:rsidR="00CA578F" w:rsidRPr="00EA5FA7" w:rsidRDefault="00CA578F" w:rsidP="00CA578F">
      <w:pPr>
        <w:pStyle w:val="PL"/>
        <w:rPr>
          <w:noProof w:val="0"/>
          <w:snapToGrid w:val="0"/>
        </w:rPr>
      </w:pPr>
    </w:p>
    <w:p w14:paraId="6D34A0C6" w14:textId="77777777" w:rsidR="00CA578F" w:rsidRPr="00EA5FA7" w:rsidRDefault="00CA578F" w:rsidP="00CA578F">
      <w:pPr>
        <w:pStyle w:val="PL"/>
        <w:rPr>
          <w:noProof w:val="0"/>
          <w:snapToGrid w:val="0"/>
        </w:rPr>
      </w:pPr>
      <w:r w:rsidRPr="00EA5FA7">
        <w:rPr>
          <w:noProof w:val="0"/>
          <w:snapToGrid w:val="0"/>
        </w:rPr>
        <w:t>RLC-Status-ExtIEs F1AP-PROTOCOL-EXTENSION ::= {</w:t>
      </w:r>
    </w:p>
    <w:p w14:paraId="1708BEDF" w14:textId="77777777" w:rsidR="00CA578F" w:rsidRPr="00EA5FA7" w:rsidRDefault="00CA578F" w:rsidP="00CA578F">
      <w:pPr>
        <w:pStyle w:val="PL"/>
        <w:rPr>
          <w:noProof w:val="0"/>
          <w:snapToGrid w:val="0"/>
        </w:rPr>
      </w:pPr>
      <w:r w:rsidRPr="00EA5FA7">
        <w:rPr>
          <w:noProof w:val="0"/>
          <w:snapToGrid w:val="0"/>
        </w:rPr>
        <w:tab/>
        <w:t>...</w:t>
      </w:r>
    </w:p>
    <w:p w14:paraId="458F3D10" w14:textId="77777777" w:rsidR="00CA578F" w:rsidRPr="00EA5FA7" w:rsidRDefault="00CA578F" w:rsidP="00CA578F">
      <w:pPr>
        <w:pStyle w:val="PL"/>
        <w:rPr>
          <w:noProof w:val="0"/>
          <w:snapToGrid w:val="0"/>
        </w:rPr>
      </w:pPr>
      <w:r w:rsidRPr="00EA5FA7">
        <w:rPr>
          <w:noProof w:val="0"/>
          <w:snapToGrid w:val="0"/>
        </w:rPr>
        <w:t>}</w:t>
      </w:r>
    </w:p>
    <w:p w14:paraId="232676AA" w14:textId="77777777" w:rsidR="00CA578F" w:rsidRDefault="00CA578F" w:rsidP="00CA578F">
      <w:pPr>
        <w:pStyle w:val="PL"/>
        <w:rPr>
          <w:ins w:id="3138" w:author="Author"/>
          <w:lang w:eastAsia="ja-JP"/>
        </w:rPr>
      </w:pPr>
    </w:p>
    <w:p w14:paraId="15A32829" w14:textId="77777777" w:rsidR="00CA578F" w:rsidRDefault="00CA578F" w:rsidP="00CA578F">
      <w:pPr>
        <w:pStyle w:val="PL"/>
        <w:rPr>
          <w:ins w:id="3139" w:author="Author"/>
          <w:noProof w:val="0"/>
          <w:snapToGrid w:val="0"/>
        </w:rPr>
      </w:pPr>
      <w:ins w:id="3140"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14:paraId="2F485C8D" w14:textId="77777777" w:rsidR="00CA578F" w:rsidRDefault="00CA578F" w:rsidP="00CA578F">
      <w:pPr>
        <w:pStyle w:val="PL"/>
        <w:rPr>
          <w:ins w:id="3141" w:author="Author"/>
          <w:snapToGrid w:val="0"/>
        </w:rPr>
      </w:pPr>
    </w:p>
    <w:p w14:paraId="061354C8" w14:textId="77777777" w:rsidR="00CA578F" w:rsidRPr="00E0207D" w:rsidRDefault="00CA578F" w:rsidP="00CA578F">
      <w:pPr>
        <w:pStyle w:val="PL"/>
        <w:rPr>
          <w:ins w:id="3142" w:author="Author"/>
          <w:noProof w:val="0"/>
          <w:snapToGrid w:val="0"/>
        </w:rPr>
      </w:pPr>
      <w:ins w:id="3143" w:author="Author">
        <w:r>
          <w:rPr>
            <w:snapToGrid w:val="0"/>
          </w:rPr>
          <w:t>RLF</w:t>
        </w:r>
        <w:r>
          <w:rPr>
            <w:noProof w:val="0"/>
            <w:snapToGrid w:val="0"/>
          </w:rPr>
          <w:t>ReportInformationItem</w:t>
        </w:r>
        <w:r w:rsidRPr="00E0207D">
          <w:rPr>
            <w:noProof w:val="0"/>
            <w:snapToGrid w:val="0"/>
          </w:rPr>
          <w:tab/>
          <w:t>::= SEQUENCE {</w:t>
        </w:r>
      </w:ins>
    </w:p>
    <w:p w14:paraId="2EA8420B" w14:textId="77777777" w:rsidR="00CA578F" w:rsidRPr="00E0207D" w:rsidRDefault="00CA578F" w:rsidP="00CA578F">
      <w:pPr>
        <w:pStyle w:val="PL"/>
        <w:rPr>
          <w:ins w:id="3144" w:author="Author"/>
          <w:noProof w:val="0"/>
          <w:snapToGrid w:val="0"/>
        </w:rPr>
      </w:pPr>
      <w:ins w:id="3145"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14:paraId="07FA5B1E" w14:textId="77777777" w:rsidR="00CA578F" w:rsidRPr="00E0207D" w:rsidRDefault="00CA578F" w:rsidP="00CA578F">
      <w:pPr>
        <w:pStyle w:val="PL"/>
        <w:rPr>
          <w:ins w:id="3146" w:author="Author"/>
          <w:noProof w:val="0"/>
          <w:snapToGrid w:val="0"/>
        </w:rPr>
      </w:pPr>
      <w:ins w:id="3147"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14:paraId="2A864D70" w14:textId="77777777" w:rsidR="00CA578F" w:rsidRPr="00E0207D" w:rsidRDefault="00CA578F" w:rsidP="00CA578F">
      <w:pPr>
        <w:pStyle w:val="PL"/>
        <w:rPr>
          <w:ins w:id="3148" w:author="Author"/>
          <w:noProof w:val="0"/>
          <w:snapToGrid w:val="0"/>
        </w:rPr>
      </w:pPr>
      <w:ins w:id="3149" w:author="Author">
        <w:r w:rsidRPr="00E0207D">
          <w:rPr>
            <w:noProof w:val="0"/>
            <w:snapToGrid w:val="0"/>
          </w:rPr>
          <w:tab/>
          <w:t>...</w:t>
        </w:r>
      </w:ins>
    </w:p>
    <w:p w14:paraId="7D559CB9" w14:textId="77777777" w:rsidR="00CA578F" w:rsidRDefault="00CA578F" w:rsidP="00CA578F">
      <w:pPr>
        <w:pStyle w:val="PL"/>
        <w:rPr>
          <w:ins w:id="3150" w:author="Author"/>
          <w:noProof w:val="0"/>
          <w:snapToGrid w:val="0"/>
        </w:rPr>
      </w:pPr>
      <w:ins w:id="3151" w:author="Author">
        <w:r w:rsidRPr="00E0207D">
          <w:rPr>
            <w:noProof w:val="0"/>
            <w:snapToGrid w:val="0"/>
          </w:rPr>
          <w:t>}</w:t>
        </w:r>
      </w:ins>
    </w:p>
    <w:p w14:paraId="586A59A5" w14:textId="77777777" w:rsidR="00CA578F" w:rsidRPr="00234137" w:rsidRDefault="00CA578F" w:rsidP="00CA578F">
      <w:pPr>
        <w:pStyle w:val="PL"/>
        <w:rPr>
          <w:ins w:id="3152" w:author="Author"/>
          <w:snapToGrid w:val="0"/>
        </w:rPr>
      </w:pPr>
    </w:p>
    <w:p w14:paraId="02FDF346" w14:textId="77777777" w:rsidR="00CA578F" w:rsidRPr="00EA5FA7" w:rsidRDefault="00CA578F" w:rsidP="00CA578F">
      <w:pPr>
        <w:pStyle w:val="PL"/>
        <w:rPr>
          <w:ins w:id="3153" w:author="Author"/>
          <w:noProof w:val="0"/>
        </w:rPr>
      </w:pPr>
      <w:ins w:id="3154"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14:paraId="636A8038" w14:textId="77777777" w:rsidR="00CA578F" w:rsidRPr="00EA5FA7" w:rsidRDefault="00CA578F" w:rsidP="00CA578F">
      <w:pPr>
        <w:pStyle w:val="PL"/>
        <w:rPr>
          <w:ins w:id="3155" w:author="Author"/>
          <w:noProof w:val="0"/>
        </w:rPr>
      </w:pPr>
      <w:ins w:id="3156" w:author="Author">
        <w:r w:rsidRPr="00EA5FA7">
          <w:rPr>
            <w:noProof w:val="0"/>
          </w:rPr>
          <w:tab/>
          <w:t>...</w:t>
        </w:r>
      </w:ins>
    </w:p>
    <w:p w14:paraId="07C5E29B" w14:textId="77777777" w:rsidR="00CA578F" w:rsidRPr="00EA5FA7" w:rsidRDefault="00CA578F" w:rsidP="00CA578F">
      <w:pPr>
        <w:pStyle w:val="PL"/>
        <w:rPr>
          <w:ins w:id="3157" w:author="Author"/>
          <w:noProof w:val="0"/>
        </w:rPr>
      </w:pPr>
      <w:ins w:id="3158" w:author="Author">
        <w:r w:rsidRPr="00EA5FA7">
          <w:rPr>
            <w:noProof w:val="0"/>
          </w:rPr>
          <w:t>}</w:t>
        </w:r>
      </w:ins>
    </w:p>
    <w:p w14:paraId="4D92FAE5" w14:textId="77777777" w:rsidR="00CA578F" w:rsidRPr="00EA5FA7" w:rsidRDefault="00CA578F" w:rsidP="00CA578F">
      <w:pPr>
        <w:pStyle w:val="PL"/>
        <w:rPr>
          <w:noProof w:val="0"/>
          <w:snapToGrid w:val="0"/>
        </w:rPr>
      </w:pPr>
    </w:p>
    <w:p w14:paraId="1AB011F0" w14:textId="77777777" w:rsidR="00CA578F" w:rsidRPr="00EA5FA7" w:rsidRDefault="00CA578F" w:rsidP="00CA578F">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FACE97E" w14:textId="77777777" w:rsidR="00CA578F" w:rsidRPr="00EA5FA7" w:rsidRDefault="00CA578F" w:rsidP="00CA578F">
      <w:pPr>
        <w:pStyle w:val="PL"/>
        <w:rPr>
          <w:noProof w:val="0"/>
          <w:snapToGrid w:val="0"/>
        </w:rPr>
      </w:pPr>
    </w:p>
    <w:p w14:paraId="578687A6" w14:textId="77777777" w:rsidR="00CA578F" w:rsidRPr="00EA5FA7" w:rsidRDefault="00CA578F" w:rsidP="00CA578F">
      <w:pPr>
        <w:pStyle w:val="PL"/>
        <w:rPr>
          <w:rFonts w:eastAsia="SimSun"/>
          <w:snapToGrid w:val="0"/>
        </w:rPr>
      </w:pPr>
      <w:r w:rsidRPr="00EA5FA7">
        <w:rPr>
          <w:noProof w:val="0"/>
          <w:snapToGrid w:val="0"/>
        </w:rPr>
        <w:t>RRCContainer ::= OCTET STRING</w:t>
      </w:r>
    </w:p>
    <w:p w14:paraId="5F0ED554" w14:textId="77777777" w:rsidR="00CA578F" w:rsidRPr="00EA5FA7" w:rsidRDefault="00CA578F" w:rsidP="00CA578F">
      <w:pPr>
        <w:pStyle w:val="PL"/>
        <w:rPr>
          <w:rFonts w:eastAsia="SimSun"/>
          <w:snapToGrid w:val="0"/>
        </w:rPr>
      </w:pPr>
    </w:p>
    <w:p w14:paraId="571AD22E" w14:textId="77777777" w:rsidR="00CA578F" w:rsidRPr="00EA5FA7" w:rsidRDefault="00CA578F" w:rsidP="00CA578F">
      <w:pPr>
        <w:pStyle w:val="PL"/>
        <w:rPr>
          <w:rFonts w:eastAsia="SimSun"/>
          <w:snapToGrid w:val="0"/>
        </w:rPr>
      </w:pPr>
      <w:r w:rsidRPr="00EA5FA7">
        <w:rPr>
          <w:rFonts w:eastAsia="SimSun"/>
          <w:snapToGrid w:val="0"/>
        </w:rPr>
        <w:t>RRCContainer-RRCSetupComplete ::= OCTET STRING</w:t>
      </w:r>
    </w:p>
    <w:p w14:paraId="3AFE004F" w14:textId="77777777" w:rsidR="00CA578F" w:rsidRPr="00EA5FA7" w:rsidRDefault="00CA578F" w:rsidP="00CA578F">
      <w:pPr>
        <w:pStyle w:val="PL"/>
        <w:rPr>
          <w:rFonts w:eastAsia="SimSun"/>
          <w:snapToGrid w:val="0"/>
        </w:rPr>
      </w:pPr>
    </w:p>
    <w:p w14:paraId="3D5EA91F" w14:textId="77777777" w:rsidR="00CA578F" w:rsidRPr="00EA5FA7" w:rsidRDefault="00CA578F" w:rsidP="00CA578F">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38ADC9B" w14:textId="77777777" w:rsidR="00CA578F" w:rsidRPr="00EA5FA7" w:rsidRDefault="00CA578F" w:rsidP="00CA578F">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13E180D" w14:textId="77777777" w:rsidR="00CA578F" w:rsidRPr="00EA5FA7" w:rsidRDefault="00CA578F" w:rsidP="00CA578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62D7A5F"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09BC6B94" w14:textId="77777777" w:rsidR="00CA578F" w:rsidRPr="00EA5FA7" w:rsidRDefault="00CA578F" w:rsidP="00CA578F">
      <w:pPr>
        <w:pStyle w:val="PL"/>
        <w:rPr>
          <w:noProof w:val="0"/>
        </w:rPr>
      </w:pPr>
    </w:p>
    <w:p w14:paraId="1C77B0CF" w14:textId="77777777" w:rsidR="00CA578F" w:rsidRPr="00EA5FA7" w:rsidRDefault="00CA578F" w:rsidP="00CA578F">
      <w:pPr>
        <w:pStyle w:val="PL"/>
        <w:rPr>
          <w:noProof w:val="0"/>
        </w:rPr>
      </w:pPr>
      <w:r w:rsidRPr="00EA5FA7">
        <w:rPr>
          <w:noProof w:val="0"/>
        </w:rPr>
        <w:t xml:space="preserve">RRCDeliveryStatus-ExtIEs </w:t>
      </w:r>
      <w:r w:rsidRPr="00EA5FA7">
        <w:rPr>
          <w:noProof w:val="0"/>
        </w:rPr>
        <w:tab/>
        <w:t>F1AP-PROTOCOL-EXTENSION ::= {</w:t>
      </w:r>
    </w:p>
    <w:p w14:paraId="36C6B6D6" w14:textId="77777777" w:rsidR="00CA578F" w:rsidRPr="00EA5FA7" w:rsidRDefault="00CA578F" w:rsidP="00CA578F">
      <w:pPr>
        <w:pStyle w:val="PL"/>
        <w:rPr>
          <w:noProof w:val="0"/>
        </w:rPr>
      </w:pPr>
      <w:r w:rsidRPr="00EA5FA7">
        <w:rPr>
          <w:noProof w:val="0"/>
        </w:rPr>
        <w:tab/>
        <w:t>...</w:t>
      </w:r>
    </w:p>
    <w:p w14:paraId="00610E15" w14:textId="77777777" w:rsidR="00CA578F" w:rsidRPr="00EA5FA7" w:rsidRDefault="00CA578F" w:rsidP="00CA578F">
      <w:pPr>
        <w:pStyle w:val="PL"/>
        <w:rPr>
          <w:noProof w:val="0"/>
        </w:rPr>
      </w:pPr>
      <w:r w:rsidRPr="00EA5FA7">
        <w:rPr>
          <w:noProof w:val="0"/>
        </w:rPr>
        <w:t>}</w:t>
      </w:r>
    </w:p>
    <w:p w14:paraId="2665E30B" w14:textId="77777777" w:rsidR="00CA578F" w:rsidRPr="00EA5FA7" w:rsidRDefault="00CA578F" w:rsidP="00CA578F">
      <w:pPr>
        <w:pStyle w:val="PL"/>
        <w:rPr>
          <w:noProof w:val="0"/>
          <w:snapToGrid w:val="0"/>
        </w:rPr>
      </w:pPr>
    </w:p>
    <w:p w14:paraId="2DC3E54E" w14:textId="77777777" w:rsidR="00CA578F" w:rsidRPr="00EA5FA7" w:rsidRDefault="00CA578F" w:rsidP="00CA578F">
      <w:pPr>
        <w:pStyle w:val="PL"/>
        <w:rPr>
          <w:rFonts w:eastAsia="SimSun"/>
          <w:snapToGrid w:val="0"/>
        </w:rPr>
      </w:pPr>
    </w:p>
    <w:p w14:paraId="4F40AE10" w14:textId="77777777" w:rsidR="00CA578F" w:rsidRPr="00EA5FA7" w:rsidRDefault="00CA578F" w:rsidP="00CA578F">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7F6275A6" w14:textId="77777777" w:rsidR="00CA578F" w:rsidRPr="00EA5FA7" w:rsidRDefault="00CA578F" w:rsidP="00CA578F">
      <w:pPr>
        <w:pStyle w:val="PL"/>
        <w:rPr>
          <w:rFonts w:eastAsia="SimSun"/>
          <w:snapToGrid w:val="0"/>
        </w:rPr>
      </w:pPr>
    </w:p>
    <w:p w14:paraId="7F485956" w14:textId="77777777" w:rsidR="00CA578F" w:rsidRPr="00EA5FA7" w:rsidRDefault="00CA578F" w:rsidP="00CA578F">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5983826" w14:textId="77777777" w:rsidR="00CA578F" w:rsidRPr="00EA5FA7" w:rsidRDefault="00CA578F" w:rsidP="00CA578F">
      <w:pPr>
        <w:pStyle w:val="PL"/>
        <w:rPr>
          <w:rFonts w:eastAsia="SimSun"/>
          <w:snapToGrid w:val="0"/>
        </w:rPr>
      </w:pPr>
      <w:r w:rsidRPr="00EA5FA7">
        <w:rPr>
          <w:rFonts w:eastAsia="SimSun"/>
          <w:snapToGrid w:val="0"/>
        </w:rPr>
        <w:tab/>
        <w:t>true,</w:t>
      </w:r>
    </w:p>
    <w:p w14:paraId="0BAEBFAF" w14:textId="77777777" w:rsidR="00CA578F" w:rsidRPr="00EA5FA7" w:rsidRDefault="00CA578F" w:rsidP="00CA578F">
      <w:pPr>
        <w:pStyle w:val="PL"/>
        <w:rPr>
          <w:rFonts w:eastAsia="SimSun"/>
          <w:snapToGrid w:val="0"/>
        </w:rPr>
      </w:pPr>
      <w:r w:rsidRPr="00EA5FA7">
        <w:rPr>
          <w:rFonts w:eastAsia="SimSun"/>
          <w:snapToGrid w:val="0"/>
        </w:rPr>
        <w:tab/>
        <w:t xml:space="preserve"> ...,</w:t>
      </w:r>
    </w:p>
    <w:p w14:paraId="49FC40B0" w14:textId="77777777" w:rsidR="00CA578F" w:rsidRPr="00EA5FA7" w:rsidRDefault="00CA578F" w:rsidP="00CA578F">
      <w:pPr>
        <w:pStyle w:val="PL"/>
        <w:rPr>
          <w:rFonts w:eastAsia="SimSun"/>
          <w:snapToGrid w:val="0"/>
        </w:rPr>
      </w:pPr>
      <w:r w:rsidRPr="00EA5FA7">
        <w:rPr>
          <w:rFonts w:eastAsia="SimSun"/>
          <w:snapToGrid w:val="0"/>
        </w:rPr>
        <w:tab/>
        <w:t>failure</w:t>
      </w:r>
    </w:p>
    <w:p w14:paraId="6D4A8EE7" w14:textId="77777777" w:rsidR="00CA578F" w:rsidRPr="00EA5FA7" w:rsidRDefault="00CA578F" w:rsidP="00CA578F">
      <w:pPr>
        <w:pStyle w:val="PL"/>
        <w:rPr>
          <w:noProof w:val="0"/>
          <w:snapToGrid w:val="0"/>
        </w:rPr>
      </w:pPr>
      <w:r w:rsidRPr="00EA5FA7">
        <w:rPr>
          <w:rFonts w:eastAsia="SimSun"/>
          <w:snapToGrid w:val="0"/>
        </w:rPr>
        <w:t>}</w:t>
      </w:r>
    </w:p>
    <w:p w14:paraId="6059347E" w14:textId="77777777" w:rsidR="00CA578F" w:rsidRPr="00EA5FA7" w:rsidRDefault="00CA578F" w:rsidP="00CA578F">
      <w:pPr>
        <w:pStyle w:val="PL"/>
        <w:rPr>
          <w:noProof w:val="0"/>
        </w:rPr>
      </w:pPr>
    </w:p>
    <w:p w14:paraId="593FBA49" w14:textId="77777777" w:rsidR="00CA578F" w:rsidRPr="00EA5FA7" w:rsidRDefault="00CA578F" w:rsidP="00CA578F">
      <w:pPr>
        <w:pStyle w:val="PL"/>
        <w:rPr>
          <w:noProof w:val="0"/>
        </w:rPr>
      </w:pPr>
      <w:r w:rsidRPr="00EA5FA7">
        <w:rPr>
          <w:noProof w:val="0"/>
        </w:rPr>
        <w:t>RRC-Version ::= SEQUENCE</w:t>
      </w:r>
      <w:r w:rsidRPr="00EA5FA7">
        <w:rPr>
          <w:noProof w:val="0"/>
        </w:rPr>
        <w:tab/>
        <w:t>{</w:t>
      </w:r>
    </w:p>
    <w:p w14:paraId="7CDA6DAA" w14:textId="77777777" w:rsidR="00CA578F" w:rsidRPr="00EA5FA7" w:rsidRDefault="00CA578F" w:rsidP="00CA578F">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2AE0938"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9A489ED" w14:textId="77777777" w:rsidR="00CA578F" w:rsidRPr="00EA5FA7" w:rsidRDefault="00CA578F" w:rsidP="00CA578F">
      <w:pPr>
        <w:pStyle w:val="PL"/>
        <w:rPr>
          <w:noProof w:val="0"/>
        </w:rPr>
      </w:pPr>
    </w:p>
    <w:p w14:paraId="484C281B" w14:textId="77777777" w:rsidR="00CA578F" w:rsidRPr="00EA5FA7" w:rsidRDefault="00CA578F" w:rsidP="00CA578F">
      <w:pPr>
        <w:pStyle w:val="PL"/>
        <w:rPr>
          <w:noProof w:val="0"/>
        </w:rPr>
      </w:pPr>
      <w:r w:rsidRPr="00EA5FA7">
        <w:rPr>
          <w:noProof w:val="0"/>
        </w:rPr>
        <w:t xml:space="preserve">RRC-Version-ExtIEs </w:t>
      </w:r>
      <w:r w:rsidRPr="00EA5FA7">
        <w:rPr>
          <w:noProof w:val="0"/>
        </w:rPr>
        <w:tab/>
        <w:t>F1AP-PROTOCOL-EXTENSION ::= {</w:t>
      </w:r>
    </w:p>
    <w:p w14:paraId="2CAB79F0" w14:textId="77777777" w:rsidR="00CA578F" w:rsidRPr="00EA5FA7" w:rsidRDefault="00CA578F" w:rsidP="00CA578F">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971B5C4" w14:textId="77777777" w:rsidR="00CA578F" w:rsidRPr="00EA5FA7" w:rsidRDefault="00CA578F" w:rsidP="00CA578F">
      <w:pPr>
        <w:pStyle w:val="PL"/>
        <w:rPr>
          <w:noProof w:val="0"/>
        </w:rPr>
      </w:pPr>
      <w:r w:rsidRPr="00EA5FA7">
        <w:rPr>
          <w:noProof w:val="0"/>
        </w:rPr>
        <w:tab/>
        <w:t>...</w:t>
      </w:r>
    </w:p>
    <w:p w14:paraId="2A570848" w14:textId="77777777" w:rsidR="00CA578F" w:rsidRPr="00EA5FA7" w:rsidRDefault="00CA578F" w:rsidP="00CA578F">
      <w:pPr>
        <w:pStyle w:val="PL"/>
        <w:rPr>
          <w:noProof w:val="0"/>
        </w:rPr>
      </w:pPr>
      <w:r w:rsidRPr="00EA5FA7">
        <w:rPr>
          <w:noProof w:val="0"/>
        </w:rPr>
        <w:t>}</w:t>
      </w:r>
    </w:p>
    <w:p w14:paraId="67E57118" w14:textId="77777777" w:rsidR="00CA578F" w:rsidRPr="00EA5FA7" w:rsidRDefault="00CA578F" w:rsidP="00CA578F">
      <w:pPr>
        <w:pStyle w:val="PL"/>
        <w:rPr>
          <w:noProof w:val="0"/>
        </w:rPr>
      </w:pPr>
    </w:p>
    <w:p w14:paraId="683095BC" w14:textId="77777777" w:rsidR="00CA578F" w:rsidRPr="00EA5FA7" w:rsidRDefault="00CA578F" w:rsidP="00CA578F">
      <w:pPr>
        <w:pStyle w:val="PL"/>
        <w:outlineLvl w:val="3"/>
        <w:rPr>
          <w:noProof w:val="0"/>
          <w:snapToGrid w:val="0"/>
        </w:rPr>
      </w:pPr>
      <w:r w:rsidRPr="00EA5FA7">
        <w:rPr>
          <w:noProof w:val="0"/>
          <w:snapToGrid w:val="0"/>
        </w:rPr>
        <w:t>-- S</w:t>
      </w:r>
    </w:p>
    <w:p w14:paraId="2AED3C58" w14:textId="77777777" w:rsidR="00CA578F" w:rsidRPr="00EA5FA7" w:rsidRDefault="00CA578F" w:rsidP="00CA578F">
      <w:pPr>
        <w:pStyle w:val="PL"/>
        <w:rPr>
          <w:rFonts w:eastAsia="SimSun"/>
          <w:snapToGrid w:val="0"/>
        </w:rPr>
      </w:pPr>
    </w:p>
    <w:p w14:paraId="6A30B6C9" w14:textId="77777777" w:rsidR="00CA578F" w:rsidRPr="00EA5FA7" w:rsidRDefault="00CA578F" w:rsidP="00CA578F">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69E12D69" w14:textId="77777777" w:rsidR="00CA578F" w:rsidRPr="00EA5FA7" w:rsidRDefault="00CA578F" w:rsidP="00CA57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E9800AA" w14:textId="77777777" w:rsidR="00CA578F" w:rsidRPr="00EA5FA7" w:rsidRDefault="00CA578F" w:rsidP="00CA578F">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285E6CB3"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497CDB14" w14:textId="77777777" w:rsidR="00CA578F" w:rsidRPr="00EA5FA7" w:rsidRDefault="00CA578F" w:rsidP="00CA578F">
      <w:pPr>
        <w:pStyle w:val="PL"/>
        <w:rPr>
          <w:rFonts w:eastAsia="SimSun"/>
          <w:snapToGrid w:val="0"/>
        </w:rPr>
      </w:pPr>
      <w:r w:rsidRPr="00EA5FA7">
        <w:rPr>
          <w:rFonts w:eastAsia="SimSun"/>
          <w:snapToGrid w:val="0"/>
        </w:rPr>
        <w:tab/>
        <w:t>...</w:t>
      </w:r>
    </w:p>
    <w:p w14:paraId="55ED761D" w14:textId="77777777" w:rsidR="00CA578F" w:rsidRPr="00EA5FA7" w:rsidRDefault="00CA578F" w:rsidP="00CA578F">
      <w:pPr>
        <w:pStyle w:val="PL"/>
        <w:rPr>
          <w:rFonts w:eastAsia="SimSun"/>
          <w:snapToGrid w:val="0"/>
        </w:rPr>
      </w:pPr>
      <w:r w:rsidRPr="00EA5FA7">
        <w:rPr>
          <w:rFonts w:eastAsia="SimSun"/>
          <w:snapToGrid w:val="0"/>
        </w:rPr>
        <w:t>}</w:t>
      </w:r>
    </w:p>
    <w:p w14:paraId="11D92D4D" w14:textId="77777777" w:rsidR="00CA578F" w:rsidRPr="00EA5FA7" w:rsidRDefault="00CA578F" w:rsidP="00CA578F">
      <w:pPr>
        <w:pStyle w:val="PL"/>
        <w:rPr>
          <w:rFonts w:eastAsia="SimSun"/>
          <w:snapToGrid w:val="0"/>
        </w:rPr>
      </w:pPr>
    </w:p>
    <w:p w14:paraId="53AB92A0" w14:textId="77777777" w:rsidR="00CA578F" w:rsidRPr="00EA5FA7" w:rsidRDefault="00CA578F" w:rsidP="00CA578F">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7824F20B" w14:textId="77777777" w:rsidR="00CA578F" w:rsidRPr="00EA5FA7" w:rsidRDefault="00CA578F" w:rsidP="00CA578F">
      <w:pPr>
        <w:pStyle w:val="PL"/>
        <w:rPr>
          <w:rFonts w:eastAsia="SimSun"/>
          <w:snapToGrid w:val="0"/>
        </w:rPr>
      </w:pPr>
      <w:r w:rsidRPr="00EA5FA7">
        <w:rPr>
          <w:rFonts w:eastAsia="SimSun"/>
          <w:snapToGrid w:val="0"/>
        </w:rPr>
        <w:tab/>
        <w:t>...</w:t>
      </w:r>
    </w:p>
    <w:p w14:paraId="3C667BBE" w14:textId="77777777" w:rsidR="00CA578F" w:rsidRPr="00EA5FA7" w:rsidRDefault="00CA578F" w:rsidP="00CA578F">
      <w:pPr>
        <w:pStyle w:val="PL"/>
        <w:rPr>
          <w:rFonts w:eastAsia="SimSun"/>
          <w:snapToGrid w:val="0"/>
        </w:rPr>
      </w:pPr>
      <w:r w:rsidRPr="00EA5FA7">
        <w:rPr>
          <w:rFonts w:eastAsia="SimSun"/>
          <w:snapToGrid w:val="0"/>
        </w:rPr>
        <w:t>}</w:t>
      </w:r>
    </w:p>
    <w:p w14:paraId="42A609A8" w14:textId="77777777" w:rsidR="00CA578F" w:rsidRPr="00EA5FA7" w:rsidRDefault="00CA578F" w:rsidP="00CA578F">
      <w:pPr>
        <w:pStyle w:val="PL"/>
        <w:rPr>
          <w:rFonts w:eastAsia="SimSun"/>
          <w:snapToGrid w:val="0"/>
        </w:rPr>
      </w:pPr>
    </w:p>
    <w:p w14:paraId="76CD3F81" w14:textId="77777777" w:rsidR="00CA578F" w:rsidRPr="00EA5FA7" w:rsidRDefault="00CA578F" w:rsidP="00CA578F">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3B0A3106" w14:textId="77777777" w:rsidR="00CA578F" w:rsidRPr="00EA5FA7" w:rsidRDefault="00CA578F" w:rsidP="00CA57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1078215" w14:textId="77777777" w:rsidR="00CA578F" w:rsidRPr="00EA5FA7" w:rsidRDefault="00CA578F" w:rsidP="00CA578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8161D5E"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337192C4" w14:textId="77777777" w:rsidR="00CA578F" w:rsidRPr="00EA5FA7" w:rsidRDefault="00CA578F" w:rsidP="00CA578F">
      <w:pPr>
        <w:pStyle w:val="PL"/>
        <w:rPr>
          <w:rFonts w:eastAsia="SimSun"/>
          <w:snapToGrid w:val="0"/>
        </w:rPr>
      </w:pPr>
      <w:r w:rsidRPr="00EA5FA7">
        <w:rPr>
          <w:rFonts w:eastAsia="SimSun"/>
          <w:snapToGrid w:val="0"/>
        </w:rPr>
        <w:tab/>
        <w:t>...</w:t>
      </w:r>
    </w:p>
    <w:p w14:paraId="27182719" w14:textId="77777777" w:rsidR="00CA578F" w:rsidRPr="00EA5FA7" w:rsidRDefault="00CA578F" w:rsidP="00CA578F">
      <w:pPr>
        <w:pStyle w:val="PL"/>
        <w:rPr>
          <w:rFonts w:eastAsia="SimSun"/>
          <w:snapToGrid w:val="0"/>
        </w:rPr>
      </w:pPr>
      <w:r w:rsidRPr="00EA5FA7">
        <w:rPr>
          <w:rFonts w:eastAsia="SimSun"/>
          <w:snapToGrid w:val="0"/>
        </w:rPr>
        <w:lastRenderedPageBreak/>
        <w:t>}</w:t>
      </w:r>
    </w:p>
    <w:p w14:paraId="64A09EE8" w14:textId="77777777" w:rsidR="00CA578F" w:rsidRPr="00EA5FA7" w:rsidRDefault="00CA578F" w:rsidP="00CA578F">
      <w:pPr>
        <w:pStyle w:val="PL"/>
        <w:rPr>
          <w:rFonts w:eastAsia="SimSun"/>
          <w:snapToGrid w:val="0"/>
        </w:rPr>
      </w:pPr>
    </w:p>
    <w:p w14:paraId="00FD064C" w14:textId="77777777" w:rsidR="00CA578F" w:rsidRPr="00EA5FA7" w:rsidRDefault="00CA578F" w:rsidP="00CA578F">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5E74730" w14:textId="77777777" w:rsidR="00CA578F" w:rsidRPr="00EA5FA7" w:rsidRDefault="00CA578F" w:rsidP="00CA578F">
      <w:pPr>
        <w:pStyle w:val="PL"/>
        <w:rPr>
          <w:rFonts w:eastAsia="SimSun"/>
          <w:snapToGrid w:val="0"/>
        </w:rPr>
      </w:pPr>
      <w:r w:rsidRPr="00EA5FA7">
        <w:rPr>
          <w:rFonts w:eastAsia="SimSun"/>
          <w:snapToGrid w:val="0"/>
        </w:rPr>
        <w:tab/>
        <w:t>...</w:t>
      </w:r>
    </w:p>
    <w:p w14:paraId="14A2AB0C" w14:textId="77777777" w:rsidR="00CA578F" w:rsidRPr="00EA5FA7" w:rsidRDefault="00CA578F" w:rsidP="00CA578F">
      <w:pPr>
        <w:pStyle w:val="PL"/>
        <w:rPr>
          <w:rFonts w:eastAsia="SimSun"/>
          <w:snapToGrid w:val="0"/>
        </w:rPr>
      </w:pPr>
      <w:r w:rsidRPr="00EA5FA7">
        <w:rPr>
          <w:rFonts w:eastAsia="SimSun"/>
          <w:snapToGrid w:val="0"/>
        </w:rPr>
        <w:t>}</w:t>
      </w:r>
    </w:p>
    <w:p w14:paraId="3F88A995" w14:textId="77777777" w:rsidR="00CA578F" w:rsidRPr="00EA5FA7" w:rsidRDefault="00CA578F" w:rsidP="00CA578F">
      <w:pPr>
        <w:pStyle w:val="PL"/>
        <w:rPr>
          <w:rFonts w:eastAsia="SimSun"/>
          <w:snapToGrid w:val="0"/>
        </w:rPr>
      </w:pPr>
    </w:p>
    <w:p w14:paraId="78DE98DE" w14:textId="77777777" w:rsidR="00CA578F" w:rsidRPr="00EA5FA7" w:rsidRDefault="00CA578F" w:rsidP="00CA578F">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E9B639A" w14:textId="77777777" w:rsidR="00CA578F" w:rsidRPr="00EA5FA7" w:rsidRDefault="00CA578F" w:rsidP="00CA57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A48D499"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710E0A0" w14:textId="77777777" w:rsidR="00CA578F" w:rsidRPr="00EA5FA7" w:rsidRDefault="00CA578F" w:rsidP="00CA578F">
      <w:pPr>
        <w:pStyle w:val="PL"/>
        <w:rPr>
          <w:rFonts w:eastAsia="SimSun"/>
          <w:snapToGrid w:val="0"/>
        </w:rPr>
      </w:pPr>
      <w:r w:rsidRPr="00EA5FA7">
        <w:rPr>
          <w:rFonts w:eastAsia="SimSun"/>
          <w:snapToGrid w:val="0"/>
        </w:rPr>
        <w:tab/>
        <w:t>...</w:t>
      </w:r>
    </w:p>
    <w:p w14:paraId="3D863B75" w14:textId="77777777" w:rsidR="00CA578F" w:rsidRPr="00EA5FA7" w:rsidRDefault="00CA578F" w:rsidP="00CA578F">
      <w:pPr>
        <w:pStyle w:val="PL"/>
        <w:rPr>
          <w:rFonts w:eastAsia="SimSun"/>
          <w:snapToGrid w:val="0"/>
        </w:rPr>
      </w:pPr>
      <w:r w:rsidRPr="00EA5FA7">
        <w:rPr>
          <w:rFonts w:eastAsia="SimSun"/>
          <w:snapToGrid w:val="0"/>
        </w:rPr>
        <w:t>}</w:t>
      </w:r>
    </w:p>
    <w:p w14:paraId="61A3CF78" w14:textId="77777777" w:rsidR="00CA578F" w:rsidRPr="00EA5FA7" w:rsidRDefault="00CA578F" w:rsidP="00CA578F">
      <w:pPr>
        <w:pStyle w:val="PL"/>
        <w:rPr>
          <w:rFonts w:eastAsia="SimSun"/>
          <w:snapToGrid w:val="0"/>
        </w:rPr>
      </w:pPr>
    </w:p>
    <w:p w14:paraId="645B11DF" w14:textId="77777777" w:rsidR="00CA578F" w:rsidRPr="00EA5FA7" w:rsidRDefault="00CA578F" w:rsidP="00CA578F">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14C98BB4" w14:textId="77777777" w:rsidR="00CA578F" w:rsidRPr="00EA5FA7" w:rsidRDefault="00CA578F" w:rsidP="00CA578F">
      <w:pPr>
        <w:pStyle w:val="PL"/>
        <w:rPr>
          <w:rFonts w:eastAsia="SimSun"/>
          <w:snapToGrid w:val="0"/>
        </w:rPr>
      </w:pPr>
      <w:r w:rsidRPr="00EA5FA7">
        <w:rPr>
          <w:rFonts w:eastAsia="SimSun"/>
          <w:snapToGrid w:val="0"/>
        </w:rPr>
        <w:tab/>
        <w:t>...</w:t>
      </w:r>
    </w:p>
    <w:p w14:paraId="13013D41" w14:textId="77777777" w:rsidR="00CA578F" w:rsidRPr="00EA5FA7" w:rsidRDefault="00CA578F" w:rsidP="00CA578F">
      <w:pPr>
        <w:pStyle w:val="PL"/>
        <w:rPr>
          <w:rFonts w:eastAsia="SimSun"/>
          <w:snapToGrid w:val="0"/>
        </w:rPr>
      </w:pPr>
      <w:r w:rsidRPr="00EA5FA7">
        <w:rPr>
          <w:rFonts w:eastAsia="SimSun"/>
          <w:snapToGrid w:val="0"/>
        </w:rPr>
        <w:t>}</w:t>
      </w:r>
    </w:p>
    <w:p w14:paraId="31979751" w14:textId="77777777" w:rsidR="00CA578F" w:rsidRPr="00EA5FA7" w:rsidRDefault="00CA578F" w:rsidP="00CA578F">
      <w:pPr>
        <w:pStyle w:val="PL"/>
        <w:rPr>
          <w:rFonts w:eastAsia="SimSun"/>
          <w:snapToGrid w:val="0"/>
        </w:rPr>
      </w:pPr>
    </w:p>
    <w:p w14:paraId="1F94DAD1" w14:textId="77777777" w:rsidR="00CA578F" w:rsidRPr="00EA5FA7" w:rsidRDefault="00CA578F" w:rsidP="00CA578F">
      <w:pPr>
        <w:pStyle w:val="PL"/>
        <w:rPr>
          <w:rFonts w:eastAsia="SimSun"/>
          <w:snapToGrid w:val="0"/>
        </w:rPr>
      </w:pPr>
      <w:r w:rsidRPr="00EA5FA7">
        <w:rPr>
          <w:rFonts w:eastAsia="SimSun"/>
          <w:snapToGrid w:val="0"/>
        </w:rPr>
        <w:t>SCell-ToBeSetup-Item ::= SEQUENCE {</w:t>
      </w:r>
    </w:p>
    <w:p w14:paraId="2C9B35FB" w14:textId="77777777" w:rsidR="00CA578F" w:rsidRPr="00EA5FA7" w:rsidRDefault="00CA578F" w:rsidP="00CA57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9729E8C" w14:textId="77777777" w:rsidR="00CA578F" w:rsidRPr="00EA5FA7" w:rsidRDefault="00CA578F" w:rsidP="00CA578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D393BD3" w14:textId="77777777" w:rsidR="00CA578F" w:rsidRPr="00EA5FA7" w:rsidRDefault="00CA578F" w:rsidP="00CA578F">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37B8D4C3"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48C6FEC7" w14:textId="77777777" w:rsidR="00CA578F" w:rsidRPr="00EA5FA7" w:rsidRDefault="00CA578F" w:rsidP="00CA578F">
      <w:pPr>
        <w:pStyle w:val="PL"/>
        <w:rPr>
          <w:rFonts w:eastAsia="SimSun"/>
          <w:snapToGrid w:val="0"/>
        </w:rPr>
      </w:pPr>
      <w:r w:rsidRPr="00EA5FA7">
        <w:rPr>
          <w:rFonts w:eastAsia="SimSun"/>
          <w:snapToGrid w:val="0"/>
        </w:rPr>
        <w:tab/>
        <w:t>...</w:t>
      </w:r>
    </w:p>
    <w:p w14:paraId="1528EC24" w14:textId="77777777" w:rsidR="00CA578F" w:rsidRPr="00EA5FA7" w:rsidRDefault="00CA578F" w:rsidP="00CA578F">
      <w:pPr>
        <w:pStyle w:val="PL"/>
        <w:rPr>
          <w:rFonts w:eastAsia="SimSun"/>
          <w:snapToGrid w:val="0"/>
        </w:rPr>
      </w:pPr>
      <w:r w:rsidRPr="00EA5FA7">
        <w:rPr>
          <w:rFonts w:eastAsia="SimSun"/>
          <w:snapToGrid w:val="0"/>
        </w:rPr>
        <w:t>}</w:t>
      </w:r>
    </w:p>
    <w:p w14:paraId="5DF7DE5E" w14:textId="77777777" w:rsidR="00CA578F" w:rsidRPr="00EA5FA7" w:rsidRDefault="00CA578F" w:rsidP="00CA578F">
      <w:pPr>
        <w:pStyle w:val="PL"/>
        <w:rPr>
          <w:rFonts w:eastAsia="SimSun"/>
          <w:snapToGrid w:val="0"/>
        </w:rPr>
      </w:pPr>
    </w:p>
    <w:p w14:paraId="091AAC52" w14:textId="77777777" w:rsidR="00CA578F" w:rsidRPr="00EA5FA7" w:rsidRDefault="00CA578F" w:rsidP="00CA578F">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5F51760B" w14:textId="77777777" w:rsidR="00CA578F" w:rsidRPr="00EA5FA7" w:rsidRDefault="00CA578F" w:rsidP="00CA578F">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32A5CEF" w14:textId="77777777" w:rsidR="00CA578F" w:rsidRPr="00EA5FA7" w:rsidRDefault="00CA578F" w:rsidP="00CA578F">
      <w:pPr>
        <w:pStyle w:val="PL"/>
        <w:rPr>
          <w:rFonts w:eastAsia="SimSun"/>
          <w:snapToGrid w:val="0"/>
        </w:rPr>
      </w:pPr>
      <w:r w:rsidRPr="00EA5FA7">
        <w:rPr>
          <w:rFonts w:eastAsia="SimSun"/>
          <w:snapToGrid w:val="0"/>
        </w:rPr>
        <w:tab/>
        <w:t>...</w:t>
      </w:r>
    </w:p>
    <w:p w14:paraId="1B3C2DF8" w14:textId="77777777" w:rsidR="00CA578F" w:rsidRPr="00EA5FA7" w:rsidRDefault="00CA578F" w:rsidP="00CA578F">
      <w:pPr>
        <w:pStyle w:val="PL"/>
        <w:rPr>
          <w:rFonts w:eastAsia="SimSun"/>
          <w:snapToGrid w:val="0"/>
        </w:rPr>
      </w:pPr>
      <w:r w:rsidRPr="00EA5FA7">
        <w:rPr>
          <w:rFonts w:eastAsia="SimSun"/>
          <w:snapToGrid w:val="0"/>
        </w:rPr>
        <w:t>}</w:t>
      </w:r>
    </w:p>
    <w:p w14:paraId="6EBC4135" w14:textId="77777777" w:rsidR="00CA578F" w:rsidRPr="00EA5FA7" w:rsidRDefault="00CA578F" w:rsidP="00CA578F">
      <w:pPr>
        <w:pStyle w:val="PL"/>
        <w:rPr>
          <w:rFonts w:eastAsia="SimSun"/>
          <w:snapToGrid w:val="0"/>
        </w:rPr>
      </w:pPr>
    </w:p>
    <w:p w14:paraId="471E7E59" w14:textId="77777777" w:rsidR="00CA578F" w:rsidRPr="00EA5FA7" w:rsidRDefault="00CA578F" w:rsidP="00CA578F">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77E1EBFA" w14:textId="77777777" w:rsidR="00CA578F" w:rsidRPr="00EA5FA7" w:rsidRDefault="00CA578F" w:rsidP="00CA57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126D93F" w14:textId="77777777" w:rsidR="00CA578F" w:rsidRPr="00EA5FA7" w:rsidRDefault="00CA578F" w:rsidP="00CA578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3A691071" w14:textId="77777777" w:rsidR="00CA578F" w:rsidRPr="00EA5FA7" w:rsidRDefault="00CA578F" w:rsidP="00CA578F">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6BA88E9F"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746638" w14:textId="77777777" w:rsidR="00CA578F" w:rsidRPr="00EA5FA7" w:rsidRDefault="00CA578F" w:rsidP="00CA578F">
      <w:pPr>
        <w:pStyle w:val="PL"/>
        <w:rPr>
          <w:rFonts w:eastAsia="SimSun"/>
          <w:snapToGrid w:val="0"/>
        </w:rPr>
      </w:pPr>
      <w:r w:rsidRPr="00EA5FA7">
        <w:rPr>
          <w:rFonts w:eastAsia="SimSun"/>
          <w:snapToGrid w:val="0"/>
        </w:rPr>
        <w:tab/>
        <w:t>...</w:t>
      </w:r>
    </w:p>
    <w:p w14:paraId="588240F1" w14:textId="77777777" w:rsidR="00CA578F" w:rsidRPr="00EA5FA7" w:rsidRDefault="00CA578F" w:rsidP="00CA578F">
      <w:pPr>
        <w:pStyle w:val="PL"/>
        <w:rPr>
          <w:rFonts w:eastAsia="SimSun"/>
          <w:snapToGrid w:val="0"/>
        </w:rPr>
      </w:pPr>
      <w:r w:rsidRPr="00EA5FA7">
        <w:rPr>
          <w:rFonts w:eastAsia="SimSun"/>
          <w:snapToGrid w:val="0"/>
        </w:rPr>
        <w:t>}</w:t>
      </w:r>
    </w:p>
    <w:p w14:paraId="18024C26" w14:textId="77777777" w:rsidR="00CA578F" w:rsidRPr="00EA5FA7" w:rsidRDefault="00CA578F" w:rsidP="00CA578F">
      <w:pPr>
        <w:pStyle w:val="PL"/>
        <w:rPr>
          <w:rFonts w:eastAsia="SimSun"/>
          <w:snapToGrid w:val="0"/>
        </w:rPr>
      </w:pPr>
    </w:p>
    <w:p w14:paraId="2B30052E" w14:textId="77777777" w:rsidR="00CA578F" w:rsidRPr="00EA5FA7" w:rsidRDefault="00CA578F" w:rsidP="00CA578F">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C43721A" w14:textId="77777777" w:rsidR="00CA578F" w:rsidRPr="00EA5FA7" w:rsidRDefault="00CA578F" w:rsidP="00CA578F">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27D38B8" w14:textId="77777777" w:rsidR="00CA578F" w:rsidRPr="00EA5FA7" w:rsidRDefault="00CA578F" w:rsidP="00CA578F">
      <w:pPr>
        <w:pStyle w:val="PL"/>
        <w:rPr>
          <w:rFonts w:eastAsia="SimSun"/>
        </w:rPr>
      </w:pPr>
      <w:r w:rsidRPr="00EA5FA7">
        <w:rPr>
          <w:rFonts w:eastAsia="SimSun"/>
          <w:snapToGrid w:val="0"/>
        </w:rPr>
        <w:tab/>
      </w:r>
      <w:r w:rsidRPr="00EA5FA7">
        <w:rPr>
          <w:rFonts w:eastAsia="SimSun"/>
        </w:rPr>
        <w:t>...</w:t>
      </w:r>
    </w:p>
    <w:p w14:paraId="48F5CCA0" w14:textId="77777777" w:rsidR="00CA578F" w:rsidRPr="00EA5FA7" w:rsidRDefault="00CA578F" w:rsidP="00CA578F">
      <w:pPr>
        <w:pStyle w:val="PL"/>
        <w:rPr>
          <w:rFonts w:eastAsia="SimSun"/>
        </w:rPr>
      </w:pPr>
      <w:r w:rsidRPr="00EA5FA7">
        <w:rPr>
          <w:rFonts w:eastAsia="SimSun"/>
        </w:rPr>
        <w:t>}</w:t>
      </w:r>
    </w:p>
    <w:p w14:paraId="18B7F19D" w14:textId="77777777" w:rsidR="00CA578F" w:rsidRPr="00EA5FA7" w:rsidRDefault="00CA578F" w:rsidP="00CA578F">
      <w:pPr>
        <w:pStyle w:val="PL"/>
        <w:rPr>
          <w:rFonts w:eastAsia="SimSun"/>
        </w:rPr>
      </w:pPr>
    </w:p>
    <w:p w14:paraId="63BCE58E" w14:textId="77777777" w:rsidR="00CA578F" w:rsidRPr="00EA5FA7" w:rsidRDefault="00CA578F" w:rsidP="00CA578F">
      <w:pPr>
        <w:pStyle w:val="PL"/>
      </w:pPr>
      <w:r w:rsidRPr="00EA5FA7">
        <w:rPr>
          <w:rFonts w:eastAsia="SimSun"/>
        </w:rPr>
        <w:t>SCellIndex ::=INTEGER (1..31, ...)</w:t>
      </w:r>
    </w:p>
    <w:p w14:paraId="60BF6A66" w14:textId="77777777" w:rsidR="00CA578F" w:rsidRPr="00EA5FA7" w:rsidRDefault="00CA578F" w:rsidP="00CA578F">
      <w:pPr>
        <w:pStyle w:val="PL"/>
      </w:pPr>
    </w:p>
    <w:p w14:paraId="2A61C7E3" w14:textId="77777777" w:rsidR="00CA578F" w:rsidRPr="00EA5FA7" w:rsidRDefault="00CA578F" w:rsidP="00CA578F">
      <w:pPr>
        <w:pStyle w:val="PL"/>
        <w:rPr>
          <w:noProof w:val="0"/>
          <w:snapToGrid w:val="0"/>
        </w:rPr>
      </w:pPr>
      <w:r w:rsidRPr="00EA5FA7">
        <w:rPr>
          <w:noProof w:val="0"/>
          <w:snapToGrid w:val="0"/>
        </w:rPr>
        <w:t xml:space="preserve">SerialNumber ::= </w:t>
      </w:r>
      <w:r w:rsidRPr="00EA5FA7">
        <w:rPr>
          <w:noProof w:val="0"/>
        </w:rPr>
        <w:t>BIT STRING (SIZE (16))</w:t>
      </w:r>
    </w:p>
    <w:p w14:paraId="043E1A79" w14:textId="77777777" w:rsidR="00CA578F" w:rsidRPr="00EA5FA7" w:rsidRDefault="00CA578F" w:rsidP="00CA578F">
      <w:pPr>
        <w:pStyle w:val="PL"/>
        <w:rPr>
          <w:snapToGrid w:val="0"/>
        </w:rPr>
      </w:pPr>
    </w:p>
    <w:p w14:paraId="5D8A409D" w14:textId="77777777" w:rsidR="00CA578F" w:rsidRPr="00EA5FA7" w:rsidRDefault="00CA578F" w:rsidP="00CA578F">
      <w:pPr>
        <w:pStyle w:val="PL"/>
      </w:pPr>
      <w:r w:rsidRPr="00EA5FA7">
        <w:t>SIBType-PWS ::=INTEGER (6..8, ...)</w:t>
      </w:r>
    </w:p>
    <w:p w14:paraId="1BDDAAC4" w14:textId="77777777" w:rsidR="00CA578F" w:rsidRPr="00EA5FA7" w:rsidRDefault="00CA578F" w:rsidP="00CA578F">
      <w:pPr>
        <w:pStyle w:val="PL"/>
        <w:rPr>
          <w:rFonts w:eastAsia="SimSun"/>
        </w:rPr>
      </w:pPr>
    </w:p>
    <w:p w14:paraId="21ECF1FA" w14:textId="77777777" w:rsidR="00CA578F" w:rsidRPr="00EA5FA7" w:rsidRDefault="00CA578F" w:rsidP="00CA578F">
      <w:pPr>
        <w:pStyle w:val="PL"/>
        <w:rPr>
          <w:rFonts w:eastAsia="SimSun"/>
          <w:snapToGrid w:val="0"/>
        </w:rPr>
      </w:pPr>
      <w:r w:rsidRPr="00EA5FA7">
        <w:rPr>
          <w:rFonts w:eastAsia="SimSun"/>
          <w:snapToGrid w:val="0"/>
        </w:rPr>
        <w:t>SelectedBandCombinationIndex ::= OCTET STRING</w:t>
      </w:r>
    </w:p>
    <w:p w14:paraId="1A0BD652" w14:textId="77777777" w:rsidR="00CA578F" w:rsidRPr="00EA5FA7" w:rsidRDefault="00CA578F" w:rsidP="00CA578F">
      <w:pPr>
        <w:pStyle w:val="PL"/>
        <w:rPr>
          <w:rFonts w:eastAsia="SimSun"/>
          <w:snapToGrid w:val="0"/>
        </w:rPr>
      </w:pPr>
    </w:p>
    <w:p w14:paraId="5329BABD" w14:textId="77777777" w:rsidR="00CA578F" w:rsidRPr="00EA5FA7" w:rsidRDefault="00CA578F" w:rsidP="00CA578F">
      <w:pPr>
        <w:pStyle w:val="PL"/>
        <w:rPr>
          <w:rFonts w:eastAsia="SimSun"/>
          <w:snapToGrid w:val="0"/>
        </w:rPr>
      </w:pPr>
      <w:r w:rsidRPr="00EA5FA7">
        <w:rPr>
          <w:rFonts w:eastAsia="SimSun"/>
          <w:snapToGrid w:val="0"/>
        </w:rPr>
        <w:t>SelectedFeatureSetEntryIndex ::= OCTET STRING</w:t>
      </w:r>
    </w:p>
    <w:p w14:paraId="02EDD249" w14:textId="77777777" w:rsidR="00CA578F" w:rsidRPr="00EA5FA7" w:rsidRDefault="00CA578F" w:rsidP="00CA578F">
      <w:pPr>
        <w:pStyle w:val="PL"/>
        <w:rPr>
          <w:rFonts w:eastAsia="SimSun"/>
          <w:snapToGrid w:val="0"/>
        </w:rPr>
      </w:pPr>
    </w:p>
    <w:p w14:paraId="78A8E407" w14:textId="77777777" w:rsidR="00CA578F" w:rsidRPr="00EA5FA7" w:rsidRDefault="00CA578F" w:rsidP="00CA578F">
      <w:pPr>
        <w:pStyle w:val="PL"/>
        <w:rPr>
          <w:noProof w:val="0"/>
          <w:snapToGrid w:val="0"/>
        </w:rPr>
      </w:pPr>
      <w:r w:rsidRPr="00EA5FA7">
        <w:rPr>
          <w:noProof w:val="0"/>
          <w:snapToGrid w:val="0"/>
        </w:rPr>
        <w:t>CG-ConfigInfo ::= OCTET STRING</w:t>
      </w:r>
    </w:p>
    <w:p w14:paraId="0240D284" w14:textId="77777777" w:rsidR="00CA578F" w:rsidRPr="00EA5FA7" w:rsidRDefault="00CA578F" w:rsidP="00CA578F">
      <w:pPr>
        <w:pStyle w:val="PL"/>
        <w:rPr>
          <w:noProof w:val="0"/>
          <w:snapToGrid w:val="0"/>
        </w:rPr>
      </w:pPr>
    </w:p>
    <w:p w14:paraId="0BD8C0A3" w14:textId="77777777" w:rsidR="00CA578F" w:rsidRPr="00EA5FA7" w:rsidRDefault="00CA578F" w:rsidP="00CA578F">
      <w:pPr>
        <w:pStyle w:val="PL"/>
        <w:rPr>
          <w:noProof w:val="0"/>
          <w:snapToGrid w:val="0"/>
        </w:rPr>
      </w:pPr>
      <w:r w:rsidRPr="00EA5FA7">
        <w:rPr>
          <w:noProof w:val="0"/>
          <w:snapToGrid w:val="0"/>
        </w:rPr>
        <w:t>ServCellIndex ::= INTEGER (0..31, ...)</w:t>
      </w:r>
    </w:p>
    <w:p w14:paraId="1562E6EA" w14:textId="77777777" w:rsidR="00CA578F" w:rsidRPr="00EA5FA7" w:rsidRDefault="00CA578F" w:rsidP="00CA578F">
      <w:pPr>
        <w:pStyle w:val="PL"/>
        <w:rPr>
          <w:noProof w:val="0"/>
          <w:snapToGrid w:val="0"/>
        </w:rPr>
      </w:pPr>
    </w:p>
    <w:p w14:paraId="0E41643C" w14:textId="77777777" w:rsidR="00CA578F" w:rsidRPr="00EA5FA7" w:rsidRDefault="00CA578F" w:rsidP="00CA578F">
      <w:pPr>
        <w:pStyle w:val="PL"/>
        <w:rPr>
          <w:noProof w:val="0"/>
          <w:snapToGrid w:val="0"/>
        </w:rPr>
      </w:pPr>
      <w:r w:rsidRPr="00EA5FA7">
        <w:rPr>
          <w:snapToGrid w:val="0"/>
        </w:rPr>
        <w:t xml:space="preserve">ServingCellMO </w:t>
      </w:r>
      <w:r w:rsidRPr="00EA5FA7">
        <w:rPr>
          <w:noProof w:val="0"/>
          <w:snapToGrid w:val="0"/>
        </w:rPr>
        <w:t>::= INTEGER (1..64, ...)</w:t>
      </w:r>
    </w:p>
    <w:p w14:paraId="7DAF1617" w14:textId="77777777" w:rsidR="00CA578F" w:rsidRPr="00EA5FA7" w:rsidRDefault="00CA578F" w:rsidP="00CA578F">
      <w:pPr>
        <w:pStyle w:val="PL"/>
        <w:rPr>
          <w:noProof w:val="0"/>
          <w:snapToGrid w:val="0"/>
        </w:rPr>
      </w:pPr>
    </w:p>
    <w:p w14:paraId="40EF7311" w14:textId="77777777" w:rsidR="00CA578F" w:rsidRPr="00EA5FA7" w:rsidRDefault="00CA578F" w:rsidP="00CA578F">
      <w:pPr>
        <w:pStyle w:val="PL"/>
        <w:rPr>
          <w:noProof w:val="0"/>
          <w:snapToGrid w:val="0"/>
        </w:rPr>
      </w:pPr>
      <w:r w:rsidRPr="00EA5FA7">
        <w:rPr>
          <w:noProof w:val="0"/>
          <w:snapToGrid w:val="0"/>
        </w:rPr>
        <w:t>Served-Cell-Information ::= SEQUENCE {</w:t>
      </w:r>
    </w:p>
    <w:p w14:paraId="3D1E3B67" w14:textId="77777777" w:rsidR="00CA578F" w:rsidRPr="00EA5FA7" w:rsidRDefault="00CA578F" w:rsidP="00CA578F">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4BD9AB4B" w14:textId="77777777" w:rsidR="00CA578F" w:rsidRPr="00EA5FA7" w:rsidRDefault="00CA578F" w:rsidP="00CA578F">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788D4405" w14:textId="77777777" w:rsidR="00CA578F" w:rsidRPr="00EA5FA7" w:rsidRDefault="00CA578F" w:rsidP="00CA578F">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E77639C" w14:textId="77777777" w:rsidR="00CA578F" w:rsidRPr="00EA5FA7" w:rsidRDefault="00CA578F" w:rsidP="00CA578F">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53531D0" w14:textId="77777777" w:rsidR="00CA578F" w:rsidRPr="00EA5FA7" w:rsidRDefault="00CA578F" w:rsidP="00CA578F">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04C4BFC0" w14:textId="77777777" w:rsidR="00CA578F" w:rsidRPr="00EA5FA7" w:rsidRDefault="00CA578F" w:rsidP="00CA578F">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0AFCCB4C" w14:textId="77777777" w:rsidR="00CA578F" w:rsidRPr="00EA5FA7" w:rsidRDefault="00CA578F" w:rsidP="00CA578F">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1F0FCBF9"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3C10CD20" w14:textId="77777777" w:rsidR="00CA578F" w:rsidRPr="00EA5FA7" w:rsidRDefault="00CA578F" w:rsidP="00CA578F">
      <w:pPr>
        <w:pStyle w:val="PL"/>
        <w:rPr>
          <w:noProof w:val="0"/>
          <w:snapToGrid w:val="0"/>
        </w:rPr>
      </w:pPr>
      <w:r w:rsidRPr="00EA5FA7">
        <w:rPr>
          <w:noProof w:val="0"/>
          <w:snapToGrid w:val="0"/>
        </w:rPr>
        <w:tab/>
        <w:t>...</w:t>
      </w:r>
    </w:p>
    <w:p w14:paraId="6B9A0AE8" w14:textId="77777777" w:rsidR="00CA578F" w:rsidRPr="00EA5FA7" w:rsidRDefault="00CA578F" w:rsidP="00CA578F">
      <w:pPr>
        <w:pStyle w:val="PL"/>
        <w:rPr>
          <w:noProof w:val="0"/>
          <w:snapToGrid w:val="0"/>
        </w:rPr>
      </w:pPr>
      <w:r w:rsidRPr="00EA5FA7">
        <w:rPr>
          <w:noProof w:val="0"/>
          <w:snapToGrid w:val="0"/>
        </w:rPr>
        <w:t>}</w:t>
      </w:r>
    </w:p>
    <w:p w14:paraId="0FA14EA9" w14:textId="77777777" w:rsidR="00CA578F" w:rsidRPr="00EA5FA7" w:rsidRDefault="00CA578F" w:rsidP="00CA578F">
      <w:pPr>
        <w:pStyle w:val="PL"/>
        <w:rPr>
          <w:noProof w:val="0"/>
          <w:snapToGrid w:val="0"/>
        </w:rPr>
      </w:pPr>
    </w:p>
    <w:p w14:paraId="3A535DEC" w14:textId="77777777" w:rsidR="00CA578F" w:rsidRPr="00EA5FA7" w:rsidRDefault="00CA578F" w:rsidP="00CA578F">
      <w:pPr>
        <w:pStyle w:val="PL"/>
        <w:rPr>
          <w:noProof w:val="0"/>
          <w:snapToGrid w:val="0"/>
        </w:rPr>
      </w:pPr>
      <w:r w:rsidRPr="00EA5FA7">
        <w:rPr>
          <w:noProof w:val="0"/>
          <w:snapToGrid w:val="0"/>
        </w:rPr>
        <w:t>Served-Cell-Information-ExtIEs F1AP-PROTOCOL-EXTENSION ::= {</w:t>
      </w:r>
    </w:p>
    <w:p w14:paraId="2B46E6E0" w14:textId="77777777" w:rsidR="00CA578F" w:rsidRPr="00EA5FA7" w:rsidRDefault="00CA578F" w:rsidP="00CA578F">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A13E56F" w14:textId="77777777" w:rsidR="00CA578F" w:rsidRPr="00EA5FA7" w:rsidRDefault="00CA578F" w:rsidP="00CA578F">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4855A6CB" w14:textId="77777777" w:rsidR="00CA578F" w:rsidRPr="00EA5FA7" w:rsidRDefault="00CA578F" w:rsidP="00CA578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8ECA0ED" w14:textId="77777777" w:rsidR="00CA578F" w:rsidRPr="00EA5FA7" w:rsidRDefault="00CA578F" w:rsidP="00CA578F">
      <w:pPr>
        <w:pStyle w:val="PL"/>
        <w:rPr>
          <w:noProof w:val="0"/>
          <w:snapToGrid w:val="0"/>
        </w:rPr>
      </w:pPr>
      <w:r w:rsidRPr="00EA5FA7">
        <w:rPr>
          <w:noProof w:val="0"/>
          <w:snapToGrid w:val="0"/>
        </w:rPr>
        <w:lastRenderedPageBreak/>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8E65C25" w14:textId="77777777" w:rsidR="00CA578F" w:rsidRPr="00EA5FA7" w:rsidRDefault="00CA578F" w:rsidP="00CA578F">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869CC2F" w14:textId="77777777" w:rsidR="00CA578F" w:rsidRPr="00EA5FA7" w:rsidRDefault="00CA578F" w:rsidP="00CA578F">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DCB11A0" w14:textId="77777777" w:rsidR="00CA578F" w:rsidRDefault="00CA578F" w:rsidP="00CA578F">
      <w:pPr>
        <w:pStyle w:val="PL"/>
        <w:rPr>
          <w:ins w:id="3159"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160" w:author="Author">
        <w:r>
          <w:rPr>
            <w:noProof w:val="0"/>
            <w:snapToGrid w:val="0"/>
          </w:rPr>
          <w:t>|</w:t>
        </w:r>
      </w:ins>
    </w:p>
    <w:p w14:paraId="126FE5D8" w14:textId="77777777" w:rsidR="00CA578F" w:rsidRPr="00FD0425" w:rsidRDefault="00CA578F" w:rsidP="00CA578F">
      <w:pPr>
        <w:pStyle w:val="PL"/>
        <w:rPr>
          <w:ins w:id="3161" w:author="Author"/>
          <w:noProof w:val="0"/>
          <w:snapToGrid w:val="0"/>
          <w:lang w:eastAsia="zh-CN"/>
        </w:rPr>
      </w:pPr>
      <w:ins w:id="3162" w:author="Autho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14:paraId="69D14437" w14:textId="77777777" w:rsidR="00CA578F" w:rsidRPr="00EA5FA7" w:rsidRDefault="00CA578F" w:rsidP="00CA578F">
      <w:pPr>
        <w:pStyle w:val="PL"/>
        <w:rPr>
          <w:noProof w:val="0"/>
          <w:snapToGrid w:val="0"/>
        </w:rPr>
      </w:pPr>
      <w:ins w:id="3163" w:author="Autho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t>PRESENCE optional }</w:t>
        </w:r>
      </w:ins>
      <w:r w:rsidRPr="00EA5FA7">
        <w:rPr>
          <w:noProof w:val="0"/>
          <w:snapToGrid w:val="0"/>
        </w:rPr>
        <w:t>,</w:t>
      </w:r>
    </w:p>
    <w:p w14:paraId="1C32ED64" w14:textId="77777777" w:rsidR="00CA578F" w:rsidRPr="00EA5FA7" w:rsidRDefault="00CA578F" w:rsidP="00CA578F">
      <w:pPr>
        <w:pStyle w:val="PL"/>
        <w:rPr>
          <w:noProof w:val="0"/>
          <w:snapToGrid w:val="0"/>
        </w:rPr>
      </w:pPr>
      <w:r w:rsidRPr="00EA5FA7">
        <w:rPr>
          <w:noProof w:val="0"/>
          <w:snapToGrid w:val="0"/>
        </w:rPr>
        <w:tab/>
        <w:t>...</w:t>
      </w:r>
    </w:p>
    <w:p w14:paraId="68C9CF05" w14:textId="77777777" w:rsidR="00CA578F" w:rsidRPr="00EA5FA7" w:rsidRDefault="00CA578F" w:rsidP="00CA578F">
      <w:pPr>
        <w:pStyle w:val="PL"/>
        <w:rPr>
          <w:noProof w:val="0"/>
          <w:snapToGrid w:val="0"/>
        </w:rPr>
      </w:pPr>
      <w:r w:rsidRPr="00EA5FA7">
        <w:rPr>
          <w:noProof w:val="0"/>
          <w:snapToGrid w:val="0"/>
        </w:rPr>
        <w:t>}</w:t>
      </w:r>
    </w:p>
    <w:p w14:paraId="2117EDC7" w14:textId="77777777" w:rsidR="00CA578F" w:rsidRPr="00EA5FA7" w:rsidRDefault="00CA578F" w:rsidP="00CA578F">
      <w:pPr>
        <w:pStyle w:val="PL"/>
        <w:rPr>
          <w:rFonts w:eastAsia="SimSun"/>
          <w:snapToGrid w:val="0"/>
        </w:rPr>
      </w:pPr>
    </w:p>
    <w:p w14:paraId="2E09A18B" w14:textId="77777777" w:rsidR="00CA578F" w:rsidRPr="00EA5FA7" w:rsidRDefault="00CA578F" w:rsidP="00CA578F">
      <w:pPr>
        <w:pStyle w:val="PL"/>
        <w:rPr>
          <w:rFonts w:eastAsia="SimSun"/>
          <w:snapToGrid w:val="0"/>
        </w:rPr>
      </w:pPr>
      <w:r w:rsidRPr="00EA5FA7">
        <w:rPr>
          <w:rFonts w:eastAsia="SimSun"/>
          <w:snapToGrid w:val="0"/>
        </w:rPr>
        <w:t>Served-Cells-To-Add-Item ::= SEQUENCE {</w:t>
      </w:r>
    </w:p>
    <w:p w14:paraId="42871874" w14:textId="77777777" w:rsidR="00CA578F" w:rsidRPr="00EA5FA7" w:rsidRDefault="00CA578F" w:rsidP="00CA578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3C1F481" w14:textId="77777777" w:rsidR="00CA578F" w:rsidRPr="00EA5FA7" w:rsidRDefault="00CA578F" w:rsidP="00CA578F">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52CDD4F3" w14:textId="77777777" w:rsidR="00CA578F" w:rsidRPr="00EA5FA7" w:rsidRDefault="00CA578F" w:rsidP="00CA578F">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3D6F512F" w14:textId="77777777" w:rsidR="00CA578F" w:rsidRPr="00EA5FA7" w:rsidRDefault="00CA578F" w:rsidP="00CA578F">
      <w:pPr>
        <w:pStyle w:val="PL"/>
        <w:rPr>
          <w:rFonts w:eastAsia="SimSun"/>
          <w:snapToGrid w:val="0"/>
        </w:rPr>
      </w:pPr>
      <w:r w:rsidRPr="00EA5FA7">
        <w:rPr>
          <w:rFonts w:eastAsia="SimSun"/>
          <w:snapToGrid w:val="0"/>
        </w:rPr>
        <w:tab/>
        <w:t>...</w:t>
      </w:r>
    </w:p>
    <w:p w14:paraId="728A48EB" w14:textId="77777777" w:rsidR="00CA578F" w:rsidRPr="00EA5FA7" w:rsidRDefault="00CA578F" w:rsidP="00CA578F">
      <w:pPr>
        <w:pStyle w:val="PL"/>
        <w:rPr>
          <w:rFonts w:eastAsia="SimSun"/>
          <w:snapToGrid w:val="0"/>
        </w:rPr>
      </w:pPr>
      <w:r w:rsidRPr="00EA5FA7">
        <w:rPr>
          <w:rFonts w:eastAsia="SimSun"/>
          <w:snapToGrid w:val="0"/>
        </w:rPr>
        <w:t>}</w:t>
      </w:r>
    </w:p>
    <w:p w14:paraId="3E1C5F33" w14:textId="77777777" w:rsidR="00CA578F" w:rsidRPr="00EA5FA7" w:rsidRDefault="00CA578F" w:rsidP="00CA578F">
      <w:pPr>
        <w:pStyle w:val="PL"/>
        <w:rPr>
          <w:rFonts w:eastAsia="SimSun"/>
          <w:snapToGrid w:val="0"/>
        </w:rPr>
      </w:pPr>
    </w:p>
    <w:p w14:paraId="617CFCDE" w14:textId="77777777" w:rsidR="00CA578F" w:rsidRPr="00EA5FA7" w:rsidRDefault="00CA578F" w:rsidP="00CA578F">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2FDCC95" w14:textId="77777777" w:rsidR="00CA578F" w:rsidRPr="00EA5FA7" w:rsidRDefault="00CA578F" w:rsidP="00CA578F">
      <w:pPr>
        <w:pStyle w:val="PL"/>
        <w:rPr>
          <w:rFonts w:eastAsia="SimSun"/>
          <w:snapToGrid w:val="0"/>
        </w:rPr>
      </w:pPr>
      <w:r w:rsidRPr="00EA5FA7">
        <w:rPr>
          <w:rFonts w:eastAsia="SimSun"/>
          <w:snapToGrid w:val="0"/>
        </w:rPr>
        <w:tab/>
        <w:t>...</w:t>
      </w:r>
    </w:p>
    <w:p w14:paraId="2D9E343D" w14:textId="77777777" w:rsidR="00CA578F" w:rsidRPr="00EA5FA7" w:rsidRDefault="00CA578F" w:rsidP="00CA578F">
      <w:pPr>
        <w:pStyle w:val="PL"/>
        <w:rPr>
          <w:rFonts w:eastAsia="SimSun"/>
          <w:snapToGrid w:val="0"/>
        </w:rPr>
      </w:pPr>
      <w:r w:rsidRPr="00EA5FA7">
        <w:rPr>
          <w:rFonts w:eastAsia="SimSun"/>
          <w:snapToGrid w:val="0"/>
        </w:rPr>
        <w:t>}</w:t>
      </w:r>
    </w:p>
    <w:p w14:paraId="2946E646" w14:textId="77777777" w:rsidR="00CA578F" w:rsidRPr="00EA5FA7" w:rsidRDefault="00CA578F" w:rsidP="00CA578F">
      <w:pPr>
        <w:pStyle w:val="PL"/>
        <w:rPr>
          <w:rFonts w:eastAsia="SimSun"/>
          <w:snapToGrid w:val="0"/>
        </w:rPr>
      </w:pPr>
    </w:p>
    <w:p w14:paraId="1FFCC44D" w14:textId="77777777" w:rsidR="00CA578F" w:rsidRPr="00EA5FA7" w:rsidRDefault="00CA578F" w:rsidP="00CA578F">
      <w:pPr>
        <w:pStyle w:val="PL"/>
        <w:rPr>
          <w:rFonts w:eastAsia="SimSun"/>
          <w:snapToGrid w:val="0"/>
        </w:rPr>
      </w:pPr>
      <w:r w:rsidRPr="00EA5FA7">
        <w:rPr>
          <w:rFonts w:eastAsia="SimSun"/>
          <w:snapToGrid w:val="0"/>
        </w:rPr>
        <w:t>Served-Cells-To-Delete-Item ::= SEQUENCE {</w:t>
      </w:r>
    </w:p>
    <w:p w14:paraId="3F0392A4" w14:textId="77777777" w:rsidR="00CA578F" w:rsidRPr="00EA5FA7" w:rsidRDefault="00CA578F" w:rsidP="00CA578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71D8129" w14:textId="77777777" w:rsidR="00CA578F" w:rsidRPr="00EA5FA7" w:rsidRDefault="00CA578F" w:rsidP="00CA578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1F0C4BC" w14:textId="77777777" w:rsidR="00CA578F" w:rsidRPr="00EA5FA7" w:rsidRDefault="00CA578F" w:rsidP="00CA578F">
      <w:pPr>
        <w:pStyle w:val="PL"/>
        <w:rPr>
          <w:rFonts w:eastAsia="SimSun"/>
          <w:snapToGrid w:val="0"/>
        </w:rPr>
      </w:pPr>
      <w:r w:rsidRPr="00EA5FA7">
        <w:rPr>
          <w:rFonts w:eastAsia="SimSun"/>
          <w:snapToGrid w:val="0"/>
        </w:rPr>
        <w:tab/>
        <w:t>...</w:t>
      </w:r>
    </w:p>
    <w:p w14:paraId="5CB814AC" w14:textId="77777777" w:rsidR="00CA578F" w:rsidRPr="00EA5FA7" w:rsidRDefault="00CA578F" w:rsidP="00CA578F">
      <w:pPr>
        <w:pStyle w:val="PL"/>
        <w:rPr>
          <w:rFonts w:eastAsia="SimSun"/>
          <w:snapToGrid w:val="0"/>
        </w:rPr>
      </w:pPr>
      <w:r w:rsidRPr="00EA5FA7">
        <w:rPr>
          <w:rFonts w:eastAsia="SimSun"/>
          <w:snapToGrid w:val="0"/>
        </w:rPr>
        <w:t>}</w:t>
      </w:r>
    </w:p>
    <w:p w14:paraId="1CFDE30D" w14:textId="77777777" w:rsidR="00CA578F" w:rsidRPr="00EA5FA7" w:rsidRDefault="00CA578F" w:rsidP="00CA578F">
      <w:pPr>
        <w:pStyle w:val="PL"/>
        <w:rPr>
          <w:rFonts w:eastAsia="SimSun"/>
          <w:snapToGrid w:val="0"/>
        </w:rPr>
      </w:pPr>
    </w:p>
    <w:p w14:paraId="52FC3806" w14:textId="77777777" w:rsidR="00CA578F" w:rsidRPr="00EA5FA7" w:rsidRDefault="00CA578F" w:rsidP="00CA578F">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30FE10E7" w14:textId="77777777" w:rsidR="00CA578F" w:rsidRPr="00EA5FA7" w:rsidRDefault="00CA578F" w:rsidP="00CA578F">
      <w:pPr>
        <w:pStyle w:val="PL"/>
        <w:rPr>
          <w:rFonts w:eastAsia="SimSun"/>
          <w:snapToGrid w:val="0"/>
        </w:rPr>
      </w:pPr>
      <w:r w:rsidRPr="00EA5FA7">
        <w:rPr>
          <w:rFonts w:eastAsia="SimSun"/>
          <w:snapToGrid w:val="0"/>
        </w:rPr>
        <w:tab/>
        <w:t>...</w:t>
      </w:r>
    </w:p>
    <w:p w14:paraId="1DDB35C7" w14:textId="77777777" w:rsidR="00CA578F" w:rsidRPr="00EA5FA7" w:rsidRDefault="00CA578F" w:rsidP="00CA578F">
      <w:pPr>
        <w:pStyle w:val="PL"/>
        <w:rPr>
          <w:rFonts w:eastAsia="SimSun"/>
          <w:snapToGrid w:val="0"/>
        </w:rPr>
      </w:pPr>
      <w:r w:rsidRPr="00EA5FA7">
        <w:rPr>
          <w:rFonts w:eastAsia="SimSun"/>
          <w:snapToGrid w:val="0"/>
        </w:rPr>
        <w:t>}</w:t>
      </w:r>
    </w:p>
    <w:p w14:paraId="7DAACE2F" w14:textId="77777777" w:rsidR="00CA578F" w:rsidRPr="00EA5FA7" w:rsidRDefault="00CA578F" w:rsidP="00CA578F">
      <w:pPr>
        <w:pStyle w:val="PL"/>
        <w:rPr>
          <w:rFonts w:eastAsia="SimSun"/>
          <w:snapToGrid w:val="0"/>
        </w:rPr>
      </w:pPr>
    </w:p>
    <w:p w14:paraId="1CB4D870" w14:textId="77777777" w:rsidR="00CA578F" w:rsidRPr="00EA5FA7" w:rsidRDefault="00CA578F" w:rsidP="00CA578F">
      <w:pPr>
        <w:pStyle w:val="PL"/>
        <w:rPr>
          <w:rFonts w:eastAsia="SimSun"/>
          <w:snapToGrid w:val="0"/>
        </w:rPr>
      </w:pPr>
      <w:r w:rsidRPr="00EA5FA7">
        <w:rPr>
          <w:rFonts w:eastAsia="SimSun"/>
          <w:snapToGrid w:val="0"/>
        </w:rPr>
        <w:t>Served-Cells-To-Modify-Item ::= SEQUENCE {</w:t>
      </w:r>
    </w:p>
    <w:p w14:paraId="60E001CC" w14:textId="77777777" w:rsidR="00CA578F" w:rsidRPr="00EA5FA7" w:rsidRDefault="00CA578F" w:rsidP="00CA578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0CB1E965" w14:textId="77777777" w:rsidR="00CA578F" w:rsidRPr="00EA5FA7" w:rsidRDefault="00CA578F" w:rsidP="00CA578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20538BF4" w14:textId="77777777" w:rsidR="00CA578F" w:rsidRPr="00EA5FA7" w:rsidRDefault="00CA578F" w:rsidP="00CA578F">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402CD553" w14:textId="77777777" w:rsidR="00CA578F" w:rsidRPr="00EA5FA7" w:rsidRDefault="00CA578F" w:rsidP="00CA578F">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1300A826" w14:textId="77777777" w:rsidR="00CA578F" w:rsidRPr="00EA5FA7" w:rsidRDefault="00CA578F" w:rsidP="00CA578F">
      <w:pPr>
        <w:pStyle w:val="PL"/>
        <w:rPr>
          <w:rFonts w:eastAsia="SimSun"/>
          <w:snapToGrid w:val="0"/>
        </w:rPr>
      </w:pPr>
      <w:r w:rsidRPr="00EA5FA7">
        <w:rPr>
          <w:rFonts w:eastAsia="SimSun"/>
          <w:snapToGrid w:val="0"/>
        </w:rPr>
        <w:tab/>
        <w:t>...</w:t>
      </w:r>
    </w:p>
    <w:p w14:paraId="1B3F68DD" w14:textId="77777777" w:rsidR="00CA578F" w:rsidRPr="00EA5FA7" w:rsidRDefault="00CA578F" w:rsidP="00CA578F">
      <w:pPr>
        <w:pStyle w:val="PL"/>
        <w:rPr>
          <w:rFonts w:eastAsia="SimSun"/>
          <w:snapToGrid w:val="0"/>
        </w:rPr>
      </w:pPr>
      <w:r w:rsidRPr="00EA5FA7">
        <w:rPr>
          <w:rFonts w:eastAsia="SimSun"/>
          <w:snapToGrid w:val="0"/>
        </w:rPr>
        <w:t>}</w:t>
      </w:r>
    </w:p>
    <w:p w14:paraId="6AA69C75" w14:textId="77777777" w:rsidR="00CA578F" w:rsidRPr="00EA5FA7" w:rsidRDefault="00CA578F" w:rsidP="00CA578F">
      <w:pPr>
        <w:pStyle w:val="PL"/>
        <w:rPr>
          <w:rFonts w:eastAsia="SimSun"/>
          <w:snapToGrid w:val="0"/>
        </w:rPr>
      </w:pPr>
    </w:p>
    <w:p w14:paraId="14CD1ADC" w14:textId="77777777" w:rsidR="00CA578F" w:rsidRPr="00EA5FA7" w:rsidRDefault="00CA578F" w:rsidP="00CA578F">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B8C220C" w14:textId="77777777" w:rsidR="00CA578F" w:rsidRPr="00EA5FA7" w:rsidRDefault="00CA578F" w:rsidP="00CA578F">
      <w:pPr>
        <w:pStyle w:val="PL"/>
        <w:rPr>
          <w:rFonts w:eastAsia="SimSun"/>
          <w:snapToGrid w:val="0"/>
        </w:rPr>
      </w:pPr>
      <w:r w:rsidRPr="00EA5FA7">
        <w:rPr>
          <w:rFonts w:eastAsia="SimSun"/>
          <w:snapToGrid w:val="0"/>
        </w:rPr>
        <w:tab/>
        <w:t>...</w:t>
      </w:r>
    </w:p>
    <w:p w14:paraId="6A02DBB5" w14:textId="77777777" w:rsidR="00CA578F" w:rsidRPr="00EA5FA7" w:rsidRDefault="00CA578F" w:rsidP="00CA578F">
      <w:pPr>
        <w:pStyle w:val="PL"/>
        <w:rPr>
          <w:rFonts w:eastAsia="SimSun"/>
          <w:snapToGrid w:val="0"/>
        </w:rPr>
      </w:pPr>
      <w:r w:rsidRPr="00EA5FA7">
        <w:rPr>
          <w:rFonts w:eastAsia="SimSun"/>
          <w:snapToGrid w:val="0"/>
        </w:rPr>
        <w:t>}</w:t>
      </w:r>
    </w:p>
    <w:p w14:paraId="0AB3952F" w14:textId="77777777" w:rsidR="00CA578F" w:rsidRPr="00EA5FA7" w:rsidRDefault="00CA578F" w:rsidP="00CA578F">
      <w:pPr>
        <w:pStyle w:val="PL"/>
        <w:rPr>
          <w:noProof w:val="0"/>
          <w:snapToGrid w:val="0"/>
        </w:rPr>
      </w:pPr>
    </w:p>
    <w:p w14:paraId="266EEB2A" w14:textId="77777777" w:rsidR="00CA578F" w:rsidRPr="00EA5FA7" w:rsidRDefault="00CA578F" w:rsidP="00CA578F">
      <w:pPr>
        <w:pStyle w:val="PL"/>
        <w:rPr>
          <w:noProof w:val="0"/>
          <w:snapToGrid w:val="0"/>
        </w:rPr>
      </w:pPr>
      <w:r w:rsidRPr="00EA5FA7">
        <w:rPr>
          <w:noProof w:val="0"/>
          <w:snapToGrid w:val="0"/>
        </w:rPr>
        <w:t>Served-EUTRA-Cells-Information::= SEQUENCE {</w:t>
      </w:r>
    </w:p>
    <w:p w14:paraId="084081DA" w14:textId="77777777" w:rsidR="00CA578F" w:rsidRPr="00EA5FA7" w:rsidRDefault="00CA578F" w:rsidP="00CA578F">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2DC248A3" w14:textId="77777777" w:rsidR="00CA578F" w:rsidRPr="00EA5FA7" w:rsidRDefault="00CA578F" w:rsidP="00CA578F">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116950C9"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04CF202" w14:textId="77777777" w:rsidR="00CA578F" w:rsidRPr="00EA5FA7" w:rsidRDefault="00CA578F" w:rsidP="00CA578F">
      <w:pPr>
        <w:pStyle w:val="PL"/>
        <w:rPr>
          <w:noProof w:val="0"/>
          <w:snapToGrid w:val="0"/>
        </w:rPr>
      </w:pPr>
      <w:r w:rsidRPr="00EA5FA7">
        <w:rPr>
          <w:noProof w:val="0"/>
          <w:snapToGrid w:val="0"/>
        </w:rPr>
        <w:tab/>
        <w:t>...</w:t>
      </w:r>
    </w:p>
    <w:p w14:paraId="72ECF909" w14:textId="77777777" w:rsidR="00CA578F" w:rsidRPr="00EA5FA7" w:rsidRDefault="00CA578F" w:rsidP="00CA578F">
      <w:pPr>
        <w:pStyle w:val="PL"/>
        <w:rPr>
          <w:noProof w:val="0"/>
          <w:snapToGrid w:val="0"/>
        </w:rPr>
      </w:pPr>
      <w:r w:rsidRPr="00EA5FA7">
        <w:rPr>
          <w:noProof w:val="0"/>
          <w:snapToGrid w:val="0"/>
        </w:rPr>
        <w:t>}</w:t>
      </w:r>
    </w:p>
    <w:p w14:paraId="081AC4F6" w14:textId="77777777" w:rsidR="00CA578F" w:rsidRPr="00EA5FA7" w:rsidRDefault="00CA578F" w:rsidP="00CA578F">
      <w:pPr>
        <w:pStyle w:val="PL"/>
        <w:rPr>
          <w:noProof w:val="0"/>
          <w:snapToGrid w:val="0"/>
        </w:rPr>
      </w:pPr>
    </w:p>
    <w:p w14:paraId="0602BA0F" w14:textId="77777777" w:rsidR="00CA578F" w:rsidRPr="00EA5FA7" w:rsidRDefault="00CA578F" w:rsidP="00CA578F">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31A876C4" w14:textId="77777777" w:rsidR="00CA578F" w:rsidRPr="00EA5FA7" w:rsidRDefault="00CA578F" w:rsidP="00CA578F">
      <w:pPr>
        <w:pStyle w:val="PL"/>
        <w:rPr>
          <w:noProof w:val="0"/>
          <w:snapToGrid w:val="0"/>
        </w:rPr>
      </w:pPr>
      <w:r w:rsidRPr="00EA5FA7">
        <w:rPr>
          <w:noProof w:val="0"/>
          <w:snapToGrid w:val="0"/>
        </w:rPr>
        <w:tab/>
        <w:t>...</w:t>
      </w:r>
    </w:p>
    <w:p w14:paraId="26E10237" w14:textId="77777777" w:rsidR="00CA578F" w:rsidRPr="00EA5FA7" w:rsidRDefault="00CA578F" w:rsidP="00CA578F">
      <w:pPr>
        <w:pStyle w:val="PL"/>
        <w:rPr>
          <w:noProof w:val="0"/>
          <w:snapToGrid w:val="0"/>
        </w:rPr>
      </w:pPr>
      <w:r w:rsidRPr="00EA5FA7">
        <w:rPr>
          <w:noProof w:val="0"/>
          <w:snapToGrid w:val="0"/>
        </w:rPr>
        <w:t>}</w:t>
      </w:r>
    </w:p>
    <w:p w14:paraId="211EB69F" w14:textId="77777777" w:rsidR="00CA578F" w:rsidRPr="00EA5FA7" w:rsidRDefault="00CA578F" w:rsidP="00CA578F">
      <w:pPr>
        <w:pStyle w:val="PL"/>
        <w:rPr>
          <w:noProof w:val="0"/>
          <w:snapToGrid w:val="0"/>
        </w:rPr>
      </w:pPr>
    </w:p>
    <w:p w14:paraId="3250C5E8" w14:textId="77777777" w:rsidR="00CA578F" w:rsidRPr="00EA5FA7" w:rsidRDefault="00CA578F" w:rsidP="00CA578F">
      <w:pPr>
        <w:pStyle w:val="PL"/>
      </w:pPr>
      <w:r w:rsidRPr="00EA5FA7">
        <w:t>Service-State ::= ENUMERATED {</w:t>
      </w:r>
    </w:p>
    <w:p w14:paraId="5FC52E72" w14:textId="77777777" w:rsidR="00CA578F" w:rsidRPr="00EA5FA7" w:rsidRDefault="00CA578F" w:rsidP="00CA578F">
      <w:pPr>
        <w:pStyle w:val="PL"/>
        <w:rPr>
          <w:rFonts w:eastAsia="SimSun"/>
        </w:rPr>
      </w:pPr>
      <w:r w:rsidRPr="00EA5FA7">
        <w:tab/>
        <w:t>in-service,</w:t>
      </w:r>
    </w:p>
    <w:p w14:paraId="2A93AB19" w14:textId="77777777" w:rsidR="00CA578F" w:rsidRPr="00EA5FA7" w:rsidRDefault="00CA578F" w:rsidP="00CA578F">
      <w:pPr>
        <w:pStyle w:val="PL"/>
        <w:rPr>
          <w:rFonts w:eastAsia="SimSun"/>
        </w:rPr>
      </w:pPr>
      <w:r w:rsidRPr="00EA5FA7">
        <w:rPr>
          <w:rFonts w:eastAsia="SimSun"/>
        </w:rPr>
        <w:tab/>
        <w:t>out-of-service,</w:t>
      </w:r>
    </w:p>
    <w:p w14:paraId="7E17B632" w14:textId="77777777" w:rsidR="00CA578F" w:rsidRPr="00EA5FA7" w:rsidRDefault="00CA578F" w:rsidP="00CA578F">
      <w:pPr>
        <w:pStyle w:val="PL"/>
      </w:pPr>
      <w:r w:rsidRPr="00EA5FA7">
        <w:tab/>
        <w:t>...</w:t>
      </w:r>
    </w:p>
    <w:p w14:paraId="6EB58D61" w14:textId="77777777" w:rsidR="00CA578F" w:rsidRPr="00EA5FA7" w:rsidRDefault="00CA578F" w:rsidP="00CA578F">
      <w:pPr>
        <w:pStyle w:val="PL"/>
      </w:pPr>
      <w:r w:rsidRPr="00EA5FA7">
        <w:t>}</w:t>
      </w:r>
    </w:p>
    <w:p w14:paraId="45FDADC3" w14:textId="77777777" w:rsidR="00CA578F" w:rsidRPr="00EA5FA7" w:rsidRDefault="00CA578F" w:rsidP="00CA578F">
      <w:pPr>
        <w:pStyle w:val="PL"/>
      </w:pPr>
    </w:p>
    <w:p w14:paraId="2FFFDE7E" w14:textId="77777777" w:rsidR="00CA578F" w:rsidRPr="00EA5FA7" w:rsidRDefault="00CA578F" w:rsidP="00CA578F">
      <w:pPr>
        <w:pStyle w:val="PL"/>
        <w:rPr>
          <w:rFonts w:eastAsia="SimSun"/>
        </w:rPr>
      </w:pPr>
      <w:r w:rsidRPr="00EA5FA7">
        <w:t>Service-Status</w:t>
      </w:r>
      <w:r w:rsidRPr="00EA5FA7">
        <w:rPr>
          <w:rFonts w:eastAsia="SimSun"/>
        </w:rPr>
        <w:t xml:space="preserve"> ::= SEQUENCE {</w:t>
      </w:r>
    </w:p>
    <w:p w14:paraId="06075AA6" w14:textId="77777777" w:rsidR="00CA578F" w:rsidRPr="00EA5FA7" w:rsidRDefault="00CA578F" w:rsidP="00CA578F">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632D41BC" w14:textId="77777777" w:rsidR="00CA578F" w:rsidRPr="00EA5FA7" w:rsidRDefault="00CA578F" w:rsidP="00CA578F">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5A3FA24F"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5642A8CF" w14:textId="77777777" w:rsidR="00CA578F" w:rsidRPr="00EA5FA7" w:rsidRDefault="00CA578F" w:rsidP="00CA578F">
      <w:pPr>
        <w:pStyle w:val="PL"/>
        <w:rPr>
          <w:rFonts w:eastAsia="SimSun"/>
        </w:rPr>
      </w:pPr>
      <w:r w:rsidRPr="00EA5FA7">
        <w:rPr>
          <w:rFonts w:eastAsia="SimSun"/>
        </w:rPr>
        <w:tab/>
        <w:t>...</w:t>
      </w:r>
    </w:p>
    <w:p w14:paraId="5652ED8E" w14:textId="77777777" w:rsidR="00CA578F" w:rsidRPr="00EA5FA7" w:rsidRDefault="00CA578F" w:rsidP="00CA578F">
      <w:pPr>
        <w:pStyle w:val="PL"/>
        <w:rPr>
          <w:rFonts w:eastAsia="SimSun"/>
        </w:rPr>
      </w:pPr>
      <w:r w:rsidRPr="00EA5FA7">
        <w:rPr>
          <w:rFonts w:eastAsia="SimSun"/>
        </w:rPr>
        <w:t>}</w:t>
      </w:r>
    </w:p>
    <w:p w14:paraId="4670510E" w14:textId="77777777" w:rsidR="00CA578F" w:rsidRPr="00EA5FA7" w:rsidRDefault="00CA578F" w:rsidP="00CA578F">
      <w:pPr>
        <w:pStyle w:val="PL"/>
        <w:rPr>
          <w:rFonts w:eastAsia="SimSun"/>
        </w:rPr>
      </w:pPr>
    </w:p>
    <w:p w14:paraId="5DE25236" w14:textId="77777777" w:rsidR="00CA578F" w:rsidRPr="00EA5FA7" w:rsidRDefault="00CA578F" w:rsidP="00CA578F">
      <w:pPr>
        <w:pStyle w:val="PL"/>
        <w:rPr>
          <w:rFonts w:eastAsia="SimSun"/>
        </w:rPr>
      </w:pPr>
      <w:r w:rsidRPr="00EA5FA7">
        <w:rPr>
          <w:rFonts w:eastAsia="SimSun"/>
        </w:rPr>
        <w:t xml:space="preserve">Service-Status-ExtIEs </w:t>
      </w:r>
      <w:r w:rsidRPr="00EA5FA7">
        <w:rPr>
          <w:rFonts w:eastAsia="SimSun"/>
        </w:rPr>
        <w:tab/>
        <w:t>F1AP-PROTOCOL-EXTENSION ::= {</w:t>
      </w:r>
    </w:p>
    <w:p w14:paraId="4E78D070" w14:textId="77777777" w:rsidR="00CA578F" w:rsidRPr="00EA5FA7" w:rsidRDefault="00CA578F" w:rsidP="00CA578F">
      <w:pPr>
        <w:pStyle w:val="PL"/>
        <w:rPr>
          <w:rFonts w:eastAsia="SimSun"/>
        </w:rPr>
      </w:pPr>
      <w:r w:rsidRPr="00EA5FA7">
        <w:rPr>
          <w:rFonts w:eastAsia="SimSun"/>
        </w:rPr>
        <w:tab/>
        <w:t>...</w:t>
      </w:r>
    </w:p>
    <w:p w14:paraId="0BE124F8" w14:textId="77777777" w:rsidR="00CA578F" w:rsidRPr="00EA5FA7" w:rsidRDefault="00CA578F" w:rsidP="00CA578F">
      <w:pPr>
        <w:pStyle w:val="PL"/>
        <w:rPr>
          <w:rFonts w:eastAsia="SimSun"/>
        </w:rPr>
      </w:pPr>
      <w:r w:rsidRPr="00EA5FA7">
        <w:rPr>
          <w:rFonts w:eastAsia="SimSun"/>
        </w:rPr>
        <w:lastRenderedPageBreak/>
        <w:t>}</w:t>
      </w:r>
    </w:p>
    <w:p w14:paraId="5753EE1F" w14:textId="77777777" w:rsidR="00CA578F" w:rsidRPr="00EA5FA7" w:rsidRDefault="00CA578F" w:rsidP="00CA578F">
      <w:pPr>
        <w:pStyle w:val="PL"/>
        <w:rPr>
          <w:rFonts w:eastAsia="SimSun"/>
          <w:snapToGrid w:val="0"/>
        </w:rPr>
      </w:pPr>
    </w:p>
    <w:p w14:paraId="49E305A9" w14:textId="77777777" w:rsidR="00CA578F" w:rsidRPr="00EA5FA7" w:rsidRDefault="00CA578F" w:rsidP="00CA578F">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255CFB8A" w14:textId="77777777" w:rsidR="00CA578F" w:rsidRPr="00EA5FA7" w:rsidRDefault="00CA578F" w:rsidP="00CA578F">
      <w:pPr>
        <w:pStyle w:val="PL"/>
        <w:rPr>
          <w:noProof w:val="0"/>
          <w:snapToGrid w:val="0"/>
        </w:rPr>
      </w:pPr>
    </w:p>
    <w:p w14:paraId="7B2A9A1F" w14:textId="77777777" w:rsidR="00CA578F" w:rsidRPr="00EA5FA7" w:rsidRDefault="00CA578F" w:rsidP="00CA578F">
      <w:pPr>
        <w:pStyle w:val="PL"/>
        <w:rPr>
          <w:noProof w:val="0"/>
          <w:snapToGrid w:val="0"/>
        </w:rPr>
      </w:pPr>
      <w:r w:rsidRPr="00EA5FA7">
        <w:rPr>
          <w:noProof w:val="0"/>
          <w:snapToGrid w:val="0"/>
        </w:rPr>
        <w:t>ShortDRXCycleTimer ::= INTEGER (1..16)</w:t>
      </w:r>
    </w:p>
    <w:p w14:paraId="2C6791EC" w14:textId="77777777" w:rsidR="00CA578F" w:rsidRPr="00EA5FA7" w:rsidRDefault="00CA578F" w:rsidP="00CA578F">
      <w:pPr>
        <w:pStyle w:val="PL"/>
        <w:rPr>
          <w:noProof w:val="0"/>
          <w:snapToGrid w:val="0"/>
        </w:rPr>
      </w:pPr>
    </w:p>
    <w:p w14:paraId="1C55CB8D" w14:textId="77777777" w:rsidR="00CA578F" w:rsidRPr="00EA5FA7" w:rsidRDefault="00CA578F" w:rsidP="00CA578F">
      <w:pPr>
        <w:pStyle w:val="PL"/>
        <w:rPr>
          <w:noProof w:val="0"/>
          <w:snapToGrid w:val="0"/>
        </w:rPr>
      </w:pPr>
      <w:r w:rsidRPr="00EA5FA7">
        <w:rPr>
          <w:noProof w:val="0"/>
          <w:snapToGrid w:val="0"/>
        </w:rPr>
        <w:t>SIB1-message ::= OCTET STRING</w:t>
      </w:r>
    </w:p>
    <w:p w14:paraId="226E9845" w14:textId="77777777" w:rsidR="00CA578F" w:rsidRPr="00EA5FA7" w:rsidRDefault="00CA578F" w:rsidP="00CA578F">
      <w:pPr>
        <w:pStyle w:val="PL"/>
        <w:rPr>
          <w:noProof w:val="0"/>
          <w:snapToGrid w:val="0"/>
        </w:rPr>
      </w:pPr>
    </w:p>
    <w:p w14:paraId="07D463D0" w14:textId="77777777" w:rsidR="00CA578F" w:rsidRPr="00EA5FA7" w:rsidRDefault="00CA578F" w:rsidP="00CA578F">
      <w:pPr>
        <w:pStyle w:val="PL"/>
        <w:rPr>
          <w:noProof w:val="0"/>
          <w:snapToGrid w:val="0"/>
        </w:rPr>
      </w:pPr>
      <w:r w:rsidRPr="00EA5FA7">
        <w:rPr>
          <w:noProof w:val="0"/>
          <w:snapToGrid w:val="0"/>
        </w:rPr>
        <w:t xml:space="preserve">SItype ::= </w:t>
      </w:r>
      <w:r w:rsidRPr="00EA5FA7">
        <w:rPr>
          <w:snapToGrid w:val="0"/>
        </w:rPr>
        <w:t>INTEGER (1..32, ...)</w:t>
      </w:r>
    </w:p>
    <w:p w14:paraId="7A05E6BE" w14:textId="77777777" w:rsidR="00CA578F" w:rsidRPr="00EA5FA7" w:rsidRDefault="00CA578F" w:rsidP="00CA578F">
      <w:pPr>
        <w:pStyle w:val="PL"/>
        <w:rPr>
          <w:noProof w:val="0"/>
          <w:snapToGrid w:val="0"/>
        </w:rPr>
      </w:pPr>
    </w:p>
    <w:p w14:paraId="4F721277" w14:textId="77777777" w:rsidR="00CA578F" w:rsidRPr="00EA5FA7" w:rsidRDefault="00CA578F" w:rsidP="00CA578F">
      <w:pPr>
        <w:pStyle w:val="PL"/>
        <w:rPr>
          <w:noProof w:val="0"/>
          <w:snapToGrid w:val="0"/>
        </w:rPr>
      </w:pPr>
      <w:r w:rsidRPr="00EA5FA7">
        <w:rPr>
          <w:noProof w:val="0"/>
          <w:snapToGrid w:val="0"/>
        </w:rPr>
        <w:t>SItype-List ::= SEQUENCE (SIZE(1.. maxnoofSITypes)) OF SItype-Item</w:t>
      </w:r>
    </w:p>
    <w:p w14:paraId="663B3A6B" w14:textId="77777777" w:rsidR="00CA578F" w:rsidRPr="00EA5FA7" w:rsidRDefault="00CA578F" w:rsidP="00CA578F">
      <w:pPr>
        <w:pStyle w:val="PL"/>
        <w:rPr>
          <w:noProof w:val="0"/>
          <w:snapToGrid w:val="0"/>
        </w:rPr>
      </w:pPr>
    </w:p>
    <w:p w14:paraId="093CF6E3" w14:textId="77777777" w:rsidR="00CA578F" w:rsidRPr="00EA5FA7" w:rsidRDefault="00CA578F" w:rsidP="00CA578F">
      <w:pPr>
        <w:pStyle w:val="PL"/>
        <w:rPr>
          <w:noProof w:val="0"/>
          <w:snapToGrid w:val="0"/>
        </w:rPr>
      </w:pPr>
      <w:r w:rsidRPr="00EA5FA7">
        <w:rPr>
          <w:noProof w:val="0"/>
          <w:snapToGrid w:val="0"/>
        </w:rPr>
        <w:t>SItype-Item ::= SEQUENCE {</w:t>
      </w:r>
    </w:p>
    <w:p w14:paraId="02D8180B" w14:textId="77777777" w:rsidR="00CA578F" w:rsidRPr="00EA5FA7" w:rsidRDefault="00CA578F" w:rsidP="00CA578F">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371F0C9A"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3D33490A" w14:textId="77777777" w:rsidR="00CA578F" w:rsidRPr="00EA5FA7" w:rsidRDefault="00CA578F" w:rsidP="00CA578F">
      <w:pPr>
        <w:pStyle w:val="PL"/>
        <w:rPr>
          <w:noProof w:val="0"/>
          <w:snapToGrid w:val="0"/>
        </w:rPr>
      </w:pPr>
      <w:r w:rsidRPr="00EA5FA7">
        <w:rPr>
          <w:noProof w:val="0"/>
          <w:snapToGrid w:val="0"/>
        </w:rPr>
        <w:t>}</w:t>
      </w:r>
    </w:p>
    <w:p w14:paraId="7385CDFC" w14:textId="77777777" w:rsidR="00CA578F" w:rsidRPr="00EA5FA7" w:rsidRDefault="00CA578F" w:rsidP="00CA578F">
      <w:pPr>
        <w:pStyle w:val="PL"/>
        <w:rPr>
          <w:noProof w:val="0"/>
          <w:snapToGrid w:val="0"/>
        </w:rPr>
      </w:pPr>
    </w:p>
    <w:p w14:paraId="6F3C3614" w14:textId="77777777" w:rsidR="00CA578F" w:rsidRPr="00EA5FA7" w:rsidRDefault="00CA578F" w:rsidP="00CA578F">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3F38F14" w14:textId="77777777" w:rsidR="00CA578F" w:rsidRPr="00EA5FA7" w:rsidRDefault="00CA578F" w:rsidP="00CA578F">
      <w:pPr>
        <w:pStyle w:val="PL"/>
        <w:rPr>
          <w:noProof w:val="0"/>
          <w:snapToGrid w:val="0"/>
        </w:rPr>
      </w:pPr>
      <w:r w:rsidRPr="00EA5FA7">
        <w:rPr>
          <w:noProof w:val="0"/>
          <w:snapToGrid w:val="0"/>
        </w:rPr>
        <w:tab/>
        <w:t>...</w:t>
      </w:r>
    </w:p>
    <w:p w14:paraId="61C4EF2B" w14:textId="77777777" w:rsidR="00CA578F" w:rsidRPr="00EA5FA7" w:rsidRDefault="00CA578F" w:rsidP="00CA578F">
      <w:pPr>
        <w:pStyle w:val="PL"/>
        <w:rPr>
          <w:noProof w:val="0"/>
          <w:snapToGrid w:val="0"/>
        </w:rPr>
      </w:pPr>
      <w:r w:rsidRPr="00EA5FA7">
        <w:rPr>
          <w:noProof w:val="0"/>
          <w:snapToGrid w:val="0"/>
        </w:rPr>
        <w:t>}</w:t>
      </w:r>
    </w:p>
    <w:p w14:paraId="5B183D08" w14:textId="77777777" w:rsidR="00CA578F" w:rsidRPr="00EA5FA7" w:rsidRDefault="00CA578F" w:rsidP="00CA578F">
      <w:pPr>
        <w:pStyle w:val="PL"/>
        <w:rPr>
          <w:noProof w:val="0"/>
          <w:snapToGrid w:val="0"/>
        </w:rPr>
      </w:pPr>
    </w:p>
    <w:p w14:paraId="4BEA31C6" w14:textId="77777777" w:rsidR="00CA578F" w:rsidRPr="00EA5FA7" w:rsidRDefault="00CA578F" w:rsidP="00CA578F">
      <w:pPr>
        <w:pStyle w:val="PL"/>
        <w:rPr>
          <w:noProof w:val="0"/>
          <w:snapToGrid w:val="0"/>
        </w:rPr>
      </w:pPr>
      <w:r w:rsidRPr="00EA5FA7">
        <w:rPr>
          <w:noProof w:val="0"/>
          <w:snapToGrid w:val="0"/>
        </w:rPr>
        <w:t>SibtypetobeupdatedListItem ::= SEQUENCE {</w:t>
      </w:r>
    </w:p>
    <w:p w14:paraId="728458E9" w14:textId="77777777" w:rsidR="00CA578F" w:rsidRPr="00EA5FA7" w:rsidRDefault="00CA578F" w:rsidP="00CA578F">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5A53D6A2" w14:textId="77777777" w:rsidR="00CA578F" w:rsidRPr="00EA5FA7" w:rsidRDefault="00CA578F" w:rsidP="00CA578F">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D5DE595" w14:textId="77777777" w:rsidR="00CA578F" w:rsidRPr="00EA5FA7" w:rsidRDefault="00CA578F" w:rsidP="00CA578F">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763D7212"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2E4E20CA" w14:textId="77777777" w:rsidR="00CA578F" w:rsidRPr="00EA5FA7" w:rsidRDefault="00CA578F" w:rsidP="00CA578F">
      <w:pPr>
        <w:pStyle w:val="PL"/>
        <w:rPr>
          <w:noProof w:val="0"/>
          <w:snapToGrid w:val="0"/>
        </w:rPr>
      </w:pPr>
      <w:r w:rsidRPr="00EA5FA7">
        <w:rPr>
          <w:noProof w:val="0"/>
          <w:snapToGrid w:val="0"/>
        </w:rPr>
        <w:tab/>
        <w:t>...</w:t>
      </w:r>
    </w:p>
    <w:p w14:paraId="064CAFCA" w14:textId="77777777" w:rsidR="00CA578F" w:rsidRPr="00EA5FA7" w:rsidRDefault="00CA578F" w:rsidP="00CA578F">
      <w:pPr>
        <w:pStyle w:val="PL"/>
        <w:rPr>
          <w:noProof w:val="0"/>
          <w:snapToGrid w:val="0"/>
        </w:rPr>
      </w:pPr>
      <w:r w:rsidRPr="00EA5FA7">
        <w:rPr>
          <w:noProof w:val="0"/>
          <w:snapToGrid w:val="0"/>
        </w:rPr>
        <w:t>}</w:t>
      </w:r>
    </w:p>
    <w:p w14:paraId="47009A05" w14:textId="77777777" w:rsidR="00CA578F" w:rsidRPr="00EA5FA7" w:rsidRDefault="00CA578F" w:rsidP="00CA578F">
      <w:pPr>
        <w:pStyle w:val="PL"/>
        <w:rPr>
          <w:noProof w:val="0"/>
          <w:snapToGrid w:val="0"/>
        </w:rPr>
      </w:pPr>
    </w:p>
    <w:p w14:paraId="7D219026" w14:textId="77777777" w:rsidR="00CA578F" w:rsidRPr="00EA5FA7" w:rsidRDefault="00CA578F" w:rsidP="00CA578F">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0BA3F5F2" w14:textId="77777777" w:rsidR="00CA578F" w:rsidRPr="00EA5FA7" w:rsidRDefault="00CA578F" w:rsidP="00CA578F">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C1F0D5F" w14:textId="77777777" w:rsidR="00CA578F" w:rsidRPr="00EA5FA7" w:rsidRDefault="00CA578F" w:rsidP="00CA578F">
      <w:pPr>
        <w:pStyle w:val="PL"/>
        <w:rPr>
          <w:noProof w:val="0"/>
          <w:snapToGrid w:val="0"/>
        </w:rPr>
      </w:pPr>
      <w:r w:rsidRPr="00EA5FA7">
        <w:rPr>
          <w:noProof w:val="0"/>
          <w:snapToGrid w:val="0"/>
        </w:rPr>
        <w:tab/>
        <w:t>...</w:t>
      </w:r>
    </w:p>
    <w:p w14:paraId="3E50C1CA" w14:textId="77777777" w:rsidR="00CA578F" w:rsidRPr="00EA5FA7" w:rsidRDefault="00CA578F" w:rsidP="00CA578F">
      <w:pPr>
        <w:pStyle w:val="PL"/>
        <w:rPr>
          <w:noProof w:val="0"/>
          <w:snapToGrid w:val="0"/>
        </w:rPr>
      </w:pPr>
      <w:r w:rsidRPr="00EA5FA7">
        <w:rPr>
          <w:noProof w:val="0"/>
          <w:snapToGrid w:val="0"/>
        </w:rPr>
        <w:t>}</w:t>
      </w:r>
    </w:p>
    <w:p w14:paraId="3B2738C7" w14:textId="77777777" w:rsidR="00CA578F" w:rsidRDefault="00CA578F" w:rsidP="00CA578F">
      <w:pPr>
        <w:pStyle w:val="PL"/>
        <w:rPr>
          <w:ins w:id="3164" w:author="Author"/>
          <w:noProof w:val="0"/>
        </w:rPr>
      </w:pPr>
    </w:p>
    <w:p w14:paraId="6AB9EE53" w14:textId="77777777" w:rsidR="00CA578F" w:rsidRDefault="00CA578F" w:rsidP="00CA578F">
      <w:pPr>
        <w:pStyle w:val="PL"/>
        <w:rPr>
          <w:ins w:id="3165" w:author="Author"/>
          <w:noProof w:val="0"/>
        </w:rPr>
      </w:pPr>
      <w:ins w:id="3166" w:author="Author">
        <w:r>
          <w:rPr>
            <w:noProof w:val="0"/>
          </w:rPr>
          <w:t xml:space="preserve">SliceAvailableCapacity </w:t>
        </w:r>
        <w:r w:rsidRPr="00EA5FA7">
          <w:rPr>
            <w:noProof w:val="0"/>
          </w:rPr>
          <w:t>::= SEQUENCE {</w:t>
        </w:r>
      </w:ins>
    </w:p>
    <w:p w14:paraId="79F8E3A7" w14:textId="77777777" w:rsidR="00CA578F" w:rsidRPr="00EA5FA7" w:rsidRDefault="00CA578F" w:rsidP="00CA578F">
      <w:pPr>
        <w:pStyle w:val="PL"/>
        <w:rPr>
          <w:ins w:id="3167" w:author="Author"/>
          <w:noProof w:val="0"/>
        </w:rPr>
      </w:pPr>
      <w:ins w:id="3168"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5C428763" w14:textId="77777777" w:rsidR="00CA578F" w:rsidRPr="00EA5FA7" w:rsidRDefault="00CA578F" w:rsidP="00CA578F">
      <w:pPr>
        <w:pStyle w:val="PL"/>
        <w:rPr>
          <w:ins w:id="3169" w:author="Author"/>
          <w:noProof w:val="0"/>
        </w:rPr>
      </w:pPr>
      <w:ins w:id="3170"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7F50B568" w14:textId="77777777" w:rsidR="00CA578F" w:rsidRPr="00EA5FA7" w:rsidRDefault="00CA578F" w:rsidP="00CA578F">
      <w:pPr>
        <w:pStyle w:val="PL"/>
        <w:rPr>
          <w:ins w:id="3171" w:author="Author"/>
          <w:noProof w:val="0"/>
        </w:rPr>
      </w:pPr>
      <w:ins w:id="3172" w:author="Author">
        <w:r w:rsidRPr="00EA5FA7">
          <w:rPr>
            <w:noProof w:val="0"/>
          </w:rPr>
          <w:t>}</w:t>
        </w:r>
      </w:ins>
    </w:p>
    <w:p w14:paraId="564C4BD1" w14:textId="77777777" w:rsidR="00CA578F" w:rsidRPr="00EA5FA7" w:rsidRDefault="00CA578F" w:rsidP="00CA578F">
      <w:pPr>
        <w:pStyle w:val="PL"/>
        <w:rPr>
          <w:ins w:id="3173" w:author="Author"/>
          <w:noProof w:val="0"/>
        </w:rPr>
      </w:pPr>
    </w:p>
    <w:p w14:paraId="480586A3" w14:textId="77777777" w:rsidR="00CA578F" w:rsidRPr="00EA5FA7" w:rsidRDefault="00CA578F" w:rsidP="00CA578F">
      <w:pPr>
        <w:pStyle w:val="PL"/>
        <w:rPr>
          <w:ins w:id="3174" w:author="Author"/>
          <w:noProof w:val="0"/>
        </w:rPr>
      </w:pPr>
      <w:ins w:id="3175" w:author="Author">
        <w:r>
          <w:rPr>
            <w:noProof w:val="0"/>
          </w:rPr>
          <w:t>SliceAvailableCapacity</w:t>
        </w:r>
        <w:r w:rsidRPr="00EA5FA7">
          <w:rPr>
            <w:noProof w:val="0"/>
          </w:rPr>
          <w:t xml:space="preserve">-ExtIEs </w:t>
        </w:r>
        <w:r w:rsidRPr="00EA5FA7">
          <w:rPr>
            <w:noProof w:val="0"/>
          </w:rPr>
          <w:tab/>
          <w:t>F1AP-PROTOCOL-EXTENSION ::= {</w:t>
        </w:r>
      </w:ins>
    </w:p>
    <w:p w14:paraId="170B02C5" w14:textId="77777777" w:rsidR="00CA578F" w:rsidRPr="00EA5FA7" w:rsidRDefault="00CA578F" w:rsidP="00CA578F">
      <w:pPr>
        <w:pStyle w:val="PL"/>
        <w:rPr>
          <w:ins w:id="3176" w:author="Author"/>
          <w:noProof w:val="0"/>
        </w:rPr>
      </w:pPr>
      <w:ins w:id="3177" w:author="Author">
        <w:r w:rsidRPr="00EA5FA7">
          <w:rPr>
            <w:noProof w:val="0"/>
          </w:rPr>
          <w:tab/>
          <w:t>...</w:t>
        </w:r>
      </w:ins>
    </w:p>
    <w:p w14:paraId="1C75F418" w14:textId="77777777" w:rsidR="00CA578F" w:rsidRPr="00EA5FA7" w:rsidRDefault="00CA578F" w:rsidP="00CA578F">
      <w:pPr>
        <w:pStyle w:val="PL"/>
        <w:rPr>
          <w:ins w:id="3178" w:author="Author"/>
          <w:noProof w:val="0"/>
        </w:rPr>
      </w:pPr>
      <w:ins w:id="3179" w:author="Author">
        <w:r w:rsidRPr="00EA5FA7">
          <w:rPr>
            <w:noProof w:val="0"/>
          </w:rPr>
          <w:t>}</w:t>
        </w:r>
      </w:ins>
    </w:p>
    <w:p w14:paraId="7421FCDB" w14:textId="77777777" w:rsidR="00CA578F" w:rsidRDefault="00CA578F" w:rsidP="00CA578F">
      <w:pPr>
        <w:pStyle w:val="PL"/>
        <w:rPr>
          <w:ins w:id="3180" w:author="Author"/>
        </w:rPr>
      </w:pPr>
    </w:p>
    <w:p w14:paraId="56EE49FB" w14:textId="77777777" w:rsidR="00CA578F" w:rsidRDefault="00CA578F" w:rsidP="00CA578F">
      <w:pPr>
        <w:pStyle w:val="PL"/>
        <w:rPr>
          <w:ins w:id="3181" w:author="Author"/>
        </w:rPr>
      </w:pPr>
      <w:ins w:id="3182" w:author="Author">
        <w:r>
          <w:rPr>
            <w:noProof w:val="0"/>
          </w:rPr>
          <w:t>SliceAvailable</w:t>
        </w:r>
        <w:r w:rsidRPr="00117A82">
          <w:rPr>
            <w:noProof w:val="0"/>
          </w:rPr>
          <w:t>CapacityList</w:t>
        </w:r>
        <w:r>
          <w:rPr>
            <w:noProof w:val="0"/>
          </w:rPr>
          <w:t xml:space="preserve"> ::= </w:t>
        </w:r>
        <w:r w:rsidRPr="00EA5FA7">
          <w:t xml:space="preserve">SEQUENCE (SIZE(1.. </w:t>
        </w:r>
        <w:r>
          <w:t xml:space="preserve">maxnoofBPLMNsNR)) OF </w:t>
        </w:r>
        <w:r>
          <w:rPr>
            <w:noProof w:val="0"/>
          </w:rPr>
          <w:t>SliceAvailableCapacity</w:t>
        </w:r>
        <w:r w:rsidRPr="00EA5FA7">
          <w:t>Item</w:t>
        </w:r>
      </w:ins>
    </w:p>
    <w:p w14:paraId="0E98F5BB" w14:textId="77777777" w:rsidR="00CA578F" w:rsidRDefault="00CA578F" w:rsidP="00CA578F">
      <w:pPr>
        <w:pStyle w:val="PL"/>
        <w:rPr>
          <w:ins w:id="3183" w:author="Author"/>
        </w:rPr>
      </w:pPr>
    </w:p>
    <w:p w14:paraId="1D17CEB8" w14:textId="77777777" w:rsidR="00CA578F" w:rsidRDefault="00CA578F" w:rsidP="00CA578F">
      <w:pPr>
        <w:pStyle w:val="PL"/>
        <w:rPr>
          <w:ins w:id="3184" w:author="Author"/>
          <w:noProof w:val="0"/>
        </w:rPr>
      </w:pPr>
      <w:ins w:id="3185" w:author="Author">
        <w:r>
          <w:rPr>
            <w:noProof w:val="0"/>
          </w:rPr>
          <w:t>SliceAvailableCapacity</w:t>
        </w:r>
        <w:r w:rsidRPr="00EA5FA7">
          <w:t>Item</w:t>
        </w:r>
        <w:r>
          <w:rPr>
            <w:noProof w:val="0"/>
          </w:rPr>
          <w:t xml:space="preserve"> </w:t>
        </w:r>
        <w:r w:rsidRPr="00EA5FA7">
          <w:rPr>
            <w:noProof w:val="0"/>
          </w:rPr>
          <w:t>::= SEQUENCE {</w:t>
        </w:r>
      </w:ins>
    </w:p>
    <w:p w14:paraId="35621CC5" w14:textId="77777777" w:rsidR="00CA578F" w:rsidRDefault="00CA578F" w:rsidP="00CA578F">
      <w:pPr>
        <w:pStyle w:val="PL"/>
        <w:rPr>
          <w:ins w:id="3186" w:author="Author"/>
          <w:noProof w:val="0"/>
        </w:rPr>
      </w:pPr>
      <w:ins w:id="3187"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14:paraId="0FF686B0" w14:textId="77777777" w:rsidR="00CA578F" w:rsidRDefault="00CA578F" w:rsidP="00CA578F">
      <w:pPr>
        <w:pStyle w:val="PL"/>
        <w:rPr>
          <w:ins w:id="3188" w:author="Author"/>
          <w:noProof w:val="0"/>
        </w:rPr>
      </w:pPr>
      <w:ins w:id="3189" w:author="Author">
        <w:r>
          <w:rPr>
            <w:noProof w:val="0"/>
          </w:rPr>
          <w:tab/>
          <w:t>sNSSAIAvailableCapacity-List</w:t>
        </w:r>
        <w:r>
          <w:rPr>
            <w:noProof w:val="0"/>
          </w:rPr>
          <w:tab/>
          <w:t>SNSSAIAvailableCapacity-List,</w:t>
        </w:r>
      </w:ins>
    </w:p>
    <w:p w14:paraId="7F99CE99" w14:textId="77777777" w:rsidR="00CA578F" w:rsidRDefault="00CA578F" w:rsidP="00CA578F">
      <w:pPr>
        <w:pStyle w:val="PL"/>
        <w:rPr>
          <w:ins w:id="3190" w:author="Author"/>
          <w:noProof w:val="0"/>
        </w:rPr>
      </w:pPr>
      <w:ins w:id="3191"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4A97BA6B" w14:textId="77777777" w:rsidR="00CA578F" w:rsidRPr="00EA5FA7" w:rsidRDefault="00CA578F" w:rsidP="00CA578F">
      <w:pPr>
        <w:pStyle w:val="PL"/>
        <w:rPr>
          <w:ins w:id="3192" w:author="Author"/>
          <w:noProof w:val="0"/>
        </w:rPr>
      </w:pPr>
      <w:ins w:id="3193" w:author="Author">
        <w:r w:rsidRPr="00EA5FA7">
          <w:rPr>
            <w:noProof w:val="0"/>
          </w:rPr>
          <w:t>}</w:t>
        </w:r>
      </w:ins>
    </w:p>
    <w:p w14:paraId="39D77802" w14:textId="77777777" w:rsidR="00CA578F" w:rsidRPr="00EA5FA7" w:rsidRDefault="00CA578F" w:rsidP="00CA578F">
      <w:pPr>
        <w:pStyle w:val="PL"/>
        <w:rPr>
          <w:ins w:id="3194" w:author="Author"/>
          <w:noProof w:val="0"/>
        </w:rPr>
      </w:pPr>
    </w:p>
    <w:p w14:paraId="1A23B61A" w14:textId="77777777" w:rsidR="00CA578F" w:rsidRPr="00EA5FA7" w:rsidRDefault="00CA578F" w:rsidP="00CA578F">
      <w:pPr>
        <w:pStyle w:val="PL"/>
        <w:rPr>
          <w:ins w:id="3195" w:author="Author"/>
          <w:noProof w:val="0"/>
        </w:rPr>
      </w:pPr>
      <w:ins w:id="3196" w:author="Author">
        <w:r>
          <w:rPr>
            <w:noProof w:val="0"/>
          </w:rPr>
          <w:t>SliceAvailableCapacity</w:t>
        </w:r>
        <w:r w:rsidRPr="00EA5FA7">
          <w:t>Item</w:t>
        </w:r>
        <w:r w:rsidRPr="00EA5FA7">
          <w:rPr>
            <w:noProof w:val="0"/>
          </w:rPr>
          <w:t xml:space="preserve">-ExtIEs </w:t>
        </w:r>
        <w:r w:rsidRPr="00EA5FA7">
          <w:rPr>
            <w:noProof w:val="0"/>
          </w:rPr>
          <w:tab/>
          <w:t>F1AP-PROTOCOL-EXTENSION ::= {</w:t>
        </w:r>
      </w:ins>
    </w:p>
    <w:p w14:paraId="670DC0F6" w14:textId="77777777" w:rsidR="00CA578F" w:rsidRPr="00EA5FA7" w:rsidRDefault="00CA578F" w:rsidP="00CA578F">
      <w:pPr>
        <w:pStyle w:val="PL"/>
        <w:rPr>
          <w:ins w:id="3197" w:author="Author"/>
          <w:noProof w:val="0"/>
        </w:rPr>
      </w:pPr>
      <w:ins w:id="3198" w:author="Author">
        <w:r w:rsidRPr="00EA5FA7">
          <w:rPr>
            <w:noProof w:val="0"/>
          </w:rPr>
          <w:tab/>
          <w:t>...</w:t>
        </w:r>
      </w:ins>
    </w:p>
    <w:p w14:paraId="15B07C14" w14:textId="77777777" w:rsidR="00CA578F" w:rsidRPr="00EA5FA7" w:rsidRDefault="00CA578F" w:rsidP="00CA578F">
      <w:pPr>
        <w:pStyle w:val="PL"/>
        <w:rPr>
          <w:ins w:id="3199" w:author="Author"/>
          <w:noProof w:val="0"/>
        </w:rPr>
      </w:pPr>
      <w:ins w:id="3200" w:author="Author">
        <w:r w:rsidRPr="00EA5FA7">
          <w:rPr>
            <w:noProof w:val="0"/>
          </w:rPr>
          <w:t>}</w:t>
        </w:r>
      </w:ins>
    </w:p>
    <w:p w14:paraId="2E94D585" w14:textId="77777777" w:rsidR="00CA578F" w:rsidRDefault="00CA578F" w:rsidP="00CA578F">
      <w:pPr>
        <w:pStyle w:val="PL"/>
        <w:rPr>
          <w:ins w:id="3201" w:author="Author"/>
          <w:noProof w:val="0"/>
        </w:rPr>
      </w:pPr>
    </w:p>
    <w:p w14:paraId="1ED02962" w14:textId="77777777" w:rsidR="00CA578F" w:rsidRPr="00EA5FA7" w:rsidRDefault="00CA578F" w:rsidP="00CA578F">
      <w:pPr>
        <w:pStyle w:val="PL"/>
        <w:rPr>
          <w:ins w:id="3202" w:author="Author"/>
          <w:noProof w:val="0"/>
          <w:snapToGrid w:val="0"/>
        </w:rPr>
      </w:pPr>
      <w:ins w:id="3203"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14:paraId="32D054D1" w14:textId="77777777" w:rsidR="00CA578F" w:rsidRDefault="00CA578F" w:rsidP="00CA578F">
      <w:pPr>
        <w:pStyle w:val="PL"/>
        <w:rPr>
          <w:ins w:id="3204" w:author="Author"/>
          <w:noProof w:val="0"/>
          <w:snapToGrid w:val="0"/>
        </w:rPr>
      </w:pPr>
    </w:p>
    <w:p w14:paraId="7D52A2F3" w14:textId="77777777" w:rsidR="00CA578F" w:rsidRPr="00EA5FA7" w:rsidRDefault="00CA578F" w:rsidP="00CA578F">
      <w:pPr>
        <w:pStyle w:val="PL"/>
        <w:rPr>
          <w:ins w:id="3205" w:author="Author"/>
          <w:noProof w:val="0"/>
          <w:snapToGrid w:val="0"/>
        </w:rPr>
      </w:pPr>
      <w:ins w:id="3206" w:author="Author">
        <w:r>
          <w:rPr>
            <w:noProof w:val="0"/>
          </w:rPr>
          <w:t xml:space="preserve">SNSSAIAvailableCapacity-Item </w:t>
        </w:r>
        <w:r w:rsidRPr="00EA5FA7">
          <w:rPr>
            <w:noProof w:val="0"/>
            <w:snapToGrid w:val="0"/>
          </w:rPr>
          <w:t>::= SEQUENCE {</w:t>
        </w:r>
      </w:ins>
    </w:p>
    <w:p w14:paraId="664239FD" w14:textId="77777777" w:rsidR="00CA578F" w:rsidRDefault="00CA578F" w:rsidP="00CA578F">
      <w:pPr>
        <w:pStyle w:val="PL"/>
        <w:rPr>
          <w:ins w:id="3207" w:author="Author"/>
          <w:noProof w:val="0"/>
          <w:snapToGrid w:val="0"/>
        </w:rPr>
      </w:pPr>
      <w:ins w:id="3208"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14:paraId="15B7868A" w14:textId="77777777" w:rsidR="00CA578F" w:rsidRDefault="00CA578F" w:rsidP="00CA578F">
      <w:pPr>
        <w:pStyle w:val="PL"/>
        <w:rPr>
          <w:ins w:id="3209" w:author="Author"/>
          <w:noProof w:val="0"/>
        </w:rPr>
      </w:pPr>
      <w:ins w:id="3210" w:author="Author">
        <w:r>
          <w:rPr>
            <w:noProof w:val="0"/>
          </w:rPr>
          <w:tab/>
          <w:t>slice</w:t>
        </w:r>
        <w:r w:rsidRPr="000745AF">
          <w:rPr>
            <w:rFonts w:eastAsia="MS Mincho" w:cs="Courier New"/>
          </w:rPr>
          <w:t>Available</w:t>
        </w:r>
        <w:r>
          <w:rPr>
            <w:noProof w:val="0"/>
          </w:rPr>
          <w:t>CapacityValue</w:t>
        </w:r>
        <w:r>
          <w:rPr>
            <w:noProof w:val="0"/>
          </w:rPr>
          <w:tab/>
        </w:r>
        <w:r w:rsidRPr="001F67C9">
          <w:rPr>
            <w:lang w:eastAsia="ja-JP"/>
          </w:rPr>
          <w:t>INTEGER (0..100)</w:t>
        </w:r>
        <w:r>
          <w:rPr>
            <w:noProof w:val="0"/>
          </w:rPr>
          <w:t>,</w:t>
        </w:r>
      </w:ins>
    </w:p>
    <w:p w14:paraId="3CB117A0" w14:textId="77777777" w:rsidR="00CA578F" w:rsidRPr="00EA5FA7" w:rsidRDefault="00CA578F" w:rsidP="00CA578F">
      <w:pPr>
        <w:pStyle w:val="PL"/>
        <w:rPr>
          <w:ins w:id="3211" w:author="Author"/>
          <w:noProof w:val="0"/>
          <w:snapToGrid w:val="0"/>
        </w:rPr>
      </w:pPr>
      <w:ins w:id="3212"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14:paraId="70E43781" w14:textId="77777777" w:rsidR="00CA578F" w:rsidRPr="00EA5FA7" w:rsidRDefault="00CA578F" w:rsidP="00CA578F">
      <w:pPr>
        <w:pStyle w:val="PL"/>
        <w:rPr>
          <w:ins w:id="3213" w:author="Author"/>
          <w:noProof w:val="0"/>
          <w:snapToGrid w:val="0"/>
        </w:rPr>
      </w:pPr>
      <w:ins w:id="3214" w:author="Author">
        <w:r w:rsidRPr="00EA5FA7">
          <w:rPr>
            <w:noProof w:val="0"/>
            <w:snapToGrid w:val="0"/>
          </w:rPr>
          <w:t>}</w:t>
        </w:r>
      </w:ins>
    </w:p>
    <w:p w14:paraId="7E323CA8" w14:textId="77777777" w:rsidR="00CA578F" w:rsidRDefault="00CA578F" w:rsidP="00CA578F">
      <w:pPr>
        <w:pStyle w:val="PL"/>
        <w:rPr>
          <w:ins w:id="3215" w:author="Author"/>
          <w:noProof w:val="0"/>
          <w:snapToGrid w:val="0"/>
        </w:rPr>
      </w:pPr>
    </w:p>
    <w:p w14:paraId="684DEF57" w14:textId="77777777" w:rsidR="00CA578F" w:rsidRPr="00EA5FA7" w:rsidRDefault="00CA578F" w:rsidP="00CA578F">
      <w:pPr>
        <w:pStyle w:val="PL"/>
        <w:rPr>
          <w:ins w:id="3216" w:author="Author"/>
          <w:noProof w:val="0"/>
          <w:snapToGrid w:val="0"/>
        </w:rPr>
      </w:pPr>
      <w:ins w:id="3217" w:author="Author">
        <w:r>
          <w:rPr>
            <w:noProof w:val="0"/>
          </w:rPr>
          <w:t>SNSSAIAvailableCapacity-Item</w:t>
        </w:r>
        <w:r w:rsidRPr="00EA5FA7">
          <w:rPr>
            <w:noProof w:val="0"/>
            <w:snapToGrid w:val="0"/>
          </w:rPr>
          <w:t>-ExtIEs</w:t>
        </w:r>
        <w:r w:rsidRPr="00EA5FA7">
          <w:rPr>
            <w:noProof w:val="0"/>
            <w:snapToGrid w:val="0"/>
          </w:rPr>
          <w:tab/>
          <w:t>F1AP-PROTOCOL-EXTENSION ::= {</w:t>
        </w:r>
      </w:ins>
    </w:p>
    <w:p w14:paraId="10E3D59E" w14:textId="77777777" w:rsidR="00CA578F" w:rsidRPr="00EA5FA7" w:rsidRDefault="00CA578F" w:rsidP="00CA578F">
      <w:pPr>
        <w:pStyle w:val="PL"/>
        <w:rPr>
          <w:ins w:id="3218" w:author="Author"/>
          <w:noProof w:val="0"/>
          <w:snapToGrid w:val="0"/>
        </w:rPr>
      </w:pPr>
      <w:ins w:id="3219" w:author="Author">
        <w:r w:rsidRPr="00EA5FA7">
          <w:rPr>
            <w:noProof w:val="0"/>
            <w:snapToGrid w:val="0"/>
          </w:rPr>
          <w:tab/>
          <w:t>...</w:t>
        </w:r>
      </w:ins>
    </w:p>
    <w:p w14:paraId="0F86CF4A" w14:textId="77777777" w:rsidR="00CA578F" w:rsidRPr="00EA5FA7" w:rsidRDefault="00CA578F" w:rsidP="00CA578F">
      <w:pPr>
        <w:pStyle w:val="PL"/>
        <w:rPr>
          <w:ins w:id="3220" w:author="Author"/>
          <w:noProof w:val="0"/>
          <w:snapToGrid w:val="0"/>
        </w:rPr>
      </w:pPr>
      <w:ins w:id="3221" w:author="Author">
        <w:r w:rsidRPr="00EA5FA7">
          <w:rPr>
            <w:noProof w:val="0"/>
            <w:snapToGrid w:val="0"/>
          </w:rPr>
          <w:t>}</w:t>
        </w:r>
      </w:ins>
    </w:p>
    <w:p w14:paraId="41CB08E6" w14:textId="77777777" w:rsidR="00CA578F" w:rsidRDefault="00CA578F" w:rsidP="00CA578F">
      <w:pPr>
        <w:pStyle w:val="PL"/>
        <w:rPr>
          <w:ins w:id="3222" w:author="Author"/>
          <w:noProof w:val="0"/>
          <w:snapToGrid w:val="0"/>
        </w:rPr>
      </w:pPr>
    </w:p>
    <w:p w14:paraId="2521302E" w14:textId="77777777" w:rsidR="00CA578F" w:rsidRPr="00EA5FA7" w:rsidRDefault="00CA578F" w:rsidP="00CA578F">
      <w:pPr>
        <w:pStyle w:val="PL"/>
        <w:rPr>
          <w:noProof w:val="0"/>
          <w:snapToGrid w:val="0"/>
        </w:rPr>
      </w:pPr>
    </w:p>
    <w:p w14:paraId="05421946" w14:textId="77777777" w:rsidR="00CA578F" w:rsidRPr="00EA5FA7" w:rsidRDefault="00CA578F" w:rsidP="00CA578F">
      <w:pPr>
        <w:pStyle w:val="PL"/>
        <w:rPr>
          <w:noProof w:val="0"/>
          <w:snapToGrid w:val="0"/>
        </w:rPr>
      </w:pPr>
      <w:r w:rsidRPr="00EA5FA7">
        <w:rPr>
          <w:noProof w:val="0"/>
          <w:snapToGrid w:val="0"/>
        </w:rPr>
        <w:t>SliceSupportList ::= SEQUENCE (SIZE(1.. maxnoofSliceItems)) OF SliceSupportItem</w:t>
      </w:r>
    </w:p>
    <w:p w14:paraId="53D04D9F" w14:textId="77777777" w:rsidR="00CA578F" w:rsidRPr="00EA5FA7" w:rsidRDefault="00CA578F" w:rsidP="00CA578F">
      <w:pPr>
        <w:pStyle w:val="PL"/>
        <w:rPr>
          <w:noProof w:val="0"/>
          <w:snapToGrid w:val="0"/>
        </w:rPr>
      </w:pPr>
    </w:p>
    <w:p w14:paraId="793EB9A1" w14:textId="77777777" w:rsidR="00CA578F" w:rsidRPr="00EA5FA7" w:rsidRDefault="00CA578F" w:rsidP="00CA578F">
      <w:pPr>
        <w:pStyle w:val="PL"/>
        <w:rPr>
          <w:noProof w:val="0"/>
          <w:snapToGrid w:val="0"/>
        </w:rPr>
      </w:pPr>
      <w:r w:rsidRPr="00EA5FA7">
        <w:rPr>
          <w:noProof w:val="0"/>
          <w:snapToGrid w:val="0"/>
        </w:rPr>
        <w:t>SliceSupportItem ::= SEQUENCE {</w:t>
      </w:r>
    </w:p>
    <w:p w14:paraId="766452C4" w14:textId="77777777" w:rsidR="00CA578F" w:rsidRPr="00EA5FA7" w:rsidRDefault="00CA578F" w:rsidP="00CA578F">
      <w:pPr>
        <w:pStyle w:val="PL"/>
        <w:rPr>
          <w:noProof w:val="0"/>
          <w:snapToGrid w:val="0"/>
        </w:rPr>
      </w:pPr>
      <w:r w:rsidRPr="00EA5FA7">
        <w:rPr>
          <w:noProof w:val="0"/>
          <w:snapToGrid w:val="0"/>
        </w:rPr>
        <w:tab/>
        <w:t>sNSSAI</w:t>
      </w:r>
      <w:r w:rsidRPr="00EA5FA7">
        <w:rPr>
          <w:noProof w:val="0"/>
          <w:snapToGrid w:val="0"/>
        </w:rPr>
        <w:tab/>
        <w:t>SNSSAI,</w:t>
      </w:r>
    </w:p>
    <w:p w14:paraId="01C81E05"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7534602F" w14:textId="77777777" w:rsidR="00CA578F" w:rsidRPr="00EA5FA7" w:rsidRDefault="00CA578F" w:rsidP="00CA578F">
      <w:pPr>
        <w:pStyle w:val="PL"/>
        <w:rPr>
          <w:noProof w:val="0"/>
          <w:snapToGrid w:val="0"/>
        </w:rPr>
      </w:pPr>
      <w:r w:rsidRPr="00EA5FA7">
        <w:rPr>
          <w:noProof w:val="0"/>
          <w:snapToGrid w:val="0"/>
        </w:rPr>
        <w:lastRenderedPageBreak/>
        <w:t>}</w:t>
      </w:r>
    </w:p>
    <w:p w14:paraId="755AD805" w14:textId="77777777" w:rsidR="00CA578F" w:rsidRPr="00EA5FA7" w:rsidRDefault="00CA578F" w:rsidP="00CA578F">
      <w:pPr>
        <w:pStyle w:val="PL"/>
        <w:rPr>
          <w:noProof w:val="0"/>
          <w:snapToGrid w:val="0"/>
        </w:rPr>
      </w:pPr>
    </w:p>
    <w:p w14:paraId="391E2CC8" w14:textId="77777777" w:rsidR="00CA578F" w:rsidRPr="00EA5FA7" w:rsidRDefault="00CA578F" w:rsidP="00CA578F">
      <w:pPr>
        <w:pStyle w:val="PL"/>
        <w:rPr>
          <w:noProof w:val="0"/>
          <w:snapToGrid w:val="0"/>
        </w:rPr>
      </w:pPr>
      <w:r w:rsidRPr="00EA5FA7">
        <w:rPr>
          <w:noProof w:val="0"/>
          <w:snapToGrid w:val="0"/>
        </w:rPr>
        <w:t>SliceSupportItem-ExtIEs</w:t>
      </w:r>
      <w:r w:rsidRPr="00EA5FA7">
        <w:rPr>
          <w:noProof w:val="0"/>
          <w:snapToGrid w:val="0"/>
        </w:rPr>
        <w:tab/>
        <w:t>F1AP-PROTOCOL-EXTENSION ::= {</w:t>
      </w:r>
    </w:p>
    <w:p w14:paraId="55A8BCF6" w14:textId="77777777" w:rsidR="00CA578F" w:rsidRPr="00EA5FA7" w:rsidRDefault="00CA578F" w:rsidP="00CA578F">
      <w:pPr>
        <w:pStyle w:val="PL"/>
        <w:rPr>
          <w:noProof w:val="0"/>
          <w:snapToGrid w:val="0"/>
        </w:rPr>
      </w:pPr>
      <w:r w:rsidRPr="00EA5FA7">
        <w:rPr>
          <w:noProof w:val="0"/>
          <w:snapToGrid w:val="0"/>
        </w:rPr>
        <w:tab/>
        <w:t>...</w:t>
      </w:r>
    </w:p>
    <w:p w14:paraId="45660E12" w14:textId="77777777" w:rsidR="00CA578F" w:rsidRPr="00EA5FA7" w:rsidRDefault="00CA578F" w:rsidP="00CA578F">
      <w:pPr>
        <w:pStyle w:val="PL"/>
        <w:rPr>
          <w:noProof w:val="0"/>
          <w:snapToGrid w:val="0"/>
        </w:rPr>
      </w:pPr>
      <w:r w:rsidRPr="00EA5FA7">
        <w:rPr>
          <w:noProof w:val="0"/>
          <w:snapToGrid w:val="0"/>
        </w:rPr>
        <w:t>}</w:t>
      </w:r>
    </w:p>
    <w:p w14:paraId="7736A72C" w14:textId="77777777" w:rsidR="00CA578F" w:rsidRDefault="00CA578F" w:rsidP="00CA578F">
      <w:pPr>
        <w:pStyle w:val="PL"/>
        <w:rPr>
          <w:ins w:id="3223" w:author="Author"/>
          <w:noProof w:val="0"/>
        </w:rPr>
      </w:pPr>
    </w:p>
    <w:p w14:paraId="06B82CA3" w14:textId="77777777" w:rsidR="00CA578F" w:rsidRDefault="00CA578F" w:rsidP="00CA578F">
      <w:pPr>
        <w:pStyle w:val="PL"/>
        <w:rPr>
          <w:ins w:id="3224" w:author="Author"/>
        </w:rPr>
      </w:pPr>
      <w:ins w:id="3225" w:author="Author">
        <w:r>
          <w:rPr>
            <w:noProof w:val="0"/>
          </w:rPr>
          <w:t>SliceToReport</w:t>
        </w:r>
        <w:r w:rsidRPr="00A83B32">
          <w:rPr>
            <w:noProof w:val="0"/>
          </w:rPr>
          <w:t>List</w:t>
        </w:r>
        <w:r>
          <w:rPr>
            <w:noProof w:val="0"/>
          </w:rPr>
          <w:t xml:space="preserve"> ::= </w:t>
        </w:r>
        <w:r w:rsidRPr="00EA5FA7">
          <w:t xml:space="preserve">SEQUENCE (SIZE(1.. </w:t>
        </w:r>
        <w:r>
          <w:t xml:space="preserve">maxnoofBPLMNsNR)) OF </w:t>
        </w:r>
        <w:r>
          <w:rPr>
            <w:noProof w:val="0"/>
          </w:rPr>
          <w:t>SliceToReport</w:t>
        </w:r>
        <w:r w:rsidRPr="00EA5FA7">
          <w:t>Item</w:t>
        </w:r>
      </w:ins>
    </w:p>
    <w:p w14:paraId="6295212F" w14:textId="77777777" w:rsidR="00CA578F" w:rsidRDefault="00CA578F" w:rsidP="00CA578F">
      <w:pPr>
        <w:pStyle w:val="PL"/>
        <w:rPr>
          <w:ins w:id="3226" w:author="Author"/>
        </w:rPr>
      </w:pPr>
    </w:p>
    <w:p w14:paraId="0E26FC37" w14:textId="77777777" w:rsidR="00CA578F" w:rsidRPr="00EA5FA7" w:rsidRDefault="00CA578F" w:rsidP="00CA578F">
      <w:pPr>
        <w:pStyle w:val="PL"/>
        <w:rPr>
          <w:ins w:id="3227" w:author="Author"/>
          <w:noProof w:val="0"/>
        </w:rPr>
      </w:pPr>
      <w:ins w:id="3228" w:author="Author">
        <w:r>
          <w:rPr>
            <w:noProof w:val="0"/>
          </w:rPr>
          <w:t>SliceToReport</w:t>
        </w:r>
        <w:r w:rsidRPr="00EA5FA7">
          <w:t>Item</w:t>
        </w:r>
        <w:r>
          <w:t xml:space="preserve"> </w:t>
        </w:r>
        <w:r w:rsidRPr="00EA5FA7">
          <w:rPr>
            <w:noProof w:val="0"/>
          </w:rPr>
          <w:t>::= SEQUENCE {</w:t>
        </w:r>
      </w:ins>
    </w:p>
    <w:p w14:paraId="08A6924A" w14:textId="77777777" w:rsidR="00CA578F" w:rsidRDefault="00CA578F" w:rsidP="00CA578F">
      <w:pPr>
        <w:pStyle w:val="PL"/>
        <w:rPr>
          <w:ins w:id="3229" w:author="Author"/>
          <w:noProof w:val="0"/>
        </w:rPr>
      </w:pPr>
      <w:ins w:id="3230"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14:paraId="7946DF38" w14:textId="77777777" w:rsidR="00CA578F" w:rsidRPr="00EA5FA7" w:rsidRDefault="00CA578F" w:rsidP="00CA578F">
      <w:pPr>
        <w:pStyle w:val="PL"/>
        <w:rPr>
          <w:ins w:id="3231" w:author="Author"/>
          <w:noProof w:val="0"/>
        </w:rPr>
      </w:pPr>
      <w:ins w:id="3232" w:author="Author">
        <w:r>
          <w:rPr>
            <w:noProof w:val="0"/>
          </w:rPr>
          <w:tab/>
          <w:t>sNSSAIlist</w:t>
        </w:r>
        <w:r>
          <w:rPr>
            <w:noProof w:val="0"/>
          </w:rPr>
          <w:tab/>
        </w:r>
        <w:r>
          <w:rPr>
            <w:noProof w:val="0"/>
          </w:rPr>
          <w:tab/>
        </w:r>
        <w:r>
          <w:rPr>
            <w:noProof w:val="0"/>
          </w:rPr>
          <w:tab/>
        </w:r>
        <w:r>
          <w:rPr>
            <w:noProof w:val="0"/>
          </w:rPr>
          <w:tab/>
        </w:r>
        <w:r>
          <w:rPr>
            <w:noProof w:val="0"/>
          </w:rPr>
          <w:tab/>
          <w:t>SNSSAI-list,</w:t>
        </w:r>
      </w:ins>
    </w:p>
    <w:p w14:paraId="2EEE6C58" w14:textId="77777777" w:rsidR="00CA578F" w:rsidRPr="00EA5FA7" w:rsidRDefault="00CA578F" w:rsidP="00CA578F">
      <w:pPr>
        <w:pStyle w:val="PL"/>
        <w:rPr>
          <w:ins w:id="3233" w:author="Author"/>
          <w:noProof w:val="0"/>
        </w:rPr>
      </w:pPr>
      <w:ins w:id="3234"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0BBF2F55" w14:textId="77777777" w:rsidR="00CA578F" w:rsidRPr="00EA5FA7" w:rsidRDefault="00CA578F" w:rsidP="00CA578F">
      <w:pPr>
        <w:pStyle w:val="PL"/>
        <w:rPr>
          <w:ins w:id="3235" w:author="Author"/>
          <w:noProof w:val="0"/>
        </w:rPr>
      </w:pPr>
      <w:ins w:id="3236" w:author="Author">
        <w:r w:rsidRPr="00EA5FA7">
          <w:rPr>
            <w:noProof w:val="0"/>
          </w:rPr>
          <w:t>}</w:t>
        </w:r>
      </w:ins>
    </w:p>
    <w:p w14:paraId="40878EAB" w14:textId="77777777" w:rsidR="00CA578F" w:rsidRPr="00EA5FA7" w:rsidRDefault="00CA578F" w:rsidP="00CA578F">
      <w:pPr>
        <w:pStyle w:val="PL"/>
        <w:rPr>
          <w:ins w:id="3237" w:author="Author"/>
          <w:noProof w:val="0"/>
        </w:rPr>
      </w:pPr>
    </w:p>
    <w:p w14:paraId="2B791834" w14:textId="77777777" w:rsidR="00CA578F" w:rsidRPr="00EA5FA7" w:rsidRDefault="00CA578F" w:rsidP="00CA578F">
      <w:pPr>
        <w:pStyle w:val="PL"/>
        <w:rPr>
          <w:ins w:id="3238" w:author="Author"/>
          <w:noProof w:val="0"/>
        </w:rPr>
      </w:pPr>
      <w:ins w:id="3239" w:author="Author">
        <w:r>
          <w:rPr>
            <w:noProof w:val="0"/>
          </w:rPr>
          <w:t>SliceToReport</w:t>
        </w:r>
        <w:r w:rsidRPr="00EA5FA7">
          <w:t>Item</w:t>
        </w:r>
        <w:r w:rsidRPr="00EA5FA7">
          <w:rPr>
            <w:noProof w:val="0"/>
          </w:rPr>
          <w:t xml:space="preserve">-ExtIEs </w:t>
        </w:r>
        <w:r w:rsidRPr="00EA5FA7">
          <w:rPr>
            <w:noProof w:val="0"/>
          </w:rPr>
          <w:tab/>
          <w:t>F1AP-PROTOCOL-EXTENSION ::= {</w:t>
        </w:r>
      </w:ins>
    </w:p>
    <w:p w14:paraId="5FA253D0" w14:textId="77777777" w:rsidR="00CA578F" w:rsidRPr="00EA5FA7" w:rsidRDefault="00CA578F" w:rsidP="00CA578F">
      <w:pPr>
        <w:pStyle w:val="PL"/>
        <w:rPr>
          <w:ins w:id="3240" w:author="Author"/>
          <w:noProof w:val="0"/>
        </w:rPr>
      </w:pPr>
      <w:ins w:id="3241" w:author="Author">
        <w:r w:rsidRPr="00EA5FA7">
          <w:rPr>
            <w:noProof w:val="0"/>
          </w:rPr>
          <w:tab/>
          <w:t>...</w:t>
        </w:r>
      </w:ins>
    </w:p>
    <w:p w14:paraId="717632FE" w14:textId="77777777" w:rsidR="00CA578F" w:rsidRDefault="00CA578F" w:rsidP="00CA578F">
      <w:pPr>
        <w:pStyle w:val="PL"/>
        <w:rPr>
          <w:ins w:id="3242" w:author="Author"/>
          <w:noProof w:val="0"/>
        </w:rPr>
      </w:pPr>
      <w:ins w:id="3243" w:author="Author">
        <w:r>
          <w:rPr>
            <w:noProof w:val="0"/>
          </w:rPr>
          <w:t>}</w:t>
        </w:r>
      </w:ins>
    </w:p>
    <w:p w14:paraId="5E8F31B5" w14:textId="77777777" w:rsidR="00CA578F" w:rsidRDefault="00CA578F" w:rsidP="00CA578F">
      <w:pPr>
        <w:pStyle w:val="PL"/>
        <w:rPr>
          <w:ins w:id="3244" w:author="Author"/>
          <w:noProof w:val="0"/>
          <w:snapToGrid w:val="0"/>
        </w:rPr>
      </w:pPr>
    </w:p>
    <w:p w14:paraId="3672DB46" w14:textId="77777777" w:rsidR="00CA578F" w:rsidRPr="00EA5FA7" w:rsidRDefault="00CA578F" w:rsidP="00CA578F">
      <w:pPr>
        <w:pStyle w:val="PL"/>
        <w:rPr>
          <w:ins w:id="3245" w:author="Author"/>
          <w:noProof w:val="0"/>
          <w:snapToGrid w:val="0"/>
        </w:rPr>
      </w:pPr>
      <w:ins w:id="3246" w:author="Author">
        <w:r>
          <w:rPr>
            <w:noProof w:val="0"/>
          </w:rPr>
          <w:t xml:space="preserve">SNSSAI-list </w:t>
        </w:r>
        <w:r w:rsidRPr="00EA5FA7">
          <w:rPr>
            <w:noProof w:val="0"/>
            <w:snapToGrid w:val="0"/>
          </w:rPr>
          <w:t xml:space="preserve">::= SEQUENCE (SIZE(1.. maxnoofSliceItems)) OF </w:t>
        </w:r>
        <w:r>
          <w:rPr>
            <w:noProof w:val="0"/>
          </w:rPr>
          <w:t>SNSSAI-Item</w:t>
        </w:r>
      </w:ins>
    </w:p>
    <w:p w14:paraId="6F52E332" w14:textId="77777777" w:rsidR="00CA578F" w:rsidRDefault="00CA578F" w:rsidP="00CA578F">
      <w:pPr>
        <w:pStyle w:val="PL"/>
        <w:rPr>
          <w:ins w:id="3247" w:author="Author"/>
          <w:noProof w:val="0"/>
          <w:snapToGrid w:val="0"/>
        </w:rPr>
      </w:pPr>
    </w:p>
    <w:p w14:paraId="59E2DC0A" w14:textId="77777777" w:rsidR="00CA578F" w:rsidRPr="00EA5FA7" w:rsidRDefault="00CA578F" w:rsidP="00CA578F">
      <w:pPr>
        <w:pStyle w:val="PL"/>
        <w:rPr>
          <w:ins w:id="3248" w:author="Author"/>
          <w:noProof w:val="0"/>
          <w:snapToGrid w:val="0"/>
        </w:rPr>
      </w:pPr>
      <w:ins w:id="3249" w:author="Author">
        <w:r>
          <w:rPr>
            <w:noProof w:val="0"/>
          </w:rPr>
          <w:t xml:space="preserve">SNSSAI-Item </w:t>
        </w:r>
        <w:r w:rsidRPr="00EA5FA7">
          <w:rPr>
            <w:noProof w:val="0"/>
            <w:snapToGrid w:val="0"/>
          </w:rPr>
          <w:t>::= SEQUENCE {</w:t>
        </w:r>
      </w:ins>
    </w:p>
    <w:p w14:paraId="6F20549B" w14:textId="77777777" w:rsidR="00CA578F" w:rsidRPr="00EA5FA7" w:rsidRDefault="00CA578F" w:rsidP="00CA578F">
      <w:pPr>
        <w:pStyle w:val="PL"/>
        <w:rPr>
          <w:ins w:id="3250" w:author="Author"/>
          <w:noProof w:val="0"/>
          <w:snapToGrid w:val="0"/>
        </w:rPr>
      </w:pPr>
      <w:ins w:id="3251"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14:paraId="465AAA81" w14:textId="77777777" w:rsidR="00CA578F" w:rsidRPr="00EA5FA7" w:rsidRDefault="00CA578F" w:rsidP="00CA578F">
      <w:pPr>
        <w:pStyle w:val="PL"/>
        <w:rPr>
          <w:ins w:id="3252" w:author="Author"/>
          <w:noProof w:val="0"/>
          <w:snapToGrid w:val="0"/>
        </w:rPr>
      </w:pPr>
      <w:ins w:id="3253"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14:paraId="1F4BFBCB" w14:textId="77777777" w:rsidR="00CA578F" w:rsidRDefault="00CA578F" w:rsidP="00CA578F">
      <w:pPr>
        <w:pStyle w:val="PL"/>
        <w:rPr>
          <w:ins w:id="3254" w:author="Author"/>
          <w:noProof w:val="0"/>
          <w:snapToGrid w:val="0"/>
        </w:rPr>
      </w:pPr>
      <w:ins w:id="3255" w:author="Author">
        <w:r w:rsidRPr="00EA5FA7">
          <w:rPr>
            <w:noProof w:val="0"/>
            <w:snapToGrid w:val="0"/>
          </w:rPr>
          <w:t>}</w:t>
        </w:r>
      </w:ins>
    </w:p>
    <w:p w14:paraId="410767EC" w14:textId="77777777" w:rsidR="00CA578F" w:rsidRPr="00EA5FA7" w:rsidRDefault="00CA578F" w:rsidP="00CA578F">
      <w:pPr>
        <w:pStyle w:val="PL"/>
        <w:rPr>
          <w:ins w:id="3256" w:author="Author"/>
          <w:noProof w:val="0"/>
          <w:snapToGrid w:val="0"/>
        </w:rPr>
      </w:pPr>
    </w:p>
    <w:p w14:paraId="542AA605" w14:textId="77777777" w:rsidR="00CA578F" w:rsidRPr="00EA5FA7" w:rsidRDefault="00CA578F" w:rsidP="00CA578F">
      <w:pPr>
        <w:pStyle w:val="PL"/>
        <w:rPr>
          <w:ins w:id="3257" w:author="Author"/>
          <w:noProof w:val="0"/>
          <w:snapToGrid w:val="0"/>
        </w:rPr>
      </w:pPr>
      <w:ins w:id="3258" w:author="Author">
        <w:r>
          <w:rPr>
            <w:noProof w:val="0"/>
          </w:rPr>
          <w:t>SNSSAI-Item</w:t>
        </w:r>
        <w:r w:rsidRPr="00EA5FA7">
          <w:rPr>
            <w:noProof w:val="0"/>
            <w:snapToGrid w:val="0"/>
          </w:rPr>
          <w:t>-ExtIEs</w:t>
        </w:r>
        <w:r w:rsidRPr="00EA5FA7">
          <w:rPr>
            <w:noProof w:val="0"/>
            <w:snapToGrid w:val="0"/>
          </w:rPr>
          <w:tab/>
          <w:t>F1AP-PROTOCOL-EXTENSION ::= {</w:t>
        </w:r>
      </w:ins>
    </w:p>
    <w:p w14:paraId="032FED21" w14:textId="77777777" w:rsidR="00CA578F" w:rsidRPr="00EA5FA7" w:rsidRDefault="00CA578F" w:rsidP="00CA578F">
      <w:pPr>
        <w:pStyle w:val="PL"/>
        <w:rPr>
          <w:ins w:id="3259" w:author="Author"/>
          <w:noProof w:val="0"/>
          <w:snapToGrid w:val="0"/>
        </w:rPr>
      </w:pPr>
      <w:ins w:id="3260" w:author="Author">
        <w:r w:rsidRPr="00EA5FA7">
          <w:rPr>
            <w:noProof w:val="0"/>
            <w:snapToGrid w:val="0"/>
          </w:rPr>
          <w:tab/>
          <w:t>...</w:t>
        </w:r>
      </w:ins>
    </w:p>
    <w:p w14:paraId="60A8C043" w14:textId="77777777" w:rsidR="00CA578F" w:rsidRPr="00EA5FA7" w:rsidRDefault="00CA578F" w:rsidP="00CA578F">
      <w:pPr>
        <w:pStyle w:val="PL"/>
        <w:rPr>
          <w:ins w:id="3261" w:author="Author"/>
          <w:noProof w:val="0"/>
          <w:snapToGrid w:val="0"/>
        </w:rPr>
      </w:pPr>
      <w:ins w:id="3262" w:author="Author">
        <w:r w:rsidRPr="00EA5FA7">
          <w:rPr>
            <w:noProof w:val="0"/>
            <w:snapToGrid w:val="0"/>
          </w:rPr>
          <w:t>}</w:t>
        </w:r>
      </w:ins>
    </w:p>
    <w:p w14:paraId="44E4A9CD" w14:textId="77777777" w:rsidR="00CA578F" w:rsidRPr="00EA5FA7" w:rsidRDefault="00CA578F" w:rsidP="00CA578F">
      <w:pPr>
        <w:pStyle w:val="PL"/>
        <w:rPr>
          <w:ins w:id="3263" w:author="Author"/>
          <w:noProof w:val="0"/>
          <w:snapToGrid w:val="0"/>
        </w:rPr>
      </w:pPr>
    </w:p>
    <w:p w14:paraId="1352F7B0" w14:textId="77777777" w:rsidR="00CA578F" w:rsidRPr="00EA5FA7" w:rsidRDefault="00CA578F" w:rsidP="00CA578F">
      <w:pPr>
        <w:pStyle w:val="PL"/>
        <w:rPr>
          <w:noProof w:val="0"/>
          <w:snapToGrid w:val="0"/>
        </w:rPr>
      </w:pPr>
      <w:r w:rsidRPr="005C1E01">
        <w:rPr>
          <w:noProof w:val="0"/>
          <w:snapToGrid w:val="0"/>
        </w:rPr>
        <w:t>Slot-Configuration-List ::= SEQUENCE (SIZE(1.. maxnoofslots)) OF Slot-Configuration-Item</w:t>
      </w:r>
    </w:p>
    <w:p w14:paraId="70F4E916" w14:textId="77777777" w:rsidR="00CA578F" w:rsidRPr="00EA5FA7" w:rsidRDefault="00CA578F" w:rsidP="00CA578F">
      <w:pPr>
        <w:pStyle w:val="PL"/>
        <w:rPr>
          <w:noProof w:val="0"/>
          <w:snapToGrid w:val="0"/>
        </w:rPr>
      </w:pPr>
    </w:p>
    <w:p w14:paraId="7E9EDC23" w14:textId="77777777" w:rsidR="00CA578F" w:rsidRPr="00EA5FA7" w:rsidRDefault="00CA578F" w:rsidP="00CA578F">
      <w:pPr>
        <w:pStyle w:val="PL"/>
        <w:rPr>
          <w:noProof w:val="0"/>
          <w:snapToGrid w:val="0"/>
        </w:rPr>
      </w:pPr>
      <w:r w:rsidRPr="00EA5FA7">
        <w:rPr>
          <w:noProof w:val="0"/>
          <w:snapToGrid w:val="0"/>
        </w:rPr>
        <w:t>Slot-Configuration-Item ::= SEQUENCE {</w:t>
      </w:r>
    </w:p>
    <w:p w14:paraId="2F702154" w14:textId="77777777" w:rsidR="00CA578F" w:rsidRPr="00EA5FA7" w:rsidRDefault="00CA578F" w:rsidP="00CA578F">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7BBB5BAB" w14:textId="77777777" w:rsidR="00CA578F" w:rsidRPr="00EA5FA7" w:rsidRDefault="00CA578F" w:rsidP="00CA578F">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5DB8AC40"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10B4FA48" w14:textId="77777777" w:rsidR="00CA578F" w:rsidRPr="00EA5FA7" w:rsidRDefault="00CA578F" w:rsidP="00CA578F">
      <w:pPr>
        <w:pStyle w:val="PL"/>
        <w:rPr>
          <w:noProof w:val="0"/>
          <w:snapToGrid w:val="0"/>
        </w:rPr>
      </w:pPr>
      <w:r w:rsidRPr="00EA5FA7">
        <w:rPr>
          <w:noProof w:val="0"/>
          <w:snapToGrid w:val="0"/>
        </w:rPr>
        <w:t>}</w:t>
      </w:r>
    </w:p>
    <w:p w14:paraId="09F24645" w14:textId="77777777" w:rsidR="00CA578F" w:rsidRDefault="00CA578F" w:rsidP="00CA578F">
      <w:pPr>
        <w:pStyle w:val="PL"/>
        <w:rPr>
          <w:noProof w:val="0"/>
          <w:snapToGrid w:val="0"/>
        </w:rPr>
      </w:pPr>
    </w:p>
    <w:p w14:paraId="2E7E7BB1" w14:textId="77777777" w:rsidR="00CA578F" w:rsidRPr="00EA5FA7" w:rsidRDefault="00CA578F" w:rsidP="00CA578F">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55BF8BC" w14:textId="77777777" w:rsidR="00CA578F" w:rsidRPr="00EA5FA7" w:rsidRDefault="00CA578F" w:rsidP="00CA578F">
      <w:pPr>
        <w:pStyle w:val="PL"/>
        <w:rPr>
          <w:noProof w:val="0"/>
          <w:snapToGrid w:val="0"/>
        </w:rPr>
      </w:pPr>
      <w:r w:rsidRPr="00EA5FA7">
        <w:rPr>
          <w:noProof w:val="0"/>
          <w:snapToGrid w:val="0"/>
        </w:rPr>
        <w:tab/>
        <w:t>...</w:t>
      </w:r>
    </w:p>
    <w:p w14:paraId="7462306A" w14:textId="77777777" w:rsidR="00CA578F" w:rsidRPr="00EA5FA7" w:rsidRDefault="00CA578F" w:rsidP="00CA578F">
      <w:pPr>
        <w:pStyle w:val="PL"/>
        <w:rPr>
          <w:noProof w:val="0"/>
          <w:snapToGrid w:val="0"/>
        </w:rPr>
      </w:pPr>
      <w:r w:rsidRPr="00EA5FA7">
        <w:rPr>
          <w:noProof w:val="0"/>
          <w:snapToGrid w:val="0"/>
        </w:rPr>
        <w:t>}</w:t>
      </w:r>
    </w:p>
    <w:p w14:paraId="75E856D4" w14:textId="77777777" w:rsidR="00CA578F" w:rsidRDefault="00CA578F" w:rsidP="00CA578F">
      <w:pPr>
        <w:pStyle w:val="PL"/>
        <w:rPr>
          <w:noProof w:val="0"/>
          <w:snapToGrid w:val="0"/>
        </w:rPr>
      </w:pPr>
    </w:p>
    <w:p w14:paraId="6D57FAD3" w14:textId="77777777" w:rsidR="00CA578F" w:rsidRPr="00EA5FA7" w:rsidRDefault="00CA578F" w:rsidP="00CA578F">
      <w:pPr>
        <w:pStyle w:val="PL"/>
        <w:rPr>
          <w:noProof w:val="0"/>
          <w:snapToGrid w:val="0"/>
        </w:rPr>
      </w:pPr>
    </w:p>
    <w:p w14:paraId="633E5B93" w14:textId="77777777" w:rsidR="00CA578F" w:rsidRPr="00EA5FA7" w:rsidRDefault="00CA578F" w:rsidP="00CA578F">
      <w:pPr>
        <w:pStyle w:val="PL"/>
        <w:rPr>
          <w:noProof w:val="0"/>
          <w:snapToGrid w:val="0"/>
        </w:rPr>
      </w:pPr>
      <w:r w:rsidRPr="00EA5FA7">
        <w:rPr>
          <w:noProof w:val="0"/>
          <w:snapToGrid w:val="0"/>
        </w:rPr>
        <w:t>SNSSAI ::= SEQUENCE {</w:t>
      </w:r>
    </w:p>
    <w:p w14:paraId="6A4BF808" w14:textId="77777777" w:rsidR="00CA578F" w:rsidRPr="00EA5FA7" w:rsidRDefault="00CA578F" w:rsidP="00CA578F">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7F773EBE" w14:textId="77777777" w:rsidR="00CA578F" w:rsidRPr="00EA5FA7" w:rsidRDefault="00CA578F" w:rsidP="00CA578F">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CAEF82F" w14:textId="77777777" w:rsidR="00CA578F" w:rsidRPr="00EA5FA7" w:rsidRDefault="00CA578F" w:rsidP="00CA578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7F73F1F8" w14:textId="77777777" w:rsidR="00CA578F" w:rsidRPr="00EA5FA7" w:rsidRDefault="00CA578F" w:rsidP="00CA578F">
      <w:pPr>
        <w:pStyle w:val="PL"/>
        <w:rPr>
          <w:noProof w:val="0"/>
          <w:snapToGrid w:val="0"/>
        </w:rPr>
      </w:pPr>
      <w:r w:rsidRPr="00EA5FA7">
        <w:rPr>
          <w:noProof w:val="0"/>
          <w:snapToGrid w:val="0"/>
        </w:rPr>
        <w:t>}</w:t>
      </w:r>
    </w:p>
    <w:p w14:paraId="1E16C190" w14:textId="77777777" w:rsidR="00CA578F" w:rsidRPr="00EA5FA7" w:rsidRDefault="00CA578F" w:rsidP="00CA578F">
      <w:pPr>
        <w:pStyle w:val="PL"/>
        <w:rPr>
          <w:noProof w:val="0"/>
          <w:snapToGrid w:val="0"/>
        </w:rPr>
      </w:pPr>
    </w:p>
    <w:p w14:paraId="6A0C7E90" w14:textId="77777777" w:rsidR="00CA578F" w:rsidRPr="00EA5FA7" w:rsidRDefault="00CA578F" w:rsidP="00CA578F">
      <w:pPr>
        <w:pStyle w:val="PL"/>
        <w:rPr>
          <w:noProof w:val="0"/>
          <w:snapToGrid w:val="0"/>
        </w:rPr>
      </w:pPr>
      <w:r w:rsidRPr="00EA5FA7">
        <w:rPr>
          <w:noProof w:val="0"/>
          <w:snapToGrid w:val="0"/>
        </w:rPr>
        <w:t>SNSSAI-ExtIEs</w:t>
      </w:r>
      <w:r w:rsidRPr="00EA5FA7">
        <w:rPr>
          <w:noProof w:val="0"/>
          <w:snapToGrid w:val="0"/>
        </w:rPr>
        <w:tab/>
        <w:t>F1AP-PROTOCOL-EXTENSION ::= {</w:t>
      </w:r>
    </w:p>
    <w:p w14:paraId="7C603E90" w14:textId="77777777" w:rsidR="00CA578F" w:rsidRPr="00EA5FA7" w:rsidRDefault="00CA578F" w:rsidP="00CA578F">
      <w:pPr>
        <w:pStyle w:val="PL"/>
        <w:rPr>
          <w:noProof w:val="0"/>
          <w:snapToGrid w:val="0"/>
        </w:rPr>
      </w:pPr>
      <w:r w:rsidRPr="00EA5FA7">
        <w:rPr>
          <w:noProof w:val="0"/>
          <w:snapToGrid w:val="0"/>
        </w:rPr>
        <w:tab/>
        <w:t>...</w:t>
      </w:r>
    </w:p>
    <w:p w14:paraId="134D1BDE" w14:textId="77777777" w:rsidR="00CA578F" w:rsidRPr="00EA5FA7" w:rsidRDefault="00CA578F" w:rsidP="00CA578F">
      <w:pPr>
        <w:pStyle w:val="PL"/>
        <w:rPr>
          <w:noProof w:val="0"/>
          <w:snapToGrid w:val="0"/>
        </w:rPr>
      </w:pPr>
      <w:r w:rsidRPr="00EA5FA7">
        <w:rPr>
          <w:noProof w:val="0"/>
          <w:snapToGrid w:val="0"/>
        </w:rPr>
        <w:t>}</w:t>
      </w:r>
    </w:p>
    <w:p w14:paraId="1032C960" w14:textId="77777777" w:rsidR="00CA578F" w:rsidRPr="00EA5FA7" w:rsidRDefault="00CA578F" w:rsidP="00CA578F">
      <w:pPr>
        <w:pStyle w:val="PL"/>
        <w:rPr>
          <w:noProof w:val="0"/>
          <w:snapToGrid w:val="0"/>
        </w:rPr>
      </w:pPr>
    </w:p>
    <w:p w14:paraId="0764246C" w14:textId="77777777" w:rsidR="00CA578F" w:rsidRPr="00EA5FA7" w:rsidRDefault="00CA578F" w:rsidP="00CA578F">
      <w:pPr>
        <w:pStyle w:val="PL"/>
        <w:rPr>
          <w:noProof w:val="0"/>
          <w:snapToGrid w:val="0"/>
        </w:rPr>
      </w:pPr>
      <w:r w:rsidRPr="00EA5FA7">
        <w:rPr>
          <w:noProof w:val="0"/>
          <w:snapToGrid w:val="0"/>
        </w:rPr>
        <w:t>SpectrumSharingGroupID ::= INTEGER (1..maxCellineNB)</w:t>
      </w:r>
    </w:p>
    <w:p w14:paraId="27D5EDB8" w14:textId="77777777" w:rsidR="00CA578F" w:rsidRPr="00EA5FA7" w:rsidRDefault="00CA578F" w:rsidP="00CA578F">
      <w:pPr>
        <w:pStyle w:val="PL"/>
        <w:rPr>
          <w:noProof w:val="0"/>
          <w:snapToGrid w:val="0"/>
        </w:rPr>
      </w:pPr>
    </w:p>
    <w:p w14:paraId="550D854F" w14:textId="77777777" w:rsidR="00CA578F" w:rsidRPr="00EA5FA7" w:rsidRDefault="00CA578F" w:rsidP="00CA578F">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02BFFCE6" w14:textId="77777777" w:rsidR="00CA578F" w:rsidRPr="00EA5FA7" w:rsidRDefault="00CA578F" w:rsidP="00CA578F">
      <w:pPr>
        <w:pStyle w:val="PL"/>
        <w:rPr>
          <w:noProof w:val="0"/>
          <w:snapToGrid w:val="0"/>
        </w:rPr>
      </w:pPr>
    </w:p>
    <w:p w14:paraId="1A55A4D3" w14:textId="77777777" w:rsidR="00CA578F" w:rsidRPr="00EA5FA7" w:rsidRDefault="00CA578F" w:rsidP="00CA578F">
      <w:pPr>
        <w:pStyle w:val="PL"/>
        <w:rPr>
          <w:rFonts w:eastAsia="SimSun"/>
        </w:rPr>
      </w:pPr>
      <w:r w:rsidRPr="00EA5FA7">
        <w:rPr>
          <w:rFonts w:eastAsia="SimSun"/>
        </w:rPr>
        <w:t>SRBs-FailedToBeSetup-Item</w:t>
      </w:r>
      <w:r w:rsidRPr="00EA5FA7">
        <w:rPr>
          <w:rFonts w:eastAsia="SimSun"/>
        </w:rPr>
        <w:tab/>
        <w:t>::= SEQUENCE {</w:t>
      </w:r>
    </w:p>
    <w:p w14:paraId="62A0FF01" w14:textId="77777777" w:rsidR="00CA578F" w:rsidRPr="00EA5FA7" w:rsidRDefault="00CA578F" w:rsidP="00CA578F">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5563BDBA" w14:textId="77777777" w:rsidR="00CA578F" w:rsidRPr="00EA5FA7" w:rsidRDefault="00CA578F" w:rsidP="00CA578F">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6E7265C7"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35B781FF" w14:textId="77777777" w:rsidR="00CA578F" w:rsidRPr="00EA5FA7" w:rsidRDefault="00CA578F" w:rsidP="00CA578F">
      <w:pPr>
        <w:pStyle w:val="PL"/>
        <w:rPr>
          <w:rFonts w:eastAsia="SimSun"/>
        </w:rPr>
      </w:pPr>
      <w:r w:rsidRPr="00EA5FA7">
        <w:rPr>
          <w:rFonts w:eastAsia="SimSun"/>
        </w:rPr>
        <w:tab/>
        <w:t>...</w:t>
      </w:r>
    </w:p>
    <w:p w14:paraId="5C02F378" w14:textId="77777777" w:rsidR="00CA578F" w:rsidRPr="00EA5FA7" w:rsidRDefault="00CA578F" w:rsidP="00CA578F">
      <w:pPr>
        <w:pStyle w:val="PL"/>
        <w:rPr>
          <w:rFonts w:eastAsia="SimSun"/>
        </w:rPr>
      </w:pPr>
      <w:r w:rsidRPr="00EA5FA7">
        <w:rPr>
          <w:rFonts w:eastAsia="SimSun"/>
        </w:rPr>
        <w:t>}</w:t>
      </w:r>
    </w:p>
    <w:p w14:paraId="784328A5" w14:textId="77777777" w:rsidR="00CA578F" w:rsidRPr="00EA5FA7" w:rsidRDefault="00CA578F" w:rsidP="00CA578F">
      <w:pPr>
        <w:pStyle w:val="PL"/>
        <w:rPr>
          <w:rFonts w:eastAsia="SimSun"/>
        </w:rPr>
      </w:pPr>
    </w:p>
    <w:p w14:paraId="437B2AEB" w14:textId="77777777" w:rsidR="00CA578F" w:rsidRPr="00EA5FA7" w:rsidRDefault="00CA578F" w:rsidP="00CA578F">
      <w:pPr>
        <w:pStyle w:val="PL"/>
        <w:rPr>
          <w:rFonts w:eastAsia="SimSun"/>
        </w:rPr>
      </w:pPr>
      <w:r w:rsidRPr="00EA5FA7">
        <w:rPr>
          <w:rFonts w:eastAsia="SimSun"/>
        </w:rPr>
        <w:t xml:space="preserve">SRBs-FailedToBeSetup-ItemExtIEs </w:t>
      </w:r>
      <w:r w:rsidRPr="00EA5FA7">
        <w:rPr>
          <w:rFonts w:eastAsia="SimSun"/>
        </w:rPr>
        <w:tab/>
        <w:t>F1AP-PROTOCOL-EXTENSION ::= {</w:t>
      </w:r>
    </w:p>
    <w:p w14:paraId="672A3F47" w14:textId="77777777" w:rsidR="00CA578F" w:rsidRPr="00EA5FA7" w:rsidRDefault="00CA578F" w:rsidP="00CA578F">
      <w:pPr>
        <w:pStyle w:val="PL"/>
        <w:rPr>
          <w:rFonts w:eastAsia="SimSun"/>
        </w:rPr>
      </w:pPr>
      <w:r w:rsidRPr="00EA5FA7">
        <w:rPr>
          <w:rFonts w:eastAsia="SimSun"/>
        </w:rPr>
        <w:tab/>
        <w:t>...</w:t>
      </w:r>
    </w:p>
    <w:p w14:paraId="5ACA72B0" w14:textId="77777777" w:rsidR="00CA578F" w:rsidRPr="00EA5FA7" w:rsidRDefault="00CA578F" w:rsidP="00CA578F">
      <w:pPr>
        <w:pStyle w:val="PL"/>
        <w:rPr>
          <w:rFonts w:eastAsia="SimSun"/>
        </w:rPr>
      </w:pPr>
      <w:r w:rsidRPr="00EA5FA7">
        <w:rPr>
          <w:rFonts w:eastAsia="SimSun"/>
        </w:rPr>
        <w:t>}</w:t>
      </w:r>
    </w:p>
    <w:p w14:paraId="239EB95C" w14:textId="77777777" w:rsidR="00CA578F" w:rsidRPr="00EA5FA7" w:rsidRDefault="00CA578F" w:rsidP="00CA578F">
      <w:pPr>
        <w:pStyle w:val="PL"/>
        <w:rPr>
          <w:rFonts w:eastAsia="SimSun"/>
        </w:rPr>
      </w:pPr>
    </w:p>
    <w:p w14:paraId="1B39B5B9" w14:textId="77777777" w:rsidR="00CA578F" w:rsidRPr="00EA5FA7" w:rsidRDefault="00CA578F" w:rsidP="00CA578F">
      <w:pPr>
        <w:pStyle w:val="PL"/>
        <w:rPr>
          <w:rFonts w:eastAsia="SimSun"/>
        </w:rPr>
      </w:pPr>
      <w:r w:rsidRPr="00EA5FA7">
        <w:rPr>
          <w:rFonts w:eastAsia="SimSun"/>
        </w:rPr>
        <w:t>SRBs-FailedToBeSetupMod-Item</w:t>
      </w:r>
      <w:r w:rsidRPr="00EA5FA7">
        <w:rPr>
          <w:rFonts w:eastAsia="SimSun"/>
        </w:rPr>
        <w:tab/>
        <w:t>::= SEQUENCE {</w:t>
      </w:r>
    </w:p>
    <w:p w14:paraId="0FFD2FA2" w14:textId="77777777" w:rsidR="00CA578F" w:rsidRPr="00EA5FA7" w:rsidRDefault="00CA578F" w:rsidP="00CA578F">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7F1920E1" w14:textId="77777777" w:rsidR="00CA578F" w:rsidRPr="00EA5FA7" w:rsidRDefault="00CA578F" w:rsidP="00CA578F">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020F5F70"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22CCFD5E" w14:textId="77777777" w:rsidR="00CA578F" w:rsidRPr="00EA5FA7" w:rsidRDefault="00CA578F" w:rsidP="00CA578F">
      <w:pPr>
        <w:pStyle w:val="PL"/>
        <w:rPr>
          <w:rFonts w:eastAsia="SimSun"/>
        </w:rPr>
      </w:pPr>
      <w:r w:rsidRPr="00EA5FA7">
        <w:rPr>
          <w:rFonts w:eastAsia="SimSun"/>
        </w:rPr>
        <w:tab/>
        <w:t>...</w:t>
      </w:r>
    </w:p>
    <w:p w14:paraId="2D20C30A" w14:textId="77777777" w:rsidR="00CA578F" w:rsidRPr="00EA5FA7" w:rsidRDefault="00CA578F" w:rsidP="00CA578F">
      <w:pPr>
        <w:pStyle w:val="PL"/>
        <w:rPr>
          <w:rFonts w:eastAsia="SimSun"/>
        </w:rPr>
      </w:pPr>
      <w:r w:rsidRPr="00EA5FA7">
        <w:rPr>
          <w:rFonts w:eastAsia="SimSun"/>
        </w:rPr>
        <w:t>}</w:t>
      </w:r>
    </w:p>
    <w:p w14:paraId="5CE7107A" w14:textId="77777777" w:rsidR="00CA578F" w:rsidRPr="00EA5FA7" w:rsidRDefault="00CA578F" w:rsidP="00CA578F">
      <w:pPr>
        <w:pStyle w:val="PL"/>
        <w:rPr>
          <w:rFonts w:eastAsia="SimSun"/>
        </w:rPr>
      </w:pPr>
    </w:p>
    <w:p w14:paraId="276FFADA" w14:textId="77777777" w:rsidR="00CA578F" w:rsidRPr="00EA5FA7" w:rsidRDefault="00CA578F" w:rsidP="00CA578F">
      <w:pPr>
        <w:pStyle w:val="PL"/>
        <w:rPr>
          <w:rFonts w:eastAsia="SimSun"/>
        </w:rPr>
      </w:pPr>
      <w:r w:rsidRPr="00EA5FA7">
        <w:rPr>
          <w:rFonts w:eastAsia="SimSun"/>
        </w:rPr>
        <w:t xml:space="preserve">SRBs-FailedToBeSetupMod-ItemExtIEs </w:t>
      </w:r>
      <w:r w:rsidRPr="00EA5FA7">
        <w:rPr>
          <w:rFonts w:eastAsia="SimSun"/>
        </w:rPr>
        <w:tab/>
        <w:t>F1AP-PROTOCOL-EXTENSION ::= {</w:t>
      </w:r>
    </w:p>
    <w:p w14:paraId="0DF75191" w14:textId="77777777" w:rsidR="00CA578F" w:rsidRPr="00EA5FA7" w:rsidRDefault="00CA578F" w:rsidP="00CA578F">
      <w:pPr>
        <w:pStyle w:val="PL"/>
        <w:rPr>
          <w:rFonts w:eastAsia="SimSun"/>
        </w:rPr>
      </w:pPr>
      <w:r w:rsidRPr="00EA5FA7">
        <w:rPr>
          <w:rFonts w:eastAsia="SimSun"/>
        </w:rPr>
        <w:tab/>
        <w:t>...</w:t>
      </w:r>
    </w:p>
    <w:p w14:paraId="6400EF61" w14:textId="77777777" w:rsidR="00CA578F" w:rsidRPr="00EA5FA7" w:rsidRDefault="00CA578F" w:rsidP="00CA578F">
      <w:pPr>
        <w:pStyle w:val="PL"/>
        <w:rPr>
          <w:rFonts w:eastAsia="SimSun"/>
        </w:rPr>
      </w:pPr>
      <w:r w:rsidRPr="00EA5FA7">
        <w:rPr>
          <w:rFonts w:eastAsia="SimSun"/>
        </w:rPr>
        <w:t>}</w:t>
      </w:r>
    </w:p>
    <w:p w14:paraId="12EC55ED" w14:textId="77777777" w:rsidR="00CA578F" w:rsidRPr="00EA5FA7" w:rsidRDefault="00CA578F" w:rsidP="00CA578F">
      <w:pPr>
        <w:pStyle w:val="PL"/>
        <w:rPr>
          <w:rFonts w:eastAsia="SimSun"/>
        </w:rPr>
      </w:pPr>
    </w:p>
    <w:p w14:paraId="0FA917FA" w14:textId="77777777" w:rsidR="00CA578F" w:rsidRPr="00EA5FA7" w:rsidRDefault="00CA578F" w:rsidP="00CA578F">
      <w:pPr>
        <w:pStyle w:val="PL"/>
        <w:rPr>
          <w:snapToGrid w:val="0"/>
        </w:rPr>
      </w:pPr>
      <w:r w:rsidRPr="00EA5FA7">
        <w:t xml:space="preserve">SRBs-Modified-Item </w:t>
      </w:r>
      <w:r w:rsidRPr="00EA5FA7">
        <w:rPr>
          <w:snapToGrid w:val="0"/>
        </w:rPr>
        <w:t>::= SEQUENCE {</w:t>
      </w:r>
    </w:p>
    <w:p w14:paraId="6509921B" w14:textId="77777777" w:rsidR="00CA578F" w:rsidRPr="00EA5FA7" w:rsidRDefault="00CA578F" w:rsidP="00CA578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B37102B" w14:textId="77777777" w:rsidR="00CA578F" w:rsidRPr="00EA5FA7" w:rsidRDefault="00CA578F" w:rsidP="00CA578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A740CD9" w14:textId="77777777" w:rsidR="00CA578F" w:rsidRPr="00EA5FA7" w:rsidRDefault="00CA578F" w:rsidP="00CA578F">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11DC8C2" w14:textId="77777777" w:rsidR="00CA578F" w:rsidRPr="00EA5FA7" w:rsidRDefault="00CA578F" w:rsidP="00CA578F">
      <w:pPr>
        <w:pStyle w:val="PL"/>
        <w:rPr>
          <w:snapToGrid w:val="0"/>
        </w:rPr>
      </w:pPr>
      <w:r w:rsidRPr="00EA5FA7">
        <w:rPr>
          <w:snapToGrid w:val="0"/>
        </w:rPr>
        <w:tab/>
        <w:t>...</w:t>
      </w:r>
    </w:p>
    <w:p w14:paraId="4EAB91D8" w14:textId="77777777" w:rsidR="00CA578F" w:rsidRPr="00EA5FA7" w:rsidRDefault="00CA578F" w:rsidP="00CA578F">
      <w:pPr>
        <w:pStyle w:val="PL"/>
        <w:rPr>
          <w:snapToGrid w:val="0"/>
        </w:rPr>
      </w:pPr>
      <w:r w:rsidRPr="00EA5FA7">
        <w:rPr>
          <w:snapToGrid w:val="0"/>
        </w:rPr>
        <w:t>}</w:t>
      </w:r>
    </w:p>
    <w:p w14:paraId="2706DD5E" w14:textId="77777777" w:rsidR="00CA578F" w:rsidRPr="00EA5FA7" w:rsidRDefault="00CA578F" w:rsidP="00CA578F">
      <w:pPr>
        <w:pStyle w:val="PL"/>
        <w:rPr>
          <w:snapToGrid w:val="0"/>
        </w:rPr>
      </w:pPr>
    </w:p>
    <w:p w14:paraId="4D672714" w14:textId="77777777" w:rsidR="00CA578F" w:rsidRPr="00EA5FA7" w:rsidRDefault="00CA578F" w:rsidP="00CA578F">
      <w:pPr>
        <w:pStyle w:val="PL"/>
        <w:rPr>
          <w:snapToGrid w:val="0"/>
        </w:rPr>
      </w:pPr>
      <w:r w:rsidRPr="00EA5FA7">
        <w:t>SRBs-Modified-Item</w:t>
      </w:r>
      <w:r w:rsidRPr="00EA5FA7">
        <w:rPr>
          <w:snapToGrid w:val="0"/>
        </w:rPr>
        <w:t>ExtIEs</w:t>
      </w:r>
      <w:r w:rsidRPr="00EA5FA7">
        <w:rPr>
          <w:snapToGrid w:val="0"/>
        </w:rPr>
        <w:tab/>
        <w:t>F1AP-PROTOCOL-EXTENSION ::= {</w:t>
      </w:r>
    </w:p>
    <w:p w14:paraId="0953127F" w14:textId="77777777" w:rsidR="00CA578F" w:rsidRPr="00EA5FA7" w:rsidRDefault="00CA578F" w:rsidP="00CA578F">
      <w:pPr>
        <w:pStyle w:val="PL"/>
        <w:rPr>
          <w:snapToGrid w:val="0"/>
        </w:rPr>
      </w:pPr>
      <w:r w:rsidRPr="00EA5FA7">
        <w:rPr>
          <w:snapToGrid w:val="0"/>
        </w:rPr>
        <w:tab/>
        <w:t>...</w:t>
      </w:r>
    </w:p>
    <w:p w14:paraId="52F938A6" w14:textId="77777777" w:rsidR="00CA578F" w:rsidRPr="00EA5FA7" w:rsidRDefault="00CA578F" w:rsidP="00CA578F">
      <w:pPr>
        <w:pStyle w:val="PL"/>
        <w:rPr>
          <w:snapToGrid w:val="0"/>
        </w:rPr>
      </w:pPr>
      <w:r w:rsidRPr="00EA5FA7">
        <w:rPr>
          <w:snapToGrid w:val="0"/>
        </w:rPr>
        <w:t>}</w:t>
      </w:r>
    </w:p>
    <w:p w14:paraId="3DFF2015" w14:textId="77777777" w:rsidR="00CA578F" w:rsidRPr="00EA5FA7" w:rsidRDefault="00CA578F" w:rsidP="00CA578F">
      <w:pPr>
        <w:pStyle w:val="PL"/>
        <w:rPr>
          <w:rFonts w:eastAsia="SimSun"/>
        </w:rPr>
      </w:pPr>
    </w:p>
    <w:p w14:paraId="7F7E8F0E" w14:textId="77777777" w:rsidR="00CA578F" w:rsidRPr="00EA5FA7" w:rsidRDefault="00CA578F" w:rsidP="00CA578F">
      <w:pPr>
        <w:pStyle w:val="PL"/>
        <w:rPr>
          <w:rFonts w:eastAsia="SimSun"/>
        </w:rPr>
      </w:pPr>
      <w:r w:rsidRPr="00EA5FA7">
        <w:rPr>
          <w:rFonts w:eastAsia="SimSun"/>
        </w:rPr>
        <w:t>SRBs-Required-ToBeReleased-Item</w:t>
      </w:r>
      <w:r w:rsidRPr="00EA5FA7">
        <w:rPr>
          <w:rFonts w:eastAsia="SimSun"/>
        </w:rPr>
        <w:tab/>
        <w:t>::= SEQUENCE {</w:t>
      </w:r>
    </w:p>
    <w:p w14:paraId="35430C97" w14:textId="77777777" w:rsidR="00CA578F" w:rsidRPr="00EA5FA7" w:rsidRDefault="00CA578F" w:rsidP="00CA578F">
      <w:pPr>
        <w:pStyle w:val="PL"/>
        <w:rPr>
          <w:rFonts w:eastAsia="SimSun"/>
        </w:rPr>
      </w:pPr>
      <w:r w:rsidRPr="00EA5FA7">
        <w:rPr>
          <w:rFonts w:eastAsia="SimSun"/>
        </w:rPr>
        <w:tab/>
        <w:t>sRBID</w:t>
      </w:r>
      <w:r w:rsidRPr="00EA5FA7">
        <w:rPr>
          <w:rFonts w:eastAsia="SimSun"/>
        </w:rPr>
        <w:tab/>
        <w:t>SRBID,</w:t>
      </w:r>
    </w:p>
    <w:p w14:paraId="6846C41C"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7DDE5C68" w14:textId="77777777" w:rsidR="00CA578F" w:rsidRPr="00EA5FA7" w:rsidRDefault="00CA578F" w:rsidP="00CA578F">
      <w:pPr>
        <w:pStyle w:val="PL"/>
        <w:rPr>
          <w:rFonts w:eastAsia="SimSun"/>
        </w:rPr>
      </w:pPr>
      <w:r w:rsidRPr="00EA5FA7">
        <w:rPr>
          <w:rFonts w:eastAsia="SimSun"/>
        </w:rPr>
        <w:tab/>
        <w:t>...</w:t>
      </w:r>
    </w:p>
    <w:p w14:paraId="568BF3BF" w14:textId="77777777" w:rsidR="00CA578F" w:rsidRPr="00EA5FA7" w:rsidRDefault="00CA578F" w:rsidP="00CA578F">
      <w:pPr>
        <w:pStyle w:val="PL"/>
        <w:rPr>
          <w:rFonts w:eastAsia="SimSun"/>
        </w:rPr>
      </w:pPr>
      <w:r w:rsidRPr="00EA5FA7">
        <w:rPr>
          <w:rFonts w:eastAsia="SimSun"/>
        </w:rPr>
        <w:t>}</w:t>
      </w:r>
    </w:p>
    <w:p w14:paraId="5212CADD" w14:textId="77777777" w:rsidR="00CA578F" w:rsidRPr="00EA5FA7" w:rsidRDefault="00CA578F" w:rsidP="00CA578F">
      <w:pPr>
        <w:pStyle w:val="PL"/>
        <w:rPr>
          <w:rFonts w:eastAsia="SimSun"/>
        </w:rPr>
      </w:pPr>
    </w:p>
    <w:p w14:paraId="35FD7061" w14:textId="77777777" w:rsidR="00CA578F" w:rsidRPr="00EA5FA7" w:rsidRDefault="00CA578F" w:rsidP="00CA578F">
      <w:pPr>
        <w:pStyle w:val="PL"/>
        <w:rPr>
          <w:rFonts w:eastAsia="SimSun"/>
        </w:rPr>
      </w:pPr>
      <w:r w:rsidRPr="00EA5FA7">
        <w:rPr>
          <w:rFonts w:eastAsia="SimSun"/>
        </w:rPr>
        <w:t xml:space="preserve">SRBs-Required-ToBeReleased-ItemExtIEs </w:t>
      </w:r>
      <w:r w:rsidRPr="00EA5FA7">
        <w:rPr>
          <w:rFonts w:eastAsia="SimSun"/>
        </w:rPr>
        <w:tab/>
        <w:t>F1AP-PROTOCOL-EXTENSION ::= {</w:t>
      </w:r>
    </w:p>
    <w:p w14:paraId="56CD08E3" w14:textId="77777777" w:rsidR="00CA578F" w:rsidRPr="00EA5FA7" w:rsidRDefault="00CA578F" w:rsidP="00CA578F">
      <w:pPr>
        <w:pStyle w:val="PL"/>
        <w:rPr>
          <w:rFonts w:eastAsia="SimSun"/>
        </w:rPr>
      </w:pPr>
      <w:r w:rsidRPr="00EA5FA7">
        <w:rPr>
          <w:rFonts w:eastAsia="SimSun"/>
        </w:rPr>
        <w:tab/>
        <w:t>...</w:t>
      </w:r>
    </w:p>
    <w:p w14:paraId="12DAC987" w14:textId="77777777" w:rsidR="00CA578F" w:rsidRPr="00EA5FA7" w:rsidRDefault="00CA578F" w:rsidP="00CA578F">
      <w:pPr>
        <w:pStyle w:val="PL"/>
        <w:rPr>
          <w:rFonts w:eastAsia="SimSun"/>
        </w:rPr>
      </w:pPr>
      <w:r w:rsidRPr="00EA5FA7">
        <w:rPr>
          <w:rFonts w:eastAsia="SimSun"/>
        </w:rPr>
        <w:t>}</w:t>
      </w:r>
    </w:p>
    <w:p w14:paraId="6E720A72" w14:textId="77777777" w:rsidR="00CA578F" w:rsidRPr="00EA5FA7" w:rsidRDefault="00CA578F" w:rsidP="00CA578F">
      <w:pPr>
        <w:pStyle w:val="PL"/>
      </w:pPr>
    </w:p>
    <w:p w14:paraId="28079F6B" w14:textId="77777777" w:rsidR="00CA578F" w:rsidRPr="00EA5FA7" w:rsidRDefault="00CA578F" w:rsidP="00CA578F">
      <w:pPr>
        <w:pStyle w:val="PL"/>
        <w:rPr>
          <w:snapToGrid w:val="0"/>
        </w:rPr>
      </w:pPr>
      <w:r w:rsidRPr="00EA5FA7">
        <w:rPr>
          <w:snapToGrid w:val="0"/>
        </w:rPr>
        <w:t>SRBs-Setup-Item ::= SEQUENCE {</w:t>
      </w:r>
    </w:p>
    <w:p w14:paraId="477B83D8" w14:textId="77777777" w:rsidR="00CA578F" w:rsidRPr="00EA5FA7" w:rsidRDefault="00CA578F" w:rsidP="00CA578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87DC33E" w14:textId="77777777" w:rsidR="00CA578F" w:rsidRPr="00EA5FA7" w:rsidRDefault="00CA578F" w:rsidP="00CA578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BB81031" w14:textId="77777777" w:rsidR="00CA578F" w:rsidRPr="00EA5FA7" w:rsidRDefault="00CA578F" w:rsidP="00CA578F">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F520C82" w14:textId="77777777" w:rsidR="00CA578F" w:rsidRPr="00EA5FA7" w:rsidRDefault="00CA578F" w:rsidP="00CA578F">
      <w:pPr>
        <w:pStyle w:val="PL"/>
        <w:rPr>
          <w:snapToGrid w:val="0"/>
        </w:rPr>
      </w:pPr>
      <w:r w:rsidRPr="00EA5FA7">
        <w:rPr>
          <w:snapToGrid w:val="0"/>
        </w:rPr>
        <w:tab/>
        <w:t>...</w:t>
      </w:r>
    </w:p>
    <w:p w14:paraId="29B68F80" w14:textId="77777777" w:rsidR="00CA578F" w:rsidRPr="00EA5FA7" w:rsidRDefault="00CA578F" w:rsidP="00CA578F">
      <w:pPr>
        <w:pStyle w:val="PL"/>
        <w:rPr>
          <w:snapToGrid w:val="0"/>
        </w:rPr>
      </w:pPr>
      <w:r w:rsidRPr="00EA5FA7">
        <w:rPr>
          <w:snapToGrid w:val="0"/>
        </w:rPr>
        <w:t>}</w:t>
      </w:r>
    </w:p>
    <w:p w14:paraId="5BABE4C9" w14:textId="77777777" w:rsidR="00CA578F" w:rsidRPr="00EA5FA7" w:rsidRDefault="00CA578F" w:rsidP="00CA578F">
      <w:pPr>
        <w:pStyle w:val="PL"/>
        <w:rPr>
          <w:snapToGrid w:val="0"/>
        </w:rPr>
      </w:pPr>
    </w:p>
    <w:p w14:paraId="6C74D134" w14:textId="77777777" w:rsidR="00CA578F" w:rsidRPr="00EA5FA7" w:rsidRDefault="00CA578F" w:rsidP="00CA578F">
      <w:pPr>
        <w:pStyle w:val="PL"/>
        <w:rPr>
          <w:snapToGrid w:val="0"/>
        </w:rPr>
      </w:pPr>
      <w:r w:rsidRPr="00EA5FA7">
        <w:rPr>
          <w:snapToGrid w:val="0"/>
        </w:rPr>
        <w:t xml:space="preserve">SRBs-Setup-ItemExtIEs </w:t>
      </w:r>
      <w:r w:rsidRPr="00EA5FA7">
        <w:rPr>
          <w:snapToGrid w:val="0"/>
        </w:rPr>
        <w:tab/>
        <w:t>F1AP-PROTOCOL-EXTENSION ::= {</w:t>
      </w:r>
    </w:p>
    <w:p w14:paraId="588A9E17" w14:textId="77777777" w:rsidR="00CA578F" w:rsidRPr="00EA5FA7" w:rsidRDefault="00CA578F" w:rsidP="00CA578F">
      <w:pPr>
        <w:pStyle w:val="PL"/>
        <w:rPr>
          <w:snapToGrid w:val="0"/>
        </w:rPr>
      </w:pPr>
      <w:r w:rsidRPr="00EA5FA7">
        <w:rPr>
          <w:snapToGrid w:val="0"/>
        </w:rPr>
        <w:tab/>
        <w:t>...</w:t>
      </w:r>
    </w:p>
    <w:p w14:paraId="58DFCF44" w14:textId="77777777" w:rsidR="00CA578F" w:rsidRPr="00EA5FA7" w:rsidRDefault="00CA578F" w:rsidP="00CA578F">
      <w:pPr>
        <w:pStyle w:val="PL"/>
        <w:rPr>
          <w:snapToGrid w:val="0"/>
        </w:rPr>
      </w:pPr>
      <w:r w:rsidRPr="00EA5FA7">
        <w:rPr>
          <w:snapToGrid w:val="0"/>
        </w:rPr>
        <w:t>}</w:t>
      </w:r>
    </w:p>
    <w:p w14:paraId="1D1F47A9" w14:textId="77777777" w:rsidR="00CA578F" w:rsidRPr="00EA5FA7" w:rsidRDefault="00CA578F" w:rsidP="00CA578F">
      <w:pPr>
        <w:pStyle w:val="PL"/>
        <w:rPr>
          <w:snapToGrid w:val="0"/>
        </w:rPr>
      </w:pPr>
    </w:p>
    <w:p w14:paraId="540CDDB5" w14:textId="77777777" w:rsidR="00CA578F" w:rsidRPr="00EA5FA7" w:rsidRDefault="00CA578F" w:rsidP="00CA578F">
      <w:pPr>
        <w:pStyle w:val="PL"/>
        <w:rPr>
          <w:snapToGrid w:val="0"/>
        </w:rPr>
      </w:pPr>
      <w:r w:rsidRPr="00EA5FA7">
        <w:rPr>
          <w:snapToGrid w:val="0"/>
        </w:rPr>
        <w:t>SRBs-SetupMod-Item ::= SEQUENCE {</w:t>
      </w:r>
    </w:p>
    <w:p w14:paraId="0CA25541" w14:textId="77777777" w:rsidR="00CA578F" w:rsidRPr="00EA5FA7" w:rsidRDefault="00CA578F" w:rsidP="00CA578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AAD52B0" w14:textId="77777777" w:rsidR="00CA578F" w:rsidRPr="00EA5FA7" w:rsidRDefault="00CA578F" w:rsidP="00CA578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64A0CFD" w14:textId="77777777" w:rsidR="00CA578F" w:rsidRPr="00EA5FA7" w:rsidRDefault="00CA578F" w:rsidP="00CA578F">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11E14B10" w14:textId="77777777" w:rsidR="00CA578F" w:rsidRPr="00EA5FA7" w:rsidRDefault="00CA578F" w:rsidP="00CA578F">
      <w:pPr>
        <w:pStyle w:val="PL"/>
        <w:rPr>
          <w:snapToGrid w:val="0"/>
        </w:rPr>
      </w:pPr>
      <w:r w:rsidRPr="00EA5FA7">
        <w:rPr>
          <w:snapToGrid w:val="0"/>
        </w:rPr>
        <w:tab/>
        <w:t>...</w:t>
      </w:r>
    </w:p>
    <w:p w14:paraId="0B094FC0" w14:textId="77777777" w:rsidR="00CA578F" w:rsidRPr="00EA5FA7" w:rsidRDefault="00CA578F" w:rsidP="00CA578F">
      <w:pPr>
        <w:pStyle w:val="PL"/>
        <w:rPr>
          <w:snapToGrid w:val="0"/>
        </w:rPr>
      </w:pPr>
      <w:r w:rsidRPr="00EA5FA7">
        <w:rPr>
          <w:snapToGrid w:val="0"/>
        </w:rPr>
        <w:t>}</w:t>
      </w:r>
    </w:p>
    <w:p w14:paraId="7F452F4B" w14:textId="77777777" w:rsidR="00CA578F" w:rsidRPr="00EA5FA7" w:rsidRDefault="00CA578F" w:rsidP="00CA578F">
      <w:pPr>
        <w:pStyle w:val="PL"/>
        <w:rPr>
          <w:snapToGrid w:val="0"/>
        </w:rPr>
      </w:pPr>
    </w:p>
    <w:p w14:paraId="1C345971" w14:textId="77777777" w:rsidR="00CA578F" w:rsidRPr="00EA5FA7" w:rsidRDefault="00CA578F" w:rsidP="00CA578F">
      <w:pPr>
        <w:pStyle w:val="PL"/>
        <w:rPr>
          <w:snapToGrid w:val="0"/>
        </w:rPr>
      </w:pPr>
      <w:r w:rsidRPr="00EA5FA7">
        <w:rPr>
          <w:snapToGrid w:val="0"/>
        </w:rPr>
        <w:t xml:space="preserve">SRBs-SetupMod-ItemExtIEs </w:t>
      </w:r>
      <w:r w:rsidRPr="00EA5FA7">
        <w:rPr>
          <w:snapToGrid w:val="0"/>
        </w:rPr>
        <w:tab/>
        <w:t>F1AP-PROTOCOL-EXTENSION ::= {</w:t>
      </w:r>
    </w:p>
    <w:p w14:paraId="1F580E02" w14:textId="77777777" w:rsidR="00CA578F" w:rsidRPr="00EA5FA7" w:rsidRDefault="00CA578F" w:rsidP="00CA578F">
      <w:pPr>
        <w:pStyle w:val="PL"/>
        <w:rPr>
          <w:snapToGrid w:val="0"/>
        </w:rPr>
      </w:pPr>
      <w:r w:rsidRPr="00EA5FA7">
        <w:rPr>
          <w:snapToGrid w:val="0"/>
        </w:rPr>
        <w:tab/>
        <w:t>...</w:t>
      </w:r>
    </w:p>
    <w:p w14:paraId="101E20EC" w14:textId="77777777" w:rsidR="00CA578F" w:rsidRPr="00EA5FA7" w:rsidRDefault="00CA578F" w:rsidP="00CA578F">
      <w:pPr>
        <w:pStyle w:val="PL"/>
        <w:rPr>
          <w:snapToGrid w:val="0"/>
        </w:rPr>
      </w:pPr>
      <w:r w:rsidRPr="00EA5FA7">
        <w:rPr>
          <w:snapToGrid w:val="0"/>
        </w:rPr>
        <w:t>}</w:t>
      </w:r>
    </w:p>
    <w:p w14:paraId="6EE1A811" w14:textId="77777777" w:rsidR="00CA578F" w:rsidRPr="00EA5FA7" w:rsidRDefault="00CA578F" w:rsidP="00CA578F">
      <w:pPr>
        <w:pStyle w:val="PL"/>
        <w:rPr>
          <w:rFonts w:eastAsia="SimSun"/>
        </w:rPr>
      </w:pPr>
    </w:p>
    <w:p w14:paraId="61F98611" w14:textId="77777777" w:rsidR="00CA578F" w:rsidRPr="00EA5FA7" w:rsidRDefault="00CA578F" w:rsidP="00CA578F">
      <w:pPr>
        <w:pStyle w:val="PL"/>
        <w:rPr>
          <w:rFonts w:eastAsia="SimSun"/>
        </w:rPr>
      </w:pPr>
      <w:r w:rsidRPr="00EA5FA7">
        <w:rPr>
          <w:rFonts w:eastAsia="SimSun"/>
        </w:rPr>
        <w:t>SRBs-ToBeReleased-Item</w:t>
      </w:r>
      <w:r w:rsidRPr="00EA5FA7">
        <w:rPr>
          <w:rFonts w:eastAsia="SimSun"/>
        </w:rPr>
        <w:tab/>
        <w:t>::= SEQUENCE {</w:t>
      </w:r>
    </w:p>
    <w:p w14:paraId="3C99179D" w14:textId="77777777" w:rsidR="00CA578F" w:rsidRPr="00EA5FA7" w:rsidRDefault="00CA578F" w:rsidP="00CA578F">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582BA8EB"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1DFC12C5" w14:textId="77777777" w:rsidR="00CA578F" w:rsidRPr="00EA5FA7" w:rsidRDefault="00CA578F" w:rsidP="00CA578F">
      <w:pPr>
        <w:pStyle w:val="PL"/>
        <w:rPr>
          <w:rFonts w:eastAsia="SimSun"/>
        </w:rPr>
      </w:pPr>
      <w:r w:rsidRPr="00EA5FA7">
        <w:rPr>
          <w:rFonts w:eastAsia="SimSun"/>
        </w:rPr>
        <w:tab/>
        <w:t>...</w:t>
      </w:r>
    </w:p>
    <w:p w14:paraId="6A68C969" w14:textId="77777777" w:rsidR="00CA578F" w:rsidRPr="00EA5FA7" w:rsidRDefault="00CA578F" w:rsidP="00CA578F">
      <w:pPr>
        <w:pStyle w:val="PL"/>
        <w:rPr>
          <w:rFonts w:eastAsia="SimSun"/>
        </w:rPr>
      </w:pPr>
      <w:r w:rsidRPr="00EA5FA7">
        <w:rPr>
          <w:rFonts w:eastAsia="SimSun"/>
        </w:rPr>
        <w:t>}</w:t>
      </w:r>
    </w:p>
    <w:p w14:paraId="5103A3AD" w14:textId="77777777" w:rsidR="00CA578F" w:rsidRPr="00EA5FA7" w:rsidRDefault="00CA578F" w:rsidP="00CA578F">
      <w:pPr>
        <w:pStyle w:val="PL"/>
        <w:rPr>
          <w:rFonts w:eastAsia="SimSun"/>
        </w:rPr>
      </w:pPr>
    </w:p>
    <w:p w14:paraId="13AAF838" w14:textId="77777777" w:rsidR="00CA578F" w:rsidRPr="00EA5FA7" w:rsidRDefault="00CA578F" w:rsidP="00CA578F">
      <w:pPr>
        <w:pStyle w:val="PL"/>
        <w:rPr>
          <w:rFonts w:eastAsia="SimSun"/>
        </w:rPr>
      </w:pPr>
      <w:r w:rsidRPr="00EA5FA7">
        <w:rPr>
          <w:rFonts w:eastAsia="SimSun"/>
        </w:rPr>
        <w:t xml:space="preserve">SRBs-ToBeReleased-ItemExtIEs </w:t>
      </w:r>
      <w:r w:rsidRPr="00EA5FA7">
        <w:rPr>
          <w:rFonts w:eastAsia="SimSun"/>
        </w:rPr>
        <w:tab/>
        <w:t>F1AP-PROTOCOL-EXTENSION ::= {</w:t>
      </w:r>
    </w:p>
    <w:p w14:paraId="2101440D" w14:textId="77777777" w:rsidR="00CA578F" w:rsidRPr="00EA5FA7" w:rsidRDefault="00CA578F" w:rsidP="00CA578F">
      <w:pPr>
        <w:pStyle w:val="PL"/>
        <w:rPr>
          <w:rFonts w:eastAsia="SimSun"/>
        </w:rPr>
      </w:pPr>
      <w:r w:rsidRPr="00EA5FA7">
        <w:rPr>
          <w:rFonts w:eastAsia="SimSun"/>
        </w:rPr>
        <w:tab/>
        <w:t>...</w:t>
      </w:r>
    </w:p>
    <w:p w14:paraId="489C7A0B" w14:textId="77777777" w:rsidR="00CA578F" w:rsidRPr="00EA5FA7" w:rsidRDefault="00CA578F" w:rsidP="00CA578F">
      <w:pPr>
        <w:pStyle w:val="PL"/>
        <w:rPr>
          <w:rFonts w:eastAsia="SimSun"/>
        </w:rPr>
      </w:pPr>
      <w:r w:rsidRPr="00EA5FA7">
        <w:rPr>
          <w:rFonts w:eastAsia="SimSun"/>
        </w:rPr>
        <w:t>}</w:t>
      </w:r>
    </w:p>
    <w:p w14:paraId="3602D13D" w14:textId="77777777" w:rsidR="00CA578F" w:rsidRPr="00EA5FA7" w:rsidRDefault="00CA578F" w:rsidP="00CA578F">
      <w:pPr>
        <w:pStyle w:val="PL"/>
        <w:rPr>
          <w:rFonts w:eastAsia="SimSun"/>
        </w:rPr>
      </w:pPr>
    </w:p>
    <w:p w14:paraId="2521D173" w14:textId="77777777" w:rsidR="00CA578F" w:rsidRPr="00EA5FA7" w:rsidRDefault="00CA578F" w:rsidP="00CA578F">
      <w:pPr>
        <w:pStyle w:val="PL"/>
        <w:rPr>
          <w:rFonts w:eastAsia="SimSun"/>
        </w:rPr>
      </w:pPr>
      <w:r w:rsidRPr="00EA5FA7">
        <w:rPr>
          <w:rFonts w:eastAsia="SimSun"/>
        </w:rPr>
        <w:t>SRBs-ToBeSetup-Item ::= SEQUENCE {</w:t>
      </w:r>
    </w:p>
    <w:p w14:paraId="1D6CFCC6" w14:textId="77777777" w:rsidR="00CA578F" w:rsidRPr="00EA5FA7" w:rsidRDefault="00CA578F" w:rsidP="00CA578F">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92A0328" w14:textId="77777777" w:rsidR="00CA578F" w:rsidRPr="00EA5FA7" w:rsidRDefault="00CA578F" w:rsidP="00CA578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BC7FD75"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225348F3" w14:textId="77777777" w:rsidR="00CA578F" w:rsidRPr="00EA5FA7" w:rsidRDefault="00CA578F" w:rsidP="00CA578F">
      <w:pPr>
        <w:pStyle w:val="PL"/>
        <w:rPr>
          <w:rFonts w:eastAsia="SimSun"/>
        </w:rPr>
      </w:pPr>
      <w:r w:rsidRPr="00EA5FA7">
        <w:rPr>
          <w:rFonts w:eastAsia="SimSun"/>
        </w:rPr>
        <w:tab/>
        <w:t>...</w:t>
      </w:r>
    </w:p>
    <w:p w14:paraId="702244C7" w14:textId="77777777" w:rsidR="00CA578F" w:rsidRPr="00EA5FA7" w:rsidRDefault="00CA578F" w:rsidP="00CA578F">
      <w:pPr>
        <w:pStyle w:val="PL"/>
        <w:rPr>
          <w:rFonts w:eastAsia="SimSun"/>
        </w:rPr>
      </w:pPr>
      <w:r w:rsidRPr="00EA5FA7">
        <w:rPr>
          <w:rFonts w:eastAsia="SimSun"/>
        </w:rPr>
        <w:t>}</w:t>
      </w:r>
    </w:p>
    <w:p w14:paraId="6DB57077" w14:textId="77777777" w:rsidR="00CA578F" w:rsidRPr="00EA5FA7" w:rsidRDefault="00CA578F" w:rsidP="00CA578F">
      <w:pPr>
        <w:pStyle w:val="PL"/>
        <w:rPr>
          <w:rFonts w:eastAsia="SimSun"/>
        </w:rPr>
      </w:pPr>
    </w:p>
    <w:p w14:paraId="64A86DE7" w14:textId="77777777" w:rsidR="00CA578F" w:rsidRPr="00EA5FA7" w:rsidRDefault="00CA578F" w:rsidP="00CA578F">
      <w:pPr>
        <w:pStyle w:val="PL"/>
        <w:rPr>
          <w:rFonts w:eastAsia="SimSun"/>
        </w:rPr>
      </w:pPr>
      <w:r w:rsidRPr="00EA5FA7">
        <w:rPr>
          <w:rFonts w:eastAsia="SimSun"/>
        </w:rPr>
        <w:t xml:space="preserve">SRBs-ToBeSetup-ItemExtIEs </w:t>
      </w:r>
      <w:r w:rsidRPr="00EA5FA7">
        <w:rPr>
          <w:rFonts w:eastAsia="SimSun"/>
        </w:rPr>
        <w:tab/>
        <w:t>F1AP-PROTOCOL-EXTENSION ::= {</w:t>
      </w:r>
    </w:p>
    <w:p w14:paraId="2C8D2DAE" w14:textId="77777777" w:rsidR="00CA578F" w:rsidRPr="00EA5FA7" w:rsidRDefault="00CA578F" w:rsidP="00CA578F">
      <w:pPr>
        <w:pStyle w:val="PL"/>
        <w:rPr>
          <w:rFonts w:eastAsia="SimSun"/>
        </w:rPr>
      </w:pPr>
      <w:r w:rsidRPr="00EA5FA7">
        <w:rPr>
          <w:rFonts w:eastAsia="SimSun"/>
        </w:rPr>
        <w:tab/>
        <w:t>...</w:t>
      </w:r>
    </w:p>
    <w:p w14:paraId="3F1E423B" w14:textId="77777777" w:rsidR="00CA578F" w:rsidRPr="00EA5FA7" w:rsidRDefault="00CA578F" w:rsidP="00CA578F">
      <w:pPr>
        <w:pStyle w:val="PL"/>
        <w:rPr>
          <w:rFonts w:eastAsia="SimSun"/>
        </w:rPr>
      </w:pPr>
      <w:r w:rsidRPr="00EA5FA7">
        <w:rPr>
          <w:rFonts w:eastAsia="SimSun"/>
        </w:rPr>
        <w:t>}</w:t>
      </w:r>
    </w:p>
    <w:p w14:paraId="06DF98FE" w14:textId="77777777" w:rsidR="00CA578F" w:rsidRPr="00EA5FA7" w:rsidRDefault="00CA578F" w:rsidP="00CA578F">
      <w:pPr>
        <w:pStyle w:val="PL"/>
        <w:rPr>
          <w:rFonts w:eastAsia="SimSun"/>
        </w:rPr>
      </w:pPr>
    </w:p>
    <w:p w14:paraId="4AFD0DA8" w14:textId="77777777" w:rsidR="00CA578F" w:rsidRPr="00EA5FA7" w:rsidRDefault="00CA578F" w:rsidP="00CA578F">
      <w:pPr>
        <w:pStyle w:val="PL"/>
        <w:rPr>
          <w:rFonts w:eastAsia="SimSun"/>
        </w:rPr>
      </w:pPr>
      <w:r w:rsidRPr="00EA5FA7">
        <w:rPr>
          <w:rFonts w:eastAsia="SimSun"/>
        </w:rPr>
        <w:t>SRBs-ToBeSetupMod-Item</w:t>
      </w:r>
      <w:r w:rsidRPr="00EA5FA7">
        <w:rPr>
          <w:rFonts w:eastAsia="SimSun"/>
        </w:rPr>
        <w:tab/>
        <w:t>::= SEQUENCE {</w:t>
      </w:r>
    </w:p>
    <w:p w14:paraId="6901C783" w14:textId="77777777" w:rsidR="00CA578F" w:rsidRPr="00EA5FA7" w:rsidRDefault="00CA578F" w:rsidP="00CA578F">
      <w:pPr>
        <w:pStyle w:val="PL"/>
        <w:rPr>
          <w:rFonts w:eastAsia="SimSun"/>
        </w:rPr>
      </w:pPr>
      <w:r w:rsidRPr="00EA5FA7">
        <w:rPr>
          <w:rFonts w:eastAsia="SimSun"/>
        </w:rPr>
        <w:tab/>
        <w:t>sRBID</w:t>
      </w:r>
      <w:r w:rsidRPr="00EA5FA7">
        <w:rPr>
          <w:rFonts w:eastAsia="SimSun"/>
        </w:rPr>
        <w:tab/>
        <w:t>SRBID,</w:t>
      </w:r>
    </w:p>
    <w:p w14:paraId="044FD27F" w14:textId="77777777" w:rsidR="00CA578F" w:rsidRPr="00EA5FA7" w:rsidRDefault="00CA578F" w:rsidP="00CA578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54B06D1"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A5127A4" w14:textId="77777777" w:rsidR="00CA578F" w:rsidRPr="00EA5FA7" w:rsidRDefault="00CA578F" w:rsidP="00CA578F">
      <w:pPr>
        <w:pStyle w:val="PL"/>
        <w:rPr>
          <w:rFonts w:eastAsia="SimSun"/>
        </w:rPr>
      </w:pPr>
      <w:r w:rsidRPr="00EA5FA7">
        <w:rPr>
          <w:rFonts w:eastAsia="SimSun"/>
        </w:rPr>
        <w:tab/>
        <w:t>...</w:t>
      </w:r>
    </w:p>
    <w:p w14:paraId="066A7C66" w14:textId="77777777" w:rsidR="00CA578F" w:rsidRPr="00EA5FA7" w:rsidRDefault="00CA578F" w:rsidP="00CA578F">
      <w:pPr>
        <w:pStyle w:val="PL"/>
        <w:rPr>
          <w:rFonts w:eastAsia="SimSun"/>
        </w:rPr>
      </w:pPr>
      <w:r w:rsidRPr="00EA5FA7">
        <w:rPr>
          <w:rFonts w:eastAsia="SimSun"/>
        </w:rPr>
        <w:t>}</w:t>
      </w:r>
    </w:p>
    <w:p w14:paraId="3E3302E9" w14:textId="77777777" w:rsidR="00CA578F" w:rsidRPr="00EA5FA7" w:rsidRDefault="00CA578F" w:rsidP="00CA578F">
      <w:pPr>
        <w:pStyle w:val="PL"/>
        <w:rPr>
          <w:rFonts w:eastAsia="SimSun"/>
        </w:rPr>
      </w:pPr>
    </w:p>
    <w:p w14:paraId="460384C7" w14:textId="77777777" w:rsidR="00CA578F" w:rsidRPr="00EA5FA7" w:rsidRDefault="00CA578F" w:rsidP="00CA578F">
      <w:pPr>
        <w:pStyle w:val="PL"/>
        <w:rPr>
          <w:rFonts w:eastAsia="SimSun"/>
        </w:rPr>
      </w:pPr>
      <w:r w:rsidRPr="00EA5FA7">
        <w:rPr>
          <w:rFonts w:eastAsia="SimSun"/>
        </w:rPr>
        <w:t xml:space="preserve">SRBs-ToBeSetupMod-ItemExtIEs </w:t>
      </w:r>
      <w:r w:rsidRPr="00EA5FA7">
        <w:rPr>
          <w:rFonts w:eastAsia="SimSun"/>
        </w:rPr>
        <w:tab/>
        <w:t>F1AP-PROTOCOL-EXTENSION ::= {</w:t>
      </w:r>
    </w:p>
    <w:p w14:paraId="1009A1DC" w14:textId="77777777" w:rsidR="00CA578F" w:rsidRPr="00EA5FA7" w:rsidRDefault="00CA578F" w:rsidP="00CA578F">
      <w:pPr>
        <w:pStyle w:val="PL"/>
        <w:rPr>
          <w:rFonts w:eastAsia="SimSun"/>
        </w:rPr>
      </w:pPr>
      <w:r w:rsidRPr="00EA5FA7">
        <w:rPr>
          <w:rFonts w:eastAsia="SimSun"/>
        </w:rPr>
        <w:tab/>
        <w:t>...</w:t>
      </w:r>
    </w:p>
    <w:p w14:paraId="5C93270C" w14:textId="77777777" w:rsidR="00CA578F" w:rsidRPr="00EA5FA7" w:rsidRDefault="00CA578F" w:rsidP="00CA578F">
      <w:pPr>
        <w:pStyle w:val="PL"/>
        <w:rPr>
          <w:rFonts w:eastAsia="SimSun"/>
        </w:rPr>
      </w:pPr>
      <w:r w:rsidRPr="00EA5FA7">
        <w:rPr>
          <w:rFonts w:eastAsia="SimSun"/>
        </w:rPr>
        <w:t>}</w:t>
      </w:r>
    </w:p>
    <w:p w14:paraId="144DE50F" w14:textId="77777777" w:rsidR="00CA578F" w:rsidRDefault="00CA578F" w:rsidP="00CA578F">
      <w:pPr>
        <w:pStyle w:val="PL"/>
        <w:rPr>
          <w:ins w:id="3264" w:author="Author"/>
          <w:noProof w:val="0"/>
        </w:rPr>
      </w:pPr>
    </w:p>
    <w:p w14:paraId="0B5920EE" w14:textId="77777777" w:rsidR="00CA578F" w:rsidRDefault="00CA578F" w:rsidP="00CA578F">
      <w:pPr>
        <w:pStyle w:val="PL"/>
        <w:rPr>
          <w:ins w:id="3265" w:author="Author"/>
          <w:noProof w:val="0"/>
        </w:rPr>
      </w:pPr>
      <w:ins w:id="3266"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755111F1" w14:textId="77777777" w:rsidR="00CA578F" w:rsidRDefault="00CA578F" w:rsidP="00CA578F">
      <w:pPr>
        <w:pStyle w:val="PL"/>
        <w:rPr>
          <w:ins w:id="3267" w:author="Author"/>
          <w:noProof w:val="0"/>
        </w:rPr>
      </w:pPr>
    </w:p>
    <w:p w14:paraId="422A2F54" w14:textId="77777777" w:rsidR="00CA578F" w:rsidRDefault="00CA578F" w:rsidP="00CA578F">
      <w:pPr>
        <w:pStyle w:val="PL"/>
        <w:rPr>
          <w:ins w:id="3268" w:author="Author"/>
          <w:noProof w:val="0"/>
        </w:rPr>
      </w:pPr>
      <w:ins w:id="3269" w:author="Author">
        <w:r>
          <w:rPr>
            <w:noProof w:val="0"/>
          </w:rPr>
          <w:t>SSBAreaCapacityValue</w:t>
        </w:r>
        <w:r w:rsidRPr="00EA5FA7">
          <w:t>Item</w:t>
        </w:r>
        <w:r>
          <w:t xml:space="preserve"> </w:t>
        </w:r>
        <w:r w:rsidRPr="00EA5FA7">
          <w:rPr>
            <w:noProof w:val="0"/>
          </w:rPr>
          <w:t>::= SEQUENCE {</w:t>
        </w:r>
      </w:ins>
    </w:p>
    <w:p w14:paraId="67668F31" w14:textId="77777777" w:rsidR="00CA578F" w:rsidRDefault="00CA578F" w:rsidP="00CA578F">
      <w:pPr>
        <w:pStyle w:val="PL"/>
        <w:rPr>
          <w:ins w:id="3270" w:author="Author"/>
          <w:noProof w:val="0"/>
        </w:rPr>
      </w:pPr>
      <w:bookmarkStart w:id="3271" w:name="OLE_LINK36"/>
      <w:ins w:id="3272" w:author="Author">
        <w:r>
          <w:rPr>
            <w:noProof w:val="0"/>
          </w:rPr>
          <w:tab/>
          <w:t>sSBIndex</w:t>
        </w:r>
        <w:r>
          <w:rPr>
            <w:noProof w:val="0"/>
          </w:rPr>
          <w:tab/>
        </w:r>
        <w:r>
          <w:rPr>
            <w:noProof w:val="0"/>
          </w:rPr>
          <w:tab/>
        </w:r>
        <w:r>
          <w:rPr>
            <w:noProof w:val="0"/>
          </w:rPr>
          <w:tab/>
        </w:r>
        <w:r>
          <w:rPr>
            <w:noProof w:val="0"/>
          </w:rPr>
          <w:tab/>
          <w:t>INTEGER(0..63),</w:t>
        </w:r>
      </w:ins>
    </w:p>
    <w:bookmarkEnd w:id="3271"/>
    <w:p w14:paraId="6490374C" w14:textId="77777777" w:rsidR="00CA578F" w:rsidRDefault="00CA578F" w:rsidP="00CA578F">
      <w:pPr>
        <w:pStyle w:val="PL"/>
        <w:rPr>
          <w:ins w:id="3273" w:author="Author"/>
          <w:noProof w:val="0"/>
        </w:rPr>
      </w:pPr>
      <w:ins w:id="3274" w:author="Author">
        <w:r>
          <w:rPr>
            <w:noProof w:val="0"/>
          </w:rPr>
          <w:tab/>
          <w:t>sSBAreaCapacityValue</w:t>
        </w:r>
        <w:r>
          <w:rPr>
            <w:noProof w:val="0"/>
          </w:rPr>
          <w:tab/>
        </w:r>
        <w:r w:rsidRPr="001F67C9">
          <w:rPr>
            <w:lang w:eastAsia="ja-JP"/>
          </w:rPr>
          <w:t>INTEGER (0..100)</w:t>
        </w:r>
        <w:r>
          <w:rPr>
            <w:noProof w:val="0"/>
          </w:rPr>
          <w:t>,</w:t>
        </w:r>
      </w:ins>
    </w:p>
    <w:p w14:paraId="0BA6390D" w14:textId="77777777" w:rsidR="00CA578F" w:rsidRDefault="00CA578F" w:rsidP="00CA578F">
      <w:pPr>
        <w:pStyle w:val="PL"/>
        <w:rPr>
          <w:ins w:id="3275" w:author="Author"/>
          <w:noProof w:val="0"/>
        </w:rPr>
      </w:pPr>
      <w:ins w:id="3276"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02E7646B" w14:textId="77777777" w:rsidR="00CA578F" w:rsidRPr="00EA5FA7" w:rsidRDefault="00CA578F" w:rsidP="00CA578F">
      <w:pPr>
        <w:pStyle w:val="PL"/>
        <w:rPr>
          <w:ins w:id="3277" w:author="Author"/>
          <w:noProof w:val="0"/>
        </w:rPr>
      </w:pPr>
      <w:ins w:id="3278" w:author="Author">
        <w:r w:rsidRPr="00EA5FA7">
          <w:rPr>
            <w:noProof w:val="0"/>
          </w:rPr>
          <w:t>}</w:t>
        </w:r>
      </w:ins>
    </w:p>
    <w:p w14:paraId="0204154C" w14:textId="77777777" w:rsidR="00CA578F" w:rsidRPr="00EA5FA7" w:rsidRDefault="00CA578F" w:rsidP="00CA578F">
      <w:pPr>
        <w:pStyle w:val="PL"/>
        <w:rPr>
          <w:ins w:id="3279" w:author="Author"/>
          <w:noProof w:val="0"/>
        </w:rPr>
      </w:pPr>
    </w:p>
    <w:p w14:paraId="71B1AF78" w14:textId="77777777" w:rsidR="00CA578F" w:rsidRPr="00EA5FA7" w:rsidRDefault="00CA578F" w:rsidP="00CA578F">
      <w:pPr>
        <w:pStyle w:val="PL"/>
        <w:rPr>
          <w:ins w:id="3280" w:author="Author"/>
          <w:noProof w:val="0"/>
        </w:rPr>
      </w:pPr>
      <w:ins w:id="3281" w:author="Author">
        <w:r>
          <w:rPr>
            <w:noProof w:val="0"/>
          </w:rPr>
          <w:t>SSBAreaCapacityValue</w:t>
        </w:r>
        <w:r w:rsidRPr="00EA5FA7">
          <w:t>Item</w:t>
        </w:r>
        <w:r w:rsidRPr="00EA5FA7">
          <w:rPr>
            <w:noProof w:val="0"/>
          </w:rPr>
          <w:t xml:space="preserve">-ExtIEs </w:t>
        </w:r>
        <w:r w:rsidRPr="00EA5FA7">
          <w:rPr>
            <w:noProof w:val="0"/>
          </w:rPr>
          <w:tab/>
          <w:t>F1AP-PROTOCOL-EXTENSION ::= {</w:t>
        </w:r>
      </w:ins>
    </w:p>
    <w:p w14:paraId="48A57B89" w14:textId="77777777" w:rsidR="00CA578F" w:rsidRPr="00EA5FA7" w:rsidRDefault="00CA578F" w:rsidP="00CA578F">
      <w:pPr>
        <w:pStyle w:val="PL"/>
        <w:rPr>
          <w:ins w:id="3282" w:author="Author"/>
          <w:noProof w:val="0"/>
        </w:rPr>
      </w:pPr>
      <w:ins w:id="3283" w:author="Author">
        <w:r w:rsidRPr="00EA5FA7">
          <w:rPr>
            <w:noProof w:val="0"/>
          </w:rPr>
          <w:tab/>
          <w:t>...</w:t>
        </w:r>
      </w:ins>
    </w:p>
    <w:p w14:paraId="0F810D2A" w14:textId="77777777" w:rsidR="00CA578F" w:rsidRPr="00EA5FA7" w:rsidRDefault="00CA578F" w:rsidP="00CA578F">
      <w:pPr>
        <w:pStyle w:val="PL"/>
        <w:rPr>
          <w:ins w:id="3284" w:author="Author"/>
          <w:noProof w:val="0"/>
        </w:rPr>
      </w:pPr>
      <w:ins w:id="3285" w:author="Author">
        <w:r w:rsidRPr="00EA5FA7">
          <w:rPr>
            <w:noProof w:val="0"/>
          </w:rPr>
          <w:t>}</w:t>
        </w:r>
      </w:ins>
    </w:p>
    <w:p w14:paraId="64E2C84A" w14:textId="77777777" w:rsidR="00CA578F" w:rsidRDefault="00CA578F" w:rsidP="00CA578F">
      <w:pPr>
        <w:pStyle w:val="PL"/>
        <w:rPr>
          <w:ins w:id="3286" w:author="Author"/>
          <w:noProof w:val="0"/>
        </w:rPr>
      </w:pPr>
    </w:p>
    <w:p w14:paraId="6B2ABC63" w14:textId="77777777" w:rsidR="00CA578F" w:rsidRPr="00EA5FA7" w:rsidRDefault="00CA578F" w:rsidP="00CA578F">
      <w:pPr>
        <w:pStyle w:val="PL"/>
        <w:rPr>
          <w:ins w:id="3287" w:author="Author"/>
        </w:rPr>
      </w:pPr>
      <w:ins w:id="3288"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618A0551" w14:textId="77777777" w:rsidR="00CA578F" w:rsidRDefault="00CA578F" w:rsidP="00CA578F">
      <w:pPr>
        <w:pStyle w:val="PL"/>
        <w:rPr>
          <w:ins w:id="3289" w:author="Author"/>
          <w:noProof w:val="0"/>
        </w:rPr>
      </w:pPr>
    </w:p>
    <w:p w14:paraId="06FAEF3D" w14:textId="77777777" w:rsidR="00CA578F" w:rsidRDefault="00CA578F" w:rsidP="00CA578F">
      <w:pPr>
        <w:pStyle w:val="PL"/>
        <w:rPr>
          <w:ins w:id="3290" w:author="Author"/>
          <w:noProof w:val="0"/>
        </w:rPr>
      </w:pPr>
      <w:ins w:id="3291" w:author="Author">
        <w:r w:rsidRPr="009C7157">
          <w:rPr>
            <w:noProof w:val="0"/>
          </w:rPr>
          <w:t>SSBAreaRadioResourceStatus</w:t>
        </w:r>
        <w:r w:rsidRPr="00EA5FA7">
          <w:t>Item</w:t>
        </w:r>
        <w:r w:rsidRPr="00EA5FA7">
          <w:rPr>
            <w:noProof w:val="0"/>
          </w:rPr>
          <w:t>::= SEQUENCE {</w:t>
        </w:r>
      </w:ins>
    </w:p>
    <w:p w14:paraId="63B89F78" w14:textId="77777777" w:rsidR="00CA578F" w:rsidRDefault="00CA578F" w:rsidP="00CA578F">
      <w:pPr>
        <w:pStyle w:val="PL"/>
        <w:rPr>
          <w:ins w:id="3292" w:author="Author"/>
          <w:noProof w:val="0"/>
        </w:rPr>
      </w:pPr>
      <w:ins w:id="3293" w:author="Author">
        <w:r>
          <w:rPr>
            <w:noProof w:val="0"/>
          </w:rPr>
          <w:tab/>
          <w:t>sSBIndex</w:t>
        </w:r>
        <w:r>
          <w:rPr>
            <w:noProof w:val="0"/>
          </w:rPr>
          <w:tab/>
        </w:r>
        <w:r>
          <w:rPr>
            <w:noProof w:val="0"/>
          </w:rPr>
          <w:tab/>
        </w:r>
        <w:r>
          <w:rPr>
            <w:noProof w:val="0"/>
          </w:rPr>
          <w:tab/>
        </w:r>
        <w:r>
          <w:rPr>
            <w:noProof w:val="0"/>
          </w:rPr>
          <w:tab/>
        </w:r>
        <w:r>
          <w:rPr>
            <w:noProof w:val="0"/>
          </w:rPr>
          <w:tab/>
          <w:t>INTEGER(0..63),</w:t>
        </w:r>
      </w:ins>
    </w:p>
    <w:p w14:paraId="3CCAB428" w14:textId="77777777" w:rsidR="00CA578F" w:rsidRDefault="00CA578F" w:rsidP="00CA578F">
      <w:pPr>
        <w:pStyle w:val="PL"/>
        <w:rPr>
          <w:ins w:id="3294" w:author="Author"/>
          <w:noProof w:val="0"/>
        </w:rPr>
      </w:pPr>
      <w:ins w:id="3295"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476E3C25" w14:textId="77777777" w:rsidR="00CA578F" w:rsidRDefault="00CA578F" w:rsidP="00CA578F">
      <w:pPr>
        <w:pStyle w:val="PL"/>
        <w:rPr>
          <w:ins w:id="3296" w:author="Author"/>
          <w:noProof w:val="0"/>
        </w:rPr>
      </w:pPr>
      <w:ins w:id="3297"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6B063A92" w14:textId="77777777" w:rsidR="00CA578F" w:rsidRDefault="00CA578F" w:rsidP="00CA578F">
      <w:pPr>
        <w:pStyle w:val="PL"/>
        <w:rPr>
          <w:ins w:id="3298" w:author="Author"/>
          <w:noProof w:val="0"/>
        </w:rPr>
      </w:pPr>
      <w:ins w:id="3299"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6901D8CA" w14:textId="77777777" w:rsidR="00CA578F" w:rsidRDefault="00CA578F" w:rsidP="00CA578F">
      <w:pPr>
        <w:pStyle w:val="PL"/>
        <w:rPr>
          <w:ins w:id="3300" w:author="Author"/>
          <w:noProof w:val="0"/>
        </w:rPr>
      </w:pPr>
      <w:ins w:id="3301"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06E6B100" w14:textId="77777777" w:rsidR="00CA578F" w:rsidRDefault="00CA578F" w:rsidP="00CA578F">
      <w:pPr>
        <w:pStyle w:val="PL"/>
        <w:rPr>
          <w:ins w:id="3302" w:author="Author"/>
          <w:noProof w:val="0"/>
        </w:rPr>
      </w:pPr>
      <w:ins w:id="3303"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5B210AE4" w14:textId="77777777" w:rsidR="00CA578F" w:rsidRDefault="00CA578F" w:rsidP="00CA578F">
      <w:pPr>
        <w:pStyle w:val="PL"/>
        <w:rPr>
          <w:ins w:id="3304" w:author="Author"/>
          <w:noProof w:val="0"/>
        </w:rPr>
      </w:pPr>
      <w:ins w:id="3305"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DABA805" w14:textId="77777777" w:rsidR="00CA578F" w:rsidRDefault="00CA578F" w:rsidP="00CA578F">
      <w:pPr>
        <w:pStyle w:val="PL"/>
        <w:rPr>
          <w:ins w:id="3306" w:author="Author"/>
          <w:noProof w:val="0"/>
        </w:rPr>
      </w:pPr>
      <w:ins w:id="3307"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5D597D77" w14:textId="77777777" w:rsidR="00CA578F" w:rsidRPr="00EA5FA7" w:rsidRDefault="00CA578F" w:rsidP="00CA578F">
      <w:pPr>
        <w:pStyle w:val="PL"/>
        <w:rPr>
          <w:ins w:id="3308" w:author="Author"/>
          <w:noProof w:val="0"/>
        </w:rPr>
      </w:pPr>
      <w:ins w:id="3309"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4D2F1A2B" w14:textId="77777777" w:rsidR="00CA578F" w:rsidRPr="00EA5FA7" w:rsidRDefault="00CA578F" w:rsidP="00CA578F">
      <w:pPr>
        <w:pStyle w:val="PL"/>
        <w:rPr>
          <w:ins w:id="3310" w:author="Author"/>
          <w:noProof w:val="0"/>
        </w:rPr>
      </w:pPr>
      <w:ins w:id="331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230BB898" w14:textId="77777777" w:rsidR="00CA578F" w:rsidRPr="00EA5FA7" w:rsidRDefault="00CA578F" w:rsidP="00CA578F">
      <w:pPr>
        <w:pStyle w:val="PL"/>
        <w:rPr>
          <w:ins w:id="3312" w:author="Author"/>
          <w:noProof w:val="0"/>
        </w:rPr>
      </w:pPr>
      <w:ins w:id="3313" w:author="Author">
        <w:r w:rsidRPr="00EA5FA7">
          <w:rPr>
            <w:noProof w:val="0"/>
          </w:rPr>
          <w:t>}</w:t>
        </w:r>
      </w:ins>
    </w:p>
    <w:p w14:paraId="13B551F3" w14:textId="77777777" w:rsidR="00CA578F" w:rsidRPr="00EA5FA7" w:rsidRDefault="00CA578F" w:rsidP="00CA578F">
      <w:pPr>
        <w:pStyle w:val="PL"/>
        <w:rPr>
          <w:ins w:id="3314" w:author="Author"/>
          <w:noProof w:val="0"/>
        </w:rPr>
      </w:pPr>
    </w:p>
    <w:p w14:paraId="2E1589A1" w14:textId="77777777" w:rsidR="00CA578F" w:rsidRPr="00EA5FA7" w:rsidRDefault="00CA578F" w:rsidP="00CA578F">
      <w:pPr>
        <w:pStyle w:val="PL"/>
        <w:rPr>
          <w:ins w:id="3315" w:author="Author"/>
          <w:noProof w:val="0"/>
        </w:rPr>
      </w:pPr>
      <w:ins w:id="3316"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0B4DC1BB" w14:textId="77777777" w:rsidR="00CA578F" w:rsidRPr="00EA5FA7" w:rsidRDefault="00CA578F" w:rsidP="00CA578F">
      <w:pPr>
        <w:pStyle w:val="PL"/>
        <w:rPr>
          <w:ins w:id="3317" w:author="Author"/>
          <w:noProof w:val="0"/>
        </w:rPr>
      </w:pPr>
      <w:ins w:id="3318" w:author="Author">
        <w:r w:rsidRPr="00EA5FA7">
          <w:rPr>
            <w:noProof w:val="0"/>
          </w:rPr>
          <w:tab/>
          <w:t>...</w:t>
        </w:r>
      </w:ins>
    </w:p>
    <w:p w14:paraId="410DC70D" w14:textId="77777777" w:rsidR="00CA578F" w:rsidRDefault="00CA578F" w:rsidP="00CA578F">
      <w:pPr>
        <w:pStyle w:val="PL"/>
        <w:rPr>
          <w:ins w:id="3319" w:author="Author"/>
          <w:noProof w:val="0"/>
        </w:rPr>
      </w:pPr>
      <w:ins w:id="3320" w:author="Author">
        <w:r w:rsidRPr="00EA5FA7">
          <w:rPr>
            <w:noProof w:val="0"/>
          </w:rPr>
          <w:t>}</w:t>
        </w:r>
      </w:ins>
    </w:p>
    <w:p w14:paraId="489A0654" w14:textId="77777777" w:rsidR="00CA578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1" w:author="Author"/>
          <w:rFonts w:ascii="Courier New" w:hAnsi="Courier New"/>
          <w:sz w:val="16"/>
          <w:lang w:eastAsia="en-GB"/>
        </w:rPr>
      </w:pPr>
    </w:p>
    <w:p w14:paraId="57F19EBA" w14:textId="77777777" w:rsidR="00CA578F" w:rsidRPr="00FD0425" w:rsidRDefault="00CA578F" w:rsidP="00CA578F">
      <w:pPr>
        <w:pStyle w:val="PL"/>
        <w:rPr>
          <w:ins w:id="3322" w:author="Author"/>
        </w:rPr>
      </w:pPr>
      <w:ins w:id="3323" w:author="Author">
        <w:r>
          <w:rPr>
            <w:noProof w:val="0"/>
            <w:snapToGrid w:val="0"/>
            <w:lang w:eastAsia="zh-CN"/>
          </w:rPr>
          <w:t>SSB-PositionsInBurst</w:t>
        </w:r>
        <w:r w:rsidRPr="00FD0425">
          <w:t xml:space="preserve"> ::= CHOICE {</w:t>
        </w:r>
      </w:ins>
    </w:p>
    <w:p w14:paraId="6B633A15" w14:textId="77777777" w:rsidR="00CA578F" w:rsidRPr="00FD0425" w:rsidRDefault="00CA578F" w:rsidP="00CA578F">
      <w:pPr>
        <w:pStyle w:val="PL"/>
        <w:rPr>
          <w:ins w:id="3324" w:author="Author"/>
        </w:rPr>
      </w:pPr>
      <w:ins w:id="3325"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14:paraId="58B822C6" w14:textId="77777777" w:rsidR="00CA578F" w:rsidRPr="00FD0425" w:rsidRDefault="00CA578F" w:rsidP="00CA578F">
      <w:pPr>
        <w:pStyle w:val="PL"/>
        <w:rPr>
          <w:ins w:id="3326" w:author="Author"/>
        </w:rPr>
      </w:pPr>
      <w:ins w:id="3327"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14:paraId="2B1AFC8B" w14:textId="77777777" w:rsidR="00CA578F" w:rsidRPr="00FD0425" w:rsidRDefault="00CA578F" w:rsidP="00CA578F">
      <w:pPr>
        <w:pStyle w:val="PL"/>
        <w:rPr>
          <w:ins w:id="3328" w:author="Author"/>
        </w:rPr>
      </w:pPr>
      <w:ins w:id="3329"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14:paraId="45572894" w14:textId="77777777" w:rsidR="00CA578F" w:rsidRPr="00FD0425" w:rsidRDefault="00CA578F" w:rsidP="00CA578F">
      <w:pPr>
        <w:pStyle w:val="PL"/>
        <w:rPr>
          <w:ins w:id="3330" w:author="Author"/>
          <w:noProof w:val="0"/>
          <w:snapToGrid w:val="0"/>
          <w:lang w:eastAsia="zh-CN"/>
        </w:rPr>
      </w:pPr>
      <w:ins w:id="3331"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14:paraId="3BBC8591" w14:textId="77777777" w:rsidR="00CA578F" w:rsidRPr="00FD0425" w:rsidRDefault="00CA578F" w:rsidP="00CA578F">
      <w:pPr>
        <w:pStyle w:val="PL"/>
        <w:rPr>
          <w:ins w:id="3332" w:author="Author"/>
          <w:noProof w:val="0"/>
          <w:snapToGrid w:val="0"/>
          <w:lang w:eastAsia="zh-CN"/>
        </w:rPr>
      </w:pPr>
      <w:ins w:id="3333" w:author="Author">
        <w:r w:rsidRPr="00FD0425">
          <w:rPr>
            <w:noProof w:val="0"/>
            <w:snapToGrid w:val="0"/>
            <w:lang w:eastAsia="zh-CN"/>
          </w:rPr>
          <w:t>}</w:t>
        </w:r>
      </w:ins>
    </w:p>
    <w:p w14:paraId="4A5CD04F" w14:textId="77777777" w:rsidR="00CA578F" w:rsidRPr="00FD0425" w:rsidRDefault="00CA578F" w:rsidP="00CA578F">
      <w:pPr>
        <w:pStyle w:val="PL"/>
        <w:rPr>
          <w:ins w:id="3334" w:author="Author"/>
          <w:noProof w:val="0"/>
          <w:snapToGrid w:val="0"/>
          <w:lang w:eastAsia="zh-CN"/>
        </w:rPr>
      </w:pPr>
    </w:p>
    <w:p w14:paraId="65B04F39" w14:textId="77777777" w:rsidR="00CA578F" w:rsidRPr="00FD0425" w:rsidRDefault="00CA578F" w:rsidP="00CA578F">
      <w:pPr>
        <w:pStyle w:val="PL"/>
        <w:rPr>
          <w:ins w:id="3335" w:author="Author"/>
          <w:noProof w:val="0"/>
          <w:snapToGrid w:val="0"/>
          <w:lang w:eastAsia="zh-CN"/>
        </w:rPr>
      </w:pPr>
      <w:ins w:id="3336" w:author="Author">
        <w:r>
          <w:rPr>
            <w:noProof w:val="0"/>
            <w:snapToGrid w:val="0"/>
            <w:lang w:eastAsia="zh-CN"/>
          </w:rPr>
          <w:t>SSB-PositionsInBurst</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14:paraId="37DC2675" w14:textId="77777777" w:rsidR="00CA578F" w:rsidRPr="00FD0425" w:rsidRDefault="00CA578F" w:rsidP="00CA578F">
      <w:pPr>
        <w:pStyle w:val="PL"/>
        <w:rPr>
          <w:ins w:id="3337" w:author="Author"/>
          <w:noProof w:val="0"/>
          <w:snapToGrid w:val="0"/>
          <w:lang w:eastAsia="zh-CN"/>
        </w:rPr>
      </w:pPr>
      <w:ins w:id="3338" w:author="Author">
        <w:r w:rsidRPr="00FD0425">
          <w:rPr>
            <w:noProof w:val="0"/>
            <w:snapToGrid w:val="0"/>
            <w:lang w:eastAsia="zh-CN"/>
          </w:rPr>
          <w:tab/>
          <w:t>...</w:t>
        </w:r>
      </w:ins>
    </w:p>
    <w:p w14:paraId="13BC2DCC" w14:textId="77777777" w:rsidR="00CA578F" w:rsidRPr="00FD0425" w:rsidRDefault="00CA578F" w:rsidP="00CA578F">
      <w:pPr>
        <w:pStyle w:val="PL"/>
        <w:rPr>
          <w:ins w:id="3339" w:author="Author"/>
          <w:noProof w:val="0"/>
          <w:snapToGrid w:val="0"/>
          <w:lang w:eastAsia="zh-CN"/>
        </w:rPr>
      </w:pPr>
      <w:ins w:id="3340" w:author="Author">
        <w:r w:rsidRPr="00FD0425">
          <w:rPr>
            <w:noProof w:val="0"/>
            <w:snapToGrid w:val="0"/>
            <w:lang w:eastAsia="zh-CN"/>
          </w:rPr>
          <w:t>}</w:t>
        </w:r>
      </w:ins>
    </w:p>
    <w:p w14:paraId="3535B60A" w14:textId="77777777" w:rsidR="00CA578F" w:rsidRPr="00EA5FA7" w:rsidRDefault="00CA578F" w:rsidP="00CA578F">
      <w:pPr>
        <w:pStyle w:val="PL"/>
        <w:rPr>
          <w:ins w:id="3341" w:author="Author"/>
          <w:noProof w:val="0"/>
        </w:rPr>
      </w:pPr>
    </w:p>
    <w:p w14:paraId="689569AF" w14:textId="77777777" w:rsidR="00CA578F" w:rsidRPr="00EA5FA7" w:rsidRDefault="00CA578F" w:rsidP="00CA578F">
      <w:pPr>
        <w:pStyle w:val="PL"/>
        <w:rPr>
          <w:ins w:id="3342" w:author="Author"/>
        </w:rPr>
      </w:pPr>
      <w:ins w:id="3343"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4704466D" w14:textId="77777777" w:rsidR="00CA578F" w:rsidRDefault="00CA578F" w:rsidP="00CA578F">
      <w:pPr>
        <w:pStyle w:val="PL"/>
        <w:rPr>
          <w:ins w:id="3344" w:author="Author"/>
          <w:noProof w:val="0"/>
        </w:rPr>
      </w:pPr>
    </w:p>
    <w:p w14:paraId="0A0E9400" w14:textId="77777777" w:rsidR="00CA578F" w:rsidRPr="00EA5FA7" w:rsidRDefault="00CA578F" w:rsidP="00CA578F">
      <w:pPr>
        <w:pStyle w:val="PL"/>
        <w:rPr>
          <w:ins w:id="3345" w:author="Author"/>
          <w:noProof w:val="0"/>
        </w:rPr>
      </w:pPr>
      <w:ins w:id="3346" w:author="Author">
        <w:r>
          <w:rPr>
            <w:noProof w:val="0"/>
          </w:rPr>
          <w:t>SSBToReport</w:t>
        </w:r>
        <w:r w:rsidRPr="00EA5FA7">
          <w:t>Item</w:t>
        </w:r>
        <w:r>
          <w:t xml:space="preserve"> </w:t>
        </w:r>
        <w:r w:rsidRPr="00EA5FA7">
          <w:rPr>
            <w:noProof w:val="0"/>
          </w:rPr>
          <w:t>::= SEQUENCE {</w:t>
        </w:r>
      </w:ins>
    </w:p>
    <w:p w14:paraId="6C5073A7" w14:textId="77777777" w:rsidR="00CA578F" w:rsidRDefault="00CA578F" w:rsidP="00CA578F">
      <w:pPr>
        <w:pStyle w:val="PL"/>
        <w:rPr>
          <w:ins w:id="3347" w:author="Author"/>
          <w:noProof w:val="0"/>
        </w:rPr>
      </w:pPr>
      <w:ins w:id="3348" w:author="Author">
        <w:r>
          <w:rPr>
            <w:noProof w:val="0"/>
          </w:rPr>
          <w:tab/>
          <w:t>sSBIndex</w:t>
        </w:r>
        <w:r>
          <w:rPr>
            <w:noProof w:val="0"/>
          </w:rPr>
          <w:tab/>
        </w:r>
        <w:r>
          <w:rPr>
            <w:noProof w:val="0"/>
          </w:rPr>
          <w:tab/>
        </w:r>
        <w:r>
          <w:rPr>
            <w:noProof w:val="0"/>
          </w:rPr>
          <w:tab/>
        </w:r>
        <w:r>
          <w:rPr>
            <w:noProof w:val="0"/>
          </w:rPr>
          <w:tab/>
        </w:r>
        <w:r>
          <w:rPr>
            <w:noProof w:val="0"/>
          </w:rPr>
          <w:tab/>
          <w:t>INTEGER(0..63),</w:t>
        </w:r>
      </w:ins>
    </w:p>
    <w:p w14:paraId="6571BB96" w14:textId="77777777" w:rsidR="00CA578F" w:rsidRPr="00EA5FA7" w:rsidRDefault="00CA578F" w:rsidP="00CA578F">
      <w:pPr>
        <w:pStyle w:val="PL"/>
        <w:rPr>
          <w:ins w:id="3349" w:author="Author"/>
          <w:noProof w:val="0"/>
        </w:rPr>
      </w:pPr>
      <w:ins w:id="3350"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57365550" w14:textId="77777777" w:rsidR="00CA578F" w:rsidRPr="00EA5FA7" w:rsidRDefault="00CA578F" w:rsidP="00CA578F">
      <w:pPr>
        <w:pStyle w:val="PL"/>
        <w:rPr>
          <w:ins w:id="3351" w:author="Author"/>
          <w:noProof w:val="0"/>
        </w:rPr>
      </w:pPr>
      <w:ins w:id="3352" w:author="Author">
        <w:r w:rsidRPr="00EA5FA7">
          <w:rPr>
            <w:noProof w:val="0"/>
          </w:rPr>
          <w:t>}</w:t>
        </w:r>
      </w:ins>
    </w:p>
    <w:p w14:paraId="5A73C683" w14:textId="77777777" w:rsidR="00CA578F" w:rsidRPr="00EA5FA7" w:rsidRDefault="00CA578F" w:rsidP="00CA578F">
      <w:pPr>
        <w:pStyle w:val="PL"/>
        <w:rPr>
          <w:ins w:id="3353" w:author="Author"/>
          <w:noProof w:val="0"/>
        </w:rPr>
      </w:pPr>
    </w:p>
    <w:p w14:paraId="26937160" w14:textId="77777777" w:rsidR="00CA578F" w:rsidRPr="00EA5FA7" w:rsidRDefault="00CA578F" w:rsidP="00CA578F">
      <w:pPr>
        <w:pStyle w:val="PL"/>
        <w:rPr>
          <w:ins w:id="3354" w:author="Author"/>
          <w:noProof w:val="0"/>
        </w:rPr>
      </w:pPr>
      <w:ins w:id="3355" w:author="Author">
        <w:r>
          <w:rPr>
            <w:noProof w:val="0"/>
          </w:rPr>
          <w:t>SSBToReport</w:t>
        </w:r>
        <w:r w:rsidRPr="00EA5FA7">
          <w:t>Item</w:t>
        </w:r>
        <w:r w:rsidRPr="00EA5FA7">
          <w:rPr>
            <w:noProof w:val="0"/>
          </w:rPr>
          <w:t xml:space="preserve">-ExtIEs </w:t>
        </w:r>
        <w:r w:rsidRPr="00EA5FA7">
          <w:rPr>
            <w:noProof w:val="0"/>
          </w:rPr>
          <w:tab/>
          <w:t>F1AP-PROTOCOL-EXTENSION ::= {</w:t>
        </w:r>
      </w:ins>
    </w:p>
    <w:p w14:paraId="017124EE" w14:textId="77777777" w:rsidR="00CA578F" w:rsidRPr="00EA5FA7" w:rsidRDefault="00CA578F" w:rsidP="00CA578F">
      <w:pPr>
        <w:pStyle w:val="PL"/>
        <w:rPr>
          <w:ins w:id="3356" w:author="Author"/>
          <w:noProof w:val="0"/>
        </w:rPr>
      </w:pPr>
      <w:ins w:id="3357" w:author="Author">
        <w:r w:rsidRPr="00EA5FA7">
          <w:rPr>
            <w:noProof w:val="0"/>
          </w:rPr>
          <w:tab/>
          <w:t>...</w:t>
        </w:r>
      </w:ins>
    </w:p>
    <w:p w14:paraId="6CA262A6" w14:textId="77777777" w:rsidR="00CA578F" w:rsidRPr="00EA5FA7" w:rsidRDefault="00CA578F" w:rsidP="00CA578F">
      <w:pPr>
        <w:pStyle w:val="PL"/>
        <w:rPr>
          <w:ins w:id="3358" w:author="Author"/>
          <w:noProof w:val="0"/>
        </w:rPr>
      </w:pPr>
      <w:ins w:id="3359" w:author="Author">
        <w:r w:rsidRPr="00EA5FA7">
          <w:rPr>
            <w:noProof w:val="0"/>
          </w:rPr>
          <w:t>}</w:t>
        </w:r>
      </w:ins>
    </w:p>
    <w:p w14:paraId="2CAF703F" w14:textId="77777777" w:rsidR="00CA578F" w:rsidRPr="00EA5FA7" w:rsidRDefault="00CA578F" w:rsidP="00CA578F">
      <w:pPr>
        <w:pStyle w:val="PL"/>
        <w:rPr>
          <w:rFonts w:eastAsia="SimSun"/>
        </w:rPr>
      </w:pPr>
    </w:p>
    <w:p w14:paraId="6171DC27" w14:textId="77777777" w:rsidR="00CA578F" w:rsidRPr="00EA5FA7" w:rsidRDefault="00CA578F" w:rsidP="00CA578F">
      <w:pPr>
        <w:pStyle w:val="PL"/>
        <w:rPr>
          <w:rFonts w:eastAsia="SimSun"/>
        </w:rPr>
      </w:pPr>
      <w:r w:rsidRPr="00EA5FA7">
        <w:rPr>
          <w:rFonts w:eastAsia="SimSun"/>
        </w:rPr>
        <w:t>SUL-Information ::= SEQUENCE {</w:t>
      </w:r>
    </w:p>
    <w:p w14:paraId="6817B801" w14:textId="77777777" w:rsidR="00CA578F" w:rsidRPr="00EA5FA7" w:rsidRDefault="00CA578F" w:rsidP="00CA578F">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70FAF785" w14:textId="77777777" w:rsidR="00CA578F" w:rsidRPr="00EA5FA7" w:rsidRDefault="00CA578F" w:rsidP="00CA578F">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66F69E81"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1E2B9800" w14:textId="77777777" w:rsidR="00CA578F" w:rsidRPr="00EA5FA7" w:rsidRDefault="00CA578F" w:rsidP="00CA578F">
      <w:pPr>
        <w:pStyle w:val="PL"/>
        <w:rPr>
          <w:rFonts w:eastAsia="SimSun"/>
        </w:rPr>
      </w:pPr>
      <w:r w:rsidRPr="00EA5FA7">
        <w:rPr>
          <w:rFonts w:eastAsia="SimSun"/>
        </w:rPr>
        <w:tab/>
        <w:t>...</w:t>
      </w:r>
    </w:p>
    <w:p w14:paraId="09730960" w14:textId="77777777" w:rsidR="00CA578F" w:rsidRPr="00EA5FA7" w:rsidRDefault="00CA578F" w:rsidP="00CA578F">
      <w:pPr>
        <w:pStyle w:val="PL"/>
        <w:rPr>
          <w:rFonts w:eastAsia="SimSun"/>
        </w:rPr>
      </w:pPr>
      <w:r w:rsidRPr="00EA5FA7">
        <w:rPr>
          <w:rFonts w:eastAsia="SimSun"/>
        </w:rPr>
        <w:t>}</w:t>
      </w:r>
    </w:p>
    <w:p w14:paraId="1D3B6565" w14:textId="77777777" w:rsidR="00CA578F" w:rsidRPr="00EA5FA7" w:rsidRDefault="00CA578F" w:rsidP="00CA578F">
      <w:pPr>
        <w:pStyle w:val="PL"/>
        <w:rPr>
          <w:rFonts w:eastAsia="SimSun"/>
        </w:rPr>
      </w:pPr>
    </w:p>
    <w:p w14:paraId="0AAD8C0B" w14:textId="77777777" w:rsidR="00CA578F" w:rsidRPr="00EA5FA7" w:rsidRDefault="00CA578F" w:rsidP="00CA578F">
      <w:pPr>
        <w:pStyle w:val="PL"/>
        <w:rPr>
          <w:rFonts w:eastAsia="SimSun"/>
        </w:rPr>
      </w:pPr>
      <w:r w:rsidRPr="00EA5FA7">
        <w:rPr>
          <w:rFonts w:eastAsia="SimSun"/>
        </w:rPr>
        <w:t xml:space="preserve">SUL-InformationExtIEs </w:t>
      </w:r>
      <w:r w:rsidRPr="00EA5FA7">
        <w:rPr>
          <w:rFonts w:eastAsia="SimSun"/>
        </w:rPr>
        <w:tab/>
        <w:t>F1AP-PROTOCOL-EXTENSION ::= {</w:t>
      </w:r>
    </w:p>
    <w:p w14:paraId="3EE225E3" w14:textId="77777777" w:rsidR="00CA578F" w:rsidRPr="00FD0425" w:rsidRDefault="00CA578F" w:rsidP="00CA578F">
      <w:pPr>
        <w:pStyle w:val="PL"/>
        <w:rPr>
          <w:ins w:id="3360" w:author="Author"/>
          <w:noProof w:val="0"/>
          <w:snapToGrid w:val="0"/>
          <w:lang w:eastAsia="zh-CN"/>
        </w:rPr>
      </w:pPr>
      <w:ins w:id="3361"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04D44F88" w14:textId="77777777" w:rsidR="00CA578F" w:rsidRPr="00FD0425" w:rsidRDefault="00CA578F" w:rsidP="00CA578F">
      <w:pPr>
        <w:pStyle w:val="PL"/>
        <w:rPr>
          <w:ins w:id="3362" w:author="Author"/>
          <w:noProof w:val="0"/>
          <w:snapToGrid w:val="0"/>
          <w:lang w:eastAsia="zh-CN"/>
        </w:rPr>
      </w:pPr>
      <w:ins w:id="3363"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14:paraId="5FFBD49E" w14:textId="77777777" w:rsidR="00CA578F" w:rsidRPr="00EA5FA7" w:rsidRDefault="00CA578F" w:rsidP="00CA578F">
      <w:pPr>
        <w:pStyle w:val="PL"/>
        <w:rPr>
          <w:rFonts w:eastAsia="SimSun"/>
        </w:rPr>
      </w:pPr>
      <w:r w:rsidRPr="00EA5FA7">
        <w:rPr>
          <w:rFonts w:eastAsia="SimSun"/>
        </w:rPr>
        <w:tab/>
        <w:t>...</w:t>
      </w:r>
    </w:p>
    <w:p w14:paraId="5B18A4C9" w14:textId="77777777" w:rsidR="00CA578F" w:rsidRPr="00EA5FA7" w:rsidRDefault="00CA578F" w:rsidP="00CA578F">
      <w:pPr>
        <w:pStyle w:val="PL"/>
        <w:rPr>
          <w:rFonts w:eastAsia="SimSun"/>
        </w:rPr>
      </w:pPr>
      <w:r w:rsidRPr="00EA5FA7">
        <w:rPr>
          <w:rFonts w:eastAsia="SimSun"/>
        </w:rPr>
        <w:t>}</w:t>
      </w:r>
    </w:p>
    <w:p w14:paraId="5B76A8BB" w14:textId="77777777" w:rsidR="00CA578F" w:rsidRPr="00EA5FA7" w:rsidRDefault="00CA578F" w:rsidP="00CA578F">
      <w:pPr>
        <w:pStyle w:val="PL"/>
        <w:rPr>
          <w:noProof w:val="0"/>
        </w:rPr>
      </w:pPr>
    </w:p>
    <w:p w14:paraId="7233F57B" w14:textId="77777777" w:rsidR="00CA578F" w:rsidRPr="00EA5FA7" w:rsidRDefault="00CA578F" w:rsidP="00CA578F">
      <w:pPr>
        <w:pStyle w:val="PL"/>
        <w:rPr>
          <w:noProof w:val="0"/>
        </w:rPr>
      </w:pPr>
      <w:r w:rsidRPr="00EA5FA7">
        <w:rPr>
          <w:noProof w:val="0"/>
        </w:rPr>
        <w:t>SubscriberProfileIDforRFP ::= INTEGER (1..256, ...)</w:t>
      </w:r>
    </w:p>
    <w:p w14:paraId="4E5D70EF" w14:textId="77777777" w:rsidR="00CA578F" w:rsidRPr="00EA5FA7" w:rsidRDefault="00CA578F" w:rsidP="00CA578F">
      <w:pPr>
        <w:pStyle w:val="PL"/>
        <w:rPr>
          <w:noProof w:val="0"/>
        </w:rPr>
      </w:pPr>
    </w:p>
    <w:p w14:paraId="71C26766" w14:textId="77777777" w:rsidR="00CA578F" w:rsidRPr="00EA5FA7" w:rsidRDefault="00CA578F" w:rsidP="00CA578F">
      <w:pPr>
        <w:pStyle w:val="PL"/>
        <w:rPr>
          <w:noProof w:val="0"/>
        </w:rPr>
      </w:pPr>
      <w:r w:rsidRPr="00EA5FA7">
        <w:rPr>
          <w:noProof w:val="0"/>
        </w:rPr>
        <w:t>SULAccessIndication ::= ENUMERATED {true,...}</w:t>
      </w:r>
    </w:p>
    <w:p w14:paraId="4A05A772" w14:textId="77777777" w:rsidR="00CA578F" w:rsidRPr="00EA5FA7" w:rsidRDefault="00CA578F" w:rsidP="00CA578F">
      <w:pPr>
        <w:pStyle w:val="PL"/>
        <w:rPr>
          <w:noProof w:val="0"/>
        </w:rPr>
      </w:pPr>
    </w:p>
    <w:p w14:paraId="55F58FC3" w14:textId="77777777" w:rsidR="00CA578F" w:rsidRPr="00EA5FA7" w:rsidRDefault="00CA578F" w:rsidP="00CA578F">
      <w:pPr>
        <w:pStyle w:val="PL"/>
        <w:rPr>
          <w:noProof w:val="0"/>
        </w:rPr>
      </w:pPr>
    </w:p>
    <w:p w14:paraId="48991364" w14:textId="77777777" w:rsidR="00CA578F" w:rsidRPr="00EA5FA7" w:rsidRDefault="00CA578F" w:rsidP="00CA578F">
      <w:pPr>
        <w:pStyle w:val="PL"/>
        <w:rPr>
          <w:noProof w:val="0"/>
        </w:rPr>
      </w:pPr>
      <w:r w:rsidRPr="00EA5FA7">
        <w:rPr>
          <w:noProof w:val="0"/>
        </w:rPr>
        <w:t>SupportedSULFreqBandItem ::= SEQUENCE {</w:t>
      </w:r>
    </w:p>
    <w:p w14:paraId="3389BE38" w14:textId="77777777" w:rsidR="00CA578F" w:rsidRPr="00EA5FA7" w:rsidRDefault="00CA578F" w:rsidP="00CA578F">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46532A7B"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7F919D1A" w14:textId="77777777" w:rsidR="00CA578F" w:rsidRPr="00EA5FA7" w:rsidRDefault="00CA578F" w:rsidP="00CA578F">
      <w:pPr>
        <w:pStyle w:val="PL"/>
        <w:rPr>
          <w:noProof w:val="0"/>
        </w:rPr>
      </w:pPr>
      <w:r w:rsidRPr="00EA5FA7">
        <w:rPr>
          <w:noProof w:val="0"/>
        </w:rPr>
        <w:lastRenderedPageBreak/>
        <w:tab/>
        <w:t>...</w:t>
      </w:r>
    </w:p>
    <w:p w14:paraId="1044E848" w14:textId="77777777" w:rsidR="00CA578F" w:rsidRPr="00EA5FA7" w:rsidRDefault="00CA578F" w:rsidP="00CA578F">
      <w:pPr>
        <w:pStyle w:val="PL"/>
        <w:rPr>
          <w:noProof w:val="0"/>
        </w:rPr>
      </w:pPr>
      <w:r w:rsidRPr="00EA5FA7">
        <w:rPr>
          <w:noProof w:val="0"/>
        </w:rPr>
        <w:t>}</w:t>
      </w:r>
    </w:p>
    <w:p w14:paraId="3E8FD31F" w14:textId="77777777" w:rsidR="00CA578F" w:rsidRPr="00EA5FA7" w:rsidRDefault="00CA578F" w:rsidP="00CA578F">
      <w:pPr>
        <w:pStyle w:val="PL"/>
        <w:rPr>
          <w:noProof w:val="0"/>
        </w:rPr>
      </w:pPr>
    </w:p>
    <w:p w14:paraId="2EA3123F" w14:textId="77777777" w:rsidR="00CA578F" w:rsidRPr="00EA5FA7" w:rsidRDefault="00CA578F" w:rsidP="00CA578F">
      <w:pPr>
        <w:pStyle w:val="PL"/>
        <w:rPr>
          <w:noProof w:val="0"/>
        </w:rPr>
      </w:pPr>
      <w:r w:rsidRPr="00EA5FA7">
        <w:rPr>
          <w:noProof w:val="0"/>
        </w:rPr>
        <w:t>SupportedSULFreqBandItem-ExtIEs F1AP-PROTOCOL-EXTENSION ::= {</w:t>
      </w:r>
    </w:p>
    <w:p w14:paraId="40FFC764" w14:textId="77777777" w:rsidR="00CA578F" w:rsidRPr="00EA5FA7" w:rsidRDefault="00CA578F" w:rsidP="00CA578F">
      <w:pPr>
        <w:pStyle w:val="PL"/>
        <w:rPr>
          <w:noProof w:val="0"/>
        </w:rPr>
      </w:pPr>
      <w:r w:rsidRPr="00EA5FA7">
        <w:rPr>
          <w:noProof w:val="0"/>
        </w:rPr>
        <w:tab/>
        <w:t>...</w:t>
      </w:r>
    </w:p>
    <w:p w14:paraId="2F910C43" w14:textId="77777777" w:rsidR="00CA578F" w:rsidRPr="00EA5FA7" w:rsidRDefault="00CA578F" w:rsidP="00CA578F">
      <w:pPr>
        <w:pStyle w:val="PL"/>
        <w:rPr>
          <w:noProof w:val="0"/>
        </w:rPr>
      </w:pPr>
      <w:r w:rsidRPr="00EA5FA7">
        <w:rPr>
          <w:noProof w:val="0"/>
        </w:rPr>
        <w:t>}</w:t>
      </w:r>
    </w:p>
    <w:p w14:paraId="6A90445F" w14:textId="77777777" w:rsidR="00CA578F" w:rsidRPr="00EA5FA7" w:rsidRDefault="00CA578F" w:rsidP="00CA578F">
      <w:pPr>
        <w:pStyle w:val="PL"/>
        <w:rPr>
          <w:noProof w:val="0"/>
        </w:rPr>
      </w:pPr>
    </w:p>
    <w:p w14:paraId="3B9BEF24" w14:textId="77777777" w:rsidR="00CA578F" w:rsidRPr="00EA5FA7" w:rsidRDefault="00CA578F" w:rsidP="00CA578F">
      <w:pPr>
        <w:pStyle w:val="PL"/>
        <w:rPr>
          <w:noProof w:val="0"/>
        </w:rPr>
      </w:pPr>
      <w:r w:rsidRPr="00EA5FA7">
        <w:rPr>
          <w:noProof w:val="0"/>
        </w:rPr>
        <w:t>SymbolAllocInSlot ::= CHOICE {</w:t>
      </w:r>
    </w:p>
    <w:p w14:paraId="683210DE" w14:textId="77777777" w:rsidR="00CA578F" w:rsidRPr="00EA5FA7" w:rsidRDefault="00CA578F" w:rsidP="00CA578F">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63BDF7DA" w14:textId="77777777" w:rsidR="00CA578F" w:rsidRPr="00EA5FA7" w:rsidRDefault="00CA578F" w:rsidP="00CA578F">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9DA52EB" w14:textId="77777777" w:rsidR="00CA578F" w:rsidRPr="00EA5FA7" w:rsidRDefault="00CA578F" w:rsidP="00CA578F">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17ABCA5B" w14:textId="77777777" w:rsidR="00CA578F" w:rsidRPr="00EA5FA7" w:rsidRDefault="00CA578F" w:rsidP="00CA578F">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347EB563" w14:textId="77777777" w:rsidR="00CA578F" w:rsidRPr="00EA5FA7" w:rsidRDefault="00CA578F" w:rsidP="00CA578F">
      <w:pPr>
        <w:pStyle w:val="PL"/>
      </w:pPr>
      <w:r w:rsidRPr="00EA5FA7">
        <w:t>}</w:t>
      </w:r>
    </w:p>
    <w:p w14:paraId="7C0176DF" w14:textId="77777777" w:rsidR="00CA578F" w:rsidRPr="00EA5FA7" w:rsidRDefault="00CA578F" w:rsidP="00CA578F">
      <w:pPr>
        <w:pStyle w:val="PL"/>
      </w:pPr>
    </w:p>
    <w:p w14:paraId="5F3A3608" w14:textId="77777777" w:rsidR="00CA578F" w:rsidRPr="00EA5FA7" w:rsidRDefault="00CA578F" w:rsidP="00CA578F">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5737B5D5" w14:textId="77777777" w:rsidR="00CA578F" w:rsidRPr="00EA5FA7" w:rsidRDefault="00CA578F" w:rsidP="00CA578F">
      <w:pPr>
        <w:pStyle w:val="PL"/>
      </w:pPr>
      <w:r w:rsidRPr="00EA5FA7">
        <w:tab/>
        <w:t>...</w:t>
      </w:r>
    </w:p>
    <w:p w14:paraId="0F479FEC" w14:textId="77777777" w:rsidR="00CA578F" w:rsidRPr="00EA5FA7" w:rsidRDefault="00CA578F" w:rsidP="00CA578F">
      <w:pPr>
        <w:pStyle w:val="PL"/>
        <w:rPr>
          <w:noProof w:val="0"/>
        </w:rPr>
      </w:pPr>
      <w:r w:rsidRPr="00EA5FA7">
        <w:rPr>
          <w:noProof w:val="0"/>
        </w:rPr>
        <w:t>}</w:t>
      </w:r>
    </w:p>
    <w:p w14:paraId="49CED7A8" w14:textId="77777777" w:rsidR="00CA578F" w:rsidRPr="00EA5FA7" w:rsidRDefault="00CA578F" w:rsidP="00CA578F">
      <w:pPr>
        <w:pStyle w:val="PL"/>
        <w:rPr>
          <w:noProof w:val="0"/>
        </w:rPr>
      </w:pPr>
    </w:p>
    <w:p w14:paraId="1F342758" w14:textId="77777777" w:rsidR="00CA578F" w:rsidRPr="00EA5FA7" w:rsidRDefault="00CA578F" w:rsidP="00CA578F">
      <w:pPr>
        <w:pStyle w:val="PL"/>
        <w:rPr>
          <w:noProof w:val="0"/>
        </w:rPr>
      </w:pPr>
      <w:r w:rsidRPr="00EA5FA7">
        <w:rPr>
          <w:noProof w:val="0"/>
        </w:rPr>
        <w:t>SystemInformationAreaID ::=BIT STRING (SIZE (24))</w:t>
      </w:r>
    </w:p>
    <w:p w14:paraId="2ED6103F" w14:textId="77777777" w:rsidR="00CA578F" w:rsidRPr="00EA5FA7" w:rsidRDefault="00CA578F" w:rsidP="00CA578F">
      <w:pPr>
        <w:pStyle w:val="PL"/>
        <w:rPr>
          <w:noProof w:val="0"/>
        </w:rPr>
      </w:pPr>
    </w:p>
    <w:p w14:paraId="6539F9FB" w14:textId="77777777" w:rsidR="00CA578F" w:rsidRPr="00EA5FA7" w:rsidRDefault="00CA578F" w:rsidP="00CA578F">
      <w:pPr>
        <w:pStyle w:val="PL"/>
        <w:outlineLvl w:val="3"/>
        <w:rPr>
          <w:noProof w:val="0"/>
          <w:snapToGrid w:val="0"/>
        </w:rPr>
      </w:pPr>
      <w:r w:rsidRPr="00EA5FA7">
        <w:rPr>
          <w:noProof w:val="0"/>
          <w:snapToGrid w:val="0"/>
        </w:rPr>
        <w:t>-- T</w:t>
      </w:r>
    </w:p>
    <w:p w14:paraId="7C37FBC1" w14:textId="77777777" w:rsidR="00CA578F" w:rsidRPr="00EA5FA7" w:rsidRDefault="00CA578F" w:rsidP="00CA578F">
      <w:pPr>
        <w:pStyle w:val="PL"/>
        <w:rPr>
          <w:noProof w:val="0"/>
        </w:rPr>
      </w:pPr>
    </w:p>
    <w:p w14:paraId="0AC218B2" w14:textId="77777777" w:rsidR="00CA578F" w:rsidRPr="00EA5FA7" w:rsidRDefault="00CA578F" w:rsidP="00CA578F">
      <w:pPr>
        <w:pStyle w:val="PL"/>
        <w:rPr>
          <w:noProof w:val="0"/>
        </w:rPr>
      </w:pPr>
      <w:r w:rsidRPr="00EA5FA7">
        <w:rPr>
          <w:noProof w:val="0"/>
        </w:rPr>
        <w:t>FiveGS-TAC ::= OCTET STRING (SIZE(3))</w:t>
      </w:r>
    </w:p>
    <w:p w14:paraId="533A28A0" w14:textId="77777777" w:rsidR="00CA578F" w:rsidRPr="00EA5FA7" w:rsidRDefault="00CA578F" w:rsidP="00CA578F">
      <w:pPr>
        <w:pStyle w:val="PL"/>
        <w:rPr>
          <w:noProof w:val="0"/>
        </w:rPr>
      </w:pPr>
    </w:p>
    <w:p w14:paraId="7935524C" w14:textId="77777777" w:rsidR="00CA578F" w:rsidRPr="00EA5FA7" w:rsidRDefault="00CA578F" w:rsidP="00CA578F">
      <w:pPr>
        <w:pStyle w:val="PL"/>
        <w:rPr>
          <w:noProof w:val="0"/>
        </w:rPr>
      </w:pPr>
      <w:r w:rsidRPr="00EA5FA7">
        <w:rPr>
          <w:noProof w:val="0"/>
        </w:rPr>
        <w:t>Configured-EPS-TAC ::= OCTET STRING (SIZE(2))</w:t>
      </w:r>
    </w:p>
    <w:p w14:paraId="0DA31517" w14:textId="77777777" w:rsidR="00CA578F" w:rsidRPr="00EA5FA7" w:rsidRDefault="00CA578F" w:rsidP="00CA578F">
      <w:pPr>
        <w:pStyle w:val="PL"/>
        <w:rPr>
          <w:noProof w:val="0"/>
        </w:rPr>
      </w:pPr>
    </w:p>
    <w:p w14:paraId="446CC0FD" w14:textId="77777777" w:rsidR="00CA578F" w:rsidRPr="00EA5FA7" w:rsidRDefault="00CA578F" w:rsidP="00CA578F">
      <w:pPr>
        <w:pStyle w:val="PL"/>
        <w:rPr>
          <w:noProof w:val="0"/>
        </w:rPr>
      </w:pPr>
      <w:r w:rsidRPr="00EA5FA7">
        <w:rPr>
          <w:noProof w:val="0"/>
        </w:rPr>
        <w:t>TDD-Info ::= SEQUENCE {</w:t>
      </w:r>
    </w:p>
    <w:p w14:paraId="1B347524" w14:textId="77777777" w:rsidR="00CA578F" w:rsidRPr="00EA5FA7" w:rsidRDefault="00CA578F" w:rsidP="00CA578F">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67EA7A4" w14:textId="77777777" w:rsidR="00CA578F" w:rsidRPr="00EA5FA7" w:rsidRDefault="00CA578F" w:rsidP="00CA578F">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3F215F3"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7940B6CF" w14:textId="77777777" w:rsidR="00CA578F" w:rsidRPr="00EA5FA7" w:rsidRDefault="00CA578F" w:rsidP="00CA578F">
      <w:pPr>
        <w:pStyle w:val="PL"/>
        <w:rPr>
          <w:noProof w:val="0"/>
        </w:rPr>
      </w:pPr>
      <w:r w:rsidRPr="00EA5FA7">
        <w:rPr>
          <w:noProof w:val="0"/>
        </w:rPr>
        <w:tab/>
        <w:t>...</w:t>
      </w:r>
    </w:p>
    <w:p w14:paraId="42B2117E" w14:textId="77777777" w:rsidR="00CA578F" w:rsidRPr="00EA5FA7" w:rsidRDefault="00CA578F" w:rsidP="00CA578F">
      <w:pPr>
        <w:pStyle w:val="PL"/>
        <w:rPr>
          <w:noProof w:val="0"/>
        </w:rPr>
      </w:pPr>
      <w:r w:rsidRPr="00EA5FA7">
        <w:rPr>
          <w:noProof w:val="0"/>
        </w:rPr>
        <w:t>}</w:t>
      </w:r>
    </w:p>
    <w:p w14:paraId="4455F700" w14:textId="77777777" w:rsidR="00CA578F" w:rsidRPr="00EA5FA7" w:rsidRDefault="00CA578F" w:rsidP="00CA578F">
      <w:pPr>
        <w:pStyle w:val="PL"/>
        <w:rPr>
          <w:noProof w:val="0"/>
        </w:rPr>
      </w:pPr>
    </w:p>
    <w:p w14:paraId="30F187E1" w14:textId="77777777" w:rsidR="00CA578F" w:rsidRPr="00EA5FA7" w:rsidRDefault="00CA578F" w:rsidP="00CA578F">
      <w:pPr>
        <w:pStyle w:val="PL"/>
        <w:rPr>
          <w:noProof w:val="0"/>
        </w:rPr>
      </w:pPr>
      <w:r w:rsidRPr="00EA5FA7">
        <w:rPr>
          <w:noProof w:val="0"/>
        </w:rPr>
        <w:t>TDD-Info-ExtIEs F1AP-PROTOCOL-EXTENSION ::= {</w:t>
      </w:r>
    </w:p>
    <w:p w14:paraId="3CF68427" w14:textId="77777777" w:rsidR="00CA578F" w:rsidRPr="00EA5FA7" w:rsidRDefault="00CA578F" w:rsidP="00CA578F">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364" w:author="Author">
        <w:r>
          <w:rPr>
            <w:noProof w:val="0"/>
          </w:rPr>
          <w:t>|</w:t>
        </w:r>
      </w:ins>
    </w:p>
    <w:p w14:paraId="58389599" w14:textId="77777777" w:rsidR="00CA578F" w:rsidRPr="00FD0425" w:rsidRDefault="00CA578F" w:rsidP="00CA578F">
      <w:pPr>
        <w:pStyle w:val="PL"/>
        <w:rPr>
          <w:ins w:id="3365" w:author="Author"/>
          <w:noProof w:val="0"/>
          <w:snapToGrid w:val="0"/>
          <w:lang w:eastAsia="zh-CN"/>
        </w:rPr>
      </w:pPr>
      <w:ins w:id="3366"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0DCFE8B9" w14:textId="77777777" w:rsidR="00CA578F" w:rsidRPr="00EA5FA7" w:rsidRDefault="00CA578F" w:rsidP="00CA578F">
      <w:pPr>
        <w:pStyle w:val="PL"/>
        <w:rPr>
          <w:noProof w:val="0"/>
        </w:rPr>
      </w:pPr>
      <w:r w:rsidRPr="00EA5FA7">
        <w:rPr>
          <w:noProof w:val="0"/>
        </w:rPr>
        <w:tab/>
        <w:t>...</w:t>
      </w:r>
    </w:p>
    <w:p w14:paraId="7C1FC863" w14:textId="77777777" w:rsidR="00CA578F" w:rsidRPr="00EA5FA7" w:rsidRDefault="00CA578F" w:rsidP="00CA578F">
      <w:pPr>
        <w:pStyle w:val="PL"/>
        <w:rPr>
          <w:noProof w:val="0"/>
        </w:rPr>
      </w:pPr>
      <w:r w:rsidRPr="00EA5FA7">
        <w:rPr>
          <w:noProof w:val="0"/>
        </w:rPr>
        <w:t>}</w:t>
      </w:r>
    </w:p>
    <w:p w14:paraId="6A576D3B" w14:textId="77777777" w:rsidR="00CA578F" w:rsidRPr="00EA5FA7" w:rsidRDefault="00CA578F" w:rsidP="00CA578F">
      <w:pPr>
        <w:pStyle w:val="PL"/>
        <w:rPr>
          <w:noProof w:val="0"/>
        </w:rPr>
      </w:pPr>
    </w:p>
    <w:p w14:paraId="37066699" w14:textId="77777777" w:rsidR="00CA578F" w:rsidRPr="00EA5FA7" w:rsidRDefault="00CA578F" w:rsidP="00CA578F">
      <w:pPr>
        <w:pStyle w:val="PL"/>
        <w:rPr>
          <w:noProof w:val="0"/>
        </w:rPr>
      </w:pPr>
      <w:r w:rsidRPr="00EA5FA7">
        <w:rPr>
          <w:noProof w:val="0"/>
        </w:rPr>
        <w:t>TimeToWait ::= ENUMERATED {v1s, v2s, v5s, v10s, v20s, v60s, ...}</w:t>
      </w:r>
    </w:p>
    <w:p w14:paraId="0B9AC038" w14:textId="77777777" w:rsidR="00CA578F" w:rsidRPr="00EA5FA7" w:rsidRDefault="00CA578F" w:rsidP="00CA578F">
      <w:pPr>
        <w:pStyle w:val="PL"/>
        <w:rPr>
          <w:noProof w:val="0"/>
        </w:rPr>
      </w:pPr>
    </w:p>
    <w:p w14:paraId="4ACCE681" w14:textId="77777777" w:rsidR="00CA578F" w:rsidRPr="00EA5FA7" w:rsidRDefault="00CA578F" w:rsidP="00CA578F">
      <w:pPr>
        <w:pStyle w:val="PL"/>
        <w:rPr>
          <w:noProof w:val="0"/>
        </w:rPr>
      </w:pPr>
      <w:r w:rsidRPr="00EA5FA7">
        <w:rPr>
          <w:noProof w:val="0"/>
        </w:rPr>
        <w:t>TNLAssociationUsage ::= ENUMERATED {</w:t>
      </w:r>
    </w:p>
    <w:p w14:paraId="31B3CB9D" w14:textId="77777777" w:rsidR="00CA578F" w:rsidRPr="00EA5FA7" w:rsidRDefault="00CA578F" w:rsidP="00CA578F">
      <w:pPr>
        <w:pStyle w:val="PL"/>
        <w:rPr>
          <w:noProof w:val="0"/>
        </w:rPr>
      </w:pPr>
      <w:r w:rsidRPr="00EA5FA7">
        <w:rPr>
          <w:noProof w:val="0"/>
        </w:rPr>
        <w:tab/>
        <w:t>ue,</w:t>
      </w:r>
    </w:p>
    <w:p w14:paraId="59971D53" w14:textId="77777777" w:rsidR="00CA578F" w:rsidRPr="00EA5FA7" w:rsidRDefault="00CA578F" w:rsidP="00CA578F">
      <w:pPr>
        <w:pStyle w:val="PL"/>
        <w:rPr>
          <w:noProof w:val="0"/>
        </w:rPr>
      </w:pPr>
      <w:r w:rsidRPr="00EA5FA7">
        <w:rPr>
          <w:noProof w:val="0"/>
        </w:rPr>
        <w:tab/>
        <w:t>non-ue,</w:t>
      </w:r>
    </w:p>
    <w:p w14:paraId="154CEA72" w14:textId="77777777" w:rsidR="00CA578F" w:rsidRPr="00EA5FA7" w:rsidRDefault="00CA578F" w:rsidP="00CA578F">
      <w:pPr>
        <w:pStyle w:val="PL"/>
        <w:rPr>
          <w:noProof w:val="0"/>
        </w:rPr>
      </w:pPr>
      <w:r w:rsidRPr="00EA5FA7">
        <w:rPr>
          <w:noProof w:val="0"/>
        </w:rPr>
        <w:tab/>
        <w:t xml:space="preserve">both, </w:t>
      </w:r>
    </w:p>
    <w:p w14:paraId="42CAE377" w14:textId="77777777" w:rsidR="00CA578F" w:rsidRPr="00EA5FA7" w:rsidRDefault="00CA578F" w:rsidP="00CA578F">
      <w:pPr>
        <w:pStyle w:val="PL"/>
        <w:rPr>
          <w:noProof w:val="0"/>
        </w:rPr>
      </w:pPr>
      <w:r w:rsidRPr="00EA5FA7">
        <w:rPr>
          <w:noProof w:val="0"/>
        </w:rPr>
        <w:tab/>
        <w:t>...</w:t>
      </w:r>
    </w:p>
    <w:p w14:paraId="7C853414" w14:textId="77777777" w:rsidR="00CA578F" w:rsidRPr="00EA5FA7" w:rsidRDefault="00CA578F" w:rsidP="00CA578F">
      <w:pPr>
        <w:pStyle w:val="PL"/>
        <w:rPr>
          <w:noProof w:val="0"/>
        </w:rPr>
      </w:pPr>
      <w:r w:rsidRPr="00EA5FA7">
        <w:rPr>
          <w:noProof w:val="0"/>
        </w:rPr>
        <w:t>}</w:t>
      </w:r>
    </w:p>
    <w:p w14:paraId="1D2BDA08" w14:textId="77777777" w:rsidR="00CA578F" w:rsidRDefault="00CA578F" w:rsidP="00CA578F">
      <w:pPr>
        <w:pStyle w:val="PL"/>
        <w:rPr>
          <w:ins w:id="3367" w:author="Author"/>
          <w:noProof w:val="0"/>
        </w:rPr>
      </w:pPr>
    </w:p>
    <w:p w14:paraId="365814A3" w14:textId="77777777" w:rsidR="00CA578F" w:rsidRDefault="00CA578F" w:rsidP="00CA578F">
      <w:pPr>
        <w:pStyle w:val="PL"/>
        <w:rPr>
          <w:ins w:id="3368" w:author="Author"/>
          <w:noProof w:val="0"/>
        </w:rPr>
      </w:pPr>
      <w:ins w:id="3369" w:author="Author">
        <w:r>
          <w:rPr>
            <w:noProof w:val="0"/>
          </w:rPr>
          <w:t>TNLCapacityLoadIndicator</w:t>
        </w:r>
        <w:r w:rsidRPr="00EA5FA7">
          <w:rPr>
            <w:noProof w:val="0"/>
          </w:rPr>
          <w:t>::= SEQUENCE {</w:t>
        </w:r>
      </w:ins>
    </w:p>
    <w:p w14:paraId="6C1C7FBD" w14:textId="77777777" w:rsidR="00CA578F" w:rsidRDefault="00CA578F" w:rsidP="00CA578F">
      <w:pPr>
        <w:pStyle w:val="PL"/>
        <w:rPr>
          <w:ins w:id="3370" w:author="Author"/>
          <w:noProof w:val="0"/>
        </w:rPr>
      </w:pPr>
      <w:ins w:id="3371" w:author="Author">
        <w:r>
          <w:rPr>
            <w:noProof w:val="0"/>
          </w:rPr>
          <w:tab/>
          <w:t>dLTNLOfferedCapacity</w:t>
        </w:r>
        <w:r>
          <w:rPr>
            <w:noProof w:val="0"/>
          </w:rPr>
          <w:tab/>
        </w:r>
        <w:r>
          <w:rPr>
            <w:noProof w:val="0"/>
          </w:rPr>
          <w:tab/>
        </w:r>
        <w:r w:rsidRPr="009C7157">
          <w:rPr>
            <w:noProof w:val="0"/>
          </w:rPr>
          <w:t>INTEGER (1.. 16777216,...)</w:t>
        </w:r>
        <w:r>
          <w:rPr>
            <w:noProof w:val="0"/>
          </w:rPr>
          <w:t>,</w:t>
        </w:r>
      </w:ins>
    </w:p>
    <w:p w14:paraId="1C5D5D4A" w14:textId="77777777" w:rsidR="00CA578F" w:rsidRDefault="00CA578F" w:rsidP="00CA578F">
      <w:pPr>
        <w:pStyle w:val="PL"/>
        <w:rPr>
          <w:ins w:id="3372" w:author="Author"/>
          <w:noProof w:val="0"/>
        </w:rPr>
      </w:pPr>
      <w:ins w:id="3373" w:author="Author">
        <w:r>
          <w:rPr>
            <w:noProof w:val="0"/>
          </w:rPr>
          <w:tab/>
          <w:t>dLTNLAvailableCapacity</w:t>
        </w:r>
        <w:r>
          <w:rPr>
            <w:noProof w:val="0"/>
          </w:rPr>
          <w:tab/>
        </w:r>
        <w:r>
          <w:rPr>
            <w:noProof w:val="0"/>
          </w:rPr>
          <w:tab/>
        </w:r>
        <w:r w:rsidRPr="009C7157">
          <w:rPr>
            <w:noProof w:val="0"/>
          </w:rPr>
          <w:t>INTEGER (1.. 100,...)</w:t>
        </w:r>
        <w:r>
          <w:rPr>
            <w:noProof w:val="0"/>
          </w:rPr>
          <w:t>,</w:t>
        </w:r>
      </w:ins>
    </w:p>
    <w:p w14:paraId="44D09B73" w14:textId="77777777" w:rsidR="00CA578F" w:rsidRDefault="00CA578F" w:rsidP="00CA578F">
      <w:pPr>
        <w:pStyle w:val="PL"/>
        <w:rPr>
          <w:ins w:id="3374" w:author="Author"/>
          <w:noProof w:val="0"/>
        </w:rPr>
      </w:pPr>
      <w:ins w:id="3375" w:author="Author">
        <w:r>
          <w:rPr>
            <w:noProof w:val="0"/>
          </w:rPr>
          <w:tab/>
          <w:t>uLTNLOfferedCapacity</w:t>
        </w:r>
        <w:r>
          <w:rPr>
            <w:noProof w:val="0"/>
          </w:rPr>
          <w:tab/>
        </w:r>
        <w:r>
          <w:rPr>
            <w:noProof w:val="0"/>
          </w:rPr>
          <w:tab/>
        </w:r>
        <w:r w:rsidRPr="009C7157">
          <w:rPr>
            <w:noProof w:val="0"/>
          </w:rPr>
          <w:t>INTEGER (1.. 16777216,...)</w:t>
        </w:r>
        <w:r>
          <w:rPr>
            <w:noProof w:val="0"/>
          </w:rPr>
          <w:t>,</w:t>
        </w:r>
      </w:ins>
    </w:p>
    <w:p w14:paraId="11E87421" w14:textId="77777777" w:rsidR="00CA578F" w:rsidRPr="00EA5FA7" w:rsidRDefault="00CA578F" w:rsidP="00CA578F">
      <w:pPr>
        <w:pStyle w:val="PL"/>
        <w:rPr>
          <w:ins w:id="3376" w:author="Author"/>
          <w:noProof w:val="0"/>
        </w:rPr>
      </w:pPr>
      <w:ins w:id="3377" w:author="Author">
        <w:r>
          <w:rPr>
            <w:noProof w:val="0"/>
          </w:rPr>
          <w:tab/>
          <w:t>uLTNLAvailableCapacity</w:t>
        </w:r>
        <w:r>
          <w:rPr>
            <w:noProof w:val="0"/>
          </w:rPr>
          <w:tab/>
        </w:r>
        <w:r>
          <w:rPr>
            <w:noProof w:val="0"/>
          </w:rPr>
          <w:tab/>
        </w:r>
        <w:r w:rsidRPr="009C7157">
          <w:rPr>
            <w:noProof w:val="0"/>
          </w:rPr>
          <w:t>INTEGER (1.. 100,...)</w:t>
        </w:r>
        <w:r>
          <w:rPr>
            <w:noProof w:val="0"/>
          </w:rPr>
          <w:t>,</w:t>
        </w:r>
      </w:ins>
    </w:p>
    <w:p w14:paraId="1DBBD84D" w14:textId="77777777" w:rsidR="00CA578F" w:rsidRDefault="00CA578F" w:rsidP="00CA578F">
      <w:pPr>
        <w:pStyle w:val="PL"/>
        <w:rPr>
          <w:ins w:id="3378" w:author="Author"/>
          <w:noProof w:val="0"/>
        </w:rPr>
      </w:pPr>
      <w:ins w:id="3379"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4A65D24C" w14:textId="77777777" w:rsidR="00CA578F" w:rsidRPr="00EA5FA7" w:rsidRDefault="00CA578F" w:rsidP="00CA578F">
      <w:pPr>
        <w:pStyle w:val="PL"/>
        <w:rPr>
          <w:ins w:id="3380" w:author="Author"/>
          <w:noProof w:val="0"/>
        </w:rPr>
      </w:pPr>
      <w:ins w:id="3381" w:author="Author">
        <w:r w:rsidRPr="00EA5FA7">
          <w:rPr>
            <w:noProof w:val="0"/>
          </w:rPr>
          <w:t>}</w:t>
        </w:r>
      </w:ins>
    </w:p>
    <w:p w14:paraId="3F417CA9" w14:textId="77777777" w:rsidR="00CA578F" w:rsidRPr="00EA5FA7" w:rsidRDefault="00CA578F" w:rsidP="00CA578F">
      <w:pPr>
        <w:pStyle w:val="PL"/>
        <w:rPr>
          <w:ins w:id="3382" w:author="Author"/>
          <w:noProof w:val="0"/>
        </w:rPr>
      </w:pPr>
    </w:p>
    <w:p w14:paraId="4E582B12" w14:textId="77777777" w:rsidR="00CA578F" w:rsidRPr="00EA5FA7" w:rsidRDefault="00CA578F" w:rsidP="00CA578F">
      <w:pPr>
        <w:pStyle w:val="PL"/>
        <w:rPr>
          <w:ins w:id="3383" w:author="Author"/>
          <w:noProof w:val="0"/>
        </w:rPr>
      </w:pPr>
      <w:ins w:id="3384" w:author="Author">
        <w:r>
          <w:rPr>
            <w:noProof w:val="0"/>
          </w:rPr>
          <w:t>TNLCapacityLoadIndicator</w:t>
        </w:r>
        <w:r w:rsidRPr="00EA5FA7">
          <w:rPr>
            <w:noProof w:val="0"/>
          </w:rPr>
          <w:t xml:space="preserve">-ExtIEs </w:t>
        </w:r>
        <w:r w:rsidRPr="00EA5FA7">
          <w:rPr>
            <w:noProof w:val="0"/>
          </w:rPr>
          <w:tab/>
          <w:t>F1AP-PROTOCOL-EXTENSION ::= {</w:t>
        </w:r>
      </w:ins>
    </w:p>
    <w:p w14:paraId="27793CEA" w14:textId="77777777" w:rsidR="00CA578F" w:rsidRPr="00EA5FA7" w:rsidRDefault="00CA578F" w:rsidP="00CA578F">
      <w:pPr>
        <w:pStyle w:val="PL"/>
        <w:rPr>
          <w:ins w:id="3385" w:author="Author"/>
          <w:noProof w:val="0"/>
        </w:rPr>
      </w:pPr>
      <w:ins w:id="3386" w:author="Author">
        <w:r w:rsidRPr="00EA5FA7">
          <w:rPr>
            <w:noProof w:val="0"/>
          </w:rPr>
          <w:tab/>
          <w:t>...</w:t>
        </w:r>
      </w:ins>
    </w:p>
    <w:p w14:paraId="71229BA5" w14:textId="77777777" w:rsidR="00CA578F" w:rsidRPr="00EA5FA7" w:rsidRDefault="00CA578F" w:rsidP="00CA578F">
      <w:pPr>
        <w:pStyle w:val="PL"/>
        <w:rPr>
          <w:ins w:id="3387" w:author="Author"/>
          <w:noProof w:val="0"/>
        </w:rPr>
      </w:pPr>
      <w:ins w:id="3388" w:author="Author">
        <w:r w:rsidRPr="00EA5FA7">
          <w:rPr>
            <w:noProof w:val="0"/>
          </w:rPr>
          <w:t>}</w:t>
        </w:r>
      </w:ins>
    </w:p>
    <w:p w14:paraId="57BA0373" w14:textId="77777777" w:rsidR="00CA578F" w:rsidRPr="00EA5FA7" w:rsidRDefault="00CA578F" w:rsidP="00CA578F">
      <w:pPr>
        <w:pStyle w:val="PL"/>
        <w:rPr>
          <w:noProof w:val="0"/>
        </w:rPr>
      </w:pPr>
    </w:p>
    <w:p w14:paraId="16232C05" w14:textId="77777777" w:rsidR="00CA578F" w:rsidRPr="00EA5FA7" w:rsidRDefault="00CA578F" w:rsidP="00CA578F">
      <w:pPr>
        <w:pStyle w:val="PL"/>
        <w:rPr>
          <w:noProof w:val="0"/>
        </w:rPr>
      </w:pPr>
      <w:r w:rsidRPr="00EA5FA7">
        <w:rPr>
          <w:noProof w:val="0"/>
        </w:rPr>
        <w:t>TraceActivation ::= SEQUENCE {</w:t>
      </w:r>
    </w:p>
    <w:p w14:paraId="5E5C7C1A" w14:textId="77777777" w:rsidR="00CA578F" w:rsidRPr="00EA5FA7" w:rsidRDefault="00CA578F" w:rsidP="00CA578F">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D11EBCE" w14:textId="77777777" w:rsidR="00CA578F" w:rsidRPr="00EA5FA7" w:rsidRDefault="00CA578F" w:rsidP="00CA578F">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3900910" w14:textId="77777777" w:rsidR="00CA578F" w:rsidRPr="00EA5FA7" w:rsidRDefault="00CA578F" w:rsidP="00CA578F">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7B892BD" w14:textId="77777777" w:rsidR="00CA578F" w:rsidRPr="00EA5FA7" w:rsidRDefault="00CA578F" w:rsidP="00CA578F">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EE23406"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6F2C271" w14:textId="77777777" w:rsidR="00CA578F" w:rsidRPr="00EA5FA7" w:rsidRDefault="00CA578F" w:rsidP="00CA578F">
      <w:pPr>
        <w:pStyle w:val="PL"/>
        <w:rPr>
          <w:noProof w:val="0"/>
        </w:rPr>
      </w:pPr>
      <w:r w:rsidRPr="00EA5FA7">
        <w:rPr>
          <w:noProof w:val="0"/>
        </w:rPr>
        <w:t>}</w:t>
      </w:r>
    </w:p>
    <w:p w14:paraId="4A1A30FB" w14:textId="77777777" w:rsidR="00CA578F" w:rsidRPr="00EA5FA7" w:rsidRDefault="00CA578F" w:rsidP="00CA578F">
      <w:pPr>
        <w:pStyle w:val="PL"/>
        <w:rPr>
          <w:noProof w:val="0"/>
        </w:rPr>
      </w:pPr>
    </w:p>
    <w:p w14:paraId="69D5F568" w14:textId="77777777" w:rsidR="00CA578F" w:rsidRPr="00EA5FA7" w:rsidRDefault="00CA578F" w:rsidP="00CA578F">
      <w:pPr>
        <w:pStyle w:val="PL"/>
        <w:rPr>
          <w:noProof w:val="0"/>
        </w:rPr>
      </w:pPr>
      <w:r w:rsidRPr="00EA5FA7">
        <w:rPr>
          <w:noProof w:val="0"/>
        </w:rPr>
        <w:t>TraceActivation-ExtIEs F1AP-PROTOCOL-EXTENSION ::= {</w:t>
      </w:r>
    </w:p>
    <w:p w14:paraId="50348A05" w14:textId="77777777" w:rsidR="00CA578F" w:rsidRPr="00EA5FA7" w:rsidRDefault="00CA578F" w:rsidP="00CA578F">
      <w:pPr>
        <w:pStyle w:val="PL"/>
        <w:rPr>
          <w:noProof w:val="0"/>
        </w:rPr>
      </w:pPr>
      <w:r w:rsidRPr="00EA5FA7">
        <w:rPr>
          <w:noProof w:val="0"/>
        </w:rPr>
        <w:tab/>
        <w:t>...</w:t>
      </w:r>
    </w:p>
    <w:p w14:paraId="0A9FC998" w14:textId="77777777" w:rsidR="00CA578F" w:rsidRPr="00EA5FA7" w:rsidRDefault="00CA578F" w:rsidP="00CA578F">
      <w:pPr>
        <w:pStyle w:val="PL"/>
        <w:rPr>
          <w:noProof w:val="0"/>
        </w:rPr>
      </w:pPr>
      <w:r w:rsidRPr="00EA5FA7">
        <w:rPr>
          <w:noProof w:val="0"/>
        </w:rPr>
        <w:t>}</w:t>
      </w:r>
    </w:p>
    <w:p w14:paraId="2F0595A6" w14:textId="77777777" w:rsidR="00CA578F" w:rsidRPr="00EA5FA7" w:rsidRDefault="00CA578F" w:rsidP="00CA578F">
      <w:pPr>
        <w:pStyle w:val="PL"/>
        <w:rPr>
          <w:noProof w:val="0"/>
        </w:rPr>
      </w:pPr>
    </w:p>
    <w:p w14:paraId="044ADB73" w14:textId="77777777" w:rsidR="00CA578F" w:rsidRPr="00EA5FA7" w:rsidRDefault="00CA578F" w:rsidP="00CA578F">
      <w:pPr>
        <w:pStyle w:val="PL"/>
        <w:rPr>
          <w:noProof w:val="0"/>
        </w:rPr>
      </w:pPr>
      <w:r w:rsidRPr="00EA5FA7">
        <w:rPr>
          <w:noProof w:val="0"/>
        </w:rPr>
        <w:t xml:space="preserve">TraceDepth ::= ENUMERATED { </w:t>
      </w:r>
    </w:p>
    <w:p w14:paraId="46D16B99" w14:textId="77777777" w:rsidR="00CA578F" w:rsidRPr="00EA5FA7" w:rsidRDefault="00CA578F" w:rsidP="00CA578F">
      <w:pPr>
        <w:pStyle w:val="PL"/>
        <w:rPr>
          <w:noProof w:val="0"/>
        </w:rPr>
      </w:pPr>
      <w:r w:rsidRPr="00EA5FA7">
        <w:rPr>
          <w:noProof w:val="0"/>
        </w:rPr>
        <w:tab/>
        <w:t>minimum,</w:t>
      </w:r>
    </w:p>
    <w:p w14:paraId="6B19957C" w14:textId="77777777" w:rsidR="00CA578F" w:rsidRPr="00EA5FA7" w:rsidRDefault="00CA578F" w:rsidP="00CA578F">
      <w:pPr>
        <w:pStyle w:val="PL"/>
        <w:rPr>
          <w:noProof w:val="0"/>
        </w:rPr>
      </w:pPr>
      <w:r w:rsidRPr="00EA5FA7">
        <w:rPr>
          <w:noProof w:val="0"/>
        </w:rPr>
        <w:tab/>
        <w:t>medium,</w:t>
      </w:r>
    </w:p>
    <w:p w14:paraId="4F88AC22" w14:textId="77777777" w:rsidR="00CA578F" w:rsidRPr="00EA5FA7" w:rsidRDefault="00CA578F" w:rsidP="00CA578F">
      <w:pPr>
        <w:pStyle w:val="PL"/>
        <w:rPr>
          <w:noProof w:val="0"/>
        </w:rPr>
      </w:pPr>
      <w:r w:rsidRPr="00EA5FA7">
        <w:rPr>
          <w:noProof w:val="0"/>
        </w:rPr>
        <w:tab/>
        <w:t>maximum,</w:t>
      </w:r>
    </w:p>
    <w:p w14:paraId="49407861" w14:textId="77777777" w:rsidR="00CA578F" w:rsidRPr="00EA5FA7" w:rsidRDefault="00CA578F" w:rsidP="00CA578F">
      <w:pPr>
        <w:pStyle w:val="PL"/>
        <w:rPr>
          <w:noProof w:val="0"/>
        </w:rPr>
      </w:pPr>
      <w:r w:rsidRPr="00EA5FA7">
        <w:rPr>
          <w:noProof w:val="0"/>
        </w:rPr>
        <w:lastRenderedPageBreak/>
        <w:tab/>
        <w:t>minimumWithoutVendorSpecificExtension,</w:t>
      </w:r>
    </w:p>
    <w:p w14:paraId="49570DE2" w14:textId="77777777" w:rsidR="00CA578F" w:rsidRPr="00EA5FA7" w:rsidRDefault="00CA578F" w:rsidP="00CA578F">
      <w:pPr>
        <w:pStyle w:val="PL"/>
        <w:rPr>
          <w:noProof w:val="0"/>
        </w:rPr>
      </w:pPr>
      <w:r w:rsidRPr="00EA5FA7">
        <w:rPr>
          <w:noProof w:val="0"/>
        </w:rPr>
        <w:tab/>
        <w:t>mediumWithoutVendorSpecificExtension,</w:t>
      </w:r>
    </w:p>
    <w:p w14:paraId="2BBC7F7A" w14:textId="77777777" w:rsidR="00CA578F" w:rsidRPr="00EA5FA7" w:rsidRDefault="00CA578F" w:rsidP="00CA578F">
      <w:pPr>
        <w:pStyle w:val="PL"/>
        <w:rPr>
          <w:noProof w:val="0"/>
        </w:rPr>
      </w:pPr>
      <w:r w:rsidRPr="00EA5FA7">
        <w:rPr>
          <w:noProof w:val="0"/>
        </w:rPr>
        <w:tab/>
        <w:t>maximumWithoutVendorSpecificExtension,</w:t>
      </w:r>
    </w:p>
    <w:p w14:paraId="79734621" w14:textId="77777777" w:rsidR="00CA578F" w:rsidRPr="00EA5FA7" w:rsidRDefault="00CA578F" w:rsidP="00CA578F">
      <w:pPr>
        <w:pStyle w:val="PL"/>
        <w:rPr>
          <w:noProof w:val="0"/>
        </w:rPr>
      </w:pPr>
      <w:r w:rsidRPr="00EA5FA7">
        <w:rPr>
          <w:noProof w:val="0"/>
        </w:rPr>
        <w:tab/>
        <w:t>...</w:t>
      </w:r>
    </w:p>
    <w:p w14:paraId="565665E2" w14:textId="77777777" w:rsidR="00CA578F" w:rsidRPr="00EA5FA7" w:rsidRDefault="00CA578F" w:rsidP="00CA578F">
      <w:pPr>
        <w:pStyle w:val="PL"/>
        <w:rPr>
          <w:noProof w:val="0"/>
        </w:rPr>
      </w:pPr>
      <w:r w:rsidRPr="00EA5FA7">
        <w:rPr>
          <w:noProof w:val="0"/>
        </w:rPr>
        <w:t>}</w:t>
      </w:r>
    </w:p>
    <w:p w14:paraId="4B8F7FB8" w14:textId="77777777" w:rsidR="00CA578F" w:rsidRPr="00EA5FA7" w:rsidRDefault="00CA578F" w:rsidP="00CA578F">
      <w:pPr>
        <w:pStyle w:val="PL"/>
        <w:rPr>
          <w:noProof w:val="0"/>
        </w:rPr>
      </w:pPr>
    </w:p>
    <w:p w14:paraId="5B238FE8" w14:textId="77777777" w:rsidR="00CA578F" w:rsidRPr="00EA5FA7" w:rsidRDefault="00CA578F" w:rsidP="00CA578F">
      <w:pPr>
        <w:pStyle w:val="PL"/>
        <w:rPr>
          <w:noProof w:val="0"/>
        </w:rPr>
      </w:pPr>
      <w:r w:rsidRPr="00EA5FA7">
        <w:rPr>
          <w:noProof w:val="0"/>
        </w:rPr>
        <w:t>TraceID ::= OCTET STRING (SIZE(8))</w:t>
      </w:r>
    </w:p>
    <w:p w14:paraId="7E549DDB" w14:textId="77777777" w:rsidR="00CA578F" w:rsidRPr="00EA5FA7" w:rsidRDefault="00CA578F" w:rsidP="00CA578F">
      <w:pPr>
        <w:pStyle w:val="PL"/>
        <w:rPr>
          <w:noProof w:val="0"/>
        </w:rPr>
      </w:pPr>
    </w:p>
    <w:p w14:paraId="0F38CDF4" w14:textId="77777777" w:rsidR="00CA578F" w:rsidRPr="00EA5FA7" w:rsidRDefault="00CA578F" w:rsidP="00CA578F">
      <w:pPr>
        <w:pStyle w:val="PL"/>
        <w:rPr>
          <w:noProof w:val="0"/>
        </w:rPr>
      </w:pPr>
      <w:r w:rsidRPr="00EA5FA7">
        <w:rPr>
          <w:noProof w:val="0"/>
        </w:rPr>
        <w:t>TransportLayerAddress</w:t>
      </w:r>
      <w:r w:rsidRPr="00EA5FA7">
        <w:rPr>
          <w:noProof w:val="0"/>
        </w:rPr>
        <w:tab/>
      </w:r>
      <w:r w:rsidRPr="00EA5FA7">
        <w:rPr>
          <w:noProof w:val="0"/>
        </w:rPr>
        <w:tab/>
        <w:t>::= BIT STRING (SIZE(1..160, ...))</w:t>
      </w:r>
    </w:p>
    <w:p w14:paraId="1141B2A1" w14:textId="77777777" w:rsidR="00CA578F" w:rsidRPr="00EA5FA7" w:rsidRDefault="00CA578F" w:rsidP="00CA578F">
      <w:pPr>
        <w:pStyle w:val="PL"/>
        <w:rPr>
          <w:noProof w:val="0"/>
        </w:rPr>
      </w:pPr>
    </w:p>
    <w:p w14:paraId="206E8BAE" w14:textId="77777777" w:rsidR="00CA578F" w:rsidRPr="00EA5FA7" w:rsidRDefault="00CA578F" w:rsidP="00CA578F">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BF146BC" w14:textId="77777777" w:rsidR="00CA578F" w:rsidRPr="00EA5FA7" w:rsidRDefault="00CA578F" w:rsidP="00CA578F">
      <w:pPr>
        <w:pStyle w:val="PL"/>
        <w:rPr>
          <w:noProof w:val="0"/>
        </w:rPr>
      </w:pPr>
    </w:p>
    <w:p w14:paraId="023380CE" w14:textId="77777777" w:rsidR="00CA578F" w:rsidRPr="00EA5FA7" w:rsidRDefault="00CA578F" w:rsidP="00CA578F">
      <w:pPr>
        <w:pStyle w:val="PL"/>
        <w:rPr>
          <w:rFonts w:eastAsia="SimSun"/>
        </w:rPr>
      </w:pPr>
      <w:r w:rsidRPr="00EA5FA7">
        <w:rPr>
          <w:noProof w:val="0"/>
        </w:rPr>
        <w:t xml:space="preserve">Transmission-Bandwidth ::= </w:t>
      </w:r>
      <w:r w:rsidRPr="00EA5FA7">
        <w:rPr>
          <w:rFonts w:eastAsia="SimSun"/>
        </w:rPr>
        <w:t>SEQUENCE {</w:t>
      </w:r>
    </w:p>
    <w:p w14:paraId="0CE0FE89" w14:textId="77777777" w:rsidR="00CA578F" w:rsidRPr="00EA5FA7" w:rsidRDefault="00CA578F" w:rsidP="00CA578F">
      <w:pPr>
        <w:pStyle w:val="PL"/>
        <w:rPr>
          <w:rFonts w:eastAsia="SimSun"/>
        </w:rPr>
      </w:pPr>
      <w:r w:rsidRPr="00EA5FA7">
        <w:rPr>
          <w:rFonts w:eastAsia="SimSun"/>
        </w:rPr>
        <w:tab/>
        <w:t>nRSCS</w:t>
      </w:r>
      <w:r w:rsidRPr="00EA5FA7">
        <w:rPr>
          <w:rFonts w:eastAsia="SimSun"/>
        </w:rPr>
        <w:tab/>
        <w:t>NRSCS,</w:t>
      </w:r>
    </w:p>
    <w:p w14:paraId="2E917AE1" w14:textId="77777777" w:rsidR="00CA578F" w:rsidRPr="00EA5FA7" w:rsidRDefault="00CA578F" w:rsidP="00CA578F">
      <w:pPr>
        <w:pStyle w:val="PL"/>
        <w:rPr>
          <w:rFonts w:eastAsia="SimSun"/>
        </w:rPr>
      </w:pPr>
      <w:r w:rsidRPr="00EA5FA7">
        <w:rPr>
          <w:rFonts w:eastAsia="SimSun"/>
        </w:rPr>
        <w:tab/>
        <w:t>nRNRB</w:t>
      </w:r>
      <w:r w:rsidRPr="00EA5FA7">
        <w:rPr>
          <w:rFonts w:eastAsia="SimSun"/>
        </w:rPr>
        <w:tab/>
        <w:t>NRNRB,</w:t>
      </w:r>
    </w:p>
    <w:p w14:paraId="1E23E18C"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61907DF4" w14:textId="77777777" w:rsidR="00CA578F" w:rsidRPr="00EA5FA7" w:rsidRDefault="00CA578F" w:rsidP="00CA578F">
      <w:pPr>
        <w:pStyle w:val="PL"/>
        <w:rPr>
          <w:rFonts w:eastAsia="SimSun"/>
        </w:rPr>
      </w:pPr>
      <w:r w:rsidRPr="00EA5FA7">
        <w:rPr>
          <w:rFonts w:eastAsia="SimSun"/>
        </w:rPr>
        <w:tab/>
        <w:t>...</w:t>
      </w:r>
    </w:p>
    <w:p w14:paraId="7F3CE3C6" w14:textId="77777777" w:rsidR="00CA578F" w:rsidRPr="00EA5FA7" w:rsidRDefault="00CA578F" w:rsidP="00CA578F">
      <w:pPr>
        <w:pStyle w:val="PL"/>
        <w:rPr>
          <w:rFonts w:eastAsia="SimSun"/>
        </w:rPr>
      </w:pPr>
      <w:r w:rsidRPr="00EA5FA7">
        <w:rPr>
          <w:rFonts w:eastAsia="SimSun"/>
        </w:rPr>
        <w:t>}</w:t>
      </w:r>
    </w:p>
    <w:p w14:paraId="5DFB1B43" w14:textId="77777777" w:rsidR="00CA578F" w:rsidRPr="00EA5FA7" w:rsidRDefault="00CA578F" w:rsidP="00CA578F">
      <w:pPr>
        <w:pStyle w:val="PL"/>
        <w:rPr>
          <w:rFonts w:eastAsia="SimSun"/>
        </w:rPr>
      </w:pPr>
    </w:p>
    <w:p w14:paraId="0551CEC2" w14:textId="77777777" w:rsidR="00CA578F" w:rsidRPr="00EA5FA7" w:rsidRDefault="00CA578F" w:rsidP="00CA578F">
      <w:pPr>
        <w:pStyle w:val="PL"/>
        <w:rPr>
          <w:rFonts w:eastAsia="SimSun"/>
        </w:rPr>
      </w:pPr>
      <w:r w:rsidRPr="00EA5FA7">
        <w:rPr>
          <w:rFonts w:eastAsia="SimSun"/>
        </w:rPr>
        <w:t>Transmission-Bandwidth-ExtIEs F1AP-PROTOCOL-EXTENSION ::= {</w:t>
      </w:r>
    </w:p>
    <w:p w14:paraId="2E758DCB" w14:textId="77777777" w:rsidR="00CA578F" w:rsidRPr="00EA5FA7" w:rsidRDefault="00CA578F" w:rsidP="00CA578F">
      <w:pPr>
        <w:pStyle w:val="PL"/>
        <w:rPr>
          <w:rFonts w:eastAsia="SimSun"/>
        </w:rPr>
      </w:pPr>
      <w:r w:rsidRPr="00EA5FA7">
        <w:rPr>
          <w:rFonts w:eastAsia="SimSun"/>
        </w:rPr>
        <w:tab/>
        <w:t>...</w:t>
      </w:r>
    </w:p>
    <w:p w14:paraId="6ECD69C1" w14:textId="77777777" w:rsidR="00CA578F" w:rsidRPr="00EA5FA7" w:rsidRDefault="00CA578F" w:rsidP="00CA578F">
      <w:pPr>
        <w:pStyle w:val="PL"/>
        <w:rPr>
          <w:noProof w:val="0"/>
        </w:rPr>
      </w:pPr>
      <w:r w:rsidRPr="00EA5FA7">
        <w:rPr>
          <w:rFonts w:eastAsia="SimSun"/>
        </w:rPr>
        <w:t>}</w:t>
      </w:r>
    </w:p>
    <w:p w14:paraId="595EF61E" w14:textId="77777777" w:rsidR="00CA578F" w:rsidRPr="00EA5FA7" w:rsidRDefault="00CA578F" w:rsidP="00CA578F">
      <w:pPr>
        <w:pStyle w:val="PL"/>
        <w:rPr>
          <w:noProof w:val="0"/>
        </w:rPr>
      </w:pPr>
    </w:p>
    <w:p w14:paraId="2B14B10B" w14:textId="77777777" w:rsidR="00CA578F" w:rsidRPr="00EA5FA7" w:rsidRDefault="00CA578F" w:rsidP="00CA578F">
      <w:pPr>
        <w:pStyle w:val="PL"/>
        <w:rPr>
          <w:noProof w:val="0"/>
        </w:rPr>
      </w:pPr>
    </w:p>
    <w:p w14:paraId="53D8CC29" w14:textId="77777777" w:rsidR="00CA578F" w:rsidRPr="00EA5FA7" w:rsidRDefault="00CA578F" w:rsidP="00CA578F">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F1D2094" w14:textId="77777777" w:rsidR="00CA578F" w:rsidRPr="00EA5FA7" w:rsidRDefault="00CA578F" w:rsidP="00CA578F">
      <w:pPr>
        <w:pStyle w:val="PL"/>
        <w:rPr>
          <w:noProof w:val="0"/>
        </w:rPr>
      </w:pPr>
    </w:p>
    <w:p w14:paraId="5B77A5E1" w14:textId="77777777" w:rsidR="00CA578F" w:rsidRPr="00EA5FA7" w:rsidRDefault="00CA578F" w:rsidP="00CA578F">
      <w:pPr>
        <w:pStyle w:val="PL"/>
        <w:rPr>
          <w:noProof w:val="0"/>
        </w:rPr>
      </w:pPr>
      <w:r w:rsidRPr="00EA5FA7">
        <w:rPr>
          <w:noProof w:val="0"/>
        </w:rPr>
        <w:t>Transport-UP-Layer-</w:t>
      </w:r>
      <w:r>
        <w:rPr>
          <w:noProof w:val="0"/>
        </w:rPr>
        <w:t>Address</w:t>
      </w:r>
      <w:r w:rsidRPr="00EA5FA7">
        <w:rPr>
          <w:noProof w:val="0"/>
        </w:rPr>
        <w:t>-Info-To-Add-Item ::= SEQUENCE {</w:t>
      </w:r>
    </w:p>
    <w:p w14:paraId="182399F5" w14:textId="77777777" w:rsidR="00CA578F" w:rsidRPr="00EA5FA7" w:rsidRDefault="00CA578F" w:rsidP="00CA57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8D61117" w14:textId="77777777" w:rsidR="00CA578F" w:rsidRPr="00EA5FA7" w:rsidRDefault="00CA578F" w:rsidP="00CA578F">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5A64F7"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21E027C2" w14:textId="77777777" w:rsidR="00CA578F" w:rsidRPr="00EA5FA7" w:rsidRDefault="00CA578F" w:rsidP="00CA578F">
      <w:pPr>
        <w:pStyle w:val="PL"/>
        <w:rPr>
          <w:noProof w:val="0"/>
        </w:rPr>
      </w:pPr>
      <w:r w:rsidRPr="00EA5FA7">
        <w:rPr>
          <w:noProof w:val="0"/>
        </w:rPr>
        <w:t>}</w:t>
      </w:r>
    </w:p>
    <w:p w14:paraId="2F61F0A7" w14:textId="77777777" w:rsidR="00CA578F" w:rsidRPr="00EA5FA7" w:rsidRDefault="00CA578F" w:rsidP="00CA578F">
      <w:pPr>
        <w:pStyle w:val="PL"/>
        <w:rPr>
          <w:noProof w:val="0"/>
        </w:rPr>
      </w:pPr>
    </w:p>
    <w:p w14:paraId="5B5A12D4" w14:textId="77777777" w:rsidR="00CA578F" w:rsidRPr="00EA5FA7" w:rsidRDefault="00CA578F" w:rsidP="00CA578F">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299138E4" w14:textId="77777777" w:rsidR="00CA578F" w:rsidRPr="00EA5FA7" w:rsidRDefault="00CA578F" w:rsidP="00CA578F">
      <w:pPr>
        <w:pStyle w:val="PL"/>
        <w:rPr>
          <w:noProof w:val="0"/>
        </w:rPr>
      </w:pPr>
      <w:r w:rsidRPr="00EA5FA7">
        <w:rPr>
          <w:noProof w:val="0"/>
        </w:rPr>
        <w:tab/>
        <w:t>...</w:t>
      </w:r>
    </w:p>
    <w:p w14:paraId="43404F8E" w14:textId="77777777" w:rsidR="00CA578F" w:rsidRPr="00EA5FA7" w:rsidRDefault="00CA578F" w:rsidP="00CA578F">
      <w:pPr>
        <w:pStyle w:val="PL"/>
        <w:rPr>
          <w:noProof w:val="0"/>
        </w:rPr>
      </w:pPr>
      <w:r w:rsidRPr="00EA5FA7">
        <w:rPr>
          <w:noProof w:val="0"/>
        </w:rPr>
        <w:t>}</w:t>
      </w:r>
    </w:p>
    <w:p w14:paraId="1538D46E" w14:textId="77777777" w:rsidR="00CA578F" w:rsidRPr="00EA5FA7" w:rsidRDefault="00CA578F" w:rsidP="00CA578F">
      <w:pPr>
        <w:pStyle w:val="PL"/>
        <w:rPr>
          <w:noProof w:val="0"/>
        </w:rPr>
      </w:pPr>
    </w:p>
    <w:p w14:paraId="403A2B45" w14:textId="77777777" w:rsidR="00CA578F" w:rsidRPr="00EA5FA7" w:rsidRDefault="00CA578F" w:rsidP="00CA578F">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129ACF75" w14:textId="77777777" w:rsidR="00CA578F" w:rsidRPr="00EA5FA7" w:rsidRDefault="00CA578F" w:rsidP="00CA578F">
      <w:pPr>
        <w:pStyle w:val="PL"/>
        <w:rPr>
          <w:noProof w:val="0"/>
        </w:rPr>
      </w:pPr>
    </w:p>
    <w:p w14:paraId="581589BA" w14:textId="77777777" w:rsidR="00CA578F" w:rsidRPr="00EA5FA7" w:rsidRDefault="00CA578F" w:rsidP="00CA578F">
      <w:pPr>
        <w:pStyle w:val="PL"/>
        <w:rPr>
          <w:noProof w:val="0"/>
        </w:rPr>
      </w:pPr>
      <w:r w:rsidRPr="00EA5FA7">
        <w:rPr>
          <w:noProof w:val="0"/>
        </w:rPr>
        <w:t>Transport-UP-Layer-</w:t>
      </w:r>
      <w:r>
        <w:rPr>
          <w:noProof w:val="0"/>
        </w:rPr>
        <w:t>Address</w:t>
      </w:r>
      <w:r w:rsidRPr="00EA5FA7">
        <w:rPr>
          <w:noProof w:val="0"/>
        </w:rPr>
        <w:t>-Info-To-Remove-Item ::= SEQUENCE {</w:t>
      </w:r>
    </w:p>
    <w:p w14:paraId="4D5196B0" w14:textId="77777777" w:rsidR="00CA578F" w:rsidRPr="00EA5FA7" w:rsidRDefault="00CA578F" w:rsidP="00CA57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E0EA9EA" w14:textId="77777777" w:rsidR="00CA578F" w:rsidRPr="00EA5FA7" w:rsidRDefault="00CA578F" w:rsidP="00CA578F">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39956E4"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CA73D59" w14:textId="77777777" w:rsidR="00CA578F" w:rsidRPr="00EA5FA7" w:rsidRDefault="00CA578F" w:rsidP="00CA578F">
      <w:pPr>
        <w:pStyle w:val="PL"/>
        <w:rPr>
          <w:noProof w:val="0"/>
        </w:rPr>
      </w:pPr>
      <w:r w:rsidRPr="00EA5FA7">
        <w:rPr>
          <w:noProof w:val="0"/>
        </w:rPr>
        <w:t>}</w:t>
      </w:r>
    </w:p>
    <w:p w14:paraId="46E954FA" w14:textId="77777777" w:rsidR="00CA578F" w:rsidRPr="00EA5FA7" w:rsidRDefault="00CA578F" w:rsidP="00CA578F">
      <w:pPr>
        <w:pStyle w:val="PL"/>
        <w:rPr>
          <w:noProof w:val="0"/>
        </w:rPr>
      </w:pPr>
    </w:p>
    <w:p w14:paraId="006DC5E7" w14:textId="77777777" w:rsidR="00CA578F" w:rsidRPr="00EA5FA7" w:rsidRDefault="00CA578F" w:rsidP="00CA578F">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0E4DE28C" w14:textId="77777777" w:rsidR="00CA578F" w:rsidRPr="00EA5FA7" w:rsidRDefault="00CA578F" w:rsidP="00CA578F">
      <w:pPr>
        <w:pStyle w:val="PL"/>
        <w:rPr>
          <w:noProof w:val="0"/>
        </w:rPr>
      </w:pPr>
      <w:r w:rsidRPr="00EA5FA7">
        <w:rPr>
          <w:noProof w:val="0"/>
        </w:rPr>
        <w:tab/>
        <w:t>...</w:t>
      </w:r>
    </w:p>
    <w:p w14:paraId="5CF8CE1B" w14:textId="77777777" w:rsidR="00CA578F" w:rsidRPr="00EA5FA7" w:rsidRDefault="00CA578F" w:rsidP="00CA578F">
      <w:pPr>
        <w:pStyle w:val="PL"/>
        <w:rPr>
          <w:noProof w:val="0"/>
        </w:rPr>
      </w:pPr>
      <w:r w:rsidRPr="00EA5FA7">
        <w:rPr>
          <w:noProof w:val="0"/>
        </w:rPr>
        <w:t>}</w:t>
      </w:r>
    </w:p>
    <w:p w14:paraId="5007BE75" w14:textId="77777777" w:rsidR="00CA578F" w:rsidRPr="00EA5FA7" w:rsidRDefault="00CA578F" w:rsidP="00CA578F">
      <w:pPr>
        <w:pStyle w:val="PL"/>
        <w:rPr>
          <w:noProof w:val="0"/>
        </w:rPr>
      </w:pPr>
    </w:p>
    <w:p w14:paraId="54226C2A" w14:textId="77777777" w:rsidR="00CA578F" w:rsidRPr="00EA5FA7" w:rsidRDefault="00CA578F" w:rsidP="00CA578F">
      <w:pPr>
        <w:pStyle w:val="PL"/>
        <w:rPr>
          <w:noProof w:val="0"/>
        </w:rPr>
      </w:pPr>
      <w:r w:rsidRPr="00EA5FA7">
        <w:rPr>
          <w:noProof w:val="0"/>
        </w:rPr>
        <w:t>TransmissionActionIndicator ::= ENUMERATED {stop, ..., restart }</w:t>
      </w:r>
    </w:p>
    <w:p w14:paraId="479C630B" w14:textId="77777777" w:rsidR="00CA578F" w:rsidRPr="00EA5FA7" w:rsidRDefault="00CA578F" w:rsidP="00CA578F">
      <w:pPr>
        <w:pStyle w:val="PL"/>
        <w:rPr>
          <w:noProof w:val="0"/>
        </w:rPr>
      </w:pPr>
    </w:p>
    <w:p w14:paraId="55908A64" w14:textId="77777777" w:rsidR="00CA578F" w:rsidRPr="00EA5FA7" w:rsidRDefault="00CA578F" w:rsidP="00CA578F">
      <w:pPr>
        <w:pStyle w:val="PL"/>
        <w:rPr>
          <w:noProof w:val="0"/>
        </w:rPr>
      </w:pPr>
      <w:r w:rsidRPr="00EA5FA7">
        <w:rPr>
          <w:noProof w:val="0"/>
        </w:rPr>
        <w:t>TypeOfError ::= ENUMERATED {</w:t>
      </w:r>
    </w:p>
    <w:p w14:paraId="2519FFA9" w14:textId="77777777" w:rsidR="00CA578F" w:rsidRPr="00EA5FA7" w:rsidRDefault="00CA578F" w:rsidP="00CA578F">
      <w:pPr>
        <w:pStyle w:val="PL"/>
        <w:rPr>
          <w:noProof w:val="0"/>
        </w:rPr>
      </w:pPr>
      <w:r w:rsidRPr="00EA5FA7">
        <w:rPr>
          <w:noProof w:val="0"/>
        </w:rPr>
        <w:tab/>
        <w:t>not-understood,</w:t>
      </w:r>
    </w:p>
    <w:p w14:paraId="7171CE5C" w14:textId="77777777" w:rsidR="00CA578F" w:rsidRPr="00EA5FA7" w:rsidRDefault="00CA578F" w:rsidP="00CA578F">
      <w:pPr>
        <w:pStyle w:val="PL"/>
        <w:rPr>
          <w:noProof w:val="0"/>
        </w:rPr>
      </w:pPr>
      <w:r w:rsidRPr="00EA5FA7">
        <w:rPr>
          <w:noProof w:val="0"/>
        </w:rPr>
        <w:tab/>
        <w:t>missing,</w:t>
      </w:r>
    </w:p>
    <w:p w14:paraId="360682B4" w14:textId="77777777" w:rsidR="00CA578F" w:rsidRPr="00EA5FA7" w:rsidRDefault="00CA578F" w:rsidP="00CA578F">
      <w:pPr>
        <w:pStyle w:val="PL"/>
        <w:rPr>
          <w:noProof w:val="0"/>
        </w:rPr>
      </w:pPr>
      <w:r w:rsidRPr="00EA5FA7">
        <w:rPr>
          <w:noProof w:val="0"/>
        </w:rPr>
        <w:tab/>
        <w:t>...</w:t>
      </w:r>
    </w:p>
    <w:p w14:paraId="32D100CB" w14:textId="77777777" w:rsidR="00CA578F" w:rsidRPr="00EA5FA7" w:rsidRDefault="00CA578F" w:rsidP="00CA578F">
      <w:pPr>
        <w:pStyle w:val="PL"/>
        <w:rPr>
          <w:noProof w:val="0"/>
        </w:rPr>
      </w:pPr>
      <w:r w:rsidRPr="00EA5FA7">
        <w:rPr>
          <w:noProof w:val="0"/>
        </w:rPr>
        <w:t>}</w:t>
      </w:r>
    </w:p>
    <w:p w14:paraId="17183794" w14:textId="77777777" w:rsidR="00CA578F" w:rsidRPr="00EA5FA7" w:rsidRDefault="00CA578F" w:rsidP="00CA578F">
      <w:pPr>
        <w:pStyle w:val="PL"/>
        <w:rPr>
          <w:noProof w:val="0"/>
        </w:rPr>
      </w:pPr>
    </w:p>
    <w:p w14:paraId="1718D55A" w14:textId="77777777" w:rsidR="00CA578F" w:rsidRPr="00EA5FA7" w:rsidRDefault="00CA578F" w:rsidP="00CA578F">
      <w:pPr>
        <w:pStyle w:val="PL"/>
        <w:rPr>
          <w:noProof w:val="0"/>
        </w:rPr>
      </w:pPr>
      <w:r w:rsidRPr="00EA5FA7">
        <w:rPr>
          <w:noProof w:val="0"/>
        </w:rPr>
        <w:t>Transport-Layer-</w:t>
      </w:r>
      <w:r>
        <w:rPr>
          <w:noProof w:val="0"/>
        </w:rPr>
        <w:t>Address</w:t>
      </w:r>
      <w:r w:rsidRPr="00EA5FA7">
        <w:rPr>
          <w:noProof w:val="0"/>
        </w:rPr>
        <w:t>-Info ::= SEQUENCE {</w:t>
      </w:r>
    </w:p>
    <w:p w14:paraId="2EBD9418" w14:textId="77777777" w:rsidR="00CA578F" w:rsidRPr="00EA5FA7" w:rsidRDefault="00CA578F" w:rsidP="00CA578F">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E7319D" w14:textId="77777777" w:rsidR="00CA578F" w:rsidRPr="00EA5FA7" w:rsidRDefault="00CA578F" w:rsidP="00CA578F">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672627"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12FA95F" w14:textId="77777777" w:rsidR="00CA578F" w:rsidRPr="00EA5FA7" w:rsidRDefault="00CA578F" w:rsidP="00CA578F">
      <w:pPr>
        <w:pStyle w:val="PL"/>
        <w:rPr>
          <w:noProof w:val="0"/>
        </w:rPr>
      </w:pPr>
      <w:r w:rsidRPr="00EA5FA7">
        <w:rPr>
          <w:noProof w:val="0"/>
        </w:rPr>
        <w:t>}</w:t>
      </w:r>
    </w:p>
    <w:p w14:paraId="6C815715" w14:textId="77777777" w:rsidR="00CA578F" w:rsidRPr="00EA5FA7" w:rsidRDefault="00CA578F" w:rsidP="00CA578F">
      <w:pPr>
        <w:pStyle w:val="PL"/>
        <w:rPr>
          <w:noProof w:val="0"/>
        </w:rPr>
      </w:pPr>
    </w:p>
    <w:p w14:paraId="38F6BBF6" w14:textId="77777777" w:rsidR="00CA578F" w:rsidRPr="00EA5FA7" w:rsidRDefault="00CA578F" w:rsidP="00CA578F">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C95A59B" w14:textId="77777777" w:rsidR="00CA578F" w:rsidRPr="00EA5FA7" w:rsidRDefault="00CA578F" w:rsidP="00CA578F">
      <w:pPr>
        <w:pStyle w:val="PL"/>
        <w:rPr>
          <w:noProof w:val="0"/>
        </w:rPr>
      </w:pPr>
      <w:r w:rsidRPr="00EA5FA7">
        <w:rPr>
          <w:noProof w:val="0"/>
        </w:rPr>
        <w:tab/>
        <w:t>...</w:t>
      </w:r>
    </w:p>
    <w:p w14:paraId="43FF11F6" w14:textId="77777777" w:rsidR="00CA578F" w:rsidRPr="00EA5FA7" w:rsidRDefault="00CA578F" w:rsidP="00CA578F">
      <w:pPr>
        <w:pStyle w:val="PL"/>
        <w:rPr>
          <w:noProof w:val="0"/>
        </w:rPr>
      </w:pPr>
      <w:r w:rsidRPr="00EA5FA7">
        <w:rPr>
          <w:noProof w:val="0"/>
        </w:rPr>
        <w:t>}</w:t>
      </w:r>
    </w:p>
    <w:p w14:paraId="2B60DE83" w14:textId="77777777" w:rsidR="00CA578F" w:rsidRPr="00EA5FA7" w:rsidRDefault="00CA578F" w:rsidP="00CA578F">
      <w:pPr>
        <w:pStyle w:val="PL"/>
        <w:rPr>
          <w:noProof w:val="0"/>
        </w:rPr>
      </w:pPr>
    </w:p>
    <w:p w14:paraId="3E4520C1" w14:textId="77777777" w:rsidR="00CA578F" w:rsidRPr="00EA5FA7" w:rsidRDefault="00CA578F" w:rsidP="00CA578F">
      <w:pPr>
        <w:pStyle w:val="PL"/>
        <w:outlineLvl w:val="3"/>
        <w:rPr>
          <w:noProof w:val="0"/>
          <w:snapToGrid w:val="0"/>
        </w:rPr>
      </w:pPr>
      <w:r w:rsidRPr="00EA5FA7">
        <w:rPr>
          <w:noProof w:val="0"/>
          <w:snapToGrid w:val="0"/>
        </w:rPr>
        <w:t>-- U</w:t>
      </w:r>
    </w:p>
    <w:p w14:paraId="7D066BCB" w14:textId="77777777" w:rsidR="00CA578F" w:rsidRPr="00EA5FA7" w:rsidRDefault="00CA578F" w:rsidP="00CA578F">
      <w:pPr>
        <w:pStyle w:val="PL"/>
      </w:pPr>
      <w:r w:rsidRPr="00EA5FA7">
        <w:t>UAC-Assistance-Info ::= SEQUENCE {</w:t>
      </w:r>
    </w:p>
    <w:p w14:paraId="7A624939" w14:textId="77777777" w:rsidR="00CA578F" w:rsidRPr="00EA5FA7" w:rsidRDefault="00CA578F" w:rsidP="00CA578F">
      <w:pPr>
        <w:pStyle w:val="PL"/>
      </w:pPr>
      <w:r w:rsidRPr="00EA5FA7">
        <w:tab/>
        <w:t>uACPLMN-List</w:t>
      </w:r>
      <w:r w:rsidRPr="00EA5FA7">
        <w:tab/>
      </w:r>
      <w:r w:rsidRPr="00EA5FA7">
        <w:tab/>
        <w:t>UACPLMN-List,</w:t>
      </w:r>
    </w:p>
    <w:p w14:paraId="27A000ED" w14:textId="77777777" w:rsidR="00CA578F" w:rsidRPr="00EA5FA7" w:rsidRDefault="00CA578F" w:rsidP="00CA578F">
      <w:pPr>
        <w:pStyle w:val="PL"/>
      </w:pPr>
      <w:r w:rsidRPr="00EA5FA7">
        <w:tab/>
        <w:t>iE-Extensions</w:t>
      </w:r>
      <w:r w:rsidRPr="00EA5FA7">
        <w:tab/>
      </w:r>
      <w:r w:rsidRPr="00EA5FA7">
        <w:tab/>
        <w:t>ProtocolExtensionContainer { { UAC-Assistance-InfoExtIEs} } OPTIONAL</w:t>
      </w:r>
    </w:p>
    <w:p w14:paraId="40504942" w14:textId="77777777" w:rsidR="00CA578F" w:rsidRPr="00EA5FA7" w:rsidRDefault="00CA578F" w:rsidP="00CA578F">
      <w:pPr>
        <w:pStyle w:val="PL"/>
      </w:pPr>
      <w:r w:rsidRPr="00EA5FA7">
        <w:lastRenderedPageBreak/>
        <w:t>}</w:t>
      </w:r>
    </w:p>
    <w:p w14:paraId="6317358D" w14:textId="77777777" w:rsidR="00CA578F" w:rsidRPr="00EA5FA7" w:rsidRDefault="00CA578F" w:rsidP="00CA578F">
      <w:pPr>
        <w:pStyle w:val="PL"/>
      </w:pPr>
    </w:p>
    <w:p w14:paraId="0C6E547E" w14:textId="77777777" w:rsidR="00CA578F" w:rsidRPr="00EA5FA7" w:rsidRDefault="00CA578F" w:rsidP="00CA578F">
      <w:pPr>
        <w:pStyle w:val="PL"/>
      </w:pPr>
      <w:r w:rsidRPr="00EA5FA7">
        <w:t>UAC-Assistance-InfoExtIEs F1AP-PROTOCOL-EXTENSION ::= {</w:t>
      </w:r>
    </w:p>
    <w:p w14:paraId="7FAC1952" w14:textId="77777777" w:rsidR="00CA578F" w:rsidRPr="00EA5FA7" w:rsidRDefault="00CA578F" w:rsidP="00CA578F">
      <w:pPr>
        <w:pStyle w:val="PL"/>
      </w:pPr>
      <w:r w:rsidRPr="00EA5FA7">
        <w:tab/>
        <w:t>...</w:t>
      </w:r>
    </w:p>
    <w:p w14:paraId="08545DCC" w14:textId="77777777" w:rsidR="00CA578F" w:rsidRPr="00EA5FA7" w:rsidRDefault="00CA578F" w:rsidP="00CA578F">
      <w:pPr>
        <w:pStyle w:val="PL"/>
      </w:pPr>
      <w:r w:rsidRPr="00EA5FA7">
        <w:t>}</w:t>
      </w:r>
    </w:p>
    <w:p w14:paraId="279F0A17" w14:textId="77777777" w:rsidR="00CA578F" w:rsidRPr="00EA5FA7" w:rsidRDefault="00CA578F" w:rsidP="00CA578F">
      <w:pPr>
        <w:pStyle w:val="PL"/>
      </w:pPr>
    </w:p>
    <w:p w14:paraId="1B52E9ED" w14:textId="77777777" w:rsidR="00CA578F" w:rsidRPr="00EA5FA7" w:rsidRDefault="00CA578F" w:rsidP="00CA578F">
      <w:pPr>
        <w:pStyle w:val="PL"/>
      </w:pPr>
      <w:r w:rsidRPr="00EA5FA7">
        <w:t>UACPLMN-List ::= SEQUENCE (SIZE(1..maxnoofUACPLMNs)) OF UACPLMN-Item</w:t>
      </w:r>
    </w:p>
    <w:p w14:paraId="56E4ED35" w14:textId="77777777" w:rsidR="00CA578F" w:rsidRPr="00EA5FA7" w:rsidRDefault="00CA578F" w:rsidP="00CA578F">
      <w:pPr>
        <w:pStyle w:val="PL"/>
      </w:pPr>
    </w:p>
    <w:p w14:paraId="276CE85E" w14:textId="77777777" w:rsidR="00CA578F" w:rsidRPr="00EA5FA7" w:rsidRDefault="00CA578F" w:rsidP="00CA578F">
      <w:pPr>
        <w:pStyle w:val="PL"/>
      </w:pPr>
      <w:r w:rsidRPr="00EA5FA7">
        <w:t>UACPLMN-Item::= SEQUENCE {</w:t>
      </w:r>
    </w:p>
    <w:p w14:paraId="181B1706" w14:textId="77777777" w:rsidR="00CA578F" w:rsidRPr="00EA5FA7" w:rsidRDefault="00CA578F" w:rsidP="00CA578F">
      <w:pPr>
        <w:pStyle w:val="PL"/>
      </w:pPr>
      <w:r w:rsidRPr="00EA5FA7">
        <w:tab/>
        <w:t>pLMNIdentity</w:t>
      </w:r>
      <w:r w:rsidRPr="00EA5FA7">
        <w:tab/>
      </w:r>
      <w:r w:rsidRPr="00EA5FA7">
        <w:tab/>
      </w:r>
      <w:r w:rsidRPr="00EA5FA7">
        <w:tab/>
      </w:r>
      <w:r w:rsidRPr="00EA5FA7">
        <w:tab/>
        <w:t>PLMN-Identity,</w:t>
      </w:r>
    </w:p>
    <w:p w14:paraId="624EEF7C" w14:textId="77777777" w:rsidR="00CA578F" w:rsidRPr="00EA5FA7" w:rsidRDefault="00CA578F" w:rsidP="00CA578F">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09464BA1" w14:textId="77777777" w:rsidR="00CA578F" w:rsidRPr="00EA5FA7" w:rsidRDefault="00CA578F" w:rsidP="00CA578F">
      <w:pPr>
        <w:pStyle w:val="PL"/>
      </w:pPr>
      <w:r w:rsidRPr="00EA5FA7">
        <w:t>}</w:t>
      </w:r>
    </w:p>
    <w:p w14:paraId="68D02252" w14:textId="77777777" w:rsidR="00CA578F" w:rsidRPr="00EA5FA7" w:rsidRDefault="00CA578F" w:rsidP="00CA578F">
      <w:pPr>
        <w:pStyle w:val="PL"/>
      </w:pPr>
    </w:p>
    <w:p w14:paraId="13C1A4E5" w14:textId="77777777" w:rsidR="00CA578F" w:rsidRPr="00EA5FA7" w:rsidRDefault="00CA578F" w:rsidP="00CA578F">
      <w:pPr>
        <w:pStyle w:val="PL"/>
      </w:pPr>
      <w:r w:rsidRPr="00EA5FA7">
        <w:t>UACPLMN-Item-ExtIEs F1AP-PROTOCOL-EXTENSION ::= {</w:t>
      </w:r>
    </w:p>
    <w:p w14:paraId="06DF9766" w14:textId="77777777" w:rsidR="00CA578F" w:rsidRPr="00EA5FA7" w:rsidRDefault="00CA578F" w:rsidP="00CA578F">
      <w:pPr>
        <w:pStyle w:val="PL"/>
      </w:pPr>
      <w:r w:rsidRPr="00EA5FA7">
        <w:tab/>
        <w:t>...</w:t>
      </w:r>
    </w:p>
    <w:p w14:paraId="4ABFCBFE" w14:textId="77777777" w:rsidR="00CA578F" w:rsidRPr="00EA5FA7" w:rsidRDefault="00CA578F" w:rsidP="00CA578F">
      <w:pPr>
        <w:pStyle w:val="PL"/>
      </w:pPr>
      <w:r w:rsidRPr="00EA5FA7">
        <w:t>}</w:t>
      </w:r>
    </w:p>
    <w:p w14:paraId="3B01A1FF" w14:textId="77777777" w:rsidR="00CA578F" w:rsidRPr="00EA5FA7" w:rsidRDefault="00CA578F" w:rsidP="00CA578F">
      <w:pPr>
        <w:pStyle w:val="PL"/>
      </w:pPr>
    </w:p>
    <w:p w14:paraId="48B07B7E" w14:textId="77777777" w:rsidR="00CA578F" w:rsidRPr="00EA5FA7" w:rsidRDefault="00CA578F" w:rsidP="00CA578F">
      <w:pPr>
        <w:pStyle w:val="PL"/>
      </w:pPr>
      <w:r w:rsidRPr="00EA5FA7">
        <w:t>UACType-List ::= SEQUENCE (SIZE(1..maxnoofUACperPLMN)) OF UACType-Item</w:t>
      </w:r>
    </w:p>
    <w:p w14:paraId="357E7208" w14:textId="77777777" w:rsidR="00CA578F" w:rsidRPr="00EA5FA7" w:rsidRDefault="00CA578F" w:rsidP="00CA578F">
      <w:pPr>
        <w:pStyle w:val="PL"/>
      </w:pPr>
    </w:p>
    <w:p w14:paraId="4EE96DE7" w14:textId="77777777" w:rsidR="00CA578F" w:rsidRPr="00EA5FA7" w:rsidRDefault="00CA578F" w:rsidP="00CA578F">
      <w:pPr>
        <w:pStyle w:val="PL"/>
      </w:pPr>
      <w:r w:rsidRPr="00EA5FA7">
        <w:t>UACType-Item::= SEQUENCE {</w:t>
      </w:r>
    </w:p>
    <w:p w14:paraId="6C2A1E51" w14:textId="77777777" w:rsidR="00CA578F" w:rsidRPr="00EA5FA7" w:rsidRDefault="00CA578F" w:rsidP="00CA578F">
      <w:pPr>
        <w:pStyle w:val="PL"/>
      </w:pPr>
      <w:r w:rsidRPr="00EA5FA7">
        <w:tab/>
        <w:t xml:space="preserve">uACReductionIndication </w:t>
      </w:r>
      <w:r w:rsidRPr="00EA5FA7">
        <w:tab/>
      </w:r>
      <w:r w:rsidRPr="00EA5FA7">
        <w:tab/>
        <w:t>UACReductionIndication,</w:t>
      </w:r>
    </w:p>
    <w:p w14:paraId="26D9FCBE" w14:textId="77777777" w:rsidR="00CA578F" w:rsidRPr="00EA5FA7" w:rsidRDefault="00CA578F" w:rsidP="00CA578F">
      <w:pPr>
        <w:pStyle w:val="PL"/>
      </w:pPr>
      <w:r w:rsidRPr="00EA5FA7">
        <w:tab/>
        <w:t>uACCategoryType</w:t>
      </w:r>
      <w:r w:rsidRPr="00EA5FA7">
        <w:tab/>
      </w:r>
      <w:r w:rsidRPr="00EA5FA7">
        <w:tab/>
      </w:r>
      <w:r w:rsidRPr="00EA5FA7">
        <w:tab/>
      </w:r>
      <w:r w:rsidRPr="00EA5FA7">
        <w:tab/>
        <w:t>UACCategoryType,</w:t>
      </w:r>
    </w:p>
    <w:p w14:paraId="13C1CD7B" w14:textId="77777777" w:rsidR="00CA578F" w:rsidRPr="00EA5FA7" w:rsidRDefault="00CA578F" w:rsidP="00CA578F">
      <w:pPr>
        <w:pStyle w:val="PL"/>
      </w:pPr>
      <w:r w:rsidRPr="00EA5FA7">
        <w:tab/>
        <w:t>iE-Extensions</w:t>
      </w:r>
      <w:r w:rsidRPr="00EA5FA7">
        <w:tab/>
      </w:r>
      <w:r w:rsidRPr="00EA5FA7">
        <w:tab/>
        <w:t>ProtocolExtensionContainer { { UACType-Item-ExtIEs } } OPTIONAL</w:t>
      </w:r>
    </w:p>
    <w:p w14:paraId="0CF4B3F7" w14:textId="77777777" w:rsidR="00CA578F" w:rsidRPr="00EA5FA7" w:rsidRDefault="00CA578F" w:rsidP="00CA578F">
      <w:pPr>
        <w:pStyle w:val="PL"/>
      </w:pPr>
      <w:r w:rsidRPr="00EA5FA7">
        <w:t>}</w:t>
      </w:r>
    </w:p>
    <w:p w14:paraId="22A8BAC3" w14:textId="77777777" w:rsidR="00CA578F" w:rsidRPr="00EA5FA7" w:rsidRDefault="00CA578F" w:rsidP="00CA578F">
      <w:pPr>
        <w:pStyle w:val="PL"/>
      </w:pPr>
    </w:p>
    <w:p w14:paraId="3E118EE0" w14:textId="77777777" w:rsidR="00CA578F" w:rsidRPr="00EA5FA7" w:rsidRDefault="00CA578F" w:rsidP="00CA578F">
      <w:pPr>
        <w:pStyle w:val="PL"/>
      </w:pPr>
      <w:r w:rsidRPr="00EA5FA7">
        <w:t>UACType-Item-ExtIEs F1AP-PROTOCOL-EXTENSION ::= {</w:t>
      </w:r>
    </w:p>
    <w:p w14:paraId="42A2FE84" w14:textId="77777777" w:rsidR="00CA578F" w:rsidRPr="00EA5FA7" w:rsidRDefault="00CA578F" w:rsidP="00CA578F">
      <w:pPr>
        <w:pStyle w:val="PL"/>
      </w:pPr>
      <w:r w:rsidRPr="00EA5FA7">
        <w:tab/>
        <w:t>...</w:t>
      </w:r>
    </w:p>
    <w:p w14:paraId="020AF150" w14:textId="77777777" w:rsidR="00CA578F" w:rsidRPr="00EA5FA7" w:rsidRDefault="00CA578F" w:rsidP="00CA578F">
      <w:pPr>
        <w:pStyle w:val="PL"/>
      </w:pPr>
      <w:r w:rsidRPr="00EA5FA7">
        <w:t>}</w:t>
      </w:r>
    </w:p>
    <w:p w14:paraId="78D837FE" w14:textId="77777777" w:rsidR="00CA578F" w:rsidRPr="00EA5FA7" w:rsidRDefault="00CA578F" w:rsidP="00CA578F">
      <w:pPr>
        <w:pStyle w:val="PL"/>
      </w:pPr>
    </w:p>
    <w:p w14:paraId="19E8F261" w14:textId="77777777" w:rsidR="00CA578F" w:rsidRPr="00EA5FA7" w:rsidRDefault="00CA578F" w:rsidP="00CA578F">
      <w:pPr>
        <w:pStyle w:val="PL"/>
      </w:pPr>
      <w:r w:rsidRPr="00EA5FA7">
        <w:t>UACCategoryType ::= CHOICE {</w:t>
      </w:r>
    </w:p>
    <w:p w14:paraId="18A73B66" w14:textId="77777777" w:rsidR="00CA578F" w:rsidRPr="00EA5FA7" w:rsidRDefault="00CA578F" w:rsidP="00CA578F">
      <w:pPr>
        <w:pStyle w:val="PL"/>
      </w:pPr>
      <w:r w:rsidRPr="00EA5FA7">
        <w:tab/>
        <w:t>uACstandardized</w:t>
      </w:r>
      <w:r w:rsidRPr="00EA5FA7">
        <w:tab/>
      </w:r>
      <w:r w:rsidRPr="00EA5FA7">
        <w:tab/>
      </w:r>
      <w:r w:rsidRPr="00EA5FA7">
        <w:tab/>
      </w:r>
      <w:r w:rsidRPr="00EA5FA7">
        <w:tab/>
        <w:t>UACAction,</w:t>
      </w:r>
    </w:p>
    <w:p w14:paraId="629E6875" w14:textId="77777777" w:rsidR="00CA578F" w:rsidRPr="00EA5FA7" w:rsidRDefault="00CA578F" w:rsidP="00CA578F">
      <w:pPr>
        <w:pStyle w:val="PL"/>
      </w:pPr>
      <w:r w:rsidRPr="00EA5FA7">
        <w:tab/>
        <w:t>uACOperatorDefined</w:t>
      </w:r>
      <w:r w:rsidRPr="00EA5FA7">
        <w:tab/>
      </w:r>
      <w:r w:rsidRPr="00EA5FA7">
        <w:tab/>
      </w:r>
      <w:r w:rsidRPr="00EA5FA7">
        <w:tab/>
        <w:t xml:space="preserve">UACOperatorDefined, </w:t>
      </w:r>
    </w:p>
    <w:p w14:paraId="721A3761" w14:textId="77777777" w:rsidR="00CA578F" w:rsidRPr="00EA5FA7" w:rsidRDefault="00CA578F" w:rsidP="00CA578F">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72CB6D23" w14:textId="77777777" w:rsidR="00CA578F" w:rsidRPr="00EA5FA7" w:rsidRDefault="00CA578F" w:rsidP="00CA578F">
      <w:pPr>
        <w:pStyle w:val="PL"/>
      </w:pPr>
      <w:r w:rsidRPr="00EA5FA7">
        <w:t>}</w:t>
      </w:r>
    </w:p>
    <w:p w14:paraId="0126BCF2" w14:textId="77777777" w:rsidR="00CA578F" w:rsidRPr="00EA5FA7" w:rsidRDefault="00CA578F" w:rsidP="00CA578F">
      <w:pPr>
        <w:pStyle w:val="PL"/>
      </w:pPr>
    </w:p>
    <w:p w14:paraId="462B52AD" w14:textId="77777777" w:rsidR="00CA578F" w:rsidRPr="00EA5FA7" w:rsidRDefault="00CA578F" w:rsidP="00CA578F">
      <w:pPr>
        <w:pStyle w:val="PL"/>
      </w:pPr>
      <w:r w:rsidRPr="00EA5FA7">
        <w:t xml:space="preserve">UACCategoryType-ExtIEs </w:t>
      </w:r>
      <w:r w:rsidRPr="00EA5FA7">
        <w:rPr>
          <w:snapToGrid w:val="0"/>
        </w:rPr>
        <w:t xml:space="preserve">F1AP-PROTOCOL-IES </w:t>
      </w:r>
      <w:r w:rsidRPr="00EA5FA7">
        <w:t>::= {</w:t>
      </w:r>
    </w:p>
    <w:p w14:paraId="070F8A9F" w14:textId="77777777" w:rsidR="00CA578F" w:rsidRPr="00EA5FA7" w:rsidRDefault="00CA578F" w:rsidP="00CA578F">
      <w:pPr>
        <w:pStyle w:val="PL"/>
      </w:pPr>
      <w:r w:rsidRPr="00EA5FA7">
        <w:tab/>
        <w:t>...</w:t>
      </w:r>
    </w:p>
    <w:p w14:paraId="7A45B78C" w14:textId="77777777" w:rsidR="00CA578F" w:rsidRPr="00EA5FA7" w:rsidRDefault="00CA578F" w:rsidP="00CA578F">
      <w:pPr>
        <w:pStyle w:val="PL"/>
      </w:pPr>
      <w:r w:rsidRPr="00EA5FA7">
        <w:t>}</w:t>
      </w:r>
    </w:p>
    <w:p w14:paraId="5F9F6221" w14:textId="77777777" w:rsidR="00CA578F" w:rsidRPr="00EA5FA7" w:rsidRDefault="00CA578F" w:rsidP="00CA578F">
      <w:pPr>
        <w:pStyle w:val="PL"/>
      </w:pPr>
    </w:p>
    <w:p w14:paraId="008477F7" w14:textId="77777777" w:rsidR="00CA578F" w:rsidRPr="00EA5FA7" w:rsidRDefault="00CA578F" w:rsidP="00CA578F">
      <w:pPr>
        <w:pStyle w:val="PL"/>
      </w:pPr>
      <w:r w:rsidRPr="00EA5FA7">
        <w:t>UACOperatorDefined</w:t>
      </w:r>
      <w:r w:rsidRPr="00EA5FA7">
        <w:rPr>
          <w:snapToGrid w:val="0"/>
        </w:rPr>
        <w:t xml:space="preserve"> ::=</w:t>
      </w:r>
      <w:r w:rsidRPr="00EA5FA7">
        <w:t xml:space="preserve"> SEQUENCE {</w:t>
      </w:r>
    </w:p>
    <w:p w14:paraId="74FAE863" w14:textId="77777777" w:rsidR="00CA578F" w:rsidRPr="00EA5FA7" w:rsidRDefault="00CA578F" w:rsidP="00CA578F">
      <w:pPr>
        <w:pStyle w:val="PL"/>
      </w:pPr>
      <w:r w:rsidRPr="00EA5FA7">
        <w:tab/>
        <w:t>accessCategory</w:t>
      </w:r>
      <w:r w:rsidRPr="00EA5FA7">
        <w:tab/>
      </w:r>
      <w:r w:rsidRPr="00EA5FA7">
        <w:tab/>
      </w:r>
      <w:r w:rsidRPr="00EA5FA7">
        <w:tab/>
      </w:r>
      <w:r w:rsidRPr="00EA5FA7">
        <w:tab/>
      </w:r>
      <w:r w:rsidRPr="00EA5FA7">
        <w:tab/>
        <w:t>INTEGER (32..63,...),</w:t>
      </w:r>
    </w:p>
    <w:p w14:paraId="58B21DDE" w14:textId="77777777" w:rsidR="00CA578F" w:rsidRPr="00EA5FA7" w:rsidRDefault="00CA578F" w:rsidP="00CA578F">
      <w:pPr>
        <w:pStyle w:val="PL"/>
      </w:pPr>
      <w:r w:rsidRPr="00EA5FA7">
        <w:tab/>
        <w:t>accessIdentity</w:t>
      </w:r>
      <w:r w:rsidRPr="00EA5FA7">
        <w:tab/>
      </w:r>
      <w:r w:rsidRPr="00EA5FA7">
        <w:tab/>
      </w:r>
      <w:r w:rsidRPr="00EA5FA7">
        <w:tab/>
      </w:r>
      <w:r w:rsidRPr="00EA5FA7">
        <w:tab/>
      </w:r>
      <w:r w:rsidRPr="00EA5FA7">
        <w:tab/>
        <w:t>BIT STRING (SIZE(7)),</w:t>
      </w:r>
    </w:p>
    <w:p w14:paraId="4430B56D" w14:textId="77777777" w:rsidR="00CA578F" w:rsidRPr="00EA5FA7" w:rsidRDefault="00CA578F" w:rsidP="00CA578F">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BACE008" w14:textId="77777777" w:rsidR="00CA578F" w:rsidRPr="00EA5FA7" w:rsidRDefault="00CA578F" w:rsidP="00CA578F">
      <w:pPr>
        <w:pStyle w:val="PL"/>
      </w:pPr>
      <w:r w:rsidRPr="00EA5FA7">
        <w:t>}</w:t>
      </w:r>
    </w:p>
    <w:p w14:paraId="521B46AE" w14:textId="77777777" w:rsidR="00CA578F" w:rsidRPr="00EA5FA7" w:rsidRDefault="00CA578F" w:rsidP="00CA578F">
      <w:pPr>
        <w:pStyle w:val="PL"/>
        <w:rPr>
          <w:snapToGrid w:val="0"/>
        </w:rPr>
      </w:pPr>
    </w:p>
    <w:p w14:paraId="7B736EC1" w14:textId="77777777" w:rsidR="00CA578F" w:rsidRPr="00EA5FA7" w:rsidRDefault="00CA578F" w:rsidP="00CA578F">
      <w:pPr>
        <w:pStyle w:val="PL"/>
      </w:pPr>
      <w:r w:rsidRPr="00EA5FA7">
        <w:t>UACOperatorDefined</w:t>
      </w:r>
      <w:r w:rsidRPr="00EA5FA7">
        <w:rPr>
          <w:snapToGrid w:val="0"/>
        </w:rPr>
        <w:t>-</w:t>
      </w:r>
      <w:r w:rsidRPr="00EA5FA7">
        <w:t>ExtIEs F1AP-PROTOCOL-EXTENSION ::= {</w:t>
      </w:r>
    </w:p>
    <w:p w14:paraId="166CD162" w14:textId="77777777" w:rsidR="00CA578F" w:rsidRPr="00EA5FA7" w:rsidRDefault="00CA578F" w:rsidP="00CA578F">
      <w:pPr>
        <w:pStyle w:val="PL"/>
      </w:pPr>
      <w:r w:rsidRPr="00EA5FA7">
        <w:tab/>
        <w:t>...</w:t>
      </w:r>
    </w:p>
    <w:p w14:paraId="67A96C66" w14:textId="77777777" w:rsidR="00CA578F" w:rsidRPr="00EA5FA7" w:rsidRDefault="00CA578F" w:rsidP="00CA578F">
      <w:pPr>
        <w:pStyle w:val="PL"/>
      </w:pPr>
      <w:r w:rsidRPr="00EA5FA7">
        <w:t>}</w:t>
      </w:r>
    </w:p>
    <w:p w14:paraId="69B0700D" w14:textId="77777777" w:rsidR="00CA578F" w:rsidRPr="00EA5FA7" w:rsidRDefault="00CA578F" w:rsidP="00CA578F">
      <w:pPr>
        <w:pStyle w:val="PL"/>
        <w:rPr>
          <w:snapToGrid w:val="0"/>
        </w:rPr>
      </w:pPr>
    </w:p>
    <w:p w14:paraId="30C78B40" w14:textId="77777777" w:rsidR="00CA578F" w:rsidRPr="00EA5FA7" w:rsidRDefault="00CA578F" w:rsidP="00CA578F">
      <w:pPr>
        <w:pStyle w:val="PL"/>
      </w:pPr>
    </w:p>
    <w:p w14:paraId="7235D8A2" w14:textId="77777777" w:rsidR="00CA578F" w:rsidRPr="00EA5FA7" w:rsidRDefault="00CA578F" w:rsidP="00CA578F">
      <w:pPr>
        <w:pStyle w:val="PL"/>
      </w:pPr>
      <w:r w:rsidRPr="00EA5FA7">
        <w:t>UACAction ::= ENUMERATED {</w:t>
      </w:r>
    </w:p>
    <w:p w14:paraId="16C4BC82" w14:textId="77777777" w:rsidR="00CA578F" w:rsidRPr="00EA5FA7" w:rsidRDefault="00CA578F" w:rsidP="00CA578F">
      <w:pPr>
        <w:pStyle w:val="PL"/>
      </w:pPr>
      <w:r w:rsidRPr="00EA5FA7">
        <w:tab/>
        <w:t>reject-non-emergency-mo-dt,</w:t>
      </w:r>
    </w:p>
    <w:p w14:paraId="1480923C" w14:textId="77777777" w:rsidR="00CA578F" w:rsidRPr="00EA5FA7" w:rsidRDefault="00CA578F" w:rsidP="00CA578F">
      <w:pPr>
        <w:pStyle w:val="PL"/>
      </w:pPr>
      <w:r w:rsidRPr="00EA5FA7">
        <w:tab/>
        <w:t>reject-rrc-cr-signalling,</w:t>
      </w:r>
    </w:p>
    <w:p w14:paraId="2376B475" w14:textId="77777777" w:rsidR="00CA578F" w:rsidRPr="00EA5FA7" w:rsidRDefault="00CA578F" w:rsidP="00CA578F">
      <w:pPr>
        <w:pStyle w:val="PL"/>
      </w:pPr>
      <w:r w:rsidRPr="00EA5FA7">
        <w:tab/>
        <w:t>permit-emergency-sessions-and-mobile-terminated-services-only,</w:t>
      </w:r>
    </w:p>
    <w:p w14:paraId="1BF5A9DF" w14:textId="77777777" w:rsidR="00CA578F" w:rsidRPr="00EA5FA7" w:rsidRDefault="00CA578F" w:rsidP="00CA578F">
      <w:pPr>
        <w:pStyle w:val="PL"/>
      </w:pPr>
      <w:r w:rsidRPr="00EA5FA7">
        <w:tab/>
        <w:t>permit-high-priority-sessions-and-mobile-terminated-services-only,</w:t>
      </w:r>
    </w:p>
    <w:p w14:paraId="3A82A0C9" w14:textId="77777777" w:rsidR="00CA578F" w:rsidRPr="00EA5FA7" w:rsidRDefault="00CA578F" w:rsidP="00CA578F">
      <w:pPr>
        <w:pStyle w:val="PL"/>
      </w:pPr>
      <w:r w:rsidRPr="00EA5FA7">
        <w:tab/>
        <w:t>...</w:t>
      </w:r>
    </w:p>
    <w:p w14:paraId="405F1184" w14:textId="77777777" w:rsidR="00CA578F" w:rsidRPr="00EA5FA7" w:rsidRDefault="00CA578F" w:rsidP="00CA578F">
      <w:pPr>
        <w:pStyle w:val="PL"/>
      </w:pPr>
      <w:r w:rsidRPr="00EA5FA7">
        <w:t>}</w:t>
      </w:r>
    </w:p>
    <w:p w14:paraId="1A2FCE45" w14:textId="77777777" w:rsidR="00CA578F" w:rsidRPr="00EA5FA7" w:rsidRDefault="00CA578F" w:rsidP="00CA578F">
      <w:pPr>
        <w:pStyle w:val="PL"/>
      </w:pPr>
    </w:p>
    <w:p w14:paraId="3708F453" w14:textId="77777777" w:rsidR="00CA578F" w:rsidRPr="00EA5FA7" w:rsidRDefault="00CA578F" w:rsidP="00CA578F">
      <w:pPr>
        <w:pStyle w:val="PL"/>
        <w:rPr>
          <w:snapToGrid w:val="0"/>
        </w:rPr>
      </w:pPr>
      <w:r w:rsidRPr="00EA5FA7">
        <w:t>UACReductionIndication ::= INTEGER (0..100)</w:t>
      </w:r>
    </w:p>
    <w:p w14:paraId="6D91E406" w14:textId="77777777" w:rsidR="00CA578F" w:rsidRPr="00EA5FA7" w:rsidRDefault="00CA578F" w:rsidP="00CA578F">
      <w:pPr>
        <w:pStyle w:val="PL"/>
        <w:rPr>
          <w:snapToGrid w:val="0"/>
        </w:rPr>
      </w:pPr>
    </w:p>
    <w:p w14:paraId="10E5AC26" w14:textId="77777777" w:rsidR="00CA578F" w:rsidRPr="00EA5FA7" w:rsidRDefault="00CA578F" w:rsidP="00CA578F">
      <w:pPr>
        <w:pStyle w:val="PL"/>
        <w:rPr>
          <w:noProof w:val="0"/>
          <w:snapToGrid w:val="0"/>
        </w:rPr>
      </w:pPr>
    </w:p>
    <w:p w14:paraId="5609EBEB" w14:textId="77777777" w:rsidR="00CA578F" w:rsidRPr="00EA5FA7" w:rsidRDefault="00CA578F" w:rsidP="00CA578F">
      <w:pPr>
        <w:pStyle w:val="PL"/>
        <w:rPr>
          <w:noProof w:val="0"/>
        </w:rPr>
      </w:pPr>
      <w:r w:rsidRPr="00EA5FA7">
        <w:rPr>
          <w:noProof w:val="0"/>
        </w:rPr>
        <w:t>UE-associatedLogicalF1-ConnectionItem ::= SEQUENCE {</w:t>
      </w:r>
    </w:p>
    <w:p w14:paraId="55AC8676" w14:textId="77777777" w:rsidR="00CA578F" w:rsidRPr="00EA5FA7" w:rsidRDefault="00CA578F" w:rsidP="00CA578F">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56AF52E1" w14:textId="77777777" w:rsidR="00CA578F" w:rsidRPr="00EA5FA7" w:rsidRDefault="00CA578F" w:rsidP="00CA578F">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1F0B5ECD" w14:textId="77777777" w:rsidR="00CA578F" w:rsidRPr="00EA5FA7" w:rsidRDefault="00CA578F" w:rsidP="00CA578F">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1240A8E1" w14:textId="77777777" w:rsidR="00CA578F" w:rsidRPr="00EA5FA7" w:rsidRDefault="00CA578F" w:rsidP="00CA578F">
      <w:pPr>
        <w:pStyle w:val="PL"/>
        <w:rPr>
          <w:noProof w:val="0"/>
        </w:rPr>
      </w:pPr>
      <w:r w:rsidRPr="00EA5FA7">
        <w:rPr>
          <w:noProof w:val="0"/>
        </w:rPr>
        <w:tab/>
        <w:t>...</w:t>
      </w:r>
    </w:p>
    <w:p w14:paraId="559B8160" w14:textId="77777777" w:rsidR="00CA578F" w:rsidRPr="00EA5FA7" w:rsidRDefault="00CA578F" w:rsidP="00CA578F">
      <w:pPr>
        <w:pStyle w:val="PL"/>
        <w:rPr>
          <w:noProof w:val="0"/>
        </w:rPr>
      </w:pPr>
      <w:r w:rsidRPr="00EA5FA7">
        <w:rPr>
          <w:noProof w:val="0"/>
        </w:rPr>
        <w:t>}</w:t>
      </w:r>
    </w:p>
    <w:p w14:paraId="49BF1E36" w14:textId="77777777" w:rsidR="00CA578F" w:rsidRPr="00EA5FA7" w:rsidRDefault="00CA578F" w:rsidP="00CA578F">
      <w:pPr>
        <w:pStyle w:val="PL"/>
        <w:rPr>
          <w:noProof w:val="0"/>
        </w:rPr>
      </w:pPr>
    </w:p>
    <w:p w14:paraId="43F6CB65" w14:textId="77777777" w:rsidR="00CA578F" w:rsidRPr="00EA5FA7" w:rsidRDefault="00CA578F" w:rsidP="00CA578F">
      <w:pPr>
        <w:pStyle w:val="PL"/>
        <w:rPr>
          <w:noProof w:val="0"/>
        </w:rPr>
      </w:pPr>
      <w:r w:rsidRPr="00EA5FA7">
        <w:rPr>
          <w:noProof w:val="0"/>
        </w:rPr>
        <w:t>UEAssistanceInformation ::= OCTET STRING</w:t>
      </w:r>
    </w:p>
    <w:p w14:paraId="6DE5A9FF" w14:textId="77777777" w:rsidR="00CA578F" w:rsidRPr="00EA5FA7" w:rsidRDefault="00CA578F" w:rsidP="00CA578F">
      <w:pPr>
        <w:pStyle w:val="PL"/>
        <w:rPr>
          <w:noProof w:val="0"/>
        </w:rPr>
      </w:pPr>
    </w:p>
    <w:p w14:paraId="1EB78058" w14:textId="77777777" w:rsidR="00CA578F" w:rsidRPr="00EA5FA7" w:rsidRDefault="00CA578F" w:rsidP="00CA578F">
      <w:pPr>
        <w:pStyle w:val="PL"/>
        <w:rPr>
          <w:noProof w:val="0"/>
        </w:rPr>
      </w:pPr>
      <w:r w:rsidRPr="00EA5FA7">
        <w:rPr>
          <w:noProof w:val="0"/>
        </w:rPr>
        <w:t>UE-associatedLogicalF1-ConnectionItemExtIEs F1AP-PROTOCOL-EXTENSION ::= {</w:t>
      </w:r>
    </w:p>
    <w:p w14:paraId="00C3683E" w14:textId="77777777" w:rsidR="00CA578F" w:rsidRPr="00EA5FA7" w:rsidRDefault="00CA578F" w:rsidP="00CA578F">
      <w:pPr>
        <w:pStyle w:val="PL"/>
        <w:rPr>
          <w:noProof w:val="0"/>
        </w:rPr>
      </w:pPr>
      <w:r w:rsidRPr="00EA5FA7">
        <w:rPr>
          <w:noProof w:val="0"/>
        </w:rPr>
        <w:tab/>
        <w:t>...</w:t>
      </w:r>
    </w:p>
    <w:p w14:paraId="6382D5CF" w14:textId="77777777" w:rsidR="00CA578F" w:rsidRPr="00EA5FA7" w:rsidRDefault="00CA578F" w:rsidP="00CA578F">
      <w:pPr>
        <w:pStyle w:val="PL"/>
        <w:rPr>
          <w:noProof w:val="0"/>
        </w:rPr>
      </w:pPr>
      <w:r w:rsidRPr="00EA5FA7">
        <w:rPr>
          <w:noProof w:val="0"/>
        </w:rPr>
        <w:t>}</w:t>
      </w:r>
    </w:p>
    <w:p w14:paraId="2D514463" w14:textId="77777777" w:rsidR="00CA578F" w:rsidRPr="00EA5FA7" w:rsidRDefault="00CA578F" w:rsidP="00CA578F">
      <w:pPr>
        <w:pStyle w:val="PL"/>
        <w:rPr>
          <w:noProof w:val="0"/>
        </w:rPr>
      </w:pPr>
    </w:p>
    <w:p w14:paraId="21B95545" w14:textId="77777777" w:rsidR="00CA578F" w:rsidRPr="00EA5FA7" w:rsidRDefault="00CA578F" w:rsidP="00CA578F">
      <w:pPr>
        <w:pStyle w:val="PL"/>
        <w:rPr>
          <w:noProof w:val="0"/>
        </w:rPr>
      </w:pPr>
      <w:r w:rsidRPr="00EA5FA7">
        <w:rPr>
          <w:rFonts w:eastAsia="SimSun"/>
        </w:rPr>
        <w:t>UE-CapabilityRAT-ContainerList</w:t>
      </w:r>
      <w:r w:rsidRPr="00EA5FA7">
        <w:rPr>
          <w:noProof w:val="0"/>
        </w:rPr>
        <w:t>::= OCTET STRING</w:t>
      </w:r>
    </w:p>
    <w:p w14:paraId="5E090098" w14:textId="77777777" w:rsidR="00CA578F" w:rsidRPr="00EA5FA7" w:rsidRDefault="00CA578F" w:rsidP="00CA578F">
      <w:pPr>
        <w:pStyle w:val="PL"/>
        <w:rPr>
          <w:rFonts w:eastAsia="SimSun"/>
        </w:rPr>
      </w:pPr>
    </w:p>
    <w:p w14:paraId="1A68C0D4" w14:textId="77777777" w:rsidR="00CA578F" w:rsidRPr="00EA5FA7" w:rsidRDefault="00CA578F" w:rsidP="00CA578F">
      <w:pPr>
        <w:pStyle w:val="PL"/>
        <w:rPr>
          <w:rFonts w:eastAsia="SimSun"/>
        </w:rPr>
      </w:pPr>
      <w:r w:rsidRPr="00EA5FA7">
        <w:lastRenderedPageBreak/>
        <w:t>UEContextNotRetrievable ::= ENUMERATED {true, ...}</w:t>
      </w:r>
    </w:p>
    <w:p w14:paraId="3FBA574A" w14:textId="77777777" w:rsidR="00CA578F" w:rsidRPr="00EA5FA7" w:rsidRDefault="00CA578F" w:rsidP="00CA578F">
      <w:pPr>
        <w:pStyle w:val="PL"/>
        <w:rPr>
          <w:rFonts w:eastAsia="SimSun"/>
        </w:rPr>
      </w:pPr>
    </w:p>
    <w:p w14:paraId="6AB3764A" w14:textId="77777777" w:rsidR="00CA578F" w:rsidRPr="00EA5FA7" w:rsidRDefault="00CA578F" w:rsidP="00CA578F">
      <w:pPr>
        <w:pStyle w:val="PL"/>
        <w:rPr>
          <w:rFonts w:eastAsia="SimSun"/>
        </w:rPr>
      </w:pPr>
      <w:r w:rsidRPr="00EA5FA7">
        <w:rPr>
          <w:rFonts w:eastAsia="SimSun"/>
        </w:rPr>
        <w:t>UEIdentityIndexValue ::= CHOICE {</w:t>
      </w:r>
    </w:p>
    <w:p w14:paraId="01CDEEDF" w14:textId="77777777" w:rsidR="00CA578F" w:rsidRPr="00EA5FA7" w:rsidRDefault="00CA578F" w:rsidP="00CA578F">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54518966" w14:textId="77777777" w:rsidR="00CA578F" w:rsidRPr="00EA5FA7" w:rsidRDefault="00CA578F" w:rsidP="00CA578F">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5710E439" w14:textId="77777777" w:rsidR="00CA578F" w:rsidRPr="00EA5FA7" w:rsidRDefault="00CA578F" w:rsidP="00CA578F">
      <w:pPr>
        <w:pStyle w:val="PL"/>
        <w:rPr>
          <w:rFonts w:eastAsia="SimSun"/>
        </w:rPr>
      </w:pPr>
      <w:r w:rsidRPr="00EA5FA7">
        <w:rPr>
          <w:rFonts w:eastAsia="SimSun"/>
        </w:rPr>
        <w:t>}</w:t>
      </w:r>
    </w:p>
    <w:p w14:paraId="3E104B34" w14:textId="77777777" w:rsidR="00CA578F" w:rsidRPr="00EA5FA7" w:rsidRDefault="00CA578F" w:rsidP="00CA578F">
      <w:pPr>
        <w:pStyle w:val="PL"/>
        <w:rPr>
          <w:rFonts w:eastAsia="SimSun"/>
        </w:rPr>
      </w:pPr>
    </w:p>
    <w:p w14:paraId="1221E455" w14:textId="77777777" w:rsidR="00CA578F" w:rsidRPr="00EA5FA7" w:rsidRDefault="00CA578F" w:rsidP="00CA578F">
      <w:pPr>
        <w:pStyle w:val="PL"/>
        <w:rPr>
          <w:rFonts w:eastAsia="SimSun"/>
        </w:rPr>
      </w:pPr>
      <w:r w:rsidRPr="00EA5FA7">
        <w:rPr>
          <w:rFonts w:eastAsia="SimSun"/>
        </w:rPr>
        <w:t>UEIdentityIndexValueChoice-ExtIEs F1AP-PROTOCOL-IES ::= {</w:t>
      </w:r>
    </w:p>
    <w:p w14:paraId="39414D92" w14:textId="77777777" w:rsidR="00CA578F" w:rsidRPr="00EA5FA7" w:rsidRDefault="00CA578F" w:rsidP="00CA578F">
      <w:pPr>
        <w:pStyle w:val="PL"/>
        <w:rPr>
          <w:rFonts w:eastAsia="SimSun"/>
        </w:rPr>
      </w:pPr>
      <w:r w:rsidRPr="00EA5FA7">
        <w:rPr>
          <w:rFonts w:eastAsia="SimSun"/>
        </w:rPr>
        <w:tab/>
        <w:t>...</w:t>
      </w:r>
    </w:p>
    <w:p w14:paraId="1949B8D3" w14:textId="77777777" w:rsidR="00CA578F" w:rsidRPr="00EA5FA7" w:rsidRDefault="00CA578F" w:rsidP="00CA578F">
      <w:pPr>
        <w:pStyle w:val="PL"/>
        <w:rPr>
          <w:rFonts w:eastAsia="SimSun"/>
        </w:rPr>
      </w:pPr>
      <w:r w:rsidRPr="00EA5FA7">
        <w:rPr>
          <w:rFonts w:eastAsia="SimSun"/>
        </w:rPr>
        <w:t>}</w:t>
      </w:r>
    </w:p>
    <w:p w14:paraId="3C4447E0" w14:textId="77777777" w:rsidR="00CA578F" w:rsidRPr="00EA5FA7" w:rsidRDefault="00CA578F" w:rsidP="00CA578F">
      <w:pPr>
        <w:pStyle w:val="PL"/>
        <w:rPr>
          <w:rFonts w:eastAsia="SimSun"/>
        </w:rPr>
      </w:pPr>
    </w:p>
    <w:p w14:paraId="22863252" w14:textId="77777777" w:rsidR="00CA578F" w:rsidRPr="00EA5FA7" w:rsidRDefault="00CA578F" w:rsidP="00CA578F">
      <w:pPr>
        <w:pStyle w:val="PL"/>
        <w:rPr>
          <w:rFonts w:eastAsia="SimSun"/>
        </w:rPr>
      </w:pPr>
      <w:r w:rsidRPr="00EA5FA7">
        <w:rPr>
          <w:rFonts w:eastAsia="SimSun"/>
        </w:rPr>
        <w:t>ULConfiguration ::= SEQUENCE</w:t>
      </w:r>
      <w:r w:rsidRPr="00EA5FA7">
        <w:rPr>
          <w:rFonts w:eastAsia="SimSun"/>
        </w:rPr>
        <w:tab/>
        <w:t>{</w:t>
      </w:r>
    </w:p>
    <w:p w14:paraId="11453461" w14:textId="77777777" w:rsidR="00CA578F" w:rsidRPr="00EA5FA7" w:rsidRDefault="00CA578F" w:rsidP="00CA578F">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26F736BF"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74FBF821" w14:textId="77777777" w:rsidR="00CA578F" w:rsidRPr="00EA5FA7" w:rsidRDefault="00CA578F" w:rsidP="00CA578F">
      <w:pPr>
        <w:pStyle w:val="PL"/>
        <w:rPr>
          <w:rFonts w:eastAsia="SimSun"/>
        </w:rPr>
      </w:pPr>
      <w:r w:rsidRPr="00EA5FA7">
        <w:rPr>
          <w:rFonts w:eastAsia="SimSun"/>
        </w:rPr>
        <w:tab/>
        <w:t>...</w:t>
      </w:r>
    </w:p>
    <w:p w14:paraId="016AF36B" w14:textId="77777777" w:rsidR="00CA578F" w:rsidRPr="00EA5FA7" w:rsidRDefault="00CA578F" w:rsidP="00CA578F">
      <w:pPr>
        <w:pStyle w:val="PL"/>
        <w:rPr>
          <w:rFonts w:eastAsia="SimSun"/>
        </w:rPr>
      </w:pPr>
      <w:r w:rsidRPr="00EA5FA7">
        <w:rPr>
          <w:rFonts w:eastAsia="SimSun"/>
        </w:rPr>
        <w:t>}</w:t>
      </w:r>
    </w:p>
    <w:p w14:paraId="7F08F2DC" w14:textId="77777777" w:rsidR="00CA578F" w:rsidRPr="00EA5FA7" w:rsidRDefault="00CA578F" w:rsidP="00CA578F">
      <w:pPr>
        <w:pStyle w:val="PL"/>
        <w:rPr>
          <w:rFonts w:eastAsia="SimSun"/>
        </w:rPr>
      </w:pPr>
      <w:r w:rsidRPr="00EA5FA7">
        <w:rPr>
          <w:rFonts w:eastAsia="SimSun"/>
        </w:rPr>
        <w:t xml:space="preserve">ULConfigurationExtIEs </w:t>
      </w:r>
      <w:r w:rsidRPr="00EA5FA7">
        <w:rPr>
          <w:rFonts w:eastAsia="SimSun"/>
        </w:rPr>
        <w:tab/>
        <w:t>F1AP-PROTOCOL-EXTENSION ::= {</w:t>
      </w:r>
    </w:p>
    <w:p w14:paraId="1559DB76" w14:textId="77777777" w:rsidR="00CA578F" w:rsidRPr="00EA5FA7" w:rsidRDefault="00CA578F" w:rsidP="00CA578F">
      <w:pPr>
        <w:pStyle w:val="PL"/>
        <w:rPr>
          <w:rFonts w:eastAsia="SimSun"/>
        </w:rPr>
      </w:pPr>
      <w:r w:rsidRPr="00EA5FA7">
        <w:rPr>
          <w:rFonts w:eastAsia="SimSun"/>
        </w:rPr>
        <w:tab/>
        <w:t>...</w:t>
      </w:r>
    </w:p>
    <w:p w14:paraId="3344EE59" w14:textId="77777777" w:rsidR="00CA578F" w:rsidRPr="00EA5FA7" w:rsidRDefault="00CA578F" w:rsidP="00CA578F">
      <w:pPr>
        <w:pStyle w:val="PL"/>
        <w:rPr>
          <w:rFonts w:eastAsia="SimSun"/>
        </w:rPr>
      </w:pPr>
      <w:r w:rsidRPr="00EA5FA7">
        <w:rPr>
          <w:rFonts w:eastAsia="SimSun"/>
        </w:rPr>
        <w:t>}</w:t>
      </w:r>
    </w:p>
    <w:p w14:paraId="767893D0" w14:textId="77777777" w:rsidR="00CA578F" w:rsidRPr="00EA5FA7" w:rsidRDefault="00CA578F" w:rsidP="00CA578F">
      <w:pPr>
        <w:pStyle w:val="PL"/>
        <w:rPr>
          <w:rFonts w:eastAsia="SimSun"/>
        </w:rPr>
      </w:pPr>
    </w:p>
    <w:p w14:paraId="0ACB7758" w14:textId="77777777" w:rsidR="00CA578F" w:rsidRPr="00EA5FA7" w:rsidRDefault="00CA578F" w:rsidP="00CA578F">
      <w:pPr>
        <w:pStyle w:val="PL"/>
        <w:rPr>
          <w:rFonts w:eastAsia="SimSun"/>
        </w:rPr>
      </w:pPr>
      <w:r w:rsidRPr="00EA5FA7">
        <w:rPr>
          <w:rFonts w:eastAsia="SimSun"/>
        </w:rPr>
        <w:t>ULUEConfiguration ::= ENUMERATED {no-data, shared, only, ...}</w:t>
      </w:r>
    </w:p>
    <w:p w14:paraId="3AAE2A49" w14:textId="77777777" w:rsidR="00CA578F" w:rsidRPr="00EA5FA7" w:rsidRDefault="00CA578F" w:rsidP="00CA578F">
      <w:pPr>
        <w:pStyle w:val="PL"/>
        <w:rPr>
          <w:rFonts w:eastAsia="SimSun"/>
        </w:rPr>
      </w:pPr>
    </w:p>
    <w:p w14:paraId="4698F8A7" w14:textId="77777777" w:rsidR="00CA578F" w:rsidRPr="00EA5FA7" w:rsidRDefault="00CA578F" w:rsidP="00CA578F">
      <w:pPr>
        <w:pStyle w:val="PL"/>
        <w:rPr>
          <w:rFonts w:eastAsia="SimSun"/>
        </w:rPr>
      </w:pPr>
    </w:p>
    <w:p w14:paraId="7587F91A" w14:textId="77777777" w:rsidR="00CA578F" w:rsidRPr="00EA5FA7" w:rsidRDefault="00CA578F" w:rsidP="00CA578F">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C6C63DC" w14:textId="77777777" w:rsidR="00CA578F" w:rsidRPr="00EA5FA7" w:rsidRDefault="00CA578F" w:rsidP="00CA578F">
      <w:pPr>
        <w:pStyle w:val="PL"/>
        <w:rPr>
          <w:rFonts w:eastAsia="SimSun"/>
        </w:rPr>
      </w:pPr>
    </w:p>
    <w:p w14:paraId="653FF438" w14:textId="77777777" w:rsidR="00CA578F" w:rsidRPr="00EA5FA7" w:rsidRDefault="00CA578F" w:rsidP="00CA578F">
      <w:pPr>
        <w:pStyle w:val="PL"/>
        <w:rPr>
          <w:rFonts w:eastAsia="SimSun"/>
        </w:rPr>
      </w:pPr>
      <w:r w:rsidRPr="00EA5FA7">
        <w:t>ULUPTNLInformation</w:t>
      </w:r>
      <w:r w:rsidRPr="00EA5FA7">
        <w:rPr>
          <w:rFonts w:eastAsia="SimSun"/>
        </w:rPr>
        <w:t>-ToBeSetup-Item ::=SEQUENCE {</w:t>
      </w:r>
    </w:p>
    <w:p w14:paraId="6188E793" w14:textId="77777777" w:rsidR="00CA578F" w:rsidRPr="00EA5FA7" w:rsidRDefault="00CA578F" w:rsidP="00CA578F">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5C28ED6F" w14:textId="77777777" w:rsidR="00CA578F" w:rsidRPr="00EA5FA7" w:rsidRDefault="00CA578F" w:rsidP="00CA578F">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29299EE8" w14:textId="77777777" w:rsidR="00CA578F" w:rsidRPr="00EA5FA7" w:rsidRDefault="00CA578F" w:rsidP="00CA578F">
      <w:pPr>
        <w:pStyle w:val="PL"/>
        <w:rPr>
          <w:rFonts w:eastAsia="SimSun"/>
        </w:rPr>
      </w:pPr>
      <w:r w:rsidRPr="00EA5FA7">
        <w:rPr>
          <w:rFonts w:eastAsia="SimSun"/>
        </w:rPr>
        <w:tab/>
        <w:t>...</w:t>
      </w:r>
    </w:p>
    <w:p w14:paraId="3CC1ED1E" w14:textId="77777777" w:rsidR="00CA578F" w:rsidRPr="00EA5FA7" w:rsidRDefault="00CA578F" w:rsidP="00CA578F">
      <w:pPr>
        <w:pStyle w:val="PL"/>
        <w:rPr>
          <w:rFonts w:eastAsia="SimSun"/>
        </w:rPr>
      </w:pPr>
      <w:r w:rsidRPr="00EA5FA7">
        <w:rPr>
          <w:rFonts w:eastAsia="SimSun"/>
        </w:rPr>
        <w:t>}</w:t>
      </w:r>
    </w:p>
    <w:p w14:paraId="76B272A2" w14:textId="77777777" w:rsidR="00CA578F" w:rsidRPr="00EA5FA7" w:rsidRDefault="00CA578F" w:rsidP="00CA578F">
      <w:pPr>
        <w:pStyle w:val="PL"/>
        <w:rPr>
          <w:rFonts w:eastAsia="SimSun"/>
        </w:rPr>
      </w:pPr>
    </w:p>
    <w:p w14:paraId="36E4AFC8" w14:textId="77777777" w:rsidR="00CA578F" w:rsidRPr="00EA5FA7" w:rsidRDefault="00CA578F" w:rsidP="00CA578F">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7E385A1A" w14:textId="77777777" w:rsidR="00CA578F" w:rsidRPr="00EA5FA7" w:rsidRDefault="00CA578F" w:rsidP="00CA578F">
      <w:pPr>
        <w:pStyle w:val="PL"/>
        <w:rPr>
          <w:rFonts w:eastAsia="SimSun"/>
        </w:rPr>
      </w:pPr>
      <w:r w:rsidRPr="00EA5FA7">
        <w:rPr>
          <w:rFonts w:eastAsia="SimSun"/>
        </w:rPr>
        <w:tab/>
        <w:t>...</w:t>
      </w:r>
    </w:p>
    <w:p w14:paraId="52E59E77" w14:textId="77777777" w:rsidR="00CA578F" w:rsidRPr="00EA5FA7" w:rsidRDefault="00CA578F" w:rsidP="00CA578F">
      <w:pPr>
        <w:pStyle w:val="PL"/>
        <w:rPr>
          <w:rFonts w:eastAsia="SimSun"/>
        </w:rPr>
      </w:pPr>
      <w:r w:rsidRPr="00EA5FA7">
        <w:rPr>
          <w:rFonts w:eastAsia="SimSun"/>
        </w:rPr>
        <w:t>}</w:t>
      </w:r>
    </w:p>
    <w:p w14:paraId="4DFD215B" w14:textId="77777777" w:rsidR="00CA578F" w:rsidRPr="00EA5FA7" w:rsidRDefault="00CA578F" w:rsidP="00CA578F">
      <w:pPr>
        <w:pStyle w:val="PL"/>
        <w:rPr>
          <w:noProof w:val="0"/>
        </w:rPr>
      </w:pPr>
    </w:p>
    <w:p w14:paraId="02F59001" w14:textId="77777777" w:rsidR="00CA578F" w:rsidRPr="00EA5FA7" w:rsidRDefault="00CA578F" w:rsidP="00CA578F">
      <w:pPr>
        <w:pStyle w:val="PL"/>
        <w:rPr>
          <w:noProof w:val="0"/>
        </w:rPr>
      </w:pPr>
      <w:r w:rsidRPr="00EA5FA7">
        <w:rPr>
          <w:noProof w:val="0"/>
        </w:rPr>
        <w:t>UplinkTxDirectCurrentListInformation ::= OCTET STRING</w:t>
      </w:r>
    </w:p>
    <w:p w14:paraId="21A23814" w14:textId="77777777" w:rsidR="00CA578F" w:rsidRPr="00EA5FA7" w:rsidRDefault="00CA578F" w:rsidP="00CA578F">
      <w:pPr>
        <w:pStyle w:val="PL"/>
        <w:rPr>
          <w:noProof w:val="0"/>
        </w:rPr>
      </w:pPr>
    </w:p>
    <w:p w14:paraId="674E1635" w14:textId="77777777" w:rsidR="00CA578F" w:rsidRPr="00EA5FA7" w:rsidRDefault="00CA578F" w:rsidP="00CA578F">
      <w:pPr>
        <w:pStyle w:val="PL"/>
        <w:rPr>
          <w:noProof w:val="0"/>
        </w:rPr>
      </w:pPr>
      <w:r w:rsidRPr="00EA5FA7">
        <w:rPr>
          <w:noProof w:val="0"/>
        </w:rPr>
        <w:t>UPTransportLayerInformation</w:t>
      </w:r>
      <w:r w:rsidRPr="00EA5FA7">
        <w:rPr>
          <w:noProof w:val="0"/>
        </w:rPr>
        <w:tab/>
      </w:r>
      <w:r w:rsidRPr="00EA5FA7">
        <w:rPr>
          <w:noProof w:val="0"/>
        </w:rPr>
        <w:tab/>
        <w:t>::= CHOICE {</w:t>
      </w:r>
    </w:p>
    <w:p w14:paraId="39B6CFEA" w14:textId="77777777" w:rsidR="00CA578F" w:rsidRPr="00EA5FA7" w:rsidRDefault="00CA578F" w:rsidP="00CA578F">
      <w:pPr>
        <w:pStyle w:val="PL"/>
        <w:rPr>
          <w:noProof w:val="0"/>
        </w:rPr>
      </w:pPr>
      <w:r w:rsidRPr="00EA5FA7">
        <w:rPr>
          <w:noProof w:val="0"/>
        </w:rPr>
        <w:tab/>
        <w:t>gTPTunnel</w:t>
      </w:r>
      <w:r w:rsidRPr="00EA5FA7">
        <w:rPr>
          <w:noProof w:val="0"/>
        </w:rPr>
        <w:tab/>
      </w:r>
      <w:r w:rsidRPr="00EA5FA7">
        <w:rPr>
          <w:noProof w:val="0"/>
        </w:rPr>
        <w:tab/>
        <w:t>GTPTunnel,</w:t>
      </w:r>
    </w:p>
    <w:p w14:paraId="3553039F" w14:textId="77777777" w:rsidR="00CA578F" w:rsidRPr="00EA5FA7" w:rsidRDefault="00CA578F" w:rsidP="00CA57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4CBECCC4" w14:textId="77777777" w:rsidR="00CA578F" w:rsidRPr="00EA5FA7" w:rsidRDefault="00CA578F" w:rsidP="00CA578F">
      <w:pPr>
        <w:pStyle w:val="PL"/>
        <w:rPr>
          <w:noProof w:val="0"/>
        </w:rPr>
      </w:pPr>
      <w:r w:rsidRPr="00EA5FA7">
        <w:rPr>
          <w:noProof w:val="0"/>
        </w:rPr>
        <w:t>}</w:t>
      </w:r>
    </w:p>
    <w:p w14:paraId="4EC26B85" w14:textId="77777777" w:rsidR="00CA578F" w:rsidRPr="00EA5FA7" w:rsidRDefault="00CA578F" w:rsidP="00CA578F">
      <w:pPr>
        <w:pStyle w:val="PL"/>
        <w:rPr>
          <w:noProof w:val="0"/>
        </w:rPr>
      </w:pPr>
    </w:p>
    <w:p w14:paraId="13A3B1E0" w14:textId="77777777" w:rsidR="00CA578F" w:rsidRPr="00EA5FA7" w:rsidRDefault="00CA578F" w:rsidP="00CA578F">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09EB88B7" w14:textId="77777777" w:rsidR="00CA578F" w:rsidRPr="00EA5FA7" w:rsidRDefault="00CA578F" w:rsidP="00CA578F">
      <w:pPr>
        <w:pStyle w:val="PL"/>
        <w:rPr>
          <w:noProof w:val="0"/>
        </w:rPr>
      </w:pPr>
      <w:r w:rsidRPr="00EA5FA7">
        <w:rPr>
          <w:noProof w:val="0"/>
        </w:rPr>
        <w:tab/>
        <w:t>...</w:t>
      </w:r>
    </w:p>
    <w:p w14:paraId="2BE879A5" w14:textId="77777777" w:rsidR="00CA578F" w:rsidRPr="00EA5FA7" w:rsidRDefault="00CA578F" w:rsidP="00CA578F">
      <w:pPr>
        <w:pStyle w:val="PL"/>
        <w:rPr>
          <w:noProof w:val="0"/>
        </w:rPr>
      </w:pPr>
      <w:r w:rsidRPr="00EA5FA7">
        <w:rPr>
          <w:noProof w:val="0"/>
        </w:rPr>
        <w:t>}</w:t>
      </w:r>
    </w:p>
    <w:p w14:paraId="108F8C61" w14:textId="77777777" w:rsidR="00CA578F" w:rsidRPr="00EA5FA7" w:rsidRDefault="00CA578F" w:rsidP="00CA578F">
      <w:pPr>
        <w:pStyle w:val="PL"/>
        <w:outlineLvl w:val="3"/>
        <w:rPr>
          <w:noProof w:val="0"/>
          <w:snapToGrid w:val="0"/>
        </w:rPr>
      </w:pPr>
      <w:r w:rsidRPr="00EA5FA7">
        <w:rPr>
          <w:noProof w:val="0"/>
          <w:snapToGrid w:val="0"/>
        </w:rPr>
        <w:t>-- V</w:t>
      </w:r>
    </w:p>
    <w:p w14:paraId="6E092C1E" w14:textId="77777777" w:rsidR="00CA578F" w:rsidRPr="00EA5FA7" w:rsidRDefault="00CA578F" w:rsidP="00CA578F">
      <w:pPr>
        <w:pStyle w:val="PL"/>
        <w:rPr>
          <w:noProof w:val="0"/>
        </w:rPr>
      </w:pPr>
    </w:p>
    <w:p w14:paraId="70EE74A7" w14:textId="77777777" w:rsidR="00CA578F" w:rsidRPr="00EA5FA7" w:rsidRDefault="00CA578F" w:rsidP="00CA578F">
      <w:pPr>
        <w:pStyle w:val="PL"/>
        <w:rPr>
          <w:noProof w:val="0"/>
        </w:rPr>
      </w:pPr>
      <w:r w:rsidRPr="00EA5FA7">
        <w:rPr>
          <w:noProof w:val="0"/>
        </w:rPr>
        <w:t>VictimgNBSetID ::= SEQUENCE {</w:t>
      </w:r>
    </w:p>
    <w:p w14:paraId="06FE3151" w14:textId="77777777" w:rsidR="00CA578F" w:rsidRPr="00EA5FA7" w:rsidRDefault="00CA578F" w:rsidP="00CA578F">
      <w:pPr>
        <w:pStyle w:val="PL"/>
        <w:rPr>
          <w:noProof w:val="0"/>
        </w:rPr>
      </w:pPr>
      <w:r w:rsidRPr="00EA5FA7">
        <w:rPr>
          <w:noProof w:val="0"/>
        </w:rPr>
        <w:tab/>
        <w:t>victimgNBSetID</w:t>
      </w:r>
      <w:r w:rsidRPr="00EA5FA7">
        <w:rPr>
          <w:noProof w:val="0"/>
        </w:rPr>
        <w:tab/>
      </w:r>
      <w:r w:rsidRPr="00EA5FA7">
        <w:rPr>
          <w:noProof w:val="0"/>
        </w:rPr>
        <w:tab/>
        <w:t>GNBSetID,</w:t>
      </w:r>
    </w:p>
    <w:p w14:paraId="60B6B3A3" w14:textId="77777777" w:rsidR="00CA578F" w:rsidRPr="00EA5FA7" w:rsidRDefault="00CA578F" w:rsidP="00CA578F">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5C164B6E" w14:textId="77777777" w:rsidR="00CA578F" w:rsidRPr="00EA5FA7" w:rsidRDefault="00CA578F" w:rsidP="00CA578F">
      <w:pPr>
        <w:pStyle w:val="PL"/>
        <w:rPr>
          <w:noProof w:val="0"/>
        </w:rPr>
      </w:pPr>
      <w:r w:rsidRPr="00EA5FA7">
        <w:rPr>
          <w:noProof w:val="0"/>
        </w:rPr>
        <w:t>}</w:t>
      </w:r>
    </w:p>
    <w:p w14:paraId="5E58A548" w14:textId="77777777" w:rsidR="00CA578F" w:rsidRPr="00EA5FA7" w:rsidRDefault="00CA578F" w:rsidP="00CA578F">
      <w:pPr>
        <w:pStyle w:val="PL"/>
        <w:rPr>
          <w:noProof w:val="0"/>
        </w:rPr>
      </w:pPr>
    </w:p>
    <w:p w14:paraId="09C9B1B2" w14:textId="77777777" w:rsidR="00CA578F" w:rsidRPr="00EA5FA7" w:rsidRDefault="00CA578F" w:rsidP="00CA578F">
      <w:pPr>
        <w:pStyle w:val="PL"/>
        <w:rPr>
          <w:noProof w:val="0"/>
        </w:rPr>
      </w:pPr>
      <w:r w:rsidRPr="00EA5FA7">
        <w:rPr>
          <w:noProof w:val="0"/>
        </w:rPr>
        <w:t xml:space="preserve">VictimgNBSetID-ExtIEs </w:t>
      </w:r>
      <w:r w:rsidRPr="00EA5FA7">
        <w:rPr>
          <w:noProof w:val="0"/>
        </w:rPr>
        <w:tab/>
        <w:t>F1AP-PROTOCOL-EXTENSION ::= {</w:t>
      </w:r>
    </w:p>
    <w:p w14:paraId="19B2BAC8" w14:textId="77777777" w:rsidR="00CA578F" w:rsidRPr="00EA5FA7" w:rsidRDefault="00CA578F" w:rsidP="00CA578F">
      <w:pPr>
        <w:pStyle w:val="PL"/>
        <w:rPr>
          <w:noProof w:val="0"/>
        </w:rPr>
      </w:pPr>
      <w:r w:rsidRPr="00EA5FA7">
        <w:rPr>
          <w:noProof w:val="0"/>
        </w:rPr>
        <w:tab/>
        <w:t>...</w:t>
      </w:r>
    </w:p>
    <w:p w14:paraId="78B43836" w14:textId="77777777" w:rsidR="00CA578F" w:rsidRPr="00EA5FA7" w:rsidRDefault="00CA578F" w:rsidP="00CA578F">
      <w:pPr>
        <w:pStyle w:val="PL"/>
        <w:rPr>
          <w:noProof w:val="0"/>
        </w:rPr>
      </w:pPr>
      <w:r w:rsidRPr="00EA5FA7">
        <w:rPr>
          <w:noProof w:val="0"/>
        </w:rPr>
        <w:t>}</w:t>
      </w:r>
    </w:p>
    <w:p w14:paraId="34DD5A3E" w14:textId="77777777" w:rsidR="00CA578F" w:rsidRPr="00EA5FA7" w:rsidRDefault="00CA578F" w:rsidP="00CA578F">
      <w:pPr>
        <w:pStyle w:val="PL"/>
        <w:rPr>
          <w:noProof w:val="0"/>
        </w:rPr>
      </w:pPr>
    </w:p>
    <w:p w14:paraId="2ADBC249" w14:textId="77777777" w:rsidR="00CA578F" w:rsidRPr="00EA5FA7" w:rsidRDefault="00CA578F" w:rsidP="00CA578F">
      <w:pPr>
        <w:pStyle w:val="PL"/>
        <w:outlineLvl w:val="3"/>
        <w:rPr>
          <w:noProof w:val="0"/>
          <w:snapToGrid w:val="0"/>
        </w:rPr>
      </w:pPr>
      <w:r w:rsidRPr="00EA5FA7">
        <w:rPr>
          <w:noProof w:val="0"/>
          <w:snapToGrid w:val="0"/>
        </w:rPr>
        <w:t>-- W</w:t>
      </w:r>
    </w:p>
    <w:p w14:paraId="4BB9221E" w14:textId="77777777" w:rsidR="00CA578F" w:rsidRPr="00EA5FA7" w:rsidRDefault="00CA578F" w:rsidP="00CA578F">
      <w:pPr>
        <w:pStyle w:val="PL"/>
        <w:rPr>
          <w:noProof w:val="0"/>
        </w:rPr>
      </w:pPr>
    </w:p>
    <w:p w14:paraId="185EAA33" w14:textId="77777777" w:rsidR="00CA578F" w:rsidRPr="00EA5FA7" w:rsidRDefault="00CA578F" w:rsidP="00CA578F">
      <w:pPr>
        <w:pStyle w:val="PL"/>
        <w:outlineLvl w:val="3"/>
        <w:rPr>
          <w:noProof w:val="0"/>
          <w:snapToGrid w:val="0"/>
        </w:rPr>
      </w:pPr>
      <w:r w:rsidRPr="00EA5FA7">
        <w:rPr>
          <w:noProof w:val="0"/>
          <w:snapToGrid w:val="0"/>
        </w:rPr>
        <w:t>-- X</w:t>
      </w:r>
    </w:p>
    <w:p w14:paraId="02B41D14" w14:textId="77777777" w:rsidR="00CA578F" w:rsidRPr="00EA5FA7" w:rsidRDefault="00CA578F" w:rsidP="00CA578F">
      <w:pPr>
        <w:pStyle w:val="PL"/>
        <w:rPr>
          <w:noProof w:val="0"/>
        </w:rPr>
      </w:pPr>
    </w:p>
    <w:p w14:paraId="52CC44BB" w14:textId="77777777" w:rsidR="00CA578F" w:rsidRPr="00EA5FA7" w:rsidRDefault="00CA578F" w:rsidP="00CA578F">
      <w:pPr>
        <w:pStyle w:val="PL"/>
        <w:outlineLvl w:val="3"/>
        <w:rPr>
          <w:noProof w:val="0"/>
          <w:snapToGrid w:val="0"/>
        </w:rPr>
      </w:pPr>
      <w:r w:rsidRPr="00EA5FA7">
        <w:rPr>
          <w:noProof w:val="0"/>
          <w:snapToGrid w:val="0"/>
        </w:rPr>
        <w:t>-- Y</w:t>
      </w:r>
    </w:p>
    <w:p w14:paraId="0175AA2F" w14:textId="77777777" w:rsidR="00CA578F" w:rsidRPr="00EA5FA7" w:rsidRDefault="00CA578F" w:rsidP="00CA578F">
      <w:pPr>
        <w:pStyle w:val="PL"/>
        <w:rPr>
          <w:noProof w:val="0"/>
        </w:rPr>
      </w:pPr>
    </w:p>
    <w:p w14:paraId="1A0E74F0" w14:textId="77777777" w:rsidR="00CA578F" w:rsidRPr="00EA5FA7" w:rsidRDefault="00CA578F" w:rsidP="00CA578F">
      <w:pPr>
        <w:pStyle w:val="PL"/>
        <w:outlineLvl w:val="3"/>
        <w:rPr>
          <w:noProof w:val="0"/>
          <w:snapToGrid w:val="0"/>
        </w:rPr>
      </w:pPr>
      <w:r w:rsidRPr="00EA5FA7">
        <w:rPr>
          <w:noProof w:val="0"/>
          <w:snapToGrid w:val="0"/>
        </w:rPr>
        <w:t>-- Z</w:t>
      </w:r>
    </w:p>
    <w:p w14:paraId="37A8E6F1" w14:textId="77777777" w:rsidR="00CA578F" w:rsidRPr="00EA5FA7" w:rsidRDefault="00CA578F" w:rsidP="00CA578F">
      <w:pPr>
        <w:pStyle w:val="PL"/>
        <w:rPr>
          <w:noProof w:val="0"/>
          <w:snapToGrid w:val="0"/>
        </w:rPr>
      </w:pPr>
    </w:p>
    <w:p w14:paraId="65B08307" w14:textId="77777777" w:rsidR="00CA578F" w:rsidRPr="00EA5FA7" w:rsidRDefault="00CA578F" w:rsidP="00CA578F">
      <w:pPr>
        <w:pStyle w:val="PL"/>
        <w:rPr>
          <w:noProof w:val="0"/>
        </w:rPr>
      </w:pPr>
      <w:r w:rsidRPr="00EA5FA7">
        <w:rPr>
          <w:noProof w:val="0"/>
        </w:rPr>
        <w:t>END</w:t>
      </w:r>
    </w:p>
    <w:p w14:paraId="3F9F9309" w14:textId="77777777" w:rsidR="00CA578F" w:rsidRPr="00EA5FA7" w:rsidRDefault="00CA578F" w:rsidP="00CA578F">
      <w:pPr>
        <w:pStyle w:val="PL"/>
        <w:rPr>
          <w:noProof w:val="0"/>
          <w:snapToGrid w:val="0"/>
        </w:rPr>
      </w:pPr>
      <w:r w:rsidRPr="00EA5FA7">
        <w:rPr>
          <w:noProof w:val="0"/>
          <w:snapToGrid w:val="0"/>
        </w:rPr>
        <w:t xml:space="preserve">-- ASN1STOP </w:t>
      </w:r>
    </w:p>
    <w:p w14:paraId="67D8A4E5" w14:textId="77777777" w:rsidR="00CA578F" w:rsidRPr="00EA5FA7" w:rsidRDefault="00CA578F" w:rsidP="00CA578F">
      <w:pPr>
        <w:pStyle w:val="PL"/>
        <w:rPr>
          <w:noProof w:val="0"/>
        </w:rPr>
      </w:pPr>
    </w:p>
    <w:p w14:paraId="7D3AE338" w14:textId="77777777" w:rsidR="00CA578F" w:rsidRPr="00EA5FA7" w:rsidRDefault="00CA578F" w:rsidP="00CA578F">
      <w:pPr>
        <w:pStyle w:val="Heading3"/>
      </w:pPr>
      <w:bookmarkStart w:id="3389" w:name="_Toc20956004"/>
      <w:bookmarkStart w:id="3390" w:name="_Toc29893130"/>
      <w:r w:rsidRPr="00EA5FA7">
        <w:t>9.4.6</w:t>
      </w:r>
      <w:r w:rsidRPr="00EA5FA7">
        <w:tab/>
        <w:t>Common Definitions</w:t>
      </w:r>
      <w:bookmarkEnd w:id="3389"/>
      <w:bookmarkEnd w:id="3390"/>
    </w:p>
    <w:p w14:paraId="572BC91D" w14:textId="77777777" w:rsidR="00CA578F" w:rsidRPr="00EA5FA7" w:rsidRDefault="00CA578F" w:rsidP="00CA578F">
      <w:pPr>
        <w:pStyle w:val="PL"/>
        <w:rPr>
          <w:noProof w:val="0"/>
          <w:snapToGrid w:val="0"/>
        </w:rPr>
      </w:pPr>
      <w:r w:rsidRPr="00EA5FA7">
        <w:rPr>
          <w:noProof w:val="0"/>
          <w:snapToGrid w:val="0"/>
        </w:rPr>
        <w:t xml:space="preserve">-- ASN1START </w:t>
      </w:r>
    </w:p>
    <w:p w14:paraId="45CF3B6C" w14:textId="77777777" w:rsidR="00CA578F" w:rsidRPr="00EA5FA7" w:rsidRDefault="00CA578F" w:rsidP="00CA578F">
      <w:pPr>
        <w:pStyle w:val="PL"/>
        <w:rPr>
          <w:noProof w:val="0"/>
          <w:snapToGrid w:val="0"/>
        </w:rPr>
      </w:pPr>
      <w:r w:rsidRPr="00EA5FA7">
        <w:rPr>
          <w:noProof w:val="0"/>
          <w:snapToGrid w:val="0"/>
        </w:rPr>
        <w:t>-- **************************************************************</w:t>
      </w:r>
    </w:p>
    <w:p w14:paraId="3A276890" w14:textId="77777777" w:rsidR="00CA578F" w:rsidRPr="00EA5FA7" w:rsidRDefault="00CA578F" w:rsidP="00CA578F">
      <w:pPr>
        <w:pStyle w:val="PL"/>
        <w:rPr>
          <w:noProof w:val="0"/>
          <w:snapToGrid w:val="0"/>
        </w:rPr>
      </w:pPr>
      <w:r w:rsidRPr="00EA5FA7">
        <w:rPr>
          <w:noProof w:val="0"/>
          <w:snapToGrid w:val="0"/>
        </w:rPr>
        <w:t>--</w:t>
      </w:r>
    </w:p>
    <w:p w14:paraId="14E33D59" w14:textId="77777777" w:rsidR="00CA578F" w:rsidRPr="00EA5FA7" w:rsidRDefault="00CA578F" w:rsidP="00CA578F">
      <w:pPr>
        <w:pStyle w:val="PL"/>
        <w:rPr>
          <w:noProof w:val="0"/>
          <w:snapToGrid w:val="0"/>
        </w:rPr>
      </w:pPr>
      <w:r w:rsidRPr="00EA5FA7">
        <w:rPr>
          <w:noProof w:val="0"/>
          <w:snapToGrid w:val="0"/>
        </w:rPr>
        <w:t>-- Common definitions</w:t>
      </w:r>
    </w:p>
    <w:p w14:paraId="6CB53B6C" w14:textId="77777777" w:rsidR="00CA578F" w:rsidRPr="00EA5FA7" w:rsidRDefault="00CA578F" w:rsidP="00CA578F">
      <w:pPr>
        <w:pStyle w:val="PL"/>
        <w:rPr>
          <w:noProof w:val="0"/>
          <w:snapToGrid w:val="0"/>
        </w:rPr>
      </w:pPr>
      <w:r w:rsidRPr="00EA5FA7">
        <w:rPr>
          <w:noProof w:val="0"/>
          <w:snapToGrid w:val="0"/>
        </w:rPr>
        <w:t>--</w:t>
      </w:r>
    </w:p>
    <w:p w14:paraId="7FB591FF" w14:textId="77777777" w:rsidR="00CA578F" w:rsidRPr="00EA5FA7" w:rsidRDefault="00CA578F" w:rsidP="00CA578F">
      <w:pPr>
        <w:pStyle w:val="PL"/>
        <w:rPr>
          <w:noProof w:val="0"/>
          <w:snapToGrid w:val="0"/>
        </w:rPr>
      </w:pPr>
      <w:r w:rsidRPr="00EA5FA7">
        <w:rPr>
          <w:noProof w:val="0"/>
          <w:snapToGrid w:val="0"/>
        </w:rPr>
        <w:t>-- **************************************************************</w:t>
      </w:r>
    </w:p>
    <w:p w14:paraId="73AED5E6" w14:textId="77777777" w:rsidR="00CA578F" w:rsidRPr="00EA5FA7" w:rsidRDefault="00CA578F" w:rsidP="00CA578F">
      <w:pPr>
        <w:pStyle w:val="PL"/>
        <w:rPr>
          <w:noProof w:val="0"/>
          <w:snapToGrid w:val="0"/>
        </w:rPr>
      </w:pPr>
    </w:p>
    <w:p w14:paraId="1550D8E9" w14:textId="77777777" w:rsidR="00CA578F" w:rsidRPr="00EA5FA7" w:rsidRDefault="00CA578F" w:rsidP="00CA578F">
      <w:pPr>
        <w:pStyle w:val="PL"/>
        <w:rPr>
          <w:noProof w:val="0"/>
          <w:snapToGrid w:val="0"/>
        </w:rPr>
      </w:pPr>
      <w:r w:rsidRPr="00EA5FA7">
        <w:rPr>
          <w:noProof w:val="0"/>
          <w:snapToGrid w:val="0"/>
        </w:rPr>
        <w:t>F1AP-CommonDataTypes {</w:t>
      </w:r>
    </w:p>
    <w:p w14:paraId="599E1BF7" w14:textId="77777777" w:rsidR="00CA578F" w:rsidRPr="00EA5FA7" w:rsidRDefault="00CA578F" w:rsidP="00CA578F">
      <w:pPr>
        <w:pStyle w:val="PL"/>
        <w:rPr>
          <w:noProof w:val="0"/>
          <w:snapToGrid w:val="0"/>
        </w:rPr>
      </w:pPr>
      <w:r w:rsidRPr="00EA5FA7">
        <w:rPr>
          <w:noProof w:val="0"/>
          <w:snapToGrid w:val="0"/>
        </w:rPr>
        <w:t xml:space="preserve">itu-t (0) identified-organization (4) etsi (0) mobileDomain (0) </w:t>
      </w:r>
    </w:p>
    <w:p w14:paraId="21A3AAD9" w14:textId="77777777" w:rsidR="00CA578F" w:rsidRPr="00EA5FA7" w:rsidRDefault="00CA578F" w:rsidP="00CA578F">
      <w:pPr>
        <w:pStyle w:val="PL"/>
        <w:rPr>
          <w:noProof w:val="0"/>
          <w:snapToGrid w:val="0"/>
        </w:rPr>
      </w:pPr>
      <w:r w:rsidRPr="00EA5FA7">
        <w:rPr>
          <w:noProof w:val="0"/>
          <w:snapToGrid w:val="0"/>
        </w:rPr>
        <w:t>ngran-access (22) modules (3) f1ap (3) version1 (1) f1ap-CommonDataTypes (3) }</w:t>
      </w:r>
    </w:p>
    <w:p w14:paraId="1EDE11B0" w14:textId="77777777" w:rsidR="00CA578F" w:rsidRPr="00EA5FA7" w:rsidRDefault="00CA578F" w:rsidP="00CA578F">
      <w:pPr>
        <w:pStyle w:val="PL"/>
        <w:rPr>
          <w:noProof w:val="0"/>
          <w:snapToGrid w:val="0"/>
        </w:rPr>
      </w:pPr>
    </w:p>
    <w:p w14:paraId="48595205" w14:textId="77777777" w:rsidR="00CA578F" w:rsidRPr="00EA5FA7" w:rsidRDefault="00CA578F" w:rsidP="00CA578F">
      <w:pPr>
        <w:pStyle w:val="PL"/>
        <w:rPr>
          <w:noProof w:val="0"/>
          <w:snapToGrid w:val="0"/>
        </w:rPr>
      </w:pPr>
      <w:r w:rsidRPr="00EA5FA7">
        <w:rPr>
          <w:noProof w:val="0"/>
          <w:snapToGrid w:val="0"/>
        </w:rPr>
        <w:t xml:space="preserve">DEFINITIONS AUTOMATIC TAGS ::= </w:t>
      </w:r>
    </w:p>
    <w:p w14:paraId="25AC75CA" w14:textId="77777777" w:rsidR="00CA578F" w:rsidRPr="00EA5FA7" w:rsidRDefault="00CA578F" w:rsidP="00CA578F">
      <w:pPr>
        <w:pStyle w:val="PL"/>
        <w:rPr>
          <w:noProof w:val="0"/>
          <w:snapToGrid w:val="0"/>
        </w:rPr>
      </w:pPr>
    </w:p>
    <w:p w14:paraId="642F9668" w14:textId="77777777" w:rsidR="00CA578F" w:rsidRPr="00EA5FA7" w:rsidRDefault="00CA578F" w:rsidP="00CA578F">
      <w:pPr>
        <w:pStyle w:val="PL"/>
        <w:rPr>
          <w:noProof w:val="0"/>
          <w:snapToGrid w:val="0"/>
        </w:rPr>
      </w:pPr>
      <w:r w:rsidRPr="00EA5FA7">
        <w:rPr>
          <w:noProof w:val="0"/>
          <w:snapToGrid w:val="0"/>
        </w:rPr>
        <w:t>BEGIN</w:t>
      </w:r>
    </w:p>
    <w:p w14:paraId="10A9ED53" w14:textId="77777777" w:rsidR="00CA578F" w:rsidRPr="00EA5FA7" w:rsidRDefault="00CA578F" w:rsidP="00CA578F">
      <w:pPr>
        <w:pStyle w:val="PL"/>
        <w:rPr>
          <w:noProof w:val="0"/>
          <w:snapToGrid w:val="0"/>
        </w:rPr>
      </w:pPr>
    </w:p>
    <w:p w14:paraId="62023EF3" w14:textId="77777777" w:rsidR="00CA578F" w:rsidRPr="00EA5FA7" w:rsidRDefault="00CA578F" w:rsidP="00CA578F">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0B35DA28" w14:textId="77777777" w:rsidR="00CA578F" w:rsidRPr="00EA5FA7" w:rsidRDefault="00CA578F" w:rsidP="00CA578F">
      <w:pPr>
        <w:pStyle w:val="PL"/>
        <w:rPr>
          <w:noProof w:val="0"/>
          <w:snapToGrid w:val="0"/>
        </w:rPr>
      </w:pPr>
    </w:p>
    <w:p w14:paraId="2BFED6E5" w14:textId="77777777" w:rsidR="00CA578F" w:rsidRPr="00EA5FA7" w:rsidRDefault="00CA578F" w:rsidP="00CA578F">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A86E907" w14:textId="77777777" w:rsidR="00CA578F" w:rsidRPr="00EA5FA7" w:rsidRDefault="00CA578F" w:rsidP="00CA578F">
      <w:pPr>
        <w:pStyle w:val="PL"/>
        <w:rPr>
          <w:noProof w:val="0"/>
          <w:snapToGrid w:val="0"/>
        </w:rPr>
      </w:pPr>
    </w:p>
    <w:p w14:paraId="54A6A994" w14:textId="77777777" w:rsidR="00CA578F" w:rsidRPr="00EA5FA7" w:rsidRDefault="00CA578F" w:rsidP="00CA578F">
      <w:pPr>
        <w:pStyle w:val="PL"/>
        <w:rPr>
          <w:noProof w:val="0"/>
          <w:snapToGrid w:val="0"/>
        </w:rPr>
      </w:pPr>
      <w:r w:rsidRPr="00EA5FA7">
        <w:rPr>
          <w:noProof w:val="0"/>
          <w:snapToGrid w:val="0"/>
        </w:rPr>
        <w:t>PrivateIE-ID</w:t>
      </w:r>
      <w:r w:rsidRPr="00EA5FA7">
        <w:rPr>
          <w:noProof w:val="0"/>
          <w:snapToGrid w:val="0"/>
        </w:rPr>
        <w:tab/>
        <w:t>::= CHOICE {</w:t>
      </w:r>
    </w:p>
    <w:p w14:paraId="18C46C28" w14:textId="77777777" w:rsidR="00CA578F" w:rsidRPr="00EA5FA7" w:rsidRDefault="00CA578F" w:rsidP="00CA578F">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27608C2" w14:textId="77777777" w:rsidR="00CA578F" w:rsidRPr="00EA5FA7" w:rsidRDefault="00CA578F" w:rsidP="00CA578F">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453AC63B" w14:textId="77777777" w:rsidR="00CA578F" w:rsidRPr="00EA5FA7" w:rsidRDefault="00CA578F" w:rsidP="00CA578F">
      <w:pPr>
        <w:pStyle w:val="PL"/>
        <w:rPr>
          <w:noProof w:val="0"/>
          <w:snapToGrid w:val="0"/>
        </w:rPr>
      </w:pPr>
      <w:r w:rsidRPr="00EA5FA7">
        <w:rPr>
          <w:noProof w:val="0"/>
          <w:snapToGrid w:val="0"/>
        </w:rPr>
        <w:t>}</w:t>
      </w:r>
    </w:p>
    <w:p w14:paraId="7AD39168" w14:textId="77777777" w:rsidR="00CA578F" w:rsidRPr="00EA5FA7" w:rsidRDefault="00CA578F" w:rsidP="00CA578F">
      <w:pPr>
        <w:pStyle w:val="PL"/>
        <w:rPr>
          <w:noProof w:val="0"/>
          <w:snapToGrid w:val="0"/>
        </w:rPr>
      </w:pPr>
    </w:p>
    <w:p w14:paraId="217E4A07" w14:textId="77777777" w:rsidR="00CA578F" w:rsidRPr="00EA5FA7" w:rsidRDefault="00CA578F" w:rsidP="00CA578F">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04EAC324" w14:textId="77777777" w:rsidR="00CA578F" w:rsidRPr="00EA5FA7" w:rsidRDefault="00CA578F" w:rsidP="00CA578F">
      <w:pPr>
        <w:pStyle w:val="PL"/>
        <w:rPr>
          <w:noProof w:val="0"/>
          <w:snapToGrid w:val="0"/>
        </w:rPr>
      </w:pPr>
    </w:p>
    <w:p w14:paraId="3D4CF254" w14:textId="77777777" w:rsidR="00CA578F" w:rsidRPr="00EA5FA7" w:rsidRDefault="00CA578F" w:rsidP="00CA578F">
      <w:pPr>
        <w:pStyle w:val="PL"/>
      </w:pPr>
      <w:r w:rsidRPr="00EA5FA7">
        <w:t>ProtocolExtensionID</w:t>
      </w:r>
      <w:r w:rsidRPr="00EA5FA7">
        <w:tab/>
        <w:t>::= INTEGER (0..65535)</w:t>
      </w:r>
    </w:p>
    <w:p w14:paraId="4BF94779" w14:textId="77777777" w:rsidR="00CA578F" w:rsidRPr="00EA5FA7" w:rsidRDefault="00CA578F" w:rsidP="00CA578F">
      <w:pPr>
        <w:pStyle w:val="PL"/>
      </w:pPr>
    </w:p>
    <w:p w14:paraId="3537C752" w14:textId="77777777" w:rsidR="00CA578F" w:rsidRPr="00EA5FA7" w:rsidRDefault="00CA578F" w:rsidP="00CA578F">
      <w:pPr>
        <w:pStyle w:val="PL"/>
      </w:pPr>
      <w:r w:rsidRPr="00EA5FA7">
        <w:t>ProtocolIE-ID</w:t>
      </w:r>
      <w:r w:rsidRPr="00EA5FA7">
        <w:tab/>
      </w:r>
      <w:r w:rsidRPr="00EA5FA7">
        <w:tab/>
        <w:t>::= INTEGER (0..65535)</w:t>
      </w:r>
    </w:p>
    <w:p w14:paraId="37E670E0" w14:textId="77777777" w:rsidR="00CA578F" w:rsidRPr="00EA5FA7" w:rsidRDefault="00CA578F" w:rsidP="00CA578F">
      <w:pPr>
        <w:pStyle w:val="PL"/>
      </w:pPr>
    </w:p>
    <w:p w14:paraId="1E852448" w14:textId="77777777" w:rsidR="00CA578F" w:rsidRPr="00EA5FA7" w:rsidRDefault="00CA578F" w:rsidP="00CA578F">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74CDAF00" w14:textId="77777777" w:rsidR="00CA578F" w:rsidRPr="00EA5FA7" w:rsidRDefault="00CA578F" w:rsidP="00CA578F">
      <w:pPr>
        <w:pStyle w:val="PL"/>
        <w:rPr>
          <w:noProof w:val="0"/>
          <w:snapToGrid w:val="0"/>
        </w:rPr>
      </w:pPr>
    </w:p>
    <w:p w14:paraId="11BF92D5" w14:textId="77777777" w:rsidR="00CA578F" w:rsidRPr="00EA5FA7" w:rsidRDefault="00CA578F" w:rsidP="00CA578F">
      <w:pPr>
        <w:pStyle w:val="PL"/>
        <w:rPr>
          <w:noProof w:val="0"/>
          <w:snapToGrid w:val="0"/>
        </w:rPr>
      </w:pPr>
      <w:r w:rsidRPr="00EA5FA7">
        <w:rPr>
          <w:noProof w:val="0"/>
          <w:snapToGrid w:val="0"/>
        </w:rPr>
        <w:t>END</w:t>
      </w:r>
    </w:p>
    <w:p w14:paraId="7D70A45B" w14:textId="77777777" w:rsidR="00CA578F" w:rsidRPr="00EA5FA7" w:rsidRDefault="00CA578F" w:rsidP="00CA578F">
      <w:pPr>
        <w:pStyle w:val="PL"/>
        <w:rPr>
          <w:noProof w:val="0"/>
          <w:snapToGrid w:val="0"/>
        </w:rPr>
      </w:pPr>
      <w:r w:rsidRPr="00EA5FA7">
        <w:rPr>
          <w:noProof w:val="0"/>
          <w:snapToGrid w:val="0"/>
        </w:rPr>
        <w:t xml:space="preserve">-- ASN1STOP </w:t>
      </w:r>
    </w:p>
    <w:p w14:paraId="655E32FD" w14:textId="77777777" w:rsidR="00CA578F" w:rsidRPr="00EA5FA7" w:rsidRDefault="00CA578F" w:rsidP="00CA578F">
      <w:pPr>
        <w:pStyle w:val="PL"/>
        <w:rPr>
          <w:noProof w:val="0"/>
          <w:snapToGrid w:val="0"/>
        </w:rPr>
      </w:pPr>
    </w:p>
    <w:p w14:paraId="69D6FE88" w14:textId="77777777" w:rsidR="00CA578F" w:rsidRPr="00EA5FA7" w:rsidRDefault="00CA578F" w:rsidP="00CA578F">
      <w:pPr>
        <w:pStyle w:val="Heading3"/>
      </w:pPr>
      <w:bookmarkStart w:id="3391" w:name="_Toc20956005"/>
      <w:bookmarkStart w:id="3392" w:name="_Toc29893131"/>
      <w:r w:rsidRPr="00EA5FA7">
        <w:t>9.4.7</w:t>
      </w:r>
      <w:r w:rsidRPr="00EA5FA7">
        <w:tab/>
        <w:t>Constant Definitions</w:t>
      </w:r>
      <w:bookmarkEnd w:id="3391"/>
      <w:bookmarkEnd w:id="3392"/>
    </w:p>
    <w:p w14:paraId="77EF9373" w14:textId="77777777" w:rsidR="00CA578F" w:rsidRPr="00EA5FA7" w:rsidRDefault="00CA578F" w:rsidP="00CA578F">
      <w:pPr>
        <w:pStyle w:val="PL"/>
        <w:rPr>
          <w:noProof w:val="0"/>
          <w:snapToGrid w:val="0"/>
        </w:rPr>
      </w:pPr>
      <w:r w:rsidRPr="00EA5FA7">
        <w:rPr>
          <w:noProof w:val="0"/>
          <w:snapToGrid w:val="0"/>
        </w:rPr>
        <w:t xml:space="preserve">-- ASN1START </w:t>
      </w:r>
    </w:p>
    <w:p w14:paraId="3CF8A022" w14:textId="77777777" w:rsidR="00CA578F" w:rsidRPr="00EA5FA7" w:rsidRDefault="00CA578F" w:rsidP="00CA578F">
      <w:pPr>
        <w:pStyle w:val="PL"/>
        <w:rPr>
          <w:noProof w:val="0"/>
          <w:snapToGrid w:val="0"/>
        </w:rPr>
      </w:pPr>
      <w:r w:rsidRPr="00EA5FA7">
        <w:rPr>
          <w:noProof w:val="0"/>
          <w:snapToGrid w:val="0"/>
        </w:rPr>
        <w:t>-- **************************************************************</w:t>
      </w:r>
    </w:p>
    <w:p w14:paraId="29240DD9" w14:textId="77777777" w:rsidR="00CA578F" w:rsidRPr="00EA5FA7" w:rsidRDefault="00CA578F" w:rsidP="00CA578F">
      <w:pPr>
        <w:pStyle w:val="PL"/>
        <w:rPr>
          <w:noProof w:val="0"/>
          <w:snapToGrid w:val="0"/>
        </w:rPr>
      </w:pPr>
      <w:r w:rsidRPr="00EA5FA7">
        <w:rPr>
          <w:noProof w:val="0"/>
          <w:snapToGrid w:val="0"/>
        </w:rPr>
        <w:t>--</w:t>
      </w:r>
    </w:p>
    <w:p w14:paraId="6733FAF9" w14:textId="77777777" w:rsidR="00CA578F" w:rsidRPr="00EA5FA7" w:rsidRDefault="00CA578F" w:rsidP="00CA578F">
      <w:pPr>
        <w:pStyle w:val="PL"/>
        <w:rPr>
          <w:noProof w:val="0"/>
          <w:snapToGrid w:val="0"/>
        </w:rPr>
      </w:pPr>
      <w:r w:rsidRPr="00EA5FA7">
        <w:rPr>
          <w:noProof w:val="0"/>
          <w:snapToGrid w:val="0"/>
        </w:rPr>
        <w:t>-- Constant definitions</w:t>
      </w:r>
    </w:p>
    <w:p w14:paraId="503004B0" w14:textId="77777777" w:rsidR="00CA578F" w:rsidRPr="00EA5FA7" w:rsidRDefault="00CA578F" w:rsidP="00CA578F">
      <w:pPr>
        <w:pStyle w:val="PL"/>
        <w:rPr>
          <w:noProof w:val="0"/>
          <w:snapToGrid w:val="0"/>
        </w:rPr>
      </w:pPr>
      <w:r w:rsidRPr="00EA5FA7">
        <w:rPr>
          <w:noProof w:val="0"/>
          <w:snapToGrid w:val="0"/>
        </w:rPr>
        <w:t>--</w:t>
      </w:r>
    </w:p>
    <w:p w14:paraId="5D30B2CC" w14:textId="77777777" w:rsidR="00CA578F" w:rsidRPr="00EA5FA7" w:rsidRDefault="00CA578F" w:rsidP="00CA578F">
      <w:pPr>
        <w:pStyle w:val="PL"/>
        <w:rPr>
          <w:noProof w:val="0"/>
          <w:snapToGrid w:val="0"/>
        </w:rPr>
      </w:pPr>
      <w:r w:rsidRPr="00EA5FA7">
        <w:rPr>
          <w:noProof w:val="0"/>
          <w:snapToGrid w:val="0"/>
        </w:rPr>
        <w:t>-- **************************************************************</w:t>
      </w:r>
    </w:p>
    <w:p w14:paraId="3048144D" w14:textId="77777777" w:rsidR="00CA578F" w:rsidRPr="00EA5FA7" w:rsidRDefault="00CA578F" w:rsidP="00CA578F">
      <w:pPr>
        <w:pStyle w:val="PL"/>
        <w:rPr>
          <w:noProof w:val="0"/>
          <w:snapToGrid w:val="0"/>
        </w:rPr>
      </w:pPr>
    </w:p>
    <w:p w14:paraId="583F9FCB" w14:textId="77777777" w:rsidR="00CA578F" w:rsidRPr="00EA5FA7" w:rsidRDefault="00CA578F" w:rsidP="00CA578F">
      <w:pPr>
        <w:pStyle w:val="PL"/>
        <w:rPr>
          <w:noProof w:val="0"/>
          <w:snapToGrid w:val="0"/>
        </w:rPr>
      </w:pPr>
      <w:r w:rsidRPr="00EA5FA7">
        <w:rPr>
          <w:noProof w:val="0"/>
          <w:snapToGrid w:val="0"/>
        </w:rPr>
        <w:t xml:space="preserve">F1AP-Constants { </w:t>
      </w:r>
    </w:p>
    <w:p w14:paraId="1BE21613" w14:textId="77777777" w:rsidR="00CA578F" w:rsidRPr="00EA5FA7" w:rsidRDefault="00CA578F" w:rsidP="00CA578F">
      <w:pPr>
        <w:pStyle w:val="PL"/>
        <w:rPr>
          <w:noProof w:val="0"/>
          <w:snapToGrid w:val="0"/>
        </w:rPr>
      </w:pPr>
      <w:r w:rsidRPr="00EA5FA7">
        <w:rPr>
          <w:noProof w:val="0"/>
          <w:snapToGrid w:val="0"/>
        </w:rPr>
        <w:t xml:space="preserve">itu-t (0) identified-organization (4) etsi (0) mobileDomain (0) </w:t>
      </w:r>
    </w:p>
    <w:p w14:paraId="4B759CE3" w14:textId="77777777" w:rsidR="00CA578F" w:rsidRPr="00EA5FA7" w:rsidRDefault="00CA578F" w:rsidP="00CA578F">
      <w:pPr>
        <w:pStyle w:val="PL"/>
        <w:rPr>
          <w:noProof w:val="0"/>
          <w:snapToGrid w:val="0"/>
        </w:rPr>
      </w:pPr>
      <w:r w:rsidRPr="00EA5FA7">
        <w:rPr>
          <w:noProof w:val="0"/>
          <w:snapToGrid w:val="0"/>
        </w:rPr>
        <w:t xml:space="preserve">ngran-access (22) modules (3) f1ap (3) version1 (1) f1ap-Constants (4) } </w:t>
      </w:r>
    </w:p>
    <w:p w14:paraId="7A107CF7" w14:textId="77777777" w:rsidR="00CA578F" w:rsidRPr="00EA5FA7" w:rsidRDefault="00CA578F" w:rsidP="00CA578F">
      <w:pPr>
        <w:pStyle w:val="PL"/>
        <w:rPr>
          <w:noProof w:val="0"/>
          <w:snapToGrid w:val="0"/>
        </w:rPr>
      </w:pPr>
    </w:p>
    <w:p w14:paraId="6596FB07" w14:textId="77777777" w:rsidR="00CA578F" w:rsidRPr="00EA5FA7" w:rsidRDefault="00CA578F" w:rsidP="00CA578F">
      <w:pPr>
        <w:pStyle w:val="PL"/>
        <w:rPr>
          <w:noProof w:val="0"/>
          <w:snapToGrid w:val="0"/>
        </w:rPr>
      </w:pPr>
      <w:r w:rsidRPr="00EA5FA7">
        <w:rPr>
          <w:noProof w:val="0"/>
          <w:snapToGrid w:val="0"/>
        </w:rPr>
        <w:t xml:space="preserve">DEFINITIONS AUTOMATIC TAGS ::= </w:t>
      </w:r>
    </w:p>
    <w:p w14:paraId="6C291993" w14:textId="77777777" w:rsidR="00CA578F" w:rsidRPr="00EA5FA7" w:rsidRDefault="00CA578F" w:rsidP="00CA578F">
      <w:pPr>
        <w:pStyle w:val="PL"/>
        <w:rPr>
          <w:noProof w:val="0"/>
          <w:snapToGrid w:val="0"/>
        </w:rPr>
      </w:pPr>
    </w:p>
    <w:p w14:paraId="7FC71B07" w14:textId="77777777" w:rsidR="00CA578F" w:rsidRPr="00EA5FA7" w:rsidRDefault="00CA578F" w:rsidP="00CA578F">
      <w:pPr>
        <w:pStyle w:val="PL"/>
        <w:rPr>
          <w:noProof w:val="0"/>
          <w:snapToGrid w:val="0"/>
        </w:rPr>
      </w:pPr>
      <w:r w:rsidRPr="00EA5FA7">
        <w:rPr>
          <w:noProof w:val="0"/>
          <w:snapToGrid w:val="0"/>
        </w:rPr>
        <w:t>BEGIN</w:t>
      </w:r>
    </w:p>
    <w:p w14:paraId="1464DAD9" w14:textId="77777777" w:rsidR="00CA578F" w:rsidRPr="00EA5FA7" w:rsidRDefault="00CA578F" w:rsidP="00CA578F">
      <w:pPr>
        <w:pStyle w:val="PL"/>
        <w:rPr>
          <w:noProof w:val="0"/>
          <w:snapToGrid w:val="0"/>
        </w:rPr>
      </w:pPr>
    </w:p>
    <w:p w14:paraId="7C2C81AF" w14:textId="77777777" w:rsidR="00CA578F" w:rsidRPr="00EA5FA7" w:rsidRDefault="00CA578F" w:rsidP="00CA578F">
      <w:pPr>
        <w:pStyle w:val="PL"/>
        <w:rPr>
          <w:noProof w:val="0"/>
          <w:snapToGrid w:val="0"/>
        </w:rPr>
      </w:pPr>
      <w:r w:rsidRPr="00EA5FA7">
        <w:rPr>
          <w:noProof w:val="0"/>
          <w:snapToGrid w:val="0"/>
        </w:rPr>
        <w:t>-- **************************************************************</w:t>
      </w:r>
    </w:p>
    <w:p w14:paraId="52780205" w14:textId="77777777" w:rsidR="00CA578F" w:rsidRPr="00EA5FA7" w:rsidRDefault="00CA578F" w:rsidP="00CA578F">
      <w:pPr>
        <w:pStyle w:val="PL"/>
        <w:rPr>
          <w:noProof w:val="0"/>
          <w:snapToGrid w:val="0"/>
        </w:rPr>
      </w:pPr>
      <w:r w:rsidRPr="00EA5FA7">
        <w:rPr>
          <w:noProof w:val="0"/>
          <w:snapToGrid w:val="0"/>
        </w:rPr>
        <w:t>--</w:t>
      </w:r>
    </w:p>
    <w:p w14:paraId="60F265F0" w14:textId="77777777" w:rsidR="00CA578F" w:rsidRPr="00EA5FA7" w:rsidRDefault="00CA578F" w:rsidP="00CA578F">
      <w:pPr>
        <w:pStyle w:val="PL"/>
        <w:rPr>
          <w:noProof w:val="0"/>
          <w:snapToGrid w:val="0"/>
        </w:rPr>
      </w:pPr>
      <w:r w:rsidRPr="00EA5FA7">
        <w:rPr>
          <w:noProof w:val="0"/>
          <w:snapToGrid w:val="0"/>
        </w:rPr>
        <w:t>-- IE parameter types from other modules.</w:t>
      </w:r>
    </w:p>
    <w:p w14:paraId="4E3D8626" w14:textId="77777777" w:rsidR="00CA578F" w:rsidRPr="00EA5FA7" w:rsidRDefault="00CA578F" w:rsidP="00CA578F">
      <w:pPr>
        <w:pStyle w:val="PL"/>
        <w:rPr>
          <w:noProof w:val="0"/>
          <w:snapToGrid w:val="0"/>
        </w:rPr>
      </w:pPr>
      <w:r w:rsidRPr="00EA5FA7">
        <w:rPr>
          <w:noProof w:val="0"/>
          <w:snapToGrid w:val="0"/>
        </w:rPr>
        <w:t>--</w:t>
      </w:r>
    </w:p>
    <w:p w14:paraId="2950311B" w14:textId="77777777" w:rsidR="00CA578F" w:rsidRPr="00EA5FA7" w:rsidRDefault="00CA578F" w:rsidP="00CA578F">
      <w:pPr>
        <w:pStyle w:val="PL"/>
        <w:rPr>
          <w:noProof w:val="0"/>
          <w:snapToGrid w:val="0"/>
        </w:rPr>
      </w:pPr>
      <w:r w:rsidRPr="00EA5FA7">
        <w:rPr>
          <w:noProof w:val="0"/>
          <w:snapToGrid w:val="0"/>
        </w:rPr>
        <w:t>-- **************************************************************</w:t>
      </w:r>
    </w:p>
    <w:p w14:paraId="04788F5C" w14:textId="77777777" w:rsidR="00CA578F" w:rsidRPr="00EA5FA7" w:rsidRDefault="00CA578F" w:rsidP="00CA578F">
      <w:pPr>
        <w:pStyle w:val="PL"/>
        <w:rPr>
          <w:noProof w:val="0"/>
          <w:snapToGrid w:val="0"/>
        </w:rPr>
      </w:pPr>
    </w:p>
    <w:p w14:paraId="202078E4" w14:textId="77777777" w:rsidR="00CA578F" w:rsidRPr="00EA5FA7" w:rsidRDefault="00CA578F" w:rsidP="00CA578F">
      <w:pPr>
        <w:pStyle w:val="PL"/>
        <w:rPr>
          <w:noProof w:val="0"/>
        </w:rPr>
      </w:pPr>
      <w:r w:rsidRPr="00EA5FA7">
        <w:rPr>
          <w:noProof w:val="0"/>
        </w:rPr>
        <w:t>IMPORTS</w:t>
      </w:r>
    </w:p>
    <w:p w14:paraId="18CA8CB6" w14:textId="77777777" w:rsidR="00CA578F" w:rsidRPr="00EA5FA7" w:rsidRDefault="00CA578F" w:rsidP="00CA578F">
      <w:pPr>
        <w:pStyle w:val="PL"/>
        <w:rPr>
          <w:noProof w:val="0"/>
        </w:rPr>
      </w:pPr>
      <w:r w:rsidRPr="00EA5FA7">
        <w:rPr>
          <w:noProof w:val="0"/>
        </w:rPr>
        <w:tab/>
        <w:t>ProcedureCode,</w:t>
      </w:r>
    </w:p>
    <w:p w14:paraId="2D84D957" w14:textId="77777777" w:rsidR="00CA578F" w:rsidRPr="00EA5FA7" w:rsidRDefault="00CA578F" w:rsidP="00CA578F">
      <w:pPr>
        <w:pStyle w:val="PL"/>
        <w:rPr>
          <w:noProof w:val="0"/>
        </w:rPr>
      </w:pPr>
      <w:r w:rsidRPr="00EA5FA7">
        <w:rPr>
          <w:noProof w:val="0"/>
        </w:rPr>
        <w:tab/>
        <w:t>ProtocolIE-ID</w:t>
      </w:r>
    </w:p>
    <w:p w14:paraId="5C92B36C" w14:textId="77777777" w:rsidR="00CA578F" w:rsidRPr="00EA5FA7" w:rsidRDefault="00CA578F" w:rsidP="00CA578F">
      <w:pPr>
        <w:pStyle w:val="PL"/>
        <w:rPr>
          <w:noProof w:val="0"/>
        </w:rPr>
      </w:pPr>
    </w:p>
    <w:p w14:paraId="02FA27C1" w14:textId="77777777" w:rsidR="00CA578F" w:rsidRPr="00EA5FA7" w:rsidRDefault="00CA578F" w:rsidP="00CA578F">
      <w:pPr>
        <w:pStyle w:val="PL"/>
        <w:rPr>
          <w:noProof w:val="0"/>
        </w:rPr>
      </w:pPr>
      <w:r w:rsidRPr="00EA5FA7">
        <w:rPr>
          <w:noProof w:val="0"/>
        </w:rPr>
        <w:t>FROM F1AP-CommonDataTypes;</w:t>
      </w:r>
    </w:p>
    <w:p w14:paraId="51D3D1B5" w14:textId="77777777" w:rsidR="00CA578F" w:rsidRPr="00EA5FA7" w:rsidRDefault="00CA578F" w:rsidP="00CA578F">
      <w:pPr>
        <w:pStyle w:val="PL"/>
        <w:rPr>
          <w:noProof w:val="0"/>
          <w:snapToGrid w:val="0"/>
        </w:rPr>
      </w:pPr>
    </w:p>
    <w:p w14:paraId="4620E83E" w14:textId="77777777" w:rsidR="00CA578F" w:rsidRPr="00EA5FA7" w:rsidRDefault="00CA578F" w:rsidP="00CA578F">
      <w:pPr>
        <w:pStyle w:val="PL"/>
        <w:rPr>
          <w:noProof w:val="0"/>
          <w:snapToGrid w:val="0"/>
        </w:rPr>
      </w:pPr>
    </w:p>
    <w:p w14:paraId="777A7B0C" w14:textId="77777777" w:rsidR="00CA578F" w:rsidRPr="00EA5FA7" w:rsidRDefault="00CA578F" w:rsidP="00CA578F">
      <w:pPr>
        <w:pStyle w:val="PL"/>
        <w:rPr>
          <w:noProof w:val="0"/>
          <w:snapToGrid w:val="0"/>
        </w:rPr>
      </w:pPr>
      <w:r w:rsidRPr="00EA5FA7">
        <w:rPr>
          <w:noProof w:val="0"/>
          <w:snapToGrid w:val="0"/>
        </w:rPr>
        <w:t>-- **************************************************************</w:t>
      </w:r>
    </w:p>
    <w:p w14:paraId="30CF641C" w14:textId="77777777" w:rsidR="00CA578F" w:rsidRPr="00EA5FA7" w:rsidRDefault="00CA578F" w:rsidP="00CA578F">
      <w:pPr>
        <w:pStyle w:val="PL"/>
        <w:rPr>
          <w:noProof w:val="0"/>
          <w:snapToGrid w:val="0"/>
        </w:rPr>
      </w:pPr>
      <w:r w:rsidRPr="00EA5FA7">
        <w:rPr>
          <w:noProof w:val="0"/>
          <w:snapToGrid w:val="0"/>
        </w:rPr>
        <w:t>--</w:t>
      </w:r>
    </w:p>
    <w:p w14:paraId="1F405D9E" w14:textId="77777777" w:rsidR="00CA578F" w:rsidRPr="00EA5FA7" w:rsidRDefault="00CA578F" w:rsidP="00CA578F">
      <w:pPr>
        <w:pStyle w:val="PL"/>
        <w:outlineLvl w:val="3"/>
        <w:rPr>
          <w:noProof w:val="0"/>
        </w:rPr>
      </w:pPr>
      <w:r w:rsidRPr="00EA5FA7">
        <w:rPr>
          <w:noProof w:val="0"/>
        </w:rPr>
        <w:t>-- Elementary Procedures</w:t>
      </w:r>
    </w:p>
    <w:p w14:paraId="035428E7" w14:textId="77777777" w:rsidR="00CA578F" w:rsidRPr="00EA5FA7" w:rsidRDefault="00CA578F" w:rsidP="00CA578F">
      <w:pPr>
        <w:pStyle w:val="PL"/>
        <w:rPr>
          <w:noProof w:val="0"/>
          <w:snapToGrid w:val="0"/>
        </w:rPr>
      </w:pPr>
      <w:r w:rsidRPr="00EA5FA7">
        <w:rPr>
          <w:noProof w:val="0"/>
          <w:snapToGrid w:val="0"/>
        </w:rPr>
        <w:t>--</w:t>
      </w:r>
    </w:p>
    <w:p w14:paraId="4EB1E9BA" w14:textId="77777777" w:rsidR="00CA578F" w:rsidRPr="00EA5FA7" w:rsidRDefault="00CA578F" w:rsidP="00CA578F">
      <w:pPr>
        <w:pStyle w:val="PL"/>
        <w:rPr>
          <w:noProof w:val="0"/>
          <w:snapToGrid w:val="0"/>
        </w:rPr>
      </w:pPr>
      <w:r w:rsidRPr="00EA5FA7">
        <w:rPr>
          <w:noProof w:val="0"/>
          <w:snapToGrid w:val="0"/>
        </w:rPr>
        <w:t>-- **************************************************************</w:t>
      </w:r>
    </w:p>
    <w:p w14:paraId="1A606D2D" w14:textId="77777777" w:rsidR="00CA578F" w:rsidRPr="00EA5FA7" w:rsidRDefault="00CA578F" w:rsidP="00CA578F">
      <w:pPr>
        <w:pStyle w:val="PL"/>
        <w:rPr>
          <w:noProof w:val="0"/>
          <w:snapToGrid w:val="0"/>
        </w:rPr>
      </w:pPr>
    </w:p>
    <w:p w14:paraId="00491159" w14:textId="77777777" w:rsidR="00CA578F" w:rsidRPr="00EA5FA7" w:rsidRDefault="00CA578F" w:rsidP="00CA578F">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E2B2714" w14:textId="77777777" w:rsidR="00CA578F" w:rsidRPr="00EA5FA7" w:rsidRDefault="00CA578F" w:rsidP="00CA578F">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2886D008" w14:textId="77777777" w:rsidR="00CA578F" w:rsidRPr="00EA5FA7" w:rsidRDefault="00CA578F" w:rsidP="00CA578F">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6E799BA" w14:textId="77777777" w:rsidR="00CA578F" w:rsidRPr="00EA5FA7" w:rsidRDefault="00CA578F" w:rsidP="00CA578F">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E016A49" w14:textId="77777777" w:rsidR="00CA578F" w:rsidRPr="00EA5FA7" w:rsidRDefault="00CA578F" w:rsidP="00CA578F">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675733B4" w14:textId="77777777" w:rsidR="00CA578F" w:rsidRPr="00EA5FA7" w:rsidRDefault="00CA578F" w:rsidP="00CA578F">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176781A5" w14:textId="77777777" w:rsidR="00CA578F" w:rsidRPr="00EA5FA7" w:rsidRDefault="00CA578F" w:rsidP="00CA578F">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8E55714" w14:textId="77777777" w:rsidR="00CA578F" w:rsidRPr="00EA5FA7" w:rsidRDefault="00CA578F" w:rsidP="00CA578F">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114A86B1" w14:textId="77777777" w:rsidR="00CA578F" w:rsidRPr="00EA5FA7" w:rsidRDefault="00CA578F" w:rsidP="00CA578F">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731DE17B" w14:textId="77777777" w:rsidR="00CA578F" w:rsidRPr="00EA5FA7" w:rsidRDefault="00CA578F" w:rsidP="00CA578F">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C6019D4" w14:textId="77777777" w:rsidR="00CA578F" w:rsidRPr="00EA5FA7" w:rsidRDefault="00CA578F" w:rsidP="00CA578F">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DCBB474" w14:textId="77777777" w:rsidR="00CA578F" w:rsidRPr="00EA5FA7" w:rsidRDefault="00CA578F" w:rsidP="00CA578F">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AD6A932" w14:textId="77777777" w:rsidR="00CA578F" w:rsidRPr="00EA5FA7" w:rsidRDefault="00CA578F" w:rsidP="00CA578F">
      <w:pPr>
        <w:pStyle w:val="PL"/>
        <w:rPr>
          <w:noProof w:val="0"/>
          <w:snapToGrid w:val="0"/>
        </w:rPr>
      </w:pPr>
      <w:r w:rsidRPr="00EA5FA7">
        <w:rPr>
          <w:noProof w:val="0"/>
          <w:snapToGrid w:val="0"/>
        </w:rPr>
        <w:lastRenderedPageBreak/>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825C219" w14:textId="77777777" w:rsidR="00CA578F" w:rsidRPr="00EA5FA7" w:rsidRDefault="00CA578F" w:rsidP="00CA578F">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3B94183E" w14:textId="77777777" w:rsidR="00CA578F" w:rsidRPr="00EA5FA7" w:rsidRDefault="00CA578F" w:rsidP="00CA578F">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B72D03A" w14:textId="77777777" w:rsidR="00CA578F" w:rsidRPr="00EA5FA7" w:rsidRDefault="00CA578F" w:rsidP="00CA578F">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EAB0268" w14:textId="77777777" w:rsidR="00CA578F" w:rsidRPr="00EA5FA7" w:rsidRDefault="00CA578F" w:rsidP="00CA578F">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188389B" w14:textId="77777777" w:rsidR="00CA578F" w:rsidRPr="00EA5FA7" w:rsidRDefault="00CA578F" w:rsidP="00CA578F">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21F07092" w14:textId="77777777" w:rsidR="00CA578F" w:rsidRPr="00EA5FA7" w:rsidRDefault="00CA578F" w:rsidP="00CA578F">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01B57D9" w14:textId="77777777" w:rsidR="00CA578F" w:rsidRPr="00EA5FA7" w:rsidRDefault="00CA578F" w:rsidP="00CA578F">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5405EC42" w14:textId="77777777" w:rsidR="00CA578F" w:rsidRPr="00EA5FA7" w:rsidRDefault="00CA578F" w:rsidP="00CA578F">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245844F" w14:textId="77777777" w:rsidR="00CA578F" w:rsidRPr="00EA5FA7" w:rsidRDefault="00CA578F" w:rsidP="00CA578F">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FF1867E" w14:textId="77777777" w:rsidR="00CA578F" w:rsidRPr="00EA5FA7" w:rsidRDefault="00CA578F" w:rsidP="00CA578F">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FC167AB" w14:textId="77777777" w:rsidR="00CA578F" w:rsidRPr="00EA5FA7" w:rsidRDefault="00CA578F" w:rsidP="00CA578F">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9B2D813" w14:textId="77777777" w:rsidR="00CA578F" w:rsidRPr="00EA5FA7" w:rsidRDefault="00CA578F" w:rsidP="00CA578F">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D181948" w14:textId="77777777" w:rsidR="00CA578F" w:rsidRPr="00EA5FA7" w:rsidRDefault="00CA578F" w:rsidP="00CA578F">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08ECAD4" w14:textId="77777777" w:rsidR="00CA578F" w:rsidRPr="00EA5FA7" w:rsidRDefault="00CA578F" w:rsidP="00CA578F">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71080187" w14:textId="77777777" w:rsidR="00CA578F" w:rsidRPr="00EA5FA7" w:rsidRDefault="00CA578F" w:rsidP="00CA578F">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5B2F8211" w14:textId="77777777" w:rsidR="00CA578F" w:rsidRPr="00EA5FA7" w:rsidRDefault="00CA578F" w:rsidP="00CA578F">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89DA0EA" w14:textId="77777777" w:rsidR="00CA578F" w:rsidRPr="00EA5FA7" w:rsidRDefault="00CA578F" w:rsidP="00CA578F">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62330992" w14:textId="77777777" w:rsidR="00CA578F" w:rsidRPr="00EA5FA7" w:rsidRDefault="00CA578F" w:rsidP="00CA578F">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B031AB3" w14:textId="77777777" w:rsidR="00CA578F" w:rsidRPr="00EA5FA7" w:rsidRDefault="00CA578F" w:rsidP="00CA578F">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1243E1D" w14:textId="77777777" w:rsidR="00CA578F" w:rsidRPr="00361593" w:rsidRDefault="00CA578F" w:rsidP="00CA578F">
      <w:pPr>
        <w:pStyle w:val="PL"/>
        <w:rPr>
          <w:ins w:id="3393" w:author="Author"/>
          <w:rFonts w:eastAsia="SimSun"/>
          <w:snapToGrid w:val="0"/>
        </w:rPr>
      </w:pPr>
      <w:ins w:id="3394"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066FA665" w14:textId="77777777" w:rsidR="00CA578F" w:rsidRDefault="00CA578F" w:rsidP="00CA578F">
      <w:pPr>
        <w:pStyle w:val="PL"/>
        <w:rPr>
          <w:ins w:id="3395" w:author="Author"/>
          <w:rFonts w:eastAsia="SimSun"/>
          <w:snapToGrid w:val="0"/>
        </w:rPr>
      </w:pPr>
      <w:ins w:id="3396"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044F2B97" w14:textId="77777777" w:rsidR="00CA578F" w:rsidRDefault="00CA578F" w:rsidP="00CA578F">
      <w:pPr>
        <w:pStyle w:val="PL"/>
        <w:rPr>
          <w:ins w:id="3397" w:author="Author"/>
          <w:rFonts w:eastAsia="SimSun"/>
          <w:snapToGrid w:val="0"/>
        </w:rPr>
      </w:pPr>
      <w:ins w:id="3398" w:author="Author">
        <w:r w:rsidRPr="00EA5FA7">
          <w:rPr>
            <w:noProof w:val="0"/>
            <w:snapToGrid w:val="0"/>
          </w:rPr>
          <w:t>id-</w:t>
        </w:r>
        <w:r>
          <w:rPr>
            <w:noProof w:val="0"/>
            <w:snapToGrid w:val="0"/>
          </w:rPr>
          <w:t>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14:paraId="6C47EA7D" w14:textId="77777777" w:rsidR="00CA578F" w:rsidRPr="00EA5FA7" w:rsidRDefault="00CA578F" w:rsidP="00CA578F">
      <w:pPr>
        <w:pStyle w:val="PL"/>
        <w:rPr>
          <w:rFonts w:eastAsia="SimSun"/>
          <w:snapToGrid w:val="0"/>
        </w:rPr>
      </w:pPr>
    </w:p>
    <w:p w14:paraId="1DFBA4D0" w14:textId="77777777" w:rsidR="00CA578F" w:rsidRPr="00EA5FA7" w:rsidRDefault="00CA578F" w:rsidP="00CA578F">
      <w:pPr>
        <w:pStyle w:val="PL"/>
        <w:rPr>
          <w:noProof w:val="0"/>
          <w:snapToGrid w:val="0"/>
        </w:rPr>
      </w:pPr>
    </w:p>
    <w:p w14:paraId="59EE8C83" w14:textId="77777777" w:rsidR="00CA578F" w:rsidRPr="00EA5FA7" w:rsidRDefault="00CA578F" w:rsidP="00CA578F">
      <w:pPr>
        <w:pStyle w:val="PL"/>
        <w:rPr>
          <w:noProof w:val="0"/>
          <w:snapToGrid w:val="0"/>
        </w:rPr>
      </w:pPr>
      <w:r w:rsidRPr="00EA5FA7">
        <w:rPr>
          <w:noProof w:val="0"/>
          <w:snapToGrid w:val="0"/>
        </w:rPr>
        <w:t>-- **************************************************************</w:t>
      </w:r>
    </w:p>
    <w:p w14:paraId="2F916C56" w14:textId="77777777" w:rsidR="00CA578F" w:rsidRPr="00EA5FA7" w:rsidRDefault="00CA578F" w:rsidP="00CA578F">
      <w:pPr>
        <w:pStyle w:val="PL"/>
        <w:rPr>
          <w:noProof w:val="0"/>
          <w:snapToGrid w:val="0"/>
        </w:rPr>
      </w:pPr>
      <w:r w:rsidRPr="00EA5FA7">
        <w:rPr>
          <w:noProof w:val="0"/>
          <w:snapToGrid w:val="0"/>
        </w:rPr>
        <w:t>--</w:t>
      </w:r>
    </w:p>
    <w:p w14:paraId="78F5E48C" w14:textId="77777777" w:rsidR="00CA578F" w:rsidRPr="00EA5FA7" w:rsidRDefault="00CA578F" w:rsidP="00CA578F">
      <w:pPr>
        <w:pStyle w:val="PL"/>
        <w:outlineLvl w:val="3"/>
        <w:rPr>
          <w:noProof w:val="0"/>
        </w:rPr>
      </w:pPr>
      <w:r w:rsidRPr="00EA5FA7">
        <w:rPr>
          <w:noProof w:val="0"/>
          <w:snapToGrid w:val="0"/>
        </w:rPr>
        <w:t>-</w:t>
      </w:r>
      <w:r w:rsidRPr="00EA5FA7">
        <w:rPr>
          <w:noProof w:val="0"/>
        </w:rPr>
        <w:t>- Extension constants</w:t>
      </w:r>
    </w:p>
    <w:p w14:paraId="0C4DCFBD" w14:textId="77777777" w:rsidR="00CA578F" w:rsidRPr="00EA5FA7" w:rsidRDefault="00CA578F" w:rsidP="00CA578F">
      <w:pPr>
        <w:pStyle w:val="PL"/>
        <w:rPr>
          <w:noProof w:val="0"/>
          <w:snapToGrid w:val="0"/>
        </w:rPr>
      </w:pPr>
      <w:r w:rsidRPr="00EA5FA7">
        <w:rPr>
          <w:noProof w:val="0"/>
          <w:snapToGrid w:val="0"/>
        </w:rPr>
        <w:t>--</w:t>
      </w:r>
    </w:p>
    <w:p w14:paraId="20274953" w14:textId="77777777" w:rsidR="00CA578F" w:rsidRPr="00EA5FA7" w:rsidRDefault="00CA578F" w:rsidP="00CA578F">
      <w:pPr>
        <w:pStyle w:val="PL"/>
        <w:rPr>
          <w:noProof w:val="0"/>
          <w:snapToGrid w:val="0"/>
        </w:rPr>
      </w:pPr>
      <w:r w:rsidRPr="00EA5FA7">
        <w:rPr>
          <w:noProof w:val="0"/>
          <w:snapToGrid w:val="0"/>
        </w:rPr>
        <w:t>-- **************************************************************</w:t>
      </w:r>
    </w:p>
    <w:p w14:paraId="1E34A974" w14:textId="77777777" w:rsidR="00CA578F" w:rsidRPr="00EA5FA7" w:rsidRDefault="00CA578F" w:rsidP="00CA578F">
      <w:pPr>
        <w:pStyle w:val="PL"/>
        <w:rPr>
          <w:noProof w:val="0"/>
          <w:snapToGrid w:val="0"/>
        </w:rPr>
      </w:pPr>
    </w:p>
    <w:p w14:paraId="655598BC" w14:textId="77777777" w:rsidR="00CA578F" w:rsidRPr="00EA5FA7" w:rsidRDefault="00CA578F" w:rsidP="00CA578F">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FD15D15" w14:textId="77777777" w:rsidR="00CA578F" w:rsidRPr="00EA5FA7" w:rsidRDefault="00CA578F" w:rsidP="00CA578F">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DECC0FA" w14:textId="77777777" w:rsidR="00CA578F" w:rsidRPr="00EA5FA7" w:rsidRDefault="00CA578F" w:rsidP="00CA578F">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40233" w14:textId="77777777" w:rsidR="00CA578F" w:rsidRPr="00EA5FA7" w:rsidRDefault="00CA578F" w:rsidP="00CA578F">
      <w:pPr>
        <w:pStyle w:val="PL"/>
        <w:rPr>
          <w:noProof w:val="0"/>
          <w:snapToGrid w:val="0"/>
        </w:rPr>
      </w:pPr>
      <w:r w:rsidRPr="00EA5FA7">
        <w:rPr>
          <w:noProof w:val="0"/>
          <w:snapToGrid w:val="0"/>
        </w:rPr>
        <w:t>-- **************************************************************</w:t>
      </w:r>
    </w:p>
    <w:p w14:paraId="1AC52E07" w14:textId="77777777" w:rsidR="00CA578F" w:rsidRPr="00EA5FA7" w:rsidRDefault="00CA578F" w:rsidP="00CA578F">
      <w:pPr>
        <w:pStyle w:val="PL"/>
        <w:rPr>
          <w:noProof w:val="0"/>
          <w:snapToGrid w:val="0"/>
        </w:rPr>
      </w:pPr>
      <w:r w:rsidRPr="00EA5FA7">
        <w:rPr>
          <w:noProof w:val="0"/>
          <w:snapToGrid w:val="0"/>
        </w:rPr>
        <w:t>--</w:t>
      </w:r>
    </w:p>
    <w:p w14:paraId="198391AB" w14:textId="77777777" w:rsidR="00CA578F" w:rsidRPr="00EA5FA7" w:rsidRDefault="00CA578F" w:rsidP="00CA578F">
      <w:pPr>
        <w:pStyle w:val="PL"/>
        <w:outlineLvl w:val="3"/>
        <w:rPr>
          <w:noProof w:val="0"/>
          <w:snapToGrid w:val="0"/>
        </w:rPr>
      </w:pPr>
      <w:r w:rsidRPr="00EA5FA7">
        <w:rPr>
          <w:noProof w:val="0"/>
          <w:snapToGrid w:val="0"/>
        </w:rPr>
        <w:t>-- Lists</w:t>
      </w:r>
    </w:p>
    <w:p w14:paraId="67781FC4" w14:textId="77777777" w:rsidR="00CA578F" w:rsidRPr="00EA5FA7" w:rsidRDefault="00CA578F" w:rsidP="00CA578F">
      <w:pPr>
        <w:pStyle w:val="PL"/>
        <w:rPr>
          <w:noProof w:val="0"/>
          <w:snapToGrid w:val="0"/>
        </w:rPr>
      </w:pPr>
      <w:r w:rsidRPr="00EA5FA7">
        <w:rPr>
          <w:noProof w:val="0"/>
          <w:snapToGrid w:val="0"/>
        </w:rPr>
        <w:t>--</w:t>
      </w:r>
    </w:p>
    <w:p w14:paraId="06678975" w14:textId="77777777" w:rsidR="00CA578F" w:rsidRPr="00EA5FA7" w:rsidRDefault="00CA578F" w:rsidP="00CA578F">
      <w:pPr>
        <w:pStyle w:val="PL"/>
        <w:rPr>
          <w:noProof w:val="0"/>
          <w:snapToGrid w:val="0"/>
        </w:rPr>
      </w:pPr>
      <w:r w:rsidRPr="00EA5FA7">
        <w:rPr>
          <w:noProof w:val="0"/>
          <w:snapToGrid w:val="0"/>
        </w:rPr>
        <w:t>-- **************************************************************</w:t>
      </w:r>
    </w:p>
    <w:p w14:paraId="4D110C85" w14:textId="77777777" w:rsidR="00CA578F" w:rsidRPr="00EA5FA7" w:rsidRDefault="00CA578F" w:rsidP="00CA578F">
      <w:pPr>
        <w:pStyle w:val="PL"/>
        <w:rPr>
          <w:noProof w:val="0"/>
          <w:snapToGrid w:val="0"/>
        </w:rPr>
      </w:pPr>
    </w:p>
    <w:p w14:paraId="221A1AF1" w14:textId="77777777" w:rsidR="00CA578F" w:rsidRPr="00EA5FA7" w:rsidRDefault="00CA578F" w:rsidP="00CA578F">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E88541C" w14:textId="77777777" w:rsidR="00CA578F" w:rsidRPr="00EA5FA7" w:rsidRDefault="00CA578F" w:rsidP="00CA578F">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2F0F97BB" w14:textId="77777777" w:rsidR="00CA578F" w:rsidRPr="00EA5FA7" w:rsidRDefault="00CA578F" w:rsidP="00CA578F">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043CA772" w14:textId="77777777" w:rsidR="00CA578F" w:rsidRPr="00EA5FA7" w:rsidRDefault="00CA578F" w:rsidP="00CA578F">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5F070F8" w14:textId="77777777" w:rsidR="00CA578F" w:rsidRPr="00EA5FA7" w:rsidRDefault="00CA578F" w:rsidP="00CA578F">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42AA88C" w14:textId="77777777" w:rsidR="00CA578F" w:rsidRPr="00EA5FA7" w:rsidRDefault="00CA578F" w:rsidP="00CA578F">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390BD27" w14:textId="77777777" w:rsidR="00CA578F" w:rsidRPr="00EA5FA7" w:rsidRDefault="00CA578F" w:rsidP="00CA578F">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22B56726" w14:textId="77777777" w:rsidR="00CA578F" w:rsidRPr="00EA5FA7" w:rsidRDefault="00CA578F" w:rsidP="00CA578F">
      <w:pPr>
        <w:pStyle w:val="PL"/>
      </w:pPr>
      <w:r w:rsidRPr="00EA5FA7">
        <w:t>maxnoofULUPTNLInformation</w:t>
      </w:r>
      <w:r w:rsidRPr="00EA5FA7">
        <w:tab/>
      </w:r>
      <w:r w:rsidRPr="00EA5FA7">
        <w:tab/>
      </w:r>
      <w:r w:rsidRPr="00EA5FA7">
        <w:tab/>
      </w:r>
      <w:r w:rsidRPr="00EA5FA7">
        <w:tab/>
        <w:t>INTEGER ::= 2</w:t>
      </w:r>
    </w:p>
    <w:p w14:paraId="2442D873" w14:textId="77777777" w:rsidR="00CA578F" w:rsidRPr="00EA5FA7" w:rsidRDefault="00CA578F" w:rsidP="00CA578F">
      <w:pPr>
        <w:pStyle w:val="PL"/>
      </w:pPr>
      <w:r w:rsidRPr="00EA5FA7">
        <w:t>maxnoofDLUPTNLInformation</w:t>
      </w:r>
      <w:r w:rsidRPr="00EA5FA7">
        <w:tab/>
      </w:r>
      <w:r w:rsidRPr="00EA5FA7">
        <w:tab/>
      </w:r>
      <w:r w:rsidRPr="00EA5FA7">
        <w:tab/>
      </w:r>
      <w:r w:rsidRPr="00EA5FA7">
        <w:tab/>
        <w:t>INTEGER ::= 2</w:t>
      </w:r>
    </w:p>
    <w:p w14:paraId="33767DBC" w14:textId="77777777" w:rsidR="00CA578F" w:rsidRPr="00EA5FA7" w:rsidRDefault="00CA578F" w:rsidP="00CA578F">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3C2537C" w14:textId="77777777" w:rsidR="00CA578F" w:rsidRPr="00EA5FA7" w:rsidRDefault="00CA578F" w:rsidP="00CA578F">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109B31C" w14:textId="77777777" w:rsidR="00CA578F" w:rsidRPr="00EA5FA7" w:rsidRDefault="00CA578F" w:rsidP="00CA578F">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5C2904B3" w14:textId="77777777" w:rsidR="00CA578F" w:rsidRPr="00EA5FA7" w:rsidRDefault="00CA578F" w:rsidP="00CA578F">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2CA62477" w14:textId="77777777" w:rsidR="00CA578F" w:rsidRPr="00EA5FA7" w:rsidRDefault="00CA578F" w:rsidP="00CA578F">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7CD1B01C" w14:textId="77777777" w:rsidR="00CA578F" w:rsidRPr="00EA5FA7" w:rsidRDefault="00CA578F" w:rsidP="00CA578F">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135E1BEF" w14:textId="77777777" w:rsidR="00CA578F" w:rsidRPr="00EA5FA7" w:rsidRDefault="00CA578F" w:rsidP="00CA578F">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1C6259BF" w14:textId="77777777" w:rsidR="00CA578F" w:rsidRPr="00EA5FA7" w:rsidRDefault="00CA578F" w:rsidP="00CA578F">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419B787" w14:textId="77777777" w:rsidR="00CA578F" w:rsidRPr="00EA5FA7" w:rsidRDefault="00CA578F" w:rsidP="00CA578F">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9A25FED" w14:textId="77777777" w:rsidR="00CA578F" w:rsidRPr="00EA5FA7" w:rsidRDefault="00CA578F" w:rsidP="00CA578F">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1546F58B" w14:textId="77777777" w:rsidR="00CA578F" w:rsidRPr="00EA5FA7" w:rsidRDefault="00CA578F" w:rsidP="00CA578F">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5E46A54B" w14:textId="77777777" w:rsidR="00CA578F" w:rsidRPr="00EA5FA7" w:rsidRDefault="00CA578F" w:rsidP="00CA578F">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740193E" w14:textId="77777777" w:rsidR="00CA578F" w:rsidRPr="00EA5FA7" w:rsidRDefault="00CA578F" w:rsidP="00CA578F">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5115480C" w14:textId="77777777" w:rsidR="00CA578F" w:rsidRPr="00EA5FA7" w:rsidRDefault="00CA578F" w:rsidP="00CA578F">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3879DD1C" w14:textId="77777777" w:rsidR="00CA578F" w:rsidRPr="00EA5FA7" w:rsidRDefault="00CA578F" w:rsidP="00CA578F">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36245277" w14:textId="77777777" w:rsidR="00CA578F" w:rsidRPr="00EA5FA7" w:rsidRDefault="00CA578F" w:rsidP="00CA578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A7C6A29" w14:textId="77777777" w:rsidR="00CA578F" w:rsidRPr="00EA5FA7" w:rsidRDefault="00CA578F" w:rsidP="00CA578F">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020172F3" w14:textId="77777777" w:rsidR="00CA578F" w:rsidRPr="00EA5FA7" w:rsidRDefault="00CA578F" w:rsidP="00CA578F">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CA395C5" w14:textId="77777777" w:rsidR="00CA578F" w:rsidRPr="00EA5FA7" w:rsidRDefault="00CA578F" w:rsidP="00CA578F">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7AB5509A" w14:textId="77777777" w:rsidR="00CA578F" w:rsidRPr="00EA5FA7" w:rsidRDefault="00CA578F" w:rsidP="00CA578F">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8E210F6" w14:textId="77777777" w:rsidR="00CA578F" w:rsidRPr="00EA5FA7" w:rsidRDefault="00CA578F" w:rsidP="00CA578F">
      <w:pPr>
        <w:pStyle w:val="PL"/>
        <w:rPr>
          <w:ins w:id="3399" w:author="Author"/>
          <w:rFonts w:eastAsia="SimSun"/>
          <w:snapToGrid w:val="0"/>
        </w:rPr>
      </w:pPr>
      <w:ins w:id="3400"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Pr>
            <w:rFonts w:eastAsia="SimSun"/>
            <w:snapToGrid w:val="0"/>
          </w:rPr>
          <w:t>64</w:t>
        </w:r>
      </w:ins>
    </w:p>
    <w:p w14:paraId="33B15CA6" w14:textId="77777777" w:rsidR="00CA578F" w:rsidRDefault="00CA578F" w:rsidP="00CA578F">
      <w:pPr>
        <w:pStyle w:val="PL"/>
        <w:rPr>
          <w:ins w:id="3401" w:author="Author"/>
          <w:rFonts w:eastAsia="SimSun"/>
          <w:snapToGrid w:val="0"/>
        </w:rPr>
      </w:pPr>
      <w:ins w:id="3402"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14:paraId="363C1762" w14:textId="77777777" w:rsidR="00CA578F" w:rsidRDefault="00CA578F" w:rsidP="00CA578F">
      <w:pPr>
        <w:pStyle w:val="PL"/>
        <w:rPr>
          <w:ins w:id="3403" w:author="Author"/>
        </w:rPr>
      </w:pPr>
      <w:ins w:id="3404" w:author="Author">
        <w:r w:rsidRPr="00C16193">
          <w:t>max</w:t>
        </w:r>
        <w:r>
          <w:t>noof</w:t>
        </w:r>
        <w:r w:rsidRPr="00C16193">
          <w:t>NRSCSs</w:t>
        </w:r>
        <w:r>
          <w:tab/>
        </w:r>
        <w:r>
          <w:tab/>
        </w:r>
        <w:r>
          <w:tab/>
        </w:r>
        <w:r>
          <w:tab/>
        </w:r>
        <w:r>
          <w:tab/>
        </w:r>
        <w:r>
          <w:tab/>
        </w:r>
        <w:r>
          <w:tab/>
          <w:t>INTEGER ::= 5</w:t>
        </w:r>
      </w:ins>
    </w:p>
    <w:p w14:paraId="3A59E497" w14:textId="77777777" w:rsidR="00CA578F" w:rsidRDefault="00CA578F" w:rsidP="00CA578F">
      <w:pPr>
        <w:pStyle w:val="PL"/>
        <w:rPr>
          <w:ins w:id="3405" w:author="Author"/>
        </w:rPr>
      </w:pPr>
      <w:ins w:id="3406" w:author="Author">
        <w:r w:rsidRPr="00203B54">
          <w:t>maxnoofPhysicalResourceBlocks</w:t>
        </w:r>
        <w:r>
          <w:tab/>
        </w:r>
        <w:r>
          <w:tab/>
        </w:r>
        <w:r>
          <w:tab/>
          <w:t>INTEGER ::= 275</w:t>
        </w:r>
      </w:ins>
    </w:p>
    <w:p w14:paraId="25A35477" w14:textId="77777777" w:rsidR="00CA578F" w:rsidRDefault="00CA578F" w:rsidP="00CA578F">
      <w:pPr>
        <w:pStyle w:val="PL"/>
        <w:rPr>
          <w:ins w:id="3407" w:author="Author"/>
        </w:rPr>
      </w:pPr>
      <w:ins w:id="3408" w:author="Author">
        <w:r w:rsidRPr="00203B54">
          <w:t>maxnoofPhysicalResourceBlocks</w:t>
        </w:r>
        <w:r>
          <w:t>-1</w:t>
        </w:r>
        <w:r>
          <w:tab/>
        </w:r>
        <w:r>
          <w:tab/>
        </w:r>
        <w:r>
          <w:tab/>
          <w:t>INTEGER ::= 274</w:t>
        </w:r>
      </w:ins>
    </w:p>
    <w:p w14:paraId="05EC2A62" w14:textId="77777777" w:rsidR="00CA578F" w:rsidRPr="00783B74" w:rsidRDefault="00CA578F" w:rsidP="00CA578F">
      <w:pPr>
        <w:pStyle w:val="PL"/>
        <w:rPr>
          <w:ins w:id="3409" w:author="Author"/>
        </w:rPr>
      </w:pPr>
      <w:ins w:id="3410" w:author="Author">
        <w:r w:rsidRPr="00EC656A">
          <w:t>maxnoofPRACHconfigs</w:t>
        </w:r>
        <w:r>
          <w:tab/>
        </w:r>
        <w:r>
          <w:tab/>
        </w:r>
        <w:r>
          <w:tab/>
        </w:r>
        <w:r>
          <w:tab/>
        </w:r>
        <w:r>
          <w:tab/>
        </w:r>
        <w:r>
          <w:tab/>
          <w:t>INTEGER ::= 1023</w:t>
        </w:r>
      </w:ins>
    </w:p>
    <w:p w14:paraId="50229A36" w14:textId="77777777" w:rsidR="00CA578F" w:rsidRPr="00783B74" w:rsidRDefault="00CA578F" w:rsidP="00CA578F">
      <w:pPr>
        <w:pStyle w:val="PL"/>
        <w:rPr>
          <w:ins w:id="3411" w:author="Author"/>
        </w:rPr>
      </w:pPr>
      <w:ins w:id="3412" w:author="Author">
        <w:r w:rsidRPr="00783B74">
          <w:t>maxnoofRACHReports</w:t>
        </w:r>
        <w:r>
          <w:tab/>
        </w:r>
        <w:r>
          <w:tab/>
        </w:r>
        <w:r>
          <w:tab/>
        </w:r>
        <w:r>
          <w:tab/>
        </w:r>
        <w:r>
          <w:tab/>
        </w:r>
        <w:r>
          <w:tab/>
          <w:t>INTEGER ::= 64</w:t>
        </w:r>
      </w:ins>
    </w:p>
    <w:p w14:paraId="5A82F4B0" w14:textId="77777777" w:rsidR="00CA578F" w:rsidRPr="00783B74" w:rsidRDefault="00CA578F" w:rsidP="00CA578F">
      <w:pPr>
        <w:pStyle w:val="PL"/>
      </w:pPr>
      <w:ins w:id="3413" w:author="Author">
        <w:r w:rsidRPr="00783B74">
          <w:t>maxnoofRLFReports</w:t>
        </w:r>
        <w:r>
          <w:tab/>
        </w:r>
        <w:r>
          <w:tab/>
        </w:r>
        <w:r>
          <w:tab/>
        </w:r>
        <w:r>
          <w:tab/>
        </w:r>
        <w:r>
          <w:tab/>
        </w:r>
        <w:r>
          <w:tab/>
          <w:t>INTEGER ::= 64</w:t>
        </w:r>
      </w:ins>
    </w:p>
    <w:p w14:paraId="6CF1F36E" w14:textId="77777777" w:rsidR="00CA578F" w:rsidRPr="00EA5FA7" w:rsidRDefault="00CA578F" w:rsidP="00CA578F">
      <w:pPr>
        <w:pStyle w:val="PL"/>
        <w:rPr>
          <w:noProof w:val="0"/>
          <w:snapToGrid w:val="0"/>
        </w:rPr>
      </w:pPr>
      <w:r w:rsidRPr="00EA5FA7">
        <w:rPr>
          <w:noProof w:val="0"/>
          <w:snapToGrid w:val="0"/>
        </w:rPr>
        <w:t>-- **************************************************************</w:t>
      </w:r>
    </w:p>
    <w:p w14:paraId="1914A798" w14:textId="77777777" w:rsidR="00CA578F" w:rsidRPr="00EA5FA7" w:rsidRDefault="00CA578F" w:rsidP="00CA578F">
      <w:pPr>
        <w:pStyle w:val="PL"/>
        <w:rPr>
          <w:noProof w:val="0"/>
          <w:snapToGrid w:val="0"/>
        </w:rPr>
      </w:pPr>
      <w:r w:rsidRPr="00EA5FA7">
        <w:rPr>
          <w:noProof w:val="0"/>
          <w:snapToGrid w:val="0"/>
        </w:rPr>
        <w:lastRenderedPageBreak/>
        <w:t>--</w:t>
      </w:r>
    </w:p>
    <w:p w14:paraId="486E2399" w14:textId="77777777" w:rsidR="00CA578F" w:rsidRPr="00EA5FA7" w:rsidRDefault="00CA578F" w:rsidP="00CA578F">
      <w:pPr>
        <w:pStyle w:val="PL"/>
        <w:outlineLvl w:val="3"/>
        <w:rPr>
          <w:noProof w:val="0"/>
          <w:snapToGrid w:val="0"/>
        </w:rPr>
      </w:pPr>
      <w:r w:rsidRPr="00EA5FA7">
        <w:rPr>
          <w:noProof w:val="0"/>
          <w:snapToGrid w:val="0"/>
        </w:rPr>
        <w:t>-- IEs</w:t>
      </w:r>
    </w:p>
    <w:p w14:paraId="445872F5" w14:textId="77777777" w:rsidR="00CA578F" w:rsidRPr="00EA5FA7" w:rsidRDefault="00CA578F" w:rsidP="00CA578F">
      <w:pPr>
        <w:pStyle w:val="PL"/>
        <w:rPr>
          <w:noProof w:val="0"/>
          <w:snapToGrid w:val="0"/>
        </w:rPr>
      </w:pPr>
      <w:r w:rsidRPr="00EA5FA7">
        <w:rPr>
          <w:noProof w:val="0"/>
          <w:snapToGrid w:val="0"/>
        </w:rPr>
        <w:t>--</w:t>
      </w:r>
    </w:p>
    <w:p w14:paraId="103EFAB2" w14:textId="77777777" w:rsidR="00CA578F" w:rsidRPr="00EA5FA7" w:rsidRDefault="00CA578F" w:rsidP="00CA578F">
      <w:pPr>
        <w:pStyle w:val="PL"/>
        <w:rPr>
          <w:noProof w:val="0"/>
          <w:snapToGrid w:val="0"/>
        </w:rPr>
      </w:pPr>
      <w:r w:rsidRPr="00EA5FA7">
        <w:rPr>
          <w:noProof w:val="0"/>
          <w:snapToGrid w:val="0"/>
        </w:rPr>
        <w:t>-- **************************************************************</w:t>
      </w:r>
    </w:p>
    <w:p w14:paraId="5B244266" w14:textId="77777777" w:rsidR="00CA578F" w:rsidRPr="00EA5FA7" w:rsidRDefault="00CA578F" w:rsidP="00CA578F">
      <w:pPr>
        <w:pStyle w:val="PL"/>
        <w:rPr>
          <w:rFonts w:eastAsia="SimSun"/>
          <w:snapToGrid w:val="0"/>
        </w:rPr>
      </w:pPr>
    </w:p>
    <w:p w14:paraId="191424B0" w14:textId="77777777" w:rsidR="00CA578F" w:rsidRPr="00EA5FA7" w:rsidRDefault="00CA578F" w:rsidP="00CA578F">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4D0416A" w14:textId="77777777" w:rsidR="00CA578F" w:rsidRPr="00EA5FA7" w:rsidRDefault="00CA578F" w:rsidP="00CA578F">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346A524E" w14:textId="77777777" w:rsidR="00CA578F" w:rsidRPr="00EA5FA7" w:rsidRDefault="00CA578F" w:rsidP="00CA578F">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DE44928" w14:textId="77777777" w:rsidR="00CA578F" w:rsidRPr="00EA5FA7" w:rsidRDefault="00CA578F" w:rsidP="00CA578F">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9D78707" w14:textId="77777777" w:rsidR="00CA578F" w:rsidRPr="00EA5FA7" w:rsidRDefault="00CA578F" w:rsidP="00CA578F">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0C640F5B" w14:textId="77777777" w:rsidR="00CA578F" w:rsidRPr="00EA5FA7" w:rsidRDefault="00CA578F" w:rsidP="00CA578F">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5ADDA8A" w14:textId="77777777" w:rsidR="00CA578F" w:rsidRPr="00EA5FA7" w:rsidRDefault="00CA578F" w:rsidP="00CA578F">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29A5E116" w14:textId="77777777" w:rsidR="00CA578F" w:rsidRPr="00EA5FA7" w:rsidRDefault="00CA578F" w:rsidP="00CA578F">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5BB8D3B2" w14:textId="77777777" w:rsidR="00CA578F" w:rsidRPr="00EA5FA7" w:rsidRDefault="00CA578F" w:rsidP="00CA578F">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C9E312C" w14:textId="77777777" w:rsidR="00CA578F" w:rsidRPr="00EA5FA7" w:rsidRDefault="00CA578F" w:rsidP="00CA578F">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3BD15933" w14:textId="77777777" w:rsidR="00CA578F" w:rsidRPr="00EA5FA7" w:rsidRDefault="00CA578F" w:rsidP="00CA578F">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957C8CD" w14:textId="77777777" w:rsidR="00CA578F" w:rsidRPr="00EA5FA7" w:rsidRDefault="00CA578F" w:rsidP="00CA578F">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7BF410E" w14:textId="77777777" w:rsidR="00CA578F" w:rsidRPr="00EA5FA7" w:rsidRDefault="00CA578F" w:rsidP="00CA578F">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F2F9519" w14:textId="77777777" w:rsidR="00CA578F" w:rsidRPr="00EA5FA7" w:rsidRDefault="00CA578F" w:rsidP="00CA578F">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4F779FD8" w14:textId="77777777" w:rsidR="00CA578F" w:rsidRPr="00EA5FA7" w:rsidRDefault="00CA578F" w:rsidP="00CA578F">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3B3C116A" w14:textId="77777777" w:rsidR="00CA578F" w:rsidRPr="00EA5FA7" w:rsidRDefault="00CA578F" w:rsidP="00CA578F">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A74D139" w14:textId="77777777" w:rsidR="00CA578F" w:rsidRPr="00EA5FA7" w:rsidRDefault="00CA578F" w:rsidP="00CA578F">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E8B36A6" w14:textId="77777777" w:rsidR="00CA578F" w:rsidRPr="00EA5FA7" w:rsidRDefault="00CA578F" w:rsidP="00CA578F">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7DBC47F5" w14:textId="77777777" w:rsidR="00CA578F" w:rsidRPr="00EA5FA7" w:rsidRDefault="00CA578F" w:rsidP="00CA578F">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3B21710C" w14:textId="77777777" w:rsidR="00CA578F" w:rsidRPr="00EA5FA7" w:rsidRDefault="00CA578F" w:rsidP="00CA578F">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CFABAB2" w14:textId="77777777" w:rsidR="00CA578F" w:rsidRPr="00EA5FA7" w:rsidRDefault="00CA578F" w:rsidP="00CA578F">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09D8F045" w14:textId="77777777" w:rsidR="00CA578F" w:rsidRPr="00EA5FA7" w:rsidRDefault="00CA578F" w:rsidP="00CA578F">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8643FB" w14:textId="77777777" w:rsidR="00CA578F" w:rsidRPr="00EA5FA7" w:rsidRDefault="00CA578F" w:rsidP="00CA578F">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3EAE7DF" w14:textId="77777777" w:rsidR="00CA578F" w:rsidRPr="00EA5FA7" w:rsidRDefault="00CA578F" w:rsidP="00CA578F">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5CE413B" w14:textId="77777777" w:rsidR="00CA578F" w:rsidRPr="00EA5FA7" w:rsidRDefault="00CA578F" w:rsidP="00CA578F">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4A971DE" w14:textId="77777777" w:rsidR="00CA578F" w:rsidRPr="00EA5FA7" w:rsidRDefault="00CA578F" w:rsidP="00CA578F">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38207D2" w14:textId="77777777" w:rsidR="00CA578F" w:rsidRPr="00EA5FA7" w:rsidRDefault="00CA578F" w:rsidP="00CA578F">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E72E9A4" w14:textId="77777777" w:rsidR="00CA578F" w:rsidRPr="00EA5FA7" w:rsidRDefault="00CA578F" w:rsidP="00CA578F">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797A1736" w14:textId="77777777" w:rsidR="00CA578F" w:rsidRPr="00EA5FA7" w:rsidRDefault="00CA578F" w:rsidP="00CA578F">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BD95C44" w14:textId="77777777" w:rsidR="00CA578F" w:rsidRPr="00EA5FA7" w:rsidRDefault="00CA578F" w:rsidP="00CA578F">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CB57B0A" w14:textId="77777777" w:rsidR="00CA578F" w:rsidRPr="00EA5FA7" w:rsidRDefault="00CA578F" w:rsidP="00CA578F">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93DFC69" w14:textId="77777777" w:rsidR="00CA578F" w:rsidRPr="00EA5FA7" w:rsidRDefault="00CA578F" w:rsidP="00CA578F">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A091072" w14:textId="77777777" w:rsidR="00CA578F" w:rsidRPr="00EA5FA7" w:rsidRDefault="00CA578F" w:rsidP="00CA578F">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48C8F07B" w14:textId="77777777" w:rsidR="00CA578F" w:rsidRPr="00EA5FA7" w:rsidRDefault="00CA578F" w:rsidP="00CA578F">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FBE7D51" w14:textId="77777777" w:rsidR="00CA578F" w:rsidRPr="00EA5FA7" w:rsidRDefault="00CA578F" w:rsidP="00CA578F">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9DA7614" w14:textId="77777777" w:rsidR="00CA578F" w:rsidRPr="00EA5FA7" w:rsidRDefault="00CA578F" w:rsidP="00CA578F">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3CF09516" w14:textId="77777777" w:rsidR="00CA578F" w:rsidRPr="00EA5FA7" w:rsidRDefault="00CA578F" w:rsidP="00CA578F">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74945331" w14:textId="77777777" w:rsidR="00CA578F" w:rsidRPr="00EA5FA7" w:rsidRDefault="00CA578F" w:rsidP="00CA578F">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794875B5" w14:textId="77777777" w:rsidR="00CA578F" w:rsidRPr="00EA5FA7" w:rsidRDefault="00CA578F" w:rsidP="00CA578F">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6BD8AB25" w14:textId="77777777" w:rsidR="00CA578F" w:rsidRPr="00EA5FA7" w:rsidRDefault="00CA578F" w:rsidP="00CA578F">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722A9729" w14:textId="77777777" w:rsidR="00CA578F" w:rsidRPr="00EA5FA7" w:rsidRDefault="00CA578F" w:rsidP="00CA578F">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66F5EF50" w14:textId="77777777" w:rsidR="00CA578F" w:rsidRPr="00EA5FA7" w:rsidRDefault="00CA578F" w:rsidP="00CA578F">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03EAADCD" w14:textId="77777777" w:rsidR="00CA578F" w:rsidRPr="00EA5FA7" w:rsidRDefault="00CA578F" w:rsidP="00CA578F">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D1A4DDD" w14:textId="77777777" w:rsidR="00CA578F" w:rsidRPr="00EA5FA7" w:rsidRDefault="00CA578F" w:rsidP="00CA578F">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552A008F" w14:textId="77777777" w:rsidR="00CA578F" w:rsidRPr="00EA5FA7" w:rsidRDefault="00CA578F" w:rsidP="00CA578F">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47644FA8" w14:textId="77777777" w:rsidR="00CA578F" w:rsidRPr="00EA5FA7" w:rsidRDefault="00CA578F" w:rsidP="00CA578F">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6E50B479" w14:textId="77777777" w:rsidR="00CA578F" w:rsidRPr="00EA5FA7" w:rsidRDefault="00CA578F" w:rsidP="00CA578F">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29287AFF" w14:textId="77777777" w:rsidR="00CA578F" w:rsidRPr="00EA5FA7" w:rsidRDefault="00CA578F" w:rsidP="00CA578F">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110357FD" w14:textId="77777777" w:rsidR="00CA578F" w:rsidRPr="00EA5FA7" w:rsidRDefault="00CA578F" w:rsidP="00CA578F">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48534619" w14:textId="77777777" w:rsidR="00CA578F" w:rsidRPr="00EA5FA7" w:rsidRDefault="00CA578F" w:rsidP="00CA578F">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3DB507F8" w14:textId="77777777" w:rsidR="00CA578F" w:rsidRPr="00EA5FA7" w:rsidRDefault="00CA578F" w:rsidP="00CA578F">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4FF9B98" w14:textId="77777777" w:rsidR="00CA578F" w:rsidRPr="00EA5FA7" w:rsidRDefault="00CA578F" w:rsidP="00CA578F">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D0102A4" w14:textId="77777777" w:rsidR="00CA578F" w:rsidRPr="00EA5FA7" w:rsidRDefault="00CA578F" w:rsidP="00CA578F">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6ACF210C" w14:textId="77777777" w:rsidR="00CA578F" w:rsidRPr="00EA5FA7" w:rsidRDefault="00CA578F" w:rsidP="00CA578F">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733B08A" w14:textId="77777777" w:rsidR="00CA578F" w:rsidRPr="00EA5FA7" w:rsidRDefault="00CA578F" w:rsidP="00CA578F">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05085642" w14:textId="77777777" w:rsidR="00CA578F" w:rsidRPr="00EA5FA7" w:rsidRDefault="00CA578F" w:rsidP="00CA578F">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2BE1D754" w14:textId="77777777" w:rsidR="00CA578F" w:rsidRPr="00EA5FA7" w:rsidRDefault="00CA578F" w:rsidP="00CA578F">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20E7195" w14:textId="77777777" w:rsidR="00CA578F" w:rsidRPr="00EA5FA7" w:rsidRDefault="00CA578F" w:rsidP="00CA578F">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F282038" w14:textId="77777777" w:rsidR="00CA578F" w:rsidRPr="00EA5FA7" w:rsidRDefault="00CA578F" w:rsidP="00CA578F">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5168DBEF" w14:textId="77777777" w:rsidR="00CA578F" w:rsidRPr="00EA5FA7" w:rsidRDefault="00CA578F" w:rsidP="00CA578F">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ECA46A0" w14:textId="77777777" w:rsidR="00CA578F" w:rsidRPr="00EA5FA7" w:rsidRDefault="00CA578F" w:rsidP="00CA578F">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1044A0E" w14:textId="77777777" w:rsidR="00CA578F" w:rsidRPr="00EA5FA7" w:rsidRDefault="00CA578F" w:rsidP="00CA578F">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C99E46F" w14:textId="77777777" w:rsidR="00CA578F" w:rsidRPr="00EA5FA7" w:rsidRDefault="00CA578F" w:rsidP="00CA578F">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46DD5F26" w14:textId="77777777" w:rsidR="00CA578F" w:rsidRPr="00EA5FA7" w:rsidRDefault="00CA578F" w:rsidP="00CA578F">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35981311" w14:textId="77777777" w:rsidR="00CA578F" w:rsidRPr="00EA5FA7" w:rsidRDefault="00CA578F" w:rsidP="00CA578F">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262039FC" w14:textId="77777777" w:rsidR="00CA578F" w:rsidRPr="00EA5FA7" w:rsidRDefault="00CA578F" w:rsidP="00CA578F">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D5D44F9" w14:textId="77777777" w:rsidR="00CA578F" w:rsidRPr="00EA5FA7" w:rsidRDefault="00CA578F" w:rsidP="00CA578F">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E2BE8C9" w14:textId="77777777" w:rsidR="00CA578F" w:rsidRPr="00EA5FA7" w:rsidRDefault="00CA578F" w:rsidP="00CA578F">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358E492D" w14:textId="77777777" w:rsidR="00CA578F" w:rsidRPr="00EA5FA7" w:rsidRDefault="00CA578F" w:rsidP="00CA578F">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E9A1B3D" w14:textId="77777777" w:rsidR="00CA578F" w:rsidRPr="00EA5FA7" w:rsidRDefault="00CA578F" w:rsidP="00CA578F">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913CF78" w14:textId="77777777" w:rsidR="00CA578F" w:rsidRPr="00EA5FA7" w:rsidRDefault="00CA578F" w:rsidP="00CA578F">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380B2668" w14:textId="77777777" w:rsidR="00CA578F" w:rsidRPr="00EA5FA7" w:rsidRDefault="00CA578F" w:rsidP="00CA578F">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ECD2845" w14:textId="77777777" w:rsidR="00CA578F" w:rsidRPr="00EA5FA7" w:rsidRDefault="00CA578F" w:rsidP="00CA578F">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F8E934B" w14:textId="77777777" w:rsidR="00CA578F" w:rsidRPr="00EA5FA7" w:rsidRDefault="00CA578F" w:rsidP="00CA578F">
      <w:pPr>
        <w:pStyle w:val="PL"/>
        <w:rPr>
          <w:rFonts w:eastAsia="SimSun"/>
          <w:snapToGrid w:val="0"/>
        </w:rPr>
      </w:pPr>
      <w:r w:rsidRPr="00EA5FA7">
        <w:rPr>
          <w:rFonts w:eastAsia="SimSun"/>
          <w:snapToGrid w:val="0"/>
        </w:rPr>
        <w:lastRenderedPageBreak/>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BB56EE0" w14:textId="77777777" w:rsidR="00CA578F" w:rsidRPr="00EA5FA7" w:rsidRDefault="00CA578F" w:rsidP="00CA578F">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5A6B5DEA" w14:textId="77777777" w:rsidR="00CA578F" w:rsidRPr="00EA5FA7" w:rsidRDefault="00CA578F" w:rsidP="00CA578F">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3FED257" w14:textId="77777777" w:rsidR="00CA578F" w:rsidRPr="00EA5FA7" w:rsidRDefault="00CA578F" w:rsidP="00CA578F">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1D848DE" w14:textId="77777777" w:rsidR="00CA578F" w:rsidRPr="00EA5FA7" w:rsidRDefault="00CA578F" w:rsidP="00CA578F">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17050C1" w14:textId="77777777" w:rsidR="00CA578F" w:rsidRPr="00EA5FA7" w:rsidRDefault="00CA578F" w:rsidP="00CA578F">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CD6C95D" w14:textId="77777777" w:rsidR="00CA578F" w:rsidRPr="00EA5FA7" w:rsidRDefault="00CA578F" w:rsidP="00CA578F">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06F7D90B" w14:textId="77777777" w:rsidR="00CA578F" w:rsidRPr="00EA5FA7" w:rsidRDefault="00CA578F" w:rsidP="00CA578F">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6D4E2FF8" w14:textId="77777777" w:rsidR="00CA578F" w:rsidRPr="00EA5FA7" w:rsidRDefault="00CA578F" w:rsidP="00CA578F">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B93270A" w14:textId="77777777" w:rsidR="00CA578F" w:rsidRPr="00EA5FA7" w:rsidRDefault="00CA578F" w:rsidP="00CA578F">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74DA4D8" w14:textId="77777777" w:rsidR="00CA578F" w:rsidRPr="00EA5FA7" w:rsidRDefault="00CA578F" w:rsidP="00CA578F">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48B9AFD6" w14:textId="77777777" w:rsidR="00CA578F" w:rsidRPr="00EA5FA7" w:rsidRDefault="00CA578F" w:rsidP="00CA578F">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69B7585" w14:textId="77777777" w:rsidR="00CA578F" w:rsidRPr="00EA5FA7" w:rsidRDefault="00CA578F" w:rsidP="00CA578F">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4F81B72" w14:textId="77777777" w:rsidR="00CA578F" w:rsidRPr="00EA5FA7" w:rsidRDefault="00CA578F" w:rsidP="00CA578F">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D41E418" w14:textId="77777777" w:rsidR="00CA578F" w:rsidRPr="00EA5FA7" w:rsidRDefault="00CA578F" w:rsidP="00CA578F">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3D833FB" w14:textId="77777777" w:rsidR="00CA578F" w:rsidRPr="00EA5FA7" w:rsidRDefault="00CA578F" w:rsidP="00CA578F">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84ECDB2" w14:textId="77777777" w:rsidR="00CA578F" w:rsidRPr="00EA5FA7" w:rsidRDefault="00CA578F" w:rsidP="00CA578F">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235F145" w14:textId="77777777" w:rsidR="00CA578F" w:rsidRPr="00EA5FA7" w:rsidRDefault="00CA578F" w:rsidP="00CA578F">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A75A21C" w14:textId="77777777" w:rsidR="00CA578F" w:rsidRPr="00EA5FA7" w:rsidRDefault="00CA578F" w:rsidP="00CA578F">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5DD8CEEE" w14:textId="77777777" w:rsidR="00CA578F" w:rsidRPr="00EA5FA7" w:rsidRDefault="00CA578F" w:rsidP="00CA578F">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1877A98" w14:textId="77777777" w:rsidR="00CA578F" w:rsidRPr="00EA5FA7" w:rsidRDefault="00CA578F" w:rsidP="00CA578F">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2576F5E8" w14:textId="77777777" w:rsidR="00CA578F" w:rsidRPr="00EA5FA7" w:rsidRDefault="00CA578F" w:rsidP="00CA578F">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5FC49334" w14:textId="77777777" w:rsidR="00CA578F" w:rsidRPr="00EA5FA7" w:rsidRDefault="00CA578F" w:rsidP="00CA578F">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13502E80" w14:textId="77777777" w:rsidR="00CA578F" w:rsidRPr="00EA5FA7" w:rsidRDefault="00CA578F" w:rsidP="00CA578F">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06149A9A" w14:textId="77777777" w:rsidR="00CA578F" w:rsidRPr="00EA5FA7" w:rsidRDefault="00CA578F" w:rsidP="00CA578F">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F7BBEF7" w14:textId="77777777" w:rsidR="00CA578F" w:rsidRPr="00EA5FA7" w:rsidRDefault="00CA578F" w:rsidP="00CA578F">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2959EC56" w14:textId="77777777" w:rsidR="00CA578F" w:rsidRPr="00EA5FA7" w:rsidRDefault="00CA578F" w:rsidP="00CA578F">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9CC7A94" w14:textId="77777777" w:rsidR="00CA578F" w:rsidRPr="00EA5FA7" w:rsidRDefault="00CA578F" w:rsidP="00CA578F">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48769B7" w14:textId="77777777" w:rsidR="00CA578F" w:rsidRPr="00EA5FA7" w:rsidRDefault="00CA578F" w:rsidP="00CA578F">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9EF6553" w14:textId="77777777" w:rsidR="00CA578F" w:rsidRPr="00EA5FA7" w:rsidRDefault="00CA578F" w:rsidP="00CA578F">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0F04D0" w14:textId="77777777" w:rsidR="00CA578F" w:rsidRPr="00EA5FA7" w:rsidRDefault="00CA578F" w:rsidP="00CA578F">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B384301" w14:textId="77777777" w:rsidR="00CA578F" w:rsidRPr="00EA5FA7" w:rsidRDefault="00CA578F" w:rsidP="00CA578F">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186F53FC" w14:textId="77777777" w:rsidR="00CA578F" w:rsidRPr="00EA5FA7" w:rsidRDefault="00CA578F" w:rsidP="00CA578F">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1F5AAC4" w14:textId="77777777" w:rsidR="00CA578F" w:rsidRPr="00EA5FA7" w:rsidRDefault="00CA578F" w:rsidP="00CA578F">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8A4C7DE" w14:textId="77777777" w:rsidR="00CA578F" w:rsidRPr="00EA5FA7" w:rsidRDefault="00CA578F" w:rsidP="00CA578F">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4945EFF" w14:textId="77777777" w:rsidR="00CA578F" w:rsidRPr="00EA5FA7" w:rsidRDefault="00CA578F" w:rsidP="00CA578F">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7B0D5B30" w14:textId="77777777" w:rsidR="00CA578F" w:rsidRPr="00EA5FA7" w:rsidRDefault="00CA578F" w:rsidP="00CA578F">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A7038B2" w14:textId="77777777" w:rsidR="00CA578F" w:rsidRPr="00EA5FA7" w:rsidRDefault="00CA578F" w:rsidP="00CA578F">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E3BF308" w14:textId="77777777" w:rsidR="00CA578F" w:rsidRPr="00EA5FA7" w:rsidRDefault="00CA578F" w:rsidP="00CA578F">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CE76919" w14:textId="77777777" w:rsidR="00CA578F" w:rsidRPr="00EA5FA7" w:rsidRDefault="00CA578F" w:rsidP="00CA578F">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04B7D334" w14:textId="77777777" w:rsidR="00CA578F" w:rsidRPr="00EA5FA7" w:rsidRDefault="00CA578F" w:rsidP="00CA578F">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2E33C1" w14:textId="77777777" w:rsidR="00CA578F" w:rsidRPr="00EA5FA7" w:rsidRDefault="00CA578F" w:rsidP="00CA578F">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56843FFD" w14:textId="77777777" w:rsidR="00CA578F" w:rsidRPr="00EA5FA7" w:rsidRDefault="00CA578F" w:rsidP="00CA578F">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2A97B4B0" w14:textId="77777777" w:rsidR="00CA578F" w:rsidRPr="00EA5FA7" w:rsidRDefault="00CA578F" w:rsidP="00CA578F">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8FB8D5F" w14:textId="77777777" w:rsidR="00CA578F" w:rsidRPr="00EA5FA7" w:rsidRDefault="00CA578F" w:rsidP="00CA578F">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56B294B" w14:textId="77777777" w:rsidR="00CA578F" w:rsidRPr="00EA5FA7" w:rsidRDefault="00CA578F" w:rsidP="00CA578F">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7B1BC310" w14:textId="77777777" w:rsidR="00CA578F" w:rsidRPr="00EA5FA7" w:rsidRDefault="00CA578F" w:rsidP="00CA578F">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3172C14" w14:textId="77777777" w:rsidR="00CA578F" w:rsidRPr="00EA5FA7" w:rsidRDefault="00CA578F" w:rsidP="00CA578F">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B02F16D" w14:textId="77777777" w:rsidR="00CA578F" w:rsidRPr="00EA5FA7" w:rsidRDefault="00CA578F" w:rsidP="00CA578F">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AF4CDAC" w14:textId="77777777" w:rsidR="00CA578F" w:rsidRPr="00EA5FA7" w:rsidRDefault="00CA578F" w:rsidP="00CA578F">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C83089D" w14:textId="77777777" w:rsidR="00CA578F" w:rsidRPr="00EA5FA7" w:rsidRDefault="00CA578F" w:rsidP="00CA578F">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09EE53AB" w14:textId="77777777" w:rsidR="00CA578F" w:rsidRPr="00EA5FA7" w:rsidRDefault="00CA578F" w:rsidP="00CA578F">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70C786D" w14:textId="77777777" w:rsidR="00CA578F" w:rsidRPr="00EA5FA7" w:rsidRDefault="00CA578F" w:rsidP="00CA578F">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5474B501" w14:textId="77777777" w:rsidR="00CA578F" w:rsidRPr="00EA5FA7" w:rsidRDefault="00CA578F" w:rsidP="00CA578F">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C50C52D" w14:textId="77777777" w:rsidR="00CA578F" w:rsidRPr="00EA5FA7" w:rsidRDefault="00CA578F" w:rsidP="00CA578F">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1A912B5" w14:textId="77777777" w:rsidR="00CA578F" w:rsidRPr="00EA5FA7" w:rsidRDefault="00CA578F" w:rsidP="00CA578F">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E3F8EE9" w14:textId="77777777" w:rsidR="00CA578F" w:rsidRPr="00EA5FA7" w:rsidRDefault="00CA578F" w:rsidP="00CA578F">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575A3C5C" w14:textId="77777777" w:rsidR="00CA578F" w:rsidRPr="00EA5FA7" w:rsidRDefault="00CA578F" w:rsidP="00CA578F">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3BCA8CB5" w14:textId="77777777" w:rsidR="00CA578F" w:rsidRPr="00EA5FA7" w:rsidRDefault="00CA578F" w:rsidP="00CA578F">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6484DC2F" w14:textId="77777777" w:rsidR="00CA578F" w:rsidRPr="00EA5FA7" w:rsidRDefault="00CA578F" w:rsidP="00CA578F">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7FFEE82" w14:textId="77777777" w:rsidR="00CA578F" w:rsidRPr="00EA5FA7" w:rsidRDefault="00CA578F" w:rsidP="00CA578F">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106DDF99" w14:textId="77777777" w:rsidR="00CA578F" w:rsidRPr="00EA5FA7" w:rsidRDefault="00CA578F" w:rsidP="00CA578F">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227B969" w14:textId="77777777" w:rsidR="00CA578F" w:rsidRPr="00EA5FA7" w:rsidRDefault="00CA578F" w:rsidP="00CA578F">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2900E044" w14:textId="77777777" w:rsidR="00CA578F" w:rsidRPr="00EA5FA7" w:rsidRDefault="00CA578F" w:rsidP="00CA578F">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1A8527E" w14:textId="77777777" w:rsidR="00CA578F" w:rsidRPr="00EA5FA7" w:rsidRDefault="00CA578F" w:rsidP="00CA578F">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17171AE" w14:textId="77777777" w:rsidR="00CA578F" w:rsidRPr="00EA5FA7" w:rsidRDefault="00CA578F" w:rsidP="00CA578F">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08230C1D" w14:textId="77777777" w:rsidR="00CA578F" w:rsidRPr="00EA5FA7" w:rsidRDefault="00CA578F" w:rsidP="00CA578F">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394573A" w14:textId="77777777" w:rsidR="00CA578F" w:rsidRPr="00EA5FA7" w:rsidRDefault="00CA578F" w:rsidP="00CA578F">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CE329BB" w14:textId="77777777" w:rsidR="00CA578F" w:rsidRPr="00EA5FA7" w:rsidRDefault="00CA578F" w:rsidP="00CA578F">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1C4C6B9" w14:textId="77777777" w:rsidR="00CA578F" w:rsidRPr="00EA5FA7" w:rsidRDefault="00CA578F" w:rsidP="00CA578F">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5086E3E" w14:textId="77777777" w:rsidR="00CA578F" w:rsidRPr="00EA5FA7" w:rsidRDefault="00CA578F" w:rsidP="00CA578F">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F79FB7D" w14:textId="77777777" w:rsidR="00CA578F" w:rsidRPr="00EA5FA7" w:rsidRDefault="00CA578F" w:rsidP="00CA578F">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5B1E8BE" w14:textId="77777777" w:rsidR="00CA578F" w:rsidRPr="00EA5FA7" w:rsidRDefault="00CA578F" w:rsidP="00CA578F">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153A7E18" w14:textId="77777777" w:rsidR="00CA578F" w:rsidRPr="00EA5FA7" w:rsidRDefault="00CA578F" w:rsidP="00CA578F">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0004139F" w14:textId="77777777" w:rsidR="00CA578F" w:rsidRPr="00EA5FA7" w:rsidRDefault="00CA578F" w:rsidP="00CA578F">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7717761" w14:textId="77777777" w:rsidR="00CA578F" w:rsidRPr="00EA5FA7" w:rsidRDefault="00CA578F" w:rsidP="00CA578F">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6FD9C0F" w14:textId="77777777" w:rsidR="00CA578F" w:rsidRPr="00EA5FA7" w:rsidRDefault="00CA578F" w:rsidP="00CA578F">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1A58A84B" w14:textId="77777777" w:rsidR="00CA578F" w:rsidRPr="00EA5FA7" w:rsidRDefault="00CA578F" w:rsidP="00CA578F">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563D0B9A" w14:textId="77777777" w:rsidR="00CA578F" w:rsidRPr="00EA5FA7" w:rsidRDefault="00CA578F" w:rsidP="00CA578F">
      <w:pPr>
        <w:pStyle w:val="PL"/>
        <w:rPr>
          <w:rFonts w:eastAsia="SimSun"/>
        </w:rPr>
      </w:pPr>
      <w:r w:rsidRPr="00EA5FA7">
        <w:rPr>
          <w:rFonts w:eastAsia="SimSun"/>
        </w:rPr>
        <w:lastRenderedPageBreak/>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7EF30249" w14:textId="77777777" w:rsidR="00CA578F" w:rsidRPr="00EA5FA7" w:rsidRDefault="00CA578F" w:rsidP="00CA578F">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BABA793" w14:textId="77777777" w:rsidR="00CA578F" w:rsidRPr="00EA5FA7" w:rsidRDefault="00CA578F" w:rsidP="00CA578F">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3489263" w14:textId="77777777" w:rsidR="00CA578F" w:rsidRPr="00EA5FA7" w:rsidRDefault="00CA578F" w:rsidP="00CA578F">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224AD97" w14:textId="77777777" w:rsidR="00CA578F" w:rsidRPr="00EA5FA7" w:rsidRDefault="00CA578F" w:rsidP="00CA578F">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34245A97" w14:textId="77777777" w:rsidR="00CA578F" w:rsidRPr="00EA5FA7" w:rsidRDefault="00CA578F" w:rsidP="00CA578F">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71B4196F" w14:textId="77777777" w:rsidR="00CA578F" w:rsidRPr="00EA5FA7" w:rsidRDefault="00CA578F" w:rsidP="00CA578F">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540BB93" w14:textId="77777777" w:rsidR="00CA578F" w:rsidRPr="00EA5FA7" w:rsidRDefault="00CA578F" w:rsidP="00CA578F">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3F68C0CE" w14:textId="77777777" w:rsidR="00CA578F" w:rsidRPr="00EA5FA7" w:rsidRDefault="00CA578F" w:rsidP="00CA578F">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0B986D6" w14:textId="77777777" w:rsidR="00CA578F" w:rsidRPr="00EA5FA7" w:rsidRDefault="00CA578F" w:rsidP="00CA578F">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58769E13" w14:textId="77777777" w:rsidR="00CA578F" w:rsidRPr="00EA5FA7" w:rsidRDefault="00CA578F" w:rsidP="00CA578F">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599B330A" w14:textId="77777777" w:rsidR="00CA578F" w:rsidRPr="00EA5FA7" w:rsidRDefault="00CA578F" w:rsidP="00CA578F">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3201F54E" w14:textId="77777777" w:rsidR="00CA578F" w:rsidRPr="00EA5FA7" w:rsidRDefault="00CA578F" w:rsidP="00CA578F">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102C6FAE" w14:textId="77777777" w:rsidR="00CA578F" w:rsidRPr="00EA5FA7" w:rsidRDefault="00CA578F" w:rsidP="00CA578F">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3C51E7C" w14:textId="77777777" w:rsidR="00CA578F" w:rsidRPr="00EA5FA7" w:rsidRDefault="00CA578F" w:rsidP="00CA578F">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0C2F3E56" w14:textId="77777777" w:rsidR="00CA578F" w:rsidRPr="00EA5FA7" w:rsidRDefault="00CA578F" w:rsidP="00CA578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B772111" w14:textId="77777777" w:rsidR="00CA578F" w:rsidRPr="00EA5FA7" w:rsidRDefault="00CA578F" w:rsidP="00CA578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43C4903" w14:textId="77777777" w:rsidR="00CA578F" w:rsidRPr="00EA5FA7" w:rsidRDefault="00CA578F" w:rsidP="00CA578F">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7C9EF00" w14:textId="77777777" w:rsidR="00CA578F" w:rsidRPr="00EA5FA7" w:rsidRDefault="00CA578F" w:rsidP="00CA578F">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8E2B708" w14:textId="77777777" w:rsidR="00CA578F" w:rsidRPr="00EA5FA7" w:rsidRDefault="00CA578F" w:rsidP="00CA578F">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C947431" w14:textId="77777777" w:rsidR="00CA578F" w:rsidRPr="00EA5FA7" w:rsidRDefault="00CA578F" w:rsidP="00CA578F">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63A3DD1" w14:textId="77777777" w:rsidR="00CA578F" w:rsidRPr="00EA5FA7" w:rsidRDefault="00CA578F" w:rsidP="00CA578F">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3622F61" w14:textId="77777777" w:rsidR="00CA578F" w:rsidRPr="00EA5FA7" w:rsidRDefault="00CA578F" w:rsidP="00CA578F">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8C05568" w14:textId="77777777" w:rsidR="00CA578F" w:rsidRPr="00EA5FA7" w:rsidRDefault="00CA578F" w:rsidP="00CA578F">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5996753" w14:textId="77777777" w:rsidR="00CA578F" w:rsidRPr="00EA5FA7" w:rsidRDefault="00CA578F" w:rsidP="00CA578F">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591DAE3F" w14:textId="77777777" w:rsidR="00CA578F" w:rsidRPr="00EA5FA7" w:rsidRDefault="00CA578F" w:rsidP="00CA578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62B29195" w14:textId="77777777" w:rsidR="00CA578F" w:rsidRPr="00EA5FA7" w:rsidRDefault="00CA578F" w:rsidP="00CA578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787F424" w14:textId="77777777" w:rsidR="00CA578F" w:rsidRPr="00EA5FA7" w:rsidRDefault="00CA578F" w:rsidP="00CA578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5AE0250" w14:textId="77777777" w:rsidR="00CA578F" w:rsidRPr="00EA5FA7" w:rsidRDefault="00CA578F" w:rsidP="00CA578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F9B8D01" w14:textId="77777777" w:rsidR="00CA578F" w:rsidRPr="00EA5FA7" w:rsidRDefault="00CA578F" w:rsidP="00CA578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3D7D4651" w14:textId="77777777" w:rsidR="00CA578F" w:rsidRPr="00EA5FA7" w:rsidRDefault="00CA578F" w:rsidP="00CA578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9FF5B15" w14:textId="77777777" w:rsidR="00CA578F" w:rsidRPr="00EA5FA7" w:rsidRDefault="00CA578F" w:rsidP="00CA578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55FD50" w14:textId="77777777" w:rsidR="00CA578F" w:rsidRPr="00EA5FA7" w:rsidRDefault="00CA578F" w:rsidP="00CA578F">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1E3A0E2" w14:textId="77777777" w:rsidR="00CA578F" w:rsidRPr="00EA5FA7" w:rsidRDefault="00CA578F" w:rsidP="00CA578F">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649FC821" w14:textId="77777777" w:rsidR="00CA578F" w:rsidRPr="00EA5FA7" w:rsidRDefault="00CA578F" w:rsidP="00CA578F">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0CD8582" w14:textId="77777777" w:rsidR="00CA578F" w:rsidRPr="00EA5FA7" w:rsidRDefault="00CA578F" w:rsidP="00CA578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4787BF2B" w14:textId="77777777" w:rsidR="00CA578F" w:rsidRPr="00EA5FA7" w:rsidRDefault="00CA578F" w:rsidP="00CA578F">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DBDA086" w14:textId="77777777" w:rsidR="00CA578F" w:rsidRPr="00EA5FA7" w:rsidRDefault="00CA578F" w:rsidP="00CA578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EC40E98" w14:textId="77777777" w:rsidR="00CA578F" w:rsidRPr="00EA5FA7" w:rsidRDefault="00CA578F" w:rsidP="00CA578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270B5DC" w14:textId="77777777" w:rsidR="00CA578F" w:rsidRPr="00EA5FA7" w:rsidRDefault="00CA578F" w:rsidP="00CA578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8FD8E31" w14:textId="77777777" w:rsidR="00CA578F" w:rsidRPr="00EA5FA7" w:rsidRDefault="00CA578F" w:rsidP="00CA578F">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2244BC67" w14:textId="77777777" w:rsidR="00CA578F" w:rsidRPr="00EA5FA7" w:rsidRDefault="00CA578F" w:rsidP="00CA578F">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1FC83A6" w14:textId="77777777" w:rsidR="00CA578F" w:rsidRPr="00EA5FA7" w:rsidRDefault="00CA578F" w:rsidP="00CA578F">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F53550B" w14:textId="77777777" w:rsidR="00CA578F" w:rsidRPr="00EA5FA7" w:rsidRDefault="00CA578F" w:rsidP="00CA578F">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0AF24364" w14:textId="77777777" w:rsidR="00CA578F" w:rsidRPr="00EA5FA7" w:rsidRDefault="00CA578F" w:rsidP="00CA578F">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B10163E" w14:textId="77777777" w:rsidR="00CA578F" w:rsidRPr="00EA5FA7" w:rsidRDefault="00CA578F" w:rsidP="00CA578F">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33203DF" w14:textId="77777777" w:rsidR="00CA578F" w:rsidRPr="00EA5FA7" w:rsidRDefault="00CA578F" w:rsidP="00CA578F">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30CB3018" w14:textId="77777777" w:rsidR="00CA578F" w:rsidRPr="00EA5FA7" w:rsidRDefault="00CA578F" w:rsidP="00CA578F">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E00D764" w14:textId="77777777" w:rsidR="00CA578F" w:rsidRPr="00EA5FA7" w:rsidRDefault="00CA578F" w:rsidP="00CA578F">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015423E6" w14:textId="77777777" w:rsidR="00CA578F" w:rsidRPr="00EA5FA7" w:rsidRDefault="00CA578F" w:rsidP="00CA578F">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3F1D8BE" w14:textId="77777777" w:rsidR="00CA578F" w:rsidRPr="00EA5FA7" w:rsidRDefault="00CA578F" w:rsidP="00CA578F">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014AE9E" w14:textId="77777777" w:rsidR="00CA578F" w:rsidRPr="00EA5FA7" w:rsidRDefault="00CA578F" w:rsidP="00CA578F">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47BAE36" w14:textId="77777777" w:rsidR="00CA578F" w:rsidRPr="00EA5FA7" w:rsidRDefault="00CA578F" w:rsidP="00CA578F">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7D748CD" w14:textId="77777777" w:rsidR="00CA578F" w:rsidRPr="00EA5FA7" w:rsidRDefault="00CA578F" w:rsidP="00CA578F">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2910ABA1" w14:textId="77777777" w:rsidR="00CA578F" w:rsidRPr="00EA5FA7" w:rsidRDefault="00CA578F" w:rsidP="00CA578F">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7F94FA14" w14:textId="77777777" w:rsidR="00CA578F" w:rsidRPr="00EA5FA7" w:rsidRDefault="00CA578F" w:rsidP="00CA578F">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114AD31F" w14:textId="77777777" w:rsidR="00CA578F" w:rsidRPr="00EA5FA7" w:rsidRDefault="00CA578F" w:rsidP="00CA578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7E91F77E" w14:textId="77777777" w:rsidR="00CA578F" w:rsidRPr="00EA5FA7" w:rsidRDefault="00CA578F" w:rsidP="00CA578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0D0958F" w14:textId="77777777" w:rsidR="00CA578F" w:rsidRPr="00EA5FA7" w:rsidRDefault="00CA578F" w:rsidP="00CA578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D06614C" w14:textId="77777777" w:rsidR="00CA578F" w:rsidRPr="00EA5FA7" w:rsidRDefault="00CA578F" w:rsidP="00CA578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8CF6BFD" w14:textId="77777777" w:rsidR="00CA578F" w:rsidRPr="00EA5FA7" w:rsidRDefault="00CA578F" w:rsidP="00CA578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86E9868" w14:textId="77777777" w:rsidR="00CA578F" w:rsidRPr="00EA5FA7" w:rsidRDefault="00CA578F" w:rsidP="00CA578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5D9C344" w14:textId="77777777" w:rsidR="00CA578F" w:rsidRPr="00EA5FA7" w:rsidRDefault="00CA578F" w:rsidP="00CA578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3E2500B6" w14:textId="77777777" w:rsidR="00CA578F" w:rsidRPr="00EA5FA7" w:rsidRDefault="00CA578F" w:rsidP="00CA578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C992D72" w14:textId="77777777" w:rsidR="00CA578F" w:rsidRPr="00EA5FA7" w:rsidRDefault="00CA578F" w:rsidP="00CA578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B713467" w14:textId="77777777" w:rsidR="00CA578F" w:rsidRPr="00EA5FA7" w:rsidRDefault="00CA578F" w:rsidP="00CA578F">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0F3F98F" w14:textId="77777777" w:rsidR="00CA578F" w:rsidRPr="00EA5FA7" w:rsidRDefault="00CA578F" w:rsidP="00CA578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AB9A7E1" w14:textId="77777777" w:rsidR="00CA578F" w:rsidRPr="00EA5FA7" w:rsidRDefault="00CA578F" w:rsidP="00CA578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3F6A6723" w14:textId="77777777" w:rsidR="00CA578F" w:rsidRPr="00EA5FA7" w:rsidRDefault="00CA578F" w:rsidP="00CA578F">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003820D" w14:textId="77777777" w:rsidR="00CA578F" w:rsidRPr="00EA5FA7" w:rsidRDefault="00CA578F" w:rsidP="00CA578F">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1A132D8" w14:textId="77777777" w:rsidR="00CA578F" w:rsidRPr="00EA5FA7" w:rsidRDefault="00CA578F" w:rsidP="00CA578F">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02867B4" w14:textId="77777777" w:rsidR="00CA578F" w:rsidRPr="00EA5FA7" w:rsidRDefault="00CA578F" w:rsidP="00CA578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91F3910" w14:textId="77777777" w:rsidR="00CA578F" w:rsidRPr="00EA5FA7" w:rsidRDefault="00CA578F" w:rsidP="00CA578F">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DDCD807" w14:textId="77777777" w:rsidR="00CA578F" w:rsidRPr="00EA5FA7" w:rsidRDefault="00CA578F" w:rsidP="00CA578F">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C586DBD" w14:textId="77777777" w:rsidR="00CA578F" w:rsidRPr="00EA5FA7" w:rsidRDefault="00CA578F" w:rsidP="00CA578F">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6776ECC2" w14:textId="77777777" w:rsidR="00CA578F" w:rsidRPr="00EA5FA7" w:rsidRDefault="00CA578F" w:rsidP="00CA578F">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865CD7B" w14:textId="77777777" w:rsidR="00CA578F" w:rsidRPr="00EA5FA7" w:rsidRDefault="00CA578F" w:rsidP="00CA578F">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488BCF3" w14:textId="77777777" w:rsidR="00CA578F" w:rsidRPr="00EA5FA7" w:rsidRDefault="00CA578F" w:rsidP="00CA578F">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CC5AB3E" w14:textId="77777777" w:rsidR="00CA578F" w:rsidRPr="00EA5FA7" w:rsidRDefault="00CA578F" w:rsidP="00CA578F">
      <w:pPr>
        <w:pStyle w:val="PL"/>
        <w:rPr>
          <w:noProof w:val="0"/>
          <w:snapToGrid w:val="0"/>
        </w:rPr>
      </w:pPr>
      <w:r w:rsidRPr="00EA5FA7">
        <w:rPr>
          <w:noProof w:val="0"/>
          <w:snapToGrid w:val="0"/>
        </w:rPr>
        <w:lastRenderedPageBreak/>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664731C1" w14:textId="77777777" w:rsidR="00CA578F" w:rsidRPr="00EA5FA7" w:rsidRDefault="00CA578F" w:rsidP="00CA578F">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44C96D9" w14:textId="77777777" w:rsidR="00CA578F" w:rsidRPr="00EA5FA7" w:rsidRDefault="00CA578F" w:rsidP="00CA578F">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43E597" w14:textId="77777777" w:rsidR="00CA578F" w:rsidRPr="00EA5FA7" w:rsidRDefault="00CA578F" w:rsidP="00CA578F">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5CCB94C4" w14:textId="77777777" w:rsidR="00CA578F" w:rsidRPr="00EA5FA7" w:rsidRDefault="00CA578F" w:rsidP="00CA578F">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91704EA" w14:textId="77777777" w:rsidR="00CA578F" w:rsidRPr="00EA5FA7" w:rsidRDefault="00CA578F" w:rsidP="00CA578F">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3243316" w14:textId="77777777" w:rsidR="00CA578F" w:rsidRPr="00EA5FA7" w:rsidRDefault="00CA578F" w:rsidP="00CA578F">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2EC8C808" w14:textId="77777777" w:rsidR="00CA578F" w:rsidRPr="00EA5FA7" w:rsidRDefault="00CA578F" w:rsidP="00CA578F">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67AEAA1A" w14:textId="77777777" w:rsidR="00CA578F" w:rsidRPr="00EA5FA7" w:rsidRDefault="00CA578F" w:rsidP="00CA578F">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32C0A76D" w14:textId="77777777" w:rsidR="00CA578F" w:rsidRPr="00EA5FA7" w:rsidRDefault="00CA578F" w:rsidP="00CA578F">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23E3BD5E" w14:textId="77777777" w:rsidR="00CA578F" w:rsidRPr="00EA5FA7" w:rsidRDefault="00CA578F" w:rsidP="00CA578F">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72E47E89" w14:textId="77777777" w:rsidR="00CA578F" w:rsidRPr="00EA5FA7" w:rsidRDefault="00CA578F" w:rsidP="00CA578F">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42D7413C" w14:textId="77777777" w:rsidR="00CA578F" w:rsidRPr="00EA5FA7" w:rsidRDefault="00CA578F" w:rsidP="00CA578F">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6EE7130" w14:textId="77777777" w:rsidR="00CA578F" w:rsidRPr="00EA5FA7" w:rsidRDefault="00CA578F" w:rsidP="00CA578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47928D7" w14:textId="77777777" w:rsidR="00CA578F" w:rsidRDefault="00CA578F" w:rsidP="00CA578F">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072070E3" w14:textId="77777777" w:rsidR="00CA578F" w:rsidRPr="00EA5FA7" w:rsidRDefault="00CA578F" w:rsidP="00CA578F">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02977176" w14:textId="77777777" w:rsidR="00CA578F" w:rsidRDefault="00CA578F" w:rsidP="00CA578F">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6E869CD" w14:textId="77777777" w:rsidR="00CA578F" w:rsidRPr="00EA5FA7" w:rsidRDefault="00CA578F" w:rsidP="00CA578F">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D2F9E37" w14:textId="77777777" w:rsidR="00CA578F" w:rsidRPr="00361593" w:rsidRDefault="00CA578F" w:rsidP="00CA578F">
      <w:pPr>
        <w:pStyle w:val="PL"/>
        <w:rPr>
          <w:ins w:id="3414" w:author="Author"/>
          <w:noProof w:val="0"/>
          <w:snapToGrid w:val="0"/>
        </w:rPr>
      </w:pPr>
      <w:ins w:id="3415"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14:paraId="46D56C0D" w14:textId="77777777" w:rsidR="00CA578F" w:rsidRPr="00361593" w:rsidRDefault="00CA578F" w:rsidP="00CA578F">
      <w:pPr>
        <w:pStyle w:val="PL"/>
        <w:rPr>
          <w:ins w:id="3416" w:author="Author"/>
          <w:noProof w:val="0"/>
          <w:snapToGrid w:val="0"/>
        </w:rPr>
      </w:pPr>
      <w:ins w:id="3417"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14:paraId="049F15A4" w14:textId="77777777" w:rsidR="00CA578F" w:rsidRPr="00361593" w:rsidRDefault="00CA578F" w:rsidP="00CA578F">
      <w:pPr>
        <w:pStyle w:val="PL"/>
        <w:rPr>
          <w:ins w:id="3418" w:author="Author"/>
          <w:noProof w:val="0"/>
          <w:snapToGrid w:val="0"/>
        </w:rPr>
      </w:pPr>
      <w:ins w:id="3419"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14:paraId="660DE761" w14:textId="77777777" w:rsidR="00CA578F" w:rsidRPr="00361593" w:rsidRDefault="00CA578F" w:rsidP="00CA578F">
      <w:pPr>
        <w:pStyle w:val="PL"/>
        <w:rPr>
          <w:ins w:id="3420" w:author="Author"/>
          <w:noProof w:val="0"/>
          <w:snapToGrid w:val="0"/>
        </w:rPr>
      </w:pPr>
      <w:ins w:id="3421"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14:paraId="3E7253EC" w14:textId="77777777" w:rsidR="00CA578F" w:rsidRPr="00361593" w:rsidRDefault="00CA578F" w:rsidP="00CA578F">
      <w:pPr>
        <w:pStyle w:val="PL"/>
        <w:rPr>
          <w:ins w:id="3422" w:author="Author"/>
          <w:noProof w:val="0"/>
          <w:snapToGrid w:val="0"/>
        </w:rPr>
      </w:pPr>
      <w:ins w:id="3423"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14:paraId="430A5CDA" w14:textId="77777777" w:rsidR="00CA578F" w:rsidRPr="00361593" w:rsidRDefault="00CA578F" w:rsidP="00CA578F">
      <w:pPr>
        <w:pStyle w:val="PL"/>
        <w:rPr>
          <w:ins w:id="3424" w:author="Author"/>
          <w:noProof w:val="0"/>
          <w:snapToGrid w:val="0"/>
        </w:rPr>
      </w:pPr>
      <w:ins w:id="3425"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14:paraId="7F98E20C" w14:textId="77777777" w:rsidR="00CA578F" w:rsidRPr="00361593" w:rsidRDefault="00CA578F" w:rsidP="00CA578F">
      <w:pPr>
        <w:pStyle w:val="PL"/>
        <w:rPr>
          <w:ins w:id="3426" w:author="Author"/>
          <w:noProof w:val="0"/>
          <w:snapToGrid w:val="0"/>
        </w:rPr>
      </w:pPr>
      <w:ins w:id="3427"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14:paraId="2724D1CF" w14:textId="77777777" w:rsidR="00CA578F" w:rsidRDefault="00CA578F" w:rsidP="00CA578F">
      <w:pPr>
        <w:pStyle w:val="PL"/>
        <w:rPr>
          <w:ins w:id="3428" w:author="Author"/>
          <w:noProof w:val="0"/>
          <w:snapToGrid w:val="0"/>
        </w:rPr>
      </w:pPr>
      <w:ins w:id="3429"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4A91B7F5" w14:textId="77777777" w:rsidR="00CA578F" w:rsidRDefault="00CA578F" w:rsidP="00CA5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0" w:author="Author"/>
          <w:rFonts w:ascii="Courier New" w:eastAsia="MS Mincho" w:hAnsi="Courier New" w:cs="Courier New"/>
          <w:snapToGrid w:val="0"/>
          <w:sz w:val="16"/>
        </w:rPr>
      </w:pPr>
      <w:ins w:id="3431" w:author="Autho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14:paraId="534B0FF7" w14:textId="77777777" w:rsidR="00CA578F" w:rsidRDefault="00CA578F" w:rsidP="00CA578F">
      <w:pPr>
        <w:pStyle w:val="PL"/>
        <w:rPr>
          <w:ins w:id="3432" w:author="Author"/>
          <w:snapToGrid w:val="0"/>
        </w:rPr>
      </w:pPr>
      <w:ins w:id="3433"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14:paraId="01B04808" w14:textId="77777777" w:rsidR="00CA578F" w:rsidRDefault="00CA578F" w:rsidP="00CA578F">
      <w:pPr>
        <w:pStyle w:val="PL"/>
        <w:rPr>
          <w:ins w:id="3434" w:author="Author"/>
          <w:noProof w:val="0"/>
          <w:snapToGrid w:val="0"/>
          <w:lang w:eastAsia="zh-CN"/>
        </w:rPr>
      </w:pPr>
      <w:ins w:id="3435" w:author="Autho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989</w:t>
        </w:r>
      </w:ins>
    </w:p>
    <w:p w14:paraId="62C81174" w14:textId="77777777" w:rsidR="00CA578F" w:rsidRDefault="00CA578F" w:rsidP="00CA578F">
      <w:pPr>
        <w:pStyle w:val="PL"/>
        <w:rPr>
          <w:ins w:id="3436" w:author="Author"/>
          <w:noProof w:val="0"/>
          <w:snapToGrid w:val="0"/>
          <w:lang w:eastAsia="zh-CN"/>
        </w:rPr>
      </w:pPr>
      <w:ins w:id="3437"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ins>
    </w:p>
    <w:p w14:paraId="305271FA" w14:textId="77777777" w:rsidR="00CA578F" w:rsidRDefault="00CA578F" w:rsidP="00CA578F">
      <w:pPr>
        <w:pStyle w:val="PL"/>
        <w:rPr>
          <w:ins w:id="3438" w:author="Author"/>
          <w:snapToGrid w:val="0"/>
        </w:rPr>
      </w:pPr>
      <w:ins w:id="3439"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14:paraId="65EB3E56" w14:textId="77777777" w:rsidR="00CA578F" w:rsidRDefault="00CA578F" w:rsidP="00CA578F">
      <w:pPr>
        <w:pStyle w:val="PL"/>
        <w:rPr>
          <w:ins w:id="3440" w:author="Author"/>
          <w:noProof w:val="0"/>
          <w:snapToGrid w:val="0"/>
          <w:lang w:eastAsia="zh-CN"/>
        </w:rPr>
      </w:pPr>
      <w:ins w:id="3441"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14:paraId="0CC36421" w14:textId="77777777" w:rsidR="00CA578F" w:rsidRPr="00FD0425" w:rsidRDefault="00CA578F" w:rsidP="00CA578F">
      <w:pPr>
        <w:pStyle w:val="PL"/>
        <w:rPr>
          <w:ins w:id="3442" w:author="Author"/>
          <w:snapToGrid w:val="0"/>
        </w:rPr>
      </w:pPr>
      <w:ins w:id="3443" w:author="Autho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14:paraId="3EE4F545" w14:textId="77777777" w:rsidR="00CA578F" w:rsidRPr="00EA5FA7" w:rsidRDefault="00CA578F" w:rsidP="00CA578F">
      <w:pPr>
        <w:pStyle w:val="PL"/>
        <w:rPr>
          <w:ins w:id="3444" w:author="Author"/>
          <w:noProof w:val="0"/>
          <w:snapToGrid w:val="0"/>
        </w:rPr>
      </w:pPr>
      <w:ins w:id="3445" w:author="Author">
        <w:r w:rsidRPr="00EA5FA7">
          <w:rPr>
            <w:noProof w:val="0"/>
            <w:snapToGrid w:val="0"/>
            <w:lang w:eastAsia="zh-CN"/>
          </w:rPr>
          <w:t>id-</w:t>
        </w:r>
        <w:r>
          <w:rPr>
            <w:noProof w:val="0"/>
            <w:snapToGrid w:val="0"/>
            <w:lang w:eastAsia="zh-CN"/>
          </w:rPr>
          <w:t>RACHReportInformationList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14:paraId="70A22324" w14:textId="77777777" w:rsidR="00CA578F" w:rsidRPr="00EA5FA7" w:rsidRDefault="00CA578F" w:rsidP="00CA578F">
      <w:pPr>
        <w:pStyle w:val="PL"/>
        <w:rPr>
          <w:noProof w:val="0"/>
          <w:snapToGrid w:val="0"/>
          <w:lang w:eastAsia="zh-CN"/>
        </w:rPr>
      </w:pPr>
      <w:ins w:id="3446" w:author="Author">
        <w:r w:rsidRPr="00EA5FA7">
          <w:rPr>
            <w:noProof w:val="0"/>
            <w:snapToGrid w:val="0"/>
            <w:lang w:eastAsia="zh-CN"/>
          </w:rPr>
          <w:t>id-</w:t>
        </w:r>
        <w:r>
          <w:rPr>
            <w:noProof w:val="0"/>
            <w:snapToGrid w:val="0"/>
            <w:lang w:eastAsia="zh-CN"/>
          </w:rPr>
          <w:t>RLFReportInformationList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ins>
    </w:p>
    <w:p w14:paraId="172B1C6F" w14:textId="77777777" w:rsidR="00CA578F" w:rsidRPr="00EA5FA7" w:rsidRDefault="00CA578F" w:rsidP="00CA578F">
      <w:pPr>
        <w:pStyle w:val="PL"/>
        <w:rPr>
          <w:noProof w:val="0"/>
          <w:snapToGrid w:val="0"/>
        </w:rPr>
      </w:pPr>
      <w:r w:rsidRPr="00EA5FA7">
        <w:rPr>
          <w:noProof w:val="0"/>
          <w:snapToGrid w:val="0"/>
        </w:rPr>
        <w:t>END</w:t>
      </w:r>
    </w:p>
    <w:p w14:paraId="6BEE87A4" w14:textId="77777777" w:rsidR="00CA578F" w:rsidRPr="00EA5FA7" w:rsidRDefault="00CA578F" w:rsidP="00CA578F">
      <w:pPr>
        <w:pStyle w:val="PL"/>
        <w:rPr>
          <w:noProof w:val="0"/>
          <w:snapToGrid w:val="0"/>
        </w:rPr>
      </w:pPr>
      <w:r w:rsidRPr="00EA5FA7">
        <w:rPr>
          <w:noProof w:val="0"/>
          <w:snapToGrid w:val="0"/>
        </w:rPr>
        <w:t xml:space="preserve">-- ASN1STOP </w:t>
      </w:r>
    </w:p>
    <w:p w14:paraId="38D69D0F" w14:textId="77777777" w:rsidR="00CA578F" w:rsidRPr="00EA5FA7" w:rsidRDefault="00CA578F" w:rsidP="00CA578F">
      <w:pPr>
        <w:pStyle w:val="PL"/>
        <w:rPr>
          <w:noProof w:val="0"/>
          <w:snapToGrid w:val="0"/>
        </w:rPr>
      </w:pPr>
    </w:p>
    <w:p w14:paraId="1C54134E" w14:textId="77777777" w:rsidR="00CA578F" w:rsidRPr="00EA5FA7" w:rsidRDefault="00CA578F" w:rsidP="00CA578F">
      <w:pPr>
        <w:pStyle w:val="Heading3"/>
      </w:pPr>
      <w:bookmarkStart w:id="3447" w:name="_Toc20956006"/>
      <w:bookmarkStart w:id="3448" w:name="_Toc29893132"/>
      <w:r w:rsidRPr="00EA5FA7">
        <w:t>9.4.8</w:t>
      </w:r>
      <w:r w:rsidRPr="00EA5FA7">
        <w:tab/>
        <w:t>Container Definitions</w:t>
      </w:r>
      <w:bookmarkEnd w:id="3447"/>
      <w:bookmarkEnd w:id="3448"/>
    </w:p>
    <w:p w14:paraId="60755C6B" w14:textId="77777777" w:rsidR="00CA578F" w:rsidRPr="00EA5FA7" w:rsidRDefault="00CA578F" w:rsidP="00CA578F">
      <w:pPr>
        <w:pStyle w:val="PL"/>
        <w:rPr>
          <w:noProof w:val="0"/>
          <w:snapToGrid w:val="0"/>
        </w:rPr>
      </w:pPr>
      <w:r w:rsidRPr="00EA5FA7">
        <w:rPr>
          <w:noProof w:val="0"/>
          <w:snapToGrid w:val="0"/>
        </w:rPr>
        <w:t xml:space="preserve">-- ASN1START </w:t>
      </w:r>
    </w:p>
    <w:p w14:paraId="116760D9" w14:textId="77777777" w:rsidR="00CA578F" w:rsidRPr="00EA5FA7" w:rsidRDefault="00CA578F" w:rsidP="00CA578F">
      <w:pPr>
        <w:pStyle w:val="PL"/>
        <w:rPr>
          <w:noProof w:val="0"/>
          <w:snapToGrid w:val="0"/>
        </w:rPr>
      </w:pPr>
      <w:r w:rsidRPr="00EA5FA7">
        <w:rPr>
          <w:noProof w:val="0"/>
          <w:snapToGrid w:val="0"/>
        </w:rPr>
        <w:t>-- **************************************************************</w:t>
      </w:r>
    </w:p>
    <w:p w14:paraId="45FB0E7E" w14:textId="77777777" w:rsidR="00CA578F" w:rsidRPr="00EA5FA7" w:rsidRDefault="00CA578F" w:rsidP="00CA578F">
      <w:pPr>
        <w:pStyle w:val="PL"/>
        <w:rPr>
          <w:noProof w:val="0"/>
          <w:snapToGrid w:val="0"/>
        </w:rPr>
      </w:pPr>
      <w:r w:rsidRPr="00EA5FA7">
        <w:rPr>
          <w:noProof w:val="0"/>
          <w:snapToGrid w:val="0"/>
        </w:rPr>
        <w:t>--</w:t>
      </w:r>
    </w:p>
    <w:p w14:paraId="4B67D150" w14:textId="77777777" w:rsidR="00CA578F" w:rsidRPr="00EA5FA7" w:rsidRDefault="00CA578F" w:rsidP="00CA578F">
      <w:pPr>
        <w:pStyle w:val="PL"/>
        <w:rPr>
          <w:noProof w:val="0"/>
          <w:snapToGrid w:val="0"/>
        </w:rPr>
      </w:pPr>
      <w:r w:rsidRPr="00EA5FA7">
        <w:rPr>
          <w:noProof w:val="0"/>
          <w:snapToGrid w:val="0"/>
        </w:rPr>
        <w:t>-- Container definitions</w:t>
      </w:r>
    </w:p>
    <w:p w14:paraId="68D5C639" w14:textId="77777777" w:rsidR="00CA578F" w:rsidRPr="00EA5FA7" w:rsidRDefault="00CA578F" w:rsidP="00CA578F">
      <w:pPr>
        <w:pStyle w:val="PL"/>
        <w:rPr>
          <w:noProof w:val="0"/>
          <w:snapToGrid w:val="0"/>
        </w:rPr>
      </w:pPr>
      <w:r w:rsidRPr="00EA5FA7">
        <w:rPr>
          <w:noProof w:val="0"/>
          <w:snapToGrid w:val="0"/>
        </w:rPr>
        <w:t>--</w:t>
      </w:r>
    </w:p>
    <w:p w14:paraId="6C226294" w14:textId="77777777" w:rsidR="00CA578F" w:rsidRPr="00EA5FA7" w:rsidRDefault="00CA578F" w:rsidP="00CA578F">
      <w:pPr>
        <w:pStyle w:val="PL"/>
        <w:rPr>
          <w:noProof w:val="0"/>
          <w:snapToGrid w:val="0"/>
        </w:rPr>
      </w:pPr>
      <w:r w:rsidRPr="00EA5FA7">
        <w:rPr>
          <w:noProof w:val="0"/>
          <w:snapToGrid w:val="0"/>
        </w:rPr>
        <w:t>-- **************************************************************</w:t>
      </w:r>
    </w:p>
    <w:p w14:paraId="7E2CBADA" w14:textId="77777777" w:rsidR="00CA578F" w:rsidRPr="00EA5FA7" w:rsidRDefault="00CA578F" w:rsidP="00CA578F">
      <w:pPr>
        <w:pStyle w:val="PL"/>
        <w:rPr>
          <w:noProof w:val="0"/>
          <w:snapToGrid w:val="0"/>
        </w:rPr>
      </w:pPr>
    </w:p>
    <w:p w14:paraId="15093D67" w14:textId="77777777" w:rsidR="00CA578F" w:rsidRPr="00EA5FA7" w:rsidRDefault="00CA578F" w:rsidP="00CA578F">
      <w:pPr>
        <w:pStyle w:val="PL"/>
        <w:rPr>
          <w:noProof w:val="0"/>
          <w:snapToGrid w:val="0"/>
        </w:rPr>
      </w:pPr>
      <w:r w:rsidRPr="00EA5FA7">
        <w:rPr>
          <w:noProof w:val="0"/>
          <w:snapToGrid w:val="0"/>
        </w:rPr>
        <w:t>F1AP-Containers {</w:t>
      </w:r>
    </w:p>
    <w:p w14:paraId="1E8543CE" w14:textId="77777777" w:rsidR="00CA578F" w:rsidRPr="00EA5FA7" w:rsidRDefault="00CA578F" w:rsidP="00CA578F">
      <w:pPr>
        <w:pStyle w:val="PL"/>
        <w:rPr>
          <w:noProof w:val="0"/>
          <w:snapToGrid w:val="0"/>
        </w:rPr>
      </w:pPr>
      <w:r w:rsidRPr="00EA5FA7">
        <w:rPr>
          <w:noProof w:val="0"/>
          <w:snapToGrid w:val="0"/>
        </w:rPr>
        <w:t xml:space="preserve">itu-t (0) identified-organization (4) etsi (0) mobileDomain (0) </w:t>
      </w:r>
    </w:p>
    <w:p w14:paraId="7986EFD4" w14:textId="77777777" w:rsidR="00CA578F" w:rsidRPr="00EA5FA7" w:rsidRDefault="00CA578F" w:rsidP="00CA578F">
      <w:pPr>
        <w:pStyle w:val="PL"/>
        <w:rPr>
          <w:noProof w:val="0"/>
          <w:snapToGrid w:val="0"/>
        </w:rPr>
      </w:pPr>
      <w:r w:rsidRPr="00EA5FA7">
        <w:rPr>
          <w:noProof w:val="0"/>
          <w:snapToGrid w:val="0"/>
        </w:rPr>
        <w:t>ngran-access (22) modules (3) f1ap (3) version1 (1) f1ap-Containers (5) }</w:t>
      </w:r>
    </w:p>
    <w:p w14:paraId="48AB887C" w14:textId="77777777" w:rsidR="00CA578F" w:rsidRPr="00EA5FA7" w:rsidRDefault="00CA578F" w:rsidP="00CA578F">
      <w:pPr>
        <w:pStyle w:val="PL"/>
        <w:rPr>
          <w:noProof w:val="0"/>
          <w:snapToGrid w:val="0"/>
        </w:rPr>
      </w:pPr>
    </w:p>
    <w:p w14:paraId="779FC93F" w14:textId="77777777" w:rsidR="00CA578F" w:rsidRPr="00EA5FA7" w:rsidRDefault="00CA578F" w:rsidP="00CA578F">
      <w:pPr>
        <w:pStyle w:val="PL"/>
        <w:rPr>
          <w:noProof w:val="0"/>
          <w:snapToGrid w:val="0"/>
        </w:rPr>
      </w:pPr>
      <w:r w:rsidRPr="00EA5FA7">
        <w:rPr>
          <w:noProof w:val="0"/>
          <w:snapToGrid w:val="0"/>
        </w:rPr>
        <w:t xml:space="preserve">DEFINITIONS AUTOMATIC TAGS ::= </w:t>
      </w:r>
    </w:p>
    <w:p w14:paraId="47F86BAD" w14:textId="77777777" w:rsidR="00CA578F" w:rsidRPr="00EA5FA7" w:rsidRDefault="00CA578F" w:rsidP="00CA578F">
      <w:pPr>
        <w:pStyle w:val="PL"/>
        <w:rPr>
          <w:noProof w:val="0"/>
          <w:snapToGrid w:val="0"/>
        </w:rPr>
      </w:pPr>
    </w:p>
    <w:p w14:paraId="20479402" w14:textId="77777777" w:rsidR="00CA578F" w:rsidRPr="00EA5FA7" w:rsidRDefault="00CA578F" w:rsidP="00CA578F">
      <w:pPr>
        <w:pStyle w:val="PL"/>
        <w:rPr>
          <w:noProof w:val="0"/>
          <w:snapToGrid w:val="0"/>
        </w:rPr>
      </w:pPr>
      <w:r w:rsidRPr="00EA5FA7">
        <w:rPr>
          <w:noProof w:val="0"/>
          <w:snapToGrid w:val="0"/>
        </w:rPr>
        <w:t>BEGIN</w:t>
      </w:r>
    </w:p>
    <w:p w14:paraId="7505C121" w14:textId="77777777" w:rsidR="00CA578F" w:rsidRPr="00EA5FA7" w:rsidRDefault="00CA578F" w:rsidP="00CA578F">
      <w:pPr>
        <w:pStyle w:val="PL"/>
        <w:rPr>
          <w:noProof w:val="0"/>
          <w:snapToGrid w:val="0"/>
        </w:rPr>
      </w:pPr>
    </w:p>
    <w:p w14:paraId="78CEF5DD" w14:textId="77777777" w:rsidR="00CA578F" w:rsidRPr="00EA5FA7" w:rsidRDefault="00CA578F" w:rsidP="00CA578F">
      <w:pPr>
        <w:pStyle w:val="PL"/>
        <w:rPr>
          <w:noProof w:val="0"/>
          <w:snapToGrid w:val="0"/>
        </w:rPr>
      </w:pPr>
      <w:r w:rsidRPr="00EA5FA7">
        <w:rPr>
          <w:noProof w:val="0"/>
          <w:snapToGrid w:val="0"/>
        </w:rPr>
        <w:t>-- **************************************************************</w:t>
      </w:r>
    </w:p>
    <w:p w14:paraId="36BB0843" w14:textId="77777777" w:rsidR="00CA578F" w:rsidRPr="00EA5FA7" w:rsidRDefault="00CA578F" w:rsidP="00CA578F">
      <w:pPr>
        <w:pStyle w:val="PL"/>
        <w:rPr>
          <w:noProof w:val="0"/>
          <w:snapToGrid w:val="0"/>
        </w:rPr>
      </w:pPr>
      <w:r w:rsidRPr="00EA5FA7">
        <w:rPr>
          <w:noProof w:val="0"/>
          <w:snapToGrid w:val="0"/>
        </w:rPr>
        <w:t>--</w:t>
      </w:r>
    </w:p>
    <w:p w14:paraId="4038B840" w14:textId="77777777" w:rsidR="00CA578F" w:rsidRPr="00EA5FA7" w:rsidRDefault="00CA578F" w:rsidP="00CA578F">
      <w:pPr>
        <w:pStyle w:val="PL"/>
        <w:rPr>
          <w:noProof w:val="0"/>
          <w:snapToGrid w:val="0"/>
        </w:rPr>
      </w:pPr>
      <w:r w:rsidRPr="00EA5FA7">
        <w:rPr>
          <w:noProof w:val="0"/>
          <w:snapToGrid w:val="0"/>
        </w:rPr>
        <w:t>-- IE parameter types from other modules.</w:t>
      </w:r>
    </w:p>
    <w:p w14:paraId="5B0134C8" w14:textId="77777777" w:rsidR="00CA578F" w:rsidRPr="00EA5FA7" w:rsidRDefault="00CA578F" w:rsidP="00CA578F">
      <w:pPr>
        <w:pStyle w:val="PL"/>
        <w:rPr>
          <w:noProof w:val="0"/>
          <w:snapToGrid w:val="0"/>
        </w:rPr>
      </w:pPr>
      <w:r w:rsidRPr="00EA5FA7">
        <w:rPr>
          <w:noProof w:val="0"/>
          <w:snapToGrid w:val="0"/>
        </w:rPr>
        <w:t>--</w:t>
      </w:r>
    </w:p>
    <w:p w14:paraId="5852CC13" w14:textId="77777777" w:rsidR="00CA578F" w:rsidRPr="00EA5FA7" w:rsidRDefault="00CA578F" w:rsidP="00CA578F">
      <w:pPr>
        <w:pStyle w:val="PL"/>
        <w:rPr>
          <w:noProof w:val="0"/>
          <w:snapToGrid w:val="0"/>
        </w:rPr>
      </w:pPr>
      <w:r w:rsidRPr="00EA5FA7">
        <w:rPr>
          <w:noProof w:val="0"/>
          <w:snapToGrid w:val="0"/>
        </w:rPr>
        <w:t>-- **************************************************************</w:t>
      </w:r>
    </w:p>
    <w:p w14:paraId="7B6BD28F" w14:textId="77777777" w:rsidR="00CA578F" w:rsidRPr="00EA5FA7" w:rsidRDefault="00CA578F" w:rsidP="00CA578F">
      <w:pPr>
        <w:pStyle w:val="PL"/>
        <w:rPr>
          <w:noProof w:val="0"/>
          <w:snapToGrid w:val="0"/>
        </w:rPr>
      </w:pPr>
    </w:p>
    <w:p w14:paraId="7279BA19" w14:textId="77777777" w:rsidR="00CA578F" w:rsidRPr="00EA5FA7" w:rsidRDefault="00CA578F" w:rsidP="00CA578F">
      <w:pPr>
        <w:pStyle w:val="PL"/>
        <w:rPr>
          <w:noProof w:val="0"/>
          <w:snapToGrid w:val="0"/>
        </w:rPr>
      </w:pPr>
      <w:r w:rsidRPr="00EA5FA7">
        <w:rPr>
          <w:noProof w:val="0"/>
          <w:snapToGrid w:val="0"/>
        </w:rPr>
        <w:t>IMPORTS</w:t>
      </w:r>
    </w:p>
    <w:p w14:paraId="42E53E8D" w14:textId="77777777" w:rsidR="00CA578F" w:rsidRPr="00EA5FA7" w:rsidRDefault="00CA578F" w:rsidP="00CA578F">
      <w:pPr>
        <w:pStyle w:val="PL"/>
        <w:rPr>
          <w:noProof w:val="0"/>
          <w:snapToGrid w:val="0"/>
        </w:rPr>
      </w:pPr>
      <w:r w:rsidRPr="00EA5FA7">
        <w:rPr>
          <w:noProof w:val="0"/>
          <w:snapToGrid w:val="0"/>
        </w:rPr>
        <w:tab/>
        <w:t>Criticality,</w:t>
      </w:r>
    </w:p>
    <w:p w14:paraId="6F9D8F98" w14:textId="77777777" w:rsidR="00CA578F" w:rsidRPr="00EA5FA7" w:rsidRDefault="00CA578F" w:rsidP="00CA578F">
      <w:pPr>
        <w:pStyle w:val="PL"/>
        <w:rPr>
          <w:noProof w:val="0"/>
          <w:snapToGrid w:val="0"/>
        </w:rPr>
      </w:pPr>
      <w:r w:rsidRPr="00EA5FA7">
        <w:rPr>
          <w:noProof w:val="0"/>
          <w:snapToGrid w:val="0"/>
        </w:rPr>
        <w:tab/>
        <w:t>Presence,</w:t>
      </w:r>
    </w:p>
    <w:p w14:paraId="0A9ABB66" w14:textId="77777777" w:rsidR="00CA578F" w:rsidRPr="00EA5FA7" w:rsidRDefault="00CA578F" w:rsidP="00CA578F">
      <w:pPr>
        <w:pStyle w:val="PL"/>
        <w:rPr>
          <w:noProof w:val="0"/>
          <w:snapToGrid w:val="0"/>
        </w:rPr>
      </w:pPr>
      <w:r w:rsidRPr="00EA5FA7">
        <w:rPr>
          <w:noProof w:val="0"/>
          <w:snapToGrid w:val="0"/>
        </w:rPr>
        <w:tab/>
        <w:t>PrivateIE-ID,</w:t>
      </w:r>
    </w:p>
    <w:p w14:paraId="6D13F139" w14:textId="77777777" w:rsidR="00CA578F" w:rsidRPr="00EA5FA7" w:rsidRDefault="00CA578F" w:rsidP="00CA578F">
      <w:pPr>
        <w:pStyle w:val="PL"/>
        <w:rPr>
          <w:noProof w:val="0"/>
          <w:snapToGrid w:val="0"/>
        </w:rPr>
      </w:pPr>
      <w:r w:rsidRPr="00EA5FA7">
        <w:rPr>
          <w:noProof w:val="0"/>
          <w:snapToGrid w:val="0"/>
        </w:rPr>
        <w:tab/>
        <w:t>ProtocolExtensionID,</w:t>
      </w:r>
    </w:p>
    <w:p w14:paraId="311A0840" w14:textId="77777777" w:rsidR="00CA578F" w:rsidRPr="00EA5FA7" w:rsidRDefault="00CA578F" w:rsidP="00CA578F">
      <w:pPr>
        <w:pStyle w:val="PL"/>
        <w:rPr>
          <w:noProof w:val="0"/>
          <w:snapToGrid w:val="0"/>
        </w:rPr>
      </w:pPr>
      <w:r w:rsidRPr="00EA5FA7">
        <w:rPr>
          <w:noProof w:val="0"/>
          <w:snapToGrid w:val="0"/>
        </w:rPr>
        <w:tab/>
        <w:t>ProtocolIE-ID</w:t>
      </w:r>
    </w:p>
    <w:p w14:paraId="4EBB527F" w14:textId="77777777" w:rsidR="00CA578F" w:rsidRPr="00EA5FA7" w:rsidRDefault="00CA578F" w:rsidP="00CA578F">
      <w:pPr>
        <w:pStyle w:val="PL"/>
        <w:rPr>
          <w:noProof w:val="0"/>
          <w:snapToGrid w:val="0"/>
        </w:rPr>
      </w:pPr>
    </w:p>
    <w:p w14:paraId="0358A469" w14:textId="77777777" w:rsidR="00CA578F" w:rsidRPr="00EA5FA7" w:rsidRDefault="00CA578F" w:rsidP="00CA578F">
      <w:pPr>
        <w:pStyle w:val="PL"/>
        <w:rPr>
          <w:noProof w:val="0"/>
          <w:snapToGrid w:val="0"/>
        </w:rPr>
      </w:pPr>
      <w:r w:rsidRPr="00EA5FA7">
        <w:rPr>
          <w:noProof w:val="0"/>
          <w:snapToGrid w:val="0"/>
        </w:rPr>
        <w:t>FROM F1AP-CommonDataTypes</w:t>
      </w:r>
    </w:p>
    <w:p w14:paraId="7AA8148D" w14:textId="77777777" w:rsidR="00CA578F" w:rsidRPr="00EA5FA7" w:rsidRDefault="00CA578F" w:rsidP="00CA578F">
      <w:pPr>
        <w:pStyle w:val="PL"/>
        <w:rPr>
          <w:noProof w:val="0"/>
          <w:snapToGrid w:val="0"/>
        </w:rPr>
      </w:pPr>
      <w:r w:rsidRPr="00EA5FA7">
        <w:rPr>
          <w:noProof w:val="0"/>
          <w:snapToGrid w:val="0"/>
        </w:rPr>
        <w:tab/>
        <w:t>maxPrivateIEs,</w:t>
      </w:r>
    </w:p>
    <w:p w14:paraId="1D295F35" w14:textId="77777777" w:rsidR="00CA578F" w:rsidRPr="00EA5FA7" w:rsidRDefault="00CA578F" w:rsidP="00CA578F">
      <w:pPr>
        <w:pStyle w:val="PL"/>
        <w:rPr>
          <w:noProof w:val="0"/>
          <w:snapToGrid w:val="0"/>
        </w:rPr>
      </w:pPr>
      <w:r w:rsidRPr="00EA5FA7">
        <w:rPr>
          <w:noProof w:val="0"/>
          <w:snapToGrid w:val="0"/>
        </w:rPr>
        <w:tab/>
        <w:t>maxProtocolExtensions,</w:t>
      </w:r>
    </w:p>
    <w:p w14:paraId="57364301" w14:textId="77777777" w:rsidR="00CA578F" w:rsidRPr="00EA5FA7" w:rsidRDefault="00CA578F" w:rsidP="00CA578F">
      <w:pPr>
        <w:pStyle w:val="PL"/>
        <w:rPr>
          <w:noProof w:val="0"/>
          <w:snapToGrid w:val="0"/>
        </w:rPr>
      </w:pPr>
      <w:r w:rsidRPr="00EA5FA7">
        <w:rPr>
          <w:noProof w:val="0"/>
          <w:snapToGrid w:val="0"/>
        </w:rPr>
        <w:tab/>
        <w:t>maxProtocolIEs</w:t>
      </w:r>
    </w:p>
    <w:p w14:paraId="57B55388" w14:textId="77777777" w:rsidR="00CA578F" w:rsidRPr="00EA5FA7" w:rsidRDefault="00CA578F" w:rsidP="00CA578F">
      <w:pPr>
        <w:pStyle w:val="PL"/>
        <w:rPr>
          <w:noProof w:val="0"/>
          <w:snapToGrid w:val="0"/>
        </w:rPr>
      </w:pPr>
    </w:p>
    <w:p w14:paraId="62525DE6" w14:textId="77777777" w:rsidR="00CA578F" w:rsidRPr="00EA5FA7" w:rsidRDefault="00CA578F" w:rsidP="00CA578F">
      <w:pPr>
        <w:pStyle w:val="PL"/>
        <w:rPr>
          <w:noProof w:val="0"/>
          <w:snapToGrid w:val="0"/>
        </w:rPr>
      </w:pPr>
      <w:r w:rsidRPr="00EA5FA7">
        <w:rPr>
          <w:noProof w:val="0"/>
          <w:snapToGrid w:val="0"/>
        </w:rPr>
        <w:t>FROM F1AP-Constants;</w:t>
      </w:r>
    </w:p>
    <w:p w14:paraId="0CE92410" w14:textId="77777777" w:rsidR="00CA578F" w:rsidRPr="00EA5FA7" w:rsidRDefault="00CA578F" w:rsidP="00CA578F">
      <w:pPr>
        <w:pStyle w:val="PL"/>
        <w:rPr>
          <w:noProof w:val="0"/>
          <w:snapToGrid w:val="0"/>
        </w:rPr>
      </w:pPr>
    </w:p>
    <w:p w14:paraId="671935AE" w14:textId="77777777" w:rsidR="00CA578F" w:rsidRPr="00EA5FA7" w:rsidRDefault="00CA578F" w:rsidP="00CA578F">
      <w:pPr>
        <w:pStyle w:val="PL"/>
        <w:rPr>
          <w:noProof w:val="0"/>
          <w:snapToGrid w:val="0"/>
        </w:rPr>
      </w:pPr>
      <w:r w:rsidRPr="00EA5FA7">
        <w:rPr>
          <w:noProof w:val="0"/>
          <w:snapToGrid w:val="0"/>
        </w:rPr>
        <w:t>-- **************************************************************</w:t>
      </w:r>
    </w:p>
    <w:p w14:paraId="4D2D3312" w14:textId="77777777" w:rsidR="00CA578F" w:rsidRPr="00EA5FA7" w:rsidRDefault="00CA578F" w:rsidP="00CA578F">
      <w:pPr>
        <w:pStyle w:val="PL"/>
        <w:rPr>
          <w:noProof w:val="0"/>
          <w:snapToGrid w:val="0"/>
        </w:rPr>
      </w:pPr>
      <w:r w:rsidRPr="00EA5FA7">
        <w:rPr>
          <w:noProof w:val="0"/>
          <w:snapToGrid w:val="0"/>
        </w:rPr>
        <w:t>--</w:t>
      </w:r>
    </w:p>
    <w:p w14:paraId="5A0D11BA" w14:textId="77777777" w:rsidR="00CA578F" w:rsidRPr="00EA5FA7" w:rsidRDefault="00CA578F" w:rsidP="00CA578F">
      <w:pPr>
        <w:pStyle w:val="PL"/>
        <w:rPr>
          <w:noProof w:val="0"/>
          <w:snapToGrid w:val="0"/>
        </w:rPr>
      </w:pPr>
      <w:r w:rsidRPr="00EA5FA7">
        <w:rPr>
          <w:noProof w:val="0"/>
          <w:snapToGrid w:val="0"/>
        </w:rPr>
        <w:lastRenderedPageBreak/>
        <w:t>-- Class Definition for Protocol IEs</w:t>
      </w:r>
    </w:p>
    <w:p w14:paraId="426E04C1" w14:textId="77777777" w:rsidR="00CA578F" w:rsidRPr="00EA5FA7" w:rsidRDefault="00CA578F" w:rsidP="00CA578F">
      <w:pPr>
        <w:pStyle w:val="PL"/>
        <w:rPr>
          <w:noProof w:val="0"/>
          <w:snapToGrid w:val="0"/>
        </w:rPr>
      </w:pPr>
      <w:r w:rsidRPr="00EA5FA7">
        <w:rPr>
          <w:noProof w:val="0"/>
          <w:snapToGrid w:val="0"/>
        </w:rPr>
        <w:t>--</w:t>
      </w:r>
    </w:p>
    <w:p w14:paraId="11B94771" w14:textId="77777777" w:rsidR="00CA578F" w:rsidRPr="00EA5FA7" w:rsidRDefault="00CA578F" w:rsidP="00CA578F">
      <w:pPr>
        <w:pStyle w:val="PL"/>
        <w:rPr>
          <w:noProof w:val="0"/>
          <w:snapToGrid w:val="0"/>
        </w:rPr>
      </w:pPr>
      <w:r w:rsidRPr="00EA5FA7">
        <w:rPr>
          <w:noProof w:val="0"/>
          <w:snapToGrid w:val="0"/>
        </w:rPr>
        <w:t>-- **************************************************************</w:t>
      </w:r>
    </w:p>
    <w:p w14:paraId="0BF6800A" w14:textId="77777777" w:rsidR="00CA578F" w:rsidRPr="00EA5FA7" w:rsidRDefault="00CA578F" w:rsidP="00CA578F">
      <w:pPr>
        <w:pStyle w:val="PL"/>
        <w:rPr>
          <w:noProof w:val="0"/>
          <w:snapToGrid w:val="0"/>
        </w:rPr>
      </w:pPr>
    </w:p>
    <w:p w14:paraId="0A9AA5C6" w14:textId="77777777" w:rsidR="00CA578F" w:rsidRPr="00EA5FA7" w:rsidRDefault="00CA578F" w:rsidP="00CA578F">
      <w:pPr>
        <w:pStyle w:val="PL"/>
        <w:rPr>
          <w:noProof w:val="0"/>
          <w:snapToGrid w:val="0"/>
        </w:rPr>
      </w:pPr>
      <w:r w:rsidRPr="00EA5FA7">
        <w:rPr>
          <w:noProof w:val="0"/>
          <w:snapToGrid w:val="0"/>
        </w:rPr>
        <w:t>F1AP-PROTOCOL-IES ::= CLASS {</w:t>
      </w:r>
    </w:p>
    <w:p w14:paraId="69D661DD" w14:textId="77777777" w:rsidR="00CA578F" w:rsidRPr="00EA5FA7" w:rsidRDefault="00CA578F" w:rsidP="00CA57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0753952" w14:textId="77777777" w:rsidR="00CA578F" w:rsidRPr="00EA5FA7" w:rsidRDefault="00CA578F" w:rsidP="00CA578F">
      <w:pPr>
        <w:pStyle w:val="PL"/>
        <w:rPr>
          <w:noProof w:val="0"/>
          <w:snapToGrid w:val="0"/>
        </w:rPr>
      </w:pPr>
      <w:r w:rsidRPr="00EA5FA7">
        <w:rPr>
          <w:noProof w:val="0"/>
          <w:snapToGrid w:val="0"/>
        </w:rPr>
        <w:tab/>
        <w:t>&amp;criticality</w:t>
      </w:r>
      <w:r w:rsidRPr="00EA5FA7">
        <w:rPr>
          <w:noProof w:val="0"/>
          <w:snapToGrid w:val="0"/>
        </w:rPr>
        <w:tab/>
        <w:t>Criticality,</w:t>
      </w:r>
    </w:p>
    <w:p w14:paraId="0C24D70F" w14:textId="77777777" w:rsidR="00CA578F" w:rsidRPr="00EA5FA7" w:rsidRDefault="00CA578F" w:rsidP="00CA578F">
      <w:pPr>
        <w:pStyle w:val="PL"/>
        <w:rPr>
          <w:noProof w:val="0"/>
          <w:snapToGrid w:val="0"/>
        </w:rPr>
      </w:pPr>
      <w:r w:rsidRPr="00EA5FA7">
        <w:rPr>
          <w:noProof w:val="0"/>
          <w:snapToGrid w:val="0"/>
        </w:rPr>
        <w:tab/>
        <w:t>&amp;Value,</w:t>
      </w:r>
    </w:p>
    <w:p w14:paraId="7C5B0CDF" w14:textId="77777777" w:rsidR="00CA578F" w:rsidRPr="00EA5FA7" w:rsidRDefault="00CA578F" w:rsidP="00CA57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C09D094" w14:textId="77777777" w:rsidR="00CA578F" w:rsidRPr="00EA5FA7" w:rsidRDefault="00CA578F" w:rsidP="00CA578F">
      <w:pPr>
        <w:pStyle w:val="PL"/>
        <w:rPr>
          <w:noProof w:val="0"/>
          <w:snapToGrid w:val="0"/>
        </w:rPr>
      </w:pPr>
      <w:r w:rsidRPr="00EA5FA7">
        <w:rPr>
          <w:noProof w:val="0"/>
          <w:snapToGrid w:val="0"/>
        </w:rPr>
        <w:t>}</w:t>
      </w:r>
    </w:p>
    <w:p w14:paraId="2F93AA7D" w14:textId="77777777" w:rsidR="00CA578F" w:rsidRPr="00EA5FA7" w:rsidRDefault="00CA578F" w:rsidP="00CA578F">
      <w:pPr>
        <w:pStyle w:val="PL"/>
        <w:rPr>
          <w:noProof w:val="0"/>
          <w:snapToGrid w:val="0"/>
        </w:rPr>
      </w:pPr>
      <w:r w:rsidRPr="00EA5FA7">
        <w:rPr>
          <w:noProof w:val="0"/>
          <w:snapToGrid w:val="0"/>
        </w:rPr>
        <w:t>WITH SYNTAX {</w:t>
      </w:r>
    </w:p>
    <w:p w14:paraId="4F004664"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8994105"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A603CBA" w14:textId="77777777" w:rsidR="00CA578F" w:rsidRPr="00EA5FA7" w:rsidRDefault="00CA578F" w:rsidP="00CA578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906723B" w14:textId="77777777" w:rsidR="00CA578F" w:rsidRPr="00EA5FA7" w:rsidRDefault="00CA578F" w:rsidP="00CA57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758FFEC" w14:textId="77777777" w:rsidR="00CA578F" w:rsidRPr="00EA5FA7" w:rsidRDefault="00CA578F" w:rsidP="00CA578F">
      <w:pPr>
        <w:pStyle w:val="PL"/>
        <w:rPr>
          <w:noProof w:val="0"/>
          <w:snapToGrid w:val="0"/>
        </w:rPr>
      </w:pPr>
      <w:r w:rsidRPr="00EA5FA7">
        <w:rPr>
          <w:noProof w:val="0"/>
          <w:snapToGrid w:val="0"/>
        </w:rPr>
        <w:t>}</w:t>
      </w:r>
    </w:p>
    <w:p w14:paraId="2C5EED4F" w14:textId="77777777" w:rsidR="00CA578F" w:rsidRPr="00EA5FA7" w:rsidRDefault="00CA578F" w:rsidP="00CA578F">
      <w:pPr>
        <w:pStyle w:val="PL"/>
        <w:rPr>
          <w:noProof w:val="0"/>
          <w:snapToGrid w:val="0"/>
        </w:rPr>
      </w:pPr>
    </w:p>
    <w:p w14:paraId="50C2AAD1" w14:textId="77777777" w:rsidR="00CA578F" w:rsidRPr="00EA5FA7" w:rsidRDefault="00CA578F" w:rsidP="00CA578F">
      <w:pPr>
        <w:pStyle w:val="PL"/>
        <w:rPr>
          <w:noProof w:val="0"/>
          <w:snapToGrid w:val="0"/>
        </w:rPr>
      </w:pPr>
      <w:r w:rsidRPr="00EA5FA7">
        <w:rPr>
          <w:noProof w:val="0"/>
          <w:snapToGrid w:val="0"/>
        </w:rPr>
        <w:t>-- **************************************************************</w:t>
      </w:r>
    </w:p>
    <w:p w14:paraId="571FF9D4" w14:textId="77777777" w:rsidR="00CA578F" w:rsidRPr="00EA5FA7" w:rsidRDefault="00CA578F" w:rsidP="00CA578F">
      <w:pPr>
        <w:pStyle w:val="PL"/>
        <w:rPr>
          <w:noProof w:val="0"/>
          <w:snapToGrid w:val="0"/>
        </w:rPr>
      </w:pPr>
      <w:r w:rsidRPr="00EA5FA7">
        <w:rPr>
          <w:noProof w:val="0"/>
          <w:snapToGrid w:val="0"/>
        </w:rPr>
        <w:t>--</w:t>
      </w:r>
    </w:p>
    <w:p w14:paraId="00C0150F" w14:textId="77777777" w:rsidR="00CA578F" w:rsidRPr="00EA5FA7" w:rsidRDefault="00CA578F" w:rsidP="00CA578F">
      <w:pPr>
        <w:pStyle w:val="PL"/>
        <w:rPr>
          <w:noProof w:val="0"/>
          <w:snapToGrid w:val="0"/>
        </w:rPr>
      </w:pPr>
      <w:r w:rsidRPr="00EA5FA7">
        <w:rPr>
          <w:noProof w:val="0"/>
          <w:snapToGrid w:val="0"/>
        </w:rPr>
        <w:t>-- Class Definition for Protocol IEs</w:t>
      </w:r>
    </w:p>
    <w:p w14:paraId="63F48829" w14:textId="77777777" w:rsidR="00CA578F" w:rsidRPr="00EA5FA7" w:rsidRDefault="00CA578F" w:rsidP="00CA578F">
      <w:pPr>
        <w:pStyle w:val="PL"/>
        <w:rPr>
          <w:noProof w:val="0"/>
          <w:snapToGrid w:val="0"/>
        </w:rPr>
      </w:pPr>
      <w:r w:rsidRPr="00EA5FA7">
        <w:rPr>
          <w:noProof w:val="0"/>
          <w:snapToGrid w:val="0"/>
        </w:rPr>
        <w:t>--</w:t>
      </w:r>
    </w:p>
    <w:p w14:paraId="37187113" w14:textId="77777777" w:rsidR="00CA578F" w:rsidRPr="00EA5FA7" w:rsidRDefault="00CA578F" w:rsidP="00CA578F">
      <w:pPr>
        <w:pStyle w:val="PL"/>
        <w:rPr>
          <w:noProof w:val="0"/>
          <w:snapToGrid w:val="0"/>
        </w:rPr>
      </w:pPr>
      <w:r w:rsidRPr="00EA5FA7">
        <w:rPr>
          <w:noProof w:val="0"/>
          <w:snapToGrid w:val="0"/>
        </w:rPr>
        <w:t>-- **************************************************************</w:t>
      </w:r>
    </w:p>
    <w:p w14:paraId="3FB6C596" w14:textId="77777777" w:rsidR="00CA578F" w:rsidRPr="00EA5FA7" w:rsidRDefault="00CA578F" w:rsidP="00CA578F">
      <w:pPr>
        <w:pStyle w:val="PL"/>
        <w:rPr>
          <w:noProof w:val="0"/>
          <w:snapToGrid w:val="0"/>
        </w:rPr>
      </w:pPr>
    </w:p>
    <w:p w14:paraId="61C6E39B" w14:textId="77777777" w:rsidR="00CA578F" w:rsidRPr="00EA5FA7" w:rsidRDefault="00CA578F" w:rsidP="00CA578F">
      <w:pPr>
        <w:pStyle w:val="PL"/>
        <w:rPr>
          <w:noProof w:val="0"/>
          <w:snapToGrid w:val="0"/>
        </w:rPr>
      </w:pPr>
      <w:r w:rsidRPr="00EA5FA7">
        <w:rPr>
          <w:noProof w:val="0"/>
          <w:snapToGrid w:val="0"/>
        </w:rPr>
        <w:t>F1AP-PROTOCOL-IES-PAIR ::= CLASS {</w:t>
      </w:r>
    </w:p>
    <w:p w14:paraId="2616A287" w14:textId="77777777" w:rsidR="00CA578F" w:rsidRPr="00EA5FA7" w:rsidRDefault="00CA578F" w:rsidP="00CA57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D65DA20" w14:textId="77777777" w:rsidR="00CA578F" w:rsidRPr="00EA5FA7" w:rsidRDefault="00CA578F" w:rsidP="00CA578F">
      <w:pPr>
        <w:pStyle w:val="PL"/>
        <w:rPr>
          <w:noProof w:val="0"/>
          <w:snapToGrid w:val="0"/>
        </w:rPr>
      </w:pPr>
      <w:r w:rsidRPr="00EA5FA7">
        <w:rPr>
          <w:noProof w:val="0"/>
          <w:snapToGrid w:val="0"/>
        </w:rPr>
        <w:tab/>
        <w:t>&amp;firstCriticality</w:t>
      </w:r>
      <w:r w:rsidRPr="00EA5FA7">
        <w:rPr>
          <w:noProof w:val="0"/>
          <w:snapToGrid w:val="0"/>
        </w:rPr>
        <w:tab/>
        <w:t>Criticality,</w:t>
      </w:r>
    </w:p>
    <w:p w14:paraId="576DE998" w14:textId="77777777" w:rsidR="00CA578F" w:rsidRPr="00EA5FA7" w:rsidRDefault="00CA578F" w:rsidP="00CA578F">
      <w:pPr>
        <w:pStyle w:val="PL"/>
        <w:rPr>
          <w:noProof w:val="0"/>
          <w:snapToGrid w:val="0"/>
        </w:rPr>
      </w:pPr>
      <w:r w:rsidRPr="00EA5FA7">
        <w:rPr>
          <w:noProof w:val="0"/>
          <w:snapToGrid w:val="0"/>
        </w:rPr>
        <w:tab/>
        <w:t>&amp;FirstValue,</w:t>
      </w:r>
    </w:p>
    <w:p w14:paraId="2EA7629B" w14:textId="77777777" w:rsidR="00CA578F" w:rsidRPr="00EA5FA7" w:rsidRDefault="00CA578F" w:rsidP="00CA578F">
      <w:pPr>
        <w:pStyle w:val="PL"/>
        <w:rPr>
          <w:noProof w:val="0"/>
          <w:snapToGrid w:val="0"/>
        </w:rPr>
      </w:pPr>
      <w:r w:rsidRPr="00EA5FA7">
        <w:rPr>
          <w:noProof w:val="0"/>
          <w:snapToGrid w:val="0"/>
        </w:rPr>
        <w:tab/>
        <w:t>&amp;secondCriticality</w:t>
      </w:r>
      <w:r w:rsidRPr="00EA5FA7">
        <w:rPr>
          <w:noProof w:val="0"/>
          <w:snapToGrid w:val="0"/>
        </w:rPr>
        <w:tab/>
        <w:t>Criticality,</w:t>
      </w:r>
    </w:p>
    <w:p w14:paraId="667EADD9" w14:textId="77777777" w:rsidR="00CA578F" w:rsidRPr="00EA5FA7" w:rsidRDefault="00CA578F" w:rsidP="00CA578F">
      <w:pPr>
        <w:pStyle w:val="PL"/>
        <w:rPr>
          <w:noProof w:val="0"/>
          <w:snapToGrid w:val="0"/>
        </w:rPr>
      </w:pPr>
      <w:r w:rsidRPr="00EA5FA7">
        <w:rPr>
          <w:noProof w:val="0"/>
          <w:snapToGrid w:val="0"/>
        </w:rPr>
        <w:tab/>
        <w:t>&amp;SecondValue,</w:t>
      </w:r>
    </w:p>
    <w:p w14:paraId="24E039FF" w14:textId="77777777" w:rsidR="00CA578F" w:rsidRPr="00EA5FA7" w:rsidRDefault="00CA578F" w:rsidP="00CA57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491DAF26" w14:textId="77777777" w:rsidR="00CA578F" w:rsidRPr="00EA5FA7" w:rsidRDefault="00CA578F" w:rsidP="00CA578F">
      <w:pPr>
        <w:pStyle w:val="PL"/>
        <w:rPr>
          <w:noProof w:val="0"/>
          <w:snapToGrid w:val="0"/>
        </w:rPr>
      </w:pPr>
      <w:r w:rsidRPr="00EA5FA7">
        <w:rPr>
          <w:noProof w:val="0"/>
          <w:snapToGrid w:val="0"/>
        </w:rPr>
        <w:t>}</w:t>
      </w:r>
    </w:p>
    <w:p w14:paraId="12D51189" w14:textId="77777777" w:rsidR="00CA578F" w:rsidRPr="00EA5FA7" w:rsidRDefault="00CA578F" w:rsidP="00CA578F">
      <w:pPr>
        <w:pStyle w:val="PL"/>
        <w:rPr>
          <w:noProof w:val="0"/>
          <w:snapToGrid w:val="0"/>
        </w:rPr>
      </w:pPr>
      <w:r w:rsidRPr="00EA5FA7">
        <w:rPr>
          <w:noProof w:val="0"/>
          <w:snapToGrid w:val="0"/>
        </w:rPr>
        <w:t>WITH SYNTAX {</w:t>
      </w:r>
    </w:p>
    <w:p w14:paraId="130E6840"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AC20A8F" w14:textId="77777777" w:rsidR="00CA578F" w:rsidRPr="00EA5FA7" w:rsidRDefault="00CA578F" w:rsidP="00CA578F">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11BE956" w14:textId="77777777" w:rsidR="00CA578F" w:rsidRPr="00EA5FA7" w:rsidRDefault="00CA578F" w:rsidP="00CA578F">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6D37CD4" w14:textId="77777777" w:rsidR="00CA578F" w:rsidRPr="00EA5FA7" w:rsidRDefault="00CA578F" w:rsidP="00CA578F">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0A68C323" w14:textId="77777777" w:rsidR="00CA578F" w:rsidRPr="00EA5FA7" w:rsidRDefault="00CA578F" w:rsidP="00CA578F">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7012BB54" w14:textId="77777777" w:rsidR="00CA578F" w:rsidRPr="00EA5FA7" w:rsidRDefault="00CA578F" w:rsidP="00CA57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19A96667" w14:textId="77777777" w:rsidR="00CA578F" w:rsidRPr="00EA5FA7" w:rsidRDefault="00CA578F" w:rsidP="00CA578F">
      <w:pPr>
        <w:pStyle w:val="PL"/>
        <w:rPr>
          <w:noProof w:val="0"/>
          <w:snapToGrid w:val="0"/>
        </w:rPr>
      </w:pPr>
      <w:r w:rsidRPr="00EA5FA7">
        <w:rPr>
          <w:noProof w:val="0"/>
          <w:snapToGrid w:val="0"/>
        </w:rPr>
        <w:t>}</w:t>
      </w:r>
    </w:p>
    <w:p w14:paraId="12CA2BA7" w14:textId="77777777" w:rsidR="00CA578F" w:rsidRPr="00EA5FA7" w:rsidRDefault="00CA578F" w:rsidP="00CA578F">
      <w:pPr>
        <w:pStyle w:val="PL"/>
        <w:rPr>
          <w:noProof w:val="0"/>
          <w:snapToGrid w:val="0"/>
        </w:rPr>
      </w:pPr>
    </w:p>
    <w:p w14:paraId="70F95BEA" w14:textId="77777777" w:rsidR="00CA578F" w:rsidRPr="00EA5FA7" w:rsidRDefault="00CA578F" w:rsidP="00CA578F">
      <w:pPr>
        <w:pStyle w:val="PL"/>
        <w:rPr>
          <w:noProof w:val="0"/>
          <w:snapToGrid w:val="0"/>
        </w:rPr>
      </w:pPr>
      <w:r w:rsidRPr="00EA5FA7">
        <w:rPr>
          <w:noProof w:val="0"/>
          <w:snapToGrid w:val="0"/>
        </w:rPr>
        <w:t>-- **************************************************************</w:t>
      </w:r>
    </w:p>
    <w:p w14:paraId="29480D54" w14:textId="77777777" w:rsidR="00CA578F" w:rsidRPr="00EA5FA7" w:rsidRDefault="00CA578F" w:rsidP="00CA578F">
      <w:pPr>
        <w:pStyle w:val="PL"/>
        <w:rPr>
          <w:noProof w:val="0"/>
          <w:snapToGrid w:val="0"/>
        </w:rPr>
      </w:pPr>
      <w:r w:rsidRPr="00EA5FA7">
        <w:rPr>
          <w:noProof w:val="0"/>
          <w:snapToGrid w:val="0"/>
        </w:rPr>
        <w:t>--</w:t>
      </w:r>
    </w:p>
    <w:p w14:paraId="4C3429F4" w14:textId="77777777" w:rsidR="00CA578F" w:rsidRPr="00EA5FA7" w:rsidRDefault="00CA578F" w:rsidP="00CA578F">
      <w:pPr>
        <w:pStyle w:val="PL"/>
        <w:rPr>
          <w:noProof w:val="0"/>
          <w:snapToGrid w:val="0"/>
        </w:rPr>
      </w:pPr>
      <w:r w:rsidRPr="00EA5FA7">
        <w:rPr>
          <w:noProof w:val="0"/>
          <w:snapToGrid w:val="0"/>
        </w:rPr>
        <w:t>-- Class Definition for Protocol Extensions</w:t>
      </w:r>
    </w:p>
    <w:p w14:paraId="083A58B3" w14:textId="77777777" w:rsidR="00CA578F" w:rsidRPr="00EA5FA7" w:rsidRDefault="00CA578F" w:rsidP="00CA578F">
      <w:pPr>
        <w:pStyle w:val="PL"/>
        <w:rPr>
          <w:noProof w:val="0"/>
          <w:snapToGrid w:val="0"/>
        </w:rPr>
      </w:pPr>
      <w:r w:rsidRPr="00EA5FA7">
        <w:rPr>
          <w:noProof w:val="0"/>
          <w:snapToGrid w:val="0"/>
        </w:rPr>
        <w:t>--</w:t>
      </w:r>
    </w:p>
    <w:p w14:paraId="41698373" w14:textId="77777777" w:rsidR="00CA578F" w:rsidRPr="00EA5FA7" w:rsidRDefault="00CA578F" w:rsidP="00CA578F">
      <w:pPr>
        <w:pStyle w:val="PL"/>
        <w:rPr>
          <w:noProof w:val="0"/>
          <w:snapToGrid w:val="0"/>
        </w:rPr>
      </w:pPr>
      <w:r w:rsidRPr="00EA5FA7">
        <w:rPr>
          <w:noProof w:val="0"/>
          <w:snapToGrid w:val="0"/>
        </w:rPr>
        <w:t>-- **************************************************************</w:t>
      </w:r>
    </w:p>
    <w:p w14:paraId="07E4A401" w14:textId="77777777" w:rsidR="00CA578F" w:rsidRPr="00EA5FA7" w:rsidRDefault="00CA578F" w:rsidP="00CA578F">
      <w:pPr>
        <w:pStyle w:val="PL"/>
        <w:rPr>
          <w:noProof w:val="0"/>
          <w:snapToGrid w:val="0"/>
        </w:rPr>
      </w:pPr>
    </w:p>
    <w:p w14:paraId="697469F1" w14:textId="77777777" w:rsidR="00CA578F" w:rsidRPr="00EA5FA7" w:rsidRDefault="00CA578F" w:rsidP="00CA578F">
      <w:pPr>
        <w:pStyle w:val="PL"/>
        <w:rPr>
          <w:noProof w:val="0"/>
          <w:snapToGrid w:val="0"/>
        </w:rPr>
      </w:pPr>
      <w:r w:rsidRPr="00EA5FA7">
        <w:rPr>
          <w:noProof w:val="0"/>
          <w:snapToGrid w:val="0"/>
        </w:rPr>
        <w:t>F1AP-PROTOCOL-EXTENSION ::= CLASS {</w:t>
      </w:r>
    </w:p>
    <w:p w14:paraId="32112981" w14:textId="77777777" w:rsidR="00CA578F" w:rsidRPr="00EA5FA7" w:rsidRDefault="00CA578F" w:rsidP="00CA57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772035E" w14:textId="77777777" w:rsidR="00CA578F" w:rsidRPr="00EA5FA7" w:rsidRDefault="00CA578F" w:rsidP="00CA578F">
      <w:pPr>
        <w:pStyle w:val="PL"/>
        <w:rPr>
          <w:noProof w:val="0"/>
          <w:snapToGrid w:val="0"/>
        </w:rPr>
      </w:pPr>
      <w:r w:rsidRPr="00EA5FA7">
        <w:rPr>
          <w:noProof w:val="0"/>
          <w:snapToGrid w:val="0"/>
        </w:rPr>
        <w:tab/>
        <w:t>&amp;criticality</w:t>
      </w:r>
      <w:r w:rsidRPr="00EA5FA7">
        <w:rPr>
          <w:noProof w:val="0"/>
          <w:snapToGrid w:val="0"/>
        </w:rPr>
        <w:tab/>
        <w:t>Criticality,</w:t>
      </w:r>
    </w:p>
    <w:p w14:paraId="4BF80E41" w14:textId="77777777" w:rsidR="00CA578F" w:rsidRPr="00EA5FA7" w:rsidRDefault="00CA578F" w:rsidP="00CA578F">
      <w:pPr>
        <w:pStyle w:val="PL"/>
        <w:rPr>
          <w:noProof w:val="0"/>
          <w:snapToGrid w:val="0"/>
        </w:rPr>
      </w:pPr>
      <w:r w:rsidRPr="00EA5FA7">
        <w:rPr>
          <w:noProof w:val="0"/>
          <w:snapToGrid w:val="0"/>
        </w:rPr>
        <w:tab/>
        <w:t>&amp;Extension,</w:t>
      </w:r>
    </w:p>
    <w:p w14:paraId="0647BD0B" w14:textId="77777777" w:rsidR="00CA578F" w:rsidRPr="00EA5FA7" w:rsidRDefault="00CA578F" w:rsidP="00CA57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92BF1EB" w14:textId="77777777" w:rsidR="00CA578F" w:rsidRPr="00EA5FA7" w:rsidRDefault="00CA578F" w:rsidP="00CA578F">
      <w:pPr>
        <w:pStyle w:val="PL"/>
        <w:rPr>
          <w:noProof w:val="0"/>
          <w:snapToGrid w:val="0"/>
        </w:rPr>
      </w:pPr>
      <w:r w:rsidRPr="00EA5FA7">
        <w:rPr>
          <w:noProof w:val="0"/>
          <w:snapToGrid w:val="0"/>
        </w:rPr>
        <w:t>}</w:t>
      </w:r>
    </w:p>
    <w:p w14:paraId="75EC6A35" w14:textId="77777777" w:rsidR="00CA578F" w:rsidRPr="00EA5FA7" w:rsidRDefault="00CA578F" w:rsidP="00CA578F">
      <w:pPr>
        <w:pStyle w:val="PL"/>
        <w:rPr>
          <w:noProof w:val="0"/>
          <w:snapToGrid w:val="0"/>
        </w:rPr>
      </w:pPr>
      <w:r w:rsidRPr="00EA5FA7">
        <w:rPr>
          <w:noProof w:val="0"/>
          <w:snapToGrid w:val="0"/>
        </w:rPr>
        <w:t>WITH SYNTAX {</w:t>
      </w:r>
    </w:p>
    <w:p w14:paraId="09B3690B"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D19327"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D0715EE" w14:textId="77777777" w:rsidR="00CA578F" w:rsidRPr="00EA5FA7" w:rsidRDefault="00CA578F" w:rsidP="00CA578F">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3E158B4" w14:textId="77777777" w:rsidR="00CA578F" w:rsidRPr="00EA5FA7" w:rsidRDefault="00CA578F" w:rsidP="00CA57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714B400" w14:textId="77777777" w:rsidR="00CA578F" w:rsidRPr="00EA5FA7" w:rsidRDefault="00CA578F" w:rsidP="00CA578F">
      <w:pPr>
        <w:pStyle w:val="PL"/>
        <w:rPr>
          <w:noProof w:val="0"/>
          <w:snapToGrid w:val="0"/>
        </w:rPr>
      </w:pPr>
      <w:r w:rsidRPr="00EA5FA7">
        <w:rPr>
          <w:noProof w:val="0"/>
          <w:snapToGrid w:val="0"/>
        </w:rPr>
        <w:t>}</w:t>
      </w:r>
    </w:p>
    <w:p w14:paraId="004A5033" w14:textId="77777777" w:rsidR="00CA578F" w:rsidRPr="00EA5FA7" w:rsidRDefault="00CA578F" w:rsidP="00CA578F">
      <w:pPr>
        <w:pStyle w:val="PL"/>
        <w:rPr>
          <w:noProof w:val="0"/>
          <w:snapToGrid w:val="0"/>
        </w:rPr>
      </w:pPr>
    </w:p>
    <w:p w14:paraId="3DF37318" w14:textId="77777777" w:rsidR="00CA578F" w:rsidRPr="00EA5FA7" w:rsidRDefault="00CA578F" w:rsidP="00CA578F">
      <w:pPr>
        <w:pStyle w:val="PL"/>
        <w:rPr>
          <w:noProof w:val="0"/>
          <w:snapToGrid w:val="0"/>
        </w:rPr>
      </w:pPr>
      <w:r w:rsidRPr="00EA5FA7">
        <w:rPr>
          <w:noProof w:val="0"/>
          <w:snapToGrid w:val="0"/>
        </w:rPr>
        <w:t>-- **************************************************************</w:t>
      </w:r>
    </w:p>
    <w:p w14:paraId="3F932CE6" w14:textId="77777777" w:rsidR="00CA578F" w:rsidRPr="00EA5FA7" w:rsidRDefault="00CA578F" w:rsidP="00CA578F">
      <w:pPr>
        <w:pStyle w:val="PL"/>
        <w:rPr>
          <w:noProof w:val="0"/>
          <w:snapToGrid w:val="0"/>
        </w:rPr>
      </w:pPr>
      <w:r w:rsidRPr="00EA5FA7">
        <w:rPr>
          <w:noProof w:val="0"/>
          <w:snapToGrid w:val="0"/>
        </w:rPr>
        <w:t>--</w:t>
      </w:r>
    </w:p>
    <w:p w14:paraId="0C2E38DE" w14:textId="77777777" w:rsidR="00CA578F" w:rsidRPr="00EA5FA7" w:rsidRDefault="00CA578F" w:rsidP="00CA578F">
      <w:pPr>
        <w:pStyle w:val="PL"/>
        <w:rPr>
          <w:noProof w:val="0"/>
          <w:snapToGrid w:val="0"/>
        </w:rPr>
      </w:pPr>
      <w:r w:rsidRPr="00EA5FA7">
        <w:rPr>
          <w:noProof w:val="0"/>
          <w:snapToGrid w:val="0"/>
        </w:rPr>
        <w:t>-- Class Definition for Private IEs</w:t>
      </w:r>
    </w:p>
    <w:p w14:paraId="644850CC" w14:textId="77777777" w:rsidR="00CA578F" w:rsidRPr="00EA5FA7" w:rsidRDefault="00CA578F" w:rsidP="00CA578F">
      <w:pPr>
        <w:pStyle w:val="PL"/>
        <w:rPr>
          <w:noProof w:val="0"/>
          <w:snapToGrid w:val="0"/>
        </w:rPr>
      </w:pPr>
      <w:r w:rsidRPr="00EA5FA7">
        <w:rPr>
          <w:noProof w:val="0"/>
          <w:snapToGrid w:val="0"/>
        </w:rPr>
        <w:t>--</w:t>
      </w:r>
    </w:p>
    <w:p w14:paraId="45508C22" w14:textId="77777777" w:rsidR="00CA578F" w:rsidRPr="00EA5FA7" w:rsidRDefault="00CA578F" w:rsidP="00CA578F">
      <w:pPr>
        <w:pStyle w:val="PL"/>
        <w:rPr>
          <w:noProof w:val="0"/>
          <w:snapToGrid w:val="0"/>
        </w:rPr>
      </w:pPr>
      <w:r w:rsidRPr="00EA5FA7">
        <w:rPr>
          <w:noProof w:val="0"/>
          <w:snapToGrid w:val="0"/>
        </w:rPr>
        <w:t>-- **************************************************************</w:t>
      </w:r>
    </w:p>
    <w:p w14:paraId="3E1CCF04" w14:textId="77777777" w:rsidR="00CA578F" w:rsidRPr="00EA5FA7" w:rsidRDefault="00CA578F" w:rsidP="00CA578F">
      <w:pPr>
        <w:pStyle w:val="PL"/>
        <w:rPr>
          <w:noProof w:val="0"/>
          <w:snapToGrid w:val="0"/>
        </w:rPr>
      </w:pPr>
    </w:p>
    <w:p w14:paraId="723E9E0C" w14:textId="77777777" w:rsidR="00CA578F" w:rsidRPr="00EA5FA7" w:rsidRDefault="00CA578F" w:rsidP="00CA578F">
      <w:pPr>
        <w:pStyle w:val="PL"/>
        <w:rPr>
          <w:noProof w:val="0"/>
          <w:snapToGrid w:val="0"/>
        </w:rPr>
      </w:pPr>
      <w:r w:rsidRPr="00EA5FA7">
        <w:rPr>
          <w:noProof w:val="0"/>
          <w:snapToGrid w:val="0"/>
        </w:rPr>
        <w:t>F1AP-PRIVATE-IES ::= CLASS {</w:t>
      </w:r>
    </w:p>
    <w:p w14:paraId="67422B24" w14:textId="77777777" w:rsidR="00CA578F" w:rsidRPr="00EA5FA7" w:rsidRDefault="00CA578F" w:rsidP="00CA57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07DFCC9" w14:textId="77777777" w:rsidR="00CA578F" w:rsidRPr="00EA5FA7" w:rsidRDefault="00CA578F" w:rsidP="00CA578F">
      <w:pPr>
        <w:pStyle w:val="PL"/>
        <w:rPr>
          <w:noProof w:val="0"/>
          <w:snapToGrid w:val="0"/>
        </w:rPr>
      </w:pPr>
      <w:r w:rsidRPr="00EA5FA7">
        <w:rPr>
          <w:noProof w:val="0"/>
          <w:snapToGrid w:val="0"/>
        </w:rPr>
        <w:tab/>
        <w:t>&amp;criticality</w:t>
      </w:r>
      <w:r w:rsidRPr="00EA5FA7">
        <w:rPr>
          <w:noProof w:val="0"/>
          <w:snapToGrid w:val="0"/>
        </w:rPr>
        <w:tab/>
        <w:t>Criticality,</w:t>
      </w:r>
    </w:p>
    <w:p w14:paraId="2C579CC3" w14:textId="77777777" w:rsidR="00CA578F" w:rsidRPr="00EA5FA7" w:rsidRDefault="00CA578F" w:rsidP="00CA578F">
      <w:pPr>
        <w:pStyle w:val="PL"/>
        <w:rPr>
          <w:noProof w:val="0"/>
          <w:snapToGrid w:val="0"/>
        </w:rPr>
      </w:pPr>
      <w:r w:rsidRPr="00EA5FA7">
        <w:rPr>
          <w:noProof w:val="0"/>
          <w:snapToGrid w:val="0"/>
        </w:rPr>
        <w:tab/>
        <w:t>&amp;Value,</w:t>
      </w:r>
    </w:p>
    <w:p w14:paraId="3825B47D" w14:textId="77777777" w:rsidR="00CA578F" w:rsidRPr="00EA5FA7" w:rsidRDefault="00CA578F" w:rsidP="00CA57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989FC79" w14:textId="77777777" w:rsidR="00CA578F" w:rsidRPr="00EA5FA7" w:rsidRDefault="00CA578F" w:rsidP="00CA578F">
      <w:pPr>
        <w:pStyle w:val="PL"/>
        <w:rPr>
          <w:noProof w:val="0"/>
          <w:snapToGrid w:val="0"/>
        </w:rPr>
      </w:pPr>
      <w:r w:rsidRPr="00EA5FA7">
        <w:rPr>
          <w:noProof w:val="0"/>
          <w:snapToGrid w:val="0"/>
        </w:rPr>
        <w:t>}</w:t>
      </w:r>
    </w:p>
    <w:p w14:paraId="5DA7785C" w14:textId="77777777" w:rsidR="00CA578F" w:rsidRPr="00EA5FA7" w:rsidRDefault="00CA578F" w:rsidP="00CA578F">
      <w:pPr>
        <w:pStyle w:val="PL"/>
        <w:rPr>
          <w:noProof w:val="0"/>
          <w:snapToGrid w:val="0"/>
        </w:rPr>
      </w:pPr>
      <w:r w:rsidRPr="00EA5FA7">
        <w:rPr>
          <w:noProof w:val="0"/>
          <w:snapToGrid w:val="0"/>
        </w:rPr>
        <w:t>WITH SYNTAX {</w:t>
      </w:r>
    </w:p>
    <w:p w14:paraId="7CC1496B"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E2A9292"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245B8E3" w14:textId="77777777" w:rsidR="00CA578F" w:rsidRPr="00EA5FA7" w:rsidRDefault="00CA578F" w:rsidP="00CA578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7D2D21B" w14:textId="77777777" w:rsidR="00CA578F" w:rsidRPr="00EA5FA7" w:rsidRDefault="00CA578F" w:rsidP="00CA57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DD31007" w14:textId="77777777" w:rsidR="00CA578F" w:rsidRPr="00EA5FA7" w:rsidRDefault="00CA578F" w:rsidP="00CA578F">
      <w:pPr>
        <w:pStyle w:val="PL"/>
        <w:rPr>
          <w:noProof w:val="0"/>
          <w:snapToGrid w:val="0"/>
        </w:rPr>
      </w:pPr>
      <w:r w:rsidRPr="00EA5FA7">
        <w:rPr>
          <w:noProof w:val="0"/>
          <w:snapToGrid w:val="0"/>
        </w:rPr>
        <w:t>}</w:t>
      </w:r>
    </w:p>
    <w:p w14:paraId="051ABB8E" w14:textId="77777777" w:rsidR="00CA578F" w:rsidRPr="00EA5FA7" w:rsidRDefault="00CA578F" w:rsidP="00CA578F">
      <w:pPr>
        <w:pStyle w:val="PL"/>
        <w:rPr>
          <w:noProof w:val="0"/>
          <w:snapToGrid w:val="0"/>
        </w:rPr>
      </w:pPr>
    </w:p>
    <w:p w14:paraId="6D99F659" w14:textId="77777777" w:rsidR="00CA578F" w:rsidRPr="00EA5FA7" w:rsidRDefault="00CA578F" w:rsidP="00CA578F">
      <w:pPr>
        <w:pStyle w:val="PL"/>
        <w:rPr>
          <w:noProof w:val="0"/>
          <w:snapToGrid w:val="0"/>
        </w:rPr>
      </w:pPr>
      <w:r w:rsidRPr="00EA5FA7">
        <w:rPr>
          <w:noProof w:val="0"/>
          <w:snapToGrid w:val="0"/>
        </w:rPr>
        <w:lastRenderedPageBreak/>
        <w:t>-- **************************************************************</w:t>
      </w:r>
    </w:p>
    <w:p w14:paraId="468CA446" w14:textId="77777777" w:rsidR="00CA578F" w:rsidRPr="00EA5FA7" w:rsidRDefault="00CA578F" w:rsidP="00CA578F">
      <w:pPr>
        <w:pStyle w:val="PL"/>
        <w:rPr>
          <w:noProof w:val="0"/>
          <w:snapToGrid w:val="0"/>
        </w:rPr>
      </w:pPr>
      <w:r w:rsidRPr="00EA5FA7">
        <w:rPr>
          <w:noProof w:val="0"/>
          <w:snapToGrid w:val="0"/>
        </w:rPr>
        <w:t>--</w:t>
      </w:r>
    </w:p>
    <w:p w14:paraId="1C86F9A8" w14:textId="77777777" w:rsidR="00CA578F" w:rsidRPr="00EA5FA7" w:rsidRDefault="00CA578F" w:rsidP="00CA578F">
      <w:pPr>
        <w:pStyle w:val="PL"/>
        <w:rPr>
          <w:noProof w:val="0"/>
          <w:snapToGrid w:val="0"/>
        </w:rPr>
      </w:pPr>
      <w:r w:rsidRPr="00EA5FA7">
        <w:rPr>
          <w:noProof w:val="0"/>
          <w:snapToGrid w:val="0"/>
        </w:rPr>
        <w:t>-- Container for Protocol IEs</w:t>
      </w:r>
    </w:p>
    <w:p w14:paraId="01246EE9" w14:textId="77777777" w:rsidR="00CA578F" w:rsidRPr="00EA5FA7" w:rsidRDefault="00CA578F" w:rsidP="00CA578F">
      <w:pPr>
        <w:pStyle w:val="PL"/>
        <w:rPr>
          <w:noProof w:val="0"/>
          <w:snapToGrid w:val="0"/>
        </w:rPr>
      </w:pPr>
      <w:r w:rsidRPr="00EA5FA7">
        <w:rPr>
          <w:noProof w:val="0"/>
          <w:snapToGrid w:val="0"/>
        </w:rPr>
        <w:t>--</w:t>
      </w:r>
    </w:p>
    <w:p w14:paraId="6DBFA20E" w14:textId="77777777" w:rsidR="00CA578F" w:rsidRPr="00EA5FA7" w:rsidRDefault="00CA578F" w:rsidP="00CA578F">
      <w:pPr>
        <w:pStyle w:val="PL"/>
        <w:rPr>
          <w:noProof w:val="0"/>
          <w:snapToGrid w:val="0"/>
        </w:rPr>
      </w:pPr>
      <w:r w:rsidRPr="00EA5FA7">
        <w:rPr>
          <w:noProof w:val="0"/>
          <w:snapToGrid w:val="0"/>
        </w:rPr>
        <w:t>-- **************************************************************</w:t>
      </w:r>
    </w:p>
    <w:p w14:paraId="6BB8E2E1" w14:textId="77777777" w:rsidR="00CA578F" w:rsidRPr="00EA5FA7" w:rsidRDefault="00CA578F" w:rsidP="00CA578F">
      <w:pPr>
        <w:pStyle w:val="PL"/>
        <w:rPr>
          <w:noProof w:val="0"/>
          <w:snapToGrid w:val="0"/>
        </w:rPr>
      </w:pPr>
    </w:p>
    <w:p w14:paraId="2EE4B76B" w14:textId="77777777" w:rsidR="00CA578F" w:rsidRPr="00EA5FA7" w:rsidRDefault="00CA578F" w:rsidP="00CA578F">
      <w:pPr>
        <w:pStyle w:val="PL"/>
        <w:rPr>
          <w:noProof w:val="0"/>
          <w:snapToGrid w:val="0"/>
        </w:rPr>
      </w:pPr>
      <w:r w:rsidRPr="00EA5FA7">
        <w:rPr>
          <w:noProof w:val="0"/>
          <w:snapToGrid w:val="0"/>
        </w:rPr>
        <w:t xml:space="preserve">ProtocolIE-Container {F1AP-PROTOCOL-IES : IEsSetParam} ::= </w:t>
      </w:r>
    </w:p>
    <w:p w14:paraId="175D4A15" w14:textId="77777777" w:rsidR="00CA578F" w:rsidRPr="00EA5FA7" w:rsidRDefault="00CA578F" w:rsidP="00CA578F">
      <w:pPr>
        <w:pStyle w:val="PL"/>
        <w:rPr>
          <w:noProof w:val="0"/>
          <w:snapToGrid w:val="0"/>
        </w:rPr>
      </w:pPr>
      <w:r w:rsidRPr="00EA5FA7">
        <w:rPr>
          <w:noProof w:val="0"/>
          <w:snapToGrid w:val="0"/>
        </w:rPr>
        <w:tab/>
        <w:t>SEQUENCE (SIZE (0..maxProtocolIEs)) OF</w:t>
      </w:r>
    </w:p>
    <w:p w14:paraId="70EFC2AB" w14:textId="77777777" w:rsidR="00CA578F" w:rsidRPr="00EA5FA7" w:rsidRDefault="00CA578F" w:rsidP="00CA578F">
      <w:pPr>
        <w:pStyle w:val="PL"/>
        <w:rPr>
          <w:noProof w:val="0"/>
          <w:snapToGrid w:val="0"/>
        </w:rPr>
      </w:pPr>
      <w:r w:rsidRPr="00EA5FA7">
        <w:rPr>
          <w:noProof w:val="0"/>
          <w:snapToGrid w:val="0"/>
        </w:rPr>
        <w:tab/>
        <w:t>ProtocolIE-Field {{IEsSetParam}}</w:t>
      </w:r>
    </w:p>
    <w:p w14:paraId="390C1F6B" w14:textId="77777777" w:rsidR="00CA578F" w:rsidRPr="00EA5FA7" w:rsidRDefault="00CA578F" w:rsidP="00CA578F">
      <w:pPr>
        <w:pStyle w:val="PL"/>
        <w:rPr>
          <w:noProof w:val="0"/>
          <w:snapToGrid w:val="0"/>
        </w:rPr>
      </w:pPr>
    </w:p>
    <w:p w14:paraId="211E2B1B" w14:textId="77777777" w:rsidR="00CA578F" w:rsidRPr="00EA5FA7" w:rsidRDefault="00CA578F" w:rsidP="00CA578F">
      <w:pPr>
        <w:pStyle w:val="PL"/>
        <w:rPr>
          <w:noProof w:val="0"/>
          <w:snapToGrid w:val="0"/>
        </w:rPr>
      </w:pPr>
      <w:r w:rsidRPr="00EA5FA7">
        <w:rPr>
          <w:noProof w:val="0"/>
          <w:snapToGrid w:val="0"/>
        </w:rPr>
        <w:t xml:space="preserve">ProtocolIE-SingleContainer {F1AP-PROTOCOL-IES : IEsSetParam} ::= </w:t>
      </w:r>
    </w:p>
    <w:p w14:paraId="1D687F7B" w14:textId="77777777" w:rsidR="00CA578F" w:rsidRPr="00EA5FA7" w:rsidRDefault="00CA578F" w:rsidP="00CA578F">
      <w:pPr>
        <w:pStyle w:val="PL"/>
        <w:rPr>
          <w:noProof w:val="0"/>
          <w:snapToGrid w:val="0"/>
        </w:rPr>
      </w:pPr>
      <w:r w:rsidRPr="00EA5FA7">
        <w:rPr>
          <w:noProof w:val="0"/>
          <w:snapToGrid w:val="0"/>
        </w:rPr>
        <w:tab/>
        <w:t>ProtocolIE-Field {{IEsSetParam}}</w:t>
      </w:r>
    </w:p>
    <w:p w14:paraId="4CEF4EE6" w14:textId="77777777" w:rsidR="00CA578F" w:rsidRPr="00EA5FA7" w:rsidRDefault="00CA578F" w:rsidP="00CA578F">
      <w:pPr>
        <w:pStyle w:val="PL"/>
        <w:rPr>
          <w:noProof w:val="0"/>
          <w:snapToGrid w:val="0"/>
        </w:rPr>
      </w:pPr>
    </w:p>
    <w:p w14:paraId="13B2B6C2" w14:textId="77777777" w:rsidR="00CA578F" w:rsidRPr="00EA5FA7" w:rsidRDefault="00CA578F" w:rsidP="00CA578F">
      <w:pPr>
        <w:pStyle w:val="PL"/>
        <w:rPr>
          <w:noProof w:val="0"/>
          <w:snapToGrid w:val="0"/>
        </w:rPr>
      </w:pPr>
      <w:r w:rsidRPr="00EA5FA7">
        <w:rPr>
          <w:noProof w:val="0"/>
          <w:snapToGrid w:val="0"/>
        </w:rPr>
        <w:t>ProtocolIE-Field {F1AP-PROTOCOL-IES : IEsSetParam} ::= SEQUENCE {</w:t>
      </w:r>
    </w:p>
    <w:p w14:paraId="4A19E4DA"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E6D57C2"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23CCA224" w14:textId="77777777" w:rsidR="00CA578F" w:rsidRPr="00EA5FA7" w:rsidRDefault="00CA578F" w:rsidP="00CA57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7C7511CC" w14:textId="77777777" w:rsidR="00CA578F" w:rsidRPr="00EA5FA7" w:rsidRDefault="00CA578F" w:rsidP="00CA578F">
      <w:pPr>
        <w:pStyle w:val="PL"/>
        <w:rPr>
          <w:noProof w:val="0"/>
          <w:snapToGrid w:val="0"/>
        </w:rPr>
      </w:pPr>
      <w:r w:rsidRPr="00EA5FA7">
        <w:rPr>
          <w:noProof w:val="0"/>
          <w:snapToGrid w:val="0"/>
        </w:rPr>
        <w:t>}</w:t>
      </w:r>
    </w:p>
    <w:p w14:paraId="3238AD54" w14:textId="77777777" w:rsidR="00CA578F" w:rsidRPr="00EA5FA7" w:rsidRDefault="00CA578F" w:rsidP="00CA578F">
      <w:pPr>
        <w:pStyle w:val="PL"/>
        <w:rPr>
          <w:noProof w:val="0"/>
          <w:snapToGrid w:val="0"/>
        </w:rPr>
      </w:pPr>
    </w:p>
    <w:p w14:paraId="435E50D9" w14:textId="77777777" w:rsidR="00CA578F" w:rsidRPr="00EA5FA7" w:rsidRDefault="00CA578F" w:rsidP="00CA578F">
      <w:pPr>
        <w:pStyle w:val="PL"/>
        <w:rPr>
          <w:noProof w:val="0"/>
          <w:snapToGrid w:val="0"/>
        </w:rPr>
      </w:pPr>
      <w:r w:rsidRPr="00EA5FA7">
        <w:rPr>
          <w:noProof w:val="0"/>
          <w:snapToGrid w:val="0"/>
        </w:rPr>
        <w:t>-- **************************************************************</w:t>
      </w:r>
    </w:p>
    <w:p w14:paraId="14506CCD" w14:textId="77777777" w:rsidR="00CA578F" w:rsidRPr="00EA5FA7" w:rsidRDefault="00CA578F" w:rsidP="00CA578F">
      <w:pPr>
        <w:pStyle w:val="PL"/>
        <w:rPr>
          <w:noProof w:val="0"/>
          <w:snapToGrid w:val="0"/>
        </w:rPr>
      </w:pPr>
      <w:r w:rsidRPr="00EA5FA7">
        <w:rPr>
          <w:noProof w:val="0"/>
          <w:snapToGrid w:val="0"/>
        </w:rPr>
        <w:t>--</w:t>
      </w:r>
    </w:p>
    <w:p w14:paraId="6C6AB163" w14:textId="77777777" w:rsidR="00CA578F" w:rsidRPr="00EA5FA7" w:rsidRDefault="00CA578F" w:rsidP="00CA578F">
      <w:pPr>
        <w:pStyle w:val="PL"/>
        <w:rPr>
          <w:noProof w:val="0"/>
          <w:snapToGrid w:val="0"/>
        </w:rPr>
      </w:pPr>
      <w:r w:rsidRPr="00EA5FA7">
        <w:rPr>
          <w:noProof w:val="0"/>
          <w:snapToGrid w:val="0"/>
        </w:rPr>
        <w:t>-- Container for Protocol IE Pairs</w:t>
      </w:r>
    </w:p>
    <w:p w14:paraId="542416A7" w14:textId="77777777" w:rsidR="00CA578F" w:rsidRPr="00EA5FA7" w:rsidRDefault="00CA578F" w:rsidP="00CA578F">
      <w:pPr>
        <w:pStyle w:val="PL"/>
        <w:rPr>
          <w:noProof w:val="0"/>
          <w:snapToGrid w:val="0"/>
        </w:rPr>
      </w:pPr>
      <w:r w:rsidRPr="00EA5FA7">
        <w:rPr>
          <w:noProof w:val="0"/>
          <w:snapToGrid w:val="0"/>
        </w:rPr>
        <w:t>--</w:t>
      </w:r>
    </w:p>
    <w:p w14:paraId="0785EFE5" w14:textId="77777777" w:rsidR="00CA578F" w:rsidRPr="00EA5FA7" w:rsidRDefault="00CA578F" w:rsidP="00CA578F">
      <w:pPr>
        <w:pStyle w:val="PL"/>
        <w:rPr>
          <w:noProof w:val="0"/>
          <w:snapToGrid w:val="0"/>
        </w:rPr>
      </w:pPr>
      <w:r w:rsidRPr="00EA5FA7">
        <w:rPr>
          <w:noProof w:val="0"/>
          <w:snapToGrid w:val="0"/>
        </w:rPr>
        <w:t>-- **************************************************************</w:t>
      </w:r>
    </w:p>
    <w:p w14:paraId="3850D4E5" w14:textId="77777777" w:rsidR="00CA578F" w:rsidRPr="00EA5FA7" w:rsidRDefault="00CA578F" w:rsidP="00CA578F">
      <w:pPr>
        <w:pStyle w:val="PL"/>
        <w:rPr>
          <w:noProof w:val="0"/>
          <w:snapToGrid w:val="0"/>
        </w:rPr>
      </w:pPr>
    </w:p>
    <w:p w14:paraId="10043195" w14:textId="77777777" w:rsidR="00CA578F" w:rsidRPr="00EA5FA7" w:rsidRDefault="00CA578F" w:rsidP="00CA578F">
      <w:pPr>
        <w:pStyle w:val="PL"/>
        <w:rPr>
          <w:noProof w:val="0"/>
          <w:snapToGrid w:val="0"/>
        </w:rPr>
      </w:pPr>
      <w:r w:rsidRPr="00EA5FA7">
        <w:rPr>
          <w:noProof w:val="0"/>
          <w:snapToGrid w:val="0"/>
        </w:rPr>
        <w:t xml:space="preserve">ProtocolIE-ContainerPair {F1AP-PROTOCOL-IES-PAIR : IEsSetParam} ::= </w:t>
      </w:r>
    </w:p>
    <w:p w14:paraId="0BEED32F" w14:textId="77777777" w:rsidR="00CA578F" w:rsidRPr="00EA5FA7" w:rsidRDefault="00CA578F" w:rsidP="00CA578F">
      <w:pPr>
        <w:pStyle w:val="PL"/>
        <w:rPr>
          <w:noProof w:val="0"/>
          <w:snapToGrid w:val="0"/>
        </w:rPr>
      </w:pPr>
      <w:r w:rsidRPr="00EA5FA7">
        <w:rPr>
          <w:noProof w:val="0"/>
          <w:snapToGrid w:val="0"/>
        </w:rPr>
        <w:tab/>
        <w:t>SEQUENCE (SIZE (0..maxProtocolIEs)) OF</w:t>
      </w:r>
    </w:p>
    <w:p w14:paraId="64287270" w14:textId="77777777" w:rsidR="00CA578F" w:rsidRPr="00EA5FA7" w:rsidRDefault="00CA578F" w:rsidP="00CA578F">
      <w:pPr>
        <w:pStyle w:val="PL"/>
        <w:rPr>
          <w:noProof w:val="0"/>
          <w:snapToGrid w:val="0"/>
        </w:rPr>
      </w:pPr>
      <w:r w:rsidRPr="00EA5FA7">
        <w:rPr>
          <w:noProof w:val="0"/>
          <w:snapToGrid w:val="0"/>
        </w:rPr>
        <w:tab/>
        <w:t>ProtocolIE-FieldPair {{IEsSetParam}}</w:t>
      </w:r>
    </w:p>
    <w:p w14:paraId="7EBB0DA6" w14:textId="77777777" w:rsidR="00CA578F" w:rsidRPr="00EA5FA7" w:rsidRDefault="00CA578F" w:rsidP="00CA578F">
      <w:pPr>
        <w:pStyle w:val="PL"/>
        <w:rPr>
          <w:noProof w:val="0"/>
          <w:snapToGrid w:val="0"/>
        </w:rPr>
      </w:pPr>
    </w:p>
    <w:p w14:paraId="690786C6" w14:textId="77777777" w:rsidR="00CA578F" w:rsidRPr="00EA5FA7" w:rsidRDefault="00CA578F" w:rsidP="00CA578F">
      <w:pPr>
        <w:pStyle w:val="PL"/>
        <w:rPr>
          <w:noProof w:val="0"/>
          <w:snapToGrid w:val="0"/>
        </w:rPr>
      </w:pPr>
      <w:r w:rsidRPr="00EA5FA7">
        <w:rPr>
          <w:noProof w:val="0"/>
          <w:snapToGrid w:val="0"/>
        </w:rPr>
        <w:t>ProtocolIE-FieldPair {F1AP-PROTOCOL-IES-PAIR : IEsSetParam} ::= SEQUENCE {</w:t>
      </w:r>
    </w:p>
    <w:p w14:paraId="60CA424E"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A5E8526" w14:textId="77777777" w:rsidR="00CA578F" w:rsidRPr="00EA5FA7" w:rsidRDefault="00CA578F" w:rsidP="00CA578F">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726E257" w14:textId="77777777" w:rsidR="00CA578F" w:rsidRPr="00EA5FA7" w:rsidRDefault="00CA578F" w:rsidP="00CA578F">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9C5EDCA" w14:textId="77777777" w:rsidR="00CA578F" w:rsidRPr="00EA5FA7" w:rsidRDefault="00CA578F" w:rsidP="00CA578F">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59400B1D" w14:textId="77777777" w:rsidR="00CA578F" w:rsidRPr="00EA5FA7" w:rsidRDefault="00CA578F" w:rsidP="00CA578F">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08F7423D" w14:textId="77777777" w:rsidR="00CA578F" w:rsidRPr="00EA5FA7" w:rsidRDefault="00CA578F" w:rsidP="00CA578F">
      <w:pPr>
        <w:pStyle w:val="PL"/>
        <w:rPr>
          <w:noProof w:val="0"/>
          <w:snapToGrid w:val="0"/>
        </w:rPr>
      </w:pPr>
      <w:r w:rsidRPr="00EA5FA7">
        <w:rPr>
          <w:noProof w:val="0"/>
          <w:snapToGrid w:val="0"/>
        </w:rPr>
        <w:t>}</w:t>
      </w:r>
    </w:p>
    <w:p w14:paraId="10B4C474" w14:textId="77777777" w:rsidR="00CA578F" w:rsidRPr="00EA5FA7" w:rsidRDefault="00CA578F" w:rsidP="00CA578F">
      <w:pPr>
        <w:pStyle w:val="PL"/>
        <w:rPr>
          <w:noProof w:val="0"/>
          <w:snapToGrid w:val="0"/>
        </w:rPr>
      </w:pPr>
    </w:p>
    <w:p w14:paraId="01E142A7" w14:textId="77777777" w:rsidR="00CA578F" w:rsidRPr="00EA5FA7" w:rsidRDefault="00CA578F" w:rsidP="00CA578F">
      <w:pPr>
        <w:pStyle w:val="PL"/>
        <w:rPr>
          <w:noProof w:val="0"/>
          <w:snapToGrid w:val="0"/>
        </w:rPr>
      </w:pPr>
      <w:r w:rsidRPr="00EA5FA7">
        <w:rPr>
          <w:noProof w:val="0"/>
          <w:snapToGrid w:val="0"/>
        </w:rPr>
        <w:t>-- **************************************************************</w:t>
      </w:r>
    </w:p>
    <w:p w14:paraId="39C6B019" w14:textId="77777777" w:rsidR="00CA578F" w:rsidRPr="00EA5FA7" w:rsidRDefault="00CA578F" w:rsidP="00CA578F">
      <w:pPr>
        <w:pStyle w:val="PL"/>
        <w:rPr>
          <w:noProof w:val="0"/>
          <w:snapToGrid w:val="0"/>
        </w:rPr>
      </w:pPr>
      <w:r w:rsidRPr="00EA5FA7">
        <w:rPr>
          <w:noProof w:val="0"/>
          <w:snapToGrid w:val="0"/>
        </w:rPr>
        <w:t>--</w:t>
      </w:r>
    </w:p>
    <w:p w14:paraId="165E881A" w14:textId="77777777" w:rsidR="00CA578F" w:rsidRPr="00EA5FA7" w:rsidRDefault="00CA578F" w:rsidP="00CA578F">
      <w:pPr>
        <w:pStyle w:val="PL"/>
        <w:rPr>
          <w:noProof w:val="0"/>
          <w:snapToGrid w:val="0"/>
        </w:rPr>
      </w:pPr>
      <w:r w:rsidRPr="00EA5FA7">
        <w:rPr>
          <w:noProof w:val="0"/>
          <w:snapToGrid w:val="0"/>
        </w:rPr>
        <w:t>-- Container for Protocol Extensions</w:t>
      </w:r>
    </w:p>
    <w:p w14:paraId="43980FD5" w14:textId="77777777" w:rsidR="00CA578F" w:rsidRPr="00EA5FA7" w:rsidRDefault="00CA578F" w:rsidP="00CA578F">
      <w:pPr>
        <w:pStyle w:val="PL"/>
        <w:rPr>
          <w:noProof w:val="0"/>
          <w:snapToGrid w:val="0"/>
        </w:rPr>
      </w:pPr>
      <w:r w:rsidRPr="00EA5FA7">
        <w:rPr>
          <w:noProof w:val="0"/>
          <w:snapToGrid w:val="0"/>
        </w:rPr>
        <w:t>--</w:t>
      </w:r>
    </w:p>
    <w:p w14:paraId="3BA435AC" w14:textId="77777777" w:rsidR="00CA578F" w:rsidRPr="00EA5FA7" w:rsidRDefault="00CA578F" w:rsidP="00CA578F">
      <w:pPr>
        <w:pStyle w:val="PL"/>
        <w:rPr>
          <w:noProof w:val="0"/>
          <w:snapToGrid w:val="0"/>
        </w:rPr>
      </w:pPr>
      <w:r w:rsidRPr="00EA5FA7">
        <w:rPr>
          <w:noProof w:val="0"/>
          <w:snapToGrid w:val="0"/>
        </w:rPr>
        <w:t>-- **************************************************************</w:t>
      </w:r>
    </w:p>
    <w:p w14:paraId="25ABD26A" w14:textId="77777777" w:rsidR="00CA578F" w:rsidRPr="00EA5FA7" w:rsidRDefault="00CA578F" w:rsidP="00CA578F">
      <w:pPr>
        <w:pStyle w:val="PL"/>
        <w:rPr>
          <w:noProof w:val="0"/>
          <w:snapToGrid w:val="0"/>
        </w:rPr>
      </w:pPr>
    </w:p>
    <w:p w14:paraId="4BB3F88F" w14:textId="77777777" w:rsidR="00CA578F" w:rsidRPr="00EA5FA7" w:rsidRDefault="00CA578F" w:rsidP="00CA578F">
      <w:pPr>
        <w:pStyle w:val="PL"/>
        <w:rPr>
          <w:noProof w:val="0"/>
          <w:snapToGrid w:val="0"/>
        </w:rPr>
      </w:pPr>
      <w:r w:rsidRPr="00EA5FA7">
        <w:rPr>
          <w:noProof w:val="0"/>
          <w:snapToGrid w:val="0"/>
        </w:rPr>
        <w:t xml:space="preserve">ProtocolExtensionContainer {F1AP-PROTOCOL-EXTENSION : ExtensionSetParam} ::= </w:t>
      </w:r>
    </w:p>
    <w:p w14:paraId="52536DCD" w14:textId="77777777" w:rsidR="00CA578F" w:rsidRPr="00EA5FA7" w:rsidRDefault="00CA578F" w:rsidP="00CA578F">
      <w:pPr>
        <w:pStyle w:val="PL"/>
        <w:rPr>
          <w:noProof w:val="0"/>
          <w:snapToGrid w:val="0"/>
        </w:rPr>
      </w:pPr>
      <w:r w:rsidRPr="00EA5FA7">
        <w:rPr>
          <w:noProof w:val="0"/>
          <w:snapToGrid w:val="0"/>
        </w:rPr>
        <w:tab/>
        <w:t>SEQUENCE (SIZE (1..maxProtocolExtensions)) OF</w:t>
      </w:r>
    </w:p>
    <w:p w14:paraId="65A821DE" w14:textId="77777777" w:rsidR="00CA578F" w:rsidRPr="00EA5FA7" w:rsidRDefault="00CA578F" w:rsidP="00CA578F">
      <w:pPr>
        <w:pStyle w:val="PL"/>
        <w:rPr>
          <w:noProof w:val="0"/>
          <w:snapToGrid w:val="0"/>
        </w:rPr>
      </w:pPr>
      <w:r w:rsidRPr="00EA5FA7">
        <w:rPr>
          <w:noProof w:val="0"/>
          <w:snapToGrid w:val="0"/>
        </w:rPr>
        <w:tab/>
        <w:t>ProtocolExtensionField {{ExtensionSetParam}}</w:t>
      </w:r>
    </w:p>
    <w:p w14:paraId="7E283E07" w14:textId="77777777" w:rsidR="00CA578F" w:rsidRPr="00EA5FA7" w:rsidRDefault="00CA578F" w:rsidP="00CA578F">
      <w:pPr>
        <w:pStyle w:val="PL"/>
        <w:rPr>
          <w:noProof w:val="0"/>
          <w:snapToGrid w:val="0"/>
        </w:rPr>
      </w:pPr>
    </w:p>
    <w:p w14:paraId="68E08076" w14:textId="77777777" w:rsidR="00CA578F" w:rsidRPr="00EA5FA7" w:rsidRDefault="00CA578F" w:rsidP="00CA578F">
      <w:pPr>
        <w:pStyle w:val="PL"/>
        <w:rPr>
          <w:noProof w:val="0"/>
          <w:snapToGrid w:val="0"/>
        </w:rPr>
      </w:pPr>
      <w:r w:rsidRPr="00EA5FA7">
        <w:rPr>
          <w:noProof w:val="0"/>
          <w:snapToGrid w:val="0"/>
        </w:rPr>
        <w:t>ProtocolExtensionField {F1AP-PROTOCOL-EXTENSION : ExtensionSetParam} ::= SEQUENCE {</w:t>
      </w:r>
    </w:p>
    <w:p w14:paraId="07AD1AB1"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16E5BA64"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062C49C0" w14:textId="77777777" w:rsidR="00CA578F" w:rsidRPr="00EA5FA7" w:rsidRDefault="00CA578F" w:rsidP="00CA578F">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C15FFCC" w14:textId="77777777" w:rsidR="00CA578F" w:rsidRPr="00EA5FA7" w:rsidRDefault="00CA578F" w:rsidP="00CA578F">
      <w:pPr>
        <w:pStyle w:val="PL"/>
        <w:rPr>
          <w:noProof w:val="0"/>
          <w:snapToGrid w:val="0"/>
        </w:rPr>
      </w:pPr>
      <w:r w:rsidRPr="00EA5FA7">
        <w:rPr>
          <w:noProof w:val="0"/>
          <w:snapToGrid w:val="0"/>
        </w:rPr>
        <w:t>}</w:t>
      </w:r>
    </w:p>
    <w:p w14:paraId="23032607" w14:textId="77777777" w:rsidR="00CA578F" w:rsidRPr="00EA5FA7" w:rsidRDefault="00CA578F" w:rsidP="00CA578F">
      <w:pPr>
        <w:pStyle w:val="PL"/>
        <w:rPr>
          <w:noProof w:val="0"/>
          <w:snapToGrid w:val="0"/>
        </w:rPr>
      </w:pPr>
    </w:p>
    <w:p w14:paraId="4AD6AA31" w14:textId="77777777" w:rsidR="00CA578F" w:rsidRPr="00EA5FA7" w:rsidRDefault="00CA578F" w:rsidP="00CA578F">
      <w:pPr>
        <w:pStyle w:val="PL"/>
        <w:rPr>
          <w:noProof w:val="0"/>
          <w:snapToGrid w:val="0"/>
        </w:rPr>
      </w:pPr>
      <w:r w:rsidRPr="00EA5FA7">
        <w:rPr>
          <w:noProof w:val="0"/>
          <w:snapToGrid w:val="0"/>
        </w:rPr>
        <w:t>-- **************************************************************</w:t>
      </w:r>
    </w:p>
    <w:p w14:paraId="284BF6DD" w14:textId="77777777" w:rsidR="00CA578F" w:rsidRPr="00EA5FA7" w:rsidRDefault="00CA578F" w:rsidP="00CA578F">
      <w:pPr>
        <w:pStyle w:val="PL"/>
        <w:rPr>
          <w:noProof w:val="0"/>
          <w:snapToGrid w:val="0"/>
        </w:rPr>
      </w:pPr>
      <w:r w:rsidRPr="00EA5FA7">
        <w:rPr>
          <w:noProof w:val="0"/>
          <w:snapToGrid w:val="0"/>
        </w:rPr>
        <w:t>--</w:t>
      </w:r>
    </w:p>
    <w:p w14:paraId="054A46B1" w14:textId="77777777" w:rsidR="00CA578F" w:rsidRPr="00EA5FA7" w:rsidRDefault="00CA578F" w:rsidP="00CA578F">
      <w:pPr>
        <w:pStyle w:val="PL"/>
        <w:rPr>
          <w:noProof w:val="0"/>
          <w:snapToGrid w:val="0"/>
        </w:rPr>
      </w:pPr>
      <w:r w:rsidRPr="00EA5FA7">
        <w:rPr>
          <w:noProof w:val="0"/>
          <w:snapToGrid w:val="0"/>
        </w:rPr>
        <w:t>-- Container for Private IEs</w:t>
      </w:r>
    </w:p>
    <w:p w14:paraId="0D86B5F1" w14:textId="77777777" w:rsidR="00CA578F" w:rsidRPr="00EA5FA7" w:rsidRDefault="00CA578F" w:rsidP="00CA578F">
      <w:pPr>
        <w:pStyle w:val="PL"/>
        <w:rPr>
          <w:noProof w:val="0"/>
          <w:snapToGrid w:val="0"/>
        </w:rPr>
      </w:pPr>
      <w:r w:rsidRPr="00EA5FA7">
        <w:rPr>
          <w:noProof w:val="0"/>
          <w:snapToGrid w:val="0"/>
        </w:rPr>
        <w:t>--</w:t>
      </w:r>
    </w:p>
    <w:p w14:paraId="03FE9687" w14:textId="77777777" w:rsidR="00CA578F" w:rsidRPr="00EA5FA7" w:rsidRDefault="00CA578F" w:rsidP="00CA578F">
      <w:pPr>
        <w:pStyle w:val="PL"/>
        <w:rPr>
          <w:noProof w:val="0"/>
          <w:snapToGrid w:val="0"/>
        </w:rPr>
      </w:pPr>
      <w:r w:rsidRPr="00EA5FA7">
        <w:rPr>
          <w:noProof w:val="0"/>
          <w:snapToGrid w:val="0"/>
        </w:rPr>
        <w:t>-- **************************************************************</w:t>
      </w:r>
    </w:p>
    <w:p w14:paraId="58E16074" w14:textId="77777777" w:rsidR="00CA578F" w:rsidRPr="00EA5FA7" w:rsidRDefault="00CA578F" w:rsidP="00CA578F">
      <w:pPr>
        <w:pStyle w:val="PL"/>
        <w:rPr>
          <w:noProof w:val="0"/>
          <w:snapToGrid w:val="0"/>
        </w:rPr>
      </w:pPr>
    </w:p>
    <w:p w14:paraId="593E30CF" w14:textId="77777777" w:rsidR="00CA578F" w:rsidRPr="00EA5FA7" w:rsidRDefault="00CA578F" w:rsidP="00CA578F">
      <w:pPr>
        <w:pStyle w:val="PL"/>
        <w:rPr>
          <w:noProof w:val="0"/>
          <w:snapToGrid w:val="0"/>
        </w:rPr>
      </w:pPr>
      <w:r w:rsidRPr="00EA5FA7">
        <w:rPr>
          <w:noProof w:val="0"/>
          <w:snapToGrid w:val="0"/>
        </w:rPr>
        <w:t xml:space="preserve">PrivateIE-Container {F1AP-PRIVATE-IES : IEsSetParam } ::= </w:t>
      </w:r>
    </w:p>
    <w:p w14:paraId="41E359E7" w14:textId="77777777" w:rsidR="00CA578F" w:rsidRPr="00EA5FA7" w:rsidRDefault="00CA578F" w:rsidP="00CA578F">
      <w:pPr>
        <w:pStyle w:val="PL"/>
        <w:rPr>
          <w:noProof w:val="0"/>
          <w:snapToGrid w:val="0"/>
        </w:rPr>
      </w:pPr>
      <w:r w:rsidRPr="00EA5FA7">
        <w:rPr>
          <w:noProof w:val="0"/>
          <w:snapToGrid w:val="0"/>
        </w:rPr>
        <w:tab/>
        <w:t>SEQUENCE (SIZE (1.. maxPrivateIEs)) OF</w:t>
      </w:r>
    </w:p>
    <w:p w14:paraId="49FCD18D" w14:textId="77777777" w:rsidR="00CA578F" w:rsidRPr="00EA5FA7" w:rsidRDefault="00CA578F" w:rsidP="00CA578F">
      <w:pPr>
        <w:pStyle w:val="PL"/>
        <w:rPr>
          <w:noProof w:val="0"/>
          <w:snapToGrid w:val="0"/>
        </w:rPr>
      </w:pPr>
      <w:r w:rsidRPr="00EA5FA7">
        <w:rPr>
          <w:noProof w:val="0"/>
          <w:snapToGrid w:val="0"/>
        </w:rPr>
        <w:tab/>
        <w:t>PrivateIE-Field {{IEsSetParam}}</w:t>
      </w:r>
    </w:p>
    <w:p w14:paraId="02FFF7E0" w14:textId="77777777" w:rsidR="00CA578F" w:rsidRPr="00EA5FA7" w:rsidRDefault="00CA578F" w:rsidP="00CA578F">
      <w:pPr>
        <w:pStyle w:val="PL"/>
        <w:rPr>
          <w:noProof w:val="0"/>
          <w:snapToGrid w:val="0"/>
        </w:rPr>
      </w:pPr>
    </w:p>
    <w:p w14:paraId="30D50433" w14:textId="77777777" w:rsidR="00CA578F" w:rsidRPr="00EA5FA7" w:rsidRDefault="00CA578F" w:rsidP="00CA578F">
      <w:pPr>
        <w:pStyle w:val="PL"/>
        <w:rPr>
          <w:noProof w:val="0"/>
          <w:snapToGrid w:val="0"/>
        </w:rPr>
      </w:pPr>
      <w:r w:rsidRPr="00EA5FA7">
        <w:rPr>
          <w:noProof w:val="0"/>
          <w:snapToGrid w:val="0"/>
        </w:rPr>
        <w:t>PrivateIE-Field {F1AP-PRIVATE-IES : IEsSetParam} ::= SEQUENCE {</w:t>
      </w:r>
    </w:p>
    <w:p w14:paraId="770ED85E" w14:textId="77777777" w:rsidR="00CA578F" w:rsidRPr="00EA5FA7" w:rsidRDefault="00CA578F" w:rsidP="00CA57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F8F75B4" w14:textId="77777777" w:rsidR="00CA578F" w:rsidRPr="00EA5FA7" w:rsidRDefault="00CA578F" w:rsidP="00CA57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0DA32F12" w14:textId="77777777" w:rsidR="00CA578F" w:rsidRPr="00EA5FA7" w:rsidRDefault="00CA578F" w:rsidP="00CA57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8516D40" w14:textId="77777777" w:rsidR="00CA578F" w:rsidRPr="00EA5FA7" w:rsidRDefault="00CA578F" w:rsidP="00CA578F">
      <w:pPr>
        <w:pStyle w:val="PL"/>
        <w:rPr>
          <w:noProof w:val="0"/>
          <w:snapToGrid w:val="0"/>
        </w:rPr>
      </w:pPr>
      <w:r w:rsidRPr="00EA5FA7">
        <w:rPr>
          <w:noProof w:val="0"/>
          <w:snapToGrid w:val="0"/>
        </w:rPr>
        <w:t>}</w:t>
      </w:r>
    </w:p>
    <w:p w14:paraId="76D9146D" w14:textId="77777777" w:rsidR="00CA578F" w:rsidRPr="00EA5FA7" w:rsidRDefault="00CA578F" w:rsidP="00CA578F">
      <w:pPr>
        <w:pStyle w:val="PL"/>
        <w:rPr>
          <w:noProof w:val="0"/>
          <w:snapToGrid w:val="0"/>
        </w:rPr>
      </w:pPr>
    </w:p>
    <w:p w14:paraId="00F1942F" w14:textId="77777777" w:rsidR="00CA578F" w:rsidRPr="00EA5FA7" w:rsidRDefault="00CA578F" w:rsidP="00CA578F">
      <w:pPr>
        <w:pStyle w:val="PL"/>
        <w:rPr>
          <w:noProof w:val="0"/>
          <w:snapToGrid w:val="0"/>
        </w:rPr>
      </w:pPr>
      <w:r w:rsidRPr="00EA5FA7">
        <w:rPr>
          <w:noProof w:val="0"/>
          <w:snapToGrid w:val="0"/>
        </w:rPr>
        <w:t>END</w:t>
      </w:r>
    </w:p>
    <w:p w14:paraId="4ECE88D8" w14:textId="77777777" w:rsidR="00CA578F" w:rsidRPr="00361593" w:rsidRDefault="00CA578F" w:rsidP="00CA578F">
      <w:pPr>
        <w:pStyle w:val="PL"/>
        <w:rPr>
          <w:noProof w:val="0"/>
          <w:snapToGrid w:val="0"/>
        </w:rPr>
      </w:pPr>
      <w:r w:rsidRPr="00EA5FA7">
        <w:rPr>
          <w:noProof w:val="0"/>
          <w:snapToGrid w:val="0"/>
        </w:rPr>
        <w:t>-- ASN1STOP</w:t>
      </w:r>
    </w:p>
    <w:p w14:paraId="2D6AF533" w14:textId="77777777" w:rsidR="00CA578F" w:rsidRDefault="00CA578F" w:rsidP="00DA7703">
      <w:pPr>
        <w:jc w:val="center"/>
        <w:rPr>
          <w:highlight w:val="yellow"/>
        </w:rPr>
      </w:pPr>
    </w:p>
    <w:p w14:paraId="15C6EE94" w14:textId="3FEACA98" w:rsidR="00DA7703" w:rsidRDefault="00DA7703" w:rsidP="00DA7703">
      <w:pPr>
        <w:jc w:val="center"/>
      </w:pPr>
      <w:r w:rsidRPr="00D70737">
        <w:rPr>
          <w:highlight w:val="yellow"/>
        </w:rPr>
        <w:t xml:space="preserve">&lt;&lt;&lt; </w:t>
      </w:r>
      <w:r>
        <w:rPr>
          <w:highlight w:val="yellow"/>
        </w:rPr>
        <w:t>end</w:t>
      </w:r>
      <w:r w:rsidRPr="00D70737">
        <w:rPr>
          <w:highlight w:val="yellow"/>
        </w:rPr>
        <w:t xml:space="preserve"> of changes &gt;&gt;&gt;</w:t>
      </w:r>
    </w:p>
    <w:p w14:paraId="2B233729" w14:textId="77777777" w:rsidR="00DA7703" w:rsidRPr="006E13D1" w:rsidRDefault="00DA7703" w:rsidP="00D70737">
      <w:pPr>
        <w:jc w:val="center"/>
      </w:pPr>
    </w:p>
    <w:sectPr w:rsidR="00DA7703"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2F62B" w14:textId="77777777" w:rsidR="00950CD9" w:rsidRDefault="00950CD9">
      <w:r>
        <w:separator/>
      </w:r>
    </w:p>
  </w:endnote>
  <w:endnote w:type="continuationSeparator" w:id="0">
    <w:p w14:paraId="216FB5E5" w14:textId="77777777" w:rsidR="00950CD9" w:rsidRDefault="0095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13373" w14:textId="77777777" w:rsidR="00CA578F" w:rsidRDefault="00CA57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C5326" w14:textId="77777777" w:rsidR="00950CD9" w:rsidRDefault="00950CD9">
      <w:r>
        <w:separator/>
      </w:r>
    </w:p>
  </w:footnote>
  <w:footnote w:type="continuationSeparator" w:id="0">
    <w:p w14:paraId="6FA97AFC" w14:textId="77777777" w:rsidR="00950CD9" w:rsidRDefault="00950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4A208" w14:textId="0E8030E1" w:rsidR="00CA578F" w:rsidRDefault="00CA57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A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A8F0DD" w14:textId="77777777" w:rsidR="00CA578F" w:rsidRDefault="00CA57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32D0D9B" w14:textId="404699D0" w:rsidR="00CA578F" w:rsidRDefault="00CA57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A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F9313" w14:textId="77777777" w:rsidR="00CA578F" w:rsidRDefault="00CA5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1"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1"/>
  </w:num>
  <w:num w:numId="6">
    <w:abstractNumId w:val="25"/>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
  </w:num>
  <w:num w:numId="18">
    <w:abstractNumId w:val="1"/>
  </w:num>
  <w:num w:numId="19">
    <w:abstractNumId w:val="0"/>
  </w:num>
  <w:num w:numId="20">
    <w:abstractNumId w:val="14"/>
  </w:num>
  <w:num w:numId="21">
    <w:abstractNumId w:val="18"/>
  </w:num>
  <w:num w:numId="22">
    <w:abstractNumId w:val="29"/>
  </w:num>
  <w:num w:numId="23">
    <w:abstractNumId w:val="31"/>
  </w:num>
  <w:num w:numId="24">
    <w:abstractNumId w:val="17"/>
  </w:num>
  <w:num w:numId="25">
    <w:abstractNumId w:val="30"/>
  </w:num>
  <w:num w:numId="26">
    <w:abstractNumId w:val="24"/>
  </w:num>
  <w:num w:numId="27">
    <w:abstractNumId w:val="27"/>
  </w:num>
  <w:num w:numId="28">
    <w:abstractNumId w:val="21"/>
  </w:num>
  <w:num w:numId="29">
    <w:abstractNumId w:val="19"/>
  </w:num>
  <w:num w:numId="30">
    <w:abstractNumId w:val="15"/>
  </w:num>
  <w:num w:numId="31">
    <w:abstractNumId w:val="13"/>
  </w:num>
  <w:num w:numId="32">
    <w:abstractNumId w:val="16"/>
  </w:num>
  <w:num w:numId="33">
    <w:abstractNumId w:val="33"/>
  </w:num>
  <w:num w:numId="34">
    <w:abstractNumId w:val="28"/>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4179"/>
    <w:rsid w:val="00055401"/>
    <w:rsid w:val="0005563E"/>
    <w:rsid w:val="00062107"/>
    <w:rsid w:val="00080512"/>
    <w:rsid w:val="0009239C"/>
    <w:rsid w:val="000B23B9"/>
    <w:rsid w:val="000B7BCF"/>
    <w:rsid w:val="000C556D"/>
    <w:rsid w:val="000D58AB"/>
    <w:rsid w:val="00143FE7"/>
    <w:rsid w:val="001549DD"/>
    <w:rsid w:val="00175545"/>
    <w:rsid w:val="00176705"/>
    <w:rsid w:val="00194CD0"/>
    <w:rsid w:val="00195240"/>
    <w:rsid w:val="001B5A2A"/>
    <w:rsid w:val="001C4281"/>
    <w:rsid w:val="001D4C86"/>
    <w:rsid w:val="001E7E8F"/>
    <w:rsid w:val="001F168B"/>
    <w:rsid w:val="00200905"/>
    <w:rsid w:val="00205158"/>
    <w:rsid w:val="00207067"/>
    <w:rsid w:val="002074F5"/>
    <w:rsid w:val="00223411"/>
    <w:rsid w:val="0022606D"/>
    <w:rsid w:val="00231672"/>
    <w:rsid w:val="002424FE"/>
    <w:rsid w:val="00243BC7"/>
    <w:rsid w:val="002747EC"/>
    <w:rsid w:val="002855BF"/>
    <w:rsid w:val="002E1692"/>
    <w:rsid w:val="002F0D22"/>
    <w:rsid w:val="00316C0B"/>
    <w:rsid w:val="003172DC"/>
    <w:rsid w:val="00326069"/>
    <w:rsid w:val="003423B6"/>
    <w:rsid w:val="003454FC"/>
    <w:rsid w:val="0035462D"/>
    <w:rsid w:val="00385395"/>
    <w:rsid w:val="003B3FB3"/>
    <w:rsid w:val="003C4E37"/>
    <w:rsid w:val="003E16BE"/>
    <w:rsid w:val="00401855"/>
    <w:rsid w:val="00426064"/>
    <w:rsid w:val="00437342"/>
    <w:rsid w:val="00442845"/>
    <w:rsid w:val="00455850"/>
    <w:rsid w:val="00464695"/>
    <w:rsid w:val="00473B42"/>
    <w:rsid w:val="004B3944"/>
    <w:rsid w:val="004D3578"/>
    <w:rsid w:val="004D380D"/>
    <w:rsid w:val="004D3F58"/>
    <w:rsid w:val="004D5E47"/>
    <w:rsid w:val="004E213A"/>
    <w:rsid w:val="004F4DCD"/>
    <w:rsid w:val="00503171"/>
    <w:rsid w:val="005114F4"/>
    <w:rsid w:val="005153FE"/>
    <w:rsid w:val="00523777"/>
    <w:rsid w:val="005240A4"/>
    <w:rsid w:val="005247B1"/>
    <w:rsid w:val="0052656C"/>
    <w:rsid w:val="00534DA0"/>
    <w:rsid w:val="00543E6C"/>
    <w:rsid w:val="00544635"/>
    <w:rsid w:val="00565087"/>
    <w:rsid w:val="0056573F"/>
    <w:rsid w:val="00571CE2"/>
    <w:rsid w:val="00594ADD"/>
    <w:rsid w:val="005B1232"/>
    <w:rsid w:val="005C2BAD"/>
    <w:rsid w:val="005D4274"/>
    <w:rsid w:val="00606DA9"/>
    <w:rsid w:val="00611566"/>
    <w:rsid w:val="0064056C"/>
    <w:rsid w:val="00651109"/>
    <w:rsid w:val="00656043"/>
    <w:rsid w:val="00656E1E"/>
    <w:rsid w:val="006653AF"/>
    <w:rsid w:val="006B48BE"/>
    <w:rsid w:val="006C54B5"/>
    <w:rsid w:val="006D1E24"/>
    <w:rsid w:val="00734A5B"/>
    <w:rsid w:val="00744E76"/>
    <w:rsid w:val="007476DB"/>
    <w:rsid w:val="00757D40"/>
    <w:rsid w:val="00766D21"/>
    <w:rsid w:val="00770380"/>
    <w:rsid w:val="00781F0F"/>
    <w:rsid w:val="007846A0"/>
    <w:rsid w:val="00784E85"/>
    <w:rsid w:val="0078727C"/>
    <w:rsid w:val="007923B6"/>
    <w:rsid w:val="007950BC"/>
    <w:rsid w:val="007C095F"/>
    <w:rsid w:val="008003B1"/>
    <w:rsid w:val="008028A4"/>
    <w:rsid w:val="00806520"/>
    <w:rsid w:val="00840916"/>
    <w:rsid w:val="008604EE"/>
    <w:rsid w:val="008748CE"/>
    <w:rsid w:val="008768CA"/>
    <w:rsid w:val="00880559"/>
    <w:rsid w:val="00883092"/>
    <w:rsid w:val="008A3264"/>
    <w:rsid w:val="008B3F35"/>
    <w:rsid w:val="008E0582"/>
    <w:rsid w:val="0090271F"/>
    <w:rsid w:val="00903D8C"/>
    <w:rsid w:val="009113D5"/>
    <w:rsid w:val="00920BF9"/>
    <w:rsid w:val="009261A0"/>
    <w:rsid w:val="00932B63"/>
    <w:rsid w:val="00942EC2"/>
    <w:rsid w:val="009435F2"/>
    <w:rsid w:val="00950CD9"/>
    <w:rsid w:val="0095633A"/>
    <w:rsid w:val="00961B32"/>
    <w:rsid w:val="00971683"/>
    <w:rsid w:val="00972FD7"/>
    <w:rsid w:val="00974BB0"/>
    <w:rsid w:val="009857AD"/>
    <w:rsid w:val="009C4D5C"/>
    <w:rsid w:val="009D0A28"/>
    <w:rsid w:val="009E4950"/>
    <w:rsid w:val="009F3B54"/>
    <w:rsid w:val="00A06335"/>
    <w:rsid w:val="00A10F02"/>
    <w:rsid w:val="00A30194"/>
    <w:rsid w:val="00A53724"/>
    <w:rsid w:val="00A72E67"/>
    <w:rsid w:val="00A82346"/>
    <w:rsid w:val="00A8361A"/>
    <w:rsid w:val="00A9671C"/>
    <w:rsid w:val="00AE41CC"/>
    <w:rsid w:val="00AF26FC"/>
    <w:rsid w:val="00AF39A0"/>
    <w:rsid w:val="00AF78D5"/>
    <w:rsid w:val="00B15449"/>
    <w:rsid w:val="00B202D4"/>
    <w:rsid w:val="00B46658"/>
    <w:rsid w:val="00B9781E"/>
    <w:rsid w:val="00BC1D47"/>
    <w:rsid w:val="00BC38D1"/>
    <w:rsid w:val="00BF0636"/>
    <w:rsid w:val="00BF79F1"/>
    <w:rsid w:val="00C03035"/>
    <w:rsid w:val="00C139ED"/>
    <w:rsid w:val="00C33079"/>
    <w:rsid w:val="00C66142"/>
    <w:rsid w:val="00C66B56"/>
    <w:rsid w:val="00C67E53"/>
    <w:rsid w:val="00CA3D0C"/>
    <w:rsid w:val="00CA578F"/>
    <w:rsid w:val="00CB5D24"/>
    <w:rsid w:val="00CB6887"/>
    <w:rsid w:val="00CC09E2"/>
    <w:rsid w:val="00CC373D"/>
    <w:rsid w:val="00CD4C7B"/>
    <w:rsid w:val="00D37BB8"/>
    <w:rsid w:val="00D6137C"/>
    <w:rsid w:val="00D70737"/>
    <w:rsid w:val="00D738D6"/>
    <w:rsid w:val="00D80795"/>
    <w:rsid w:val="00D87E00"/>
    <w:rsid w:val="00D9134D"/>
    <w:rsid w:val="00D9267F"/>
    <w:rsid w:val="00DA7703"/>
    <w:rsid w:val="00DA7A03"/>
    <w:rsid w:val="00DB1818"/>
    <w:rsid w:val="00DC0AF0"/>
    <w:rsid w:val="00DC309B"/>
    <w:rsid w:val="00DC48B7"/>
    <w:rsid w:val="00DC4DA2"/>
    <w:rsid w:val="00DE0C24"/>
    <w:rsid w:val="00DF26DC"/>
    <w:rsid w:val="00E07838"/>
    <w:rsid w:val="00E62835"/>
    <w:rsid w:val="00E77645"/>
    <w:rsid w:val="00E852FF"/>
    <w:rsid w:val="00E93BE3"/>
    <w:rsid w:val="00EA22F8"/>
    <w:rsid w:val="00EA2670"/>
    <w:rsid w:val="00EC4A25"/>
    <w:rsid w:val="00EF66AA"/>
    <w:rsid w:val="00F025A2"/>
    <w:rsid w:val="00F2026E"/>
    <w:rsid w:val="00F2210A"/>
    <w:rsid w:val="00F37743"/>
    <w:rsid w:val="00F423EA"/>
    <w:rsid w:val="00F54A3D"/>
    <w:rsid w:val="00F653B8"/>
    <w:rsid w:val="00F76F8F"/>
    <w:rsid w:val="00F771B1"/>
    <w:rsid w:val="00FA1266"/>
    <w:rsid w:val="00FA512C"/>
    <w:rsid w:val="00FB2BEA"/>
    <w:rsid w:val="00FB2F48"/>
    <w:rsid w:val="00FB7C46"/>
    <w:rsid w:val="00FC1192"/>
    <w:rsid w:val="00FD79B3"/>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7703"/>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uiPriority w:val="99"/>
    <w:rsid w:val="001E7E8F"/>
    <w:rPr>
      <w:rFonts w:eastAsia="SimSun"/>
    </w:rPr>
  </w:style>
  <w:style w:type="character" w:customStyle="1" w:styleId="CommentTextChar">
    <w:name w:val="Comment Text Char"/>
    <w:link w:val="CommentText"/>
    <w:uiPriority w:val="99"/>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qFormat/>
    <w:rsid w:val="001E7E8F"/>
    <w:rPr>
      <w:rFonts w:ascii="Arial" w:hAnsi="Arial"/>
      <w:sz w:val="18"/>
      <w:lang w:val="en-GB" w:eastAsia="en-US"/>
    </w:rPr>
  </w:style>
  <w:style w:type="character" w:customStyle="1" w:styleId="TAHChar">
    <w:name w:val="TAH Char"/>
    <w:link w:val="TAH"/>
    <w:qFormat/>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qFormat/>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TAL + Bold,2 cm"/>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 w:type="paragraph" w:styleId="IndexHeading">
    <w:name w:val="index heading"/>
    <w:basedOn w:val="Normal"/>
    <w:next w:val="Normal"/>
    <w:rsid w:val="00AF26FC"/>
    <w:pPr>
      <w:pBdr>
        <w:top w:val="single" w:sz="12" w:space="0" w:color="auto"/>
      </w:pBdr>
      <w:spacing w:before="360" w:after="240"/>
    </w:pPr>
    <w:rPr>
      <w:rFonts w:eastAsia="SimSun"/>
      <w:b/>
      <w:i/>
      <w:sz w:val="26"/>
    </w:rPr>
  </w:style>
  <w:style w:type="paragraph" w:customStyle="1" w:styleId="INDENT1">
    <w:name w:val="INDENT1"/>
    <w:basedOn w:val="Normal"/>
    <w:rsid w:val="00AF26FC"/>
    <w:pPr>
      <w:ind w:left="851"/>
    </w:pPr>
    <w:rPr>
      <w:rFonts w:eastAsia="SimSun"/>
    </w:rPr>
  </w:style>
  <w:style w:type="paragraph" w:customStyle="1" w:styleId="INDENT2">
    <w:name w:val="INDENT2"/>
    <w:basedOn w:val="Normal"/>
    <w:rsid w:val="00AF26FC"/>
    <w:pPr>
      <w:ind w:left="1135" w:hanging="284"/>
    </w:pPr>
    <w:rPr>
      <w:rFonts w:eastAsia="SimSun"/>
    </w:rPr>
  </w:style>
  <w:style w:type="paragraph" w:customStyle="1" w:styleId="INDENT3">
    <w:name w:val="INDENT3"/>
    <w:basedOn w:val="Normal"/>
    <w:rsid w:val="00AF26FC"/>
    <w:pPr>
      <w:ind w:left="1701" w:hanging="567"/>
    </w:pPr>
    <w:rPr>
      <w:rFonts w:eastAsia="SimSun"/>
    </w:rPr>
  </w:style>
  <w:style w:type="paragraph" w:customStyle="1" w:styleId="FigureTitle">
    <w:name w:val="Figure_Title"/>
    <w:basedOn w:val="Normal"/>
    <w:next w:val="Normal"/>
    <w:rsid w:val="00AF26F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F26FC"/>
    <w:pPr>
      <w:keepNext/>
      <w:keepLines/>
    </w:pPr>
    <w:rPr>
      <w:rFonts w:eastAsia="SimSun"/>
      <w:b/>
    </w:rPr>
  </w:style>
  <w:style w:type="paragraph" w:customStyle="1" w:styleId="enumlev2">
    <w:name w:val="enumlev2"/>
    <w:basedOn w:val="Normal"/>
    <w:rsid w:val="00AF26F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F26FC"/>
    <w:pPr>
      <w:keepNext/>
      <w:keepLines/>
      <w:spacing w:before="240"/>
      <w:ind w:left="1418"/>
    </w:pPr>
    <w:rPr>
      <w:rFonts w:ascii="Arial" w:eastAsia="SimSun" w:hAnsi="Arial"/>
      <w:b/>
      <w:sz w:val="36"/>
      <w:lang w:val="en-US"/>
    </w:rPr>
  </w:style>
  <w:style w:type="paragraph" w:styleId="Caption">
    <w:name w:val="caption"/>
    <w:basedOn w:val="Normal"/>
    <w:next w:val="Normal"/>
    <w:qFormat/>
    <w:rsid w:val="00AF26FC"/>
    <w:pPr>
      <w:spacing w:before="120" w:after="120"/>
    </w:pPr>
    <w:rPr>
      <w:rFonts w:eastAsia="SimSun"/>
      <w:b/>
    </w:rPr>
  </w:style>
  <w:style w:type="paragraph" w:styleId="PlainText">
    <w:name w:val="Plain Text"/>
    <w:basedOn w:val="Normal"/>
    <w:link w:val="PlainTextChar"/>
    <w:rsid w:val="00AF26FC"/>
    <w:rPr>
      <w:rFonts w:ascii="Courier New" w:eastAsia="SimSun" w:hAnsi="Courier New"/>
      <w:lang w:val="nb-NO"/>
    </w:rPr>
  </w:style>
  <w:style w:type="character" w:customStyle="1" w:styleId="PlainTextChar">
    <w:name w:val="Plain Text Char"/>
    <w:link w:val="PlainText"/>
    <w:rsid w:val="00AF26FC"/>
    <w:rPr>
      <w:rFonts w:ascii="Courier New" w:eastAsia="SimSun" w:hAnsi="Courier New"/>
      <w:lang w:val="nb-NO" w:eastAsia="en-US"/>
    </w:rPr>
  </w:style>
  <w:style w:type="character" w:styleId="Strong">
    <w:name w:val="Strong"/>
    <w:uiPriority w:val="22"/>
    <w:qFormat/>
    <w:rsid w:val="00AF26FC"/>
    <w:rPr>
      <w:b/>
      <w:bCs/>
    </w:rPr>
  </w:style>
  <w:style w:type="paragraph" w:customStyle="1" w:styleId="1">
    <w:name w:val="목록 단락1"/>
    <w:basedOn w:val="Normal"/>
    <w:uiPriority w:val="34"/>
    <w:qFormat/>
    <w:rsid w:val="00AF26FC"/>
    <w:pPr>
      <w:snapToGrid w:val="0"/>
      <w:spacing w:after="100" w:afterAutospacing="1" w:line="259" w:lineRule="auto"/>
      <w:ind w:leftChars="400" w:left="840"/>
      <w:jc w:val="both"/>
    </w:pPr>
    <w:rPr>
      <w:rFonts w:eastAsia="MS Gothic"/>
      <w:sz w:val="24"/>
      <w:lang w:eastAsia="ja-JP"/>
    </w:rPr>
  </w:style>
  <w:style w:type="paragraph" w:styleId="NoSpacing">
    <w:name w:val="No Spacing"/>
    <w:basedOn w:val="Normal"/>
    <w:qFormat/>
    <w:rsid w:val="00AF26FC"/>
    <w:pPr>
      <w:suppressAutoHyphens/>
      <w:spacing w:after="0"/>
    </w:pPr>
    <w:rPr>
      <w:rFonts w:ascii="Calibri" w:eastAsia="Calibri" w:hAnsi="Calibri"/>
      <w:sz w:val="22"/>
      <w:szCs w:val="22"/>
      <w:lang w:eastAsia="fr-FR"/>
    </w:rPr>
  </w:style>
  <w:style w:type="character" w:customStyle="1" w:styleId="NOChar">
    <w:name w:val="NO Char"/>
    <w:link w:val="NO"/>
    <w:rsid w:val="00AF26FC"/>
    <w:rPr>
      <w:lang w:val="en-GB" w:eastAsia="en-US"/>
    </w:rPr>
  </w:style>
  <w:style w:type="paragraph" w:customStyle="1" w:styleId="Conclusion">
    <w:name w:val="Conclusion"/>
    <w:basedOn w:val="Normal"/>
    <w:rsid w:val="00AF26FC"/>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AF26FC"/>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msoins0">
    <w:name w:val="msoins"/>
    <w:rsid w:val="00AF26FC"/>
  </w:style>
  <w:style w:type="paragraph" w:customStyle="1" w:styleId="TALLeft1">
    <w:name w:val="TAL + Left:  1"/>
    <w:aliases w:val="00 cm"/>
    <w:basedOn w:val="TAL"/>
    <w:link w:val="TALLeft100cmCharChar"/>
    <w:rsid w:val="00AF26FC"/>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AF26FC"/>
    <w:rPr>
      <w:rFonts w:ascii="Arial" w:eastAsia="SimSun" w:hAnsi="Arial" w:cs="Arial"/>
      <w:sz w:val="18"/>
      <w:szCs w:val="18"/>
      <w:lang w:val="en-GB" w:eastAsia="en-GB"/>
    </w:rPr>
  </w:style>
  <w:style w:type="paragraph" w:customStyle="1" w:styleId="TALLeft125cm">
    <w:name w:val="TAL + Left: 125 cm"/>
    <w:basedOn w:val="Normal"/>
    <w:rsid w:val="00AF26FC"/>
    <w:pPr>
      <w:keepNext/>
      <w:keepLines/>
      <w:kinsoku w:val="0"/>
      <w:spacing w:after="0"/>
      <w:ind w:left="709"/>
    </w:pPr>
    <w:rPr>
      <w:rFonts w:ascii="Arial" w:eastAsia="SimSun" w:hAnsi="Arial" w:cs="Arial"/>
      <w:bCs/>
      <w:sz w:val="18"/>
      <w:szCs w:val="18"/>
      <w:lang w:eastAsia="zh-CN"/>
    </w:rPr>
  </w:style>
  <w:style w:type="paragraph" w:styleId="BodyText2">
    <w:name w:val="Body Text 2"/>
    <w:basedOn w:val="Normal"/>
    <w:link w:val="BodyText2Char"/>
    <w:rsid w:val="00AF26FC"/>
    <w:pPr>
      <w:spacing w:after="120" w:line="480" w:lineRule="auto"/>
    </w:pPr>
    <w:rPr>
      <w:rFonts w:eastAsia="SimSun"/>
    </w:rPr>
  </w:style>
  <w:style w:type="character" w:customStyle="1" w:styleId="BodyText2Char">
    <w:name w:val="Body Text 2 Char"/>
    <w:link w:val="BodyText2"/>
    <w:rsid w:val="00AF26FC"/>
    <w:rPr>
      <w:rFonts w:eastAsia="SimSun"/>
      <w:lang w:val="en-GB" w:eastAsia="en-US"/>
    </w:rPr>
  </w:style>
  <w:style w:type="character" w:customStyle="1" w:styleId="B3Char">
    <w:name w:val="B3 Char"/>
    <w:link w:val="B3"/>
    <w:rsid w:val="00AF26FC"/>
    <w:rPr>
      <w:lang w:val="en-GB" w:eastAsia="en-US"/>
    </w:rPr>
  </w:style>
  <w:style w:type="character" w:styleId="Mention">
    <w:name w:val="Mention"/>
    <w:uiPriority w:val="99"/>
    <w:semiHidden/>
    <w:unhideWhenUsed/>
    <w:rsid w:val="00AF26FC"/>
    <w:rPr>
      <w:color w:val="2B579A"/>
      <w:shd w:val="clear" w:color="auto" w:fill="E6E6E6"/>
    </w:rPr>
  </w:style>
  <w:style w:type="character" w:customStyle="1" w:styleId="B1Char1">
    <w:name w:val="B1 Char1"/>
    <w:rsid w:val="00AF26FC"/>
    <w:rPr>
      <w:rFonts w:ascii="Times New Roman" w:hAnsi="Times New Roman"/>
      <w:lang w:eastAsia="en-US"/>
    </w:rPr>
  </w:style>
  <w:style w:type="character" w:customStyle="1" w:styleId="NOZchn">
    <w:name w:val="NO Zchn"/>
    <w:locked/>
    <w:rsid w:val="00AF26FC"/>
    <w:rPr>
      <w:rFonts w:ascii="Times New Roman" w:eastAsia="Times New Roman" w:hAnsi="Times New Roman" w:cs="Times New Roman"/>
      <w:sz w:val="20"/>
      <w:szCs w:val="20"/>
    </w:rPr>
  </w:style>
  <w:style w:type="character" w:customStyle="1" w:styleId="EditorsNoteZchn">
    <w:name w:val="Editor's Note Zchn"/>
    <w:rsid w:val="00AF26FC"/>
    <w:rPr>
      <w:rFonts w:ascii="Geneva" w:eastAsia="Calibri Light" w:hAnsi="Geneva" w:cs="Geneva"/>
      <w:color w:val="FF0000"/>
      <w:kern w:val="2"/>
      <w:lang w:val="en-GB" w:eastAsia="en-US" w:bidi="ar-SA"/>
    </w:rPr>
  </w:style>
  <w:style w:type="paragraph" w:customStyle="1" w:styleId="TALLeft0">
    <w:name w:val="TAL + Left:  0"/>
    <w:aliases w:val="4 cm"/>
    <w:basedOn w:val="TAL"/>
    <w:rsid w:val="00AF26FC"/>
    <w:pPr>
      <w:overflowPunct w:val="0"/>
      <w:autoSpaceDE w:val="0"/>
      <w:autoSpaceDN w:val="0"/>
      <w:adjustRightInd w:val="0"/>
      <w:ind w:left="206"/>
      <w:textAlignment w:val="baseline"/>
    </w:pPr>
    <w:rPr>
      <w:rFonts w:eastAsia="SimSun" w:cs="Arial"/>
      <w:lang w:eastAsia="ja-JP"/>
    </w:rPr>
  </w:style>
  <w:style w:type="character" w:styleId="LineNumber">
    <w:name w:val="line number"/>
    <w:rsid w:val="00AF2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94</TotalTime>
  <Pages>110</Pages>
  <Words>36845</Words>
  <Characters>202650</Characters>
  <Application>Microsoft Office Word</Application>
  <DocSecurity>0</DocSecurity>
  <Lines>1688</Lines>
  <Paragraphs>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239017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58</cp:revision>
  <dcterms:created xsi:type="dcterms:W3CDTF">2019-11-03T18:00:00Z</dcterms:created>
  <dcterms:modified xsi:type="dcterms:W3CDTF">2020-05-22T05:53:00Z</dcterms:modified>
</cp:coreProperties>
</file>